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Override PartName="/word/footer9.xml" ContentType="application/vnd.openxmlformats-officedocument.wordprocessingml.footer+xml"/>
  <Override PartName="/word/footer39.xml" ContentType="application/vnd.openxmlformats-officedocument.wordprocessingml.footer+xml"/>
  <Override PartName="/word/footer7.xml" ContentType="application/vnd.openxmlformats-officedocument.wordprocessingml.footer+xml"/>
  <Override PartName="/word/footer19.xml" ContentType="application/vnd.openxmlformats-officedocument.wordprocessingml.footer+xml"/>
  <Override PartName="/word/footer28.xml" ContentType="application/vnd.openxmlformats-officedocument.wordprocessingml.footer+xml"/>
  <Default Extension="wmf" ContentType="image/x-wmf"/>
  <Override PartName="/word/theme/themeOverride1.xml" ContentType="application/vnd.openxmlformats-officedocument.themeOverride+xml"/>
  <Override PartName="/word/footer3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4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42.xml" ContentType="application/vnd.openxmlformats-officedocument.wordprocessingml.footer+xml"/>
  <Override PartName="/word/footer43.xml" ContentType="application/vnd.openxmlformats-officedocument.wordprocessingml.footer+xml"/>
  <Default Extension="wdp" ContentType="image/vnd.ms-photo"/>
  <Override PartName="/word/footer1.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theme/theme1.xml" ContentType="application/vnd.openxmlformats-officedocument.theme+xml"/>
  <Override PartName="/word/footer10.xml" ContentType="application/vnd.openxmlformats-officedocument.wordprocessingml.footer+xml"/>
  <Override PartName="/word/footer2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Default Extension="png" ContentType="image/png"/>
  <Default Extension="bin" ContentType="application/vnd.openxmlformats-officedocument.oleObject"/>
  <Override PartName="/word/footer8.xml" ContentType="application/vnd.openxmlformats-officedocument.wordprocessingml.footer+xml"/>
  <Override PartName="/word/footer29.xml" ContentType="application/vnd.openxmlformats-officedocument.wordprocessingml.footer+xml"/>
  <Default Extension="jpeg" ContentType="image/jpeg"/>
  <Override PartName="/word/footer6.xml" ContentType="application/vnd.openxmlformats-officedocument.wordprocessingml.footer+xml"/>
  <Override PartName="/word/footer18.xml" ContentType="application/vnd.openxmlformats-officedocument.wordprocessingml.footer+xml"/>
  <Default Extension="emf" ContentType="image/x-emf"/>
  <Override PartName="/word/footer27.xml" ContentType="application/vnd.openxmlformats-officedocument.wordprocessingml.footer+xml"/>
  <Override PartName="/word/footer36.xml" ContentType="application/vnd.openxmlformats-officedocument.wordprocessingml.footer+xml"/>
  <Override PartName="/word/footer38.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C42A9" w:rsidRDefault="00AC42A9" w:rsidP="005D1772">
      <w:pPr>
        <w:pStyle w:val="aff2"/>
        <w:ind w:firstLine="0"/>
        <w:jc w:val="center"/>
      </w:pPr>
      <w:bookmarkStart w:id="0" w:name="_Toc374357102"/>
      <w:bookmarkStart w:id="1" w:name="_Toc374357552"/>
      <w:bookmarkStart w:id="2" w:name="_Toc374358246"/>
      <w:bookmarkStart w:id="3" w:name="_Toc374359587"/>
      <w:bookmarkStart w:id="4" w:name="_Toc374359705"/>
      <w:bookmarkStart w:id="5" w:name="_Toc383682155"/>
      <w:bookmarkStart w:id="6" w:name="_Toc384043175"/>
      <w:bookmarkStart w:id="7" w:name="_Toc384043729"/>
      <w:bookmarkStart w:id="8" w:name="_Toc384043870"/>
      <w:bookmarkStart w:id="9" w:name="_Toc390695975"/>
      <w:bookmarkStart w:id="10" w:name="_Toc390696187"/>
    </w:p>
    <w:p w:rsidR="00AC42A9" w:rsidRDefault="00AC42A9" w:rsidP="005D1772">
      <w:pPr>
        <w:pStyle w:val="aff2"/>
        <w:ind w:firstLine="0"/>
        <w:jc w:val="center"/>
        <w:rPr>
          <w:b/>
        </w:rPr>
      </w:pPr>
    </w:p>
    <w:p w:rsidR="00AC42A9" w:rsidRDefault="00AC42A9" w:rsidP="005D1772">
      <w:pPr>
        <w:pStyle w:val="aff2"/>
        <w:ind w:firstLine="0"/>
        <w:jc w:val="center"/>
        <w:rPr>
          <w:b/>
        </w:rPr>
      </w:pPr>
    </w:p>
    <w:p w:rsidR="00E10EB3" w:rsidRDefault="00E10EB3" w:rsidP="005D1772">
      <w:pPr>
        <w:pStyle w:val="aff2"/>
        <w:ind w:firstLine="0"/>
        <w:jc w:val="center"/>
        <w:rPr>
          <w:b/>
        </w:rPr>
      </w:pPr>
    </w:p>
    <w:p w:rsidR="00E10EB3" w:rsidRDefault="00E10EB3" w:rsidP="005D1772">
      <w:pPr>
        <w:pStyle w:val="aff2"/>
        <w:ind w:firstLine="0"/>
        <w:jc w:val="center"/>
        <w:rPr>
          <w:b/>
        </w:rPr>
      </w:pPr>
    </w:p>
    <w:p w:rsidR="00E10EB3" w:rsidRDefault="00E10EB3" w:rsidP="005D1772">
      <w:pPr>
        <w:pStyle w:val="aff2"/>
        <w:ind w:firstLine="0"/>
        <w:jc w:val="center"/>
        <w:rPr>
          <w:b/>
        </w:rPr>
      </w:pPr>
    </w:p>
    <w:p w:rsidR="00E10EB3" w:rsidRDefault="00E10EB3" w:rsidP="005D1772">
      <w:pPr>
        <w:pStyle w:val="aff2"/>
        <w:ind w:firstLine="0"/>
        <w:jc w:val="center"/>
        <w:rPr>
          <w:b/>
        </w:rPr>
      </w:pPr>
    </w:p>
    <w:p w:rsidR="00E10EB3" w:rsidRDefault="00E10EB3" w:rsidP="005D1772">
      <w:pPr>
        <w:pStyle w:val="aff2"/>
        <w:ind w:firstLine="0"/>
        <w:jc w:val="center"/>
        <w:rPr>
          <w:b/>
        </w:rPr>
      </w:pPr>
    </w:p>
    <w:p w:rsidR="00E10EB3" w:rsidRDefault="00E10EB3" w:rsidP="005D1772">
      <w:pPr>
        <w:pStyle w:val="aff2"/>
        <w:ind w:firstLine="0"/>
        <w:jc w:val="center"/>
        <w:rPr>
          <w:b/>
        </w:rPr>
      </w:pPr>
    </w:p>
    <w:p w:rsidR="00E10EB3" w:rsidRDefault="00E10EB3" w:rsidP="005D1772">
      <w:pPr>
        <w:pStyle w:val="aff2"/>
        <w:ind w:firstLine="0"/>
        <w:jc w:val="center"/>
        <w:rPr>
          <w:b/>
        </w:rPr>
      </w:pPr>
    </w:p>
    <w:p w:rsidR="00E10EB3" w:rsidRDefault="00E10EB3" w:rsidP="005D1772">
      <w:pPr>
        <w:pStyle w:val="aff2"/>
        <w:ind w:firstLine="0"/>
        <w:jc w:val="center"/>
        <w:rPr>
          <w:b/>
        </w:rPr>
      </w:pPr>
    </w:p>
    <w:p w:rsidR="00E10EB3" w:rsidRDefault="00E10EB3" w:rsidP="005D1772">
      <w:pPr>
        <w:pStyle w:val="aff2"/>
        <w:ind w:firstLine="0"/>
        <w:jc w:val="center"/>
        <w:rPr>
          <w:b/>
        </w:rPr>
      </w:pPr>
    </w:p>
    <w:p w:rsidR="00E10EB3" w:rsidRDefault="00E10EB3" w:rsidP="005D1772">
      <w:pPr>
        <w:pStyle w:val="aff2"/>
        <w:ind w:firstLine="0"/>
        <w:jc w:val="center"/>
        <w:rPr>
          <w:b/>
        </w:rPr>
      </w:pPr>
    </w:p>
    <w:p w:rsidR="00E10EB3" w:rsidRDefault="00E10EB3" w:rsidP="005D1772">
      <w:pPr>
        <w:pStyle w:val="aff2"/>
        <w:ind w:firstLine="0"/>
        <w:jc w:val="center"/>
        <w:rPr>
          <w:b/>
        </w:rPr>
      </w:pPr>
    </w:p>
    <w:p w:rsidR="00E10EB3" w:rsidRDefault="00E10EB3" w:rsidP="005D1772">
      <w:pPr>
        <w:pStyle w:val="aff2"/>
        <w:ind w:firstLine="0"/>
        <w:jc w:val="center"/>
        <w:rPr>
          <w:b/>
        </w:rPr>
      </w:pPr>
    </w:p>
    <w:p w:rsidR="00E10EB3" w:rsidRDefault="00E10EB3" w:rsidP="005D1772">
      <w:pPr>
        <w:pStyle w:val="aff2"/>
        <w:ind w:firstLine="0"/>
        <w:jc w:val="center"/>
        <w:rPr>
          <w:b/>
        </w:rPr>
      </w:pPr>
    </w:p>
    <w:p w:rsidR="00AC42A9" w:rsidRDefault="00AC42A9" w:rsidP="005D1772">
      <w:pPr>
        <w:pStyle w:val="aff2"/>
        <w:ind w:firstLine="0"/>
        <w:jc w:val="center"/>
        <w:rPr>
          <w:b/>
        </w:rPr>
      </w:pPr>
    </w:p>
    <w:p w:rsidR="00AC42A9" w:rsidRDefault="00AC42A9" w:rsidP="005D1772">
      <w:pPr>
        <w:pStyle w:val="aff2"/>
        <w:ind w:firstLine="0"/>
        <w:jc w:val="center"/>
        <w:rPr>
          <w:b/>
        </w:rPr>
      </w:pPr>
    </w:p>
    <w:p w:rsidR="005D1772" w:rsidRPr="00785A58" w:rsidRDefault="005D1772" w:rsidP="005D1772">
      <w:pPr>
        <w:pStyle w:val="aff2"/>
        <w:ind w:firstLine="0"/>
        <w:jc w:val="center"/>
        <w:rPr>
          <w:b/>
        </w:rPr>
      </w:pPr>
      <w:r w:rsidRPr="00785A58">
        <w:rPr>
          <w:b/>
        </w:rPr>
        <w:t>СХЕМА ТЕПЛОСНАБЖЕНИЯ</w:t>
      </w:r>
    </w:p>
    <w:p w:rsidR="00E10EB3" w:rsidRDefault="00E10EB3" w:rsidP="005D1772">
      <w:pPr>
        <w:pStyle w:val="aff2"/>
        <w:ind w:firstLine="0"/>
        <w:jc w:val="center"/>
      </w:pPr>
      <w:r>
        <w:t xml:space="preserve">МУНИЦИПАЛЬНОГО ОБРАЗОВАНИЯ </w:t>
      </w:r>
    </w:p>
    <w:p w:rsidR="00D705B3" w:rsidRDefault="00E10EB3" w:rsidP="005D1772">
      <w:pPr>
        <w:pStyle w:val="aff2"/>
        <w:ind w:firstLine="0"/>
        <w:jc w:val="center"/>
      </w:pPr>
      <w:r>
        <w:t>«</w:t>
      </w:r>
      <w:r w:rsidR="00EF54A6">
        <w:t>ГАГАРИНСК</w:t>
      </w:r>
      <w:r>
        <w:t>ИЙ</w:t>
      </w:r>
      <w:r w:rsidR="00EF54A6">
        <w:t xml:space="preserve"> </w:t>
      </w:r>
      <w:r w:rsidR="0044107D">
        <w:t>МУНИЦИПАЛЬН</w:t>
      </w:r>
      <w:r>
        <w:t>ЫЙ</w:t>
      </w:r>
      <w:r w:rsidR="0044107D">
        <w:t xml:space="preserve"> </w:t>
      </w:r>
      <w:r>
        <w:t>ОКРУГ»</w:t>
      </w:r>
      <w:r w:rsidR="0063177F">
        <w:t xml:space="preserve"> </w:t>
      </w:r>
    </w:p>
    <w:p w:rsidR="005D1772" w:rsidRDefault="00EF54A6" w:rsidP="005D1772">
      <w:pPr>
        <w:pStyle w:val="aff2"/>
        <w:ind w:firstLine="0"/>
        <w:jc w:val="center"/>
      </w:pPr>
      <w:r>
        <w:t xml:space="preserve">СМОЛЕНСКОЙ </w:t>
      </w:r>
      <w:r w:rsidR="005D1772" w:rsidRPr="009A2DED">
        <w:t>ОБЛАСТИ</w:t>
      </w:r>
    </w:p>
    <w:p w:rsidR="005D1772" w:rsidRDefault="005D1772" w:rsidP="005D1772">
      <w:pPr>
        <w:pStyle w:val="aff2"/>
        <w:ind w:firstLine="0"/>
        <w:jc w:val="center"/>
      </w:pPr>
      <w:r>
        <w:t>НА ПЕРИОД ДО 20</w:t>
      </w:r>
      <w:r w:rsidR="00EF54A6">
        <w:t>36</w:t>
      </w:r>
      <w:r>
        <w:t xml:space="preserve"> ГОДА</w:t>
      </w:r>
    </w:p>
    <w:p w:rsidR="005D1772" w:rsidRDefault="005D1772" w:rsidP="005D1772">
      <w:pPr>
        <w:pStyle w:val="aff2"/>
        <w:ind w:firstLine="0"/>
        <w:jc w:val="center"/>
      </w:pPr>
      <w:r>
        <w:t>(актуализация на 202</w:t>
      </w:r>
      <w:r w:rsidR="00DB10DD">
        <w:t>6</w:t>
      </w:r>
      <w:r>
        <w:t xml:space="preserve"> год)</w:t>
      </w:r>
    </w:p>
    <w:p w:rsidR="005D1772" w:rsidRPr="00456707" w:rsidRDefault="005D1772" w:rsidP="005D1772">
      <w:pPr>
        <w:pStyle w:val="aff2"/>
        <w:ind w:firstLine="0"/>
        <w:jc w:val="center"/>
      </w:pPr>
    </w:p>
    <w:p w:rsidR="005D1772" w:rsidRDefault="005D1772" w:rsidP="005D1772">
      <w:pPr>
        <w:pStyle w:val="aff2"/>
        <w:ind w:firstLine="0"/>
        <w:jc w:val="center"/>
        <w:rPr>
          <w:lang w:eastAsia="ru-RU"/>
        </w:rPr>
      </w:pPr>
      <w:r w:rsidRPr="005D1772">
        <w:rPr>
          <w:lang w:eastAsia="ru-RU"/>
        </w:rPr>
        <w:t xml:space="preserve">Том 2 </w:t>
      </w:r>
      <w:r>
        <w:rPr>
          <w:lang w:eastAsia="ru-RU"/>
        </w:rPr>
        <w:t xml:space="preserve">- </w:t>
      </w:r>
      <w:r w:rsidRPr="005D1772">
        <w:rPr>
          <w:lang w:eastAsia="ru-RU"/>
        </w:rPr>
        <w:t>Обосновывающие материалы</w:t>
      </w:r>
    </w:p>
    <w:p w:rsidR="005D1772" w:rsidRDefault="005D1772" w:rsidP="005D1772">
      <w:pPr>
        <w:pStyle w:val="aff2"/>
        <w:ind w:firstLine="0"/>
        <w:jc w:val="center"/>
        <w:rPr>
          <w:lang w:eastAsia="ru-RU"/>
        </w:rPr>
      </w:pPr>
    </w:p>
    <w:p w:rsidR="005D1772" w:rsidRDefault="005D1772" w:rsidP="005D1772">
      <w:pPr>
        <w:pStyle w:val="aff2"/>
        <w:ind w:firstLine="0"/>
        <w:jc w:val="center"/>
      </w:pPr>
    </w:p>
    <w:p w:rsidR="005D1772" w:rsidRDefault="005D1772" w:rsidP="005D1772">
      <w:pPr>
        <w:pStyle w:val="aff2"/>
        <w:ind w:firstLine="0"/>
        <w:jc w:val="center"/>
      </w:pPr>
    </w:p>
    <w:p w:rsidR="005D1772" w:rsidRDefault="005D1772" w:rsidP="005D1772">
      <w:pPr>
        <w:pStyle w:val="aff2"/>
        <w:ind w:firstLine="0"/>
        <w:jc w:val="center"/>
      </w:pPr>
    </w:p>
    <w:p w:rsidR="005D1772" w:rsidRDefault="005D1772" w:rsidP="005D1772">
      <w:pPr>
        <w:pStyle w:val="aff2"/>
        <w:ind w:firstLine="0"/>
        <w:jc w:val="center"/>
      </w:pPr>
    </w:p>
    <w:p w:rsidR="005D1772" w:rsidRDefault="005D1772" w:rsidP="005D1772">
      <w:pPr>
        <w:pStyle w:val="aff2"/>
        <w:ind w:firstLine="0"/>
        <w:jc w:val="center"/>
      </w:pPr>
    </w:p>
    <w:p w:rsidR="005D1772" w:rsidRDefault="005D1772" w:rsidP="005D1772">
      <w:pPr>
        <w:pStyle w:val="aff2"/>
        <w:ind w:firstLine="0"/>
        <w:jc w:val="center"/>
      </w:pPr>
    </w:p>
    <w:p w:rsidR="005D1772" w:rsidRDefault="005D1772" w:rsidP="005D1772">
      <w:pPr>
        <w:pStyle w:val="aff2"/>
        <w:ind w:firstLine="0"/>
        <w:jc w:val="center"/>
      </w:pPr>
    </w:p>
    <w:p w:rsidR="005D1772" w:rsidRDefault="005D1772" w:rsidP="005D1772">
      <w:pPr>
        <w:pStyle w:val="aff2"/>
        <w:ind w:firstLine="0"/>
        <w:jc w:val="center"/>
      </w:pPr>
    </w:p>
    <w:p w:rsidR="00AC42A9" w:rsidRDefault="00AC42A9" w:rsidP="005D1772">
      <w:pPr>
        <w:pStyle w:val="aff2"/>
        <w:ind w:firstLine="0"/>
        <w:jc w:val="center"/>
      </w:pPr>
    </w:p>
    <w:p w:rsidR="005D1772" w:rsidRDefault="005D1772" w:rsidP="005D1772">
      <w:pPr>
        <w:pStyle w:val="aff2"/>
        <w:ind w:firstLine="0"/>
        <w:jc w:val="center"/>
      </w:pPr>
    </w:p>
    <w:p w:rsidR="005D1772" w:rsidRPr="00456707" w:rsidRDefault="005D1772" w:rsidP="005D1772">
      <w:pPr>
        <w:pStyle w:val="aff2"/>
        <w:ind w:firstLine="0"/>
        <w:jc w:val="center"/>
      </w:pPr>
    </w:p>
    <w:p w:rsidR="005D1772" w:rsidRPr="00456707" w:rsidRDefault="005D1772" w:rsidP="005D1772">
      <w:pPr>
        <w:pStyle w:val="aff2"/>
        <w:ind w:firstLine="0"/>
        <w:jc w:val="center"/>
      </w:pPr>
    </w:p>
    <w:p w:rsidR="00AC42A9" w:rsidRPr="009E054F" w:rsidRDefault="00E10EB3" w:rsidP="00AC42A9">
      <w:pPr>
        <w:pStyle w:val="aff2"/>
        <w:ind w:firstLine="0"/>
        <w:jc w:val="center"/>
      </w:pPr>
      <w:r>
        <w:t>Г. Гагарин</w:t>
      </w:r>
      <w:r w:rsidR="00AC42A9" w:rsidRPr="009E054F">
        <w:t>, 202</w:t>
      </w:r>
      <w:r w:rsidR="00DB10DD">
        <w:t>5</w:t>
      </w:r>
      <w:r w:rsidR="00AC42A9" w:rsidRPr="009E054F">
        <w:t xml:space="preserve"> г</w:t>
      </w:r>
      <w:r w:rsidR="00AC42A9">
        <w:t>.</w:t>
      </w:r>
    </w:p>
    <w:p w:rsidR="005D1772" w:rsidRDefault="005D1772" w:rsidP="005D1772">
      <w:pPr>
        <w:pStyle w:val="aff2"/>
        <w:ind w:firstLine="0"/>
        <w:jc w:val="center"/>
        <w:sectPr w:rsidR="005D1772" w:rsidSect="00974FA4">
          <w:footerReference w:type="first" r:id="rId8"/>
          <w:pgSz w:w="11906" w:h="16838"/>
          <w:pgMar w:top="567" w:right="567" w:bottom="567" w:left="1134" w:header="709" w:footer="0" w:gutter="0"/>
          <w:cols w:space="708"/>
          <w:titlePg/>
          <w:docGrid w:linePitch="360"/>
        </w:sectPr>
      </w:pPr>
    </w:p>
    <w:bookmarkEnd w:id="10" w:displacedByCustomXml="next"/>
    <w:bookmarkEnd w:id="9" w:displacedByCustomXml="next"/>
    <w:bookmarkEnd w:id="8" w:displacedByCustomXml="next"/>
    <w:bookmarkEnd w:id="7" w:displacedByCustomXml="next"/>
    <w:bookmarkEnd w:id="6" w:displacedByCustomXml="next"/>
    <w:bookmarkEnd w:id="5" w:displacedByCustomXml="next"/>
    <w:bookmarkEnd w:id="4" w:displacedByCustomXml="next"/>
    <w:bookmarkEnd w:id="3" w:displacedByCustomXml="next"/>
    <w:bookmarkEnd w:id="2" w:displacedByCustomXml="next"/>
    <w:bookmarkEnd w:id="1" w:displacedByCustomXml="next"/>
    <w:bookmarkEnd w:id="0" w:displacedByCustomXml="next"/>
    <w:sdt>
      <w:sdtPr>
        <w:rPr>
          <w:rFonts w:ascii="Segoe UI" w:eastAsia="Calibri" w:hAnsi="Segoe UI" w:cs="Segoe UI"/>
          <w:b w:val="0"/>
          <w:bCs w:val="0"/>
          <w:caps w:val="0"/>
          <w:sz w:val="22"/>
          <w:szCs w:val="22"/>
        </w:rPr>
        <w:id w:val="1935011708"/>
        <w:docPartObj>
          <w:docPartGallery w:val="Table of Contents"/>
          <w:docPartUnique/>
        </w:docPartObj>
      </w:sdtPr>
      <w:sdtContent>
        <w:p w:rsidR="0028124C" w:rsidRPr="00D663F6" w:rsidRDefault="00EF3FE7">
          <w:pPr>
            <w:pStyle w:val="aff1"/>
            <w:rPr>
              <w:rFonts w:ascii="Segoe UI" w:hAnsi="Segoe UI" w:cs="Segoe UI"/>
              <w:sz w:val="28"/>
              <w:szCs w:val="22"/>
            </w:rPr>
          </w:pPr>
          <w:r w:rsidRPr="00D663F6">
            <w:rPr>
              <w:rFonts w:ascii="Segoe UI" w:hAnsi="Segoe UI" w:cs="Segoe UI"/>
              <w:sz w:val="28"/>
              <w:szCs w:val="22"/>
            </w:rPr>
            <w:t>СОДЕРЖАНИЕ</w:t>
          </w:r>
        </w:p>
        <w:p w:rsidR="00184358" w:rsidRPr="00184358" w:rsidRDefault="00827E3F" w:rsidP="00184358">
          <w:pPr>
            <w:pStyle w:val="14"/>
            <w:tabs>
              <w:tab w:val="right" w:leader="dot" w:pos="10195"/>
            </w:tabs>
            <w:jc w:val="both"/>
            <w:rPr>
              <w:rFonts w:ascii="Segoe UI" w:eastAsiaTheme="minorEastAsia" w:hAnsi="Segoe UI" w:cs="Segoe UI"/>
              <w:b w:val="0"/>
              <w:bCs w:val="0"/>
              <w:caps w:val="0"/>
              <w:noProof/>
              <w:sz w:val="22"/>
              <w:szCs w:val="22"/>
              <w:lang w:eastAsia="ru-RU"/>
            </w:rPr>
          </w:pPr>
          <w:r w:rsidRPr="00827E3F">
            <w:rPr>
              <w:rFonts w:ascii="Segoe UI" w:eastAsia="Times New Roman" w:hAnsi="Segoe UI" w:cs="Segoe UI"/>
              <w:b w:val="0"/>
              <w:bCs w:val="0"/>
              <w:noProof/>
              <w:sz w:val="22"/>
              <w:szCs w:val="22"/>
            </w:rPr>
            <w:fldChar w:fldCharType="begin"/>
          </w:r>
          <w:r w:rsidR="00EF3FE7" w:rsidRPr="00184358">
            <w:rPr>
              <w:rFonts w:ascii="Segoe UI" w:eastAsia="Times New Roman" w:hAnsi="Segoe UI" w:cs="Segoe UI"/>
              <w:b w:val="0"/>
              <w:bCs w:val="0"/>
              <w:noProof/>
              <w:sz w:val="22"/>
              <w:szCs w:val="22"/>
            </w:rPr>
            <w:instrText xml:space="preserve"> TOC \o "1-3" \h \z \t "!ПОДПУНКТ;3;!ПУНКТ;2;!РАЗДЕЛ;1" </w:instrText>
          </w:r>
          <w:r w:rsidRPr="00827E3F">
            <w:rPr>
              <w:rFonts w:ascii="Segoe UI" w:eastAsia="Times New Roman" w:hAnsi="Segoe UI" w:cs="Segoe UI"/>
              <w:b w:val="0"/>
              <w:bCs w:val="0"/>
              <w:noProof/>
              <w:sz w:val="22"/>
              <w:szCs w:val="22"/>
            </w:rPr>
            <w:fldChar w:fldCharType="separate"/>
          </w:r>
          <w:hyperlink w:anchor="_Toc205122158" w:history="1">
            <w:r w:rsidR="00184358" w:rsidRPr="00184358">
              <w:rPr>
                <w:rStyle w:val="aff3"/>
                <w:rFonts w:ascii="Segoe UI" w:hAnsi="Segoe UI" w:cs="Segoe UI"/>
                <w:b w:val="0"/>
                <w:noProof/>
                <w:sz w:val="22"/>
                <w:szCs w:val="22"/>
              </w:rPr>
              <w:t>ПЕРЕЧЕНЬ ПРИЛОЖЕНИЙ</w:t>
            </w:r>
            <w:r w:rsidR="00184358" w:rsidRPr="00184358">
              <w:rPr>
                <w:rFonts w:ascii="Segoe UI" w:hAnsi="Segoe UI" w:cs="Segoe UI"/>
                <w:b w:val="0"/>
                <w:noProof/>
                <w:webHidden/>
                <w:sz w:val="22"/>
                <w:szCs w:val="22"/>
              </w:rPr>
              <w:tab/>
            </w:r>
            <w:r w:rsidRPr="00184358">
              <w:rPr>
                <w:rFonts w:ascii="Segoe UI" w:hAnsi="Segoe UI" w:cs="Segoe UI"/>
                <w:b w:val="0"/>
                <w:noProof/>
                <w:webHidden/>
                <w:sz w:val="22"/>
                <w:szCs w:val="22"/>
              </w:rPr>
              <w:fldChar w:fldCharType="begin"/>
            </w:r>
            <w:r w:rsidR="00184358" w:rsidRPr="00184358">
              <w:rPr>
                <w:rFonts w:ascii="Segoe UI" w:hAnsi="Segoe UI" w:cs="Segoe UI"/>
                <w:b w:val="0"/>
                <w:noProof/>
                <w:webHidden/>
                <w:sz w:val="22"/>
                <w:szCs w:val="22"/>
              </w:rPr>
              <w:instrText xml:space="preserve"> PAGEREF _Toc205122158 \h </w:instrText>
            </w:r>
            <w:r w:rsidRPr="00184358">
              <w:rPr>
                <w:rFonts w:ascii="Segoe UI" w:hAnsi="Segoe UI" w:cs="Segoe UI"/>
                <w:b w:val="0"/>
                <w:noProof/>
                <w:webHidden/>
                <w:sz w:val="22"/>
                <w:szCs w:val="22"/>
              </w:rPr>
            </w:r>
            <w:r w:rsidRPr="00184358">
              <w:rPr>
                <w:rFonts w:ascii="Segoe UI" w:hAnsi="Segoe UI" w:cs="Segoe UI"/>
                <w:b w:val="0"/>
                <w:noProof/>
                <w:webHidden/>
                <w:sz w:val="22"/>
                <w:szCs w:val="22"/>
              </w:rPr>
              <w:fldChar w:fldCharType="separate"/>
            </w:r>
            <w:r w:rsidR="00C83B43">
              <w:rPr>
                <w:rFonts w:ascii="Segoe UI" w:hAnsi="Segoe UI" w:cs="Segoe UI"/>
                <w:b w:val="0"/>
                <w:noProof/>
                <w:webHidden/>
                <w:sz w:val="22"/>
                <w:szCs w:val="22"/>
              </w:rPr>
              <w:t>14</w:t>
            </w:r>
            <w:r w:rsidRPr="00184358">
              <w:rPr>
                <w:rFonts w:ascii="Segoe UI" w:hAnsi="Segoe UI" w:cs="Segoe UI"/>
                <w:b w:val="0"/>
                <w:noProof/>
                <w:webHidden/>
                <w:sz w:val="22"/>
                <w:szCs w:val="22"/>
              </w:rPr>
              <w:fldChar w:fldCharType="end"/>
            </w:r>
          </w:hyperlink>
        </w:p>
        <w:p w:rsidR="00184358" w:rsidRPr="00184358" w:rsidRDefault="00827E3F" w:rsidP="00184358">
          <w:pPr>
            <w:pStyle w:val="14"/>
            <w:tabs>
              <w:tab w:val="right" w:leader="dot" w:pos="10195"/>
            </w:tabs>
            <w:jc w:val="both"/>
            <w:rPr>
              <w:rFonts w:ascii="Segoe UI" w:eastAsiaTheme="minorEastAsia" w:hAnsi="Segoe UI" w:cs="Segoe UI"/>
              <w:b w:val="0"/>
              <w:bCs w:val="0"/>
              <w:caps w:val="0"/>
              <w:noProof/>
              <w:sz w:val="22"/>
              <w:szCs w:val="22"/>
              <w:lang w:eastAsia="ru-RU"/>
            </w:rPr>
          </w:pPr>
          <w:hyperlink w:anchor="_Toc205122159" w:history="1">
            <w:r w:rsidR="00184358" w:rsidRPr="00184358">
              <w:rPr>
                <w:rStyle w:val="aff3"/>
                <w:rFonts w:ascii="Segoe UI" w:hAnsi="Segoe UI" w:cs="Segoe UI"/>
                <w:b w:val="0"/>
                <w:noProof/>
                <w:sz w:val="22"/>
                <w:szCs w:val="22"/>
              </w:rPr>
              <w:t>ВВЕДЕНИЕ</w:t>
            </w:r>
            <w:r w:rsidR="00184358" w:rsidRPr="00184358">
              <w:rPr>
                <w:rFonts w:ascii="Segoe UI" w:hAnsi="Segoe UI" w:cs="Segoe UI"/>
                <w:b w:val="0"/>
                <w:noProof/>
                <w:webHidden/>
                <w:sz w:val="22"/>
                <w:szCs w:val="22"/>
              </w:rPr>
              <w:tab/>
            </w:r>
            <w:r w:rsidRPr="00184358">
              <w:rPr>
                <w:rFonts w:ascii="Segoe UI" w:hAnsi="Segoe UI" w:cs="Segoe UI"/>
                <w:b w:val="0"/>
                <w:noProof/>
                <w:webHidden/>
                <w:sz w:val="22"/>
                <w:szCs w:val="22"/>
              </w:rPr>
              <w:fldChar w:fldCharType="begin"/>
            </w:r>
            <w:r w:rsidR="00184358" w:rsidRPr="00184358">
              <w:rPr>
                <w:rFonts w:ascii="Segoe UI" w:hAnsi="Segoe UI" w:cs="Segoe UI"/>
                <w:b w:val="0"/>
                <w:noProof/>
                <w:webHidden/>
                <w:sz w:val="22"/>
                <w:szCs w:val="22"/>
              </w:rPr>
              <w:instrText xml:space="preserve"> PAGEREF _Toc205122159 \h </w:instrText>
            </w:r>
            <w:r w:rsidRPr="00184358">
              <w:rPr>
                <w:rFonts w:ascii="Segoe UI" w:hAnsi="Segoe UI" w:cs="Segoe UI"/>
                <w:b w:val="0"/>
                <w:noProof/>
                <w:webHidden/>
                <w:sz w:val="22"/>
                <w:szCs w:val="22"/>
              </w:rPr>
            </w:r>
            <w:r w:rsidRPr="00184358">
              <w:rPr>
                <w:rFonts w:ascii="Segoe UI" w:hAnsi="Segoe UI" w:cs="Segoe UI"/>
                <w:b w:val="0"/>
                <w:noProof/>
                <w:webHidden/>
                <w:sz w:val="22"/>
                <w:szCs w:val="22"/>
              </w:rPr>
              <w:fldChar w:fldCharType="separate"/>
            </w:r>
            <w:r w:rsidR="00C83B43">
              <w:rPr>
                <w:rFonts w:ascii="Segoe UI" w:hAnsi="Segoe UI" w:cs="Segoe UI"/>
                <w:b w:val="0"/>
                <w:noProof/>
                <w:webHidden/>
                <w:sz w:val="22"/>
                <w:szCs w:val="22"/>
              </w:rPr>
              <w:t>15</w:t>
            </w:r>
            <w:r w:rsidRPr="00184358">
              <w:rPr>
                <w:rFonts w:ascii="Segoe UI" w:hAnsi="Segoe UI" w:cs="Segoe UI"/>
                <w:b w:val="0"/>
                <w:noProof/>
                <w:webHidden/>
                <w:sz w:val="22"/>
                <w:szCs w:val="22"/>
              </w:rPr>
              <w:fldChar w:fldCharType="end"/>
            </w:r>
          </w:hyperlink>
        </w:p>
        <w:p w:rsidR="00184358" w:rsidRPr="00184358" w:rsidRDefault="00827E3F" w:rsidP="00184358">
          <w:pPr>
            <w:pStyle w:val="14"/>
            <w:tabs>
              <w:tab w:val="right" w:leader="dot" w:pos="10195"/>
            </w:tabs>
            <w:jc w:val="both"/>
            <w:rPr>
              <w:rFonts w:ascii="Segoe UI" w:eastAsiaTheme="minorEastAsia" w:hAnsi="Segoe UI" w:cs="Segoe UI"/>
              <w:b w:val="0"/>
              <w:bCs w:val="0"/>
              <w:caps w:val="0"/>
              <w:noProof/>
              <w:sz w:val="22"/>
              <w:szCs w:val="22"/>
              <w:lang w:eastAsia="ru-RU"/>
            </w:rPr>
          </w:pPr>
          <w:hyperlink w:anchor="_Toc205122160" w:history="1">
            <w:r w:rsidR="00184358" w:rsidRPr="00184358">
              <w:rPr>
                <w:rStyle w:val="aff3"/>
                <w:rFonts w:ascii="Segoe UI" w:hAnsi="Segoe UI" w:cs="Segoe UI"/>
                <w:b w:val="0"/>
                <w:noProof/>
                <w:sz w:val="22"/>
                <w:szCs w:val="22"/>
              </w:rPr>
              <w:t>ПЕРЕЧЕНЬ ИСПОЛЬЗУЕМЫХ ТЕРМИНОВ, ОПРЕДЕЛЕНИЙ И СОКРАЩЕНИЙ</w:t>
            </w:r>
            <w:r w:rsidR="00184358" w:rsidRPr="00184358">
              <w:rPr>
                <w:rFonts w:ascii="Segoe UI" w:hAnsi="Segoe UI" w:cs="Segoe UI"/>
                <w:b w:val="0"/>
                <w:noProof/>
                <w:webHidden/>
                <w:sz w:val="22"/>
                <w:szCs w:val="22"/>
              </w:rPr>
              <w:tab/>
            </w:r>
            <w:r w:rsidRPr="00184358">
              <w:rPr>
                <w:rFonts w:ascii="Segoe UI" w:hAnsi="Segoe UI" w:cs="Segoe UI"/>
                <w:b w:val="0"/>
                <w:noProof/>
                <w:webHidden/>
                <w:sz w:val="22"/>
                <w:szCs w:val="22"/>
              </w:rPr>
              <w:fldChar w:fldCharType="begin"/>
            </w:r>
            <w:r w:rsidR="00184358" w:rsidRPr="00184358">
              <w:rPr>
                <w:rFonts w:ascii="Segoe UI" w:hAnsi="Segoe UI" w:cs="Segoe UI"/>
                <w:b w:val="0"/>
                <w:noProof/>
                <w:webHidden/>
                <w:sz w:val="22"/>
                <w:szCs w:val="22"/>
              </w:rPr>
              <w:instrText xml:space="preserve"> PAGEREF _Toc205122160 \h </w:instrText>
            </w:r>
            <w:r w:rsidRPr="00184358">
              <w:rPr>
                <w:rFonts w:ascii="Segoe UI" w:hAnsi="Segoe UI" w:cs="Segoe UI"/>
                <w:b w:val="0"/>
                <w:noProof/>
                <w:webHidden/>
                <w:sz w:val="22"/>
                <w:szCs w:val="22"/>
              </w:rPr>
            </w:r>
            <w:r w:rsidRPr="00184358">
              <w:rPr>
                <w:rFonts w:ascii="Segoe UI" w:hAnsi="Segoe UI" w:cs="Segoe UI"/>
                <w:b w:val="0"/>
                <w:noProof/>
                <w:webHidden/>
                <w:sz w:val="22"/>
                <w:szCs w:val="22"/>
              </w:rPr>
              <w:fldChar w:fldCharType="separate"/>
            </w:r>
            <w:r w:rsidR="00C83B43">
              <w:rPr>
                <w:rFonts w:ascii="Segoe UI" w:hAnsi="Segoe UI" w:cs="Segoe UI"/>
                <w:b w:val="0"/>
                <w:noProof/>
                <w:webHidden/>
                <w:sz w:val="22"/>
                <w:szCs w:val="22"/>
              </w:rPr>
              <w:t>18</w:t>
            </w:r>
            <w:r w:rsidRPr="00184358">
              <w:rPr>
                <w:rFonts w:ascii="Segoe UI" w:hAnsi="Segoe UI" w:cs="Segoe UI"/>
                <w:b w:val="0"/>
                <w:noProof/>
                <w:webHidden/>
                <w:sz w:val="22"/>
                <w:szCs w:val="22"/>
              </w:rPr>
              <w:fldChar w:fldCharType="end"/>
            </w:r>
          </w:hyperlink>
        </w:p>
        <w:p w:rsidR="00184358" w:rsidRPr="00184358" w:rsidRDefault="00827E3F" w:rsidP="00184358">
          <w:pPr>
            <w:pStyle w:val="14"/>
            <w:tabs>
              <w:tab w:val="right" w:leader="dot" w:pos="10195"/>
            </w:tabs>
            <w:jc w:val="both"/>
            <w:rPr>
              <w:rFonts w:ascii="Segoe UI" w:eastAsiaTheme="minorEastAsia" w:hAnsi="Segoe UI" w:cs="Segoe UI"/>
              <w:b w:val="0"/>
              <w:bCs w:val="0"/>
              <w:caps w:val="0"/>
              <w:noProof/>
              <w:sz w:val="22"/>
              <w:szCs w:val="22"/>
              <w:lang w:eastAsia="ru-RU"/>
            </w:rPr>
          </w:pPr>
          <w:hyperlink w:anchor="_Toc205122161" w:history="1">
            <w:r w:rsidR="00184358" w:rsidRPr="00184358">
              <w:rPr>
                <w:rStyle w:val="aff3"/>
                <w:rFonts w:ascii="Segoe UI" w:hAnsi="Segoe UI" w:cs="Segoe UI"/>
                <w:b w:val="0"/>
                <w:noProof/>
                <w:sz w:val="22"/>
                <w:szCs w:val="22"/>
              </w:rPr>
              <w:t>СОКРАЩЕНИЯ</w:t>
            </w:r>
            <w:r w:rsidR="00184358" w:rsidRPr="00184358">
              <w:rPr>
                <w:rFonts w:ascii="Segoe UI" w:hAnsi="Segoe UI" w:cs="Segoe UI"/>
                <w:b w:val="0"/>
                <w:noProof/>
                <w:webHidden/>
                <w:sz w:val="22"/>
                <w:szCs w:val="22"/>
              </w:rPr>
              <w:tab/>
            </w:r>
            <w:r w:rsidRPr="00184358">
              <w:rPr>
                <w:rFonts w:ascii="Segoe UI" w:hAnsi="Segoe UI" w:cs="Segoe UI"/>
                <w:b w:val="0"/>
                <w:noProof/>
                <w:webHidden/>
                <w:sz w:val="22"/>
                <w:szCs w:val="22"/>
              </w:rPr>
              <w:fldChar w:fldCharType="begin"/>
            </w:r>
            <w:r w:rsidR="00184358" w:rsidRPr="00184358">
              <w:rPr>
                <w:rFonts w:ascii="Segoe UI" w:hAnsi="Segoe UI" w:cs="Segoe UI"/>
                <w:b w:val="0"/>
                <w:noProof/>
                <w:webHidden/>
                <w:sz w:val="22"/>
                <w:szCs w:val="22"/>
              </w:rPr>
              <w:instrText xml:space="preserve"> PAGEREF _Toc205122161 \h </w:instrText>
            </w:r>
            <w:r w:rsidRPr="00184358">
              <w:rPr>
                <w:rFonts w:ascii="Segoe UI" w:hAnsi="Segoe UI" w:cs="Segoe UI"/>
                <w:b w:val="0"/>
                <w:noProof/>
                <w:webHidden/>
                <w:sz w:val="22"/>
                <w:szCs w:val="22"/>
              </w:rPr>
            </w:r>
            <w:r w:rsidRPr="00184358">
              <w:rPr>
                <w:rFonts w:ascii="Segoe UI" w:hAnsi="Segoe UI" w:cs="Segoe UI"/>
                <w:b w:val="0"/>
                <w:noProof/>
                <w:webHidden/>
                <w:sz w:val="22"/>
                <w:szCs w:val="22"/>
              </w:rPr>
              <w:fldChar w:fldCharType="separate"/>
            </w:r>
            <w:r w:rsidR="00C83B43">
              <w:rPr>
                <w:rFonts w:ascii="Segoe UI" w:hAnsi="Segoe UI" w:cs="Segoe UI"/>
                <w:b w:val="0"/>
                <w:noProof/>
                <w:webHidden/>
                <w:sz w:val="22"/>
                <w:szCs w:val="22"/>
              </w:rPr>
              <w:t>21</w:t>
            </w:r>
            <w:r w:rsidRPr="00184358">
              <w:rPr>
                <w:rFonts w:ascii="Segoe UI" w:hAnsi="Segoe UI" w:cs="Segoe UI"/>
                <w:b w:val="0"/>
                <w:noProof/>
                <w:webHidden/>
                <w:sz w:val="22"/>
                <w:szCs w:val="22"/>
              </w:rPr>
              <w:fldChar w:fldCharType="end"/>
            </w:r>
          </w:hyperlink>
        </w:p>
        <w:p w:rsidR="00184358" w:rsidRPr="00184358" w:rsidRDefault="00827E3F" w:rsidP="00184358">
          <w:pPr>
            <w:pStyle w:val="14"/>
            <w:tabs>
              <w:tab w:val="right" w:leader="dot" w:pos="10195"/>
            </w:tabs>
            <w:jc w:val="both"/>
            <w:rPr>
              <w:rFonts w:ascii="Segoe UI" w:eastAsiaTheme="minorEastAsia" w:hAnsi="Segoe UI" w:cs="Segoe UI"/>
              <w:b w:val="0"/>
              <w:bCs w:val="0"/>
              <w:caps w:val="0"/>
              <w:noProof/>
              <w:sz w:val="22"/>
              <w:szCs w:val="22"/>
              <w:lang w:eastAsia="ru-RU"/>
            </w:rPr>
          </w:pPr>
          <w:hyperlink w:anchor="_Toc205122162" w:history="1">
            <w:r w:rsidR="00184358" w:rsidRPr="00184358">
              <w:rPr>
                <w:rStyle w:val="aff3"/>
                <w:rFonts w:ascii="Segoe UI" w:hAnsi="Segoe UI" w:cs="Segoe UI"/>
                <w:b w:val="0"/>
                <w:noProof/>
                <w:sz w:val="22"/>
                <w:szCs w:val="22"/>
              </w:rPr>
              <w:t>ХАРАКТЕРИСТИКА</w:t>
            </w:r>
            <w:r w:rsidR="00E10EB3">
              <w:rPr>
                <w:rStyle w:val="aff3"/>
                <w:rFonts w:ascii="Segoe UI" w:hAnsi="Segoe UI" w:cs="Segoe UI"/>
                <w:b w:val="0"/>
                <w:noProof/>
                <w:sz w:val="22"/>
                <w:szCs w:val="22"/>
              </w:rPr>
              <w:t xml:space="preserve"> муниципального образования «</w:t>
            </w:r>
            <w:r w:rsidR="00184358" w:rsidRPr="00184358">
              <w:rPr>
                <w:rStyle w:val="aff3"/>
                <w:rFonts w:ascii="Segoe UI" w:hAnsi="Segoe UI" w:cs="Segoe UI"/>
                <w:b w:val="0"/>
                <w:noProof/>
                <w:sz w:val="22"/>
                <w:szCs w:val="22"/>
              </w:rPr>
              <w:t>ГАГАРИНСК</w:t>
            </w:r>
            <w:r w:rsidR="00E10EB3">
              <w:rPr>
                <w:rStyle w:val="aff3"/>
                <w:rFonts w:ascii="Segoe UI" w:hAnsi="Segoe UI" w:cs="Segoe UI"/>
                <w:b w:val="0"/>
                <w:noProof/>
                <w:sz w:val="22"/>
                <w:szCs w:val="22"/>
              </w:rPr>
              <w:t>ий</w:t>
            </w:r>
            <w:r w:rsidR="00184358" w:rsidRPr="00184358">
              <w:rPr>
                <w:rStyle w:val="aff3"/>
                <w:rFonts w:ascii="Segoe UI" w:hAnsi="Segoe UI" w:cs="Segoe UI"/>
                <w:b w:val="0"/>
                <w:noProof/>
                <w:sz w:val="22"/>
                <w:szCs w:val="22"/>
              </w:rPr>
              <w:t xml:space="preserve"> МУНИЦИПАЛЬН</w:t>
            </w:r>
            <w:r w:rsidR="00E10EB3">
              <w:rPr>
                <w:rStyle w:val="aff3"/>
                <w:rFonts w:ascii="Segoe UI" w:hAnsi="Segoe UI" w:cs="Segoe UI"/>
                <w:b w:val="0"/>
                <w:noProof/>
                <w:sz w:val="22"/>
                <w:szCs w:val="22"/>
              </w:rPr>
              <w:t>ый</w:t>
            </w:r>
            <w:r w:rsidR="00184358" w:rsidRPr="00184358">
              <w:rPr>
                <w:rStyle w:val="aff3"/>
                <w:rFonts w:ascii="Segoe UI" w:hAnsi="Segoe UI" w:cs="Segoe UI"/>
                <w:b w:val="0"/>
                <w:noProof/>
                <w:sz w:val="22"/>
                <w:szCs w:val="22"/>
              </w:rPr>
              <w:t xml:space="preserve"> ОКРУГ</w:t>
            </w:r>
            <w:r w:rsidR="00E10EB3">
              <w:rPr>
                <w:rStyle w:val="aff3"/>
                <w:rFonts w:ascii="Segoe UI" w:hAnsi="Segoe UI" w:cs="Segoe UI"/>
                <w:b w:val="0"/>
                <w:noProof/>
                <w:sz w:val="22"/>
                <w:szCs w:val="22"/>
              </w:rPr>
              <w:t>»</w:t>
            </w:r>
            <w:r w:rsidR="00184358" w:rsidRPr="00184358">
              <w:rPr>
                <w:rStyle w:val="aff3"/>
                <w:rFonts w:ascii="Segoe UI" w:hAnsi="Segoe UI" w:cs="Segoe UI"/>
                <w:b w:val="0"/>
                <w:noProof/>
                <w:sz w:val="22"/>
                <w:szCs w:val="22"/>
              </w:rPr>
              <w:t xml:space="preserve"> СМОЛЕНСКОЙ ОБЛАСТИ</w:t>
            </w:r>
            <w:r w:rsidR="00184358" w:rsidRPr="00184358">
              <w:rPr>
                <w:rFonts w:ascii="Segoe UI" w:hAnsi="Segoe UI" w:cs="Segoe UI"/>
                <w:b w:val="0"/>
                <w:noProof/>
                <w:webHidden/>
                <w:sz w:val="22"/>
                <w:szCs w:val="22"/>
              </w:rPr>
              <w:tab/>
            </w:r>
            <w:r w:rsidRPr="00184358">
              <w:rPr>
                <w:rFonts w:ascii="Segoe UI" w:hAnsi="Segoe UI" w:cs="Segoe UI"/>
                <w:b w:val="0"/>
                <w:noProof/>
                <w:webHidden/>
                <w:sz w:val="22"/>
                <w:szCs w:val="22"/>
              </w:rPr>
              <w:fldChar w:fldCharType="begin"/>
            </w:r>
            <w:r w:rsidR="00184358" w:rsidRPr="00184358">
              <w:rPr>
                <w:rFonts w:ascii="Segoe UI" w:hAnsi="Segoe UI" w:cs="Segoe UI"/>
                <w:b w:val="0"/>
                <w:noProof/>
                <w:webHidden/>
                <w:sz w:val="22"/>
                <w:szCs w:val="22"/>
              </w:rPr>
              <w:instrText xml:space="preserve"> PAGEREF _Toc205122162 \h </w:instrText>
            </w:r>
            <w:r w:rsidRPr="00184358">
              <w:rPr>
                <w:rFonts w:ascii="Segoe UI" w:hAnsi="Segoe UI" w:cs="Segoe UI"/>
                <w:b w:val="0"/>
                <w:noProof/>
                <w:webHidden/>
                <w:sz w:val="22"/>
                <w:szCs w:val="22"/>
              </w:rPr>
            </w:r>
            <w:r w:rsidRPr="00184358">
              <w:rPr>
                <w:rFonts w:ascii="Segoe UI" w:hAnsi="Segoe UI" w:cs="Segoe UI"/>
                <w:b w:val="0"/>
                <w:noProof/>
                <w:webHidden/>
                <w:sz w:val="22"/>
                <w:szCs w:val="22"/>
              </w:rPr>
              <w:fldChar w:fldCharType="separate"/>
            </w:r>
            <w:r w:rsidR="00C83B43">
              <w:rPr>
                <w:rFonts w:ascii="Segoe UI" w:hAnsi="Segoe UI" w:cs="Segoe UI"/>
                <w:b w:val="0"/>
                <w:noProof/>
                <w:webHidden/>
                <w:sz w:val="22"/>
                <w:szCs w:val="22"/>
              </w:rPr>
              <w:t>22</w:t>
            </w:r>
            <w:r w:rsidRPr="00184358">
              <w:rPr>
                <w:rFonts w:ascii="Segoe UI" w:hAnsi="Segoe UI" w:cs="Segoe UI"/>
                <w:b w:val="0"/>
                <w:noProof/>
                <w:webHidden/>
                <w:sz w:val="22"/>
                <w:szCs w:val="22"/>
              </w:rPr>
              <w:fldChar w:fldCharType="end"/>
            </w:r>
          </w:hyperlink>
        </w:p>
        <w:p w:rsidR="00184358" w:rsidRPr="00184358" w:rsidRDefault="00827E3F" w:rsidP="00184358">
          <w:pPr>
            <w:pStyle w:val="14"/>
            <w:tabs>
              <w:tab w:val="right" w:leader="dot" w:pos="10195"/>
            </w:tabs>
            <w:jc w:val="both"/>
            <w:rPr>
              <w:rFonts w:ascii="Segoe UI" w:eastAsiaTheme="minorEastAsia" w:hAnsi="Segoe UI" w:cs="Segoe UI"/>
              <w:b w:val="0"/>
              <w:bCs w:val="0"/>
              <w:caps w:val="0"/>
              <w:noProof/>
              <w:sz w:val="22"/>
              <w:szCs w:val="22"/>
              <w:lang w:eastAsia="ru-RU"/>
            </w:rPr>
          </w:pPr>
          <w:hyperlink w:anchor="_Toc205122163" w:history="1">
            <w:r w:rsidR="00184358" w:rsidRPr="00184358">
              <w:rPr>
                <w:rStyle w:val="aff3"/>
                <w:rFonts w:ascii="Segoe UI" w:hAnsi="Segoe UI" w:cs="Segoe UI"/>
                <w:b w:val="0"/>
                <w:noProof/>
                <w:sz w:val="22"/>
                <w:szCs w:val="22"/>
              </w:rPr>
              <w:t>1 СУЩЕСТВУЮЩЕЕ ПОЛОЖЕНИЕ В СФЕРЕ ПРОИЗВОДСТВА, ПЕРЕДАЧИ И ПОТРЕБЛЕНИЯ ТЕПЛОВОЙ ЭНЕРГИИ ДЛЯ ЦЕЛЕЙ ТЕПЛОСНАБЖЕНИЯ</w:t>
            </w:r>
            <w:r w:rsidR="00184358" w:rsidRPr="00184358">
              <w:rPr>
                <w:rFonts w:ascii="Segoe UI" w:hAnsi="Segoe UI" w:cs="Segoe UI"/>
                <w:b w:val="0"/>
                <w:noProof/>
                <w:webHidden/>
                <w:sz w:val="22"/>
                <w:szCs w:val="22"/>
              </w:rPr>
              <w:tab/>
            </w:r>
            <w:r w:rsidRPr="00184358">
              <w:rPr>
                <w:rFonts w:ascii="Segoe UI" w:hAnsi="Segoe UI" w:cs="Segoe UI"/>
                <w:b w:val="0"/>
                <w:noProof/>
                <w:webHidden/>
                <w:sz w:val="22"/>
                <w:szCs w:val="22"/>
              </w:rPr>
              <w:fldChar w:fldCharType="begin"/>
            </w:r>
            <w:r w:rsidR="00184358" w:rsidRPr="00184358">
              <w:rPr>
                <w:rFonts w:ascii="Segoe UI" w:hAnsi="Segoe UI" w:cs="Segoe UI"/>
                <w:b w:val="0"/>
                <w:noProof/>
                <w:webHidden/>
                <w:sz w:val="22"/>
                <w:szCs w:val="22"/>
              </w:rPr>
              <w:instrText xml:space="preserve"> PAGEREF _Toc205122163 \h </w:instrText>
            </w:r>
            <w:r w:rsidRPr="00184358">
              <w:rPr>
                <w:rFonts w:ascii="Segoe UI" w:hAnsi="Segoe UI" w:cs="Segoe UI"/>
                <w:b w:val="0"/>
                <w:noProof/>
                <w:webHidden/>
                <w:sz w:val="22"/>
                <w:szCs w:val="22"/>
              </w:rPr>
            </w:r>
            <w:r w:rsidRPr="00184358">
              <w:rPr>
                <w:rFonts w:ascii="Segoe UI" w:hAnsi="Segoe UI" w:cs="Segoe UI"/>
                <w:b w:val="0"/>
                <w:noProof/>
                <w:webHidden/>
                <w:sz w:val="22"/>
                <w:szCs w:val="22"/>
              </w:rPr>
              <w:fldChar w:fldCharType="separate"/>
            </w:r>
            <w:r w:rsidR="00C83B43">
              <w:rPr>
                <w:rFonts w:ascii="Segoe UI" w:hAnsi="Segoe UI" w:cs="Segoe UI"/>
                <w:b w:val="0"/>
                <w:noProof/>
                <w:webHidden/>
                <w:sz w:val="22"/>
                <w:szCs w:val="22"/>
              </w:rPr>
              <w:t>25</w:t>
            </w:r>
            <w:r w:rsidRPr="00184358">
              <w:rPr>
                <w:rFonts w:ascii="Segoe UI" w:hAnsi="Segoe UI" w:cs="Segoe UI"/>
                <w:b w:val="0"/>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164" w:history="1">
            <w:r w:rsidR="00184358" w:rsidRPr="00184358">
              <w:rPr>
                <w:rStyle w:val="aff3"/>
                <w:rFonts w:ascii="Segoe UI" w:hAnsi="Segoe UI" w:cs="Segoe UI"/>
                <w:noProof/>
                <w:sz w:val="22"/>
                <w:szCs w:val="22"/>
              </w:rPr>
              <w:t>1.1. Функциональная структура теплоснабжения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_Toc205122164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25</w:t>
            </w:r>
            <w:r w:rsidRPr="00184358">
              <w:rPr>
                <w:rFonts w:ascii="Segoe UI" w:hAnsi="Segoe UI" w:cs="Segoe UI"/>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165" w:history="1">
            <w:r w:rsidR="00184358" w:rsidRPr="00184358">
              <w:rPr>
                <w:rStyle w:val="aff3"/>
                <w:rFonts w:ascii="Segoe UI" w:hAnsi="Segoe UI" w:cs="Segoe UI"/>
                <w:i w:val="0"/>
                <w:noProof/>
                <w:sz w:val="22"/>
                <w:szCs w:val="22"/>
              </w:rPr>
              <w:t>1.1.1. Зоны действия производственных котельных</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_Toc205122165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25</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166" w:history="1">
            <w:r w:rsidR="00184358" w:rsidRPr="00184358">
              <w:rPr>
                <w:rStyle w:val="aff3"/>
                <w:rFonts w:ascii="Segoe UI" w:hAnsi="Segoe UI" w:cs="Segoe UI"/>
                <w:i w:val="0"/>
                <w:noProof/>
                <w:sz w:val="22"/>
                <w:szCs w:val="22"/>
              </w:rPr>
              <w:t>1.1.2. Зоны действия индивидуального теплоснабжения</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_Toc205122166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26</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167" w:history="1">
            <w:r w:rsidR="00184358" w:rsidRPr="00184358">
              <w:rPr>
                <w:rStyle w:val="aff3"/>
                <w:rFonts w:ascii="Segoe UI" w:hAnsi="Segoe UI" w:cs="Segoe UI"/>
                <w:i w:val="0"/>
                <w:noProof/>
                <w:sz w:val="22"/>
                <w:szCs w:val="22"/>
              </w:rPr>
              <w:t>1.1.3. Изменения, произошедшие в функциональной структуре теплоснабжения округа за период, предшествующий разработке (актуализации) схемы теплоснабжения</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_Toc205122167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27</w:t>
            </w:r>
            <w:r w:rsidRPr="00184358">
              <w:rPr>
                <w:rFonts w:ascii="Segoe UI" w:hAnsi="Segoe UI" w:cs="Segoe UI"/>
                <w:i w:val="0"/>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168" w:history="1">
            <w:r w:rsidR="00184358" w:rsidRPr="00184358">
              <w:rPr>
                <w:rStyle w:val="aff3"/>
                <w:rFonts w:ascii="Segoe UI" w:hAnsi="Segoe UI" w:cs="Segoe UI"/>
                <w:noProof/>
                <w:sz w:val="22"/>
                <w:szCs w:val="22"/>
              </w:rPr>
              <w:t>1.2. Источники тепловой энергии</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_Toc205122168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27</w:t>
            </w:r>
            <w:r w:rsidRPr="00184358">
              <w:rPr>
                <w:rFonts w:ascii="Segoe UI" w:hAnsi="Segoe UI" w:cs="Segoe UI"/>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169" w:history="1">
            <w:r w:rsidR="00184358" w:rsidRPr="00184358">
              <w:rPr>
                <w:rStyle w:val="aff3"/>
                <w:rFonts w:ascii="Segoe UI" w:hAnsi="Segoe UI" w:cs="Segoe UI"/>
                <w:i w:val="0"/>
                <w:noProof/>
                <w:sz w:val="22"/>
                <w:szCs w:val="22"/>
              </w:rPr>
              <w:t>1.2.1. Структура и технические характеристики основного оборудования</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_Toc205122169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29</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170" w:history="1">
            <w:r w:rsidR="00184358" w:rsidRPr="00184358">
              <w:rPr>
                <w:rStyle w:val="aff3"/>
                <w:rFonts w:ascii="Segoe UI" w:hAnsi="Segoe UI" w:cs="Segoe UI"/>
                <w:i w:val="0"/>
                <w:noProof/>
                <w:sz w:val="22"/>
                <w:szCs w:val="22"/>
              </w:rPr>
              <w:t>1.2.2. 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_Toc205122170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44</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171" w:history="1">
            <w:r w:rsidR="00184358" w:rsidRPr="00184358">
              <w:rPr>
                <w:rStyle w:val="aff3"/>
                <w:rFonts w:ascii="Segoe UI" w:hAnsi="Segoe UI" w:cs="Segoe UI"/>
                <w:i w:val="0"/>
                <w:noProof/>
                <w:sz w:val="22"/>
                <w:szCs w:val="22"/>
              </w:rPr>
              <w:t>1.2.3. Ограничения тепловой мощности и параметров располагаемой тепловой мощности</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_Toc205122171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45</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172" w:history="1">
            <w:r w:rsidR="00184358" w:rsidRPr="00184358">
              <w:rPr>
                <w:rStyle w:val="aff3"/>
                <w:rFonts w:ascii="Segoe UI" w:hAnsi="Segoe UI" w:cs="Segoe UI"/>
                <w:i w:val="0"/>
                <w:noProof/>
                <w:sz w:val="22"/>
                <w:szCs w:val="22"/>
              </w:rPr>
              <w:t>1.2.4.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_Toc205122172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45</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173" w:history="1">
            <w:r w:rsidR="00184358" w:rsidRPr="00184358">
              <w:rPr>
                <w:rStyle w:val="aff3"/>
                <w:rFonts w:ascii="Segoe UI" w:hAnsi="Segoe UI" w:cs="Segoe UI"/>
                <w:i w:val="0"/>
                <w:noProof/>
                <w:sz w:val="22"/>
                <w:szCs w:val="22"/>
              </w:rPr>
              <w:t>1.2.5.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_Toc205122173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46</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174" w:history="1">
            <w:r w:rsidR="00184358" w:rsidRPr="00184358">
              <w:rPr>
                <w:rStyle w:val="aff3"/>
                <w:rFonts w:ascii="Segoe UI" w:hAnsi="Segoe UI" w:cs="Segoe UI"/>
                <w:i w:val="0"/>
                <w:noProof/>
                <w:sz w:val="22"/>
                <w:szCs w:val="22"/>
              </w:rPr>
              <w:t>1.2.6.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_Toc205122174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46</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175" w:history="1">
            <w:r w:rsidR="00184358" w:rsidRPr="00184358">
              <w:rPr>
                <w:rStyle w:val="aff3"/>
                <w:rFonts w:ascii="Segoe UI" w:hAnsi="Segoe UI" w:cs="Segoe UI"/>
                <w:i w:val="0"/>
                <w:noProof/>
                <w:sz w:val="22"/>
                <w:szCs w:val="22"/>
              </w:rPr>
              <w:t>1.2.7.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_Toc205122175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47</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176" w:history="1">
            <w:r w:rsidR="00184358" w:rsidRPr="00184358">
              <w:rPr>
                <w:rStyle w:val="aff3"/>
                <w:rFonts w:ascii="Segoe UI" w:hAnsi="Segoe UI" w:cs="Segoe UI"/>
                <w:i w:val="0"/>
                <w:noProof/>
                <w:sz w:val="22"/>
                <w:szCs w:val="22"/>
              </w:rPr>
              <w:t>1.2.8. Среднегодовая загрузка оборудования</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_Toc205122176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53</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177" w:history="1">
            <w:r w:rsidR="00184358" w:rsidRPr="00184358">
              <w:rPr>
                <w:rStyle w:val="aff3"/>
                <w:rFonts w:ascii="Segoe UI" w:hAnsi="Segoe UI" w:cs="Segoe UI"/>
                <w:i w:val="0"/>
                <w:noProof/>
                <w:sz w:val="22"/>
                <w:szCs w:val="22"/>
              </w:rPr>
              <w:t>1.2.9. Способы учета тепла, отпущенного в тепловые сети</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_Toc205122177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54</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178" w:history="1">
            <w:r w:rsidR="00184358" w:rsidRPr="00184358">
              <w:rPr>
                <w:rStyle w:val="aff3"/>
                <w:rFonts w:ascii="Segoe UI" w:hAnsi="Segoe UI" w:cs="Segoe UI"/>
                <w:i w:val="0"/>
                <w:noProof/>
                <w:sz w:val="22"/>
                <w:szCs w:val="22"/>
              </w:rPr>
              <w:t>1.2.10. Статистика отказов и восстановлений оборудования источников тепловой энергии</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_Toc205122178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57</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179" w:history="1">
            <w:r w:rsidR="00184358" w:rsidRPr="00184358">
              <w:rPr>
                <w:rStyle w:val="aff3"/>
                <w:rFonts w:ascii="Segoe UI" w:hAnsi="Segoe UI" w:cs="Segoe UI"/>
                <w:i w:val="0"/>
                <w:noProof/>
                <w:sz w:val="22"/>
                <w:szCs w:val="22"/>
              </w:rPr>
              <w:t>1.2.11. Предписания надзорных органов по запрещению дальнейшей эксплуатации источников тепловой энергии</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_Toc205122179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57</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180" w:history="1">
            <w:r w:rsidR="00184358" w:rsidRPr="00184358">
              <w:rPr>
                <w:rStyle w:val="aff3"/>
                <w:rFonts w:ascii="Segoe UI" w:hAnsi="Segoe UI" w:cs="Segoe UI"/>
                <w:i w:val="0"/>
                <w:noProof/>
                <w:sz w:val="22"/>
                <w:szCs w:val="22"/>
              </w:rPr>
              <w:t>1.2.12.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_Toc205122180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57</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181" w:history="1">
            <w:r w:rsidR="00184358" w:rsidRPr="00184358">
              <w:rPr>
                <w:rStyle w:val="aff3"/>
                <w:rFonts w:ascii="Segoe UI" w:hAnsi="Segoe UI" w:cs="Segoe UI"/>
                <w:i w:val="0"/>
                <w:noProof/>
                <w:sz w:val="22"/>
                <w:szCs w:val="22"/>
              </w:rPr>
              <w:t>1.2.13. Изменения, произошедшие в технических характеристиках основного оборудования источников тепловой энергии за период, предшествующий разработке (актуализации) схемы теплоснабжения</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_Toc205122181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58</w:t>
            </w:r>
            <w:r w:rsidRPr="00184358">
              <w:rPr>
                <w:rFonts w:ascii="Segoe UI" w:hAnsi="Segoe UI" w:cs="Segoe UI"/>
                <w:i w:val="0"/>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182" w:history="1">
            <w:r w:rsidR="00184358" w:rsidRPr="00184358">
              <w:rPr>
                <w:rStyle w:val="aff3"/>
                <w:rFonts w:ascii="Segoe UI" w:hAnsi="Segoe UI" w:cs="Segoe UI"/>
                <w:noProof/>
                <w:sz w:val="22"/>
                <w:szCs w:val="22"/>
              </w:rPr>
              <w:t>1.3. Тепловые сети, сооружения на них</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_Toc205122182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58</w:t>
            </w:r>
            <w:r w:rsidRPr="00184358">
              <w:rPr>
                <w:rFonts w:ascii="Segoe UI" w:hAnsi="Segoe UI" w:cs="Segoe UI"/>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183" w:history="1">
            <w:r w:rsidR="00184358" w:rsidRPr="00184358">
              <w:rPr>
                <w:rStyle w:val="aff3"/>
                <w:rFonts w:ascii="Segoe UI" w:hAnsi="Segoe UI" w:cs="Segoe UI"/>
                <w:i w:val="0"/>
                <w:noProof/>
                <w:sz w:val="22"/>
                <w:szCs w:val="22"/>
              </w:rPr>
              <w:t>1.3.1.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_Toc205122183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58</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184" w:history="1">
            <w:r w:rsidR="00184358" w:rsidRPr="00184358">
              <w:rPr>
                <w:rStyle w:val="aff3"/>
                <w:rFonts w:ascii="Segoe UI" w:hAnsi="Segoe UI" w:cs="Segoe UI"/>
                <w:i w:val="0"/>
                <w:noProof/>
                <w:sz w:val="22"/>
                <w:szCs w:val="22"/>
              </w:rPr>
              <w:t>1.3.2. Карты (схемы) тепловых сетей в зонах действия источников тепловой энергии в электронной форме и (или) на бумажном носителе</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_Toc205122184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59</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185" w:history="1">
            <w:r w:rsidR="00184358" w:rsidRPr="00184358">
              <w:rPr>
                <w:rStyle w:val="aff3"/>
                <w:rFonts w:ascii="Segoe UI" w:hAnsi="Segoe UI" w:cs="Segoe UI"/>
                <w:i w:val="0"/>
                <w:noProof/>
                <w:sz w:val="22"/>
                <w:szCs w:val="22"/>
              </w:rPr>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_Toc205122185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59</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186" w:history="1">
            <w:r w:rsidR="00184358" w:rsidRPr="00184358">
              <w:rPr>
                <w:rStyle w:val="aff3"/>
                <w:rFonts w:ascii="Segoe UI" w:hAnsi="Segoe UI" w:cs="Segoe UI"/>
                <w:i w:val="0"/>
                <w:noProof/>
                <w:sz w:val="22"/>
                <w:szCs w:val="22"/>
              </w:rPr>
              <w:t>1.3.4. Описание типов и количества секционирующей и регулирующей арматуры на тепловых сетях</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_Toc205122186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63</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187" w:history="1">
            <w:r w:rsidR="00184358" w:rsidRPr="00184358">
              <w:rPr>
                <w:rStyle w:val="aff3"/>
                <w:rFonts w:ascii="Segoe UI" w:hAnsi="Segoe UI" w:cs="Segoe UI"/>
                <w:i w:val="0"/>
                <w:noProof/>
                <w:sz w:val="22"/>
                <w:szCs w:val="22"/>
              </w:rPr>
              <w:t>1.3.5. Описание типов и строительных особенностей тепловых пунктов, тепловых камер и павильонов</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_Toc205122187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63</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188" w:history="1">
            <w:r w:rsidR="00184358" w:rsidRPr="00184358">
              <w:rPr>
                <w:rStyle w:val="aff3"/>
                <w:rFonts w:ascii="Segoe UI" w:hAnsi="Segoe UI" w:cs="Segoe UI"/>
                <w:i w:val="0"/>
                <w:noProof/>
                <w:sz w:val="22"/>
                <w:szCs w:val="22"/>
              </w:rPr>
              <w:t>1.3.6. Описание графиков регулирования отпуска тепла в тепловые сети с анализом их обоснованности</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_Toc205122188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63</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189" w:history="1">
            <w:r w:rsidR="00184358" w:rsidRPr="00184358">
              <w:rPr>
                <w:rStyle w:val="aff3"/>
                <w:rFonts w:ascii="Segoe UI" w:hAnsi="Segoe UI" w:cs="Segoe UI"/>
                <w:i w:val="0"/>
                <w:noProof/>
                <w:sz w:val="22"/>
                <w:szCs w:val="22"/>
              </w:rPr>
              <w:t>1.3.7.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_Toc205122189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64</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190" w:history="1">
            <w:r w:rsidR="00184358" w:rsidRPr="00184358">
              <w:rPr>
                <w:rStyle w:val="aff3"/>
                <w:rFonts w:ascii="Segoe UI" w:hAnsi="Segoe UI" w:cs="Segoe UI"/>
                <w:i w:val="0"/>
                <w:noProof/>
                <w:sz w:val="22"/>
                <w:szCs w:val="22"/>
              </w:rPr>
              <w:t>1.3.8. Гидравлические режимы и пьезометрические графики тепловых сетей</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_Toc205122190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65</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191" w:history="1">
            <w:r w:rsidR="00184358" w:rsidRPr="00184358">
              <w:rPr>
                <w:rStyle w:val="aff3"/>
                <w:rFonts w:ascii="Segoe UI" w:hAnsi="Segoe UI" w:cs="Segoe UI"/>
                <w:i w:val="0"/>
                <w:noProof/>
                <w:sz w:val="22"/>
                <w:szCs w:val="22"/>
              </w:rPr>
              <w:t>1.3.9. Статистика отказов тепловых сетей (аварийных ситуаций) за последние 5 лет</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_Toc205122191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72</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192" w:history="1">
            <w:r w:rsidR="00184358" w:rsidRPr="00184358">
              <w:rPr>
                <w:rStyle w:val="aff3"/>
                <w:rFonts w:ascii="Segoe UI" w:hAnsi="Segoe UI" w:cs="Segoe UI"/>
                <w:i w:val="0"/>
                <w:noProof/>
                <w:sz w:val="22"/>
                <w:szCs w:val="22"/>
              </w:rPr>
              <w:t>1.3.10.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_Toc205122192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72</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193" w:history="1">
            <w:r w:rsidR="00184358" w:rsidRPr="00184358">
              <w:rPr>
                <w:rStyle w:val="aff3"/>
                <w:rFonts w:ascii="Segoe UI" w:hAnsi="Segoe UI" w:cs="Segoe UI"/>
                <w:i w:val="0"/>
                <w:noProof/>
                <w:sz w:val="22"/>
                <w:szCs w:val="22"/>
              </w:rPr>
              <w:t>1.3.11. Описание процедур диагностики состояния тепловых сетей и планирования капитальных (текущих) ремонтов</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_Toc205122193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72</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194" w:history="1">
            <w:r w:rsidR="00184358" w:rsidRPr="00184358">
              <w:rPr>
                <w:rStyle w:val="aff3"/>
                <w:rFonts w:ascii="Segoe UI" w:hAnsi="Segoe UI" w:cs="Segoe UI"/>
                <w:i w:val="0"/>
                <w:noProof/>
                <w:sz w:val="22"/>
                <w:szCs w:val="22"/>
              </w:rPr>
              <w:t>1.3.12.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_Toc205122194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75</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195" w:history="1">
            <w:r w:rsidR="00184358" w:rsidRPr="00184358">
              <w:rPr>
                <w:rStyle w:val="aff3"/>
                <w:rFonts w:ascii="Segoe UI" w:hAnsi="Segoe UI" w:cs="Segoe UI"/>
                <w:i w:val="0"/>
                <w:noProof/>
                <w:sz w:val="22"/>
                <w:szCs w:val="22"/>
              </w:rPr>
              <w:t>1.3.13. 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_Toc205122195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75</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196" w:history="1">
            <w:r w:rsidR="00184358" w:rsidRPr="00184358">
              <w:rPr>
                <w:rStyle w:val="aff3"/>
                <w:rFonts w:ascii="Segoe UI" w:hAnsi="Segoe UI" w:cs="Segoe UI"/>
                <w:i w:val="0"/>
                <w:noProof/>
                <w:sz w:val="22"/>
                <w:szCs w:val="22"/>
              </w:rPr>
              <w:t>1.3.14. Оценка фактических потерь тепловой энергии и теплоносителя при передаче тепловой энергии и теплоносителя по тепловым сетям за последние 3 года</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_Toc205122196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76</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197" w:history="1">
            <w:r w:rsidR="00184358" w:rsidRPr="00184358">
              <w:rPr>
                <w:rStyle w:val="aff3"/>
                <w:rFonts w:ascii="Segoe UI" w:hAnsi="Segoe UI" w:cs="Segoe UI"/>
                <w:i w:val="0"/>
                <w:noProof/>
                <w:sz w:val="22"/>
                <w:szCs w:val="22"/>
              </w:rPr>
              <w:t>1.3.15. Предписания надзорных органов по запрещению дальнейшей эксплуатации участков тепловой сети и результаты их исполнения</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_Toc205122197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77</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198" w:history="1">
            <w:r w:rsidR="00184358" w:rsidRPr="00184358">
              <w:rPr>
                <w:rStyle w:val="aff3"/>
                <w:rFonts w:ascii="Segoe UI" w:hAnsi="Segoe UI" w:cs="Segoe UI"/>
                <w:i w:val="0"/>
                <w:noProof/>
                <w:sz w:val="22"/>
                <w:szCs w:val="22"/>
              </w:rPr>
              <w:t>1.3.16.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_Toc205122198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77</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199" w:history="1">
            <w:r w:rsidR="00184358" w:rsidRPr="00184358">
              <w:rPr>
                <w:rStyle w:val="aff3"/>
                <w:rFonts w:ascii="Segoe UI" w:hAnsi="Segoe UI" w:cs="Segoe UI"/>
                <w:i w:val="0"/>
                <w:noProof/>
                <w:sz w:val="22"/>
                <w:szCs w:val="22"/>
              </w:rPr>
              <w:t>1.3.17.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_Toc205122199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79</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00" w:history="1">
            <w:r w:rsidR="00184358" w:rsidRPr="00184358">
              <w:rPr>
                <w:rStyle w:val="aff3"/>
                <w:rFonts w:ascii="Segoe UI" w:hAnsi="Segoe UI" w:cs="Segoe UI"/>
                <w:i w:val="0"/>
                <w:noProof/>
                <w:sz w:val="22"/>
                <w:szCs w:val="22"/>
              </w:rPr>
              <w:t>1.3.18. Анализ работы диспетчерских служб теплоснабжающих (теплосетевых) организаций и используемых средств автоматизации, телемеханизации и связи</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_Toc205122200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85</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01" w:history="1">
            <w:r w:rsidR="00184358" w:rsidRPr="00184358">
              <w:rPr>
                <w:rStyle w:val="aff3"/>
                <w:rFonts w:ascii="Segoe UI" w:hAnsi="Segoe UI" w:cs="Segoe UI"/>
                <w:i w:val="0"/>
                <w:noProof/>
                <w:sz w:val="22"/>
                <w:szCs w:val="22"/>
              </w:rPr>
              <w:t>1.3.19. Уровень автоматизации и обслуживания центральных тепловых пунктов, насосных станций</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_Toc205122201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86</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02" w:history="1">
            <w:r w:rsidR="00184358" w:rsidRPr="00184358">
              <w:rPr>
                <w:rStyle w:val="aff3"/>
                <w:rFonts w:ascii="Segoe UI" w:hAnsi="Segoe UI" w:cs="Segoe UI"/>
                <w:i w:val="0"/>
                <w:noProof/>
                <w:sz w:val="22"/>
                <w:szCs w:val="22"/>
              </w:rPr>
              <w:t>1.3.20. Сведения о наличии защиты тепловых сетей от превышения давления</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_Toc205122202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86</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03" w:history="1">
            <w:r w:rsidR="00184358" w:rsidRPr="00184358">
              <w:rPr>
                <w:rStyle w:val="aff3"/>
                <w:rFonts w:ascii="Segoe UI" w:hAnsi="Segoe UI" w:cs="Segoe UI"/>
                <w:i w:val="0"/>
                <w:noProof/>
                <w:sz w:val="22"/>
                <w:szCs w:val="22"/>
              </w:rPr>
              <w:t>1.3.21. Перечень выявленных бесхозяйных тепловых сетей и обоснование выбора организации, уполномоченной на их эксплуатацию</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_Toc205122203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87</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04" w:history="1">
            <w:r w:rsidR="00184358" w:rsidRPr="00184358">
              <w:rPr>
                <w:rStyle w:val="aff3"/>
                <w:rFonts w:ascii="Segoe UI" w:hAnsi="Segoe UI" w:cs="Segoe UI"/>
                <w:i w:val="0"/>
                <w:noProof/>
                <w:sz w:val="22"/>
                <w:szCs w:val="22"/>
              </w:rPr>
              <w:t>1.3.22. Данные энергетических характеристик тепловых сетей (при их наличии)</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_Toc205122204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104</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05" w:history="1">
            <w:r w:rsidR="00184358" w:rsidRPr="00184358">
              <w:rPr>
                <w:rStyle w:val="aff3"/>
                <w:rFonts w:ascii="Segoe UI" w:hAnsi="Segoe UI" w:cs="Segoe UI"/>
                <w:i w:val="0"/>
                <w:noProof/>
                <w:sz w:val="22"/>
                <w:szCs w:val="22"/>
              </w:rPr>
              <w:t>1.3.23. Изменения, произошедшие в тепловых сетях, сооружениях на них за период, предшествующий разработке (актуализации) схемы теплоснабжения</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_Toc205122205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107</w:t>
            </w:r>
            <w:r w:rsidRPr="00184358">
              <w:rPr>
                <w:rFonts w:ascii="Segoe UI" w:hAnsi="Segoe UI" w:cs="Segoe UI"/>
                <w:i w:val="0"/>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206" w:history="1">
            <w:r w:rsidR="00184358" w:rsidRPr="00184358">
              <w:rPr>
                <w:rStyle w:val="aff3"/>
                <w:rFonts w:ascii="Segoe UI" w:hAnsi="Segoe UI" w:cs="Segoe UI"/>
                <w:noProof/>
                <w:sz w:val="22"/>
                <w:szCs w:val="22"/>
              </w:rPr>
              <w:t>1.4. Зоны действия источников тепловой энергии</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_Toc205122206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107</w:t>
            </w:r>
            <w:r w:rsidRPr="00184358">
              <w:rPr>
                <w:rFonts w:ascii="Segoe UI" w:hAnsi="Segoe UI" w:cs="Segoe UI"/>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07" w:history="1">
            <w:r w:rsidR="00184358" w:rsidRPr="00184358">
              <w:rPr>
                <w:rStyle w:val="aff3"/>
                <w:rFonts w:ascii="Segoe UI" w:hAnsi="Segoe UI" w:cs="Segoe UI"/>
                <w:i w:val="0"/>
                <w:noProof/>
                <w:sz w:val="22"/>
                <w:szCs w:val="22"/>
              </w:rPr>
              <w:t xml:space="preserve">1.4.1. Описание существующих зон действия источников тепловой энергии во всех системах теплоснабжения на территории поселения, муниципального округа, городского округа, города федерального значения, включая перечень котельных, находящихся в зоне радиуса </w:t>
            </w:r>
            <w:r w:rsidR="00184358" w:rsidRPr="00184358">
              <w:rPr>
                <w:rStyle w:val="aff3"/>
                <w:rFonts w:ascii="Segoe UI" w:hAnsi="Segoe UI" w:cs="Segoe UI"/>
                <w:i w:val="0"/>
                <w:noProof/>
                <w:sz w:val="22"/>
                <w:szCs w:val="22"/>
              </w:rPr>
              <w:lastRenderedPageBreak/>
              <w:t>эффективного теплоснабжения источников тепловой энергии, функционирующих в режиме комбинированной выработки электрической и тепловой энергии</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_Toc205122207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107</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08" w:history="1">
            <w:r w:rsidR="00184358" w:rsidRPr="00184358">
              <w:rPr>
                <w:rStyle w:val="aff3"/>
                <w:rFonts w:ascii="Segoe UI" w:hAnsi="Segoe UI" w:cs="Segoe UI"/>
                <w:i w:val="0"/>
                <w:noProof/>
                <w:sz w:val="22"/>
                <w:szCs w:val="22"/>
              </w:rPr>
              <w:t>1.4.2. Изменения, произошедшие в системе теплоснабжения поселения, муниципального округа, городского округа, города федерального значения</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_Toc205122208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112</w:t>
            </w:r>
            <w:r w:rsidRPr="00184358">
              <w:rPr>
                <w:rFonts w:ascii="Segoe UI" w:hAnsi="Segoe UI" w:cs="Segoe UI"/>
                <w:i w:val="0"/>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209" w:history="1">
            <w:r w:rsidR="00184358" w:rsidRPr="00184358">
              <w:rPr>
                <w:rStyle w:val="aff3"/>
                <w:rFonts w:ascii="Segoe UI" w:hAnsi="Segoe UI" w:cs="Segoe UI"/>
                <w:noProof/>
                <w:sz w:val="22"/>
                <w:szCs w:val="22"/>
              </w:rPr>
              <w:t>1.5. Тепловые нагрузки потребителей тепловой энергии, групп потребителей тепловой энергии</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_Toc205122209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112</w:t>
            </w:r>
            <w:r w:rsidRPr="00184358">
              <w:rPr>
                <w:rFonts w:ascii="Segoe UI" w:hAnsi="Segoe UI" w:cs="Segoe UI"/>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10" w:history="1">
            <w:r w:rsidR="00184358" w:rsidRPr="00184358">
              <w:rPr>
                <w:rStyle w:val="aff3"/>
                <w:rFonts w:ascii="Segoe UI" w:hAnsi="Segoe UI" w:cs="Segoe UI"/>
                <w:i w:val="0"/>
                <w:noProof/>
                <w:sz w:val="22"/>
                <w:szCs w:val="22"/>
              </w:rPr>
              <w:t>1.5.1. Описание значений спроса на тепловую мощность в расчетных элементах территориального деления</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_Toc205122210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112</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11" w:history="1">
            <w:r w:rsidR="00184358" w:rsidRPr="00184358">
              <w:rPr>
                <w:rStyle w:val="aff3"/>
                <w:rFonts w:ascii="Segoe UI" w:hAnsi="Segoe UI" w:cs="Segoe UI"/>
                <w:i w:val="0"/>
                <w:noProof/>
                <w:sz w:val="22"/>
                <w:szCs w:val="22"/>
              </w:rPr>
              <w:t>1.5.2. Описание значений расчетных тепловых нагрузок на коллекторах источников тепловой энергии</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_Toc205122211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113</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12" w:history="1">
            <w:r w:rsidR="00184358" w:rsidRPr="00184358">
              <w:rPr>
                <w:rStyle w:val="aff3"/>
                <w:rFonts w:ascii="Segoe UI" w:hAnsi="Segoe UI" w:cs="Segoe UI"/>
                <w:i w:val="0"/>
                <w:noProof/>
                <w:sz w:val="22"/>
                <w:szCs w:val="22"/>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_Toc205122212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114</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13" w:history="1">
            <w:r w:rsidR="00184358" w:rsidRPr="00184358">
              <w:rPr>
                <w:rStyle w:val="aff3"/>
                <w:rFonts w:ascii="Segoe UI" w:hAnsi="Segoe UI" w:cs="Segoe UI"/>
                <w:i w:val="0"/>
                <w:noProof/>
                <w:sz w:val="22"/>
                <w:szCs w:val="22"/>
              </w:rPr>
              <w:t>1.5.4. Описание величины потребления тепловой энергии в расчетных элементах территориального деления за отопительный период и за год в целом</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_Toc205122213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115</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14" w:history="1">
            <w:r w:rsidR="00184358" w:rsidRPr="00184358">
              <w:rPr>
                <w:rStyle w:val="aff3"/>
                <w:rFonts w:ascii="Segoe UI" w:hAnsi="Segoe UI" w:cs="Segoe UI"/>
                <w:i w:val="0"/>
                <w:noProof/>
                <w:sz w:val="22"/>
                <w:szCs w:val="22"/>
              </w:rPr>
              <w:t>1.5.5. Описание существующих нормативов потребления тепловой энергии для населения на отопление и горячее водоснабжение</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_Toc205122214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118</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15" w:history="1">
            <w:r w:rsidR="00184358" w:rsidRPr="00184358">
              <w:rPr>
                <w:rStyle w:val="aff3"/>
                <w:rFonts w:ascii="Segoe UI" w:hAnsi="Segoe UI" w:cs="Segoe UI"/>
                <w:i w:val="0"/>
                <w:noProof/>
                <w:sz w:val="22"/>
                <w:szCs w:val="22"/>
              </w:rPr>
              <w:t>1.5.6. Описание сравнения величины договорной и расчетной тепловой нагрузки по зоне действия каждого источника тепловой энергии</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_Toc205122215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118</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16" w:history="1">
            <w:r w:rsidR="00184358" w:rsidRPr="00184358">
              <w:rPr>
                <w:rStyle w:val="aff3"/>
                <w:rFonts w:ascii="Segoe UI" w:hAnsi="Segoe UI" w:cs="Segoe UI"/>
                <w:i w:val="0"/>
                <w:noProof/>
                <w:sz w:val="22"/>
                <w:szCs w:val="22"/>
              </w:rPr>
              <w:t>1.5.7. Изменения, произошедшие в тепловых нагрузках потребителей тепловой энергии, в том числе подключенных к тепловым сетям каждой системы теплоснабжения за период, предшествующий разработке (актуализации) схемы теплоснабжения</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_Toc205122216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119</w:t>
            </w:r>
            <w:r w:rsidRPr="00184358">
              <w:rPr>
                <w:rFonts w:ascii="Segoe UI" w:hAnsi="Segoe UI" w:cs="Segoe UI"/>
                <w:i w:val="0"/>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217" w:history="1">
            <w:r w:rsidR="00184358" w:rsidRPr="00184358">
              <w:rPr>
                <w:rStyle w:val="aff3"/>
                <w:rFonts w:ascii="Segoe UI" w:hAnsi="Segoe UI" w:cs="Segoe UI"/>
                <w:noProof/>
                <w:sz w:val="22"/>
                <w:szCs w:val="22"/>
              </w:rPr>
              <w:t>1.6. Балансы тепловой мощности и тепловой нагрузки</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_Toc205122217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119</w:t>
            </w:r>
            <w:r w:rsidRPr="00184358">
              <w:rPr>
                <w:rFonts w:ascii="Segoe UI" w:hAnsi="Segoe UI" w:cs="Segoe UI"/>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18" w:history="1">
            <w:r w:rsidR="00184358" w:rsidRPr="00184358">
              <w:rPr>
                <w:rStyle w:val="aff3"/>
                <w:rFonts w:ascii="Segoe UI" w:hAnsi="Segoe UI" w:cs="Segoe UI"/>
                <w:i w:val="0"/>
                <w:noProof/>
                <w:sz w:val="22"/>
                <w:szCs w:val="22"/>
              </w:rPr>
              <w:t>1.6.1.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_Toc205122218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119</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19" w:history="1">
            <w:r w:rsidR="00184358" w:rsidRPr="00184358">
              <w:rPr>
                <w:rStyle w:val="aff3"/>
                <w:rFonts w:ascii="Segoe UI" w:hAnsi="Segoe UI" w:cs="Segoe UI"/>
                <w:i w:val="0"/>
                <w:noProof/>
                <w:sz w:val="22"/>
                <w:szCs w:val="22"/>
              </w:rPr>
              <w:t>1.6.2.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_Toc205122219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122</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20" w:history="1">
            <w:r w:rsidR="00184358" w:rsidRPr="00184358">
              <w:rPr>
                <w:rStyle w:val="aff3"/>
                <w:rFonts w:ascii="Segoe UI" w:hAnsi="Segoe UI" w:cs="Segoe UI"/>
                <w:i w:val="0"/>
                <w:noProof/>
                <w:sz w:val="22"/>
                <w:szCs w:val="22"/>
              </w:rPr>
              <w:t>1.6.3.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_Toc205122220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122</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21" w:history="1">
            <w:r w:rsidR="00184358" w:rsidRPr="00184358">
              <w:rPr>
                <w:rStyle w:val="aff3"/>
                <w:rFonts w:ascii="Segoe UI" w:hAnsi="Segoe UI" w:cs="Segoe UI"/>
                <w:i w:val="0"/>
                <w:noProof/>
                <w:sz w:val="22"/>
                <w:szCs w:val="22"/>
              </w:rPr>
              <w:t>1.6.4. Описание причины возникновения дефицитов тепловой мощности и последствий влияния дефицитов на качество теплоснабжения</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_Toc205122221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123</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22" w:history="1">
            <w:r w:rsidR="00184358" w:rsidRPr="00184358">
              <w:rPr>
                <w:rStyle w:val="aff3"/>
                <w:rFonts w:ascii="Segoe UI" w:hAnsi="Segoe UI" w:cs="Segoe UI"/>
                <w:i w:val="0"/>
                <w:noProof/>
                <w:sz w:val="22"/>
                <w:szCs w:val="22"/>
              </w:rPr>
              <w:t>1.6.5.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_Toc205122222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123</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23" w:history="1">
            <w:r w:rsidR="00184358" w:rsidRPr="00184358">
              <w:rPr>
                <w:rStyle w:val="aff3"/>
                <w:rFonts w:ascii="Segoe UI" w:hAnsi="Segoe UI" w:cs="Segoe UI"/>
                <w:i w:val="0"/>
                <w:noProof/>
                <w:sz w:val="22"/>
                <w:szCs w:val="22"/>
              </w:rPr>
              <w:t>1.6.6. Изменения, произошедшие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за период, предшествующий разработке (актуализации) схемы теплоснабжения</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_Toc205122223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123</w:t>
            </w:r>
            <w:r w:rsidRPr="00184358">
              <w:rPr>
                <w:rFonts w:ascii="Segoe UI" w:hAnsi="Segoe UI" w:cs="Segoe UI"/>
                <w:i w:val="0"/>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224" w:history="1">
            <w:r w:rsidR="00184358" w:rsidRPr="00184358">
              <w:rPr>
                <w:rStyle w:val="aff3"/>
                <w:rFonts w:ascii="Segoe UI" w:hAnsi="Segoe UI" w:cs="Segoe UI"/>
                <w:noProof/>
                <w:sz w:val="22"/>
                <w:szCs w:val="22"/>
              </w:rPr>
              <w:t>1.7. Балансы теплоносителя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_Toc205122224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123</w:t>
            </w:r>
            <w:r w:rsidRPr="00184358">
              <w:rPr>
                <w:rFonts w:ascii="Segoe UI" w:hAnsi="Segoe UI" w:cs="Segoe UI"/>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25" w:history="1">
            <w:r w:rsidR="00184358" w:rsidRPr="00184358">
              <w:rPr>
                <w:rStyle w:val="aff3"/>
                <w:rFonts w:ascii="Segoe UI" w:hAnsi="Segoe UI" w:cs="Segoe UI"/>
                <w:i w:val="0"/>
                <w:noProof/>
                <w:sz w:val="22"/>
                <w:szCs w:val="22"/>
              </w:rPr>
              <w:t>1.7.1.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_Toc205122225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123</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26" w:history="1">
            <w:r w:rsidR="00184358" w:rsidRPr="00184358">
              <w:rPr>
                <w:rStyle w:val="aff3"/>
                <w:rFonts w:ascii="Segoe UI" w:hAnsi="Segoe UI" w:cs="Segoe UI"/>
                <w:i w:val="0"/>
                <w:noProof/>
                <w:sz w:val="22"/>
                <w:szCs w:val="22"/>
              </w:rPr>
              <w:t>1.7.2.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_Toc205122226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127</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27" w:history="1">
            <w:r w:rsidR="00184358" w:rsidRPr="00184358">
              <w:rPr>
                <w:rStyle w:val="aff3"/>
                <w:rFonts w:ascii="Segoe UI" w:hAnsi="Segoe UI" w:cs="Segoe UI"/>
                <w:i w:val="0"/>
                <w:noProof/>
                <w:sz w:val="22"/>
                <w:szCs w:val="22"/>
              </w:rPr>
              <w:t xml:space="preserve">1.7.3. Изменения, произошедшие в балансах водоподготовительных установок источников тепловой энергии поселения, муниципального округа, городского округа, города </w:t>
            </w:r>
            <w:r w:rsidR="00184358" w:rsidRPr="00184358">
              <w:rPr>
                <w:rStyle w:val="aff3"/>
                <w:rFonts w:ascii="Segoe UI" w:hAnsi="Segoe UI" w:cs="Segoe UI"/>
                <w:i w:val="0"/>
                <w:noProof/>
                <w:sz w:val="22"/>
                <w:szCs w:val="22"/>
              </w:rPr>
              <w:lastRenderedPageBreak/>
              <w:t>федерального значения за период, предшествующий разработке (актуализации) схемы теплоснабжения</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_Toc205122227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128</w:t>
            </w:r>
            <w:r w:rsidRPr="00184358">
              <w:rPr>
                <w:rFonts w:ascii="Segoe UI" w:hAnsi="Segoe UI" w:cs="Segoe UI"/>
                <w:i w:val="0"/>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228" w:history="1">
            <w:r w:rsidR="00184358" w:rsidRPr="00184358">
              <w:rPr>
                <w:rStyle w:val="aff3"/>
                <w:rFonts w:ascii="Segoe UI" w:hAnsi="Segoe UI" w:cs="Segoe UI"/>
                <w:noProof/>
                <w:sz w:val="22"/>
                <w:szCs w:val="22"/>
              </w:rPr>
              <w:t>1.8. Топливные балансы источников тепловой энергии и система обеспечения топливом</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_Toc205122228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128</w:t>
            </w:r>
            <w:r w:rsidRPr="00184358">
              <w:rPr>
                <w:rFonts w:ascii="Segoe UI" w:hAnsi="Segoe UI" w:cs="Segoe UI"/>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29" w:history="1">
            <w:r w:rsidR="00184358" w:rsidRPr="00184358">
              <w:rPr>
                <w:rStyle w:val="aff3"/>
                <w:rFonts w:ascii="Segoe UI" w:hAnsi="Segoe UI" w:cs="Segoe UI"/>
                <w:i w:val="0"/>
                <w:noProof/>
                <w:sz w:val="22"/>
                <w:szCs w:val="22"/>
              </w:rPr>
              <w:t>1.8.1. Описание видов и количества используемого основного топлива для каждого источника тепловой энергии</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_Toc205122229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128</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30" w:history="1">
            <w:r w:rsidR="00184358" w:rsidRPr="00184358">
              <w:rPr>
                <w:rStyle w:val="aff3"/>
                <w:rFonts w:ascii="Segoe UI" w:hAnsi="Segoe UI" w:cs="Segoe UI"/>
                <w:i w:val="0"/>
                <w:noProof/>
                <w:sz w:val="22"/>
                <w:szCs w:val="22"/>
              </w:rPr>
              <w:t>1.8.2. Описание видов резервного и аварийного топлива и возможности их обеспечения в соответствии с нормативными требованиями</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_Toc205122230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130</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31" w:history="1">
            <w:r w:rsidR="00184358" w:rsidRPr="00184358">
              <w:rPr>
                <w:rStyle w:val="aff3"/>
                <w:rFonts w:ascii="Segoe UI" w:hAnsi="Segoe UI" w:cs="Segoe UI"/>
                <w:i w:val="0"/>
                <w:noProof/>
                <w:sz w:val="22"/>
                <w:szCs w:val="22"/>
              </w:rPr>
              <w:t>1.8.3. Описание особенностей характеристик видов топлива в зависимости от мест поставки</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_Toc205122231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131</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32" w:history="1">
            <w:r w:rsidR="00184358" w:rsidRPr="00184358">
              <w:rPr>
                <w:rStyle w:val="aff3"/>
                <w:rFonts w:ascii="Segoe UI" w:hAnsi="Segoe UI" w:cs="Segoe UI"/>
                <w:i w:val="0"/>
                <w:noProof/>
                <w:sz w:val="22"/>
                <w:szCs w:val="22"/>
              </w:rPr>
              <w:t>1.8.4. Описание использования местных видов топлива</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_Toc205122232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131</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33" w:history="1">
            <w:r w:rsidR="00184358" w:rsidRPr="00184358">
              <w:rPr>
                <w:rStyle w:val="aff3"/>
                <w:rFonts w:ascii="Segoe UI" w:hAnsi="Segoe UI" w:cs="Segoe UI"/>
                <w:i w:val="0"/>
                <w:noProof/>
                <w:sz w:val="22"/>
                <w:szCs w:val="22"/>
              </w:rPr>
              <w:t>1.8.5.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_Toc205122233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131</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34" w:history="1">
            <w:r w:rsidR="00184358" w:rsidRPr="00184358">
              <w:rPr>
                <w:rStyle w:val="aff3"/>
                <w:rFonts w:ascii="Segoe UI" w:hAnsi="Segoe UI" w:cs="Segoe UI"/>
                <w:i w:val="0"/>
                <w:noProof/>
                <w:sz w:val="22"/>
                <w:szCs w:val="22"/>
              </w:rPr>
              <w:t>1.8.6. Описание преобладающего в поселении вида топлива, определяемого по совокупности всех систем теплоснабжения, находящихся в муниципальном образовании</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_Toc205122234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132</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35" w:history="1">
            <w:r w:rsidR="00184358" w:rsidRPr="00184358">
              <w:rPr>
                <w:rStyle w:val="aff3"/>
                <w:rFonts w:ascii="Segoe UI" w:hAnsi="Segoe UI" w:cs="Segoe UI"/>
                <w:i w:val="0"/>
                <w:noProof/>
                <w:sz w:val="22"/>
                <w:szCs w:val="22"/>
              </w:rPr>
              <w:t>1.8.7. Описание приоритетного направления развития топливного баланса поселения, муниципального округа, городского округа, города федерального значения</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_Toc205122235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132</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36" w:history="1">
            <w:r w:rsidR="00184358" w:rsidRPr="00184358">
              <w:rPr>
                <w:rStyle w:val="aff3"/>
                <w:rFonts w:ascii="Segoe UI" w:hAnsi="Segoe UI" w:cs="Segoe UI"/>
                <w:i w:val="0"/>
                <w:noProof/>
                <w:sz w:val="22"/>
                <w:szCs w:val="22"/>
              </w:rPr>
              <w:t>1.8.8. Изменения, произошедшие в топливных балансах источников тепловой энергии системе обеспечения топливом поселения, муниципального округа, городского округа, города федерального значения за период, предшествующий разработке (актуализации) схемы теплоснабжения</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_Toc205122236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132</w:t>
            </w:r>
            <w:r w:rsidRPr="00184358">
              <w:rPr>
                <w:rFonts w:ascii="Segoe UI" w:hAnsi="Segoe UI" w:cs="Segoe UI"/>
                <w:i w:val="0"/>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237" w:history="1">
            <w:r w:rsidR="00184358" w:rsidRPr="00184358">
              <w:rPr>
                <w:rStyle w:val="aff3"/>
                <w:rFonts w:ascii="Segoe UI" w:hAnsi="Segoe UI" w:cs="Segoe UI"/>
                <w:noProof/>
                <w:sz w:val="22"/>
                <w:szCs w:val="22"/>
              </w:rPr>
              <w:t>1.9. Надежность теплоснабжения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_Toc205122237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132</w:t>
            </w:r>
            <w:r w:rsidRPr="00184358">
              <w:rPr>
                <w:rFonts w:ascii="Segoe UI" w:hAnsi="Segoe UI" w:cs="Segoe UI"/>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38" w:history="1">
            <w:r w:rsidR="00184358" w:rsidRPr="00184358">
              <w:rPr>
                <w:rStyle w:val="aff3"/>
                <w:rFonts w:ascii="Segoe UI" w:hAnsi="Segoe UI" w:cs="Segoe UI"/>
                <w:i w:val="0"/>
                <w:noProof/>
                <w:sz w:val="22"/>
                <w:szCs w:val="22"/>
              </w:rPr>
              <w:t>1.9.1. Поток отказов (частота отказов) участков тепловых сетей</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_Toc205122238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140</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39" w:history="1">
            <w:r w:rsidR="00184358" w:rsidRPr="00184358">
              <w:rPr>
                <w:rStyle w:val="aff3"/>
                <w:rFonts w:ascii="Segoe UI" w:hAnsi="Segoe UI" w:cs="Segoe UI"/>
                <w:i w:val="0"/>
                <w:noProof/>
                <w:sz w:val="22"/>
                <w:szCs w:val="22"/>
              </w:rPr>
              <w:t>1.9.2. Частота отключений потребителей</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_Toc205122239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140</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40" w:history="1">
            <w:r w:rsidR="00184358" w:rsidRPr="00184358">
              <w:rPr>
                <w:rStyle w:val="aff3"/>
                <w:rFonts w:ascii="Segoe UI" w:hAnsi="Segoe UI" w:cs="Segoe UI"/>
                <w:i w:val="0"/>
                <w:noProof/>
                <w:sz w:val="22"/>
                <w:szCs w:val="22"/>
              </w:rPr>
              <w:t>1.9.3. Поток (частота) и время восстановления теплоснабжения потребителей после отключений</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_Toc205122240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140</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41" w:history="1">
            <w:r w:rsidR="00184358" w:rsidRPr="00184358">
              <w:rPr>
                <w:rStyle w:val="aff3"/>
                <w:rFonts w:ascii="Segoe UI" w:hAnsi="Segoe UI" w:cs="Segoe UI"/>
                <w:i w:val="0"/>
                <w:noProof/>
                <w:sz w:val="22"/>
                <w:szCs w:val="22"/>
              </w:rPr>
              <w:t>1.9.4. Графические материалы (карты-схемы тепловых сетей и зон ненормативной надежности и безопасности теплоснабжения)</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_Toc205122241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140</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42" w:history="1">
            <w:r w:rsidR="00184358" w:rsidRPr="00184358">
              <w:rPr>
                <w:rStyle w:val="aff3"/>
                <w:rFonts w:ascii="Segoe UI" w:hAnsi="Segoe UI" w:cs="Segoe UI"/>
                <w:i w:val="0"/>
                <w:noProof/>
                <w:sz w:val="22"/>
                <w:szCs w:val="22"/>
              </w:rPr>
              <w:t>1.9.5.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17.10.2015 №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_Toc205122242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140</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43" w:history="1">
            <w:r w:rsidR="00184358" w:rsidRPr="00184358">
              <w:rPr>
                <w:rStyle w:val="aff3"/>
                <w:rFonts w:ascii="Segoe UI" w:hAnsi="Segoe UI" w:cs="Segoe UI"/>
                <w:i w:val="0"/>
                <w:noProof/>
                <w:sz w:val="22"/>
                <w:szCs w:val="22"/>
              </w:rPr>
              <w:t>1.9.6. Результаты анализа времени восстановления теплоснабжения потребителей, отключенных в результате аварийных ситуаций при теплоснабжении, указанных в подпункте 9.5</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_Toc205122243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141</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44" w:history="1">
            <w:r w:rsidR="00184358" w:rsidRPr="00184358">
              <w:rPr>
                <w:rStyle w:val="aff3"/>
                <w:rFonts w:ascii="Segoe UI" w:hAnsi="Segoe UI" w:cs="Segoe UI"/>
                <w:i w:val="0"/>
                <w:noProof/>
                <w:sz w:val="22"/>
                <w:szCs w:val="22"/>
              </w:rPr>
              <w:t>1.9.7. Изменения, произошедшие в надежности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разработке (актуализации) схемы теплоснабжения</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_Toc205122244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141</w:t>
            </w:r>
            <w:r w:rsidRPr="00184358">
              <w:rPr>
                <w:rFonts w:ascii="Segoe UI" w:hAnsi="Segoe UI" w:cs="Segoe UI"/>
                <w:i w:val="0"/>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245" w:history="1">
            <w:r w:rsidR="00184358" w:rsidRPr="00184358">
              <w:rPr>
                <w:rStyle w:val="aff3"/>
                <w:rFonts w:ascii="Segoe UI" w:hAnsi="Segoe UI" w:cs="Segoe UI"/>
                <w:noProof/>
                <w:sz w:val="22"/>
                <w:szCs w:val="22"/>
              </w:rPr>
              <w:t>1.10. Технико-экономические показатели теплоснабжающих и теплосетевых организаций</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_Toc205122245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142</w:t>
            </w:r>
            <w:r w:rsidRPr="00184358">
              <w:rPr>
                <w:rFonts w:ascii="Segoe UI" w:hAnsi="Segoe UI" w:cs="Segoe UI"/>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46" w:history="1">
            <w:r w:rsidR="00184358" w:rsidRPr="00184358">
              <w:rPr>
                <w:rStyle w:val="aff3"/>
                <w:rFonts w:ascii="Segoe UI" w:hAnsi="Segoe UI" w:cs="Segoe UI"/>
                <w:i w:val="0"/>
                <w:noProof/>
                <w:sz w:val="22"/>
                <w:szCs w:val="22"/>
              </w:rPr>
              <w:t>1.10.1. Описание показателей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 и органами регулирования</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_Toc205122246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142</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47" w:history="1">
            <w:r w:rsidR="00184358" w:rsidRPr="00184358">
              <w:rPr>
                <w:rStyle w:val="aff3"/>
                <w:rFonts w:ascii="Segoe UI" w:hAnsi="Segoe UI" w:cs="Segoe UI"/>
                <w:i w:val="0"/>
                <w:noProof/>
                <w:sz w:val="22"/>
                <w:szCs w:val="22"/>
              </w:rPr>
              <w:t>1.10.2. Изменения, произошедшие в технико-экономических показателях теплоснабжающих и теплосетевых организаций системы теплоснабжения поселения, муниципального округа, городского округа, города федерального значения, в период, предшествующий разработке (актуализации) схемы теплоснабжения</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_Toc205122247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145</w:t>
            </w:r>
            <w:r w:rsidRPr="00184358">
              <w:rPr>
                <w:rFonts w:ascii="Segoe UI" w:hAnsi="Segoe UI" w:cs="Segoe UI"/>
                <w:i w:val="0"/>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248" w:history="1">
            <w:r w:rsidR="00184358" w:rsidRPr="00184358">
              <w:rPr>
                <w:rStyle w:val="aff3"/>
                <w:rFonts w:ascii="Segoe UI" w:hAnsi="Segoe UI" w:cs="Segoe UI"/>
                <w:noProof/>
                <w:sz w:val="22"/>
                <w:szCs w:val="22"/>
              </w:rPr>
              <w:t>1.11. Цены (тарифы) в сфере теплоснабжения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_Toc205122248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146</w:t>
            </w:r>
            <w:r w:rsidRPr="00184358">
              <w:rPr>
                <w:rFonts w:ascii="Segoe UI" w:hAnsi="Segoe UI" w:cs="Segoe UI"/>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49" w:history="1">
            <w:r w:rsidR="00184358" w:rsidRPr="00184358">
              <w:rPr>
                <w:rStyle w:val="aff3"/>
                <w:rFonts w:ascii="Segoe UI" w:hAnsi="Segoe UI" w:cs="Segoe UI"/>
                <w:i w:val="0"/>
                <w:noProof/>
                <w:sz w:val="22"/>
                <w:szCs w:val="22"/>
              </w:rPr>
              <w:t>1.11.1.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_Toc205122249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146</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50" w:history="1">
            <w:r w:rsidR="00184358" w:rsidRPr="00184358">
              <w:rPr>
                <w:rStyle w:val="aff3"/>
                <w:rFonts w:ascii="Segoe UI" w:hAnsi="Segoe UI" w:cs="Segoe UI"/>
                <w:i w:val="0"/>
                <w:noProof/>
                <w:sz w:val="22"/>
                <w:szCs w:val="22"/>
              </w:rPr>
              <w:t>1.11.2. Описание структуры цен (тарифов), установленных на момент разработки схемы теплоснабжения</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_Toc205122250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151</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51" w:history="1">
            <w:r w:rsidR="00184358" w:rsidRPr="00184358">
              <w:rPr>
                <w:rStyle w:val="aff3"/>
                <w:rFonts w:ascii="Segoe UI" w:hAnsi="Segoe UI" w:cs="Segoe UI"/>
                <w:i w:val="0"/>
                <w:noProof/>
                <w:sz w:val="22"/>
                <w:szCs w:val="22"/>
              </w:rPr>
              <w:t>1.11.3. Описание платы за подключение к системе теплоснабжения</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_Toc205122251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151</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52" w:history="1">
            <w:r w:rsidR="00184358" w:rsidRPr="00184358">
              <w:rPr>
                <w:rStyle w:val="aff3"/>
                <w:rFonts w:ascii="Segoe UI" w:hAnsi="Segoe UI" w:cs="Segoe UI"/>
                <w:i w:val="0"/>
                <w:noProof/>
                <w:sz w:val="22"/>
                <w:szCs w:val="22"/>
              </w:rPr>
              <w:t>1.11.4. Описание платы за услуги по поддержанию резервной тепловой мощности, в том числе для социально значимых категорий потребителей</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_Toc205122252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152</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53" w:history="1">
            <w:r w:rsidR="00184358" w:rsidRPr="00184358">
              <w:rPr>
                <w:rStyle w:val="aff3"/>
                <w:rFonts w:ascii="Segoe UI" w:hAnsi="Segoe UI" w:cs="Segoe UI"/>
                <w:i w:val="0"/>
                <w:noProof/>
                <w:sz w:val="22"/>
                <w:szCs w:val="22"/>
              </w:rPr>
              <w:t>1.11.5.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_Toc205122253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153</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54" w:history="1">
            <w:r w:rsidR="00184358" w:rsidRPr="00184358">
              <w:rPr>
                <w:rStyle w:val="aff3"/>
                <w:rFonts w:ascii="Segoe UI" w:hAnsi="Segoe UI" w:cs="Segoe UI"/>
                <w:i w:val="0"/>
                <w:noProof/>
                <w:sz w:val="22"/>
                <w:szCs w:val="22"/>
              </w:rPr>
              <w:t>1.11.6.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_Toc205122254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153</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55" w:history="1">
            <w:r w:rsidR="00184358" w:rsidRPr="00184358">
              <w:rPr>
                <w:rStyle w:val="aff3"/>
                <w:rFonts w:ascii="Segoe UI" w:hAnsi="Segoe UI" w:cs="Segoe UI"/>
                <w:i w:val="0"/>
                <w:noProof/>
                <w:sz w:val="22"/>
                <w:szCs w:val="22"/>
              </w:rPr>
              <w:t>1.11.7. Изменения в утвержденных ценах (тарифах) в сфере теплоснабжения, устанавливаемых органами исполнительной власти субъекта Российской Федерации, зафиксированных за период, предшествующий разработке (актуализации) схемы теплоснабжения</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_Toc205122255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154</w:t>
            </w:r>
            <w:r w:rsidRPr="00184358">
              <w:rPr>
                <w:rFonts w:ascii="Segoe UI" w:hAnsi="Segoe UI" w:cs="Segoe UI"/>
                <w:i w:val="0"/>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256" w:history="1">
            <w:r w:rsidR="00184358" w:rsidRPr="00184358">
              <w:rPr>
                <w:rStyle w:val="aff3"/>
                <w:rFonts w:ascii="Segoe UI" w:hAnsi="Segoe UI" w:cs="Segoe UI"/>
                <w:noProof/>
                <w:sz w:val="22"/>
                <w:szCs w:val="22"/>
              </w:rPr>
              <w:t>1.12. Описание существующих технических и технологических проблем в системах теплоснабжения поселения, муниципального округа, городского округа, города федерального значения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_Toc205122256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155</w:t>
            </w:r>
            <w:r w:rsidRPr="00184358">
              <w:rPr>
                <w:rFonts w:ascii="Segoe UI" w:hAnsi="Segoe UI" w:cs="Segoe UI"/>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57" w:history="1">
            <w:r w:rsidR="00184358" w:rsidRPr="00184358">
              <w:rPr>
                <w:rStyle w:val="aff3"/>
                <w:rFonts w:ascii="Segoe UI" w:hAnsi="Segoe UI" w:cs="Segoe UI"/>
                <w:i w:val="0"/>
                <w:noProof/>
                <w:sz w:val="22"/>
                <w:szCs w:val="22"/>
              </w:rPr>
              <w:t>1.12.1.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_Toc205122257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155</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58" w:history="1">
            <w:r w:rsidR="00184358" w:rsidRPr="00184358">
              <w:rPr>
                <w:rStyle w:val="aff3"/>
                <w:rFonts w:ascii="Segoe UI" w:hAnsi="Segoe UI" w:cs="Segoe UI"/>
                <w:i w:val="0"/>
                <w:noProof/>
                <w:sz w:val="22"/>
                <w:szCs w:val="22"/>
              </w:rPr>
              <w:t>1.12.2. Описание существующих проблем организации надежного теплоснабжения поселения, муниципального округа,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_Toc205122258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155</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59" w:history="1">
            <w:r w:rsidR="00184358" w:rsidRPr="00184358">
              <w:rPr>
                <w:rStyle w:val="aff3"/>
                <w:rFonts w:ascii="Segoe UI" w:hAnsi="Segoe UI" w:cs="Segoe UI"/>
                <w:i w:val="0"/>
                <w:noProof/>
                <w:sz w:val="22"/>
                <w:szCs w:val="22"/>
              </w:rPr>
              <w:t>1.12.3. Описание существующих проблем развития систем теплоснабжения</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_Toc205122259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156</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60" w:history="1">
            <w:r w:rsidR="00184358" w:rsidRPr="00184358">
              <w:rPr>
                <w:rStyle w:val="aff3"/>
                <w:rFonts w:ascii="Segoe UI" w:hAnsi="Segoe UI" w:cs="Segoe UI"/>
                <w:i w:val="0"/>
                <w:noProof/>
                <w:sz w:val="22"/>
                <w:szCs w:val="22"/>
              </w:rPr>
              <w:t>1.12.4. Описание существующих проблем надежного и эффективного снабжения топливом действующих систем теплоснабжения</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_Toc205122260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156</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61" w:history="1">
            <w:r w:rsidR="00184358" w:rsidRPr="00184358">
              <w:rPr>
                <w:rStyle w:val="aff3"/>
                <w:rFonts w:ascii="Segoe UI" w:hAnsi="Segoe UI" w:cs="Segoe UI"/>
                <w:i w:val="0"/>
                <w:noProof/>
                <w:sz w:val="22"/>
                <w:szCs w:val="22"/>
              </w:rPr>
              <w:t>1.12.5. Анализ предписаний надзорных органов об устранении нарушений, влияющих на безопасность и надежность системы теплоснабжения</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_Toc205122261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156</w:t>
            </w:r>
            <w:r w:rsidRPr="00184358">
              <w:rPr>
                <w:rFonts w:ascii="Segoe UI" w:hAnsi="Segoe UI" w:cs="Segoe UI"/>
                <w:i w:val="0"/>
                <w:noProof/>
                <w:webHidden/>
                <w:sz w:val="22"/>
                <w:szCs w:val="22"/>
              </w:rPr>
              <w:fldChar w:fldCharType="end"/>
            </w:r>
          </w:hyperlink>
        </w:p>
        <w:p w:rsidR="00184358" w:rsidRPr="00184358" w:rsidRDefault="00827E3F" w:rsidP="00184358">
          <w:pPr>
            <w:pStyle w:val="32"/>
            <w:tabs>
              <w:tab w:val="right" w:leader="dot" w:pos="10195"/>
            </w:tabs>
            <w:jc w:val="both"/>
            <w:rPr>
              <w:rFonts w:ascii="Segoe UI" w:eastAsiaTheme="minorEastAsia" w:hAnsi="Segoe UI" w:cs="Segoe UI"/>
              <w:i w:val="0"/>
              <w:iCs w:val="0"/>
              <w:noProof/>
              <w:sz w:val="22"/>
              <w:szCs w:val="22"/>
              <w:lang w:eastAsia="ru-RU"/>
            </w:rPr>
          </w:pPr>
          <w:hyperlink w:anchor="_Toc205122262" w:history="1">
            <w:r w:rsidR="00184358" w:rsidRPr="00184358">
              <w:rPr>
                <w:rStyle w:val="aff3"/>
                <w:rFonts w:ascii="Segoe UI" w:hAnsi="Segoe UI" w:cs="Segoe UI"/>
                <w:i w:val="0"/>
                <w:noProof/>
                <w:sz w:val="22"/>
                <w:szCs w:val="22"/>
              </w:rPr>
              <w:t>1.12.6. Изменения технических и технологических проблем в системах теплоснабжения поселения, муниципального округа, городского округа, города федерального значения, произошедших в период, предшествующий разработке (актуализации) схемы теплоснабжения</w:t>
            </w:r>
            <w:r w:rsidR="00184358" w:rsidRPr="00184358">
              <w:rPr>
                <w:rFonts w:ascii="Segoe UI" w:hAnsi="Segoe UI" w:cs="Segoe UI"/>
                <w:i w:val="0"/>
                <w:noProof/>
                <w:webHidden/>
                <w:sz w:val="22"/>
                <w:szCs w:val="22"/>
              </w:rPr>
              <w:tab/>
            </w:r>
            <w:r w:rsidRPr="00184358">
              <w:rPr>
                <w:rFonts w:ascii="Segoe UI" w:hAnsi="Segoe UI" w:cs="Segoe UI"/>
                <w:i w:val="0"/>
                <w:noProof/>
                <w:webHidden/>
                <w:sz w:val="22"/>
                <w:szCs w:val="22"/>
              </w:rPr>
              <w:fldChar w:fldCharType="begin"/>
            </w:r>
            <w:r w:rsidR="00184358" w:rsidRPr="00184358">
              <w:rPr>
                <w:rFonts w:ascii="Segoe UI" w:hAnsi="Segoe UI" w:cs="Segoe UI"/>
                <w:i w:val="0"/>
                <w:noProof/>
                <w:webHidden/>
                <w:sz w:val="22"/>
                <w:szCs w:val="22"/>
              </w:rPr>
              <w:instrText xml:space="preserve"> PAGEREF _Toc205122262 \h </w:instrText>
            </w:r>
            <w:r w:rsidRPr="00184358">
              <w:rPr>
                <w:rFonts w:ascii="Segoe UI" w:hAnsi="Segoe UI" w:cs="Segoe UI"/>
                <w:i w:val="0"/>
                <w:noProof/>
                <w:webHidden/>
                <w:sz w:val="22"/>
                <w:szCs w:val="22"/>
              </w:rPr>
            </w:r>
            <w:r w:rsidRPr="00184358">
              <w:rPr>
                <w:rFonts w:ascii="Segoe UI" w:hAnsi="Segoe UI" w:cs="Segoe UI"/>
                <w:i w:val="0"/>
                <w:noProof/>
                <w:webHidden/>
                <w:sz w:val="22"/>
                <w:szCs w:val="22"/>
              </w:rPr>
              <w:fldChar w:fldCharType="separate"/>
            </w:r>
            <w:r w:rsidR="00C83B43">
              <w:rPr>
                <w:rFonts w:ascii="Segoe UI" w:hAnsi="Segoe UI" w:cs="Segoe UI"/>
                <w:i w:val="0"/>
                <w:noProof/>
                <w:webHidden/>
                <w:sz w:val="22"/>
                <w:szCs w:val="22"/>
              </w:rPr>
              <w:t>156</w:t>
            </w:r>
            <w:r w:rsidRPr="00184358">
              <w:rPr>
                <w:rFonts w:ascii="Segoe UI" w:hAnsi="Segoe UI" w:cs="Segoe UI"/>
                <w:i w:val="0"/>
                <w:noProof/>
                <w:webHidden/>
                <w:sz w:val="22"/>
                <w:szCs w:val="22"/>
              </w:rPr>
              <w:fldChar w:fldCharType="end"/>
            </w:r>
          </w:hyperlink>
        </w:p>
        <w:p w:rsidR="00184358" w:rsidRPr="00184358" w:rsidRDefault="00827E3F" w:rsidP="00184358">
          <w:pPr>
            <w:pStyle w:val="14"/>
            <w:tabs>
              <w:tab w:val="right" w:leader="dot" w:pos="10195"/>
            </w:tabs>
            <w:jc w:val="both"/>
            <w:rPr>
              <w:rFonts w:ascii="Segoe UI" w:eastAsiaTheme="minorEastAsia" w:hAnsi="Segoe UI" w:cs="Segoe UI"/>
              <w:b w:val="0"/>
              <w:bCs w:val="0"/>
              <w:caps w:val="0"/>
              <w:noProof/>
              <w:sz w:val="22"/>
              <w:szCs w:val="22"/>
              <w:lang w:eastAsia="ru-RU"/>
            </w:rPr>
          </w:pPr>
          <w:hyperlink w:anchor="_Toc205122263" w:history="1">
            <w:r w:rsidR="00184358" w:rsidRPr="00184358">
              <w:rPr>
                <w:rStyle w:val="aff3"/>
                <w:rFonts w:ascii="Segoe UI" w:hAnsi="Segoe UI" w:cs="Segoe UI"/>
                <w:b w:val="0"/>
                <w:noProof/>
                <w:sz w:val="22"/>
                <w:szCs w:val="22"/>
              </w:rPr>
              <w:t>2 Существующее и перспективное потребление тепловой энергии на цели теплоснабжения</w:t>
            </w:r>
            <w:r w:rsidR="00184358" w:rsidRPr="00184358">
              <w:rPr>
                <w:rFonts w:ascii="Segoe UI" w:hAnsi="Segoe UI" w:cs="Segoe UI"/>
                <w:b w:val="0"/>
                <w:noProof/>
                <w:webHidden/>
                <w:sz w:val="22"/>
                <w:szCs w:val="22"/>
              </w:rPr>
              <w:tab/>
            </w:r>
            <w:r w:rsidRPr="00184358">
              <w:rPr>
                <w:rFonts w:ascii="Segoe UI" w:hAnsi="Segoe UI" w:cs="Segoe UI"/>
                <w:b w:val="0"/>
                <w:noProof/>
                <w:webHidden/>
                <w:sz w:val="22"/>
                <w:szCs w:val="22"/>
              </w:rPr>
              <w:fldChar w:fldCharType="begin"/>
            </w:r>
            <w:r w:rsidR="00184358" w:rsidRPr="00184358">
              <w:rPr>
                <w:rFonts w:ascii="Segoe UI" w:hAnsi="Segoe UI" w:cs="Segoe UI"/>
                <w:b w:val="0"/>
                <w:noProof/>
                <w:webHidden/>
                <w:sz w:val="22"/>
                <w:szCs w:val="22"/>
              </w:rPr>
              <w:instrText xml:space="preserve"> PAGEREF _Toc205122263 \h </w:instrText>
            </w:r>
            <w:r w:rsidRPr="00184358">
              <w:rPr>
                <w:rFonts w:ascii="Segoe UI" w:hAnsi="Segoe UI" w:cs="Segoe UI"/>
                <w:b w:val="0"/>
                <w:noProof/>
                <w:webHidden/>
                <w:sz w:val="22"/>
                <w:szCs w:val="22"/>
              </w:rPr>
            </w:r>
            <w:r w:rsidRPr="00184358">
              <w:rPr>
                <w:rFonts w:ascii="Segoe UI" w:hAnsi="Segoe UI" w:cs="Segoe UI"/>
                <w:b w:val="0"/>
                <w:noProof/>
                <w:webHidden/>
                <w:sz w:val="22"/>
                <w:szCs w:val="22"/>
              </w:rPr>
              <w:fldChar w:fldCharType="separate"/>
            </w:r>
            <w:r w:rsidR="00C83B43">
              <w:rPr>
                <w:rFonts w:ascii="Segoe UI" w:hAnsi="Segoe UI" w:cs="Segoe UI"/>
                <w:b w:val="0"/>
                <w:noProof/>
                <w:webHidden/>
                <w:sz w:val="22"/>
                <w:szCs w:val="22"/>
              </w:rPr>
              <w:t>158</w:t>
            </w:r>
            <w:r w:rsidRPr="00184358">
              <w:rPr>
                <w:rFonts w:ascii="Segoe UI" w:hAnsi="Segoe UI" w:cs="Segoe UI"/>
                <w:b w:val="0"/>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264" w:history="1">
            <w:r w:rsidR="00184358" w:rsidRPr="00184358">
              <w:rPr>
                <w:rStyle w:val="aff3"/>
                <w:rFonts w:ascii="Segoe UI" w:hAnsi="Segoe UI" w:cs="Segoe UI"/>
                <w:noProof/>
                <w:sz w:val="22"/>
                <w:szCs w:val="22"/>
              </w:rPr>
              <w:t>2.1. Данные базового уровня потребления тепла на цели теплоснабжения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_Toc205122264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158</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265" w:history="1">
            <w:r w:rsidR="00184358" w:rsidRPr="00184358">
              <w:rPr>
                <w:rStyle w:val="aff3"/>
                <w:rFonts w:ascii="Segoe UI" w:hAnsi="Segoe UI" w:cs="Segoe UI"/>
                <w:noProof/>
                <w:sz w:val="22"/>
                <w:szCs w:val="22"/>
              </w:rPr>
              <w:t>2.2.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_Toc205122265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158</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266" w:history="1">
            <w:r w:rsidR="00184358" w:rsidRPr="00184358">
              <w:rPr>
                <w:rStyle w:val="aff3"/>
                <w:rFonts w:ascii="Segoe UI" w:hAnsi="Segoe UI" w:cs="Segoe UI"/>
                <w:noProof/>
                <w:sz w:val="22"/>
                <w:szCs w:val="22"/>
              </w:rPr>
              <w:t>2.3.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_Toc205122266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159</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267" w:history="1">
            <w:r w:rsidR="00184358" w:rsidRPr="00184358">
              <w:rPr>
                <w:rStyle w:val="aff3"/>
                <w:rFonts w:ascii="Segoe UI" w:hAnsi="Segoe UI" w:cs="Segoe UI"/>
                <w:noProof/>
                <w:sz w:val="22"/>
                <w:szCs w:val="22"/>
              </w:rPr>
              <w:t xml:space="preserve">2.4.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w:t>
            </w:r>
            <w:r w:rsidR="00184358" w:rsidRPr="00184358">
              <w:rPr>
                <w:rStyle w:val="aff3"/>
                <w:rFonts w:ascii="Segoe UI" w:hAnsi="Segoe UI" w:cs="Segoe UI"/>
                <w:noProof/>
                <w:sz w:val="22"/>
                <w:szCs w:val="22"/>
              </w:rPr>
              <w:lastRenderedPageBreak/>
              <w:t>и в зоне действия каждого из существующих или предлагаемых для строительства источников тепловой энергии на каждом этапе</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_Toc205122267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162</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268" w:history="1">
            <w:r w:rsidR="00184358" w:rsidRPr="00184358">
              <w:rPr>
                <w:rStyle w:val="aff3"/>
                <w:rFonts w:ascii="Segoe UI" w:hAnsi="Segoe UI" w:cs="Segoe UI"/>
                <w:noProof/>
                <w:sz w:val="22"/>
                <w:szCs w:val="22"/>
              </w:rPr>
              <w:t>2.5.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_Toc205122268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164</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269" w:history="1">
            <w:r w:rsidR="00184358" w:rsidRPr="00184358">
              <w:rPr>
                <w:rStyle w:val="aff3"/>
                <w:rFonts w:ascii="Segoe UI" w:hAnsi="Segoe UI" w:cs="Segoe UI"/>
                <w:noProof/>
                <w:sz w:val="22"/>
                <w:szCs w:val="22"/>
              </w:rPr>
              <w:t>2.6. 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_Toc205122269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164</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270" w:history="1">
            <w:r w:rsidR="00184358" w:rsidRPr="00184358">
              <w:rPr>
                <w:rStyle w:val="aff3"/>
                <w:rFonts w:ascii="Segoe UI" w:hAnsi="Segoe UI" w:cs="Segoe UI"/>
                <w:noProof/>
                <w:sz w:val="22"/>
                <w:szCs w:val="22"/>
              </w:rPr>
              <w:t>2.7. Состав изменений выполненных в доработанной и (или) актуализированной схеме теплоснабжения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_Toc205122270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164</w:t>
            </w:r>
            <w:r w:rsidRPr="00184358">
              <w:rPr>
                <w:rFonts w:ascii="Segoe UI" w:hAnsi="Segoe UI" w:cs="Segoe UI"/>
                <w:noProof/>
                <w:webHidden/>
                <w:sz w:val="22"/>
                <w:szCs w:val="22"/>
              </w:rPr>
              <w:fldChar w:fldCharType="end"/>
            </w:r>
          </w:hyperlink>
        </w:p>
        <w:p w:rsidR="00184358" w:rsidRPr="00184358" w:rsidRDefault="00827E3F" w:rsidP="00184358">
          <w:pPr>
            <w:pStyle w:val="14"/>
            <w:tabs>
              <w:tab w:val="right" w:leader="dot" w:pos="10195"/>
            </w:tabs>
            <w:jc w:val="both"/>
            <w:rPr>
              <w:rFonts w:ascii="Segoe UI" w:eastAsiaTheme="minorEastAsia" w:hAnsi="Segoe UI" w:cs="Segoe UI"/>
              <w:b w:val="0"/>
              <w:bCs w:val="0"/>
              <w:caps w:val="0"/>
              <w:noProof/>
              <w:sz w:val="22"/>
              <w:szCs w:val="22"/>
              <w:lang w:eastAsia="ru-RU"/>
            </w:rPr>
          </w:pPr>
          <w:hyperlink w:anchor="_Toc205122271" w:history="1">
            <w:r w:rsidR="00184358" w:rsidRPr="00184358">
              <w:rPr>
                <w:rStyle w:val="aff3"/>
                <w:rFonts w:ascii="Segoe UI" w:hAnsi="Segoe UI" w:cs="Segoe UI"/>
                <w:b w:val="0"/>
                <w:noProof/>
                <w:sz w:val="22"/>
                <w:szCs w:val="22"/>
              </w:rPr>
              <w:t>3 Электронная модель системы теплоснабжения ПОСЕЛЕНИЯ, МУНИЦИПАЛЬНОГО ОКРУГА, ГОРОДСКОГО ОКРУГА, ГОРОДА ФЕДЕРАЛЬНОГО ЗНАЧЕНИЯ</w:t>
            </w:r>
            <w:r w:rsidR="00184358" w:rsidRPr="00184358">
              <w:rPr>
                <w:rFonts w:ascii="Segoe UI" w:hAnsi="Segoe UI" w:cs="Segoe UI"/>
                <w:b w:val="0"/>
                <w:noProof/>
                <w:webHidden/>
                <w:sz w:val="22"/>
                <w:szCs w:val="22"/>
              </w:rPr>
              <w:tab/>
            </w:r>
            <w:r w:rsidRPr="00184358">
              <w:rPr>
                <w:rFonts w:ascii="Segoe UI" w:hAnsi="Segoe UI" w:cs="Segoe UI"/>
                <w:b w:val="0"/>
                <w:noProof/>
                <w:webHidden/>
                <w:sz w:val="22"/>
                <w:szCs w:val="22"/>
              </w:rPr>
              <w:fldChar w:fldCharType="begin"/>
            </w:r>
            <w:r w:rsidR="00184358" w:rsidRPr="00184358">
              <w:rPr>
                <w:rFonts w:ascii="Segoe UI" w:hAnsi="Segoe UI" w:cs="Segoe UI"/>
                <w:b w:val="0"/>
                <w:noProof/>
                <w:webHidden/>
                <w:sz w:val="22"/>
                <w:szCs w:val="22"/>
              </w:rPr>
              <w:instrText xml:space="preserve"> PAGEREF _Toc205122271 \h </w:instrText>
            </w:r>
            <w:r w:rsidRPr="00184358">
              <w:rPr>
                <w:rFonts w:ascii="Segoe UI" w:hAnsi="Segoe UI" w:cs="Segoe UI"/>
                <w:b w:val="0"/>
                <w:noProof/>
                <w:webHidden/>
                <w:sz w:val="22"/>
                <w:szCs w:val="22"/>
              </w:rPr>
            </w:r>
            <w:r w:rsidRPr="00184358">
              <w:rPr>
                <w:rFonts w:ascii="Segoe UI" w:hAnsi="Segoe UI" w:cs="Segoe UI"/>
                <w:b w:val="0"/>
                <w:noProof/>
                <w:webHidden/>
                <w:sz w:val="22"/>
                <w:szCs w:val="22"/>
              </w:rPr>
              <w:fldChar w:fldCharType="separate"/>
            </w:r>
            <w:r w:rsidR="00C83B43">
              <w:rPr>
                <w:rFonts w:ascii="Segoe UI" w:hAnsi="Segoe UI" w:cs="Segoe UI"/>
                <w:b w:val="0"/>
                <w:noProof/>
                <w:webHidden/>
                <w:sz w:val="22"/>
                <w:szCs w:val="22"/>
              </w:rPr>
              <w:t>165</w:t>
            </w:r>
            <w:r w:rsidRPr="00184358">
              <w:rPr>
                <w:rFonts w:ascii="Segoe UI" w:hAnsi="Segoe UI" w:cs="Segoe UI"/>
                <w:b w:val="0"/>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272" w:history="1">
            <w:r w:rsidR="00184358" w:rsidRPr="00184358">
              <w:rPr>
                <w:rStyle w:val="aff3"/>
                <w:rFonts w:ascii="Segoe UI" w:hAnsi="Segoe UI" w:cs="Segoe UI"/>
                <w:noProof/>
                <w:sz w:val="22"/>
                <w:szCs w:val="22"/>
              </w:rPr>
              <w:t>3.1. Графическое представление объектов системы теплоснабжения с привязкой к топографической основе населенного пункта и с полным топологическим описанием связности объектов</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_Toc205122272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167</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273" w:history="1">
            <w:r w:rsidR="00184358" w:rsidRPr="00184358">
              <w:rPr>
                <w:rStyle w:val="aff3"/>
                <w:rFonts w:ascii="Segoe UI" w:hAnsi="Segoe UI" w:cs="Segoe UI"/>
                <w:noProof/>
                <w:sz w:val="22"/>
                <w:szCs w:val="22"/>
              </w:rPr>
              <w:t>3.2. Паспортизация объектов системы теплоснабжения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_Toc205122273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168</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274" w:history="1">
            <w:r w:rsidR="00184358" w:rsidRPr="00184358">
              <w:rPr>
                <w:rStyle w:val="aff3"/>
                <w:rFonts w:ascii="Segoe UI" w:hAnsi="Segoe UI" w:cs="Segoe UI"/>
                <w:noProof/>
                <w:sz w:val="22"/>
                <w:szCs w:val="22"/>
              </w:rPr>
              <w:t>3.3. Паспортизация и описание расчетных единиц территориального деления, включая административное</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_Toc205122274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168</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275" w:history="1">
            <w:r w:rsidR="00184358" w:rsidRPr="00184358">
              <w:rPr>
                <w:rStyle w:val="aff3"/>
                <w:rFonts w:ascii="Segoe UI" w:hAnsi="Segoe UI" w:cs="Segoe UI"/>
                <w:noProof/>
                <w:sz w:val="22"/>
                <w:szCs w:val="22"/>
              </w:rPr>
              <w:t>3.4.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_Toc205122275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168</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276" w:history="1">
            <w:r w:rsidR="00184358" w:rsidRPr="00184358">
              <w:rPr>
                <w:rStyle w:val="aff3"/>
                <w:rFonts w:ascii="Segoe UI" w:hAnsi="Segoe UI" w:cs="Segoe UI"/>
                <w:noProof/>
                <w:sz w:val="22"/>
                <w:szCs w:val="22"/>
              </w:rPr>
              <w:t>3.5.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_Toc205122276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168</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277" w:history="1">
            <w:r w:rsidR="00184358" w:rsidRPr="00184358">
              <w:rPr>
                <w:rStyle w:val="aff3"/>
                <w:rFonts w:ascii="Segoe UI" w:hAnsi="Segoe UI" w:cs="Segoe UI"/>
                <w:noProof/>
                <w:sz w:val="22"/>
                <w:szCs w:val="22"/>
              </w:rPr>
              <w:t>3.6. Расчет балансов тепловой энергии по источникам тепловой энергии и по территориальному признаку</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_Toc205122277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169</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278" w:history="1">
            <w:r w:rsidR="00184358" w:rsidRPr="00184358">
              <w:rPr>
                <w:rStyle w:val="aff3"/>
                <w:rFonts w:ascii="Segoe UI" w:hAnsi="Segoe UI" w:cs="Segoe UI"/>
                <w:noProof/>
                <w:sz w:val="22"/>
                <w:szCs w:val="22"/>
              </w:rPr>
              <w:t>3.7. Расчет потерь тепловой энергии через изоляцию и с утечками теплоносителя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_Toc205122278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169</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279" w:history="1">
            <w:r w:rsidR="00184358" w:rsidRPr="00184358">
              <w:rPr>
                <w:rStyle w:val="aff3"/>
                <w:rFonts w:ascii="Segoe UI" w:hAnsi="Segoe UI" w:cs="Segoe UI"/>
                <w:noProof/>
                <w:sz w:val="22"/>
                <w:szCs w:val="22"/>
              </w:rPr>
              <w:t>3.8. Расчет показателей надежности теплоснабжения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_Toc205122279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169</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280" w:history="1">
            <w:r w:rsidR="00184358" w:rsidRPr="00184358">
              <w:rPr>
                <w:rStyle w:val="aff3"/>
                <w:rFonts w:ascii="Segoe UI" w:hAnsi="Segoe UI" w:cs="Segoe UI"/>
                <w:noProof/>
                <w:sz w:val="22"/>
                <w:szCs w:val="22"/>
              </w:rPr>
              <w:t>3.9.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_Toc205122280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169</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281" w:history="1">
            <w:r w:rsidR="00184358" w:rsidRPr="00184358">
              <w:rPr>
                <w:rStyle w:val="aff3"/>
                <w:rFonts w:ascii="Segoe UI" w:hAnsi="Segoe UI" w:cs="Segoe UI"/>
                <w:noProof/>
                <w:sz w:val="22"/>
                <w:szCs w:val="22"/>
              </w:rPr>
              <w:t>3.10. Сравнительные пьезометрические графики для разработки и анализа сценариев перспективного развития тепловых сетей</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_Toc205122281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170</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282" w:history="1">
            <w:r w:rsidR="00184358" w:rsidRPr="00184358">
              <w:rPr>
                <w:rStyle w:val="aff3"/>
                <w:rFonts w:ascii="Segoe UI" w:hAnsi="Segoe UI" w:cs="Segoe UI"/>
                <w:noProof/>
                <w:sz w:val="22"/>
                <w:szCs w:val="22"/>
              </w:rPr>
              <w:t>3.11. Изменения гидравлических режимов, определяемые в порядке, установленном методическими указаниями по разработке схем теплоснабжения, с учетом изменений в составе оборудования источников тепловой энергии, тепловой сети и теплопотребляющих установок за период, предшествующий актуализации схемы теплоснабжения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_Toc205122282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170</w:t>
            </w:r>
            <w:r w:rsidRPr="00184358">
              <w:rPr>
                <w:rFonts w:ascii="Segoe UI" w:hAnsi="Segoe UI" w:cs="Segoe UI"/>
                <w:noProof/>
                <w:webHidden/>
                <w:sz w:val="22"/>
                <w:szCs w:val="22"/>
              </w:rPr>
              <w:fldChar w:fldCharType="end"/>
            </w:r>
          </w:hyperlink>
        </w:p>
        <w:p w:rsidR="00184358" w:rsidRPr="00184358" w:rsidRDefault="00827E3F" w:rsidP="00184358">
          <w:pPr>
            <w:pStyle w:val="14"/>
            <w:tabs>
              <w:tab w:val="right" w:leader="dot" w:pos="10195"/>
            </w:tabs>
            <w:jc w:val="both"/>
            <w:rPr>
              <w:rFonts w:ascii="Segoe UI" w:eastAsiaTheme="minorEastAsia" w:hAnsi="Segoe UI" w:cs="Segoe UI"/>
              <w:b w:val="0"/>
              <w:bCs w:val="0"/>
              <w:caps w:val="0"/>
              <w:noProof/>
              <w:sz w:val="22"/>
              <w:szCs w:val="22"/>
              <w:lang w:eastAsia="ru-RU"/>
            </w:rPr>
          </w:pPr>
          <w:hyperlink w:anchor="_Toc205122283" w:history="1">
            <w:r w:rsidR="00184358" w:rsidRPr="00184358">
              <w:rPr>
                <w:rStyle w:val="aff3"/>
                <w:rFonts w:ascii="Segoe UI" w:hAnsi="Segoe UI" w:cs="Segoe UI"/>
                <w:b w:val="0"/>
                <w:noProof/>
                <w:sz w:val="22"/>
                <w:szCs w:val="22"/>
              </w:rPr>
              <w:t>4 Существующие и перспективные балансы тепловой мощности источников тепловой энергии и тепловой нагрузки потребителей</w:t>
            </w:r>
            <w:r w:rsidR="00184358" w:rsidRPr="00184358">
              <w:rPr>
                <w:rFonts w:ascii="Segoe UI" w:hAnsi="Segoe UI" w:cs="Segoe UI"/>
                <w:b w:val="0"/>
                <w:noProof/>
                <w:webHidden/>
                <w:sz w:val="22"/>
                <w:szCs w:val="22"/>
              </w:rPr>
              <w:tab/>
            </w:r>
            <w:r w:rsidRPr="00184358">
              <w:rPr>
                <w:rFonts w:ascii="Segoe UI" w:hAnsi="Segoe UI" w:cs="Segoe UI"/>
                <w:b w:val="0"/>
                <w:noProof/>
                <w:webHidden/>
                <w:sz w:val="22"/>
                <w:szCs w:val="22"/>
              </w:rPr>
              <w:fldChar w:fldCharType="begin"/>
            </w:r>
            <w:r w:rsidR="00184358" w:rsidRPr="00184358">
              <w:rPr>
                <w:rFonts w:ascii="Segoe UI" w:hAnsi="Segoe UI" w:cs="Segoe UI"/>
                <w:b w:val="0"/>
                <w:noProof/>
                <w:webHidden/>
                <w:sz w:val="22"/>
                <w:szCs w:val="22"/>
              </w:rPr>
              <w:instrText xml:space="preserve"> PAGEREF _Toc205122283 \h </w:instrText>
            </w:r>
            <w:r w:rsidRPr="00184358">
              <w:rPr>
                <w:rFonts w:ascii="Segoe UI" w:hAnsi="Segoe UI" w:cs="Segoe UI"/>
                <w:b w:val="0"/>
                <w:noProof/>
                <w:webHidden/>
                <w:sz w:val="22"/>
                <w:szCs w:val="22"/>
              </w:rPr>
            </w:r>
            <w:r w:rsidRPr="00184358">
              <w:rPr>
                <w:rFonts w:ascii="Segoe UI" w:hAnsi="Segoe UI" w:cs="Segoe UI"/>
                <w:b w:val="0"/>
                <w:noProof/>
                <w:webHidden/>
                <w:sz w:val="22"/>
                <w:szCs w:val="22"/>
              </w:rPr>
              <w:fldChar w:fldCharType="separate"/>
            </w:r>
            <w:r w:rsidR="00C83B43">
              <w:rPr>
                <w:rFonts w:ascii="Segoe UI" w:hAnsi="Segoe UI" w:cs="Segoe UI"/>
                <w:b w:val="0"/>
                <w:noProof/>
                <w:webHidden/>
                <w:sz w:val="22"/>
                <w:szCs w:val="22"/>
              </w:rPr>
              <w:t>171</w:t>
            </w:r>
            <w:r w:rsidRPr="00184358">
              <w:rPr>
                <w:rFonts w:ascii="Segoe UI" w:hAnsi="Segoe UI" w:cs="Segoe UI"/>
                <w:b w:val="0"/>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284" w:history="1">
            <w:r w:rsidR="00184358" w:rsidRPr="00184358">
              <w:rPr>
                <w:rStyle w:val="aff3"/>
                <w:rFonts w:ascii="Segoe UI" w:hAnsi="Segoe UI" w:cs="Segoe UI"/>
                <w:noProof/>
                <w:sz w:val="22"/>
                <w:szCs w:val="22"/>
              </w:rPr>
              <w:t>4.1.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_Toc205122284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171</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285" w:history="1">
            <w:r w:rsidR="00184358" w:rsidRPr="00184358">
              <w:rPr>
                <w:rStyle w:val="aff3"/>
                <w:rFonts w:ascii="Segoe UI" w:hAnsi="Segoe UI" w:cs="Segoe UI"/>
                <w:noProof/>
                <w:sz w:val="22"/>
                <w:szCs w:val="22"/>
              </w:rPr>
              <w:t xml:space="preserve">4.2.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w:t>
            </w:r>
            <w:r w:rsidR="00184358" w:rsidRPr="00184358">
              <w:rPr>
                <w:rStyle w:val="aff3"/>
                <w:rFonts w:ascii="Segoe UI" w:hAnsi="Segoe UI" w:cs="Segoe UI"/>
                <w:noProof/>
                <w:sz w:val="22"/>
                <w:szCs w:val="22"/>
              </w:rPr>
              <w:lastRenderedPageBreak/>
              <w:t>перспективных потребителей, присоединенных к тепловой сети от каждого источника тепловой энергии</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_Toc205122285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180</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286" w:history="1">
            <w:r w:rsidR="00184358" w:rsidRPr="00184358">
              <w:rPr>
                <w:rStyle w:val="aff3"/>
                <w:rFonts w:ascii="Segoe UI" w:hAnsi="Segoe UI" w:cs="Segoe UI"/>
                <w:noProof/>
                <w:sz w:val="22"/>
                <w:szCs w:val="22"/>
              </w:rPr>
              <w:t>4.3. Выводы о резервах (дефицитах) существующей системы теплоснабжения при обеспечении перспективной тепловой нагрузки потребителей</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_Toc205122286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181</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287" w:history="1">
            <w:r w:rsidR="00184358" w:rsidRPr="00184358">
              <w:rPr>
                <w:rStyle w:val="aff3"/>
                <w:rFonts w:ascii="Segoe UI" w:hAnsi="Segoe UI" w:cs="Segoe UI"/>
                <w:noProof/>
                <w:sz w:val="22"/>
                <w:szCs w:val="22"/>
              </w:rPr>
              <w:t>4.4. Состав изменений выполненных в доработанной и (или) актуализированной схеме теплоснабжения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_Toc205122287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181</w:t>
            </w:r>
            <w:r w:rsidRPr="00184358">
              <w:rPr>
                <w:rFonts w:ascii="Segoe UI" w:hAnsi="Segoe UI" w:cs="Segoe UI"/>
                <w:noProof/>
                <w:webHidden/>
                <w:sz w:val="22"/>
                <w:szCs w:val="22"/>
              </w:rPr>
              <w:fldChar w:fldCharType="end"/>
            </w:r>
          </w:hyperlink>
        </w:p>
        <w:p w:rsidR="00184358" w:rsidRPr="00184358" w:rsidRDefault="00827E3F" w:rsidP="00184358">
          <w:pPr>
            <w:pStyle w:val="14"/>
            <w:tabs>
              <w:tab w:val="right" w:leader="dot" w:pos="10195"/>
            </w:tabs>
            <w:jc w:val="both"/>
            <w:rPr>
              <w:rFonts w:ascii="Segoe UI" w:eastAsiaTheme="minorEastAsia" w:hAnsi="Segoe UI" w:cs="Segoe UI"/>
              <w:b w:val="0"/>
              <w:bCs w:val="0"/>
              <w:caps w:val="0"/>
              <w:noProof/>
              <w:sz w:val="22"/>
              <w:szCs w:val="22"/>
              <w:lang w:eastAsia="ru-RU"/>
            </w:rPr>
          </w:pPr>
          <w:hyperlink w:anchor="_Toc205122288" w:history="1">
            <w:r w:rsidR="00184358" w:rsidRPr="00184358">
              <w:rPr>
                <w:rStyle w:val="aff3"/>
                <w:rFonts w:ascii="Segoe UI" w:hAnsi="Segoe UI" w:cs="Segoe UI"/>
                <w:b w:val="0"/>
                <w:noProof/>
                <w:sz w:val="22"/>
                <w:szCs w:val="22"/>
              </w:rPr>
              <w:t>5</w:t>
            </w:r>
            <w:r w:rsidR="00184358" w:rsidRPr="00184358">
              <w:rPr>
                <w:rStyle w:val="aff3"/>
                <w:rFonts w:ascii="Segoe UI" w:hAnsi="Segoe UI" w:cs="Segoe UI"/>
                <w:b w:val="0"/>
                <w:noProof/>
                <w:sz w:val="22"/>
                <w:szCs w:val="22"/>
                <w:shd w:val="clear" w:color="auto" w:fill="FFFFFF"/>
              </w:rPr>
              <w:t xml:space="preserve"> Мастер-план развития систем теплоснабжения ПОСЕЛЕНИЯ, МУНИЦИПАЛЬНОГО ОКРУГА, ГОРОДСКОГО ОКРУГА, ГОРОДА ФЕДЕРАЛЬНОГО ЗНАЧЕНИЯ</w:t>
            </w:r>
            <w:r w:rsidR="00184358" w:rsidRPr="00184358">
              <w:rPr>
                <w:rFonts w:ascii="Segoe UI" w:hAnsi="Segoe UI" w:cs="Segoe UI"/>
                <w:b w:val="0"/>
                <w:noProof/>
                <w:webHidden/>
                <w:sz w:val="22"/>
                <w:szCs w:val="22"/>
              </w:rPr>
              <w:tab/>
            </w:r>
            <w:r w:rsidRPr="00184358">
              <w:rPr>
                <w:rFonts w:ascii="Segoe UI" w:hAnsi="Segoe UI" w:cs="Segoe UI"/>
                <w:b w:val="0"/>
                <w:noProof/>
                <w:webHidden/>
                <w:sz w:val="22"/>
                <w:szCs w:val="22"/>
              </w:rPr>
              <w:fldChar w:fldCharType="begin"/>
            </w:r>
            <w:r w:rsidR="00184358" w:rsidRPr="00184358">
              <w:rPr>
                <w:rFonts w:ascii="Segoe UI" w:hAnsi="Segoe UI" w:cs="Segoe UI"/>
                <w:b w:val="0"/>
                <w:noProof/>
                <w:webHidden/>
                <w:sz w:val="22"/>
                <w:szCs w:val="22"/>
              </w:rPr>
              <w:instrText xml:space="preserve"> PAGEREF _Toc205122288 \h </w:instrText>
            </w:r>
            <w:r w:rsidRPr="00184358">
              <w:rPr>
                <w:rFonts w:ascii="Segoe UI" w:hAnsi="Segoe UI" w:cs="Segoe UI"/>
                <w:b w:val="0"/>
                <w:noProof/>
                <w:webHidden/>
                <w:sz w:val="22"/>
                <w:szCs w:val="22"/>
              </w:rPr>
            </w:r>
            <w:r w:rsidRPr="00184358">
              <w:rPr>
                <w:rFonts w:ascii="Segoe UI" w:hAnsi="Segoe UI" w:cs="Segoe UI"/>
                <w:b w:val="0"/>
                <w:noProof/>
                <w:webHidden/>
                <w:sz w:val="22"/>
                <w:szCs w:val="22"/>
              </w:rPr>
              <w:fldChar w:fldCharType="separate"/>
            </w:r>
            <w:r w:rsidR="00C83B43">
              <w:rPr>
                <w:rFonts w:ascii="Segoe UI" w:hAnsi="Segoe UI" w:cs="Segoe UI"/>
                <w:b w:val="0"/>
                <w:noProof/>
                <w:webHidden/>
                <w:sz w:val="22"/>
                <w:szCs w:val="22"/>
              </w:rPr>
              <w:t>182</w:t>
            </w:r>
            <w:r w:rsidRPr="00184358">
              <w:rPr>
                <w:rFonts w:ascii="Segoe UI" w:hAnsi="Segoe UI" w:cs="Segoe UI"/>
                <w:b w:val="0"/>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289" w:history="1">
            <w:r w:rsidR="00184358" w:rsidRPr="00184358">
              <w:rPr>
                <w:rStyle w:val="aff3"/>
                <w:rFonts w:ascii="Segoe UI" w:hAnsi="Segoe UI" w:cs="Segoe UI"/>
                <w:noProof/>
                <w:sz w:val="22"/>
                <w:szCs w:val="22"/>
              </w:rPr>
              <w:t>5.1. Описание вариантов (не менее двух) перспективного развития систем теплоснабжения поселения, муниципального округа,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_Toc205122289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182</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290" w:history="1">
            <w:r w:rsidR="00184358" w:rsidRPr="00184358">
              <w:rPr>
                <w:rStyle w:val="aff3"/>
                <w:rFonts w:ascii="Segoe UI" w:hAnsi="Segoe UI" w:cs="Segoe UI"/>
                <w:noProof/>
                <w:sz w:val="22"/>
                <w:szCs w:val="22"/>
              </w:rPr>
              <w:t>5.2. Технико-экономическое сравнение вариантов перспективного развития систем теплоснабжения поселения, муниципального округа, городского округа, города федерального значения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_Toc205122290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184</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291" w:history="1">
            <w:r w:rsidR="00184358" w:rsidRPr="00184358">
              <w:rPr>
                <w:rStyle w:val="aff3"/>
                <w:rFonts w:ascii="Segoe UI" w:hAnsi="Segoe UI" w:cs="Segoe UI"/>
                <w:noProof/>
                <w:sz w:val="22"/>
                <w:szCs w:val="22"/>
              </w:rPr>
              <w:t>5.3. Обоснование выбора приоритетного варианта перспективного развития системы теплоснабжения поселения, муниципального округа, городского округа, города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муниципального округа, городского округа, города федерального значения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_Toc205122291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184</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292" w:history="1">
            <w:r w:rsidR="00184358" w:rsidRPr="00184358">
              <w:rPr>
                <w:rStyle w:val="aff3"/>
                <w:rFonts w:ascii="Segoe UI" w:hAnsi="Segoe UI" w:cs="Segoe UI"/>
                <w:noProof/>
                <w:sz w:val="22"/>
                <w:szCs w:val="22"/>
              </w:rPr>
              <w:t>5.4. Состав изменений выполненных в доработанной и (или) актуализированной схеме теплоснабжения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_Toc205122292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184</w:t>
            </w:r>
            <w:r w:rsidRPr="00184358">
              <w:rPr>
                <w:rFonts w:ascii="Segoe UI" w:hAnsi="Segoe UI" w:cs="Segoe UI"/>
                <w:noProof/>
                <w:webHidden/>
                <w:sz w:val="22"/>
                <w:szCs w:val="22"/>
              </w:rPr>
              <w:fldChar w:fldCharType="end"/>
            </w:r>
          </w:hyperlink>
        </w:p>
        <w:p w:rsidR="00184358" w:rsidRPr="00184358" w:rsidRDefault="00827E3F" w:rsidP="00184358">
          <w:pPr>
            <w:pStyle w:val="14"/>
            <w:tabs>
              <w:tab w:val="right" w:leader="dot" w:pos="10195"/>
            </w:tabs>
            <w:jc w:val="both"/>
            <w:rPr>
              <w:rFonts w:ascii="Segoe UI" w:eastAsiaTheme="minorEastAsia" w:hAnsi="Segoe UI" w:cs="Segoe UI"/>
              <w:b w:val="0"/>
              <w:bCs w:val="0"/>
              <w:caps w:val="0"/>
              <w:noProof/>
              <w:sz w:val="22"/>
              <w:szCs w:val="22"/>
              <w:lang w:eastAsia="ru-RU"/>
            </w:rPr>
          </w:pPr>
          <w:hyperlink w:anchor="_Toc205122293" w:history="1">
            <w:r w:rsidR="00184358" w:rsidRPr="00184358">
              <w:rPr>
                <w:rStyle w:val="aff3"/>
                <w:rFonts w:ascii="Segoe UI" w:hAnsi="Segoe UI" w:cs="Segoe UI"/>
                <w:b w:val="0"/>
                <w:noProof/>
                <w:sz w:val="22"/>
                <w:szCs w:val="22"/>
              </w:rPr>
              <w:t>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184358" w:rsidRPr="00184358">
              <w:rPr>
                <w:rFonts w:ascii="Segoe UI" w:hAnsi="Segoe UI" w:cs="Segoe UI"/>
                <w:b w:val="0"/>
                <w:noProof/>
                <w:webHidden/>
                <w:sz w:val="22"/>
                <w:szCs w:val="22"/>
              </w:rPr>
              <w:tab/>
            </w:r>
            <w:r w:rsidRPr="00184358">
              <w:rPr>
                <w:rFonts w:ascii="Segoe UI" w:hAnsi="Segoe UI" w:cs="Segoe UI"/>
                <w:b w:val="0"/>
                <w:noProof/>
                <w:webHidden/>
                <w:sz w:val="22"/>
                <w:szCs w:val="22"/>
              </w:rPr>
              <w:fldChar w:fldCharType="begin"/>
            </w:r>
            <w:r w:rsidR="00184358" w:rsidRPr="00184358">
              <w:rPr>
                <w:rFonts w:ascii="Segoe UI" w:hAnsi="Segoe UI" w:cs="Segoe UI"/>
                <w:b w:val="0"/>
                <w:noProof/>
                <w:webHidden/>
                <w:sz w:val="22"/>
                <w:szCs w:val="22"/>
              </w:rPr>
              <w:instrText xml:space="preserve"> PAGEREF _Toc205122293 \h </w:instrText>
            </w:r>
            <w:r w:rsidRPr="00184358">
              <w:rPr>
                <w:rFonts w:ascii="Segoe UI" w:hAnsi="Segoe UI" w:cs="Segoe UI"/>
                <w:b w:val="0"/>
                <w:noProof/>
                <w:webHidden/>
                <w:sz w:val="22"/>
                <w:szCs w:val="22"/>
              </w:rPr>
            </w:r>
            <w:r w:rsidRPr="00184358">
              <w:rPr>
                <w:rFonts w:ascii="Segoe UI" w:hAnsi="Segoe UI" w:cs="Segoe UI"/>
                <w:b w:val="0"/>
                <w:noProof/>
                <w:webHidden/>
                <w:sz w:val="22"/>
                <w:szCs w:val="22"/>
              </w:rPr>
              <w:fldChar w:fldCharType="separate"/>
            </w:r>
            <w:r w:rsidR="00C83B43">
              <w:rPr>
                <w:rFonts w:ascii="Segoe UI" w:hAnsi="Segoe UI" w:cs="Segoe UI"/>
                <w:b w:val="0"/>
                <w:noProof/>
                <w:webHidden/>
                <w:sz w:val="22"/>
                <w:szCs w:val="22"/>
              </w:rPr>
              <w:t>186</w:t>
            </w:r>
            <w:r w:rsidRPr="00184358">
              <w:rPr>
                <w:rFonts w:ascii="Segoe UI" w:hAnsi="Segoe UI" w:cs="Segoe UI"/>
                <w:b w:val="0"/>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294" w:history="1">
            <w:r w:rsidR="00184358" w:rsidRPr="00184358">
              <w:rPr>
                <w:rStyle w:val="aff3"/>
                <w:rFonts w:ascii="Segoe UI" w:hAnsi="Segoe UI" w:cs="Segoe UI"/>
                <w:noProof/>
                <w:sz w:val="22"/>
                <w:szCs w:val="22"/>
              </w:rPr>
              <w:t>6.1. Расчетная величина нормативных потерь (в ценовых зонах теплоснабжения - расчетную величину плановых потерь, определяемых в соответствии с методическими указаниями по актуализации схем теплоснабжения) теплоносителя в тепловых сетях в зонах действия источников тепловой энергии</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_Toc205122294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186</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295" w:history="1">
            <w:r w:rsidR="00184358" w:rsidRPr="00184358">
              <w:rPr>
                <w:rStyle w:val="aff3"/>
                <w:rFonts w:ascii="Segoe UI" w:hAnsi="Segoe UI" w:cs="Segoe UI"/>
                <w:noProof/>
                <w:sz w:val="22"/>
                <w:szCs w:val="22"/>
              </w:rPr>
              <w:t>6.2.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_Toc205122295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189</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296" w:history="1">
            <w:r w:rsidR="00184358" w:rsidRPr="00184358">
              <w:rPr>
                <w:rStyle w:val="aff3"/>
                <w:rFonts w:ascii="Segoe UI" w:hAnsi="Segoe UI" w:cs="Segoe UI"/>
                <w:noProof/>
                <w:sz w:val="22"/>
                <w:szCs w:val="22"/>
              </w:rPr>
              <w:t>6.3. Сведения о наличии баков-аккумуляторов</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_Toc205122296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189</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297" w:history="1">
            <w:r w:rsidR="00184358" w:rsidRPr="00184358">
              <w:rPr>
                <w:rStyle w:val="aff3"/>
                <w:rFonts w:ascii="Segoe UI" w:hAnsi="Segoe UI" w:cs="Segoe UI"/>
                <w:noProof/>
                <w:sz w:val="22"/>
                <w:szCs w:val="22"/>
              </w:rPr>
              <w:t>6.4.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_Toc205122297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189</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298" w:history="1">
            <w:r w:rsidR="00184358" w:rsidRPr="00184358">
              <w:rPr>
                <w:rStyle w:val="aff3"/>
                <w:rFonts w:ascii="Segoe UI" w:hAnsi="Segoe UI" w:cs="Segoe UI"/>
                <w:noProof/>
                <w:sz w:val="22"/>
                <w:szCs w:val="22"/>
              </w:rPr>
              <w:t>6.5.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_Toc205122298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192</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299" w:history="1">
            <w:r w:rsidR="00184358" w:rsidRPr="00184358">
              <w:rPr>
                <w:rStyle w:val="aff3"/>
                <w:rFonts w:ascii="Segoe UI" w:hAnsi="Segoe UI" w:cs="Segoe UI"/>
                <w:noProof/>
                <w:sz w:val="22"/>
                <w:szCs w:val="22"/>
              </w:rPr>
              <w:t>6.6. Состав изменений выполненных в доработанной и (или) актуализированной схеме теплоснабжения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_Toc205122299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192</w:t>
            </w:r>
            <w:r w:rsidRPr="00184358">
              <w:rPr>
                <w:rFonts w:ascii="Segoe UI" w:hAnsi="Segoe UI" w:cs="Segoe UI"/>
                <w:noProof/>
                <w:webHidden/>
                <w:sz w:val="22"/>
                <w:szCs w:val="22"/>
              </w:rPr>
              <w:fldChar w:fldCharType="end"/>
            </w:r>
          </w:hyperlink>
        </w:p>
        <w:p w:rsidR="00184358" w:rsidRPr="00184358" w:rsidRDefault="00827E3F" w:rsidP="00184358">
          <w:pPr>
            <w:pStyle w:val="14"/>
            <w:tabs>
              <w:tab w:val="right" w:leader="dot" w:pos="10195"/>
            </w:tabs>
            <w:jc w:val="both"/>
            <w:rPr>
              <w:rFonts w:ascii="Segoe UI" w:eastAsiaTheme="minorEastAsia" w:hAnsi="Segoe UI" w:cs="Segoe UI"/>
              <w:b w:val="0"/>
              <w:bCs w:val="0"/>
              <w:caps w:val="0"/>
              <w:noProof/>
              <w:sz w:val="22"/>
              <w:szCs w:val="22"/>
              <w:lang w:eastAsia="ru-RU"/>
            </w:rPr>
          </w:pPr>
          <w:hyperlink w:anchor="_Toc205122300" w:history="1">
            <w:r w:rsidR="00184358" w:rsidRPr="00184358">
              <w:rPr>
                <w:rStyle w:val="aff3"/>
                <w:rFonts w:ascii="Segoe UI" w:hAnsi="Segoe UI" w:cs="Segoe UI"/>
                <w:b w:val="0"/>
                <w:noProof/>
                <w:sz w:val="22"/>
                <w:szCs w:val="22"/>
              </w:rPr>
              <w:t>7 Предложения по строительству, реконструкции, техническому перевооружению и (или) модернизации источников тепловой энергии</w:t>
            </w:r>
            <w:r w:rsidR="00184358" w:rsidRPr="00184358">
              <w:rPr>
                <w:rFonts w:ascii="Segoe UI" w:hAnsi="Segoe UI" w:cs="Segoe UI"/>
                <w:b w:val="0"/>
                <w:noProof/>
                <w:webHidden/>
                <w:sz w:val="22"/>
                <w:szCs w:val="22"/>
              </w:rPr>
              <w:tab/>
            </w:r>
            <w:r w:rsidRPr="00184358">
              <w:rPr>
                <w:rFonts w:ascii="Segoe UI" w:hAnsi="Segoe UI" w:cs="Segoe UI"/>
                <w:b w:val="0"/>
                <w:noProof/>
                <w:webHidden/>
                <w:sz w:val="22"/>
                <w:szCs w:val="22"/>
              </w:rPr>
              <w:fldChar w:fldCharType="begin"/>
            </w:r>
            <w:r w:rsidR="00184358" w:rsidRPr="00184358">
              <w:rPr>
                <w:rFonts w:ascii="Segoe UI" w:hAnsi="Segoe UI" w:cs="Segoe UI"/>
                <w:b w:val="0"/>
                <w:noProof/>
                <w:webHidden/>
                <w:sz w:val="22"/>
                <w:szCs w:val="22"/>
              </w:rPr>
              <w:instrText xml:space="preserve"> PAGEREF _Toc205122300 \h </w:instrText>
            </w:r>
            <w:r w:rsidRPr="00184358">
              <w:rPr>
                <w:rFonts w:ascii="Segoe UI" w:hAnsi="Segoe UI" w:cs="Segoe UI"/>
                <w:b w:val="0"/>
                <w:noProof/>
                <w:webHidden/>
                <w:sz w:val="22"/>
                <w:szCs w:val="22"/>
              </w:rPr>
            </w:r>
            <w:r w:rsidRPr="00184358">
              <w:rPr>
                <w:rFonts w:ascii="Segoe UI" w:hAnsi="Segoe UI" w:cs="Segoe UI"/>
                <w:b w:val="0"/>
                <w:noProof/>
                <w:webHidden/>
                <w:sz w:val="22"/>
                <w:szCs w:val="22"/>
              </w:rPr>
              <w:fldChar w:fldCharType="separate"/>
            </w:r>
            <w:r w:rsidR="00C83B43">
              <w:rPr>
                <w:rFonts w:ascii="Segoe UI" w:hAnsi="Segoe UI" w:cs="Segoe UI"/>
                <w:b w:val="0"/>
                <w:noProof/>
                <w:webHidden/>
                <w:sz w:val="22"/>
                <w:szCs w:val="22"/>
              </w:rPr>
              <w:t>193</w:t>
            </w:r>
            <w:r w:rsidRPr="00184358">
              <w:rPr>
                <w:rFonts w:ascii="Segoe UI" w:hAnsi="Segoe UI" w:cs="Segoe UI"/>
                <w:b w:val="0"/>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01" w:history="1">
            <w:r w:rsidR="00184358" w:rsidRPr="00184358">
              <w:rPr>
                <w:rStyle w:val="aff3"/>
                <w:rFonts w:ascii="Segoe UI" w:hAnsi="Segoe UI" w:cs="Segoe UI"/>
                <w:noProof/>
                <w:sz w:val="22"/>
                <w:szCs w:val="22"/>
              </w:rPr>
              <w:t xml:space="preserve">7.1.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w:t>
            </w:r>
            <w:r w:rsidR="00184358" w:rsidRPr="00184358">
              <w:rPr>
                <w:rStyle w:val="aff3"/>
                <w:rFonts w:ascii="Segoe UI" w:hAnsi="Segoe UI" w:cs="Segoe UI"/>
                <w:noProof/>
                <w:sz w:val="22"/>
                <w:szCs w:val="22"/>
              </w:rPr>
              <w:lastRenderedPageBreak/>
              <w:t>централизованного теплоснабжения, расчет которых выполняется в порядке, установленном методическими указаниями по разработке схем теплоснабжения (утв. Приказом Минэнерго России от 05.03.2019 № 212 «Об утверждении Методических указаний по разработке схем теплоснабжения»)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_Toc205122301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193</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02" w:history="1">
            <w:r w:rsidR="00184358" w:rsidRPr="00184358">
              <w:rPr>
                <w:rStyle w:val="aff3"/>
                <w:rFonts w:ascii="Segoe UI" w:hAnsi="Segoe UI" w:cs="Segoe UI"/>
                <w:noProof/>
                <w:sz w:val="22"/>
                <w:szCs w:val="22"/>
              </w:rPr>
              <w:t>7.2.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_Toc205122302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196</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03" w:history="1">
            <w:r w:rsidR="00184358" w:rsidRPr="00184358">
              <w:rPr>
                <w:rStyle w:val="aff3"/>
                <w:rFonts w:ascii="Segoe UI" w:hAnsi="Segoe UI" w:cs="Segoe UI"/>
                <w:noProof/>
                <w:sz w:val="22"/>
                <w:szCs w:val="22"/>
              </w:rPr>
              <w:t>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 (утв. Приказом Минэнерго России от 05.03.2019 № 212 «Об утверждении Методических указаний по разработке схем теплоснабжения»)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_Toc205122303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196</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04" w:history="1">
            <w:r w:rsidR="00184358" w:rsidRPr="00184358">
              <w:rPr>
                <w:rStyle w:val="aff3"/>
                <w:rFonts w:ascii="Segoe UI" w:hAnsi="Segoe UI" w:cs="Segoe UI"/>
                <w:noProof/>
                <w:sz w:val="22"/>
                <w:szCs w:val="22"/>
              </w:rPr>
              <w:t>7.4.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 (утв. Приказом Минэнерго России от 05.03.2019 № 212 «Об утверждении Методических указаний по разработке схем теплоснабжения»)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_Toc205122304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196</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05" w:history="1">
            <w:r w:rsidR="00184358" w:rsidRPr="00184358">
              <w:rPr>
                <w:rStyle w:val="aff3"/>
                <w:rFonts w:ascii="Segoe UI" w:hAnsi="Segoe UI" w:cs="Segoe UI"/>
                <w:noProof/>
                <w:sz w:val="22"/>
                <w:szCs w:val="22"/>
              </w:rPr>
              <w:t>7.5.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 (утв. Приказом Минэнерго России от 05.03.2019 № 212 «Об утверждении Методических указаний по разработке схем теплоснабжения»)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_Toc205122305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196</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06" w:history="1">
            <w:r w:rsidR="00184358" w:rsidRPr="00184358">
              <w:rPr>
                <w:rStyle w:val="aff3"/>
                <w:rFonts w:ascii="Segoe UI" w:hAnsi="Segoe UI" w:cs="Segoe UI"/>
                <w:noProof/>
                <w:sz w:val="22"/>
                <w:szCs w:val="22"/>
              </w:rPr>
              <w:t>7.6.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_Toc205122306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197</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07" w:history="1">
            <w:r w:rsidR="00184358" w:rsidRPr="00184358">
              <w:rPr>
                <w:rStyle w:val="aff3"/>
                <w:rFonts w:ascii="Segoe UI" w:hAnsi="Segoe UI" w:cs="Segoe UI"/>
                <w:noProof/>
                <w:sz w:val="22"/>
                <w:szCs w:val="22"/>
              </w:rPr>
              <w:t>7.7.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_Toc205122307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197</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08" w:history="1">
            <w:r w:rsidR="00184358" w:rsidRPr="00184358">
              <w:rPr>
                <w:rStyle w:val="aff3"/>
                <w:rFonts w:ascii="Segoe UI" w:hAnsi="Segoe UI" w:cs="Segoe UI"/>
                <w:noProof/>
                <w:sz w:val="22"/>
                <w:szCs w:val="22"/>
              </w:rPr>
              <w:t>7.8.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_Toc205122308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197</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09" w:history="1">
            <w:r w:rsidR="00184358" w:rsidRPr="00184358">
              <w:rPr>
                <w:rStyle w:val="aff3"/>
                <w:rFonts w:ascii="Segoe UI" w:hAnsi="Segoe UI" w:cs="Segoe UI"/>
                <w:noProof/>
                <w:sz w:val="22"/>
                <w:szCs w:val="22"/>
              </w:rPr>
              <w:t>7.9.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_Toc205122309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197</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10" w:history="1">
            <w:r w:rsidR="00184358" w:rsidRPr="00184358">
              <w:rPr>
                <w:rStyle w:val="aff3"/>
                <w:rFonts w:ascii="Segoe UI" w:hAnsi="Segoe UI" w:cs="Segoe UI"/>
                <w:noProof/>
                <w:sz w:val="22"/>
                <w:szCs w:val="22"/>
              </w:rPr>
              <w:t>7.10.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_Toc205122310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198</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11" w:history="1">
            <w:r w:rsidR="00184358" w:rsidRPr="00184358">
              <w:rPr>
                <w:rStyle w:val="aff3"/>
                <w:rFonts w:ascii="Segoe UI" w:hAnsi="Segoe UI" w:cs="Segoe UI"/>
                <w:noProof/>
                <w:sz w:val="22"/>
                <w:szCs w:val="22"/>
              </w:rPr>
              <w:t>7.11. Обоснование организации индивидуального теплоснабжения в зонах застройки поселения, муниципального округа, городского округа, города федерального значения малоэтажными жилыми зданиями</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_Toc205122311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198</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12" w:history="1">
            <w:r w:rsidR="00184358" w:rsidRPr="00184358">
              <w:rPr>
                <w:rStyle w:val="aff3"/>
                <w:rFonts w:ascii="Segoe UI" w:hAnsi="Segoe UI" w:cs="Segoe UI"/>
                <w:noProof/>
                <w:sz w:val="22"/>
                <w:szCs w:val="22"/>
              </w:rPr>
              <w:t>7.12.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муниципального округа, городского округа, города федерального значения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_Toc205122312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198</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13" w:history="1">
            <w:r w:rsidR="00184358" w:rsidRPr="00184358">
              <w:rPr>
                <w:rStyle w:val="aff3"/>
                <w:rFonts w:ascii="Segoe UI" w:hAnsi="Segoe UI" w:cs="Segoe UI"/>
                <w:noProof/>
                <w:sz w:val="22"/>
                <w:szCs w:val="22"/>
              </w:rPr>
              <w:t>7.13.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_Toc205122313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199</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14" w:history="1">
            <w:r w:rsidR="00184358" w:rsidRPr="00184358">
              <w:rPr>
                <w:rStyle w:val="aff3"/>
                <w:rFonts w:ascii="Segoe UI" w:hAnsi="Segoe UI" w:cs="Segoe UI"/>
                <w:noProof/>
                <w:sz w:val="22"/>
                <w:szCs w:val="22"/>
              </w:rPr>
              <w:t>7.14. Обоснование организации теплоснабжения в производственных зонах на территории поселения, муниципального округа, городского округа, города федерального значения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_Toc205122314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199</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15" w:history="1">
            <w:r w:rsidR="00184358" w:rsidRPr="00184358">
              <w:rPr>
                <w:rStyle w:val="aff3"/>
                <w:rFonts w:ascii="Segoe UI" w:hAnsi="Segoe UI" w:cs="Segoe UI"/>
                <w:noProof/>
                <w:sz w:val="22"/>
                <w:szCs w:val="22"/>
              </w:rPr>
              <w:t>7.15. Результаты расчетов радиуса эффективного теплоснабжения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_Toc205122315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199</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16" w:history="1">
            <w:r w:rsidR="00184358" w:rsidRPr="00184358">
              <w:rPr>
                <w:rStyle w:val="aff3"/>
                <w:rFonts w:ascii="Segoe UI" w:hAnsi="Segoe UI" w:cs="Segoe UI"/>
                <w:noProof/>
                <w:sz w:val="22"/>
                <w:szCs w:val="22"/>
              </w:rPr>
              <w:t>7.16. Состав изменений, выполненных в доработанной и (или) актуализированной схеме теплоснабжения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_Toc205122316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201</w:t>
            </w:r>
            <w:r w:rsidRPr="00184358">
              <w:rPr>
                <w:rFonts w:ascii="Segoe UI" w:hAnsi="Segoe UI" w:cs="Segoe UI"/>
                <w:noProof/>
                <w:webHidden/>
                <w:sz w:val="22"/>
                <w:szCs w:val="22"/>
              </w:rPr>
              <w:fldChar w:fldCharType="end"/>
            </w:r>
          </w:hyperlink>
        </w:p>
        <w:p w:rsidR="00184358" w:rsidRPr="00184358" w:rsidRDefault="00827E3F" w:rsidP="00184358">
          <w:pPr>
            <w:pStyle w:val="14"/>
            <w:tabs>
              <w:tab w:val="right" w:leader="dot" w:pos="10195"/>
            </w:tabs>
            <w:jc w:val="both"/>
            <w:rPr>
              <w:rFonts w:ascii="Segoe UI" w:eastAsiaTheme="minorEastAsia" w:hAnsi="Segoe UI" w:cs="Segoe UI"/>
              <w:b w:val="0"/>
              <w:bCs w:val="0"/>
              <w:caps w:val="0"/>
              <w:noProof/>
              <w:sz w:val="22"/>
              <w:szCs w:val="22"/>
              <w:lang w:eastAsia="ru-RU"/>
            </w:rPr>
          </w:pPr>
          <w:hyperlink w:anchor="_Toc205122317" w:history="1">
            <w:r w:rsidR="00184358" w:rsidRPr="00184358">
              <w:rPr>
                <w:rStyle w:val="aff3"/>
                <w:rFonts w:ascii="Segoe UI" w:hAnsi="Segoe UI" w:cs="Segoe UI"/>
                <w:b w:val="0"/>
                <w:noProof/>
                <w:sz w:val="22"/>
                <w:szCs w:val="22"/>
              </w:rPr>
              <w:t>8 Предложения по строительству, реконструкции и (или) модернизации тепловых сетей</w:t>
            </w:r>
            <w:r w:rsidR="00184358" w:rsidRPr="00184358">
              <w:rPr>
                <w:rFonts w:ascii="Segoe UI" w:hAnsi="Segoe UI" w:cs="Segoe UI"/>
                <w:b w:val="0"/>
                <w:noProof/>
                <w:webHidden/>
                <w:sz w:val="22"/>
                <w:szCs w:val="22"/>
              </w:rPr>
              <w:tab/>
            </w:r>
            <w:r w:rsidRPr="00184358">
              <w:rPr>
                <w:rFonts w:ascii="Segoe UI" w:hAnsi="Segoe UI" w:cs="Segoe UI"/>
                <w:b w:val="0"/>
                <w:noProof/>
                <w:webHidden/>
                <w:sz w:val="22"/>
                <w:szCs w:val="22"/>
              </w:rPr>
              <w:fldChar w:fldCharType="begin"/>
            </w:r>
            <w:r w:rsidR="00184358" w:rsidRPr="00184358">
              <w:rPr>
                <w:rFonts w:ascii="Segoe UI" w:hAnsi="Segoe UI" w:cs="Segoe UI"/>
                <w:b w:val="0"/>
                <w:noProof/>
                <w:webHidden/>
                <w:sz w:val="22"/>
                <w:szCs w:val="22"/>
              </w:rPr>
              <w:instrText xml:space="preserve"> PAGEREF _Toc205122317 \h </w:instrText>
            </w:r>
            <w:r w:rsidRPr="00184358">
              <w:rPr>
                <w:rFonts w:ascii="Segoe UI" w:hAnsi="Segoe UI" w:cs="Segoe UI"/>
                <w:b w:val="0"/>
                <w:noProof/>
                <w:webHidden/>
                <w:sz w:val="22"/>
                <w:szCs w:val="22"/>
              </w:rPr>
            </w:r>
            <w:r w:rsidRPr="00184358">
              <w:rPr>
                <w:rFonts w:ascii="Segoe UI" w:hAnsi="Segoe UI" w:cs="Segoe UI"/>
                <w:b w:val="0"/>
                <w:noProof/>
                <w:webHidden/>
                <w:sz w:val="22"/>
                <w:szCs w:val="22"/>
              </w:rPr>
              <w:fldChar w:fldCharType="separate"/>
            </w:r>
            <w:r w:rsidR="00C83B43">
              <w:rPr>
                <w:rFonts w:ascii="Segoe UI" w:hAnsi="Segoe UI" w:cs="Segoe UI"/>
                <w:b w:val="0"/>
                <w:noProof/>
                <w:webHidden/>
                <w:sz w:val="22"/>
                <w:szCs w:val="22"/>
              </w:rPr>
              <w:t>202</w:t>
            </w:r>
            <w:r w:rsidRPr="00184358">
              <w:rPr>
                <w:rFonts w:ascii="Segoe UI" w:hAnsi="Segoe UI" w:cs="Segoe UI"/>
                <w:b w:val="0"/>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18" w:history="1">
            <w:r w:rsidR="00184358" w:rsidRPr="00184358">
              <w:rPr>
                <w:rStyle w:val="aff3"/>
                <w:rFonts w:ascii="Segoe UI" w:hAnsi="Segoe UI" w:cs="Segoe UI"/>
                <w:noProof/>
                <w:sz w:val="22"/>
                <w:szCs w:val="22"/>
              </w:rPr>
              <w:t>8.1. 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_Toc205122318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202</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19" w:history="1">
            <w:r w:rsidR="00184358" w:rsidRPr="00184358">
              <w:rPr>
                <w:rStyle w:val="aff3"/>
                <w:rFonts w:ascii="Segoe UI" w:hAnsi="Segoe UI" w:cs="Segoe UI"/>
                <w:noProof/>
                <w:sz w:val="22"/>
                <w:szCs w:val="22"/>
              </w:rPr>
              <w:t>8.2.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муниципального округа</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_Toc205122319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202</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20" w:history="1">
            <w:r w:rsidR="00184358" w:rsidRPr="00184358">
              <w:rPr>
                <w:rStyle w:val="aff3"/>
                <w:rFonts w:ascii="Segoe UI" w:hAnsi="Segoe UI" w:cs="Segoe UI"/>
                <w:noProof/>
                <w:sz w:val="22"/>
                <w:szCs w:val="22"/>
              </w:rPr>
              <w:t>8.3.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_Toc205122320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203</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21" w:history="1">
            <w:r w:rsidR="00184358" w:rsidRPr="00184358">
              <w:rPr>
                <w:rStyle w:val="aff3"/>
                <w:rFonts w:ascii="Segoe UI" w:hAnsi="Segoe UI" w:cs="Segoe UI"/>
                <w:noProof/>
                <w:sz w:val="22"/>
                <w:szCs w:val="22"/>
              </w:rPr>
              <w:t>8.4.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_Toc205122321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204</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22" w:history="1">
            <w:r w:rsidR="00184358" w:rsidRPr="00184358">
              <w:rPr>
                <w:rStyle w:val="aff3"/>
                <w:rFonts w:ascii="Segoe UI" w:hAnsi="Segoe UI" w:cs="Segoe UI"/>
                <w:noProof/>
                <w:sz w:val="22"/>
                <w:szCs w:val="22"/>
              </w:rPr>
              <w:t>8.5. Предложения по строительству тепловых сетей для обеспечения нормативной надежности теплоснабжения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_Toc205122322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204</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23" w:history="1">
            <w:r w:rsidR="00184358" w:rsidRPr="00184358">
              <w:rPr>
                <w:rStyle w:val="aff3"/>
                <w:rFonts w:ascii="Segoe UI" w:hAnsi="Segoe UI" w:cs="Segoe UI"/>
                <w:noProof/>
                <w:sz w:val="22"/>
                <w:szCs w:val="22"/>
              </w:rPr>
              <w:t>8.6.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_Toc205122323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204</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24" w:history="1">
            <w:r w:rsidR="00184358" w:rsidRPr="00184358">
              <w:rPr>
                <w:rStyle w:val="aff3"/>
                <w:rFonts w:ascii="Segoe UI" w:hAnsi="Segoe UI" w:cs="Segoe UI"/>
                <w:noProof/>
                <w:sz w:val="22"/>
                <w:szCs w:val="22"/>
              </w:rPr>
              <w:t>8.7. Предложения по реконструкции и (или) модернизации тепловых сетей, подлежащих замене в связи с исчерпанием эксплуатационного ресурса</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_Toc205122324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204</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25" w:history="1">
            <w:r w:rsidR="00184358" w:rsidRPr="00184358">
              <w:rPr>
                <w:rStyle w:val="aff3"/>
                <w:rFonts w:ascii="Segoe UI" w:hAnsi="Segoe UI" w:cs="Segoe UI"/>
                <w:noProof/>
                <w:sz w:val="22"/>
                <w:szCs w:val="22"/>
              </w:rPr>
              <w:t>8.8. Предложения по строительству, реконструкции и (или) модернизации насосных станций</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_Toc205122325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206</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26" w:history="1">
            <w:r w:rsidR="00184358" w:rsidRPr="00184358">
              <w:rPr>
                <w:rStyle w:val="aff3"/>
                <w:rFonts w:ascii="Segoe UI" w:hAnsi="Segoe UI" w:cs="Segoe UI"/>
                <w:noProof/>
                <w:sz w:val="22"/>
                <w:szCs w:val="22"/>
              </w:rPr>
              <w:t>8.9. Состав изменений выполненных в доработанной и (или) актуализированной схеме теплоснабжения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_Toc205122326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206</w:t>
            </w:r>
            <w:r w:rsidRPr="00184358">
              <w:rPr>
                <w:rFonts w:ascii="Segoe UI" w:hAnsi="Segoe UI" w:cs="Segoe UI"/>
                <w:noProof/>
                <w:webHidden/>
                <w:sz w:val="22"/>
                <w:szCs w:val="22"/>
              </w:rPr>
              <w:fldChar w:fldCharType="end"/>
            </w:r>
          </w:hyperlink>
        </w:p>
        <w:p w:rsidR="00184358" w:rsidRPr="00184358" w:rsidRDefault="00827E3F" w:rsidP="00184358">
          <w:pPr>
            <w:pStyle w:val="14"/>
            <w:tabs>
              <w:tab w:val="right" w:leader="dot" w:pos="10195"/>
            </w:tabs>
            <w:jc w:val="both"/>
            <w:rPr>
              <w:rFonts w:ascii="Segoe UI" w:eastAsiaTheme="minorEastAsia" w:hAnsi="Segoe UI" w:cs="Segoe UI"/>
              <w:b w:val="0"/>
              <w:bCs w:val="0"/>
              <w:caps w:val="0"/>
              <w:noProof/>
              <w:sz w:val="22"/>
              <w:szCs w:val="22"/>
              <w:lang w:eastAsia="ru-RU"/>
            </w:rPr>
          </w:pPr>
          <w:hyperlink w:anchor="_Toc205122327" w:history="1">
            <w:r w:rsidR="00184358" w:rsidRPr="00184358">
              <w:rPr>
                <w:rStyle w:val="aff3"/>
                <w:rFonts w:ascii="Segoe UI" w:hAnsi="Segoe UI" w:cs="Segoe UI"/>
                <w:b w:val="0"/>
                <w:noProof/>
                <w:sz w:val="22"/>
                <w:szCs w:val="22"/>
              </w:rPr>
              <w:t>9</w:t>
            </w:r>
            <w:r w:rsidR="00184358" w:rsidRPr="00184358">
              <w:rPr>
                <w:rStyle w:val="aff3"/>
                <w:rFonts w:ascii="Segoe UI" w:hAnsi="Segoe UI" w:cs="Segoe UI"/>
                <w:b w:val="0"/>
                <w:noProof/>
                <w:sz w:val="22"/>
                <w:szCs w:val="22"/>
                <w:shd w:val="clear" w:color="auto" w:fill="FFFFFF"/>
              </w:rPr>
              <w:t xml:space="preserve"> Предложения по переводу открытых систем теплоснабжения (горячего водоснабжения) в закрытые системы горячего водоснабжения</w:t>
            </w:r>
            <w:r w:rsidR="00184358" w:rsidRPr="00184358">
              <w:rPr>
                <w:rFonts w:ascii="Segoe UI" w:hAnsi="Segoe UI" w:cs="Segoe UI"/>
                <w:b w:val="0"/>
                <w:noProof/>
                <w:webHidden/>
                <w:sz w:val="22"/>
                <w:szCs w:val="22"/>
              </w:rPr>
              <w:tab/>
            </w:r>
            <w:r w:rsidRPr="00184358">
              <w:rPr>
                <w:rFonts w:ascii="Segoe UI" w:hAnsi="Segoe UI" w:cs="Segoe UI"/>
                <w:b w:val="0"/>
                <w:noProof/>
                <w:webHidden/>
                <w:sz w:val="22"/>
                <w:szCs w:val="22"/>
              </w:rPr>
              <w:fldChar w:fldCharType="begin"/>
            </w:r>
            <w:r w:rsidR="00184358" w:rsidRPr="00184358">
              <w:rPr>
                <w:rFonts w:ascii="Segoe UI" w:hAnsi="Segoe UI" w:cs="Segoe UI"/>
                <w:b w:val="0"/>
                <w:noProof/>
                <w:webHidden/>
                <w:sz w:val="22"/>
                <w:szCs w:val="22"/>
              </w:rPr>
              <w:instrText xml:space="preserve"> PAGEREF _Toc205122327 \h </w:instrText>
            </w:r>
            <w:r w:rsidRPr="00184358">
              <w:rPr>
                <w:rFonts w:ascii="Segoe UI" w:hAnsi="Segoe UI" w:cs="Segoe UI"/>
                <w:b w:val="0"/>
                <w:noProof/>
                <w:webHidden/>
                <w:sz w:val="22"/>
                <w:szCs w:val="22"/>
              </w:rPr>
            </w:r>
            <w:r w:rsidRPr="00184358">
              <w:rPr>
                <w:rFonts w:ascii="Segoe UI" w:hAnsi="Segoe UI" w:cs="Segoe UI"/>
                <w:b w:val="0"/>
                <w:noProof/>
                <w:webHidden/>
                <w:sz w:val="22"/>
                <w:szCs w:val="22"/>
              </w:rPr>
              <w:fldChar w:fldCharType="separate"/>
            </w:r>
            <w:r w:rsidR="00C83B43">
              <w:rPr>
                <w:rFonts w:ascii="Segoe UI" w:hAnsi="Segoe UI" w:cs="Segoe UI"/>
                <w:b w:val="0"/>
                <w:noProof/>
                <w:webHidden/>
                <w:sz w:val="22"/>
                <w:szCs w:val="22"/>
              </w:rPr>
              <w:t>207</w:t>
            </w:r>
            <w:r w:rsidRPr="00184358">
              <w:rPr>
                <w:rFonts w:ascii="Segoe UI" w:hAnsi="Segoe UI" w:cs="Segoe UI"/>
                <w:b w:val="0"/>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28" w:history="1">
            <w:r w:rsidR="00184358" w:rsidRPr="00184358">
              <w:rPr>
                <w:rStyle w:val="aff3"/>
                <w:rFonts w:ascii="Segoe UI" w:hAnsi="Segoe UI" w:cs="Segoe UI"/>
                <w:noProof/>
                <w:sz w:val="22"/>
                <w:szCs w:val="22"/>
              </w:rPr>
              <w:t>9.1.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_Toc205122328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207</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29" w:history="1">
            <w:r w:rsidR="00184358" w:rsidRPr="00184358">
              <w:rPr>
                <w:rStyle w:val="aff3"/>
                <w:rFonts w:ascii="Segoe UI" w:hAnsi="Segoe UI" w:cs="Segoe UI"/>
                <w:noProof/>
                <w:sz w:val="22"/>
                <w:szCs w:val="22"/>
              </w:rPr>
              <w:t>9.2. Выбор и обоснование метода регулирования отпуска тепловой энергии от источников тепловой энергии</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_Toc205122329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207</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30" w:history="1">
            <w:r w:rsidR="00184358" w:rsidRPr="00184358">
              <w:rPr>
                <w:rStyle w:val="aff3"/>
                <w:rFonts w:ascii="Segoe UI" w:hAnsi="Segoe UI" w:cs="Segoe UI"/>
                <w:noProof/>
                <w:sz w:val="22"/>
                <w:szCs w:val="22"/>
              </w:rPr>
              <w:t>9.3.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_Toc205122330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207</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31" w:history="1">
            <w:r w:rsidR="00184358" w:rsidRPr="00184358">
              <w:rPr>
                <w:rStyle w:val="aff3"/>
                <w:rFonts w:ascii="Segoe UI" w:hAnsi="Segoe UI" w:cs="Segoe UI"/>
                <w:noProof/>
                <w:sz w:val="22"/>
                <w:szCs w:val="22"/>
              </w:rPr>
              <w:t>9.4. Расчет потребности инвестиций для перевода открытой системы теплоснабжения (горячего водоснабжения) в закрытую систему горячего водоснабжения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_Toc205122331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207</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32" w:history="1">
            <w:r w:rsidR="00184358" w:rsidRPr="00184358">
              <w:rPr>
                <w:rStyle w:val="aff3"/>
                <w:rFonts w:ascii="Segoe UI" w:hAnsi="Segoe UI" w:cs="Segoe UI"/>
                <w:noProof/>
                <w:sz w:val="22"/>
                <w:szCs w:val="22"/>
              </w:rPr>
              <w:t>9.5. 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_Toc205122332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207</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33" w:history="1">
            <w:r w:rsidR="00184358" w:rsidRPr="00184358">
              <w:rPr>
                <w:rStyle w:val="aff3"/>
                <w:rFonts w:ascii="Segoe UI" w:hAnsi="Segoe UI" w:cs="Segoe UI"/>
                <w:noProof/>
                <w:sz w:val="22"/>
                <w:szCs w:val="22"/>
              </w:rPr>
              <w:t>9.6. Предложения по источникам инвестиций</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_Toc205122333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207</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34" w:history="1">
            <w:r w:rsidR="00184358" w:rsidRPr="00184358">
              <w:rPr>
                <w:rStyle w:val="aff3"/>
                <w:rFonts w:ascii="Segoe UI" w:eastAsia="Microsoft YaHei" w:hAnsi="Segoe UI" w:cs="Segoe UI"/>
                <w:noProof/>
                <w:sz w:val="22"/>
                <w:szCs w:val="22"/>
              </w:rPr>
              <w:t>9.7.</w:t>
            </w:r>
            <w:r w:rsidR="00184358" w:rsidRPr="00184358">
              <w:rPr>
                <w:rStyle w:val="aff3"/>
                <w:rFonts w:ascii="Segoe UI" w:hAnsi="Segoe UI" w:cs="Segoe UI"/>
                <w:noProof/>
                <w:sz w:val="22"/>
                <w:szCs w:val="22"/>
              </w:rPr>
              <w:t xml:space="preserve"> Состав изменений, выполненных в доработанной и (или) актуализированной схеме теплоснабжения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_Toc205122334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207</w:t>
            </w:r>
            <w:r w:rsidRPr="00184358">
              <w:rPr>
                <w:rFonts w:ascii="Segoe UI" w:hAnsi="Segoe UI" w:cs="Segoe UI"/>
                <w:noProof/>
                <w:webHidden/>
                <w:sz w:val="22"/>
                <w:szCs w:val="22"/>
              </w:rPr>
              <w:fldChar w:fldCharType="end"/>
            </w:r>
          </w:hyperlink>
        </w:p>
        <w:p w:rsidR="00184358" w:rsidRPr="00184358" w:rsidRDefault="00827E3F" w:rsidP="00184358">
          <w:pPr>
            <w:pStyle w:val="14"/>
            <w:tabs>
              <w:tab w:val="right" w:leader="dot" w:pos="10195"/>
            </w:tabs>
            <w:jc w:val="both"/>
            <w:rPr>
              <w:rFonts w:ascii="Segoe UI" w:eastAsiaTheme="minorEastAsia" w:hAnsi="Segoe UI" w:cs="Segoe UI"/>
              <w:b w:val="0"/>
              <w:bCs w:val="0"/>
              <w:caps w:val="0"/>
              <w:noProof/>
              <w:sz w:val="22"/>
              <w:szCs w:val="22"/>
              <w:lang w:eastAsia="ru-RU"/>
            </w:rPr>
          </w:pPr>
          <w:hyperlink w:anchor="_Toc205122335" w:history="1">
            <w:r w:rsidR="00184358" w:rsidRPr="00184358">
              <w:rPr>
                <w:rStyle w:val="aff3"/>
                <w:rFonts w:ascii="Segoe UI" w:hAnsi="Segoe UI" w:cs="Segoe UI"/>
                <w:b w:val="0"/>
                <w:noProof/>
                <w:sz w:val="22"/>
                <w:szCs w:val="22"/>
              </w:rPr>
              <w:t>10 Перспективные топливные балансы</w:t>
            </w:r>
            <w:r w:rsidR="00184358" w:rsidRPr="00184358">
              <w:rPr>
                <w:rFonts w:ascii="Segoe UI" w:hAnsi="Segoe UI" w:cs="Segoe UI"/>
                <w:b w:val="0"/>
                <w:noProof/>
                <w:webHidden/>
                <w:sz w:val="22"/>
                <w:szCs w:val="22"/>
              </w:rPr>
              <w:tab/>
            </w:r>
            <w:r w:rsidRPr="00184358">
              <w:rPr>
                <w:rFonts w:ascii="Segoe UI" w:hAnsi="Segoe UI" w:cs="Segoe UI"/>
                <w:b w:val="0"/>
                <w:noProof/>
                <w:webHidden/>
                <w:sz w:val="22"/>
                <w:szCs w:val="22"/>
              </w:rPr>
              <w:fldChar w:fldCharType="begin"/>
            </w:r>
            <w:r w:rsidR="00184358" w:rsidRPr="00184358">
              <w:rPr>
                <w:rFonts w:ascii="Segoe UI" w:hAnsi="Segoe UI" w:cs="Segoe UI"/>
                <w:b w:val="0"/>
                <w:noProof/>
                <w:webHidden/>
                <w:sz w:val="22"/>
                <w:szCs w:val="22"/>
              </w:rPr>
              <w:instrText xml:space="preserve"> PAGEREF _Toc205122335 \h </w:instrText>
            </w:r>
            <w:r w:rsidRPr="00184358">
              <w:rPr>
                <w:rFonts w:ascii="Segoe UI" w:hAnsi="Segoe UI" w:cs="Segoe UI"/>
                <w:b w:val="0"/>
                <w:noProof/>
                <w:webHidden/>
                <w:sz w:val="22"/>
                <w:szCs w:val="22"/>
              </w:rPr>
            </w:r>
            <w:r w:rsidRPr="00184358">
              <w:rPr>
                <w:rFonts w:ascii="Segoe UI" w:hAnsi="Segoe UI" w:cs="Segoe UI"/>
                <w:b w:val="0"/>
                <w:noProof/>
                <w:webHidden/>
                <w:sz w:val="22"/>
                <w:szCs w:val="22"/>
              </w:rPr>
              <w:fldChar w:fldCharType="separate"/>
            </w:r>
            <w:r w:rsidR="00C83B43">
              <w:rPr>
                <w:rFonts w:ascii="Segoe UI" w:hAnsi="Segoe UI" w:cs="Segoe UI"/>
                <w:b w:val="0"/>
                <w:noProof/>
                <w:webHidden/>
                <w:sz w:val="22"/>
                <w:szCs w:val="22"/>
              </w:rPr>
              <w:t>209</w:t>
            </w:r>
            <w:r w:rsidRPr="00184358">
              <w:rPr>
                <w:rFonts w:ascii="Segoe UI" w:hAnsi="Segoe UI" w:cs="Segoe UI"/>
                <w:b w:val="0"/>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36" w:history="1">
            <w:r w:rsidR="00184358" w:rsidRPr="00184358">
              <w:rPr>
                <w:rStyle w:val="aff3"/>
                <w:rFonts w:ascii="Segoe UI" w:hAnsi="Segoe UI" w:cs="Segoe UI"/>
                <w:noProof/>
                <w:sz w:val="22"/>
                <w:szCs w:val="22"/>
              </w:rPr>
              <w:t>10.1.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муниципального округа, городского округа, города федерального значения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_Toc205122336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209</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37" w:history="1">
            <w:r w:rsidR="00184358" w:rsidRPr="00184358">
              <w:rPr>
                <w:rStyle w:val="aff3"/>
                <w:rFonts w:ascii="Segoe UI" w:hAnsi="Segoe UI" w:cs="Segoe UI"/>
                <w:noProof/>
                <w:sz w:val="22"/>
                <w:szCs w:val="22"/>
              </w:rPr>
              <w:t>10.2. Результаты расчетов по каждому источнику тепловой энергии нормативных запасов топлива</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_Toc205122337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213</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38" w:history="1">
            <w:r w:rsidR="00184358" w:rsidRPr="00184358">
              <w:rPr>
                <w:rStyle w:val="aff3"/>
                <w:rFonts w:ascii="Segoe UI" w:hAnsi="Segoe UI" w:cs="Segoe UI"/>
                <w:noProof/>
                <w:sz w:val="22"/>
                <w:szCs w:val="22"/>
              </w:rPr>
              <w:t>10.3. Вид топлива, потребляемый источником тепловой энергии, в том числе с использованием возобновляемых источников энергии и местных видов топлива</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_Toc205122338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215</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39" w:history="1">
            <w:r w:rsidR="00184358" w:rsidRPr="00184358">
              <w:rPr>
                <w:rStyle w:val="aff3"/>
                <w:rFonts w:ascii="Segoe UI" w:hAnsi="Segoe UI" w:cs="Segoe UI"/>
                <w:noProof/>
                <w:sz w:val="22"/>
                <w:szCs w:val="22"/>
              </w:rPr>
              <w:t>10.4. 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_Toc205122339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215</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40" w:history="1">
            <w:r w:rsidR="00184358" w:rsidRPr="00184358">
              <w:rPr>
                <w:rStyle w:val="aff3"/>
                <w:rFonts w:ascii="Segoe UI" w:hAnsi="Segoe UI" w:cs="Segoe UI"/>
                <w:noProof/>
                <w:sz w:val="22"/>
                <w:szCs w:val="22"/>
              </w:rPr>
              <w:t>10.5. Преобладающий в поселении, муниципальном округе, городском округе вид топлива, определяемый по совокупности всех систем теплоснабжения, находящихся в соответствующем поселении, муниципальном округе, городском округе</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_Toc205122340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216</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41" w:history="1">
            <w:r w:rsidR="00184358" w:rsidRPr="00184358">
              <w:rPr>
                <w:rStyle w:val="aff3"/>
                <w:rFonts w:ascii="Segoe UI" w:hAnsi="Segoe UI" w:cs="Segoe UI"/>
                <w:noProof/>
                <w:sz w:val="22"/>
                <w:szCs w:val="22"/>
              </w:rPr>
              <w:t>10.6. Приоритетное направление развития топливного баланса поселения, муниципального округа, городского округа</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_Toc205122341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216</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42" w:history="1">
            <w:r w:rsidR="00184358" w:rsidRPr="00184358">
              <w:rPr>
                <w:rStyle w:val="aff3"/>
                <w:rFonts w:ascii="Segoe UI" w:hAnsi="Segoe UI" w:cs="Segoe UI"/>
                <w:noProof/>
                <w:sz w:val="22"/>
                <w:szCs w:val="22"/>
              </w:rPr>
              <w:t>10.7. Состав изменений выполненных в доработанной и (или) актуализированной схеме теплоснабжения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_Toc205122342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216</w:t>
            </w:r>
            <w:r w:rsidRPr="00184358">
              <w:rPr>
                <w:rFonts w:ascii="Segoe UI" w:hAnsi="Segoe UI" w:cs="Segoe UI"/>
                <w:noProof/>
                <w:webHidden/>
                <w:sz w:val="22"/>
                <w:szCs w:val="22"/>
              </w:rPr>
              <w:fldChar w:fldCharType="end"/>
            </w:r>
          </w:hyperlink>
        </w:p>
        <w:p w:rsidR="00184358" w:rsidRPr="00184358" w:rsidRDefault="00827E3F" w:rsidP="00184358">
          <w:pPr>
            <w:pStyle w:val="14"/>
            <w:tabs>
              <w:tab w:val="right" w:leader="dot" w:pos="10195"/>
            </w:tabs>
            <w:jc w:val="both"/>
            <w:rPr>
              <w:rFonts w:ascii="Segoe UI" w:eastAsiaTheme="minorEastAsia" w:hAnsi="Segoe UI" w:cs="Segoe UI"/>
              <w:b w:val="0"/>
              <w:bCs w:val="0"/>
              <w:caps w:val="0"/>
              <w:noProof/>
              <w:sz w:val="22"/>
              <w:szCs w:val="22"/>
              <w:lang w:eastAsia="ru-RU"/>
            </w:rPr>
          </w:pPr>
          <w:hyperlink w:anchor="_Toc205122343" w:history="1">
            <w:r w:rsidR="00184358" w:rsidRPr="00184358">
              <w:rPr>
                <w:rStyle w:val="aff3"/>
                <w:rFonts w:ascii="Segoe UI" w:hAnsi="Segoe UI" w:cs="Segoe UI"/>
                <w:b w:val="0"/>
                <w:noProof/>
                <w:sz w:val="22"/>
                <w:szCs w:val="22"/>
              </w:rPr>
              <w:t>11 Оценка надежности теплоснабжения</w:t>
            </w:r>
            <w:r w:rsidR="00184358" w:rsidRPr="00184358">
              <w:rPr>
                <w:rFonts w:ascii="Segoe UI" w:hAnsi="Segoe UI" w:cs="Segoe UI"/>
                <w:b w:val="0"/>
                <w:noProof/>
                <w:webHidden/>
                <w:sz w:val="22"/>
                <w:szCs w:val="22"/>
              </w:rPr>
              <w:tab/>
            </w:r>
            <w:r w:rsidRPr="00184358">
              <w:rPr>
                <w:rFonts w:ascii="Segoe UI" w:hAnsi="Segoe UI" w:cs="Segoe UI"/>
                <w:b w:val="0"/>
                <w:noProof/>
                <w:webHidden/>
                <w:sz w:val="22"/>
                <w:szCs w:val="22"/>
              </w:rPr>
              <w:fldChar w:fldCharType="begin"/>
            </w:r>
            <w:r w:rsidR="00184358" w:rsidRPr="00184358">
              <w:rPr>
                <w:rFonts w:ascii="Segoe UI" w:hAnsi="Segoe UI" w:cs="Segoe UI"/>
                <w:b w:val="0"/>
                <w:noProof/>
                <w:webHidden/>
                <w:sz w:val="22"/>
                <w:szCs w:val="22"/>
              </w:rPr>
              <w:instrText xml:space="preserve"> PAGEREF _Toc205122343 \h </w:instrText>
            </w:r>
            <w:r w:rsidRPr="00184358">
              <w:rPr>
                <w:rFonts w:ascii="Segoe UI" w:hAnsi="Segoe UI" w:cs="Segoe UI"/>
                <w:b w:val="0"/>
                <w:noProof/>
                <w:webHidden/>
                <w:sz w:val="22"/>
                <w:szCs w:val="22"/>
              </w:rPr>
            </w:r>
            <w:r w:rsidRPr="00184358">
              <w:rPr>
                <w:rFonts w:ascii="Segoe UI" w:hAnsi="Segoe UI" w:cs="Segoe UI"/>
                <w:b w:val="0"/>
                <w:noProof/>
                <w:webHidden/>
                <w:sz w:val="22"/>
                <w:szCs w:val="22"/>
              </w:rPr>
              <w:fldChar w:fldCharType="separate"/>
            </w:r>
            <w:r w:rsidR="00C83B43">
              <w:rPr>
                <w:rFonts w:ascii="Segoe UI" w:hAnsi="Segoe UI" w:cs="Segoe UI"/>
                <w:b w:val="0"/>
                <w:noProof/>
                <w:webHidden/>
                <w:sz w:val="22"/>
                <w:szCs w:val="22"/>
              </w:rPr>
              <w:t>217</w:t>
            </w:r>
            <w:r w:rsidRPr="00184358">
              <w:rPr>
                <w:rFonts w:ascii="Segoe UI" w:hAnsi="Segoe UI" w:cs="Segoe UI"/>
                <w:b w:val="0"/>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44" w:history="1">
            <w:r w:rsidR="00184358" w:rsidRPr="00184358">
              <w:rPr>
                <w:rStyle w:val="aff3"/>
                <w:rFonts w:ascii="Segoe UI" w:hAnsi="Segoe UI" w:cs="Segoe UI"/>
                <w:noProof/>
                <w:sz w:val="22"/>
                <w:szCs w:val="22"/>
              </w:rPr>
              <w:t>11.1. 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_Toc205122344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217</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45" w:history="1">
            <w:r w:rsidR="00184358" w:rsidRPr="00184358">
              <w:rPr>
                <w:rStyle w:val="aff3"/>
                <w:rFonts w:ascii="Segoe UI" w:hAnsi="Segoe UI" w:cs="Segoe UI"/>
                <w:noProof/>
                <w:sz w:val="22"/>
                <w:szCs w:val="22"/>
              </w:rPr>
              <w:t>11.2. 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_Toc205122345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217</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46" w:history="1">
            <w:r w:rsidR="00184358" w:rsidRPr="00184358">
              <w:rPr>
                <w:rStyle w:val="aff3"/>
                <w:rFonts w:ascii="Segoe UI" w:hAnsi="Segoe UI" w:cs="Segoe UI"/>
                <w:noProof/>
                <w:sz w:val="22"/>
                <w:szCs w:val="22"/>
              </w:rPr>
              <w:t>11.3.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_Toc205122346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219</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47" w:history="1">
            <w:r w:rsidR="00184358" w:rsidRPr="00184358">
              <w:rPr>
                <w:rStyle w:val="aff3"/>
                <w:rFonts w:ascii="Segoe UI" w:hAnsi="Segoe UI" w:cs="Segoe UI"/>
                <w:noProof/>
                <w:sz w:val="22"/>
                <w:szCs w:val="22"/>
              </w:rPr>
              <w:t>11.4. Результаты оценки коэффициентов готовности теплопроводов к несению тепловой нагрузки</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_Toc205122347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219</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48" w:history="1">
            <w:r w:rsidR="00184358" w:rsidRPr="00184358">
              <w:rPr>
                <w:rStyle w:val="aff3"/>
                <w:rFonts w:ascii="Segoe UI" w:hAnsi="Segoe UI" w:cs="Segoe UI"/>
                <w:noProof/>
                <w:sz w:val="22"/>
                <w:szCs w:val="22"/>
              </w:rPr>
              <w:t>11.5. Результаты оценки недоотпуска тепловой энергии по причине отказов (аварийных ситуаций) и простоев тепловых сетей и источников тепловой энергии</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_Toc205122348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219</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49" w:history="1">
            <w:r w:rsidR="00184358" w:rsidRPr="00184358">
              <w:rPr>
                <w:rStyle w:val="aff3"/>
                <w:rFonts w:ascii="Segoe UI" w:hAnsi="Segoe UI" w:cs="Segoe UI"/>
                <w:noProof/>
                <w:sz w:val="22"/>
                <w:szCs w:val="22"/>
              </w:rPr>
              <w:t>11.6. Состав изменений выполненных в доработанной и (или) актуализированной схеме теплоснабжения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_Toc205122349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220</w:t>
            </w:r>
            <w:r w:rsidRPr="00184358">
              <w:rPr>
                <w:rFonts w:ascii="Segoe UI" w:hAnsi="Segoe UI" w:cs="Segoe UI"/>
                <w:noProof/>
                <w:webHidden/>
                <w:sz w:val="22"/>
                <w:szCs w:val="22"/>
              </w:rPr>
              <w:fldChar w:fldCharType="end"/>
            </w:r>
          </w:hyperlink>
        </w:p>
        <w:p w:rsidR="00184358" w:rsidRPr="00184358" w:rsidRDefault="00827E3F" w:rsidP="00184358">
          <w:pPr>
            <w:pStyle w:val="14"/>
            <w:tabs>
              <w:tab w:val="right" w:leader="dot" w:pos="10195"/>
            </w:tabs>
            <w:jc w:val="both"/>
            <w:rPr>
              <w:rFonts w:ascii="Segoe UI" w:eastAsiaTheme="minorEastAsia" w:hAnsi="Segoe UI" w:cs="Segoe UI"/>
              <w:b w:val="0"/>
              <w:bCs w:val="0"/>
              <w:caps w:val="0"/>
              <w:noProof/>
              <w:sz w:val="22"/>
              <w:szCs w:val="22"/>
              <w:lang w:eastAsia="ru-RU"/>
            </w:rPr>
          </w:pPr>
          <w:hyperlink w:anchor="_Toc205122350" w:history="1">
            <w:r w:rsidR="00184358" w:rsidRPr="00184358">
              <w:rPr>
                <w:rStyle w:val="aff3"/>
                <w:rFonts w:ascii="Segoe UI" w:hAnsi="Segoe UI" w:cs="Segoe UI"/>
                <w:b w:val="0"/>
                <w:noProof/>
                <w:sz w:val="22"/>
                <w:szCs w:val="22"/>
              </w:rPr>
              <w:t>12 Обоснование инвестиций в строительство, реконструкцию, техническое перевооружение и (или) модернизацию</w:t>
            </w:r>
            <w:r w:rsidR="00184358" w:rsidRPr="00184358">
              <w:rPr>
                <w:rFonts w:ascii="Segoe UI" w:hAnsi="Segoe UI" w:cs="Segoe UI"/>
                <w:b w:val="0"/>
                <w:noProof/>
                <w:webHidden/>
                <w:sz w:val="22"/>
                <w:szCs w:val="22"/>
              </w:rPr>
              <w:tab/>
            </w:r>
            <w:r w:rsidRPr="00184358">
              <w:rPr>
                <w:rFonts w:ascii="Segoe UI" w:hAnsi="Segoe UI" w:cs="Segoe UI"/>
                <w:b w:val="0"/>
                <w:noProof/>
                <w:webHidden/>
                <w:sz w:val="22"/>
                <w:szCs w:val="22"/>
              </w:rPr>
              <w:fldChar w:fldCharType="begin"/>
            </w:r>
            <w:r w:rsidR="00184358" w:rsidRPr="00184358">
              <w:rPr>
                <w:rFonts w:ascii="Segoe UI" w:hAnsi="Segoe UI" w:cs="Segoe UI"/>
                <w:b w:val="0"/>
                <w:noProof/>
                <w:webHidden/>
                <w:sz w:val="22"/>
                <w:szCs w:val="22"/>
              </w:rPr>
              <w:instrText xml:space="preserve"> PAGEREF _Toc205122350 \h </w:instrText>
            </w:r>
            <w:r w:rsidRPr="00184358">
              <w:rPr>
                <w:rFonts w:ascii="Segoe UI" w:hAnsi="Segoe UI" w:cs="Segoe UI"/>
                <w:b w:val="0"/>
                <w:noProof/>
                <w:webHidden/>
                <w:sz w:val="22"/>
                <w:szCs w:val="22"/>
              </w:rPr>
            </w:r>
            <w:r w:rsidRPr="00184358">
              <w:rPr>
                <w:rFonts w:ascii="Segoe UI" w:hAnsi="Segoe UI" w:cs="Segoe UI"/>
                <w:b w:val="0"/>
                <w:noProof/>
                <w:webHidden/>
                <w:sz w:val="22"/>
                <w:szCs w:val="22"/>
              </w:rPr>
              <w:fldChar w:fldCharType="separate"/>
            </w:r>
            <w:r w:rsidR="00C83B43">
              <w:rPr>
                <w:rFonts w:ascii="Segoe UI" w:hAnsi="Segoe UI" w:cs="Segoe UI"/>
                <w:b w:val="0"/>
                <w:noProof/>
                <w:webHidden/>
                <w:sz w:val="22"/>
                <w:szCs w:val="22"/>
              </w:rPr>
              <w:t>221</w:t>
            </w:r>
            <w:r w:rsidRPr="00184358">
              <w:rPr>
                <w:rFonts w:ascii="Segoe UI" w:hAnsi="Segoe UI" w:cs="Segoe UI"/>
                <w:b w:val="0"/>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51" w:history="1">
            <w:r w:rsidR="00184358" w:rsidRPr="00184358">
              <w:rPr>
                <w:rStyle w:val="aff3"/>
                <w:rFonts w:ascii="Segoe UI" w:hAnsi="Segoe UI" w:cs="Segoe UI"/>
                <w:noProof/>
                <w:sz w:val="22"/>
                <w:szCs w:val="22"/>
              </w:rPr>
              <w:t>12.1.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_Toc205122351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221</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52" w:history="1">
            <w:r w:rsidR="00184358" w:rsidRPr="00184358">
              <w:rPr>
                <w:rStyle w:val="aff3"/>
                <w:rFonts w:ascii="Segoe UI" w:hAnsi="Segoe UI" w:cs="Segoe UI"/>
                <w:noProof/>
                <w:sz w:val="22"/>
                <w:szCs w:val="22"/>
              </w:rPr>
              <w:t>12.2.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_Toc205122352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223</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53" w:history="1">
            <w:r w:rsidR="00184358" w:rsidRPr="00184358">
              <w:rPr>
                <w:rStyle w:val="aff3"/>
                <w:rFonts w:ascii="Segoe UI" w:hAnsi="Segoe UI" w:cs="Segoe UI"/>
                <w:noProof/>
                <w:sz w:val="22"/>
                <w:szCs w:val="22"/>
              </w:rPr>
              <w:t>12.3. Расчеты экономической эффективности инвестиций</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_Toc205122353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224</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54" w:history="1">
            <w:r w:rsidR="00184358" w:rsidRPr="00184358">
              <w:rPr>
                <w:rStyle w:val="aff3"/>
                <w:rFonts w:ascii="Segoe UI" w:hAnsi="Segoe UI" w:cs="Segoe UI"/>
                <w:noProof/>
                <w:sz w:val="22"/>
                <w:szCs w:val="22"/>
              </w:rPr>
              <w:t>12.4.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_Toc205122354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224</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55" w:history="1">
            <w:r w:rsidR="00184358" w:rsidRPr="00184358">
              <w:rPr>
                <w:rStyle w:val="aff3"/>
                <w:rFonts w:ascii="Segoe UI" w:hAnsi="Segoe UI" w:cs="Segoe UI"/>
                <w:noProof/>
                <w:sz w:val="22"/>
                <w:szCs w:val="22"/>
              </w:rPr>
              <w:t>12.5. Состав изменений выполненных в доработанной и (или) актуализированной схеме теплоснабжения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_Toc205122355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225</w:t>
            </w:r>
            <w:r w:rsidRPr="00184358">
              <w:rPr>
                <w:rFonts w:ascii="Segoe UI" w:hAnsi="Segoe UI" w:cs="Segoe UI"/>
                <w:noProof/>
                <w:webHidden/>
                <w:sz w:val="22"/>
                <w:szCs w:val="22"/>
              </w:rPr>
              <w:fldChar w:fldCharType="end"/>
            </w:r>
          </w:hyperlink>
        </w:p>
        <w:p w:rsidR="00184358" w:rsidRPr="00184358" w:rsidRDefault="00827E3F" w:rsidP="00184358">
          <w:pPr>
            <w:pStyle w:val="14"/>
            <w:tabs>
              <w:tab w:val="right" w:leader="dot" w:pos="10195"/>
            </w:tabs>
            <w:jc w:val="both"/>
            <w:rPr>
              <w:rFonts w:ascii="Segoe UI" w:eastAsiaTheme="minorEastAsia" w:hAnsi="Segoe UI" w:cs="Segoe UI"/>
              <w:b w:val="0"/>
              <w:bCs w:val="0"/>
              <w:caps w:val="0"/>
              <w:noProof/>
              <w:sz w:val="22"/>
              <w:szCs w:val="22"/>
              <w:lang w:eastAsia="ru-RU"/>
            </w:rPr>
          </w:pPr>
          <w:hyperlink w:anchor="_Toc205122356" w:history="1">
            <w:r w:rsidR="00184358" w:rsidRPr="00184358">
              <w:rPr>
                <w:rStyle w:val="aff3"/>
                <w:rFonts w:ascii="Segoe UI" w:hAnsi="Segoe UI" w:cs="Segoe UI"/>
                <w:b w:val="0"/>
                <w:noProof/>
                <w:sz w:val="22"/>
                <w:szCs w:val="22"/>
              </w:rPr>
              <w:t>13 Индикаторы развития систем теплоснабжения МУНИЦИПАЛЬНОГО ОКРУГА</w:t>
            </w:r>
            <w:r w:rsidR="00184358" w:rsidRPr="00184358">
              <w:rPr>
                <w:rFonts w:ascii="Segoe UI" w:hAnsi="Segoe UI" w:cs="Segoe UI"/>
                <w:b w:val="0"/>
                <w:noProof/>
                <w:webHidden/>
                <w:sz w:val="22"/>
                <w:szCs w:val="22"/>
              </w:rPr>
              <w:tab/>
            </w:r>
            <w:r w:rsidRPr="00184358">
              <w:rPr>
                <w:rFonts w:ascii="Segoe UI" w:hAnsi="Segoe UI" w:cs="Segoe UI"/>
                <w:b w:val="0"/>
                <w:noProof/>
                <w:webHidden/>
                <w:sz w:val="22"/>
                <w:szCs w:val="22"/>
              </w:rPr>
              <w:fldChar w:fldCharType="begin"/>
            </w:r>
            <w:r w:rsidR="00184358" w:rsidRPr="00184358">
              <w:rPr>
                <w:rFonts w:ascii="Segoe UI" w:hAnsi="Segoe UI" w:cs="Segoe UI"/>
                <w:b w:val="0"/>
                <w:noProof/>
                <w:webHidden/>
                <w:sz w:val="22"/>
                <w:szCs w:val="22"/>
              </w:rPr>
              <w:instrText xml:space="preserve"> PAGEREF _Toc205122356 \h </w:instrText>
            </w:r>
            <w:r w:rsidRPr="00184358">
              <w:rPr>
                <w:rFonts w:ascii="Segoe UI" w:hAnsi="Segoe UI" w:cs="Segoe UI"/>
                <w:b w:val="0"/>
                <w:noProof/>
                <w:webHidden/>
                <w:sz w:val="22"/>
                <w:szCs w:val="22"/>
              </w:rPr>
            </w:r>
            <w:r w:rsidRPr="00184358">
              <w:rPr>
                <w:rFonts w:ascii="Segoe UI" w:hAnsi="Segoe UI" w:cs="Segoe UI"/>
                <w:b w:val="0"/>
                <w:noProof/>
                <w:webHidden/>
                <w:sz w:val="22"/>
                <w:szCs w:val="22"/>
              </w:rPr>
              <w:fldChar w:fldCharType="separate"/>
            </w:r>
            <w:r w:rsidR="00C83B43">
              <w:rPr>
                <w:rFonts w:ascii="Segoe UI" w:hAnsi="Segoe UI" w:cs="Segoe UI"/>
                <w:b w:val="0"/>
                <w:noProof/>
                <w:webHidden/>
                <w:sz w:val="22"/>
                <w:szCs w:val="22"/>
              </w:rPr>
              <w:t>226</w:t>
            </w:r>
            <w:r w:rsidRPr="00184358">
              <w:rPr>
                <w:rFonts w:ascii="Segoe UI" w:hAnsi="Segoe UI" w:cs="Segoe UI"/>
                <w:b w:val="0"/>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57" w:history="1">
            <w:r w:rsidR="00184358" w:rsidRPr="00184358">
              <w:rPr>
                <w:rStyle w:val="aff3"/>
                <w:rFonts w:ascii="Segoe UI" w:hAnsi="Segoe UI" w:cs="Segoe UI"/>
                <w:noProof/>
                <w:sz w:val="22"/>
                <w:szCs w:val="22"/>
              </w:rPr>
              <w:t>13.1. Состав изменений, выполненных в доработанной и (или) актуализированной схеме теплоснабжения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_Toc205122357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234</w:t>
            </w:r>
            <w:r w:rsidRPr="00184358">
              <w:rPr>
                <w:rFonts w:ascii="Segoe UI" w:hAnsi="Segoe UI" w:cs="Segoe UI"/>
                <w:noProof/>
                <w:webHidden/>
                <w:sz w:val="22"/>
                <w:szCs w:val="22"/>
              </w:rPr>
              <w:fldChar w:fldCharType="end"/>
            </w:r>
          </w:hyperlink>
        </w:p>
        <w:p w:rsidR="00184358" w:rsidRPr="00184358" w:rsidRDefault="00827E3F" w:rsidP="00184358">
          <w:pPr>
            <w:pStyle w:val="14"/>
            <w:tabs>
              <w:tab w:val="right" w:leader="dot" w:pos="10195"/>
            </w:tabs>
            <w:jc w:val="both"/>
            <w:rPr>
              <w:rFonts w:ascii="Segoe UI" w:eastAsiaTheme="minorEastAsia" w:hAnsi="Segoe UI" w:cs="Segoe UI"/>
              <w:b w:val="0"/>
              <w:bCs w:val="0"/>
              <w:caps w:val="0"/>
              <w:noProof/>
              <w:sz w:val="22"/>
              <w:szCs w:val="22"/>
              <w:lang w:eastAsia="ru-RU"/>
            </w:rPr>
          </w:pPr>
          <w:hyperlink w:anchor="_Toc205122358" w:history="1">
            <w:r w:rsidR="00184358" w:rsidRPr="00184358">
              <w:rPr>
                <w:rStyle w:val="aff3"/>
                <w:rFonts w:ascii="Segoe UI" w:hAnsi="Segoe UI" w:cs="Segoe UI"/>
                <w:b w:val="0"/>
                <w:noProof/>
                <w:sz w:val="22"/>
                <w:szCs w:val="22"/>
              </w:rPr>
              <w:t>14 Ценовые (тарифные) последствия</w:t>
            </w:r>
            <w:r w:rsidR="00184358" w:rsidRPr="00184358">
              <w:rPr>
                <w:rFonts w:ascii="Segoe UI" w:hAnsi="Segoe UI" w:cs="Segoe UI"/>
                <w:b w:val="0"/>
                <w:noProof/>
                <w:webHidden/>
                <w:sz w:val="22"/>
                <w:szCs w:val="22"/>
              </w:rPr>
              <w:tab/>
            </w:r>
            <w:r w:rsidRPr="00184358">
              <w:rPr>
                <w:rFonts w:ascii="Segoe UI" w:hAnsi="Segoe UI" w:cs="Segoe UI"/>
                <w:b w:val="0"/>
                <w:noProof/>
                <w:webHidden/>
                <w:sz w:val="22"/>
                <w:szCs w:val="22"/>
              </w:rPr>
              <w:fldChar w:fldCharType="begin"/>
            </w:r>
            <w:r w:rsidR="00184358" w:rsidRPr="00184358">
              <w:rPr>
                <w:rFonts w:ascii="Segoe UI" w:hAnsi="Segoe UI" w:cs="Segoe UI"/>
                <w:b w:val="0"/>
                <w:noProof/>
                <w:webHidden/>
                <w:sz w:val="22"/>
                <w:szCs w:val="22"/>
              </w:rPr>
              <w:instrText xml:space="preserve"> PAGEREF _Toc205122358 \h </w:instrText>
            </w:r>
            <w:r w:rsidRPr="00184358">
              <w:rPr>
                <w:rFonts w:ascii="Segoe UI" w:hAnsi="Segoe UI" w:cs="Segoe UI"/>
                <w:b w:val="0"/>
                <w:noProof/>
                <w:webHidden/>
                <w:sz w:val="22"/>
                <w:szCs w:val="22"/>
              </w:rPr>
            </w:r>
            <w:r w:rsidRPr="00184358">
              <w:rPr>
                <w:rFonts w:ascii="Segoe UI" w:hAnsi="Segoe UI" w:cs="Segoe UI"/>
                <w:b w:val="0"/>
                <w:noProof/>
                <w:webHidden/>
                <w:sz w:val="22"/>
                <w:szCs w:val="22"/>
              </w:rPr>
              <w:fldChar w:fldCharType="separate"/>
            </w:r>
            <w:r w:rsidR="00C83B43">
              <w:rPr>
                <w:rFonts w:ascii="Segoe UI" w:hAnsi="Segoe UI" w:cs="Segoe UI"/>
                <w:b w:val="0"/>
                <w:noProof/>
                <w:webHidden/>
                <w:sz w:val="22"/>
                <w:szCs w:val="22"/>
              </w:rPr>
              <w:t>235</w:t>
            </w:r>
            <w:r w:rsidRPr="00184358">
              <w:rPr>
                <w:rFonts w:ascii="Segoe UI" w:hAnsi="Segoe UI" w:cs="Segoe UI"/>
                <w:b w:val="0"/>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59" w:history="1">
            <w:r w:rsidR="00184358" w:rsidRPr="00184358">
              <w:rPr>
                <w:rStyle w:val="aff3"/>
                <w:rFonts w:ascii="Segoe UI" w:hAnsi="Segoe UI" w:cs="Segoe UI"/>
                <w:noProof/>
                <w:sz w:val="22"/>
                <w:szCs w:val="22"/>
              </w:rPr>
              <w:t>14.1. Тарифно-балансовые расчетные модели теплоснабжения потребителей по каждой системе теплоснабжения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_Toc205122359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235</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60" w:history="1">
            <w:r w:rsidR="00184358" w:rsidRPr="00184358">
              <w:rPr>
                <w:rStyle w:val="aff3"/>
                <w:rFonts w:ascii="Segoe UI" w:hAnsi="Segoe UI" w:cs="Segoe UI"/>
                <w:noProof/>
                <w:sz w:val="22"/>
                <w:szCs w:val="22"/>
              </w:rPr>
              <w:t>14.2. Тарифно-балансовые расчетные модели теплоснабжения потребителей по каждой единой теплоснабжающей организации</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_Toc205122360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251</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61" w:history="1">
            <w:r w:rsidR="00184358" w:rsidRPr="00184358">
              <w:rPr>
                <w:rStyle w:val="aff3"/>
                <w:rFonts w:ascii="Segoe UI" w:hAnsi="Segoe UI" w:cs="Segoe UI"/>
                <w:noProof/>
                <w:sz w:val="22"/>
                <w:szCs w:val="22"/>
              </w:rPr>
              <w:t>14.3.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_Toc205122361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251</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62" w:history="1">
            <w:r w:rsidR="00184358" w:rsidRPr="00184358">
              <w:rPr>
                <w:rStyle w:val="aff3"/>
                <w:rFonts w:ascii="Segoe UI" w:hAnsi="Segoe UI" w:cs="Segoe UI"/>
                <w:noProof/>
                <w:sz w:val="22"/>
                <w:szCs w:val="22"/>
              </w:rPr>
              <w:t>14.4. Состав изменений выполненных в доработанной и (или) актуализированной схеме теплоснабжения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_Toc205122362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251</w:t>
            </w:r>
            <w:r w:rsidRPr="00184358">
              <w:rPr>
                <w:rFonts w:ascii="Segoe UI" w:hAnsi="Segoe UI" w:cs="Segoe UI"/>
                <w:noProof/>
                <w:webHidden/>
                <w:sz w:val="22"/>
                <w:szCs w:val="22"/>
              </w:rPr>
              <w:fldChar w:fldCharType="end"/>
            </w:r>
          </w:hyperlink>
        </w:p>
        <w:p w:rsidR="00184358" w:rsidRPr="00184358" w:rsidRDefault="00827E3F" w:rsidP="00184358">
          <w:pPr>
            <w:pStyle w:val="14"/>
            <w:tabs>
              <w:tab w:val="right" w:leader="dot" w:pos="10195"/>
            </w:tabs>
            <w:jc w:val="both"/>
            <w:rPr>
              <w:rFonts w:ascii="Segoe UI" w:eastAsiaTheme="minorEastAsia" w:hAnsi="Segoe UI" w:cs="Segoe UI"/>
              <w:b w:val="0"/>
              <w:bCs w:val="0"/>
              <w:caps w:val="0"/>
              <w:noProof/>
              <w:sz w:val="22"/>
              <w:szCs w:val="22"/>
              <w:lang w:eastAsia="ru-RU"/>
            </w:rPr>
          </w:pPr>
          <w:hyperlink w:anchor="_Toc205122363" w:history="1">
            <w:r w:rsidR="00184358" w:rsidRPr="00184358">
              <w:rPr>
                <w:rStyle w:val="aff3"/>
                <w:rFonts w:ascii="Segoe UI" w:hAnsi="Segoe UI" w:cs="Segoe UI"/>
                <w:b w:val="0"/>
                <w:noProof/>
                <w:sz w:val="22"/>
                <w:szCs w:val="22"/>
              </w:rPr>
              <w:t>15 Реестр единых теплоснабжающих организаций</w:t>
            </w:r>
            <w:r w:rsidR="00184358" w:rsidRPr="00184358">
              <w:rPr>
                <w:rFonts w:ascii="Segoe UI" w:hAnsi="Segoe UI" w:cs="Segoe UI"/>
                <w:b w:val="0"/>
                <w:noProof/>
                <w:webHidden/>
                <w:sz w:val="22"/>
                <w:szCs w:val="22"/>
              </w:rPr>
              <w:tab/>
            </w:r>
            <w:r w:rsidRPr="00184358">
              <w:rPr>
                <w:rFonts w:ascii="Segoe UI" w:hAnsi="Segoe UI" w:cs="Segoe UI"/>
                <w:b w:val="0"/>
                <w:noProof/>
                <w:webHidden/>
                <w:sz w:val="22"/>
                <w:szCs w:val="22"/>
              </w:rPr>
              <w:fldChar w:fldCharType="begin"/>
            </w:r>
            <w:r w:rsidR="00184358" w:rsidRPr="00184358">
              <w:rPr>
                <w:rFonts w:ascii="Segoe UI" w:hAnsi="Segoe UI" w:cs="Segoe UI"/>
                <w:b w:val="0"/>
                <w:noProof/>
                <w:webHidden/>
                <w:sz w:val="22"/>
                <w:szCs w:val="22"/>
              </w:rPr>
              <w:instrText xml:space="preserve"> PAGEREF _Toc205122363 \h </w:instrText>
            </w:r>
            <w:r w:rsidRPr="00184358">
              <w:rPr>
                <w:rFonts w:ascii="Segoe UI" w:hAnsi="Segoe UI" w:cs="Segoe UI"/>
                <w:b w:val="0"/>
                <w:noProof/>
                <w:webHidden/>
                <w:sz w:val="22"/>
                <w:szCs w:val="22"/>
              </w:rPr>
            </w:r>
            <w:r w:rsidRPr="00184358">
              <w:rPr>
                <w:rFonts w:ascii="Segoe UI" w:hAnsi="Segoe UI" w:cs="Segoe UI"/>
                <w:b w:val="0"/>
                <w:noProof/>
                <w:webHidden/>
                <w:sz w:val="22"/>
                <w:szCs w:val="22"/>
              </w:rPr>
              <w:fldChar w:fldCharType="separate"/>
            </w:r>
            <w:r w:rsidR="00C83B43">
              <w:rPr>
                <w:rFonts w:ascii="Segoe UI" w:hAnsi="Segoe UI" w:cs="Segoe UI"/>
                <w:b w:val="0"/>
                <w:noProof/>
                <w:webHidden/>
                <w:sz w:val="22"/>
                <w:szCs w:val="22"/>
              </w:rPr>
              <w:t>253</w:t>
            </w:r>
            <w:r w:rsidRPr="00184358">
              <w:rPr>
                <w:rFonts w:ascii="Segoe UI" w:hAnsi="Segoe UI" w:cs="Segoe UI"/>
                <w:b w:val="0"/>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64" w:history="1">
            <w:r w:rsidR="00184358" w:rsidRPr="00184358">
              <w:rPr>
                <w:rStyle w:val="aff3"/>
                <w:rFonts w:ascii="Segoe UI" w:hAnsi="Segoe UI" w:cs="Segoe UI"/>
                <w:noProof/>
                <w:sz w:val="22"/>
                <w:szCs w:val="22"/>
              </w:rPr>
              <w:t>15.1.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муниципального округа</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_Toc205122364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253</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65" w:history="1">
            <w:r w:rsidR="00184358" w:rsidRPr="00184358">
              <w:rPr>
                <w:rStyle w:val="aff3"/>
                <w:rFonts w:ascii="Segoe UI" w:hAnsi="Segoe UI" w:cs="Segoe UI"/>
                <w:noProof/>
                <w:sz w:val="22"/>
                <w:szCs w:val="22"/>
              </w:rPr>
              <w:t>15.2. Реестр единых теплоснабжающих организаций, содержащий перечень систем теплоснабжения, входящих в состав единой теплоснабжающей организации</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_Toc205122365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253</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66" w:history="1">
            <w:r w:rsidR="00184358" w:rsidRPr="00184358">
              <w:rPr>
                <w:rStyle w:val="aff3"/>
                <w:rFonts w:ascii="Segoe UI" w:hAnsi="Segoe UI" w:cs="Segoe UI"/>
                <w:noProof/>
                <w:sz w:val="22"/>
                <w:szCs w:val="22"/>
              </w:rPr>
              <w:t>15.3. Основания, в том числе критерии, в соответствии с которыми теплоснабжающей организации присвоен статус единой теплоснабжающей организации</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_Toc205122366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254</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67" w:history="1">
            <w:r w:rsidR="00184358" w:rsidRPr="00184358">
              <w:rPr>
                <w:rStyle w:val="aff3"/>
                <w:rFonts w:ascii="Segoe UI" w:hAnsi="Segoe UI" w:cs="Segoe UI"/>
                <w:noProof/>
                <w:sz w:val="22"/>
                <w:szCs w:val="22"/>
              </w:rPr>
              <w:t>15.4. Заявки теплоснабжающих организаций, поданные в рамках актуализации проекта схемы теплоснабжения (при их наличии), на присвоение статуса единой теплоснабжающей организации</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_Toc205122367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258</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68" w:history="1">
            <w:r w:rsidR="00184358" w:rsidRPr="00184358">
              <w:rPr>
                <w:rStyle w:val="aff3"/>
                <w:rFonts w:ascii="Segoe UI" w:hAnsi="Segoe UI" w:cs="Segoe UI"/>
                <w:noProof/>
                <w:sz w:val="22"/>
                <w:szCs w:val="22"/>
              </w:rPr>
              <w:t>15.5. Описание границ зон деятельности единой теплоснабжающей организации (организаций)</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_Toc205122368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258</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69" w:history="1">
            <w:r w:rsidR="00184358" w:rsidRPr="00184358">
              <w:rPr>
                <w:rStyle w:val="aff3"/>
                <w:rFonts w:ascii="Segoe UI" w:hAnsi="Segoe UI" w:cs="Segoe UI"/>
                <w:noProof/>
                <w:sz w:val="22"/>
                <w:szCs w:val="22"/>
              </w:rPr>
              <w:t>15.6. Состав изменений выполненных в доработанной и (или) актуализированной схеме теплоснабжения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_Toc205122369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258</w:t>
            </w:r>
            <w:r w:rsidRPr="00184358">
              <w:rPr>
                <w:rFonts w:ascii="Segoe UI" w:hAnsi="Segoe UI" w:cs="Segoe UI"/>
                <w:noProof/>
                <w:webHidden/>
                <w:sz w:val="22"/>
                <w:szCs w:val="22"/>
              </w:rPr>
              <w:fldChar w:fldCharType="end"/>
            </w:r>
          </w:hyperlink>
        </w:p>
        <w:p w:rsidR="00184358" w:rsidRPr="00184358" w:rsidRDefault="00827E3F" w:rsidP="00184358">
          <w:pPr>
            <w:pStyle w:val="14"/>
            <w:tabs>
              <w:tab w:val="right" w:leader="dot" w:pos="10195"/>
            </w:tabs>
            <w:jc w:val="both"/>
            <w:rPr>
              <w:rFonts w:ascii="Segoe UI" w:eastAsiaTheme="minorEastAsia" w:hAnsi="Segoe UI" w:cs="Segoe UI"/>
              <w:b w:val="0"/>
              <w:bCs w:val="0"/>
              <w:caps w:val="0"/>
              <w:noProof/>
              <w:sz w:val="22"/>
              <w:szCs w:val="22"/>
              <w:lang w:eastAsia="ru-RU"/>
            </w:rPr>
          </w:pPr>
          <w:hyperlink w:anchor="_Toc205122370" w:history="1">
            <w:r w:rsidR="00184358" w:rsidRPr="00184358">
              <w:rPr>
                <w:rStyle w:val="aff3"/>
                <w:rFonts w:ascii="Segoe UI" w:hAnsi="Segoe UI" w:cs="Segoe UI"/>
                <w:b w:val="0"/>
                <w:noProof/>
                <w:sz w:val="22"/>
                <w:szCs w:val="22"/>
              </w:rPr>
              <w:t>16 Реестр мероприятий схемы теплоснабжения</w:t>
            </w:r>
            <w:r w:rsidR="00184358" w:rsidRPr="00184358">
              <w:rPr>
                <w:rFonts w:ascii="Segoe UI" w:hAnsi="Segoe UI" w:cs="Segoe UI"/>
                <w:b w:val="0"/>
                <w:noProof/>
                <w:webHidden/>
                <w:sz w:val="22"/>
                <w:szCs w:val="22"/>
              </w:rPr>
              <w:tab/>
            </w:r>
            <w:r w:rsidRPr="00184358">
              <w:rPr>
                <w:rFonts w:ascii="Segoe UI" w:hAnsi="Segoe UI" w:cs="Segoe UI"/>
                <w:b w:val="0"/>
                <w:noProof/>
                <w:webHidden/>
                <w:sz w:val="22"/>
                <w:szCs w:val="22"/>
              </w:rPr>
              <w:fldChar w:fldCharType="begin"/>
            </w:r>
            <w:r w:rsidR="00184358" w:rsidRPr="00184358">
              <w:rPr>
                <w:rFonts w:ascii="Segoe UI" w:hAnsi="Segoe UI" w:cs="Segoe UI"/>
                <w:b w:val="0"/>
                <w:noProof/>
                <w:webHidden/>
                <w:sz w:val="22"/>
                <w:szCs w:val="22"/>
              </w:rPr>
              <w:instrText xml:space="preserve"> PAGEREF _Toc205122370 \h </w:instrText>
            </w:r>
            <w:r w:rsidRPr="00184358">
              <w:rPr>
                <w:rFonts w:ascii="Segoe UI" w:hAnsi="Segoe UI" w:cs="Segoe UI"/>
                <w:b w:val="0"/>
                <w:noProof/>
                <w:webHidden/>
                <w:sz w:val="22"/>
                <w:szCs w:val="22"/>
              </w:rPr>
            </w:r>
            <w:r w:rsidRPr="00184358">
              <w:rPr>
                <w:rFonts w:ascii="Segoe UI" w:hAnsi="Segoe UI" w:cs="Segoe UI"/>
                <w:b w:val="0"/>
                <w:noProof/>
                <w:webHidden/>
                <w:sz w:val="22"/>
                <w:szCs w:val="22"/>
              </w:rPr>
              <w:fldChar w:fldCharType="separate"/>
            </w:r>
            <w:r w:rsidR="00C83B43">
              <w:rPr>
                <w:rFonts w:ascii="Segoe UI" w:hAnsi="Segoe UI" w:cs="Segoe UI"/>
                <w:b w:val="0"/>
                <w:noProof/>
                <w:webHidden/>
                <w:sz w:val="22"/>
                <w:szCs w:val="22"/>
              </w:rPr>
              <w:t>259</w:t>
            </w:r>
            <w:r w:rsidRPr="00184358">
              <w:rPr>
                <w:rFonts w:ascii="Segoe UI" w:hAnsi="Segoe UI" w:cs="Segoe UI"/>
                <w:b w:val="0"/>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71" w:history="1">
            <w:r w:rsidR="00184358" w:rsidRPr="00184358">
              <w:rPr>
                <w:rStyle w:val="aff3"/>
                <w:rFonts w:ascii="Segoe UI" w:hAnsi="Segoe UI" w:cs="Segoe UI"/>
                <w:noProof/>
                <w:sz w:val="22"/>
                <w:szCs w:val="22"/>
              </w:rPr>
              <w:t>16.1. Перечень мероприятий по строительству, реконструкции, техническому перевооружению и (или) модернизации источников тепловой энергии</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_Toc205122371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259</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72" w:history="1">
            <w:r w:rsidR="00184358" w:rsidRPr="00184358">
              <w:rPr>
                <w:rStyle w:val="aff3"/>
                <w:rFonts w:ascii="Segoe UI" w:hAnsi="Segoe UI" w:cs="Segoe UI"/>
                <w:noProof/>
                <w:sz w:val="22"/>
                <w:szCs w:val="22"/>
              </w:rPr>
              <w:t>16.2. Перечень мероприятий по строительству, реконструкции, техническому перевооружению и (или) модернизации тепловых сетей и сооружений на них</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_Toc205122372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259</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73" w:history="1">
            <w:r w:rsidR="00184358" w:rsidRPr="00184358">
              <w:rPr>
                <w:rStyle w:val="aff3"/>
                <w:rFonts w:ascii="Segoe UI" w:hAnsi="Segoe UI" w:cs="Segoe UI"/>
                <w:noProof/>
                <w:sz w:val="22"/>
                <w:szCs w:val="22"/>
              </w:rPr>
              <w:t>16.3.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_Toc205122373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260</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74" w:history="1">
            <w:r w:rsidR="00184358" w:rsidRPr="00184358">
              <w:rPr>
                <w:rStyle w:val="aff3"/>
                <w:rFonts w:ascii="Segoe UI" w:hAnsi="Segoe UI" w:cs="Segoe UI"/>
                <w:noProof/>
                <w:sz w:val="22"/>
                <w:szCs w:val="22"/>
              </w:rPr>
              <w:t>16.4. Состав изменений, выполненных в доработанной и (или) актуализированной схеме теплоснабжения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_Toc205122374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261</w:t>
            </w:r>
            <w:r w:rsidRPr="00184358">
              <w:rPr>
                <w:rFonts w:ascii="Segoe UI" w:hAnsi="Segoe UI" w:cs="Segoe UI"/>
                <w:noProof/>
                <w:webHidden/>
                <w:sz w:val="22"/>
                <w:szCs w:val="22"/>
              </w:rPr>
              <w:fldChar w:fldCharType="end"/>
            </w:r>
          </w:hyperlink>
        </w:p>
        <w:p w:rsidR="00184358" w:rsidRPr="00184358" w:rsidRDefault="00827E3F" w:rsidP="00184358">
          <w:pPr>
            <w:pStyle w:val="14"/>
            <w:tabs>
              <w:tab w:val="right" w:leader="dot" w:pos="10195"/>
            </w:tabs>
            <w:jc w:val="both"/>
            <w:rPr>
              <w:rFonts w:ascii="Segoe UI" w:eastAsiaTheme="minorEastAsia" w:hAnsi="Segoe UI" w:cs="Segoe UI"/>
              <w:b w:val="0"/>
              <w:bCs w:val="0"/>
              <w:caps w:val="0"/>
              <w:noProof/>
              <w:sz w:val="22"/>
              <w:szCs w:val="22"/>
              <w:lang w:eastAsia="ru-RU"/>
            </w:rPr>
          </w:pPr>
          <w:hyperlink w:anchor="_Toc205122375" w:history="1">
            <w:r w:rsidR="00184358" w:rsidRPr="00184358">
              <w:rPr>
                <w:rStyle w:val="aff3"/>
                <w:rFonts w:ascii="Segoe UI" w:hAnsi="Segoe UI" w:cs="Segoe UI"/>
                <w:b w:val="0"/>
                <w:noProof/>
                <w:sz w:val="22"/>
                <w:szCs w:val="22"/>
              </w:rPr>
              <w:t>17 ЗАМЕЧАНИЯ И ПРЕДЛОЖЕНИЯ К ПРОЕКТУ СХЕМЫ ТЕПЛОСНАБЖЕНИЯ</w:t>
            </w:r>
            <w:r w:rsidR="00184358" w:rsidRPr="00184358">
              <w:rPr>
                <w:rFonts w:ascii="Segoe UI" w:hAnsi="Segoe UI" w:cs="Segoe UI"/>
                <w:b w:val="0"/>
                <w:noProof/>
                <w:webHidden/>
                <w:sz w:val="22"/>
                <w:szCs w:val="22"/>
              </w:rPr>
              <w:tab/>
            </w:r>
            <w:r w:rsidRPr="00184358">
              <w:rPr>
                <w:rFonts w:ascii="Segoe UI" w:hAnsi="Segoe UI" w:cs="Segoe UI"/>
                <w:b w:val="0"/>
                <w:noProof/>
                <w:webHidden/>
                <w:sz w:val="22"/>
                <w:szCs w:val="22"/>
              </w:rPr>
              <w:fldChar w:fldCharType="begin"/>
            </w:r>
            <w:r w:rsidR="00184358" w:rsidRPr="00184358">
              <w:rPr>
                <w:rFonts w:ascii="Segoe UI" w:hAnsi="Segoe UI" w:cs="Segoe UI"/>
                <w:b w:val="0"/>
                <w:noProof/>
                <w:webHidden/>
                <w:sz w:val="22"/>
                <w:szCs w:val="22"/>
              </w:rPr>
              <w:instrText xml:space="preserve"> PAGEREF _Toc205122375 \h </w:instrText>
            </w:r>
            <w:r w:rsidRPr="00184358">
              <w:rPr>
                <w:rFonts w:ascii="Segoe UI" w:hAnsi="Segoe UI" w:cs="Segoe UI"/>
                <w:b w:val="0"/>
                <w:noProof/>
                <w:webHidden/>
                <w:sz w:val="22"/>
                <w:szCs w:val="22"/>
              </w:rPr>
            </w:r>
            <w:r w:rsidRPr="00184358">
              <w:rPr>
                <w:rFonts w:ascii="Segoe UI" w:hAnsi="Segoe UI" w:cs="Segoe UI"/>
                <w:b w:val="0"/>
                <w:noProof/>
                <w:webHidden/>
                <w:sz w:val="22"/>
                <w:szCs w:val="22"/>
              </w:rPr>
              <w:fldChar w:fldCharType="separate"/>
            </w:r>
            <w:r w:rsidR="00C83B43">
              <w:rPr>
                <w:rFonts w:ascii="Segoe UI" w:hAnsi="Segoe UI" w:cs="Segoe UI"/>
                <w:b w:val="0"/>
                <w:noProof/>
                <w:webHidden/>
                <w:sz w:val="22"/>
                <w:szCs w:val="22"/>
              </w:rPr>
              <w:t>262</w:t>
            </w:r>
            <w:r w:rsidRPr="00184358">
              <w:rPr>
                <w:rFonts w:ascii="Segoe UI" w:hAnsi="Segoe UI" w:cs="Segoe UI"/>
                <w:b w:val="0"/>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76" w:history="1">
            <w:r w:rsidR="00184358" w:rsidRPr="00184358">
              <w:rPr>
                <w:rStyle w:val="aff3"/>
                <w:rFonts w:ascii="Segoe UI" w:hAnsi="Segoe UI" w:cs="Segoe UI"/>
                <w:noProof/>
                <w:sz w:val="22"/>
                <w:szCs w:val="22"/>
              </w:rPr>
              <w:t>17.1. Перечень всех замечаний и предложений, поступивших при разработке, утверждении и актуализации схемы теплоснабжения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_Toc205122376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262</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77" w:history="1">
            <w:r w:rsidR="00184358" w:rsidRPr="00184358">
              <w:rPr>
                <w:rStyle w:val="aff3"/>
                <w:rFonts w:ascii="Segoe UI" w:hAnsi="Segoe UI" w:cs="Segoe UI"/>
                <w:noProof/>
                <w:sz w:val="22"/>
                <w:szCs w:val="22"/>
              </w:rPr>
              <w:t>17.2. Ответы разработчиков проекта схемы теплоснабжения на замечания и предложения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_Toc205122377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262</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78" w:history="1">
            <w:r w:rsidR="00184358" w:rsidRPr="00184358">
              <w:rPr>
                <w:rStyle w:val="aff3"/>
                <w:rFonts w:ascii="Segoe UI" w:hAnsi="Segoe UI" w:cs="Segoe UI"/>
                <w:noProof/>
                <w:sz w:val="22"/>
                <w:szCs w:val="22"/>
              </w:rPr>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_Toc205122378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262</w:t>
            </w:r>
            <w:r w:rsidRPr="00184358">
              <w:rPr>
                <w:rFonts w:ascii="Segoe UI" w:hAnsi="Segoe UI" w:cs="Segoe UI"/>
                <w:noProof/>
                <w:webHidden/>
                <w:sz w:val="22"/>
                <w:szCs w:val="22"/>
              </w:rPr>
              <w:fldChar w:fldCharType="end"/>
            </w:r>
          </w:hyperlink>
        </w:p>
        <w:p w:rsidR="00184358" w:rsidRPr="00184358" w:rsidRDefault="00827E3F" w:rsidP="00184358">
          <w:pPr>
            <w:pStyle w:val="14"/>
            <w:tabs>
              <w:tab w:val="right" w:leader="dot" w:pos="10195"/>
            </w:tabs>
            <w:jc w:val="both"/>
            <w:rPr>
              <w:rFonts w:ascii="Segoe UI" w:eastAsiaTheme="minorEastAsia" w:hAnsi="Segoe UI" w:cs="Segoe UI"/>
              <w:b w:val="0"/>
              <w:bCs w:val="0"/>
              <w:caps w:val="0"/>
              <w:noProof/>
              <w:sz w:val="22"/>
              <w:szCs w:val="22"/>
              <w:lang w:eastAsia="ru-RU"/>
            </w:rPr>
          </w:pPr>
          <w:hyperlink w:anchor="_Toc205122379" w:history="1">
            <w:r w:rsidR="00184358" w:rsidRPr="00184358">
              <w:rPr>
                <w:rStyle w:val="aff3"/>
                <w:rFonts w:ascii="Segoe UI" w:hAnsi="Segoe UI" w:cs="Segoe UI"/>
                <w:b w:val="0"/>
                <w:noProof/>
                <w:sz w:val="22"/>
                <w:szCs w:val="22"/>
              </w:rPr>
              <w:t>18 Сводный том изменений, выполненных в доработанной и (или) актуализированной схеме теплоснабжения</w:t>
            </w:r>
            <w:r w:rsidR="00184358" w:rsidRPr="00184358">
              <w:rPr>
                <w:rFonts w:ascii="Segoe UI" w:hAnsi="Segoe UI" w:cs="Segoe UI"/>
                <w:b w:val="0"/>
                <w:noProof/>
                <w:webHidden/>
                <w:sz w:val="22"/>
                <w:szCs w:val="22"/>
              </w:rPr>
              <w:tab/>
            </w:r>
            <w:r w:rsidRPr="00184358">
              <w:rPr>
                <w:rFonts w:ascii="Segoe UI" w:hAnsi="Segoe UI" w:cs="Segoe UI"/>
                <w:b w:val="0"/>
                <w:noProof/>
                <w:webHidden/>
                <w:sz w:val="22"/>
                <w:szCs w:val="22"/>
              </w:rPr>
              <w:fldChar w:fldCharType="begin"/>
            </w:r>
            <w:r w:rsidR="00184358" w:rsidRPr="00184358">
              <w:rPr>
                <w:rFonts w:ascii="Segoe UI" w:hAnsi="Segoe UI" w:cs="Segoe UI"/>
                <w:b w:val="0"/>
                <w:noProof/>
                <w:webHidden/>
                <w:sz w:val="22"/>
                <w:szCs w:val="22"/>
              </w:rPr>
              <w:instrText xml:space="preserve"> PAGEREF _Toc205122379 \h </w:instrText>
            </w:r>
            <w:r w:rsidRPr="00184358">
              <w:rPr>
                <w:rFonts w:ascii="Segoe UI" w:hAnsi="Segoe UI" w:cs="Segoe UI"/>
                <w:b w:val="0"/>
                <w:noProof/>
                <w:webHidden/>
                <w:sz w:val="22"/>
                <w:szCs w:val="22"/>
              </w:rPr>
            </w:r>
            <w:r w:rsidRPr="00184358">
              <w:rPr>
                <w:rFonts w:ascii="Segoe UI" w:hAnsi="Segoe UI" w:cs="Segoe UI"/>
                <w:b w:val="0"/>
                <w:noProof/>
                <w:webHidden/>
                <w:sz w:val="22"/>
                <w:szCs w:val="22"/>
              </w:rPr>
              <w:fldChar w:fldCharType="separate"/>
            </w:r>
            <w:r w:rsidR="00C83B43">
              <w:rPr>
                <w:rFonts w:ascii="Segoe UI" w:hAnsi="Segoe UI" w:cs="Segoe UI"/>
                <w:b w:val="0"/>
                <w:noProof/>
                <w:webHidden/>
                <w:sz w:val="22"/>
                <w:szCs w:val="22"/>
              </w:rPr>
              <w:t>263</w:t>
            </w:r>
            <w:r w:rsidRPr="00184358">
              <w:rPr>
                <w:rFonts w:ascii="Segoe UI" w:hAnsi="Segoe UI" w:cs="Segoe UI"/>
                <w:b w:val="0"/>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80" w:history="1">
            <w:r w:rsidR="00184358" w:rsidRPr="00184358">
              <w:rPr>
                <w:rStyle w:val="aff3"/>
                <w:rFonts w:ascii="Segoe UI" w:hAnsi="Segoe UI" w:cs="Segoe UI"/>
                <w:noProof/>
                <w:sz w:val="22"/>
                <w:szCs w:val="22"/>
              </w:rPr>
              <w:t>18.1. Обосновывающие материалы</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_Toc205122380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263</w:t>
            </w:r>
            <w:r w:rsidRPr="00184358">
              <w:rPr>
                <w:rFonts w:ascii="Segoe UI" w:hAnsi="Segoe UI" w:cs="Segoe UI"/>
                <w:noProof/>
                <w:webHidden/>
                <w:sz w:val="22"/>
                <w:szCs w:val="22"/>
              </w:rPr>
              <w:fldChar w:fldCharType="end"/>
            </w:r>
          </w:hyperlink>
        </w:p>
        <w:p w:rsidR="00184358" w:rsidRPr="00184358" w:rsidRDefault="00827E3F" w:rsidP="00184358">
          <w:pPr>
            <w:pStyle w:val="14"/>
            <w:tabs>
              <w:tab w:val="right" w:leader="dot" w:pos="10195"/>
            </w:tabs>
            <w:jc w:val="both"/>
            <w:rPr>
              <w:rFonts w:ascii="Segoe UI" w:eastAsiaTheme="minorEastAsia" w:hAnsi="Segoe UI" w:cs="Segoe UI"/>
              <w:b w:val="0"/>
              <w:bCs w:val="0"/>
              <w:caps w:val="0"/>
              <w:noProof/>
              <w:sz w:val="22"/>
              <w:szCs w:val="22"/>
              <w:lang w:eastAsia="ru-RU"/>
            </w:rPr>
          </w:pPr>
          <w:hyperlink w:anchor="_Toc205122381" w:history="1">
            <w:r w:rsidR="00184358" w:rsidRPr="00184358">
              <w:rPr>
                <w:rStyle w:val="aff3"/>
                <w:rFonts w:ascii="Segoe UI" w:hAnsi="Segoe UI" w:cs="Segoe UI"/>
                <w:b w:val="0"/>
                <w:noProof/>
                <w:sz w:val="22"/>
                <w:szCs w:val="22"/>
              </w:rPr>
              <w:t>19 Оценка экологической безопасности теплоснабжения</w:t>
            </w:r>
            <w:r w:rsidR="00184358" w:rsidRPr="00184358">
              <w:rPr>
                <w:rFonts w:ascii="Segoe UI" w:hAnsi="Segoe UI" w:cs="Segoe UI"/>
                <w:b w:val="0"/>
                <w:noProof/>
                <w:webHidden/>
                <w:sz w:val="22"/>
                <w:szCs w:val="22"/>
              </w:rPr>
              <w:tab/>
            </w:r>
            <w:r w:rsidRPr="00184358">
              <w:rPr>
                <w:rFonts w:ascii="Segoe UI" w:hAnsi="Segoe UI" w:cs="Segoe UI"/>
                <w:b w:val="0"/>
                <w:noProof/>
                <w:webHidden/>
                <w:sz w:val="22"/>
                <w:szCs w:val="22"/>
              </w:rPr>
              <w:fldChar w:fldCharType="begin"/>
            </w:r>
            <w:r w:rsidR="00184358" w:rsidRPr="00184358">
              <w:rPr>
                <w:rFonts w:ascii="Segoe UI" w:hAnsi="Segoe UI" w:cs="Segoe UI"/>
                <w:b w:val="0"/>
                <w:noProof/>
                <w:webHidden/>
                <w:sz w:val="22"/>
                <w:szCs w:val="22"/>
              </w:rPr>
              <w:instrText xml:space="preserve"> PAGEREF _Toc205122381 \h </w:instrText>
            </w:r>
            <w:r w:rsidRPr="00184358">
              <w:rPr>
                <w:rFonts w:ascii="Segoe UI" w:hAnsi="Segoe UI" w:cs="Segoe UI"/>
                <w:b w:val="0"/>
                <w:noProof/>
                <w:webHidden/>
                <w:sz w:val="22"/>
                <w:szCs w:val="22"/>
              </w:rPr>
            </w:r>
            <w:r w:rsidRPr="00184358">
              <w:rPr>
                <w:rFonts w:ascii="Segoe UI" w:hAnsi="Segoe UI" w:cs="Segoe UI"/>
                <w:b w:val="0"/>
                <w:noProof/>
                <w:webHidden/>
                <w:sz w:val="22"/>
                <w:szCs w:val="22"/>
              </w:rPr>
              <w:fldChar w:fldCharType="separate"/>
            </w:r>
            <w:r w:rsidR="00C83B43">
              <w:rPr>
                <w:rFonts w:ascii="Segoe UI" w:hAnsi="Segoe UI" w:cs="Segoe UI"/>
                <w:b w:val="0"/>
                <w:noProof/>
                <w:webHidden/>
                <w:sz w:val="22"/>
                <w:szCs w:val="22"/>
              </w:rPr>
              <w:t>266</w:t>
            </w:r>
            <w:r w:rsidRPr="00184358">
              <w:rPr>
                <w:rFonts w:ascii="Segoe UI" w:hAnsi="Segoe UI" w:cs="Segoe UI"/>
                <w:b w:val="0"/>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82" w:history="1">
            <w:r w:rsidR="00184358" w:rsidRPr="00184358">
              <w:rPr>
                <w:rStyle w:val="aff3"/>
                <w:rFonts w:ascii="Segoe UI" w:hAnsi="Segoe UI" w:cs="Segoe UI"/>
                <w:noProof/>
                <w:sz w:val="22"/>
                <w:szCs w:val="22"/>
              </w:rPr>
              <w:t>19.1. Описание фоновых и/или сводных расчетов концентраций вредных (загрязняющих) веществ на территории округа</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_Toc205122382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266</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83" w:history="1">
            <w:r w:rsidR="00184358" w:rsidRPr="00184358">
              <w:rPr>
                <w:rStyle w:val="aff3"/>
                <w:rFonts w:ascii="Segoe UI" w:hAnsi="Segoe UI" w:cs="Segoe UI"/>
                <w:noProof/>
                <w:sz w:val="22"/>
                <w:szCs w:val="22"/>
              </w:rPr>
              <w:t>19.2. Прогнозные расчеты максимальных разовых концентраций вредных (загрязняющих) веществ в приземном слое атмосферного воздуха от сохраняемых, модернизируемых и планируемых к строительству объектов теплоснабжения с учетом плана реализации мер по уменьшению загрязнения атмосферного воздуха</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_Toc205122383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266</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84" w:history="1">
            <w:r w:rsidR="00184358" w:rsidRPr="00184358">
              <w:rPr>
                <w:rStyle w:val="aff3"/>
                <w:rFonts w:ascii="Segoe UI" w:hAnsi="Segoe UI" w:cs="Segoe UI"/>
                <w:noProof/>
                <w:sz w:val="22"/>
                <w:szCs w:val="22"/>
              </w:rPr>
              <w:t>19.3. Прогнозные расчеты вкладов выбросов от объектов теплоснабжения, в фоновые (сводные) концентрации загрязняющих веществ на территории округа</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_Toc205122384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266</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85" w:history="1">
            <w:r w:rsidR="00184358" w:rsidRPr="00184358">
              <w:rPr>
                <w:rStyle w:val="aff3"/>
                <w:rFonts w:ascii="Segoe UI" w:hAnsi="Segoe UI" w:cs="Segoe UI"/>
                <w:noProof/>
                <w:sz w:val="22"/>
                <w:szCs w:val="22"/>
              </w:rPr>
              <w:t>19.4. Прогнозы удельных выбросов загрязняющих веществ на выработку тепловой и электрической энергии, согласованных с требованиями к обеспечению экологической безопасности объектов теплоэнергетики, устанавливаемых в соответствии с законодательством Российской Федерации</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_Toc205122385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266</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86" w:history="1">
            <w:r w:rsidR="00184358" w:rsidRPr="00184358">
              <w:rPr>
                <w:rStyle w:val="aff3"/>
                <w:rFonts w:ascii="Segoe UI" w:hAnsi="Segoe UI" w:cs="Segoe UI"/>
                <w:noProof/>
                <w:sz w:val="22"/>
                <w:szCs w:val="22"/>
              </w:rPr>
              <w:t>19.5. Прогнозы образования и размещения отходов сжигания топлива на сохраняемых, модернизируемых и планируемых к строительству объектах теплоснабжения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_Toc205122386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267</w:t>
            </w:r>
            <w:r w:rsidRPr="00184358">
              <w:rPr>
                <w:rFonts w:ascii="Segoe UI" w:hAnsi="Segoe UI" w:cs="Segoe UI"/>
                <w:noProof/>
                <w:webHidden/>
                <w:sz w:val="22"/>
                <w:szCs w:val="22"/>
              </w:rPr>
              <w:fldChar w:fldCharType="end"/>
            </w:r>
          </w:hyperlink>
        </w:p>
        <w:p w:rsidR="00184358" w:rsidRPr="00184358" w:rsidRDefault="00827E3F" w:rsidP="00184358">
          <w:pPr>
            <w:pStyle w:val="23"/>
            <w:tabs>
              <w:tab w:val="right" w:leader="dot" w:pos="10195"/>
            </w:tabs>
            <w:jc w:val="both"/>
            <w:rPr>
              <w:rFonts w:ascii="Segoe UI" w:eastAsiaTheme="minorEastAsia" w:hAnsi="Segoe UI" w:cs="Segoe UI"/>
              <w:smallCaps w:val="0"/>
              <w:noProof/>
              <w:sz w:val="22"/>
              <w:szCs w:val="22"/>
              <w:lang w:eastAsia="ru-RU"/>
            </w:rPr>
          </w:pPr>
          <w:hyperlink w:anchor="_Toc205122387" w:history="1">
            <w:r w:rsidR="00184358" w:rsidRPr="00184358">
              <w:rPr>
                <w:rStyle w:val="aff3"/>
                <w:rFonts w:ascii="Segoe UI" w:hAnsi="Segoe UI" w:cs="Segoe UI"/>
                <w:noProof/>
                <w:sz w:val="22"/>
                <w:szCs w:val="22"/>
              </w:rPr>
              <w:t>19.6. Информация о суммарном объеме потребляемого топлива в округе в натуральном и условном выражении с выделением газа, угля и мазута с разбивкой на каждый год действия схемы теплоснабжения</w:t>
            </w:r>
            <w:r w:rsidR="00184358" w:rsidRPr="00184358">
              <w:rPr>
                <w:rFonts w:ascii="Segoe UI" w:hAnsi="Segoe UI" w:cs="Segoe UI"/>
                <w:noProof/>
                <w:webHidden/>
                <w:sz w:val="22"/>
                <w:szCs w:val="22"/>
              </w:rPr>
              <w:tab/>
            </w:r>
            <w:r w:rsidRPr="00184358">
              <w:rPr>
                <w:rFonts w:ascii="Segoe UI" w:hAnsi="Segoe UI" w:cs="Segoe UI"/>
                <w:noProof/>
                <w:webHidden/>
                <w:sz w:val="22"/>
                <w:szCs w:val="22"/>
              </w:rPr>
              <w:fldChar w:fldCharType="begin"/>
            </w:r>
            <w:r w:rsidR="00184358" w:rsidRPr="00184358">
              <w:rPr>
                <w:rFonts w:ascii="Segoe UI" w:hAnsi="Segoe UI" w:cs="Segoe UI"/>
                <w:noProof/>
                <w:webHidden/>
                <w:sz w:val="22"/>
                <w:szCs w:val="22"/>
              </w:rPr>
              <w:instrText xml:space="preserve"> PAGEREF _Toc205122387 \h </w:instrText>
            </w:r>
            <w:r w:rsidRPr="00184358">
              <w:rPr>
                <w:rFonts w:ascii="Segoe UI" w:hAnsi="Segoe UI" w:cs="Segoe UI"/>
                <w:noProof/>
                <w:webHidden/>
                <w:sz w:val="22"/>
                <w:szCs w:val="22"/>
              </w:rPr>
            </w:r>
            <w:r w:rsidRPr="00184358">
              <w:rPr>
                <w:rFonts w:ascii="Segoe UI" w:hAnsi="Segoe UI" w:cs="Segoe UI"/>
                <w:noProof/>
                <w:webHidden/>
                <w:sz w:val="22"/>
                <w:szCs w:val="22"/>
              </w:rPr>
              <w:fldChar w:fldCharType="separate"/>
            </w:r>
            <w:r w:rsidR="00C83B43">
              <w:rPr>
                <w:rFonts w:ascii="Segoe UI" w:hAnsi="Segoe UI" w:cs="Segoe UI"/>
                <w:noProof/>
                <w:webHidden/>
                <w:sz w:val="22"/>
                <w:szCs w:val="22"/>
              </w:rPr>
              <w:t>267</w:t>
            </w:r>
            <w:r w:rsidRPr="00184358">
              <w:rPr>
                <w:rFonts w:ascii="Segoe UI" w:hAnsi="Segoe UI" w:cs="Segoe UI"/>
                <w:noProof/>
                <w:webHidden/>
                <w:sz w:val="22"/>
                <w:szCs w:val="22"/>
              </w:rPr>
              <w:fldChar w:fldCharType="end"/>
            </w:r>
          </w:hyperlink>
        </w:p>
        <w:p w:rsidR="00822252" w:rsidRPr="00184358" w:rsidRDefault="00827E3F" w:rsidP="00184358">
          <w:pPr>
            <w:rPr>
              <w:rFonts w:ascii="Segoe UI" w:hAnsi="Segoe UI" w:cs="Segoe UI"/>
              <w:bCs/>
              <w:sz w:val="22"/>
            </w:rPr>
          </w:pPr>
          <w:r w:rsidRPr="00184358">
            <w:rPr>
              <w:rFonts w:ascii="Segoe UI" w:eastAsia="Times New Roman" w:hAnsi="Segoe UI" w:cs="Segoe UI"/>
              <w:bCs/>
              <w:noProof/>
              <w:sz w:val="22"/>
            </w:rPr>
            <w:fldChar w:fldCharType="end"/>
          </w:r>
        </w:p>
        <w:p w:rsidR="0028124C" w:rsidRPr="006E3CBD" w:rsidRDefault="00827E3F" w:rsidP="00184358">
          <w:pPr>
            <w:rPr>
              <w:rFonts w:ascii="Segoe UI" w:hAnsi="Segoe UI" w:cs="Segoe UI"/>
              <w:szCs w:val="24"/>
            </w:rPr>
          </w:pPr>
        </w:p>
      </w:sdtContent>
    </w:sdt>
    <w:p w:rsidR="004A508A" w:rsidRPr="00DB10DD" w:rsidRDefault="004A508A" w:rsidP="00D10CB7">
      <w:pPr>
        <w:pStyle w:val="32"/>
        <w:rPr>
          <w:rFonts w:ascii="Segoe UI" w:hAnsi="Segoe UI" w:cs="Segoe UI"/>
          <w:i w:val="0"/>
          <w:sz w:val="24"/>
          <w:szCs w:val="24"/>
        </w:rPr>
      </w:pPr>
    </w:p>
    <w:p w:rsidR="004A508A" w:rsidRPr="00EF3FE7" w:rsidRDefault="004A508A" w:rsidP="00D10CB7">
      <w:pPr>
        <w:pStyle w:val="32"/>
        <w:rPr>
          <w:rFonts w:ascii="Segoe UI" w:hAnsi="Segoe UI" w:cs="Segoe UI"/>
          <w:i w:val="0"/>
          <w:sz w:val="24"/>
          <w:szCs w:val="24"/>
        </w:rPr>
      </w:pPr>
    </w:p>
    <w:p w:rsidR="00DD7A9D" w:rsidRDefault="00442FA1" w:rsidP="003C2D11">
      <w:pPr>
        <w:pStyle w:val="afffffff4"/>
      </w:pPr>
      <w:r w:rsidRPr="00EF3FE7">
        <w:br w:type="page"/>
      </w:r>
    </w:p>
    <w:p w:rsidR="00DD7A9D" w:rsidRPr="0056581D" w:rsidRDefault="00DD7A9D" w:rsidP="003C2D11">
      <w:pPr>
        <w:pStyle w:val="afffffff4"/>
      </w:pPr>
      <w:bookmarkStart w:id="11" w:name="_Toc173940052"/>
      <w:bookmarkStart w:id="12" w:name="_Toc205122158"/>
      <w:r w:rsidRPr="0056581D">
        <w:lastRenderedPageBreak/>
        <w:t>ПЕРЕЧЕНЬ ПРИЛОЖЕНИЙ</w:t>
      </w:r>
      <w:bookmarkEnd w:id="11"/>
      <w:bookmarkEnd w:id="12"/>
    </w:p>
    <w:p w:rsidR="00163DDA" w:rsidRPr="00163DDA" w:rsidRDefault="00DD7A9D" w:rsidP="004045EA">
      <w:pPr>
        <w:pStyle w:val="aff2"/>
      </w:pPr>
      <w:r w:rsidRPr="00163DDA">
        <w:t>Приложение 1 –</w:t>
      </w:r>
      <w:r w:rsidR="003F6307" w:rsidRPr="00163DDA">
        <w:t xml:space="preserve"> ТС </w:t>
      </w:r>
      <w:r w:rsidR="00163DDA" w:rsidRPr="00163DDA">
        <w:t>от Районной котельной №1</w:t>
      </w:r>
    </w:p>
    <w:p w:rsidR="00163DDA" w:rsidRPr="00163DDA" w:rsidRDefault="00163DDA" w:rsidP="004045EA">
      <w:pPr>
        <w:pStyle w:val="aff2"/>
      </w:pPr>
      <w:r w:rsidRPr="00163DDA">
        <w:t xml:space="preserve">Приложение 2 – ТС от Котельной №2 и №3 </w:t>
      </w:r>
    </w:p>
    <w:p w:rsidR="00163DDA" w:rsidRPr="00163DDA" w:rsidRDefault="00163DDA" w:rsidP="004045EA">
      <w:pPr>
        <w:pStyle w:val="aff2"/>
      </w:pPr>
      <w:r w:rsidRPr="00163DDA">
        <w:t xml:space="preserve">Приложение 3 – ТС от Котельной №4 с. Карманово </w:t>
      </w:r>
    </w:p>
    <w:p w:rsidR="00163DDA" w:rsidRPr="00163DDA" w:rsidRDefault="00163DDA" w:rsidP="004045EA">
      <w:pPr>
        <w:pStyle w:val="aff2"/>
      </w:pPr>
      <w:r w:rsidRPr="00163DDA">
        <w:t xml:space="preserve">Приложение 4 – ТС от Котельной №5 ул. Мира </w:t>
      </w:r>
    </w:p>
    <w:p w:rsidR="00163DDA" w:rsidRPr="00163DDA" w:rsidRDefault="00163DDA" w:rsidP="004045EA">
      <w:pPr>
        <w:pStyle w:val="aff2"/>
      </w:pPr>
      <w:r w:rsidRPr="00163DDA">
        <w:t xml:space="preserve">Приложение 5 – ТС от Котельной №6 ул. Пушная </w:t>
      </w:r>
    </w:p>
    <w:p w:rsidR="00163DDA" w:rsidRPr="00163DDA" w:rsidRDefault="00163DDA" w:rsidP="004045EA">
      <w:pPr>
        <w:pStyle w:val="aff2"/>
      </w:pPr>
      <w:r w:rsidRPr="00163DDA">
        <w:t xml:space="preserve">Приложение 6 – ТС от БМК-7 </w:t>
      </w:r>
    </w:p>
    <w:p w:rsidR="00163DDA" w:rsidRPr="00163DDA" w:rsidRDefault="00163DDA" w:rsidP="004045EA">
      <w:pPr>
        <w:pStyle w:val="aff2"/>
      </w:pPr>
      <w:r w:rsidRPr="00163DDA">
        <w:t xml:space="preserve">Приложение 7 – ТС от БМК8 </w:t>
      </w:r>
    </w:p>
    <w:p w:rsidR="00163DDA" w:rsidRPr="00163DDA" w:rsidRDefault="00163DDA" w:rsidP="004045EA">
      <w:pPr>
        <w:pStyle w:val="aff2"/>
      </w:pPr>
      <w:r w:rsidRPr="00163DDA">
        <w:t xml:space="preserve">Приложение 8 – ТС от БМК-9 </w:t>
      </w:r>
    </w:p>
    <w:p w:rsidR="00163DDA" w:rsidRPr="00163DDA" w:rsidRDefault="00163DDA" w:rsidP="004045EA">
      <w:pPr>
        <w:pStyle w:val="aff2"/>
      </w:pPr>
      <w:r w:rsidRPr="00163DDA">
        <w:t xml:space="preserve">Приложение 9 – ТС от Котельной с. Карманово, ул. Набережная, 18 </w:t>
      </w:r>
    </w:p>
    <w:p w:rsidR="00163DDA" w:rsidRPr="00163DDA" w:rsidRDefault="00163DDA" w:rsidP="004045EA">
      <w:pPr>
        <w:pStyle w:val="aff2"/>
      </w:pPr>
      <w:r w:rsidRPr="00163DDA">
        <w:t>Приложение 10 – ТС от Котельной пр. Первомайский, 1</w:t>
      </w:r>
    </w:p>
    <w:p w:rsidR="00163DDA" w:rsidRPr="00163DDA" w:rsidRDefault="00163DDA" w:rsidP="004045EA">
      <w:pPr>
        <w:pStyle w:val="aff2"/>
      </w:pPr>
      <w:r w:rsidRPr="00163DDA">
        <w:t>Приложение 11 – ТС от Котельной ул. Комсомольская, 9</w:t>
      </w:r>
    </w:p>
    <w:p w:rsidR="00163DDA" w:rsidRPr="00163DDA" w:rsidRDefault="00163DDA" w:rsidP="004045EA">
      <w:pPr>
        <w:pStyle w:val="aff2"/>
      </w:pPr>
      <w:r w:rsidRPr="00163DDA">
        <w:t xml:space="preserve">Приложение 12 – ТС от Котельной ул. Советская д. 64а, ФОК «Восток» </w:t>
      </w:r>
    </w:p>
    <w:p w:rsidR="00163DDA" w:rsidRPr="00163DDA" w:rsidRDefault="00163DDA" w:rsidP="004045EA">
      <w:pPr>
        <w:pStyle w:val="aff2"/>
      </w:pPr>
      <w:r w:rsidRPr="00163DDA">
        <w:t>Приложение 13 – ТС д. Акатово, Акатовская школа</w:t>
      </w:r>
    </w:p>
    <w:p w:rsidR="00163DDA" w:rsidRPr="00163DDA" w:rsidRDefault="00163DDA" w:rsidP="004045EA">
      <w:pPr>
        <w:pStyle w:val="aff2"/>
      </w:pPr>
      <w:r w:rsidRPr="00163DDA">
        <w:t xml:space="preserve">Приложение 14 – ТС д. Никольское, Никольская школа </w:t>
      </w:r>
    </w:p>
    <w:p w:rsidR="00163DDA" w:rsidRPr="00163DDA" w:rsidRDefault="00163DDA" w:rsidP="004045EA">
      <w:pPr>
        <w:pStyle w:val="aff2"/>
      </w:pPr>
      <w:r w:rsidRPr="00163DDA">
        <w:t xml:space="preserve">Приложение 15 – ТС с. Пречистое, Пречистенская школа </w:t>
      </w:r>
    </w:p>
    <w:p w:rsidR="00163DDA" w:rsidRPr="00163DDA" w:rsidRDefault="00163DDA" w:rsidP="004045EA">
      <w:pPr>
        <w:pStyle w:val="aff2"/>
      </w:pPr>
      <w:r w:rsidRPr="00163DDA">
        <w:t xml:space="preserve">Приложение 16 – ТС д. Родоманово, Родомановская школа </w:t>
      </w:r>
    </w:p>
    <w:p w:rsidR="00163DDA" w:rsidRPr="00163DDA" w:rsidRDefault="00163DDA" w:rsidP="004045EA">
      <w:pPr>
        <w:pStyle w:val="aff2"/>
      </w:pPr>
      <w:r w:rsidRPr="00163DDA">
        <w:t xml:space="preserve">Приложение 17 – ТС д. Токарево, Токаревская школа </w:t>
      </w:r>
    </w:p>
    <w:p w:rsidR="00163DDA" w:rsidRDefault="00163DDA" w:rsidP="004045EA">
      <w:pPr>
        <w:pStyle w:val="aff2"/>
      </w:pPr>
      <w:r w:rsidRPr="00163DDA">
        <w:t>Приложение 18 – ТС д. Клушино, Клушинский СДК</w:t>
      </w:r>
      <w:r w:rsidRPr="00DD7A9D">
        <w:t xml:space="preserve"> </w:t>
      </w:r>
    </w:p>
    <w:p w:rsidR="00DD7A9D" w:rsidRPr="00DD7A9D" w:rsidRDefault="00DD7A9D" w:rsidP="004045EA">
      <w:pPr>
        <w:pStyle w:val="aff2"/>
        <w:rPr>
          <w:b/>
          <w:caps/>
        </w:rPr>
      </w:pPr>
      <w:r w:rsidRPr="00DD7A9D">
        <w:br w:type="page"/>
      </w:r>
    </w:p>
    <w:p w:rsidR="00E3281E" w:rsidRPr="00EB6635" w:rsidRDefault="002B459D" w:rsidP="003C2D11">
      <w:pPr>
        <w:pStyle w:val="afffffff4"/>
      </w:pPr>
      <w:bookmarkStart w:id="13" w:name="_Toc205122159"/>
      <w:r w:rsidRPr="00EB6635">
        <w:lastRenderedPageBreak/>
        <w:t>ВВЕДЕНИЕ</w:t>
      </w:r>
      <w:bookmarkEnd w:id="13"/>
    </w:p>
    <w:p w:rsidR="00E3281E" w:rsidRPr="002C4067" w:rsidRDefault="00E3281E" w:rsidP="00F4372A">
      <w:pPr>
        <w:pStyle w:val="aff2"/>
      </w:pPr>
      <w:r w:rsidRPr="00000E82">
        <w:rPr>
          <w:b/>
          <w:bCs/>
        </w:rPr>
        <w:t>Схема теплоснабжения</w:t>
      </w:r>
      <w:r w:rsidRPr="002C4067">
        <w:t xml:space="preserve"> — документ, содержащий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rsidR="00E3281E" w:rsidRPr="002C4067" w:rsidRDefault="00E3281E" w:rsidP="00F4372A">
      <w:pPr>
        <w:pStyle w:val="aff2"/>
      </w:pPr>
      <w:r w:rsidRPr="002C4067">
        <w:t>Система централизованного теплоснабжения представляет собой сложный технологический объект с огромным количеством непростых задач, от правильного решения которых во многом зависят масштабы необходимых капитальных вложений в эти системы. Прогноз спроса на тепловую энергию основан на прогнозировании развития населенного пункта, в первую очередь его градостроительной деятельности, определённой генеральным планом.</w:t>
      </w:r>
    </w:p>
    <w:p w:rsidR="00E3281E" w:rsidRPr="002C4067" w:rsidRDefault="00E3281E" w:rsidP="00F4372A">
      <w:pPr>
        <w:pStyle w:val="aff2"/>
      </w:pPr>
      <w:r w:rsidRPr="002C4067">
        <w:t>Рассмотрение</w:t>
      </w:r>
      <w:r w:rsidR="0094485C" w:rsidRPr="002C4067">
        <w:t xml:space="preserve"> </w:t>
      </w:r>
      <w:r w:rsidRPr="002C4067">
        <w:t>проблемы</w:t>
      </w:r>
      <w:r w:rsidR="0094485C" w:rsidRPr="002C4067">
        <w:t xml:space="preserve"> </w:t>
      </w:r>
      <w:r w:rsidRPr="002C4067">
        <w:t>начинается</w:t>
      </w:r>
      <w:r w:rsidR="0094485C" w:rsidRPr="002C4067">
        <w:t xml:space="preserve"> </w:t>
      </w:r>
      <w:r w:rsidRPr="002C4067">
        <w:t>на</w:t>
      </w:r>
      <w:r w:rsidR="0094485C" w:rsidRPr="002C4067">
        <w:t xml:space="preserve"> </w:t>
      </w:r>
      <w:r w:rsidRPr="002C4067">
        <w:t>стадии</w:t>
      </w:r>
      <w:r w:rsidR="0094485C" w:rsidRPr="002C4067">
        <w:t xml:space="preserve"> </w:t>
      </w:r>
      <w:r w:rsidRPr="002C4067">
        <w:t>разработки</w:t>
      </w:r>
      <w:r w:rsidR="0094485C" w:rsidRPr="002C4067">
        <w:t xml:space="preserve"> </w:t>
      </w:r>
      <w:r w:rsidRPr="002C4067">
        <w:t>генеральных</w:t>
      </w:r>
      <w:r w:rsidR="0094485C" w:rsidRPr="002C4067">
        <w:t xml:space="preserve"> </w:t>
      </w:r>
      <w:r w:rsidRPr="002C4067">
        <w:t>планов</w:t>
      </w:r>
      <w:r w:rsidR="0094485C" w:rsidRPr="002C4067">
        <w:t xml:space="preserve"> </w:t>
      </w:r>
      <w:r w:rsidRPr="002C4067">
        <w:t>в</w:t>
      </w:r>
      <w:r w:rsidR="0094485C" w:rsidRPr="002C4067">
        <w:t xml:space="preserve"> </w:t>
      </w:r>
      <w:r w:rsidRPr="002C4067">
        <w:t>самом</w:t>
      </w:r>
      <w:r w:rsidR="0094485C" w:rsidRPr="002C4067">
        <w:t xml:space="preserve"> </w:t>
      </w:r>
      <w:r w:rsidRPr="002C4067">
        <w:t>общем</w:t>
      </w:r>
      <w:r w:rsidR="0094485C" w:rsidRPr="002C4067">
        <w:t xml:space="preserve"> </w:t>
      </w:r>
      <w:r w:rsidRPr="002C4067">
        <w:t>виде</w:t>
      </w:r>
      <w:r w:rsidR="0094485C" w:rsidRPr="002C4067">
        <w:t xml:space="preserve"> </w:t>
      </w:r>
      <w:r w:rsidRPr="002C4067">
        <w:t>совместно</w:t>
      </w:r>
      <w:r w:rsidR="0094485C" w:rsidRPr="002C4067">
        <w:t xml:space="preserve"> </w:t>
      </w:r>
      <w:r w:rsidRPr="002C4067">
        <w:t>с</w:t>
      </w:r>
      <w:r w:rsidR="0094485C" w:rsidRPr="002C4067">
        <w:t xml:space="preserve"> </w:t>
      </w:r>
      <w:r w:rsidRPr="002C4067">
        <w:t>другими вопросами</w:t>
      </w:r>
      <w:r w:rsidR="0094485C" w:rsidRPr="002C4067">
        <w:t xml:space="preserve"> </w:t>
      </w:r>
      <w:r w:rsidRPr="002C4067">
        <w:t>городской</w:t>
      </w:r>
      <w:r w:rsidR="0094485C" w:rsidRPr="002C4067">
        <w:t xml:space="preserve"> </w:t>
      </w:r>
      <w:r w:rsidRPr="002C4067">
        <w:t>инфраструктуры,</w:t>
      </w:r>
      <w:r w:rsidR="0094485C" w:rsidRPr="002C4067">
        <w:t xml:space="preserve"> </w:t>
      </w:r>
      <w:r w:rsidRPr="002C4067">
        <w:t>и</w:t>
      </w:r>
      <w:r w:rsidR="0094485C" w:rsidRPr="002C4067">
        <w:t xml:space="preserve"> </w:t>
      </w:r>
      <w:r w:rsidRPr="002C4067">
        <w:t>такие</w:t>
      </w:r>
      <w:r w:rsidR="0094485C" w:rsidRPr="002C4067">
        <w:t xml:space="preserve"> </w:t>
      </w:r>
      <w:r w:rsidRPr="002C4067">
        <w:t>решения</w:t>
      </w:r>
      <w:r w:rsidR="0094485C" w:rsidRPr="002C4067">
        <w:t xml:space="preserve"> </w:t>
      </w:r>
      <w:r w:rsidRPr="002C4067">
        <w:t>носят</w:t>
      </w:r>
      <w:r w:rsidR="0094485C" w:rsidRPr="002C4067">
        <w:t xml:space="preserve"> </w:t>
      </w:r>
      <w:r w:rsidRPr="002C4067">
        <w:t>предварительный</w:t>
      </w:r>
      <w:r w:rsidR="0094485C" w:rsidRPr="002C4067">
        <w:t xml:space="preserve"> </w:t>
      </w:r>
      <w:r w:rsidRPr="002C4067">
        <w:t xml:space="preserve">характер. </w:t>
      </w:r>
    </w:p>
    <w:p w:rsidR="00E3281E" w:rsidRPr="002C4067" w:rsidRDefault="00E3281E" w:rsidP="00F4372A">
      <w:pPr>
        <w:pStyle w:val="aff2"/>
      </w:pPr>
      <w:r w:rsidRPr="002C4067">
        <w:t>Конечной целью грамотно организованной схемы теплоснабжения является:</w:t>
      </w:r>
    </w:p>
    <w:p w:rsidR="00E3281E" w:rsidRPr="00C060A8" w:rsidRDefault="00E3281E" w:rsidP="009138F6">
      <w:pPr>
        <w:pStyle w:val="afffffff8"/>
        <w:numPr>
          <w:ilvl w:val="0"/>
          <w:numId w:val="13"/>
        </w:numPr>
      </w:pPr>
      <w:r w:rsidRPr="00C060A8">
        <w:t>определение направления развития системы теплоснабжения на расчетный период;</w:t>
      </w:r>
    </w:p>
    <w:p w:rsidR="00E3281E" w:rsidRPr="00C060A8" w:rsidRDefault="00E3281E" w:rsidP="009138F6">
      <w:pPr>
        <w:pStyle w:val="afffffff8"/>
        <w:numPr>
          <w:ilvl w:val="0"/>
          <w:numId w:val="13"/>
        </w:numPr>
      </w:pPr>
      <w:r w:rsidRPr="00C060A8">
        <w:t>определение экономической целесообразности и экологической возможности строительства новых, расширения и реконструкции действующих теплоисточников;</w:t>
      </w:r>
    </w:p>
    <w:p w:rsidR="00E3281E" w:rsidRPr="00C060A8" w:rsidRDefault="00E3281E" w:rsidP="009138F6">
      <w:pPr>
        <w:pStyle w:val="afffffff8"/>
        <w:numPr>
          <w:ilvl w:val="0"/>
          <w:numId w:val="13"/>
        </w:numPr>
      </w:pPr>
      <w:r w:rsidRPr="00C060A8">
        <w:t>снижение издержек производства, передачи и себестоимости любого вида энергии;</w:t>
      </w:r>
    </w:p>
    <w:p w:rsidR="00E3281E" w:rsidRPr="00C060A8" w:rsidRDefault="00E3281E" w:rsidP="009138F6">
      <w:pPr>
        <w:pStyle w:val="afffffff8"/>
        <w:numPr>
          <w:ilvl w:val="0"/>
          <w:numId w:val="13"/>
        </w:numPr>
      </w:pPr>
      <w:r w:rsidRPr="00C060A8">
        <w:t>повышение качества предоставляемых энергоресурсов;</w:t>
      </w:r>
    </w:p>
    <w:p w:rsidR="00E3281E" w:rsidRDefault="00E3281E" w:rsidP="009138F6">
      <w:pPr>
        <w:pStyle w:val="afffffff8"/>
        <w:numPr>
          <w:ilvl w:val="0"/>
          <w:numId w:val="13"/>
        </w:numPr>
      </w:pPr>
      <w:r w:rsidRPr="00C060A8">
        <w:t>увеличение прибыли самого предприятия.</w:t>
      </w:r>
    </w:p>
    <w:p w:rsidR="00E3281E" w:rsidRPr="002C4067" w:rsidRDefault="00E3281E" w:rsidP="00000E82">
      <w:pPr>
        <w:pStyle w:val="aff2"/>
      </w:pPr>
      <w:r w:rsidRPr="002C4067">
        <w:t>Значительный потенциал экономии и рост стоимости энергоресурсов делают проблему энергоресурсосбережения весьма актуальной.</w:t>
      </w:r>
    </w:p>
    <w:p w:rsidR="00E3281E" w:rsidRPr="002C4067" w:rsidRDefault="00E3281E" w:rsidP="00000E82">
      <w:pPr>
        <w:pStyle w:val="aff2"/>
      </w:pPr>
      <w:r w:rsidRPr="002C4067">
        <w:t>Схемы разрабатываются на основе анализа фактических тепловых нагрузок потребителей с учётом перспективного развития</w:t>
      </w:r>
      <w:r w:rsidRPr="002C4067">
        <w:rPr>
          <w:b/>
        </w:rPr>
        <w:t>,</w:t>
      </w:r>
      <w:r w:rsidRPr="002C4067">
        <w:t xml:space="preserve"> оценки состояния</w:t>
      </w:r>
      <w:r w:rsidR="0094485C" w:rsidRPr="002C4067">
        <w:t xml:space="preserve"> </w:t>
      </w:r>
      <w:r w:rsidRPr="002C4067">
        <w:t>существующих источников тепла и тепловых сетей и возможности их дальнейшего использования, рассмотрения вопросов надёжности, экономичности.</w:t>
      </w:r>
    </w:p>
    <w:p w:rsidR="005F390E" w:rsidRPr="002C4067" w:rsidRDefault="005F390E" w:rsidP="00000E82">
      <w:pPr>
        <w:pStyle w:val="aff2"/>
      </w:pPr>
      <w:r w:rsidRPr="002C4067">
        <w:t xml:space="preserve">Основные принципы разработки схемы теплоснабжения: </w:t>
      </w:r>
    </w:p>
    <w:p w:rsidR="005F390E" w:rsidRPr="00C060A8" w:rsidRDefault="005F390E" w:rsidP="009138F6">
      <w:pPr>
        <w:pStyle w:val="afffffff8"/>
        <w:numPr>
          <w:ilvl w:val="0"/>
          <w:numId w:val="14"/>
        </w:numPr>
      </w:pPr>
      <w:r w:rsidRPr="00C060A8">
        <w:t xml:space="preserve">обеспечение безопасности и надежности теплоснабжения потребителей в соответствии с требованиями технических регламентов; </w:t>
      </w:r>
    </w:p>
    <w:p w:rsidR="005F390E" w:rsidRPr="00C060A8" w:rsidRDefault="005F390E" w:rsidP="009138F6">
      <w:pPr>
        <w:pStyle w:val="afffffff8"/>
        <w:numPr>
          <w:ilvl w:val="0"/>
          <w:numId w:val="14"/>
        </w:numPr>
      </w:pPr>
      <w:r w:rsidRPr="00C060A8">
        <w:t>обеспечение</w:t>
      </w:r>
      <w:r w:rsidR="00851204" w:rsidRPr="00C060A8">
        <w:t xml:space="preserve"> </w:t>
      </w:r>
      <w:r w:rsidRPr="00C060A8">
        <w:t>энергетической</w:t>
      </w:r>
      <w:r w:rsidR="00851204" w:rsidRPr="00C060A8">
        <w:t xml:space="preserve"> </w:t>
      </w:r>
      <w:r w:rsidRPr="00C060A8">
        <w:t>эффективности</w:t>
      </w:r>
      <w:r w:rsidR="00851204" w:rsidRPr="00C060A8">
        <w:t xml:space="preserve"> </w:t>
      </w:r>
      <w:r w:rsidRPr="00C060A8">
        <w:t>теплоснабжения</w:t>
      </w:r>
      <w:r w:rsidR="00851204" w:rsidRPr="00C060A8">
        <w:t xml:space="preserve"> </w:t>
      </w:r>
      <w:r w:rsidRPr="00C060A8">
        <w:t>и</w:t>
      </w:r>
      <w:r w:rsidR="00851204" w:rsidRPr="00C060A8">
        <w:t xml:space="preserve"> </w:t>
      </w:r>
      <w:r w:rsidRPr="00C060A8">
        <w:t>потребления</w:t>
      </w:r>
      <w:r w:rsidR="00851204" w:rsidRPr="00C060A8">
        <w:t xml:space="preserve"> </w:t>
      </w:r>
      <w:r w:rsidRPr="00C060A8">
        <w:t xml:space="preserve">тепловой энергии с учетом требований, установленных федеральными законами; </w:t>
      </w:r>
    </w:p>
    <w:p w:rsidR="005F390E" w:rsidRPr="00C060A8" w:rsidRDefault="005F390E" w:rsidP="009138F6">
      <w:pPr>
        <w:pStyle w:val="afffffff8"/>
        <w:numPr>
          <w:ilvl w:val="0"/>
          <w:numId w:val="14"/>
        </w:numPr>
      </w:pPr>
      <w:r w:rsidRPr="00C060A8">
        <w:t>обеспечение</w:t>
      </w:r>
      <w:r w:rsidR="00851204" w:rsidRPr="00C060A8">
        <w:t xml:space="preserve"> </w:t>
      </w:r>
      <w:r w:rsidRPr="00C060A8">
        <w:t>приоритетного</w:t>
      </w:r>
      <w:r w:rsidR="00851204" w:rsidRPr="00C060A8">
        <w:t xml:space="preserve"> </w:t>
      </w:r>
      <w:r w:rsidRPr="00C060A8">
        <w:t>использования</w:t>
      </w:r>
      <w:r w:rsidR="00851204" w:rsidRPr="00C060A8">
        <w:t xml:space="preserve"> </w:t>
      </w:r>
      <w:r w:rsidRPr="00C060A8">
        <w:t>комбинированной</w:t>
      </w:r>
      <w:r w:rsidR="00851204" w:rsidRPr="00C060A8">
        <w:t xml:space="preserve"> </w:t>
      </w:r>
      <w:r w:rsidRPr="00C060A8">
        <w:t>выработки</w:t>
      </w:r>
      <w:r w:rsidR="00851204" w:rsidRPr="00C060A8">
        <w:t xml:space="preserve"> </w:t>
      </w:r>
      <w:r w:rsidRPr="00C060A8">
        <w:t>тепловой</w:t>
      </w:r>
      <w:r w:rsidR="00851204" w:rsidRPr="00C060A8">
        <w:t xml:space="preserve"> </w:t>
      </w:r>
      <w:r w:rsidRPr="00C060A8">
        <w:t>и электрической</w:t>
      </w:r>
      <w:r w:rsidR="00851204" w:rsidRPr="00C060A8">
        <w:t xml:space="preserve"> </w:t>
      </w:r>
      <w:r w:rsidRPr="00C060A8">
        <w:t>энергии</w:t>
      </w:r>
      <w:r w:rsidR="00851204" w:rsidRPr="00C060A8">
        <w:t xml:space="preserve"> </w:t>
      </w:r>
      <w:r w:rsidRPr="00C060A8">
        <w:t>для</w:t>
      </w:r>
      <w:r w:rsidR="00851204" w:rsidRPr="00C060A8">
        <w:t xml:space="preserve"> </w:t>
      </w:r>
      <w:r w:rsidRPr="00C060A8">
        <w:t>организации</w:t>
      </w:r>
      <w:r w:rsidR="00851204" w:rsidRPr="00C060A8">
        <w:t xml:space="preserve"> </w:t>
      </w:r>
      <w:r w:rsidRPr="00C060A8">
        <w:t>теплоснабжения</w:t>
      </w:r>
      <w:r w:rsidR="00851204" w:rsidRPr="00C060A8">
        <w:t xml:space="preserve"> </w:t>
      </w:r>
      <w:r w:rsidRPr="00C060A8">
        <w:t>с</w:t>
      </w:r>
      <w:r w:rsidR="00851204" w:rsidRPr="00C060A8">
        <w:t xml:space="preserve"> </w:t>
      </w:r>
      <w:r w:rsidRPr="00C060A8">
        <w:t>учетом</w:t>
      </w:r>
      <w:r w:rsidR="00851204" w:rsidRPr="00C060A8">
        <w:t xml:space="preserve"> </w:t>
      </w:r>
      <w:r w:rsidRPr="00C060A8">
        <w:t xml:space="preserve">экономической обоснованности; </w:t>
      </w:r>
    </w:p>
    <w:p w:rsidR="005F390E" w:rsidRPr="00C060A8" w:rsidRDefault="005F390E" w:rsidP="009138F6">
      <w:pPr>
        <w:pStyle w:val="afffffff8"/>
        <w:numPr>
          <w:ilvl w:val="0"/>
          <w:numId w:val="14"/>
        </w:numPr>
      </w:pPr>
      <w:r w:rsidRPr="00C060A8">
        <w:t>соблюдение</w:t>
      </w:r>
      <w:r w:rsidR="00851204" w:rsidRPr="00C060A8">
        <w:t xml:space="preserve"> </w:t>
      </w:r>
      <w:r w:rsidRPr="00C060A8">
        <w:t>баланса</w:t>
      </w:r>
      <w:r w:rsidR="00851204" w:rsidRPr="00C060A8">
        <w:t xml:space="preserve"> </w:t>
      </w:r>
      <w:r w:rsidRPr="00C060A8">
        <w:t>экономических</w:t>
      </w:r>
      <w:r w:rsidR="00851204" w:rsidRPr="00C060A8">
        <w:t xml:space="preserve"> </w:t>
      </w:r>
      <w:r w:rsidRPr="00C060A8">
        <w:t>интересов</w:t>
      </w:r>
      <w:r w:rsidR="00851204" w:rsidRPr="00C060A8">
        <w:t xml:space="preserve"> </w:t>
      </w:r>
      <w:r w:rsidRPr="00C060A8">
        <w:t>теплоснабжающих</w:t>
      </w:r>
      <w:r w:rsidR="00851204" w:rsidRPr="00C060A8">
        <w:t xml:space="preserve"> </w:t>
      </w:r>
      <w:r w:rsidRPr="00C060A8">
        <w:t>организаций</w:t>
      </w:r>
      <w:r w:rsidR="00851204" w:rsidRPr="00C060A8">
        <w:t xml:space="preserve"> </w:t>
      </w:r>
      <w:r w:rsidRPr="00C060A8">
        <w:t xml:space="preserve">и интересов потребителей; </w:t>
      </w:r>
    </w:p>
    <w:p w:rsidR="005F390E" w:rsidRPr="00C060A8" w:rsidRDefault="005F390E" w:rsidP="009138F6">
      <w:pPr>
        <w:pStyle w:val="afffffff8"/>
        <w:numPr>
          <w:ilvl w:val="0"/>
          <w:numId w:val="14"/>
        </w:numPr>
      </w:pPr>
      <w:r w:rsidRPr="00C060A8">
        <w:t xml:space="preserve">минимизация затрат на теплоснабжение в расчете на единицу потребляемой тепловой энергии для потребителя в долгосрочной перспективе; </w:t>
      </w:r>
    </w:p>
    <w:p w:rsidR="005F390E" w:rsidRPr="00C060A8" w:rsidRDefault="005F390E" w:rsidP="009138F6">
      <w:pPr>
        <w:pStyle w:val="afffffff8"/>
        <w:numPr>
          <w:ilvl w:val="0"/>
          <w:numId w:val="14"/>
        </w:numPr>
      </w:pPr>
      <w:r w:rsidRPr="00C060A8">
        <w:t>обеспечение</w:t>
      </w:r>
      <w:r w:rsidR="00851204" w:rsidRPr="00C060A8">
        <w:t xml:space="preserve"> </w:t>
      </w:r>
      <w:r w:rsidRPr="00C060A8">
        <w:t>недискриминационных</w:t>
      </w:r>
      <w:r w:rsidR="00851204" w:rsidRPr="00C060A8">
        <w:t xml:space="preserve"> </w:t>
      </w:r>
      <w:r w:rsidRPr="00C060A8">
        <w:t>и</w:t>
      </w:r>
      <w:r w:rsidR="00851204" w:rsidRPr="00C060A8">
        <w:t xml:space="preserve"> </w:t>
      </w:r>
      <w:r w:rsidRPr="00C060A8">
        <w:t>стабильных</w:t>
      </w:r>
      <w:r w:rsidR="00851204" w:rsidRPr="00C060A8">
        <w:t xml:space="preserve"> </w:t>
      </w:r>
      <w:r w:rsidRPr="00C060A8">
        <w:t>условий</w:t>
      </w:r>
      <w:r w:rsidR="00851204" w:rsidRPr="00C060A8">
        <w:t xml:space="preserve"> </w:t>
      </w:r>
      <w:r w:rsidRPr="00C060A8">
        <w:t xml:space="preserve">осуществления предпринимательской деятельности в сфере теплоснабжения; </w:t>
      </w:r>
    </w:p>
    <w:p w:rsidR="00F4372A" w:rsidRDefault="005F390E" w:rsidP="009138F6">
      <w:pPr>
        <w:pStyle w:val="afffffff8"/>
        <w:numPr>
          <w:ilvl w:val="0"/>
          <w:numId w:val="14"/>
        </w:numPr>
      </w:pPr>
      <w:r w:rsidRPr="00C060A8">
        <w:t xml:space="preserve">согласование схем теплоснабжения с иными программами развития сетей инженерно-технического обеспечения. </w:t>
      </w:r>
    </w:p>
    <w:p w:rsidR="0017461A" w:rsidRPr="002C4067" w:rsidRDefault="005F390E" w:rsidP="00F4372A">
      <w:pPr>
        <w:pStyle w:val="aff2"/>
      </w:pPr>
      <w:r w:rsidRPr="002C4067">
        <w:lastRenderedPageBreak/>
        <w:t>При</w:t>
      </w:r>
      <w:r w:rsidR="00851204" w:rsidRPr="002C4067">
        <w:t xml:space="preserve"> </w:t>
      </w:r>
      <w:r w:rsidR="00042A16" w:rsidRPr="002C4067">
        <w:t>разработке</w:t>
      </w:r>
      <w:r w:rsidR="00851204" w:rsidRPr="002C4067">
        <w:t xml:space="preserve"> </w:t>
      </w:r>
      <w:r w:rsidRPr="002C4067">
        <w:t>схемы</w:t>
      </w:r>
      <w:r w:rsidR="00851204" w:rsidRPr="002C4067">
        <w:t xml:space="preserve"> </w:t>
      </w:r>
      <w:r w:rsidRPr="002C4067">
        <w:t>теплоснабжения</w:t>
      </w:r>
      <w:r w:rsidR="00851204" w:rsidRPr="002C4067">
        <w:t xml:space="preserve"> </w:t>
      </w:r>
      <w:r w:rsidRPr="002C4067">
        <w:t>использовались</w:t>
      </w:r>
      <w:r w:rsidR="00851204" w:rsidRPr="002C4067">
        <w:t xml:space="preserve"> </w:t>
      </w:r>
      <w:r w:rsidR="002F59BF" w:rsidRPr="002C4067">
        <w:t>исходные данные,</w:t>
      </w:r>
      <w:r w:rsidRPr="002C4067">
        <w:t xml:space="preserve"> предоставленные</w:t>
      </w:r>
      <w:r w:rsidR="00851204" w:rsidRPr="002C4067">
        <w:t xml:space="preserve"> </w:t>
      </w:r>
      <w:r w:rsidRPr="002C4067">
        <w:t>администрацией</w:t>
      </w:r>
      <w:r w:rsidR="00851204" w:rsidRPr="002C4067">
        <w:t xml:space="preserve"> </w:t>
      </w:r>
      <w:r w:rsidR="006B660B" w:rsidRPr="002C4067">
        <w:t>муниципального образования</w:t>
      </w:r>
      <w:r w:rsidR="00851204" w:rsidRPr="002C4067">
        <w:t xml:space="preserve"> </w:t>
      </w:r>
      <w:r w:rsidRPr="002C4067">
        <w:t xml:space="preserve">и теплоснабжающими организациями, в том числе следующие документы и источники: </w:t>
      </w:r>
    </w:p>
    <w:p w:rsidR="008F7A0C" w:rsidRPr="00C060A8" w:rsidRDefault="005D1772" w:rsidP="009138F6">
      <w:pPr>
        <w:pStyle w:val="afffffff8"/>
        <w:numPr>
          <w:ilvl w:val="0"/>
          <w:numId w:val="15"/>
        </w:numPr>
      </w:pPr>
      <w:r>
        <w:t>г</w:t>
      </w:r>
      <w:r w:rsidR="008F7A0C" w:rsidRPr="00C060A8">
        <w:t xml:space="preserve">енеральный план </w:t>
      </w:r>
      <w:r w:rsidR="00D458C1" w:rsidRPr="00C060A8">
        <w:t>развития муниципального образования</w:t>
      </w:r>
      <w:r w:rsidR="008F7A0C" w:rsidRPr="00C060A8">
        <w:t xml:space="preserve">; </w:t>
      </w:r>
    </w:p>
    <w:p w:rsidR="008F7A0C" w:rsidRPr="00C060A8" w:rsidRDefault="00D458C1" w:rsidP="009138F6">
      <w:pPr>
        <w:pStyle w:val="afffffff8"/>
        <w:numPr>
          <w:ilvl w:val="0"/>
          <w:numId w:val="15"/>
        </w:numPr>
      </w:pPr>
      <w:r w:rsidRPr="00C060A8">
        <w:t>материалы ранее утвержденных</w:t>
      </w:r>
      <w:r w:rsidR="008F7A0C" w:rsidRPr="00C060A8">
        <w:t xml:space="preserve"> сх</w:t>
      </w:r>
      <w:r w:rsidRPr="00C060A8">
        <w:t>ем</w:t>
      </w:r>
      <w:r w:rsidR="008F7A0C" w:rsidRPr="00C060A8">
        <w:t xml:space="preserve"> теплоснабжения; </w:t>
      </w:r>
    </w:p>
    <w:p w:rsidR="008F7A0C" w:rsidRPr="00C060A8" w:rsidRDefault="008F7A0C" w:rsidP="009138F6">
      <w:pPr>
        <w:pStyle w:val="afffffff8"/>
        <w:numPr>
          <w:ilvl w:val="0"/>
          <w:numId w:val="15"/>
        </w:numPr>
      </w:pPr>
      <w:r w:rsidRPr="00C060A8">
        <w:t xml:space="preserve">температурные графики, схемы сетей теплоснабжения, технологические схемы источников тепловой энергии, сведения по основному оборудованию, данные по присоединенной тепловой нагрузке и т.п.; </w:t>
      </w:r>
    </w:p>
    <w:p w:rsidR="008F7A0C" w:rsidRPr="00C060A8" w:rsidRDefault="008F7A0C" w:rsidP="009138F6">
      <w:pPr>
        <w:pStyle w:val="afffffff8"/>
        <w:numPr>
          <w:ilvl w:val="0"/>
          <w:numId w:val="15"/>
        </w:numPr>
      </w:pPr>
      <w:r w:rsidRPr="00C060A8">
        <w:t xml:space="preserve">показатели хозяйственной и финансовой деятельности теплоснабжающей организации (данные с официального сайта Федеральной антимонопольной службы «раскрытие информации» - http://ri.eias.ru); </w:t>
      </w:r>
    </w:p>
    <w:p w:rsidR="008F7A0C" w:rsidRPr="00C060A8" w:rsidRDefault="008F7A0C" w:rsidP="009138F6">
      <w:pPr>
        <w:pStyle w:val="afffffff8"/>
        <w:numPr>
          <w:ilvl w:val="0"/>
          <w:numId w:val="15"/>
        </w:numPr>
      </w:pPr>
      <w:r w:rsidRPr="00C060A8">
        <w:t xml:space="preserve">статистическая отчетность теплоснабжающих организаций о выработке и отпуске тепловой энергии и использовании ТЭР в натуральном выражении; </w:t>
      </w:r>
    </w:p>
    <w:p w:rsidR="008F7A0C" w:rsidRPr="00C060A8" w:rsidRDefault="008F7A0C" w:rsidP="009138F6">
      <w:pPr>
        <w:pStyle w:val="afffffff8"/>
        <w:numPr>
          <w:ilvl w:val="0"/>
          <w:numId w:val="15"/>
        </w:numPr>
      </w:pPr>
      <w:r w:rsidRPr="00C060A8">
        <w:t>предложения теплоснабжающих организаций по внесению изменений в схему теплоснабжения.</w:t>
      </w:r>
    </w:p>
    <w:p w:rsidR="0017461A" w:rsidRPr="002C4067" w:rsidRDefault="0017461A" w:rsidP="005D1772">
      <w:pPr>
        <w:pStyle w:val="aff2"/>
      </w:pPr>
      <w:r w:rsidRPr="002C4067">
        <w:t>Основанием для разработки схемы теплоснабжения является:</w:t>
      </w:r>
    </w:p>
    <w:p w:rsidR="0017461A" w:rsidRPr="002C4067" w:rsidRDefault="0017461A" w:rsidP="009138F6">
      <w:pPr>
        <w:pStyle w:val="afffffff8"/>
        <w:numPr>
          <w:ilvl w:val="0"/>
          <w:numId w:val="16"/>
        </w:numPr>
      </w:pPr>
      <w:r w:rsidRPr="002C4067">
        <w:t>Федеральный закон от 27.07.2010 № 190-ФЗ «О теплоснабжении»;</w:t>
      </w:r>
    </w:p>
    <w:p w:rsidR="0017461A" w:rsidRPr="002C4067" w:rsidRDefault="0017461A" w:rsidP="009138F6">
      <w:pPr>
        <w:pStyle w:val="afffffff8"/>
        <w:numPr>
          <w:ilvl w:val="0"/>
          <w:numId w:val="16"/>
        </w:numPr>
      </w:pPr>
      <w:r w:rsidRPr="002C4067">
        <w:t>Постановление Правительства РФ от 22.02.2012 № 154 «О требованиях к схемам теплоснабжения, порядку их разработки и утверждения»;</w:t>
      </w:r>
    </w:p>
    <w:p w:rsidR="0017461A" w:rsidRPr="002C4067" w:rsidRDefault="0017461A" w:rsidP="009138F6">
      <w:pPr>
        <w:pStyle w:val="afffffff8"/>
        <w:numPr>
          <w:ilvl w:val="0"/>
          <w:numId w:val="16"/>
        </w:numPr>
      </w:pPr>
      <w:r w:rsidRPr="002C4067">
        <w:t>Федеральный закон от 06.10.2003 № 131-ФЗ «Об общих принципах организации местного самоуправления в Российской Федерации»;</w:t>
      </w:r>
    </w:p>
    <w:p w:rsidR="0017461A" w:rsidRPr="002C4067" w:rsidRDefault="0017461A" w:rsidP="009138F6">
      <w:pPr>
        <w:pStyle w:val="afffffff8"/>
        <w:numPr>
          <w:ilvl w:val="0"/>
          <w:numId w:val="16"/>
        </w:numPr>
      </w:pPr>
      <w:r w:rsidRPr="002C4067">
        <w:t>Федеральный закон от 07.12.2011 № 417-ФЗ «О внесении изменений в отдельные законодательные акты Российской Федерации в связи с принятием Федерального закона "О водоснабжении и водоотведении»;</w:t>
      </w:r>
    </w:p>
    <w:p w:rsidR="0017461A" w:rsidRPr="002C4067" w:rsidRDefault="0017461A" w:rsidP="009138F6">
      <w:pPr>
        <w:pStyle w:val="afffffff8"/>
        <w:numPr>
          <w:ilvl w:val="0"/>
          <w:numId w:val="16"/>
        </w:numPr>
      </w:pPr>
      <w:r w:rsidRPr="002C4067">
        <w:t xml:space="preserve">Федеральный закон от 23.11.2009 № 261-ФЗ «Об энергосбережении и о повышении </w:t>
      </w:r>
      <w:r w:rsidR="002F59BF" w:rsidRPr="002C4067">
        <w:t>энергетической эффективности,</w:t>
      </w:r>
      <w:r w:rsidRPr="002C4067">
        <w:t xml:space="preserve"> и о внесении изменений в отдельные законодательные акты Российской Федерации»;</w:t>
      </w:r>
    </w:p>
    <w:p w:rsidR="0017461A" w:rsidRPr="002C4067" w:rsidRDefault="0017461A" w:rsidP="009138F6">
      <w:pPr>
        <w:pStyle w:val="afffffff8"/>
        <w:numPr>
          <w:ilvl w:val="0"/>
          <w:numId w:val="16"/>
        </w:numPr>
      </w:pPr>
      <w:r w:rsidRPr="002C4067">
        <w:t xml:space="preserve">Постановление Правительства РФ от 16.05.2014 № 452 «Об утверждении Правил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 и о внесении изменения в постановление Правительства Российской Федерации от </w:t>
      </w:r>
      <w:r w:rsidR="003438EA" w:rsidRPr="002C4067">
        <w:t>15 мая 2010 г. № 340</w:t>
      </w:r>
      <w:r w:rsidRPr="002C4067">
        <w:t>»;</w:t>
      </w:r>
    </w:p>
    <w:p w:rsidR="0017461A" w:rsidRPr="002C4067" w:rsidRDefault="0017461A" w:rsidP="009138F6">
      <w:pPr>
        <w:pStyle w:val="afffffff8"/>
        <w:numPr>
          <w:ilvl w:val="0"/>
          <w:numId w:val="16"/>
        </w:numPr>
      </w:pPr>
      <w:r w:rsidRPr="002C4067">
        <w:t>СП 124.13330.2012. «Свод правил. Тепловые сети. Актуализированная редакция СНиП 41-02-2003»;</w:t>
      </w:r>
    </w:p>
    <w:p w:rsidR="0017461A" w:rsidRPr="002C4067" w:rsidRDefault="0017461A" w:rsidP="009138F6">
      <w:pPr>
        <w:pStyle w:val="afffffff8"/>
        <w:numPr>
          <w:ilvl w:val="0"/>
          <w:numId w:val="16"/>
        </w:numPr>
      </w:pPr>
      <w:r w:rsidRPr="002C4067">
        <w:t>СП 50.13330.2012. «Свод правил. Тепловая защита зданий. Актуализированная редакция СНиП 23-02-2003».</w:t>
      </w:r>
    </w:p>
    <w:p w:rsidR="0017461A" w:rsidRPr="002C4067" w:rsidRDefault="0017461A" w:rsidP="005D1772">
      <w:pPr>
        <w:pStyle w:val="aff2"/>
      </w:pPr>
      <w:r w:rsidRPr="002C4067">
        <w:t>Основными нормативными документами при разработке схемы являются:</w:t>
      </w:r>
    </w:p>
    <w:p w:rsidR="0017461A" w:rsidRPr="002C4067" w:rsidRDefault="0017461A" w:rsidP="009138F6">
      <w:pPr>
        <w:pStyle w:val="afffffff8"/>
        <w:numPr>
          <w:ilvl w:val="0"/>
          <w:numId w:val="17"/>
        </w:numPr>
      </w:pPr>
      <w:r w:rsidRPr="002C4067">
        <w:t>Постановление Правительства РФ от 22.02.2012 № 154 «О требованиях к схемам теплоснабжения, порядку их разработки и утверждения»;</w:t>
      </w:r>
    </w:p>
    <w:p w:rsidR="0017461A" w:rsidRPr="002C4067" w:rsidRDefault="0017461A" w:rsidP="009138F6">
      <w:pPr>
        <w:pStyle w:val="afffffff8"/>
        <w:numPr>
          <w:ilvl w:val="0"/>
          <w:numId w:val="17"/>
        </w:numPr>
      </w:pPr>
      <w:r w:rsidRPr="002C4067">
        <w:t>Постановление Правительства РФ от 03.04.2018 № 405 «О внесении изменений в некоторые акты Правительства Российской Федерации»;</w:t>
      </w:r>
    </w:p>
    <w:p w:rsidR="0017461A" w:rsidRPr="002C4067" w:rsidRDefault="0017461A" w:rsidP="009138F6">
      <w:pPr>
        <w:pStyle w:val="afffffff8"/>
        <w:numPr>
          <w:ilvl w:val="0"/>
          <w:numId w:val="17"/>
        </w:numPr>
      </w:pPr>
      <w:r w:rsidRPr="002C4067">
        <w:lastRenderedPageBreak/>
        <w:t>Постановление Правительства РФ от 16.03.2019 № 276 «О внесении изменений в некоторые акты Правительства Российской Федерации по вопросам разработки и утверждения схем теплоснабжения в ценовых зонах теплоснабжения»;</w:t>
      </w:r>
    </w:p>
    <w:p w:rsidR="0017461A" w:rsidRPr="002C4067" w:rsidRDefault="0017461A" w:rsidP="009138F6">
      <w:pPr>
        <w:pStyle w:val="afffffff8"/>
        <w:numPr>
          <w:ilvl w:val="0"/>
          <w:numId w:val="17"/>
        </w:numPr>
      </w:pPr>
      <w:r w:rsidRPr="002C4067">
        <w:t xml:space="preserve">Приказ Минэнерго России от 05.03.2019 № 212 «Об утверждении Методических указаний по разработке схем теплоснабжения»; </w:t>
      </w:r>
    </w:p>
    <w:p w:rsidR="0017461A" w:rsidRPr="002C4067" w:rsidRDefault="0017461A" w:rsidP="009138F6">
      <w:pPr>
        <w:pStyle w:val="afffffff8"/>
        <w:numPr>
          <w:ilvl w:val="0"/>
          <w:numId w:val="17"/>
        </w:numPr>
      </w:pPr>
      <w:r w:rsidRPr="002C4067">
        <w:t>Постановление Правительства РФ от 08.08.2012 № 808 «Об организации теплоснабжения в Российской Федерации и о внесении изменений в некоторые акты Правительства Российской Федерации».</w:t>
      </w:r>
    </w:p>
    <w:p w:rsidR="00F638B4" w:rsidRPr="002C4067" w:rsidRDefault="00C8513F" w:rsidP="003C2D11">
      <w:pPr>
        <w:pStyle w:val="afffffff4"/>
      </w:pPr>
      <w:r w:rsidRPr="002C4067">
        <w:br w:type="page"/>
      </w:r>
      <w:bookmarkStart w:id="14" w:name="_Toc162259129"/>
      <w:bookmarkStart w:id="15" w:name="_Toc165985015"/>
      <w:bookmarkStart w:id="16" w:name="_Toc205122160"/>
      <w:r w:rsidR="002B459D" w:rsidRPr="002C4067">
        <w:lastRenderedPageBreak/>
        <w:t>ПЕРЕЧЕНЬ ИСПОЛЬЗУЕМЫХ ТЕРМИНОВ, ОПРЕДЕЛЕНИЙ И СОКРАЩЕНИЙ</w:t>
      </w:r>
      <w:bookmarkEnd w:id="14"/>
      <w:bookmarkEnd w:id="15"/>
      <w:bookmarkEnd w:id="16"/>
    </w:p>
    <w:p w:rsidR="00F638B4" w:rsidRPr="005D1772" w:rsidRDefault="00F638B4" w:rsidP="005D1772">
      <w:pPr>
        <w:pStyle w:val="aff2"/>
      </w:pPr>
      <w:r w:rsidRPr="005D1772">
        <w:t>В настоящем документе используютс</w:t>
      </w:r>
      <w:r w:rsidR="007A0B22" w:rsidRPr="005D1772">
        <w:t>я следующие термины и сокращении.</w:t>
      </w:r>
      <w:r w:rsidRPr="005D1772">
        <w:t xml:space="preserve"> </w:t>
      </w:r>
    </w:p>
    <w:p w:rsidR="00F638B4" w:rsidRPr="005D1772" w:rsidRDefault="00F638B4" w:rsidP="005D1772">
      <w:pPr>
        <w:pStyle w:val="aff2"/>
      </w:pPr>
      <w:r w:rsidRPr="005D1772">
        <w:rPr>
          <w:b/>
          <w:bCs/>
          <w:iCs/>
        </w:rPr>
        <w:t>Энергетический ресурс</w:t>
      </w:r>
      <w:r w:rsidRPr="005D1772">
        <w:t xml:space="preserve"> – носитель энергии, энергия которого используется или может быть использована при осуществлении хозяйственной и иной деятельности, а также ви</w:t>
      </w:r>
      <w:r w:rsidR="006B2270" w:rsidRPr="005D1772">
        <w:t>д</w:t>
      </w:r>
      <w:r w:rsidR="00787B99" w:rsidRPr="005D1772">
        <w:t xml:space="preserve"> </w:t>
      </w:r>
      <w:r w:rsidRPr="005D1772">
        <w:t>энергии (атомная, тепловая, электрическая, электромагнитная энергия или другой ви</w:t>
      </w:r>
      <w:r w:rsidR="00787B99" w:rsidRPr="005D1772">
        <w:t xml:space="preserve">д </w:t>
      </w:r>
      <w:r w:rsidRPr="005D1772">
        <w:t xml:space="preserve">энергии). </w:t>
      </w:r>
    </w:p>
    <w:p w:rsidR="00F638B4" w:rsidRPr="005D1772" w:rsidRDefault="00F638B4" w:rsidP="005D1772">
      <w:pPr>
        <w:pStyle w:val="aff2"/>
      </w:pPr>
      <w:r w:rsidRPr="005D1772">
        <w:rPr>
          <w:b/>
          <w:bCs/>
          <w:iCs/>
        </w:rPr>
        <w:t xml:space="preserve">Энергосбережение – </w:t>
      </w:r>
      <w:r w:rsidRPr="005D1772">
        <w:t>реализация организационных, правовых, технических, технологических, экономических и иных мер, направленных на уменьшение объема используемых энергетических ресурсов при сохранении соответствующего полезного эффекта от их использования (в том числе объема произведенной продукции, выполненных работ, оказанных услуг).</w:t>
      </w:r>
      <w:r w:rsidR="00851204" w:rsidRPr="005D1772">
        <w:t xml:space="preserve"> </w:t>
      </w:r>
    </w:p>
    <w:p w:rsidR="00F638B4" w:rsidRPr="005D1772" w:rsidRDefault="00F638B4" w:rsidP="005D1772">
      <w:pPr>
        <w:pStyle w:val="aff2"/>
      </w:pPr>
      <w:r w:rsidRPr="005D1772">
        <w:rPr>
          <w:b/>
          <w:bCs/>
          <w:iCs/>
        </w:rPr>
        <w:t>Энергетическая эффективность</w:t>
      </w:r>
      <w:r w:rsidRPr="005D1772">
        <w:t xml:space="preserve"> – характеристики, отражающие отношение полезного эффекта от использования энергетических ресурсов к затратам энергетических ресурсов, произведенным в целях получения такого эффекта, применительно к продукции, технологическому процессу, юридическому лицу, индивидуальному предпринимателю. </w:t>
      </w:r>
    </w:p>
    <w:p w:rsidR="00F638B4" w:rsidRPr="005D1772" w:rsidRDefault="00F638B4" w:rsidP="005D1772">
      <w:pPr>
        <w:pStyle w:val="aff2"/>
      </w:pPr>
      <w:r w:rsidRPr="005D1772">
        <w:rPr>
          <w:b/>
          <w:bCs/>
          <w:iCs/>
        </w:rPr>
        <w:t>Техническое состояние</w:t>
      </w:r>
      <w:r w:rsidRPr="005D1772">
        <w:t xml:space="preserve"> – совокупность параметров, качественных признаков и пределов их допустимых значений, установленных технической, эксплуатационной и другой</w:t>
      </w:r>
      <w:r w:rsidR="00851204" w:rsidRPr="005D1772">
        <w:t xml:space="preserve"> </w:t>
      </w:r>
      <w:r w:rsidRPr="005D1772">
        <w:t>нормативной</w:t>
      </w:r>
      <w:r w:rsidR="00851204" w:rsidRPr="005D1772">
        <w:t xml:space="preserve"> </w:t>
      </w:r>
      <w:r w:rsidRPr="005D1772">
        <w:t xml:space="preserve">документацией. </w:t>
      </w:r>
    </w:p>
    <w:p w:rsidR="00F638B4" w:rsidRPr="005D1772" w:rsidRDefault="00F638B4" w:rsidP="005D1772">
      <w:pPr>
        <w:pStyle w:val="aff2"/>
      </w:pPr>
      <w:r w:rsidRPr="005D1772">
        <w:rPr>
          <w:b/>
          <w:bCs/>
          <w:iCs/>
        </w:rPr>
        <w:t>Испытания –</w:t>
      </w:r>
      <w:r w:rsidRPr="005D1772">
        <w:t xml:space="preserve"> экспериментальное определение качественных и/или количественных характеристик параметров энергооборудования при влиянии</w:t>
      </w:r>
      <w:r w:rsidR="00851204" w:rsidRPr="005D1772">
        <w:t xml:space="preserve"> </w:t>
      </w:r>
      <w:r w:rsidRPr="005D1772">
        <w:t>на него факторов,</w:t>
      </w:r>
      <w:r w:rsidR="00851204" w:rsidRPr="005D1772">
        <w:t xml:space="preserve"> </w:t>
      </w:r>
      <w:r w:rsidRPr="005D1772">
        <w:t>регламентированных</w:t>
      </w:r>
      <w:r w:rsidR="00851204" w:rsidRPr="005D1772">
        <w:t xml:space="preserve"> </w:t>
      </w:r>
      <w:r w:rsidRPr="005D1772">
        <w:t>действующими</w:t>
      </w:r>
      <w:r w:rsidR="00851204" w:rsidRPr="005D1772">
        <w:t xml:space="preserve"> </w:t>
      </w:r>
      <w:r w:rsidRPr="005D1772">
        <w:t xml:space="preserve">нормативными документами. </w:t>
      </w:r>
    </w:p>
    <w:p w:rsidR="00F638B4" w:rsidRPr="005D1772" w:rsidRDefault="00F638B4" w:rsidP="005D1772">
      <w:pPr>
        <w:pStyle w:val="aff2"/>
      </w:pPr>
      <w:r w:rsidRPr="005D1772">
        <w:rPr>
          <w:b/>
          <w:bCs/>
          <w:iCs/>
        </w:rPr>
        <w:t>Зона действия системы теплоснабжения</w:t>
      </w:r>
      <w:r w:rsidRPr="005D1772">
        <w:t xml:space="preserve"> - территория </w:t>
      </w:r>
      <w:r w:rsidR="00633D83" w:rsidRPr="00633D83">
        <w:t>поселения, муниципального округа, городского округа, города федерального значения</w:t>
      </w:r>
      <w:r w:rsidRPr="005D1772">
        <w:t xml:space="preserve">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r w:rsidR="006B2270" w:rsidRPr="005D1772">
        <w:t>.</w:t>
      </w:r>
      <w:r w:rsidRPr="005D1772">
        <w:t xml:space="preserve"> </w:t>
      </w:r>
    </w:p>
    <w:p w:rsidR="00F638B4" w:rsidRPr="005D1772" w:rsidRDefault="00F638B4" w:rsidP="005D1772">
      <w:pPr>
        <w:pStyle w:val="aff2"/>
      </w:pPr>
      <w:r w:rsidRPr="005D1772">
        <w:rPr>
          <w:b/>
          <w:bCs/>
          <w:iCs/>
        </w:rPr>
        <w:t>Зона действия источника тепловой энергии</w:t>
      </w:r>
      <w:r w:rsidRPr="005D1772">
        <w:t xml:space="preserve"> - территория </w:t>
      </w:r>
      <w:r w:rsidR="00633D83" w:rsidRPr="00633D83">
        <w:t>поселения, муниципального округа, городского округа, города федерального значения</w:t>
      </w:r>
      <w:r w:rsidRPr="005D1772">
        <w:t xml:space="preserve"> или ее часть, границы которой устанавливаются закрытыми секционирующими задвижками тепловой сети системы теплоснабжения</w:t>
      </w:r>
      <w:r w:rsidR="006B2270" w:rsidRPr="005D1772">
        <w:t>.</w:t>
      </w:r>
      <w:r w:rsidRPr="005D1772">
        <w:t xml:space="preserve"> </w:t>
      </w:r>
    </w:p>
    <w:p w:rsidR="00F638B4" w:rsidRPr="005D1772" w:rsidRDefault="00F638B4" w:rsidP="005D1772">
      <w:pPr>
        <w:pStyle w:val="aff2"/>
      </w:pPr>
      <w:r w:rsidRPr="005D1772">
        <w:rPr>
          <w:b/>
          <w:bCs/>
          <w:iCs/>
        </w:rPr>
        <w:t>Установленная мощность источника тепловой энергии</w:t>
      </w:r>
      <w:r w:rsidRPr="005D1772">
        <w:t xml:space="preserve"> - сумма номинальных тепловых мощностей всего принятого по актам ввода в эксплуатацию оборудования, предназначенного для отпуска тепловой энергии потребителям и для обеспечения собственных и хозяйственных нуж</w:t>
      </w:r>
      <w:r w:rsidR="00787B99" w:rsidRPr="005D1772">
        <w:t xml:space="preserve">д </w:t>
      </w:r>
      <w:r w:rsidRPr="005D1772">
        <w:t>теплоснабжающей организации в отношении данного источника тепловой энергии</w:t>
      </w:r>
      <w:r w:rsidR="006B2270" w:rsidRPr="005D1772">
        <w:t>.</w:t>
      </w:r>
      <w:r w:rsidRPr="005D1772">
        <w:t xml:space="preserve"> </w:t>
      </w:r>
    </w:p>
    <w:p w:rsidR="00F638B4" w:rsidRPr="005D1772" w:rsidRDefault="00F638B4" w:rsidP="005D1772">
      <w:pPr>
        <w:pStyle w:val="aff2"/>
      </w:pPr>
      <w:r w:rsidRPr="005D1772">
        <w:rPr>
          <w:b/>
          <w:bCs/>
          <w:iCs/>
        </w:rPr>
        <w:t>Располагаемая мощность источника тепловой энергии</w:t>
      </w:r>
      <w:r w:rsidRPr="005D1772">
        <w:t xml:space="preserve"> - величина, равная установленной мощности источника тепловой энергии за вычетом объемов мощности, не реализуемых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w:t>
      </w:r>
      <w:r w:rsidR="006B2270" w:rsidRPr="005D1772">
        <w:t>д</w:t>
      </w:r>
      <w:r w:rsidR="00787B99" w:rsidRPr="005D1772">
        <w:t xml:space="preserve"> </w:t>
      </w:r>
      <w:r w:rsidRPr="005D1772">
        <w:t>турбиной, отсутствие рециркуляции в пиковых водогрейных котлоагрегатах и др.)</w:t>
      </w:r>
      <w:r w:rsidR="006B2270" w:rsidRPr="005D1772">
        <w:t>.</w:t>
      </w:r>
    </w:p>
    <w:p w:rsidR="00F638B4" w:rsidRPr="005D1772" w:rsidRDefault="005D1772" w:rsidP="005D1772">
      <w:pPr>
        <w:pStyle w:val="aff2"/>
      </w:pPr>
      <w:r>
        <w:rPr>
          <w:b/>
          <w:bCs/>
          <w:iCs/>
        </w:rPr>
        <w:t>Р</w:t>
      </w:r>
      <w:r w:rsidR="00F638B4" w:rsidRPr="005D1772">
        <w:rPr>
          <w:b/>
          <w:bCs/>
          <w:iCs/>
        </w:rPr>
        <w:t xml:space="preserve">еконструкция </w:t>
      </w:r>
      <w:r w:rsidR="00F638B4" w:rsidRPr="005D1772">
        <w:t xml:space="preserve">— процесс изменения устаревших объектов, с целью придания свойств новых в будущем. Реконструкция объектов капитального строительства (за исключением линейных объектов) — изменение параметров объекта капитального строительства, его частей. Реконструкция линейных объектов (водопроводов, канализации) — изменение параметров </w:t>
      </w:r>
      <w:r w:rsidR="00F638B4" w:rsidRPr="005D1772">
        <w:lastRenderedPageBreak/>
        <w:t xml:space="preserve">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(пропускной способности и других) или при котором требуется изменение границ полос отвода и (или) охранных зон таких объектов. </w:t>
      </w:r>
    </w:p>
    <w:p w:rsidR="00F638B4" w:rsidRPr="005D1772" w:rsidRDefault="00F638B4" w:rsidP="005D1772">
      <w:pPr>
        <w:pStyle w:val="aff2"/>
      </w:pPr>
      <w:r w:rsidRPr="005D1772">
        <w:rPr>
          <w:b/>
          <w:bCs/>
          <w:iCs/>
        </w:rPr>
        <w:t>Мощность источника тепловой энергии нетто</w:t>
      </w:r>
      <w:r w:rsidRPr="005D1772">
        <w:t xml:space="preserve"> - величина, равная располагаемой мощности источника тепловой энергии за вычетом тепловой нагрузки на собственные и хозяйственные нужды теплоснабжающей организации в отношении источника тепловой энергии</w:t>
      </w:r>
      <w:r w:rsidR="006B2270" w:rsidRPr="005D1772">
        <w:t>.</w:t>
      </w:r>
      <w:r w:rsidRPr="005D1772">
        <w:t xml:space="preserve"> </w:t>
      </w:r>
    </w:p>
    <w:p w:rsidR="00F638B4" w:rsidRPr="005D1772" w:rsidRDefault="00F638B4" w:rsidP="005D1772">
      <w:pPr>
        <w:pStyle w:val="aff2"/>
      </w:pPr>
      <w:r w:rsidRPr="005D1772">
        <w:rPr>
          <w:b/>
          <w:bCs/>
          <w:iCs/>
        </w:rPr>
        <w:t xml:space="preserve">Модернизация (техническое перевооружение) </w:t>
      </w:r>
      <w:r w:rsidRPr="005D1772">
        <w:t xml:space="preserve">- обновление объекта, приведение его в соответствие с новыми требованиями и нормами, техническими условиями, показателями качества. </w:t>
      </w:r>
    </w:p>
    <w:p w:rsidR="00F638B4" w:rsidRPr="005D1772" w:rsidRDefault="00F638B4" w:rsidP="005D1772">
      <w:pPr>
        <w:pStyle w:val="aff2"/>
      </w:pPr>
      <w:r w:rsidRPr="005D1772">
        <w:rPr>
          <w:b/>
          <w:bCs/>
          <w:iCs/>
        </w:rPr>
        <w:t>Теплосетевые объекты</w:t>
      </w:r>
      <w:r w:rsidRPr="005D1772">
        <w:t xml:space="preserve"> - объекты, входящие в состав тепловой сети и обеспечивающие передачу тепловой энергии от источника тепловой энергии до теплопотребляющих установок по</w:t>
      </w:r>
      <w:r w:rsidR="006B2270" w:rsidRPr="005D1772">
        <w:t>требителей тепловой энергии.</w:t>
      </w:r>
    </w:p>
    <w:p w:rsidR="00F638B4" w:rsidRPr="005D1772" w:rsidRDefault="00F638B4" w:rsidP="005D1772">
      <w:pPr>
        <w:pStyle w:val="aff2"/>
      </w:pPr>
      <w:r w:rsidRPr="005D1772">
        <w:rPr>
          <w:b/>
          <w:bCs/>
          <w:iCs/>
        </w:rPr>
        <w:t>Элемент территориального деления</w:t>
      </w:r>
      <w:r w:rsidRPr="005D1772">
        <w:t xml:space="preserve"> - территория </w:t>
      </w:r>
      <w:r w:rsidR="00184358" w:rsidRPr="00184358">
        <w:t>поселения, муниципального округа, городского округа, города федерального значения</w:t>
      </w:r>
      <w:r w:rsidRPr="005D1772">
        <w:t xml:space="preserve"> или ее часть, установленная по границам административно-территориальных единиц</w:t>
      </w:r>
      <w:r w:rsidR="006B2270" w:rsidRPr="005D1772">
        <w:t>.</w:t>
      </w:r>
      <w:r w:rsidRPr="005D1772">
        <w:t xml:space="preserve"> </w:t>
      </w:r>
    </w:p>
    <w:p w:rsidR="00F638B4" w:rsidRPr="005D1772" w:rsidRDefault="00F638B4" w:rsidP="005D1772">
      <w:pPr>
        <w:pStyle w:val="aff2"/>
      </w:pPr>
      <w:r w:rsidRPr="005D1772">
        <w:rPr>
          <w:b/>
          <w:bCs/>
          <w:iCs/>
        </w:rPr>
        <w:t>Расчетный элемент территориального деления</w:t>
      </w:r>
      <w:r w:rsidRPr="005D1772">
        <w:t xml:space="preserve"> - территория </w:t>
      </w:r>
      <w:r w:rsidR="00184358" w:rsidRPr="00184358">
        <w:t>поселения, муниципального округа, городского округа, города федерального значения</w:t>
      </w:r>
      <w:r w:rsidRPr="005D1772">
        <w:t xml:space="preserve"> или ее часть, принятая для целей разработки схемы теплоснабжения в неизменяемых границах на весь срок действия схемы теплоснабжения. </w:t>
      </w:r>
    </w:p>
    <w:p w:rsidR="00F638B4" w:rsidRPr="005D1772" w:rsidRDefault="00F638B4" w:rsidP="005D1772">
      <w:pPr>
        <w:pStyle w:val="aff2"/>
      </w:pPr>
      <w:r w:rsidRPr="005D1772">
        <w:rPr>
          <w:b/>
          <w:bCs/>
          <w:iCs/>
        </w:rPr>
        <w:t>Радиус эффективного теплоснабжения</w:t>
      </w:r>
      <w:r w:rsidRPr="005D1772">
        <w:t xml:space="preserve">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r w:rsidRPr="005D1772">
        <w:rPr>
          <w:iCs/>
        </w:rPr>
        <w:t xml:space="preserve">(источник: </w:t>
      </w:r>
      <w:r w:rsidR="006B7BAF" w:rsidRPr="005D1772">
        <w:rPr>
          <w:iCs/>
        </w:rPr>
        <w:t>Федеральный закон от 27.07.2010 № 190-ФЗ «О теплоснабжении»</w:t>
      </w:r>
      <w:r w:rsidRPr="005D1772">
        <w:rPr>
          <w:iCs/>
        </w:rPr>
        <w:t xml:space="preserve">). </w:t>
      </w:r>
    </w:p>
    <w:p w:rsidR="00F638B4" w:rsidRPr="005D1772" w:rsidRDefault="00F638B4" w:rsidP="005D1772">
      <w:pPr>
        <w:pStyle w:val="aff2"/>
      </w:pPr>
      <w:r w:rsidRPr="005D1772">
        <w:rPr>
          <w:b/>
          <w:bCs/>
          <w:iCs/>
        </w:rPr>
        <w:t>Коэффициент использования теплоты топлива</w:t>
      </w:r>
      <w:r w:rsidRPr="005D1772">
        <w:t xml:space="preserve"> – показатель энергетической эффективности каждой зоны действия источника тепловой энергии, доля теплоты, содержащейся в топливе, полезно используемой на выработку тепловой энергии (электроэнергии) в котельной (на электростанции). </w:t>
      </w:r>
    </w:p>
    <w:p w:rsidR="00F638B4" w:rsidRPr="005D1772" w:rsidRDefault="00F638B4" w:rsidP="005D1772">
      <w:pPr>
        <w:pStyle w:val="aff2"/>
      </w:pPr>
      <w:r w:rsidRPr="005D1772">
        <w:rPr>
          <w:b/>
          <w:bCs/>
          <w:iCs/>
        </w:rPr>
        <w:t>Материальная характеристика тепловой сети</w:t>
      </w:r>
      <w:r w:rsidRPr="005D1772">
        <w:t xml:space="preserve"> - сумма произведений наружных диаметров трубопроводов участков тепловой сети на их длину. </w:t>
      </w:r>
    </w:p>
    <w:p w:rsidR="00F638B4" w:rsidRPr="005D1772" w:rsidRDefault="00F638B4" w:rsidP="005D1772">
      <w:pPr>
        <w:pStyle w:val="aff2"/>
      </w:pPr>
      <w:r w:rsidRPr="005D1772">
        <w:rPr>
          <w:b/>
          <w:bCs/>
          <w:iCs/>
        </w:rPr>
        <w:t>Удельная материальная характеристика тепловой сети</w:t>
      </w:r>
      <w:r w:rsidRPr="005D1772">
        <w:t xml:space="preserve"> - отношение материальной характеристики тепловой сети к тепловой нагрузке потребителей, присоединенных к этой тепловой сети. </w:t>
      </w:r>
    </w:p>
    <w:p w:rsidR="00F638B4" w:rsidRPr="005D1772" w:rsidRDefault="00F638B4" w:rsidP="005D1772">
      <w:pPr>
        <w:pStyle w:val="aff2"/>
      </w:pPr>
      <w:r w:rsidRPr="005D1772">
        <w:rPr>
          <w:b/>
          <w:bCs/>
          <w:iCs/>
        </w:rPr>
        <w:t>Расчетная тепловая нагрузка</w:t>
      </w:r>
      <w:r w:rsidRPr="005D1772">
        <w:t xml:space="preserve"> - тепловая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приведенная в соответствии с методическими указаниями по разработке схем теплоснабжения к расчетной температуре наружного воздуха. </w:t>
      </w:r>
    </w:p>
    <w:p w:rsidR="00F638B4" w:rsidRPr="005D1772" w:rsidRDefault="00F638B4" w:rsidP="005D1772">
      <w:pPr>
        <w:pStyle w:val="aff2"/>
      </w:pPr>
      <w:r w:rsidRPr="005D1772">
        <w:rPr>
          <w:b/>
          <w:bCs/>
          <w:iCs/>
        </w:rPr>
        <w:t>Базовый перио</w:t>
      </w:r>
      <w:r w:rsidR="00787B99" w:rsidRPr="005D1772">
        <w:rPr>
          <w:b/>
          <w:bCs/>
          <w:iCs/>
        </w:rPr>
        <w:t xml:space="preserve">д </w:t>
      </w:r>
      <w:r w:rsidRPr="005D1772">
        <w:t xml:space="preserve">- год, предшествующий году разработки и утверждения первичной схемы теплоснабжения </w:t>
      </w:r>
      <w:r w:rsidR="00633D83" w:rsidRPr="00633D83">
        <w:t>поселения, муниципального округа, городского округа, города федерального значения</w:t>
      </w:r>
      <w:r w:rsidRPr="005D1772">
        <w:t xml:space="preserve">. </w:t>
      </w:r>
    </w:p>
    <w:p w:rsidR="00F638B4" w:rsidRPr="005D1772" w:rsidRDefault="00F638B4" w:rsidP="005D1772">
      <w:pPr>
        <w:pStyle w:val="aff2"/>
      </w:pPr>
      <w:r w:rsidRPr="005D1772">
        <w:rPr>
          <w:b/>
          <w:bCs/>
          <w:iCs/>
        </w:rPr>
        <w:lastRenderedPageBreak/>
        <w:t>Базовый перио</w:t>
      </w:r>
      <w:r w:rsidR="007A0B22" w:rsidRPr="005D1772">
        <w:rPr>
          <w:b/>
          <w:bCs/>
          <w:iCs/>
        </w:rPr>
        <w:t>д</w:t>
      </w:r>
      <w:r w:rsidR="00787B99" w:rsidRPr="005D1772">
        <w:rPr>
          <w:b/>
          <w:bCs/>
          <w:iCs/>
        </w:rPr>
        <w:t xml:space="preserve"> </w:t>
      </w:r>
      <w:r w:rsidRPr="005D1772">
        <w:rPr>
          <w:b/>
          <w:bCs/>
          <w:iCs/>
        </w:rPr>
        <w:t>актуализации</w:t>
      </w:r>
      <w:r w:rsidRPr="005D1772">
        <w:t xml:space="preserve"> - год, предшествующий году, в котором подлежит утверждению актуализированная схема теплоснабжения </w:t>
      </w:r>
      <w:r w:rsidR="00633D83" w:rsidRPr="00633D83">
        <w:t>поселения, муниципального округа, городского округа, города федерального значения</w:t>
      </w:r>
      <w:r w:rsidRPr="005D1772">
        <w:t xml:space="preserve">. </w:t>
      </w:r>
    </w:p>
    <w:p w:rsidR="00F638B4" w:rsidRPr="005D1772" w:rsidRDefault="00F638B4" w:rsidP="005D1772">
      <w:pPr>
        <w:pStyle w:val="aff2"/>
      </w:pPr>
      <w:r w:rsidRPr="005D1772">
        <w:rPr>
          <w:b/>
          <w:bCs/>
          <w:iCs/>
        </w:rPr>
        <w:t xml:space="preserve">Мастер-план развития систем теплоснабжения </w:t>
      </w:r>
      <w:r w:rsidR="00633D83" w:rsidRPr="00633D83">
        <w:rPr>
          <w:b/>
          <w:bCs/>
          <w:iCs/>
        </w:rPr>
        <w:t>поселения, муниципального округа, городского округа, города федерального значения</w:t>
      </w:r>
      <w:r w:rsidRPr="005D1772">
        <w:t xml:space="preserve"> - раздел схемы теплоснабжения (актуализированной схемы теплоснабжения), содержащий описание сценариев развития теплоснабжения </w:t>
      </w:r>
      <w:r w:rsidR="00633D83" w:rsidRPr="00633D83">
        <w:t>поселения, муниципального округа, городского округа, города федерального значения</w:t>
      </w:r>
      <w:r w:rsidRPr="005D1772">
        <w:t xml:space="preserve"> и обоснование выбора приоритетного сценария развития теплоснабжения поселения, городского округа, города федерального значения. </w:t>
      </w:r>
    </w:p>
    <w:p w:rsidR="00F638B4" w:rsidRPr="005D1772" w:rsidRDefault="00F638B4" w:rsidP="005D1772">
      <w:pPr>
        <w:pStyle w:val="aff2"/>
      </w:pPr>
      <w:r w:rsidRPr="005D1772">
        <w:rPr>
          <w:b/>
          <w:bCs/>
          <w:iCs/>
        </w:rPr>
        <w:t>Энергетические характеристики тепловых сетей</w:t>
      </w:r>
      <w:r w:rsidRPr="005D1772">
        <w:t xml:space="preserve"> - показатели, характеризующие энергетическую эффективность передачи тепловой энергии по тепловым сетям, включая потери тепловой энергии, расхо</w:t>
      </w:r>
      <w:r w:rsidR="00787B99" w:rsidRPr="005D1772">
        <w:t xml:space="preserve">д </w:t>
      </w:r>
      <w:r w:rsidRPr="005D1772">
        <w:t>электроэнергии на передачу тепловой энергии, расх</w:t>
      </w:r>
      <w:r w:rsidR="002664F2" w:rsidRPr="005D1772">
        <w:t xml:space="preserve">од </w:t>
      </w:r>
      <w:r w:rsidRPr="005D1772">
        <w:t xml:space="preserve">теплоносителя на передачу тепловой энергии, потери теплоносителя, температуру теплоносителя. </w:t>
      </w:r>
    </w:p>
    <w:p w:rsidR="00F638B4" w:rsidRPr="005D1772" w:rsidRDefault="00F638B4" w:rsidP="005D1772">
      <w:pPr>
        <w:pStyle w:val="aff2"/>
      </w:pPr>
      <w:r w:rsidRPr="005D1772">
        <w:rPr>
          <w:b/>
          <w:bCs/>
          <w:iCs/>
        </w:rPr>
        <w:t>Топливный баланс</w:t>
      </w:r>
      <w:r w:rsidRPr="005D1772">
        <w:t xml:space="preserve"> - документ, содержащий взаимосвязанные показатели количественного соответствия необходимых для функционирования системы теплоснабжения поставок топлива различных видов и их потребления источниками тепловой энергии в системе теплоснабжения, устанавливающий распределение топлива различных видов между источниками тепловой энергии в системе теплоснабжения и позволяющий определить эффективность использования топлива при комбинированной выработке электрической и тепловой энергии. </w:t>
      </w:r>
    </w:p>
    <w:p w:rsidR="00F638B4" w:rsidRPr="005D1772" w:rsidRDefault="00F638B4" w:rsidP="005D1772">
      <w:pPr>
        <w:pStyle w:val="aff2"/>
      </w:pPr>
      <w:r w:rsidRPr="005D1772">
        <w:rPr>
          <w:b/>
          <w:bCs/>
          <w:iCs/>
        </w:rPr>
        <w:t xml:space="preserve">Электронная модель системы теплоснабжения </w:t>
      </w:r>
      <w:r w:rsidR="00633D83" w:rsidRPr="00633D83">
        <w:rPr>
          <w:b/>
          <w:bCs/>
          <w:iCs/>
        </w:rPr>
        <w:t>поселения, муниципального округа, городского округа, города федерального значения</w:t>
      </w:r>
      <w:r w:rsidRPr="005D1772">
        <w:t xml:space="preserve"> - документ в электронной форме, в котором представлена информация о характеристиках систем теплоснабжения </w:t>
      </w:r>
      <w:r w:rsidR="00633D83" w:rsidRPr="00633D83">
        <w:t>поселения, муниципального округа, городского округа, города федерального значения</w:t>
      </w:r>
      <w:r w:rsidRPr="005D1772">
        <w:t xml:space="preserve">. </w:t>
      </w:r>
    </w:p>
    <w:p w:rsidR="00F638B4" w:rsidRPr="005D1772" w:rsidRDefault="00F638B4" w:rsidP="005D1772">
      <w:pPr>
        <w:pStyle w:val="aff2"/>
      </w:pPr>
      <w:r w:rsidRPr="005D1772">
        <w:rPr>
          <w:b/>
          <w:bCs/>
          <w:iCs/>
        </w:rPr>
        <w:t>Коэффициент использования установленной тепловой мощности</w:t>
      </w:r>
      <w:r w:rsidR="0017461A" w:rsidRPr="005D1772">
        <w:t xml:space="preserve"> -</w:t>
      </w:r>
      <w:r w:rsidRPr="005D1772">
        <w:t xml:space="preserve"> равен отношению среднеарифметической тепловой мощности к установленной тепловой мощности котельной за определ</w:t>
      </w:r>
      <w:r w:rsidR="00B518E3" w:rsidRPr="005D1772">
        <w:t>е</w:t>
      </w:r>
      <w:r w:rsidR="0017461A" w:rsidRPr="005D1772">
        <w:t>нный интервал времен</w:t>
      </w:r>
      <w:r w:rsidRPr="005D1772">
        <w:t>.</w:t>
      </w:r>
    </w:p>
    <w:p w:rsidR="005F390E" w:rsidRPr="002C4067" w:rsidRDefault="00F638B4" w:rsidP="003C2D11">
      <w:pPr>
        <w:pStyle w:val="afffffff4"/>
      </w:pPr>
      <w:r w:rsidRPr="002C4067">
        <w:br w:type="page"/>
      </w:r>
      <w:bookmarkStart w:id="17" w:name="_Toc162259130"/>
      <w:bookmarkStart w:id="18" w:name="_Toc165985016"/>
      <w:bookmarkStart w:id="19" w:name="_Toc205122161"/>
      <w:r w:rsidR="002B459D" w:rsidRPr="002C4067">
        <w:lastRenderedPageBreak/>
        <w:t>СОКРАЩЕНИЯ</w:t>
      </w:r>
      <w:bookmarkEnd w:id="17"/>
      <w:bookmarkEnd w:id="18"/>
      <w:bookmarkEnd w:id="19"/>
    </w:p>
    <w:p w:rsidR="00B6474D" w:rsidRPr="002C4067" w:rsidRDefault="00B6474D" w:rsidP="005D1772">
      <w:pPr>
        <w:pStyle w:val="aff2"/>
        <w:spacing w:line="264" w:lineRule="auto"/>
      </w:pPr>
      <w:r w:rsidRPr="002C4067">
        <w:rPr>
          <w:b/>
          <w:bCs/>
          <w:i/>
          <w:iCs/>
        </w:rPr>
        <w:t xml:space="preserve">АСКУЭ – </w:t>
      </w:r>
      <w:r w:rsidRPr="002C4067">
        <w:t xml:space="preserve">автоматизированная система контроля и учета энергоресурсов. </w:t>
      </w:r>
    </w:p>
    <w:p w:rsidR="00B6474D" w:rsidRPr="002C4067" w:rsidRDefault="00B6474D" w:rsidP="005D1772">
      <w:pPr>
        <w:pStyle w:val="aff2"/>
        <w:spacing w:line="264" w:lineRule="auto"/>
      </w:pPr>
      <w:r w:rsidRPr="002C4067">
        <w:rPr>
          <w:b/>
          <w:bCs/>
          <w:i/>
          <w:iCs/>
        </w:rPr>
        <w:t>АГБМК</w:t>
      </w:r>
      <w:r w:rsidRPr="002C4067">
        <w:t xml:space="preserve"> – автоматическая газовая блочно-модульная котельная. </w:t>
      </w:r>
    </w:p>
    <w:p w:rsidR="00B6474D" w:rsidRPr="002C4067" w:rsidRDefault="00B6474D" w:rsidP="005D1772">
      <w:pPr>
        <w:pStyle w:val="aff2"/>
        <w:spacing w:line="264" w:lineRule="auto"/>
      </w:pPr>
      <w:r w:rsidRPr="002C4067">
        <w:rPr>
          <w:b/>
          <w:bCs/>
          <w:i/>
          <w:iCs/>
        </w:rPr>
        <w:t>БМК</w:t>
      </w:r>
      <w:r w:rsidRPr="002C4067">
        <w:t xml:space="preserve"> – блочно-модульная котельная. </w:t>
      </w:r>
    </w:p>
    <w:p w:rsidR="00B6474D" w:rsidRPr="002C4067" w:rsidRDefault="00B6474D" w:rsidP="005D1772">
      <w:pPr>
        <w:pStyle w:val="aff2"/>
        <w:spacing w:line="264" w:lineRule="auto"/>
      </w:pPr>
      <w:r w:rsidRPr="002C4067">
        <w:rPr>
          <w:b/>
          <w:bCs/>
          <w:i/>
          <w:iCs/>
        </w:rPr>
        <w:t>ВПУ</w:t>
      </w:r>
      <w:r w:rsidRPr="002C4067">
        <w:t xml:space="preserve"> – водоподготовительные установки</w:t>
      </w:r>
      <w:r w:rsidR="006B7BAF" w:rsidRPr="002C4067">
        <w:rPr>
          <w:bCs/>
          <w:iCs/>
        </w:rPr>
        <w:t>.</w:t>
      </w:r>
    </w:p>
    <w:p w:rsidR="00B6474D" w:rsidRPr="002C4067" w:rsidRDefault="00B6474D" w:rsidP="005D1772">
      <w:pPr>
        <w:pStyle w:val="aff2"/>
        <w:spacing w:line="264" w:lineRule="auto"/>
      </w:pPr>
      <w:r w:rsidRPr="002C4067">
        <w:rPr>
          <w:b/>
          <w:bCs/>
          <w:i/>
          <w:iCs/>
        </w:rPr>
        <w:t>ГО</w:t>
      </w:r>
      <w:r w:rsidRPr="002C4067">
        <w:t xml:space="preserve"> – городской округ. </w:t>
      </w:r>
    </w:p>
    <w:p w:rsidR="00B6474D" w:rsidRPr="002C4067" w:rsidRDefault="00B6474D" w:rsidP="005D1772">
      <w:pPr>
        <w:pStyle w:val="aff2"/>
        <w:spacing w:line="264" w:lineRule="auto"/>
      </w:pPr>
      <w:r w:rsidRPr="002C4067">
        <w:rPr>
          <w:b/>
          <w:bCs/>
          <w:i/>
          <w:iCs/>
        </w:rPr>
        <w:t xml:space="preserve">ГВС </w:t>
      </w:r>
      <w:r w:rsidRPr="002C4067">
        <w:t xml:space="preserve">– система горячего водоснабжения. </w:t>
      </w:r>
    </w:p>
    <w:p w:rsidR="00B6474D" w:rsidRPr="002C4067" w:rsidRDefault="00B6474D" w:rsidP="005D1772">
      <w:pPr>
        <w:pStyle w:val="aff2"/>
        <w:spacing w:line="264" w:lineRule="auto"/>
      </w:pPr>
      <w:r w:rsidRPr="002C4067">
        <w:rPr>
          <w:b/>
          <w:bCs/>
          <w:i/>
          <w:iCs/>
        </w:rPr>
        <w:t xml:space="preserve">ГИС </w:t>
      </w:r>
      <w:r w:rsidRPr="002C4067">
        <w:t xml:space="preserve">– геоинформационная система. </w:t>
      </w:r>
    </w:p>
    <w:p w:rsidR="00B6474D" w:rsidRPr="002C4067" w:rsidRDefault="00B6474D" w:rsidP="005D1772">
      <w:pPr>
        <w:pStyle w:val="aff2"/>
        <w:spacing w:line="264" w:lineRule="auto"/>
      </w:pPr>
      <w:r w:rsidRPr="002C4067">
        <w:rPr>
          <w:b/>
          <w:bCs/>
          <w:i/>
          <w:iCs/>
        </w:rPr>
        <w:t>ЕТО</w:t>
      </w:r>
      <w:r w:rsidRPr="002C4067">
        <w:t xml:space="preserve"> – единая теплоснабжающая организация. </w:t>
      </w:r>
    </w:p>
    <w:p w:rsidR="00B6474D" w:rsidRPr="002C4067" w:rsidRDefault="00B6474D" w:rsidP="005D1772">
      <w:pPr>
        <w:pStyle w:val="aff2"/>
        <w:spacing w:line="264" w:lineRule="auto"/>
      </w:pPr>
      <w:r w:rsidRPr="002C4067">
        <w:rPr>
          <w:b/>
          <w:bCs/>
          <w:i/>
          <w:iCs/>
        </w:rPr>
        <w:t>ИТП</w:t>
      </w:r>
      <w:r w:rsidRPr="002C4067">
        <w:t xml:space="preserve"> – индивидуальный тепловой пункт. </w:t>
      </w:r>
    </w:p>
    <w:p w:rsidR="00B6474D" w:rsidRPr="002C4067" w:rsidRDefault="00B6474D" w:rsidP="005D1772">
      <w:pPr>
        <w:pStyle w:val="aff2"/>
        <w:spacing w:line="264" w:lineRule="auto"/>
      </w:pPr>
      <w:r w:rsidRPr="002C4067">
        <w:rPr>
          <w:b/>
          <w:bCs/>
          <w:i/>
          <w:iCs/>
        </w:rPr>
        <w:t xml:space="preserve">ИЖФ </w:t>
      </w:r>
      <w:r w:rsidRPr="002C4067">
        <w:t xml:space="preserve">- индивидуальный жилой фонд. </w:t>
      </w:r>
    </w:p>
    <w:p w:rsidR="00B6474D" w:rsidRPr="002C4067" w:rsidRDefault="00B6474D" w:rsidP="005D1772">
      <w:pPr>
        <w:pStyle w:val="aff2"/>
        <w:spacing w:line="264" w:lineRule="auto"/>
      </w:pPr>
      <w:r w:rsidRPr="002C4067">
        <w:rPr>
          <w:b/>
          <w:bCs/>
          <w:i/>
          <w:iCs/>
        </w:rPr>
        <w:t xml:space="preserve">КИП </w:t>
      </w:r>
      <w:r w:rsidRPr="002C4067">
        <w:t xml:space="preserve">– контрольно-измерительные приборы. </w:t>
      </w:r>
    </w:p>
    <w:p w:rsidR="00B6474D" w:rsidRPr="002C4067" w:rsidRDefault="00B6474D" w:rsidP="005D1772">
      <w:pPr>
        <w:pStyle w:val="aff2"/>
        <w:spacing w:line="264" w:lineRule="auto"/>
      </w:pPr>
      <w:r w:rsidRPr="002C4067">
        <w:rPr>
          <w:b/>
          <w:bCs/>
          <w:i/>
          <w:iCs/>
        </w:rPr>
        <w:t>КИТТ</w:t>
      </w:r>
      <w:r w:rsidRPr="002C4067">
        <w:rPr>
          <w:b/>
          <w:bCs/>
        </w:rPr>
        <w:t xml:space="preserve"> </w:t>
      </w:r>
      <w:r w:rsidRPr="002C4067">
        <w:t xml:space="preserve">- коэффициент использования теплоты топлива. </w:t>
      </w:r>
    </w:p>
    <w:p w:rsidR="00B6474D" w:rsidRPr="002C4067" w:rsidRDefault="00B6474D" w:rsidP="005D1772">
      <w:pPr>
        <w:pStyle w:val="aff2"/>
        <w:spacing w:line="264" w:lineRule="auto"/>
      </w:pPr>
      <w:r w:rsidRPr="002C4067">
        <w:rPr>
          <w:b/>
          <w:bCs/>
          <w:i/>
          <w:iCs/>
        </w:rPr>
        <w:t>кг.у.т</w:t>
      </w:r>
      <w:r w:rsidRPr="002C4067">
        <w:rPr>
          <w:b/>
          <w:bCs/>
        </w:rPr>
        <w:t>.</w:t>
      </w:r>
      <w:r w:rsidRPr="002C4067">
        <w:t xml:space="preserve"> - килограмм условного топлива. </w:t>
      </w:r>
    </w:p>
    <w:p w:rsidR="00B6474D" w:rsidRPr="002C4067" w:rsidRDefault="00B6474D" w:rsidP="005D1772">
      <w:pPr>
        <w:pStyle w:val="aff2"/>
        <w:spacing w:line="264" w:lineRule="auto"/>
      </w:pPr>
      <w:r w:rsidRPr="002C4067">
        <w:rPr>
          <w:b/>
          <w:bCs/>
          <w:i/>
          <w:iCs/>
        </w:rPr>
        <w:t xml:space="preserve">МКД </w:t>
      </w:r>
      <w:r w:rsidRPr="002C4067">
        <w:t xml:space="preserve">– многоквартирный жилой дом. </w:t>
      </w:r>
    </w:p>
    <w:p w:rsidR="00B6474D" w:rsidRPr="002C4067" w:rsidRDefault="00B6474D" w:rsidP="005D1772">
      <w:pPr>
        <w:pStyle w:val="aff2"/>
        <w:spacing w:line="264" w:lineRule="auto"/>
      </w:pPr>
      <w:r w:rsidRPr="002C4067">
        <w:rPr>
          <w:b/>
          <w:bCs/>
          <w:i/>
          <w:iCs/>
        </w:rPr>
        <w:t>МО</w:t>
      </w:r>
      <w:r w:rsidRPr="002C4067">
        <w:t xml:space="preserve"> – муниципальное образование. </w:t>
      </w:r>
    </w:p>
    <w:p w:rsidR="00B6474D" w:rsidRPr="002C4067" w:rsidRDefault="00B6474D" w:rsidP="005D1772">
      <w:pPr>
        <w:pStyle w:val="aff2"/>
        <w:spacing w:line="264" w:lineRule="auto"/>
      </w:pPr>
      <w:r w:rsidRPr="002C4067">
        <w:rPr>
          <w:b/>
          <w:bCs/>
          <w:i/>
          <w:iCs/>
        </w:rPr>
        <w:t xml:space="preserve">НДТ </w:t>
      </w:r>
      <w:r w:rsidRPr="002C4067">
        <w:t xml:space="preserve">– наилучшие доступные технологии. </w:t>
      </w:r>
    </w:p>
    <w:p w:rsidR="00B6474D" w:rsidRPr="002C4067" w:rsidRDefault="00B6474D" w:rsidP="005D1772">
      <w:pPr>
        <w:pStyle w:val="aff2"/>
        <w:spacing w:line="264" w:lineRule="auto"/>
      </w:pPr>
      <w:r w:rsidRPr="002C4067">
        <w:rPr>
          <w:b/>
          <w:bCs/>
          <w:i/>
          <w:iCs/>
        </w:rPr>
        <w:t xml:space="preserve">НТД </w:t>
      </w:r>
      <w:r w:rsidRPr="002C4067">
        <w:t xml:space="preserve">– нормативно-техническая документация. </w:t>
      </w:r>
    </w:p>
    <w:p w:rsidR="00B6474D" w:rsidRPr="002C4067" w:rsidRDefault="00B6474D" w:rsidP="005D1772">
      <w:pPr>
        <w:pStyle w:val="aff2"/>
        <w:spacing w:line="264" w:lineRule="auto"/>
      </w:pPr>
      <w:r w:rsidRPr="002C4067">
        <w:rPr>
          <w:b/>
          <w:bCs/>
          <w:i/>
          <w:iCs/>
        </w:rPr>
        <w:t>НС</w:t>
      </w:r>
      <w:r w:rsidRPr="002C4067">
        <w:t xml:space="preserve"> – насосная станция.</w:t>
      </w:r>
    </w:p>
    <w:p w:rsidR="00B6474D" w:rsidRPr="002C4067" w:rsidRDefault="00B6474D" w:rsidP="005D1772">
      <w:pPr>
        <w:pStyle w:val="aff2"/>
        <w:spacing w:line="264" w:lineRule="auto"/>
      </w:pPr>
      <w:r w:rsidRPr="002C4067">
        <w:rPr>
          <w:b/>
          <w:bCs/>
          <w:i/>
          <w:iCs/>
        </w:rPr>
        <w:t>ОМ</w:t>
      </w:r>
      <w:r w:rsidRPr="002C4067">
        <w:t xml:space="preserve"> – обосновывающие материалы к схеме теплоснабжения.</w:t>
      </w:r>
    </w:p>
    <w:p w:rsidR="00B6474D" w:rsidRPr="002C4067" w:rsidRDefault="00B6474D" w:rsidP="005D1772">
      <w:pPr>
        <w:pStyle w:val="aff2"/>
        <w:spacing w:line="264" w:lineRule="auto"/>
      </w:pPr>
      <w:r w:rsidRPr="002C4067">
        <w:rPr>
          <w:b/>
          <w:bCs/>
          <w:i/>
          <w:iCs/>
        </w:rPr>
        <w:t>ПВ</w:t>
      </w:r>
      <w:r w:rsidRPr="002C4067">
        <w:t xml:space="preserve"> – приточная вентиляция. </w:t>
      </w:r>
    </w:p>
    <w:p w:rsidR="00B6474D" w:rsidRPr="002C4067" w:rsidRDefault="00B6474D" w:rsidP="005D1772">
      <w:pPr>
        <w:pStyle w:val="aff2"/>
        <w:spacing w:line="264" w:lineRule="auto"/>
      </w:pPr>
      <w:r w:rsidRPr="002C4067">
        <w:rPr>
          <w:b/>
          <w:bCs/>
          <w:i/>
          <w:iCs/>
        </w:rPr>
        <w:t>ПИР</w:t>
      </w:r>
      <w:r w:rsidRPr="002C4067">
        <w:t xml:space="preserve"> – проектно-изыскательские работы. </w:t>
      </w:r>
    </w:p>
    <w:p w:rsidR="00B6474D" w:rsidRPr="002C4067" w:rsidRDefault="00B6474D" w:rsidP="005D1772">
      <w:pPr>
        <w:pStyle w:val="aff2"/>
        <w:spacing w:line="264" w:lineRule="auto"/>
      </w:pPr>
      <w:r w:rsidRPr="002C4067">
        <w:rPr>
          <w:b/>
          <w:bCs/>
          <w:i/>
          <w:iCs/>
        </w:rPr>
        <w:t>ПНР</w:t>
      </w:r>
      <w:r w:rsidRPr="002C4067">
        <w:t xml:space="preserve"> – пуско-наладочные работы. </w:t>
      </w:r>
    </w:p>
    <w:p w:rsidR="00B6474D" w:rsidRPr="002C4067" w:rsidRDefault="00B6474D" w:rsidP="005D1772">
      <w:pPr>
        <w:pStyle w:val="aff2"/>
        <w:spacing w:line="264" w:lineRule="auto"/>
      </w:pPr>
      <w:r w:rsidRPr="002C4067">
        <w:rPr>
          <w:b/>
          <w:bCs/>
          <w:i/>
          <w:iCs/>
        </w:rPr>
        <w:t>ПНС</w:t>
      </w:r>
      <w:r w:rsidRPr="002C4067">
        <w:t xml:space="preserve"> – повышающая насосная станция. </w:t>
      </w:r>
    </w:p>
    <w:p w:rsidR="00B6474D" w:rsidRPr="002C4067" w:rsidRDefault="00B6474D" w:rsidP="005D1772">
      <w:pPr>
        <w:pStyle w:val="aff2"/>
        <w:spacing w:line="264" w:lineRule="auto"/>
      </w:pPr>
      <w:r w:rsidRPr="002C4067">
        <w:rPr>
          <w:b/>
          <w:bCs/>
          <w:i/>
          <w:iCs/>
        </w:rPr>
        <w:t>ПК</w:t>
      </w:r>
      <w:r w:rsidRPr="002C4067">
        <w:t xml:space="preserve"> – поселковая котельная. </w:t>
      </w:r>
    </w:p>
    <w:p w:rsidR="00B6474D" w:rsidRPr="002C4067" w:rsidRDefault="00B6474D" w:rsidP="005D1772">
      <w:pPr>
        <w:pStyle w:val="aff2"/>
        <w:spacing w:line="264" w:lineRule="auto"/>
      </w:pPr>
      <w:r w:rsidRPr="002C4067">
        <w:rPr>
          <w:b/>
          <w:bCs/>
          <w:i/>
          <w:iCs/>
        </w:rPr>
        <w:t>ПРК</w:t>
      </w:r>
      <w:r w:rsidRPr="002C4067">
        <w:t xml:space="preserve"> – программно – расчетный комплекс. </w:t>
      </w:r>
    </w:p>
    <w:p w:rsidR="00B6474D" w:rsidRPr="002C4067" w:rsidRDefault="00B6474D" w:rsidP="005D1772">
      <w:pPr>
        <w:pStyle w:val="aff2"/>
        <w:spacing w:line="264" w:lineRule="auto"/>
      </w:pPr>
      <w:r w:rsidRPr="002C4067">
        <w:rPr>
          <w:b/>
          <w:bCs/>
          <w:i/>
          <w:iCs/>
        </w:rPr>
        <w:t>РТМ</w:t>
      </w:r>
      <w:r w:rsidRPr="002C4067">
        <w:t xml:space="preserve"> – располагаемая тепловая мощность. </w:t>
      </w:r>
    </w:p>
    <w:p w:rsidR="00B6474D" w:rsidRPr="002C4067" w:rsidRDefault="00B6474D" w:rsidP="005D1772">
      <w:pPr>
        <w:pStyle w:val="aff2"/>
        <w:spacing w:line="264" w:lineRule="auto"/>
      </w:pPr>
      <w:r w:rsidRPr="002C4067">
        <w:rPr>
          <w:b/>
          <w:bCs/>
          <w:i/>
          <w:iCs/>
        </w:rPr>
        <w:t>РНИ</w:t>
      </w:r>
      <w:r w:rsidRPr="002C4067">
        <w:rPr>
          <w:i/>
          <w:iCs/>
        </w:rPr>
        <w:t xml:space="preserve"> </w:t>
      </w:r>
      <w:r w:rsidRPr="002C4067">
        <w:t xml:space="preserve">– режимно-наладочные испытания. </w:t>
      </w:r>
    </w:p>
    <w:p w:rsidR="00B6474D" w:rsidRPr="002C4067" w:rsidRDefault="00B6474D" w:rsidP="005D1772">
      <w:pPr>
        <w:pStyle w:val="aff2"/>
        <w:spacing w:line="264" w:lineRule="auto"/>
      </w:pPr>
      <w:r w:rsidRPr="002C4067">
        <w:rPr>
          <w:b/>
          <w:bCs/>
          <w:i/>
          <w:iCs/>
        </w:rPr>
        <w:t>РК</w:t>
      </w:r>
      <w:r w:rsidRPr="002C4067">
        <w:t xml:space="preserve"> – районная котельная. </w:t>
      </w:r>
    </w:p>
    <w:p w:rsidR="00B6474D" w:rsidRPr="002C4067" w:rsidRDefault="00B6474D" w:rsidP="005D1772">
      <w:pPr>
        <w:pStyle w:val="aff2"/>
        <w:spacing w:line="264" w:lineRule="auto"/>
      </w:pPr>
      <w:r w:rsidRPr="002C4067">
        <w:rPr>
          <w:b/>
          <w:bCs/>
          <w:i/>
          <w:iCs/>
        </w:rPr>
        <w:t>РЧВ</w:t>
      </w:r>
      <w:r w:rsidRPr="002C4067">
        <w:t xml:space="preserve"> – резервуары чистой воды. </w:t>
      </w:r>
    </w:p>
    <w:p w:rsidR="00B6474D" w:rsidRPr="002C4067" w:rsidRDefault="00B6474D" w:rsidP="005D1772">
      <w:pPr>
        <w:pStyle w:val="aff2"/>
        <w:spacing w:line="264" w:lineRule="auto"/>
      </w:pPr>
      <w:r w:rsidRPr="002C4067">
        <w:rPr>
          <w:b/>
          <w:bCs/>
          <w:i/>
          <w:iCs/>
        </w:rPr>
        <w:t xml:space="preserve">РЭТД </w:t>
      </w:r>
      <w:r w:rsidRPr="002C4067">
        <w:t xml:space="preserve">– расчетный элемент территориального деления. </w:t>
      </w:r>
    </w:p>
    <w:p w:rsidR="00B6474D" w:rsidRPr="002C4067" w:rsidRDefault="00B6474D" w:rsidP="005D1772">
      <w:pPr>
        <w:pStyle w:val="aff2"/>
        <w:spacing w:line="264" w:lineRule="auto"/>
      </w:pPr>
      <w:r w:rsidRPr="002C4067">
        <w:rPr>
          <w:b/>
          <w:bCs/>
          <w:i/>
          <w:iCs/>
        </w:rPr>
        <w:t xml:space="preserve">ТЭР </w:t>
      </w:r>
      <w:r w:rsidRPr="002C4067">
        <w:t xml:space="preserve">– топливно-энергетические ресурсы. </w:t>
      </w:r>
    </w:p>
    <w:p w:rsidR="00B6474D" w:rsidRPr="002C4067" w:rsidRDefault="00B6474D" w:rsidP="005D1772">
      <w:pPr>
        <w:pStyle w:val="aff2"/>
        <w:spacing w:line="264" w:lineRule="auto"/>
      </w:pPr>
      <w:r w:rsidRPr="002C4067">
        <w:rPr>
          <w:b/>
          <w:bCs/>
          <w:i/>
          <w:iCs/>
        </w:rPr>
        <w:t>ТСО</w:t>
      </w:r>
      <w:r w:rsidRPr="002C4067">
        <w:t xml:space="preserve"> – теплоснабжающая организация. </w:t>
      </w:r>
    </w:p>
    <w:p w:rsidR="00B6474D" w:rsidRPr="002C4067" w:rsidRDefault="00B6474D" w:rsidP="005D1772">
      <w:pPr>
        <w:pStyle w:val="aff2"/>
        <w:spacing w:line="264" w:lineRule="auto"/>
      </w:pPr>
      <w:r w:rsidRPr="002C4067">
        <w:rPr>
          <w:b/>
          <w:bCs/>
          <w:i/>
          <w:iCs/>
        </w:rPr>
        <w:t>ТС</w:t>
      </w:r>
      <w:r w:rsidRPr="002C4067">
        <w:t xml:space="preserve"> – тепловые сети. </w:t>
      </w:r>
    </w:p>
    <w:p w:rsidR="00B6474D" w:rsidRPr="002C4067" w:rsidRDefault="00B6474D" w:rsidP="005D1772">
      <w:pPr>
        <w:pStyle w:val="aff2"/>
        <w:spacing w:line="264" w:lineRule="auto"/>
      </w:pPr>
      <w:r w:rsidRPr="002C4067">
        <w:rPr>
          <w:b/>
          <w:bCs/>
          <w:i/>
          <w:iCs/>
        </w:rPr>
        <w:t>ТК</w:t>
      </w:r>
      <w:r w:rsidRPr="002C4067">
        <w:t xml:space="preserve"> – тепловая камера. </w:t>
      </w:r>
    </w:p>
    <w:p w:rsidR="00B6474D" w:rsidRPr="002C4067" w:rsidRDefault="00B6474D" w:rsidP="005D1772">
      <w:pPr>
        <w:pStyle w:val="aff2"/>
        <w:spacing w:line="264" w:lineRule="auto"/>
      </w:pPr>
      <w:r w:rsidRPr="002C4067">
        <w:rPr>
          <w:b/>
          <w:bCs/>
          <w:i/>
          <w:iCs/>
        </w:rPr>
        <w:t>т.у.т.</w:t>
      </w:r>
      <w:r w:rsidRPr="002C4067">
        <w:t xml:space="preserve"> – тонна условного топлива. </w:t>
      </w:r>
    </w:p>
    <w:p w:rsidR="00B6474D" w:rsidRPr="002C4067" w:rsidRDefault="00B6474D" w:rsidP="005D1772">
      <w:pPr>
        <w:pStyle w:val="aff2"/>
        <w:spacing w:line="264" w:lineRule="auto"/>
      </w:pPr>
      <w:r w:rsidRPr="002C4067">
        <w:rPr>
          <w:b/>
          <w:bCs/>
          <w:i/>
          <w:iCs/>
        </w:rPr>
        <w:t>УРУТ</w:t>
      </w:r>
      <w:r w:rsidRPr="002C4067">
        <w:t xml:space="preserve"> - удельный расход условного топлива на 1 Гкал выработанного тепла. </w:t>
      </w:r>
    </w:p>
    <w:p w:rsidR="00B6474D" w:rsidRPr="002C4067" w:rsidRDefault="00B6474D" w:rsidP="005D1772">
      <w:pPr>
        <w:pStyle w:val="aff2"/>
        <w:spacing w:line="264" w:lineRule="auto"/>
      </w:pPr>
      <w:r w:rsidRPr="002C4067">
        <w:rPr>
          <w:b/>
          <w:bCs/>
          <w:i/>
          <w:iCs/>
        </w:rPr>
        <w:t>УТМ</w:t>
      </w:r>
      <w:r w:rsidRPr="002C4067">
        <w:t xml:space="preserve"> – установленная тепловая мощность. </w:t>
      </w:r>
    </w:p>
    <w:p w:rsidR="00B6474D" w:rsidRPr="002C4067" w:rsidRDefault="00B6474D" w:rsidP="005D1772">
      <w:pPr>
        <w:pStyle w:val="aff2"/>
        <w:spacing w:line="264" w:lineRule="auto"/>
      </w:pPr>
      <w:r w:rsidRPr="002C4067">
        <w:rPr>
          <w:b/>
          <w:bCs/>
          <w:i/>
          <w:iCs/>
        </w:rPr>
        <w:t>УРЭ</w:t>
      </w:r>
      <w:r w:rsidRPr="002C4067">
        <w:t xml:space="preserve"> – удельный расход электроэнергии. </w:t>
      </w:r>
    </w:p>
    <w:p w:rsidR="00B6474D" w:rsidRPr="002C4067" w:rsidRDefault="00B6474D" w:rsidP="005D1772">
      <w:pPr>
        <w:pStyle w:val="aff2"/>
        <w:spacing w:line="264" w:lineRule="auto"/>
      </w:pPr>
      <w:r w:rsidRPr="002C4067">
        <w:rPr>
          <w:b/>
          <w:bCs/>
          <w:i/>
          <w:iCs/>
        </w:rPr>
        <w:t>ХВС</w:t>
      </w:r>
      <w:r w:rsidRPr="002C4067">
        <w:t xml:space="preserve"> - система холодного водоснабжения. </w:t>
      </w:r>
    </w:p>
    <w:p w:rsidR="00B6474D" w:rsidRPr="002C4067" w:rsidRDefault="00B6474D" w:rsidP="005D1772">
      <w:pPr>
        <w:pStyle w:val="aff2"/>
        <w:spacing w:line="264" w:lineRule="auto"/>
      </w:pPr>
      <w:r w:rsidRPr="002C4067">
        <w:rPr>
          <w:b/>
          <w:bCs/>
          <w:i/>
          <w:iCs/>
        </w:rPr>
        <w:t>ХВПО</w:t>
      </w:r>
      <w:r w:rsidRPr="002C4067">
        <w:rPr>
          <w:i/>
          <w:iCs/>
        </w:rPr>
        <w:t xml:space="preserve"> </w:t>
      </w:r>
      <w:r w:rsidRPr="002C4067">
        <w:t xml:space="preserve">– химводоподготовка. </w:t>
      </w:r>
    </w:p>
    <w:p w:rsidR="00B6474D" w:rsidRPr="002C4067" w:rsidRDefault="00B6474D" w:rsidP="005D1772">
      <w:pPr>
        <w:pStyle w:val="aff2"/>
        <w:spacing w:line="264" w:lineRule="auto"/>
      </w:pPr>
      <w:r w:rsidRPr="002C4067">
        <w:rPr>
          <w:b/>
          <w:bCs/>
          <w:i/>
          <w:iCs/>
        </w:rPr>
        <w:t>СЦТ</w:t>
      </w:r>
      <w:r w:rsidRPr="002C4067">
        <w:t xml:space="preserve"> – централизованная система теплоснабжения. </w:t>
      </w:r>
    </w:p>
    <w:p w:rsidR="00B6474D" w:rsidRPr="002C4067" w:rsidRDefault="00B6474D" w:rsidP="005D1772">
      <w:pPr>
        <w:pStyle w:val="aff2"/>
        <w:spacing w:line="264" w:lineRule="auto"/>
      </w:pPr>
      <w:r w:rsidRPr="002C4067">
        <w:rPr>
          <w:b/>
          <w:bCs/>
          <w:i/>
          <w:iCs/>
        </w:rPr>
        <w:t>ЦТП</w:t>
      </w:r>
      <w:r w:rsidRPr="002C4067">
        <w:t xml:space="preserve"> – центральный тепловой пункт.</w:t>
      </w:r>
    </w:p>
    <w:p w:rsidR="00B6474D" w:rsidRPr="002C4067" w:rsidRDefault="00B6474D" w:rsidP="005D1772">
      <w:pPr>
        <w:pStyle w:val="aff2"/>
        <w:spacing w:line="264" w:lineRule="auto"/>
      </w:pPr>
      <w:r w:rsidRPr="002C4067">
        <w:rPr>
          <w:b/>
          <w:bCs/>
          <w:i/>
          <w:iCs/>
        </w:rPr>
        <w:t xml:space="preserve">SCADA </w:t>
      </w:r>
      <w:r w:rsidRPr="002C4067">
        <w:t>– система визуализации и оперативно-диспетчерского управления.</w:t>
      </w:r>
    </w:p>
    <w:p w:rsidR="00FF7AA9" w:rsidRPr="002C4067" w:rsidRDefault="005F390E" w:rsidP="003C2D11">
      <w:pPr>
        <w:pStyle w:val="afffffff4"/>
      </w:pPr>
      <w:r w:rsidRPr="002C4067">
        <w:br w:type="page"/>
      </w:r>
      <w:bookmarkStart w:id="20" w:name="_Toc102311038"/>
      <w:bookmarkStart w:id="21" w:name="_Toc102314065"/>
      <w:bookmarkStart w:id="22" w:name="_Toc104380913"/>
      <w:bookmarkStart w:id="23" w:name="_Toc105493795"/>
      <w:bookmarkStart w:id="24" w:name="_Toc105573881"/>
      <w:bookmarkStart w:id="25" w:name="_Toc165984511"/>
      <w:bookmarkStart w:id="26" w:name="_Toc170208233"/>
      <w:bookmarkStart w:id="27" w:name="_Toc170208311"/>
      <w:bookmarkStart w:id="28" w:name="_Toc205122162"/>
      <w:r w:rsidR="00FF7AA9" w:rsidRPr="002C4067">
        <w:lastRenderedPageBreak/>
        <w:t xml:space="preserve">ХАРАКТЕРИСТИКА </w:t>
      </w:r>
      <w:bookmarkEnd w:id="20"/>
      <w:bookmarkEnd w:id="21"/>
      <w:r w:rsidR="00EF54A6">
        <w:t xml:space="preserve">ГАГАРИНСКОГО </w:t>
      </w:r>
      <w:r w:rsidR="0044107D">
        <w:t>МУНИЦИПАЛЬНОГО ОКРУГА</w:t>
      </w:r>
      <w:r w:rsidR="00FF7AA9" w:rsidRPr="002C4067">
        <w:t xml:space="preserve"> </w:t>
      </w:r>
      <w:bookmarkEnd w:id="22"/>
      <w:bookmarkEnd w:id="23"/>
      <w:bookmarkEnd w:id="24"/>
      <w:bookmarkEnd w:id="25"/>
      <w:bookmarkEnd w:id="26"/>
      <w:bookmarkEnd w:id="27"/>
      <w:r w:rsidR="00EF54A6">
        <w:t>СМОЛЕНСКОЙ</w:t>
      </w:r>
      <w:r w:rsidR="00FF7AA9" w:rsidRPr="00B806F1">
        <w:t xml:space="preserve"> ОБЛАСТИ</w:t>
      </w:r>
      <w:bookmarkEnd w:id="28"/>
    </w:p>
    <w:p w:rsidR="00E10EB3" w:rsidRDefault="00E10EB3" w:rsidP="00E10EB3">
      <w:pPr>
        <w:pStyle w:val="aff2"/>
      </w:pPr>
      <w:r>
        <w:t xml:space="preserve">Муниципальный округ «Гагаринский муниципальный округ» Смоленской области  расположен </w:t>
      </w:r>
      <w:r w:rsidRPr="0044107D">
        <w:t>на северо-востоке Смоленской</w:t>
      </w:r>
      <w:r>
        <w:t xml:space="preserve"> области и граничит </w:t>
      </w:r>
      <w:r w:rsidRPr="0044107D">
        <w:t>на севере с Тверской областью, на северо-западе с Сычевским районом, на западе с Новодугинским районом, на юго-западе с Вяземским районом, на юге с Тёмкинским районом, на востоке с Московской областью</w:t>
      </w:r>
      <w:r>
        <w:t xml:space="preserve">. </w:t>
      </w:r>
    </w:p>
    <w:p w:rsidR="00E10EB3" w:rsidRDefault="00E10EB3" w:rsidP="00E10EB3">
      <w:pPr>
        <w:pStyle w:val="aff2"/>
      </w:pPr>
      <w:r>
        <w:t xml:space="preserve">Муниципальный округ «Гагаринский муниципальный округ» Смоленской области был образован </w:t>
      </w:r>
      <w:r w:rsidRPr="0044107D">
        <w:t>в соответствии с законом Смоленской области от 10 июня 2024 года №125-з</w:t>
      </w:r>
      <w:r>
        <w:t xml:space="preserve">. </w:t>
      </w:r>
      <w:r w:rsidRPr="00F25B37">
        <w:t xml:space="preserve">Границы муниципального </w:t>
      </w:r>
      <w:r>
        <w:t xml:space="preserve">образования «Гагаринский муниципальный округ» Смоленской области </w:t>
      </w:r>
      <w:r w:rsidRPr="00F25B37">
        <w:t>совпадают с границами муниципального</w:t>
      </w:r>
      <w:r>
        <w:t xml:space="preserve"> образования «Гагаринский район» </w:t>
      </w:r>
      <w:r w:rsidRPr="00F25B37">
        <w:t>Смоленской области</w:t>
      </w:r>
      <w:r>
        <w:t>, в состав которого вошли 4 муниципальных образования:</w:t>
      </w:r>
    </w:p>
    <w:p w:rsidR="00E10EB3" w:rsidRDefault="00E10EB3" w:rsidP="00E10EB3">
      <w:pPr>
        <w:pStyle w:val="aff2"/>
        <w:numPr>
          <w:ilvl w:val="0"/>
          <w:numId w:val="65"/>
        </w:numPr>
      </w:pPr>
      <w:r>
        <w:t>муниципальное образование «Гагаринское городское поселение» Гагаринского района Смоленской области;</w:t>
      </w:r>
    </w:p>
    <w:p w:rsidR="00E10EB3" w:rsidRDefault="00E10EB3" w:rsidP="00E10EB3">
      <w:pPr>
        <w:pStyle w:val="aff2"/>
        <w:numPr>
          <w:ilvl w:val="0"/>
          <w:numId w:val="65"/>
        </w:numPr>
      </w:pPr>
      <w:r>
        <w:t>муниципальное образование Гагаринское сельское поселение</w:t>
      </w:r>
      <w:r w:rsidRPr="007E3449">
        <w:t xml:space="preserve"> </w:t>
      </w:r>
      <w:r>
        <w:t>Гагаринского района Смоленской области;</w:t>
      </w:r>
    </w:p>
    <w:p w:rsidR="00E10EB3" w:rsidRDefault="00E10EB3" w:rsidP="00E10EB3">
      <w:pPr>
        <w:pStyle w:val="aff2"/>
        <w:numPr>
          <w:ilvl w:val="0"/>
          <w:numId w:val="65"/>
        </w:numPr>
      </w:pPr>
      <w:r>
        <w:t>муниципальное образование Кармановское сельское поселение</w:t>
      </w:r>
      <w:r w:rsidRPr="007E3449">
        <w:t xml:space="preserve"> </w:t>
      </w:r>
      <w:r>
        <w:t>Гагаринского района Смоленской области;</w:t>
      </w:r>
    </w:p>
    <w:p w:rsidR="00E10EB3" w:rsidRDefault="00E10EB3" w:rsidP="00E10EB3">
      <w:pPr>
        <w:pStyle w:val="aff2"/>
        <w:numPr>
          <w:ilvl w:val="0"/>
          <w:numId w:val="65"/>
        </w:numPr>
      </w:pPr>
      <w:r>
        <w:t>муниципальное образование Никольское сельское поселение</w:t>
      </w:r>
      <w:r w:rsidRPr="007E3449">
        <w:t xml:space="preserve"> </w:t>
      </w:r>
      <w:r>
        <w:t>Гагаринского района Смоленской области.</w:t>
      </w:r>
    </w:p>
    <w:p w:rsidR="007B6D9E" w:rsidRDefault="007B6D9E" w:rsidP="007B6D9E">
      <w:pPr>
        <w:pStyle w:val="aff2"/>
        <w:numPr>
          <w:ilvl w:val="0"/>
          <w:numId w:val="65"/>
        </w:numPr>
      </w:pPr>
    </w:p>
    <w:p w:rsidR="007B6D9E" w:rsidRDefault="007B6D9E" w:rsidP="007B6D9E">
      <w:pPr>
        <w:pStyle w:val="aff2"/>
      </w:pPr>
      <w:r w:rsidRPr="0044107D">
        <w:t>Территория округа составляет 2903</w:t>
      </w:r>
      <w:r>
        <w:t xml:space="preserve"> км</w:t>
      </w:r>
      <w:r w:rsidRPr="00CF399D">
        <w:t>², население — 39</w:t>
      </w:r>
      <w:r>
        <w:t xml:space="preserve"> </w:t>
      </w:r>
      <w:r w:rsidRPr="00CF399D">
        <w:t>257 чел</w:t>
      </w:r>
      <w:r>
        <w:t>овек</w:t>
      </w:r>
      <w:r w:rsidRPr="00CF399D">
        <w:t xml:space="preserve"> (по состоянию на 01.01.2024 г.).</w:t>
      </w:r>
    </w:p>
    <w:p w:rsidR="007B6D9E" w:rsidRDefault="007B6D9E" w:rsidP="007B6D9E">
      <w:pPr>
        <w:pStyle w:val="aff2"/>
      </w:pPr>
      <w:r w:rsidRPr="0044107D">
        <w:t>Административный центр — город Гагарин</w:t>
      </w:r>
      <w:r>
        <w:t xml:space="preserve"> (до 1968 г. — Гжатск).</w:t>
      </w:r>
    </w:p>
    <w:p w:rsidR="007B6D9E" w:rsidRDefault="007B6D9E" w:rsidP="007B6D9E">
      <w:pPr>
        <w:pStyle w:val="aff2"/>
      </w:pPr>
      <w:r>
        <w:t>Город расположен на реке Гжать (бассейн Волги), в южной части Гжатско-Вазузской низины, в 180 км к юго-западу от Москвы и в 239 км к северо-востоку от Смоленска.</w:t>
      </w:r>
    </w:p>
    <w:p w:rsidR="007B6D9E" w:rsidRDefault="007B6D9E" w:rsidP="007B6D9E">
      <w:pPr>
        <w:pStyle w:val="aff2"/>
      </w:pPr>
      <w:r>
        <w:t>Основные промышленные предприятия города:</w:t>
      </w:r>
    </w:p>
    <w:p w:rsidR="007B6D9E" w:rsidRDefault="007B6D9E" w:rsidP="007B6D9E">
      <w:pPr>
        <w:pStyle w:val="aff2"/>
        <w:numPr>
          <w:ilvl w:val="0"/>
          <w:numId w:val="63"/>
        </w:numPr>
      </w:pPr>
      <w:r>
        <w:t>ООО «Гагаринский бетонный завод» (производство строительных материалов; производит бетон, раствор, тротуарную плитку, блоки строительные);</w:t>
      </w:r>
    </w:p>
    <w:p w:rsidR="007B6D9E" w:rsidRDefault="007B6D9E" w:rsidP="007B6D9E">
      <w:pPr>
        <w:pStyle w:val="aff2"/>
        <w:numPr>
          <w:ilvl w:val="0"/>
          <w:numId w:val="63"/>
        </w:numPr>
      </w:pPr>
      <w:r>
        <w:t>ООО «Гагаринский светотехнический завод» (п</w:t>
      </w:r>
      <w:r w:rsidRPr="000F2CC9">
        <w:t>роизводитель взрывозащищенных и взрывобезопасных светильников</w:t>
      </w:r>
      <w:r>
        <w:t>);</w:t>
      </w:r>
    </w:p>
    <w:p w:rsidR="007B6D9E" w:rsidRDefault="007B6D9E" w:rsidP="007B6D9E">
      <w:pPr>
        <w:pStyle w:val="aff2"/>
        <w:numPr>
          <w:ilvl w:val="0"/>
          <w:numId w:val="63"/>
        </w:numPr>
      </w:pPr>
      <w:r w:rsidRPr="000F2CC9">
        <w:t>ООО «РозТех», Департамент швейного производства, г.</w:t>
      </w:r>
      <w:r>
        <w:t xml:space="preserve"> </w:t>
      </w:r>
      <w:r w:rsidRPr="000F2CC9">
        <w:t xml:space="preserve">Гагарин </w:t>
      </w:r>
      <w:r>
        <w:t>(п</w:t>
      </w:r>
      <w:r w:rsidRPr="000F2CC9">
        <w:t>роизводство элитного женского белья, купальников, домашней и пляжной одежды</w:t>
      </w:r>
      <w:r>
        <w:t>);</w:t>
      </w:r>
    </w:p>
    <w:p w:rsidR="007B6D9E" w:rsidRDefault="007B6D9E" w:rsidP="007B6D9E">
      <w:pPr>
        <w:pStyle w:val="aff2"/>
        <w:numPr>
          <w:ilvl w:val="0"/>
          <w:numId w:val="63"/>
        </w:numPr>
      </w:pPr>
      <w:r w:rsidRPr="000F2CC9">
        <w:t>ЗАО «Гагаринконсервмолоко», (Производство сухой сыворотки, сывороточно- жирового концентрата, сухого цельного молока (СЦМ), сухого обезжиренного молока (СОМ), сухих сливок, сливочного масла и молочного жира</w:t>
      </w:r>
      <w:r>
        <w:t>);</w:t>
      </w:r>
    </w:p>
    <w:p w:rsidR="007B6D9E" w:rsidRDefault="007B6D9E" w:rsidP="007B6D9E">
      <w:pPr>
        <w:pStyle w:val="aff2"/>
        <w:numPr>
          <w:ilvl w:val="0"/>
          <w:numId w:val="63"/>
        </w:numPr>
      </w:pPr>
      <w:r>
        <w:t xml:space="preserve">ООО </w:t>
      </w:r>
      <w:r w:rsidRPr="000F2CC9">
        <w:t>«ЭГГЕР ДРЕВПРОДУКТ ГАГАРИН» (Производство древесно-стружечных, ламинированных древесно-стружечных плит, МДФ и ХДФ (жесткие и очень жесткие плиты для напольного покрытия), напольных покрытий и ХДФ (ламинат)</w:t>
      </w:r>
      <w:r>
        <w:t>;</w:t>
      </w:r>
    </w:p>
    <w:p w:rsidR="007B6D9E" w:rsidRDefault="007B6D9E" w:rsidP="007B6D9E">
      <w:pPr>
        <w:pStyle w:val="aff2"/>
        <w:numPr>
          <w:ilvl w:val="0"/>
          <w:numId w:val="63"/>
        </w:numPr>
        <w:spacing w:after="0"/>
      </w:pPr>
      <w:r w:rsidRPr="000F2CC9">
        <w:t>ЗАО «Классен</w:t>
      </w:r>
      <w:r>
        <w:t>-</w:t>
      </w:r>
      <w:r w:rsidRPr="000F2CC9">
        <w:t xml:space="preserve">Рус» </w:t>
      </w:r>
      <w:r>
        <w:t>(</w:t>
      </w:r>
      <w:r w:rsidRPr="000F2CC9">
        <w:t>Торговля оптовая лесоматериалами, строительными материалами и санитарно-техническим оборудованием</w:t>
      </w:r>
      <w:r>
        <w:t>);</w:t>
      </w:r>
      <w:r w:rsidRPr="000F2CC9">
        <w:t xml:space="preserve"> </w:t>
      </w:r>
    </w:p>
    <w:p w:rsidR="007B6D9E" w:rsidRPr="00454501" w:rsidRDefault="007B6D9E" w:rsidP="007B6D9E">
      <w:pPr>
        <w:pStyle w:val="ac"/>
        <w:numPr>
          <w:ilvl w:val="0"/>
          <w:numId w:val="63"/>
        </w:numPr>
        <w:rPr>
          <w:rFonts w:ascii="Segoe UI" w:hAnsi="Segoe UI"/>
          <w:sz w:val="22"/>
          <w:szCs w:val="24"/>
        </w:rPr>
      </w:pPr>
      <w:r w:rsidRPr="00454501">
        <w:rPr>
          <w:rFonts w:ascii="Segoe UI" w:hAnsi="Segoe UI"/>
          <w:sz w:val="22"/>
          <w:szCs w:val="24"/>
        </w:rPr>
        <w:t>ООО «Гагарин-Останкино» (Переработка и консервирование мяса).</w:t>
      </w:r>
    </w:p>
    <w:p w:rsidR="00064739" w:rsidRPr="000F2CC9" w:rsidRDefault="00064739" w:rsidP="007B6D9E">
      <w:pPr>
        <w:pStyle w:val="aff2"/>
      </w:pPr>
    </w:p>
    <w:p w:rsidR="00064739" w:rsidRDefault="007B6D9E" w:rsidP="007B6D9E">
      <w:pPr>
        <w:pStyle w:val="aff2"/>
        <w:ind w:firstLine="0"/>
        <w:jc w:val="left"/>
      </w:pPr>
      <w:r w:rsidRPr="008D7C35">
        <w:rPr>
          <w:noProof/>
          <w:lang w:eastAsia="ru-RU"/>
        </w:rPr>
        <w:lastRenderedPageBreak/>
        <w:drawing>
          <wp:inline distT="0" distB="0" distL="0" distR="0">
            <wp:extent cx="6480175" cy="855726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480175" cy="8557260"/>
                    </a:xfrm>
                    <a:prstGeom prst="rect">
                      <a:avLst/>
                    </a:prstGeom>
                    <a:noFill/>
                    <a:ln>
                      <a:noFill/>
                    </a:ln>
                  </pic:spPr>
                </pic:pic>
              </a:graphicData>
            </a:graphic>
          </wp:inline>
        </w:drawing>
      </w:r>
    </w:p>
    <w:p w:rsidR="00064739" w:rsidRPr="00064739" w:rsidRDefault="00F75EBB" w:rsidP="006E3CBD">
      <w:pPr>
        <w:pStyle w:val="aff2"/>
        <w:spacing w:after="240"/>
        <w:jc w:val="center"/>
      </w:pPr>
      <w:r w:rsidRPr="002778F4">
        <w:t xml:space="preserve">Рисунок </w:t>
      </w:r>
      <w:r w:rsidR="00827E3F">
        <w:rPr>
          <w:noProof/>
        </w:rPr>
        <w:fldChar w:fldCharType="begin"/>
      </w:r>
      <w:r w:rsidR="007773B0">
        <w:rPr>
          <w:noProof/>
        </w:rPr>
        <w:instrText xml:space="preserve"> SEQ Рисунок \* ARABIC </w:instrText>
      </w:r>
      <w:r w:rsidR="00827E3F">
        <w:rPr>
          <w:noProof/>
        </w:rPr>
        <w:fldChar w:fldCharType="separate"/>
      </w:r>
      <w:r w:rsidR="00C83B43">
        <w:rPr>
          <w:noProof/>
        </w:rPr>
        <w:t>1</w:t>
      </w:r>
      <w:r w:rsidR="00827E3F">
        <w:rPr>
          <w:noProof/>
        </w:rPr>
        <w:fldChar w:fldCharType="end"/>
      </w:r>
      <w:r w:rsidRPr="002778F4">
        <w:rPr>
          <w:noProof/>
        </w:rPr>
        <w:t xml:space="preserve"> </w:t>
      </w:r>
      <w:r w:rsidRPr="002778F4">
        <w:t>–</w:t>
      </w:r>
      <w:r w:rsidRPr="00E978CB">
        <w:t xml:space="preserve"> </w:t>
      </w:r>
      <w:r w:rsidR="00E10EB3">
        <w:t>муниципальное образования «</w:t>
      </w:r>
      <w:r w:rsidR="007B6D9E" w:rsidRPr="00064739">
        <w:t>Гагаринск</w:t>
      </w:r>
      <w:r w:rsidR="007B6D9E">
        <w:t>ий муниципальный округ</w:t>
      </w:r>
      <w:r w:rsidR="00E10EB3">
        <w:t>» Смоленской области</w:t>
      </w:r>
    </w:p>
    <w:p w:rsidR="007B6D9E" w:rsidRDefault="007B6D9E" w:rsidP="00064739">
      <w:pPr>
        <w:pStyle w:val="aff2"/>
        <w:rPr>
          <w:b/>
        </w:rPr>
      </w:pPr>
      <w:r>
        <w:rPr>
          <w:b/>
        </w:rPr>
        <w:br w:type="page"/>
      </w:r>
    </w:p>
    <w:p w:rsidR="003F6307" w:rsidRPr="003A5C6B" w:rsidRDefault="003F6307" w:rsidP="00064739">
      <w:pPr>
        <w:pStyle w:val="aff2"/>
        <w:rPr>
          <w:b/>
        </w:rPr>
      </w:pPr>
      <w:r w:rsidRPr="003A5C6B">
        <w:rPr>
          <w:b/>
        </w:rPr>
        <w:lastRenderedPageBreak/>
        <w:t>Климатическая характеристика</w:t>
      </w:r>
    </w:p>
    <w:p w:rsidR="003F6307" w:rsidRPr="00DE064A" w:rsidRDefault="003F6307" w:rsidP="003F6307">
      <w:pPr>
        <w:pStyle w:val="aff2"/>
        <w:rPr>
          <w:shd w:val="clear" w:color="auto" w:fill="FFFFFF"/>
        </w:rPr>
      </w:pPr>
      <w:r w:rsidRPr="00DE064A">
        <w:t xml:space="preserve">Территория </w:t>
      </w:r>
      <w:r w:rsidR="004E7D74">
        <w:t>округа</w:t>
      </w:r>
      <w:r w:rsidRPr="00DE064A">
        <w:t xml:space="preserve"> лежит в умеренно-континентальной области континентального климатического пояса. Согласно СНиП 23-01-99 «Строительная климатология» муниципальн</w:t>
      </w:r>
      <w:r w:rsidR="00727FEF">
        <w:t xml:space="preserve">ое образование </w:t>
      </w:r>
      <w:r w:rsidRPr="00DE064A">
        <w:t xml:space="preserve">относится к климатическому району </w:t>
      </w:r>
      <w:r w:rsidRPr="00DE064A">
        <w:rPr>
          <w:lang w:val="en-US"/>
        </w:rPr>
        <w:t>I</w:t>
      </w:r>
      <w:r w:rsidRPr="00DE064A">
        <w:t>В.</w:t>
      </w:r>
    </w:p>
    <w:p w:rsidR="00FF7AA9" w:rsidRDefault="003F6307" w:rsidP="00064739">
      <w:pPr>
        <w:pStyle w:val="aff2"/>
        <w:rPr>
          <w:shd w:val="clear" w:color="auto" w:fill="FFFFFF"/>
        </w:rPr>
      </w:pPr>
      <w:r w:rsidRPr="00DE064A">
        <w:rPr>
          <w:shd w:val="clear" w:color="auto" w:fill="FFFFFF"/>
        </w:rPr>
        <w:t xml:space="preserve">Климат </w:t>
      </w:r>
      <w:r w:rsidR="00440428">
        <w:rPr>
          <w:shd w:val="clear" w:color="auto" w:fill="FFFFFF"/>
        </w:rPr>
        <w:t>муниципального округа</w:t>
      </w:r>
      <w:r w:rsidRPr="00DE064A">
        <w:rPr>
          <w:shd w:val="clear" w:color="auto" w:fill="FFFFFF"/>
        </w:rPr>
        <w:t xml:space="preserve"> умеренно-континентальный с холодной продолжительной и снежной зимой, теплым и коротким летом, частыми весенними заморозками. </w:t>
      </w:r>
    </w:p>
    <w:p w:rsidR="00064739" w:rsidRDefault="00064739" w:rsidP="00064739">
      <w:pPr>
        <w:pStyle w:val="aff2"/>
      </w:pPr>
      <w:r>
        <w:t>В</w:t>
      </w:r>
      <w:r w:rsidR="00E235EE">
        <w:t xml:space="preserve"> </w:t>
      </w:r>
      <w:r>
        <w:t>соответствии</w:t>
      </w:r>
      <w:r>
        <w:tab/>
        <w:t>СП</w:t>
      </w:r>
      <w:r w:rsidR="00E235EE">
        <w:t xml:space="preserve"> </w:t>
      </w:r>
      <w:r>
        <w:t>131.1330.2012</w:t>
      </w:r>
      <w:r>
        <w:tab/>
      </w:r>
      <w:r w:rsidR="00E235EE">
        <w:t xml:space="preserve"> </w:t>
      </w:r>
      <w:r>
        <w:t>«Строительная</w:t>
      </w:r>
      <w:r>
        <w:tab/>
        <w:t>климатология» климатические характеристики г. Гагарин:</w:t>
      </w:r>
    </w:p>
    <w:p w:rsidR="007B6D9E" w:rsidRDefault="007B6D9E" w:rsidP="007B6D9E">
      <w:pPr>
        <w:pStyle w:val="aff2"/>
        <w:numPr>
          <w:ilvl w:val="0"/>
          <w:numId w:val="64"/>
        </w:numPr>
      </w:pPr>
      <w:r>
        <w:t>средняя температура наиболее холодной пятидневки обеспеченностью 0.92 (расчѐтная для проектирования отопления) – -23 ºС;</w:t>
      </w:r>
    </w:p>
    <w:p w:rsidR="007B6D9E" w:rsidRDefault="007B6D9E" w:rsidP="007B6D9E">
      <w:pPr>
        <w:pStyle w:val="aff2"/>
        <w:numPr>
          <w:ilvl w:val="0"/>
          <w:numId w:val="64"/>
        </w:numPr>
      </w:pPr>
      <w:r>
        <w:t>средняя температура за отопительный период – -2,0 ºС;</w:t>
      </w:r>
    </w:p>
    <w:p w:rsidR="007B6D9E" w:rsidRPr="002C4067" w:rsidRDefault="007B6D9E" w:rsidP="007B6D9E">
      <w:pPr>
        <w:pStyle w:val="aff2"/>
        <w:numPr>
          <w:ilvl w:val="0"/>
          <w:numId w:val="64"/>
        </w:numPr>
      </w:pPr>
      <w:r>
        <w:t>продолжительность отопительного периода – 207 дней.</w:t>
      </w:r>
    </w:p>
    <w:p w:rsidR="00D458C1" w:rsidRPr="002C4067" w:rsidRDefault="00D458C1" w:rsidP="00FA1C46">
      <w:pPr>
        <w:pStyle w:val="aff2"/>
      </w:pPr>
    </w:p>
    <w:p w:rsidR="0068087B" w:rsidRPr="002C4067" w:rsidRDefault="0068087B" w:rsidP="00FA1C46">
      <w:pPr>
        <w:pStyle w:val="aff2"/>
      </w:pPr>
    </w:p>
    <w:p w:rsidR="00FF0A7B" w:rsidRPr="002C4067" w:rsidRDefault="00FF0A7B" w:rsidP="00FA1C46">
      <w:pPr>
        <w:pStyle w:val="aff2"/>
        <w:sectPr w:rsidR="00FF0A7B" w:rsidRPr="002C4067" w:rsidSect="00F4372A">
          <w:footerReference w:type="first" r:id="rId10"/>
          <w:pgSz w:w="11906" w:h="16838"/>
          <w:pgMar w:top="567" w:right="567" w:bottom="567" w:left="1134" w:header="709" w:footer="0" w:gutter="0"/>
          <w:cols w:space="708"/>
          <w:docGrid w:linePitch="360"/>
        </w:sectPr>
      </w:pPr>
    </w:p>
    <w:p w:rsidR="00E3281E" w:rsidRPr="00012AE2" w:rsidRDefault="00B0132B" w:rsidP="00FA6A84">
      <w:pPr>
        <w:pStyle w:val="afffffff4"/>
        <w:ind w:left="0"/>
      </w:pPr>
      <w:bookmarkStart w:id="29" w:name="_Toc162259133"/>
      <w:bookmarkStart w:id="30" w:name="_Toc165985019"/>
      <w:bookmarkStart w:id="31" w:name="_Toc205122163"/>
      <w:r>
        <w:lastRenderedPageBreak/>
        <w:t xml:space="preserve">1 </w:t>
      </w:r>
      <w:r w:rsidR="002B459D" w:rsidRPr="00012AE2">
        <w:t>СУЩЕСТВУЮЩЕЕ ПОЛОЖЕНИЕ В СФЕРЕ ПРОИЗВОДСТВА, ПЕРЕДАЧИ И ПОТРЕБЛЕНИЯ ТЕПЛОВОЙ ЭНЕРГИИ ДЛЯ ЦЕЛЕЙ ТЕПЛОСНАБЖЕНИЯ</w:t>
      </w:r>
      <w:bookmarkEnd w:id="29"/>
      <w:bookmarkEnd w:id="30"/>
      <w:bookmarkEnd w:id="31"/>
    </w:p>
    <w:p w:rsidR="00E3281E" w:rsidRPr="0028124C" w:rsidRDefault="00E800F8" w:rsidP="00B0132B">
      <w:pPr>
        <w:pStyle w:val="a1"/>
        <w:outlineLvl w:val="1"/>
      </w:pPr>
      <w:bookmarkStart w:id="32" w:name="_Toc162259134"/>
      <w:bookmarkStart w:id="33" w:name="_Toc165985020"/>
      <w:bookmarkStart w:id="34" w:name="_Toc205122164"/>
      <w:r w:rsidRPr="0028124C">
        <w:t>Функциональная структура теплоснабжения</w:t>
      </w:r>
      <w:bookmarkEnd w:id="32"/>
      <w:bookmarkEnd w:id="33"/>
      <w:bookmarkEnd w:id="34"/>
    </w:p>
    <w:p w:rsidR="00C9343D" w:rsidRPr="002B459D" w:rsidRDefault="00444AFD" w:rsidP="008511AE">
      <w:pPr>
        <w:pStyle w:val="a2"/>
      </w:pPr>
      <w:bookmarkStart w:id="35" w:name="_Toc162211194"/>
      <w:bookmarkStart w:id="36" w:name="_Toc162259135"/>
      <w:bookmarkStart w:id="37" w:name="_Toc165985021"/>
      <w:bookmarkStart w:id="38" w:name="_Toc205122165"/>
      <w:r w:rsidRPr="002B459D">
        <w:t>З</w:t>
      </w:r>
      <w:r w:rsidR="00C9343D" w:rsidRPr="002B459D">
        <w:t>оны дейс</w:t>
      </w:r>
      <w:r w:rsidR="00E800F8" w:rsidRPr="002B459D">
        <w:t>твия производственных котельных</w:t>
      </w:r>
      <w:bookmarkEnd w:id="35"/>
      <w:bookmarkEnd w:id="36"/>
      <w:bookmarkEnd w:id="37"/>
      <w:bookmarkEnd w:id="38"/>
    </w:p>
    <w:p w:rsidR="0032742E" w:rsidRPr="002C4067" w:rsidRDefault="0032742E" w:rsidP="00FA1C46">
      <w:pPr>
        <w:pStyle w:val="aff2"/>
      </w:pPr>
      <w:r w:rsidRPr="002C4067">
        <w:t>Современная система централизованного теплоснабжения представляет собой сложный инженерный комплекс из источников тепловой энергии и потребителей тепла, связанных между собой тепловыми сетями различного назначения и бал</w:t>
      </w:r>
      <w:r w:rsidR="00F34FB6" w:rsidRPr="002C4067">
        <w:t>ансовой принадлежностью, имеющи</w:t>
      </w:r>
      <w:r w:rsidRPr="002C4067">
        <w:t xml:space="preserve">ми характерные тепловые и гидравлические режимы с заданными параметрами теплоносителя. </w:t>
      </w:r>
    </w:p>
    <w:p w:rsidR="0032742E" w:rsidRPr="002C4067" w:rsidRDefault="0032742E" w:rsidP="00FA1C46">
      <w:pPr>
        <w:pStyle w:val="aff2"/>
      </w:pPr>
      <w:r w:rsidRPr="002C4067">
        <w:t>Величина параметров и характер их исполнения определяется техническими возможн</w:t>
      </w:r>
      <w:r w:rsidR="007B36A6" w:rsidRPr="002C4067">
        <w:t>ос</w:t>
      </w:r>
      <w:r w:rsidRPr="002C4067">
        <w:t>тями основных структурных элементов систем теплоснабжения (</w:t>
      </w:r>
      <w:r w:rsidR="00F34FB6" w:rsidRPr="002C4067">
        <w:t>источников, тепловых сетей и по</w:t>
      </w:r>
      <w:r w:rsidRPr="002C4067">
        <w:t xml:space="preserve">требителей), экономической целесообразностью. </w:t>
      </w:r>
    </w:p>
    <w:p w:rsidR="00E21D90" w:rsidRDefault="00E21D90" w:rsidP="00FF7AA9">
      <w:pPr>
        <w:pStyle w:val="aff2"/>
      </w:pPr>
      <w:r>
        <w:t>На территории муниципального образования «Гагаринский муниципальный округ» Смоленской области основным теплоснабжающим предприятием для жилищно-коммунального сектора является Вяземский филиал ООО</w:t>
      </w:r>
      <w:r w:rsidRPr="00E21D90">
        <w:t xml:space="preserve"> "Смоленскрегионтеплоэнерго"</w:t>
      </w:r>
      <w:r>
        <w:t xml:space="preserve">, объединяющий 10 котельных. Также действует теплоснабжающая организация </w:t>
      </w:r>
      <w:r w:rsidRPr="00E21D90">
        <w:t>МБУ "Управление ДКХ Гагаринского района"</w:t>
      </w:r>
      <w:r w:rsidR="00165DB8">
        <w:t xml:space="preserve">, </w:t>
      </w:r>
      <w:r w:rsidR="00165DB8" w:rsidRPr="00503042">
        <w:t xml:space="preserve">обслуживающая </w:t>
      </w:r>
      <w:r w:rsidR="00CA6E81" w:rsidRPr="00503042">
        <w:t>10</w:t>
      </w:r>
      <w:r w:rsidR="00165DB8" w:rsidRPr="00503042">
        <w:t xml:space="preserve"> </w:t>
      </w:r>
      <w:r w:rsidR="00A253C1" w:rsidRPr="00503042">
        <w:t xml:space="preserve">централизованных </w:t>
      </w:r>
      <w:r w:rsidR="00165DB8" w:rsidRPr="00503042">
        <w:t>котельных.</w:t>
      </w:r>
    </w:p>
    <w:p w:rsidR="00E21D90" w:rsidRDefault="00FF7AA9" w:rsidP="00FF7AA9">
      <w:pPr>
        <w:pStyle w:val="aff2"/>
      </w:pPr>
      <w:r w:rsidRPr="002C4067">
        <w:t>В</w:t>
      </w:r>
      <w:r w:rsidR="00E21D90">
        <w:t>сего</w:t>
      </w:r>
      <w:r w:rsidRPr="002C4067">
        <w:t xml:space="preserve"> на территории </w:t>
      </w:r>
      <w:r w:rsidR="00E10EB3">
        <w:t>муниципального образования «</w:t>
      </w:r>
      <w:r w:rsidR="00E35D57">
        <w:t>Гагаринск</w:t>
      </w:r>
      <w:r w:rsidR="00E10EB3">
        <w:t>ий</w:t>
      </w:r>
      <w:r w:rsidR="00E35D57">
        <w:t xml:space="preserve"> </w:t>
      </w:r>
      <w:r w:rsidR="002A3E38">
        <w:t>муниципальн</w:t>
      </w:r>
      <w:r w:rsidR="00E10EB3">
        <w:t>ый</w:t>
      </w:r>
      <w:r w:rsidR="002A3E38">
        <w:t xml:space="preserve"> </w:t>
      </w:r>
      <w:r w:rsidR="002A3E38" w:rsidRPr="007B6D9E">
        <w:t>округ</w:t>
      </w:r>
      <w:r w:rsidR="00E10EB3">
        <w:t>» Смоленской области</w:t>
      </w:r>
      <w:r w:rsidRPr="007B6D9E">
        <w:t xml:space="preserve"> действует </w:t>
      </w:r>
      <w:r w:rsidR="00150D58" w:rsidRPr="007B6D9E">
        <w:t>20</w:t>
      </w:r>
      <w:r w:rsidRPr="007B6D9E">
        <w:t xml:space="preserve"> источник</w:t>
      </w:r>
      <w:r w:rsidR="00EF4723" w:rsidRPr="007B6D9E">
        <w:t>ов</w:t>
      </w:r>
      <w:r w:rsidRPr="002C4067">
        <w:t xml:space="preserve"> централизованного теплоснабжения, отапливающи</w:t>
      </w:r>
      <w:r w:rsidR="00104EE9">
        <w:t>х</w:t>
      </w:r>
      <w:r w:rsidRPr="002C4067">
        <w:t xml:space="preserve"> жилые и административные и социально-значимые объекты. </w:t>
      </w:r>
    </w:p>
    <w:p w:rsidR="00FF7AA9" w:rsidRPr="002C4067" w:rsidRDefault="00FF7AA9" w:rsidP="00FF7AA9">
      <w:pPr>
        <w:pStyle w:val="aff2"/>
      </w:pPr>
      <w:r w:rsidRPr="00812759">
        <w:t>Централизованное теплоснабжение в</w:t>
      </w:r>
      <w:r w:rsidR="00E10EB3">
        <w:t xml:space="preserve"> муниципальном образовании «</w:t>
      </w:r>
      <w:r w:rsidR="00104EE9">
        <w:t>Гагаринск</w:t>
      </w:r>
      <w:r w:rsidR="00E10EB3">
        <w:t>ий</w:t>
      </w:r>
      <w:r w:rsidR="00104EE9">
        <w:t xml:space="preserve"> </w:t>
      </w:r>
      <w:r w:rsidR="002A3E38">
        <w:t>муниципальн</w:t>
      </w:r>
      <w:r w:rsidR="00E10EB3">
        <w:t>ый</w:t>
      </w:r>
      <w:r w:rsidR="002A3E38">
        <w:t xml:space="preserve"> округ</w:t>
      </w:r>
      <w:r w:rsidR="00E10EB3">
        <w:t>» Смоленской области</w:t>
      </w:r>
      <w:r w:rsidRPr="00812759">
        <w:t xml:space="preserve"> осуществляется в </w:t>
      </w:r>
      <w:r w:rsidR="00104EE9" w:rsidRPr="001A5F30">
        <w:t>г. Гагарин</w:t>
      </w:r>
      <w:r w:rsidR="00E21D90" w:rsidRPr="001A5F30">
        <w:t xml:space="preserve">, с. </w:t>
      </w:r>
      <w:r w:rsidR="00E21D90" w:rsidRPr="00150D58">
        <w:t>Карманово, д. Поличня</w:t>
      </w:r>
      <w:r w:rsidRPr="00150D58">
        <w:t xml:space="preserve"> от газов</w:t>
      </w:r>
      <w:r w:rsidR="00104EE9" w:rsidRPr="00150D58">
        <w:t>ых</w:t>
      </w:r>
      <w:r w:rsidRPr="00812759">
        <w:t xml:space="preserve"> котельн</w:t>
      </w:r>
      <w:r w:rsidR="00104EE9">
        <w:t>ых</w:t>
      </w:r>
      <w:r w:rsidR="00E21D90">
        <w:t>.</w:t>
      </w:r>
      <w:r w:rsidRPr="002C4067">
        <w:t xml:space="preserve"> </w:t>
      </w:r>
    </w:p>
    <w:p w:rsidR="0006129B" w:rsidRPr="002C4067" w:rsidRDefault="000F17A5" w:rsidP="00FA1C46">
      <w:pPr>
        <w:pStyle w:val="aff2"/>
      </w:pPr>
      <w:r w:rsidRPr="002C4067">
        <w:t xml:space="preserve">Краткая характеристика источников теплоснабжения с указанием </w:t>
      </w:r>
      <w:r w:rsidR="00A92FB6" w:rsidRPr="002C4067">
        <w:t>ресурсоснабжающих</w:t>
      </w:r>
      <w:r w:rsidRPr="002C4067">
        <w:t xml:space="preserve"> </w:t>
      </w:r>
      <w:r w:rsidR="00070327" w:rsidRPr="002C4067">
        <w:t>организаций приведен</w:t>
      </w:r>
      <w:r w:rsidR="00EA4571">
        <w:t>а</w:t>
      </w:r>
      <w:r w:rsidR="00070327" w:rsidRPr="002C4067">
        <w:t xml:space="preserve"> в таблице 1</w:t>
      </w:r>
      <w:r w:rsidRPr="002C4067">
        <w:t>.</w:t>
      </w:r>
    </w:p>
    <w:p w:rsidR="000F17A5" w:rsidRPr="002C4067" w:rsidRDefault="000F17A5" w:rsidP="00FB3DF5">
      <w:pPr>
        <w:pStyle w:val="afffffffa"/>
      </w:pPr>
      <w:r w:rsidRPr="002C4067">
        <w:t xml:space="preserve">Таблица </w:t>
      </w:r>
      <w:r w:rsidR="00827E3F">
        <w:rPr>
          <w:noProof/>
        </w:rPr>
        <w:fldChar w:fldCharType="begin"/>
      </w:r>
      <w:r w:rsidR="00F66FB2">
        <w:rPr>
          <w:noProof/>
        </w:rPr>
        <w:instrText xml:space="preserve"> SEQ Таблица \* ARABIC </w:instrText>
      </w:r>
      <w:r w:rsidR="00827E3F">
        <w:rPr>
          <w:noProof/>
        </w:rPr>
        <w:fldChar w:fldCharType="separate"/>
      </w:r>
      <w:r w:rsidR="00C83B43">
        <w:rPr>
          <w:noProof/>
        </w:rPr>
        <w:t>1</w:t>
      </w:r>
      <w:r w:rsidR="00827E3F">
        <w:rPr>
          <w:noProof/>
        </w:rPr>
        <w:fldChar w:fldCharType="end"/>
      </w:r>
      <w:r w:rsidRPr="002C4067">
        <w:t xml:space="preserve"> – Перечень источников централизованного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9"/>
        <w:gridCol w:w="3122"/>
        <w:gridCol w:w="3479"/>
        <w:gridCol w:w="2891"/>
      </w:tblGrid>
      <w:tr w:rsidR="000E7FD2" w:rsidRPr="00D770DB" w:rsidTr="008539C1">
        <w:trPr>
          <w:cantSplit/>
          <w:trHeight w:val="340"/>
          <w:tblHeader/>
        </w:trPr>
        <w:tc>
          <w:tcPr>
            <w:tcW w:w="446" w:type="pct"/>
            <w:noWrap/>
            <w:vAlign w:val="center"/>
          </w:tcPr>
          <w:p w:rsidR="000E7FD2" w:rsidRPr="00D770DB" w:rsidRDefault="000E7FD2" w:rsidP="0077418E">
            <w:pPr>
              <w:pStyle w:val="afffffff0"/>
              <w:rPr>
                <w:b/>
              </w:rPr>
            </w:pPr>
            <w:r>
              <w:rPr>
                <w:b/>
              </w:rPr>
              <w:t>№ п/п</w:t>
            </w:r>
          </w:p>
        </w:tc>
        <w:tc>
          <w:tcPr>
            <w:tcW w:w="1498" w:type="pct"/>
            <w:vAlign w:val="center"/>
          </w:tcPr>
          <w:p w:rsidR="000E7FD2" w:rsidRPr="00D770DB" w:rsidRDefault="000E7FD2" w:rsidP="0077418E">
            <w:pPr>
              <w:pStyle w:val="afffffff0"/>
              <w:rPr>
                <w:b/>
              </w:rPr>
            </w:pPr>
            <w:r w:rsidRPr="00D770DB">
              <w:rPr>
                <w:b/>
              </w:rPr>
              <w:t>Наименование котельной</w:t>
            </w:r>
          </w:p>
        </w:tc>
        <w:tc>
          <w:tcPr>
            <w:tcW w:w="1669" w:type="pct"/>
            <w:vAlign w:val="center"/>
          </w:tcPr>
          <w:p w:rsidR="000E7FD2" w:rsidRPr="00D770DB" w:rsidRDefault="000E7FD2" w:rsidP="0077418E">
            <w:pPr>
              <w:pStyle w:val="afffffff0"/>
              <w:rPr>
                <w:b/>
              </w:rPr>
            </w:pPr>
            <w:r w:rsidRPr="00D770DB">
              <w:rPr>
                <w:b/>
              </w:rPr>
              <w:t>Обслуживающая организация</w:t>
            </w:r>
          </w:p>
        </w:tc>
        <w:tc>
          <w:tcPr>
            <w:tcW w:w="1387" w:type="pct"/>
            <w:vAlign w:val="center"/>
          </w:tcPr>
          <w:p w:rsidR="000E7FD2" w:rsidRPr="00D770DB" w:rsidRDefault="000E7FD2" w:rsidP="0077418E">
            <w:pPr>
              <w:pStyle w:val="afffffff0"/>
              <w:rPr>
                <w:b/>
              </w:rPr>
            </w:pPr>
            <w:r w:rsidRPr="00D770DB">
              <w:rPr>
                <w:b/>
              </w:rPr>
              <w:t>Основной вид топлива/ резервный вид топлива</w:t>
            </w:r>
          </w:p>
        </w:tc>
      </w:tr>
      <w:tr w:rsidR="000E7FD2" w:rsidRPr="00D770DB" w:rsidTr="008539C1">
        <w:trPr>
          <w:cantSplit/>
          <w:trHeight w:val="340"/>
        </w:trPr>
        <w:tc>
          <w:tcPr>
            <w:tcW w:w="446" w:type="pct"/>
            <w:vAlign w:val="center"/>
          </w:tcPr>
          <w:p w:rsidR="000E7FD2" w:rsidRPr="00D770DB" w:rsidRDefault="000E7FD2" w:rsidP="0077418E">
            <w:pPr>
              <w:pStyle w:val="afffffff0"/>
              <w:ind w:left="-142" w:right="-115"/>
            </w:pPr>
            <w:r>
              <w:t>1</w:t>
            </w:r>
          </w:p>
        </w:tc>
        <w:tc>
          <w:tcPr>
            <w:tcW w:w="1498" w:type="pct"/>
            <w:vAlign w:val="center"/>
          </w:tcPr>
          <w:p w:rsidR="000E7FD2" w:rsidRPr="00271BE4" w:rsidRDefault="000E7FD2" w:rsidP="0077418E">
            <w:pPr>
              <w:pStyle w:val="afffffff0"/>
            </w:pPr>
            <w:r w:rsidRPr="002563DF">
              <w:t>№ 1 Промышленный пр-зд, Районная котельная</w:t>
            </w:r>
          </w:p>
        </w:tc>
        <w:tc>
          <w:tcPr>
            <w:tcW w:w="1669" w:type="pct"/>
            <w:vAlign w:val="center"/>
          </w:tcPr>
          <w:p w:rsidR="000E7FD2" w:rsidRPr="00D770DB" w:rsidRDefault="000E7FD2" w:rsidP="0077418E">
            <w:pPr>
              <w:pStyle w:val="afffffff0"/>
            </w:pPr>
            <w:r w:rsidRPr="00271BE4">
              <w:t>ООО "Смоленскрегионтеплоэнерго"</w:t>
            </w:r>
          </w:p>
        </w:tc>
        <w:tc>
          <w:tcPr>
            <w:tcW w:w="1387" w:type="pct"/>
            <w:vAlign w:val="center"/>
          </w:tcPr>
          <w:p w:rsidR="000E7FD2" w:rsidRPr="00D770DB" w:rsidRDefault="000E7FD2" w:rsidP="0077418E">
            <w:pPr>
              <w:pStyle w:val="afffffff0"/>
              <w:rPr>
                <w:highlight w:val="yellow"/>
              </w:rPr>
            </w:pPr>
            <w:r>
              <w:t>Природный газ/ Нет</w:t>
            </w:r>
          </w:p>
        </w:tc>
      </w:tr>
      <w:tr w:rsidR="000E7FD2" w:rsidRPr="00D770DB" w:rsidTr="008539C1">
        <w:trPr>
          <w:cantSplit/>
          <w:trHeight w:val="340"/>
        </w:trPr>
        <w:tc>
          <w:tcPr>
            <w:tcW w:w="446" w:type="pct"/>
            <w:vAlign w:val="center"/>
          </w:tcPr>
          <w:p w:rsidR="000E7FD2" w:rsidRPr="00D770DB" w:rsidRDefault="000E7FD2" w:rsidP="0077418E">
            <w:pPr>
              <w:pStyle w:val="afffffff0"/>
              <w:ind w:left="-142" w:right="-115"/>
            </w:pPr>
            <w:r>
              <w:t>2</w:t>
            </w:r>
          </w:p>
        </w:tc>
        <w:tc>
          <w:tcPr>
            <w:tcW w:w="1498" w:type="pct"/>
            <w:vAlign w:val="center"/>
          </w:tcPr>
          <w:p w:rsidR="000E7FD2" w:rsidRPr="00271BE4" w:rsidRDefault="000E7FD2" w:rsidP="0077418E">
            <w:pPr>
              <w:pStyle w:val="afffffff0"/>
            </w:pPr>
            <w:r w:rsidRPr="002563DF">
              <w:t>№ 2 ул. Бахтина, БМК-1</w:t>
            </w:r>
          </w:p>
        </w:tc>
        <w:tc>
          <w:tcPr>
            <w:tcW w:w="1669" w:type="pct"/>
            <w:vAlign w:val="center"/>
          </w:tcPr>
          <w:p w:rsidR="000E7FD2" w:rsidRDefault="000E7FD2" w:rsidP="0077418E">
            <w:pPr>
              <w:pStyle w:val="afffffff0"/>
            </w:pPr>
            <w:r w:rsidRPr="00271BE4">
              <w:t>ООО "Смоленскрегионтеплоэнерго"</w:t>
            </w:r>
          </w:p>
        </w:tc>
        <w:tc>
          <w:tcPr>
            <w:tcW w:w="1387" w:type="pct"/>
            <w:vAlign w:val="center"/>
          </w:tcPr>
          <w:p w:rsidR="000E7FD2" w:rsidRDefault="000E7FD2" w:rsidP="0077418E">
            <w:pPr>
              <w:pStyle w:val="afffffff0"/>
            </w:pPr>
            <w:r>
              <w:t>Природный газ/ Нет</w:t>
            </w:r>
          </w:p>
        </w:tc>
      </w:tr>
      <w:tr w:rsidR="000E7FD2" w:rsidRPr="00D770DB" w:rsidTr="008539C1">
        <w:trPr>
          <w:cantSplit/>
          <w:trHeight w:val="340"/>
        </w:trPr>
        <w:tc>
          <w:tcPr>
            <w:tcW w:w="446" w:type="pct"/>
            <w:vAlign w:val="center"/>
          </w:tcPr>
          <w:p w:rsidR="000E7FD2" w:rsidRPr="00D770DB" w:rsidRDefault="000E7FD2" w:rsidP="0077418E">
            <w:pPr>
              <w:pStyle w:val="afffffff0"/>
              <w:ind w:left="-142" w:right="-115"/>
            </w:pPr>
            <w:r>
              <w:t>3</w:t>
            </w:r>
          </w:p>
        </w:tc>
        <w:tc>
          <w:tcPr>
            <w:tcW w:w="1498" w:type="pct"/>
            <w:vAlign w:val="center"/>
          </w:tcPr>
          <w:p w:rsidR="000E7FD2" w:rsidRPr="00271BE4" w:rsidRDefault="000E7FD2" w:rsidP="0077418E">
            <w:pPr>
              <w:pStyle w:val="afffffff0"/>
            </w:pPr>
            <w:r w:rsidRPr="002563DF">
              <w:t>№ 3 ул. Заводская, БМК-2</w:t>
            </w:r>
          </w:p>
        </w:tc>
        <w:tc>
          <w:tcPr>
            <w:tcW w:w="1669" w:type="pct"/>
            <w:vAlign w:val="center"/>
          </w:tcPr>
          <w:p w:rsidR="000E7FD2" w:rsidRDefault="000E7FD2" w:rsidP="0077418E">
            <w:pPr>
              <w:pStyle w:val="afffffff0"/>
            </w:pPr>
            <w:r w:rsidRPr="00271BE4">
              <w:t>ООО "Смоленскрегионтеплоэнерго"</w:t>
            </w:r>
          </w:p>
        </w:tc>
        <w:tc>
          <w:tcPr>
            <w:tcW w:w="1387" w:type="pct"/>
            <w:vAlign w:val="center"/>
          </w:tcPr>
          <w:p w:rsidR="000E7FD2" w:rsidRDefault="000E7FD2" w:rsidP="0077418E">
            <w:pPr>
              <w:pStyle w:val="afffffff0"/>
            </w:pPr>
            <w:r>
              <w:t>Природный газ/ Нет</w:t>
            </w:r>
          </w:p>
        </w:tc>
      </w:tr>
      <w:tr w:rsidR="000E7FD2" w:rsidRPr="00D770DB" w:rsidTr="008539C1">
        <w:trPr>
          <w:cantSplit/>
          <w:trHeight w:val="340"/>
        </w:trPr>
        <w:tc>
          <w:tcPr>
            <w:tcW w:w="446" w:type="pct"/>
            <w:vAlign w:val="center"/>
          </w:tcPr>
          <w:p w:rsidR="000E7FD2" w:rsidRPr="00D770DB" w:rsidRDefault="000E7FD2" w:rsidP="0077418E">
            <w:pPr>
              <w:pStyle w:val="afffffff0"/>
              <w:ind w:left="-142" w:right="-115"/>
            </w:pPr>
            <w:r>
              <w:t>4</w:t>
            </w:r>
          </w:p>
        </w:tc>
        <w:tc>
          <w:tcPr>
            <w:tcW w:w="1498" w:type="pct"/>
            <w:vAlign w:val="center"/>
          </w:tcPr>
          <w:p w:rsidR="000E7FD2" w:rsidRPr="00271BE4" w:rsidRDefault="000E7FD2" w:rsidP="0077418E">
            <w:pPr>
              <w:pStyle w:val="afffffff0"/>
            </w:pPr>
            <w:r w:rsidRPr="002563DF">
              <w:t xml:space="preserve">№ 4 </w:t>
            </w:r>
            <w:r w:rsidR="00E21D90">
              <w:t xml:space="preserve">с. </w:t>
            </w:r>
            <w:r w:rsidRPr="002563DF">
              <w:t>Карманово, ул. Заводская, 4, стр. 2</w:t>
            </w:r>
          </w:p>
        </w:tc>
        <w:tc>
          <w:tcPr>
            <w:tcW w:w="1669" w:type="pct"/>
            <w:vAlign w:val="center"/>
          </w:tcPr>
          <w:p w:rsidR="000E7FD2" w:rsidRDefault="000E7FD2" w:rsidP="0077418E">
            <w:pPr>
              <w:pStyle w:val="afffffff0"/>
            </w:pPr>
            <w:r w:rsidRPr="00271BE4">
              <w:t>ООО "Смоленскрегионтеплоэнерго"</w:t>
            </w:r>
          </w:p>
        </w:tc>
        <w:tc>
          <w:tcPr>
            <w:tcW w:w="1387" w:type="pct"/>
            <w:vAlign w:val="center"/>
          </w:tcPr>
          <w:p w:rsidR="000E7FD2" w:rsidRDefault="000E7FD2" w:rsidP="0077418E">
            <w:pPr>
              <w:pStyle w:val="afffffff0"/>
            </w:pPr>
            <w:r>
              <w:t>Природный газ/ Нет</w:t>
            </w:r>
          </w:p>
        </w:tc>
      </w:tr>
      <w:tr w:rsidR="000E7FD2" w:rsidRPr="00D770DB" w:rsidTr="008539C1">
        <w:trPr>
          <w:cantSplit/>
          <w:trHeight w:val="340"/>
        </w:trPr>
        <w:tc>
          <w:tcPr>
            <w:tcW w:w="446" w:type="pct"/>
            <w:vAlign w:val="center"/>
          </w:tcPr>
          <w:p w:rsidR="000E7FD2" w:rsidRPr="00D770DB" w:rsidRDefault="000E7FD2" w:rsidP="0077418E">
            <w:pPr>
              <w:pStyle w:val="afffffff0"/>
              <w:ind w:left="-142" w:right="-115"/>
            </w:pPr>
            <w:r>
              <w:t>5</w:t>
            </w:r>
          </w:p>
        </w:tc>
        <w:tc>
          <w:tcPr>
            <w:tcW w:w="1498" w:type="pct"/>
            <w:vAlign w:val="center"/>
          </w:tcPr>
          <w:p w:rsidR="000E7FD2" w:rsidRPr="00271BE4" w:rsidRDefault="000E7FD2" w:rsidP="0077418E">
            <w:pPr>
              <w:pStyle w:val="afffffff0"/>
            </w:pPr>
            <w:r w:rsidRPr="002563DF">
              <w:t>№ 5 ул. Мира, БМК-3</w:t>
            </w:r>
          </w:p>
        </w:tc>
        <w:tc>
          <w:tcPr>
            <w:tcW w:w="1669" w:type="pct"/>
            <w:vAlign w:val="center"/>
          </w:tcPr>
          <w:p w:rsidR="000E7FD2" w:rsidRDefault="000E7FD2" w:rsidP="0077418E">
            <w:pPr>
              <w:pStyle w:val="afffffff0"/>
            </w:pPr>
            <w:r w:rsidRPr="00271BE4">
              <w:t>ООО "Смоленскрегионтеплоэнерго"</w:t>
            </w:r>
          </w:p>
        </w:tc>
        <w:tc>
          <w:tcPr>
            <w:tcW w:w="1387" w:type="pct"/>
            <w:vAlign w:val="center"/>
          </w:tcPr>
          <w:p w:rsidR="000E7FD2" w:rsidRDefault="000E7FD2" w:rsidP="0077418E">
            <w:pPr>
              <w:pStyle w:val="afffffff0"/>
            </w:pPr>
            <w:r>
              <w:t>Природный газ/ Нет</w:t>
            </w:r>
          </w:p>
        </w:tc>
      </w:tr>
      <w:tr w:rsidR="000E7FD2" w:rsidRPr="00D770DB" w:rsidTr="008539C1">
        <w:trPr>
          <w:cantSplit/>
          <w:trHeight w:val="340"/>
        </w:trPr>
        <w:tc>
          <w:tcPr>
            <w:tcW w:w="446" w:type="pct"/>
            <w:vAlign w:val="center"/>
          </w:tcPr>
          <w:p w:rsidR="000E7FD2" w:rsidRPr="00D770DB" w:rsidRDefault="000E7FD2" w:rsidP="0077418E">
            <w:pPr>
              <w:pStyle w:val="afffffff0"/>
              <w:ind w:left="-142" w:right="-115"/>
            </w:pPr>
            <w:r>
              <w:t>6</w:t>
            </w:r>
          </w:p>
        </w:tc>
        <w:tc>
          <w:tcPr>
            <w:tcW w:w="1498" w:type="pct"/>
            <w:vAlign w:val="center"/>
          </w:tcPr>
          <w:p w:rsidR="000E7FD2" w:rsidRPr="00271BE4" w:rsidRDefault="000E7FD2" w:rsidP="0077418E">
            <w:pPr>
              <w:pStyle w:val="afffffff0"/>
            </w:pPr>
            <w:r w:rsidRPr="002563DF">
              <w:t>№ 6 БМК ул. Пушная, 2А</w:t>
            </w:r>
          </w:p>
        </w:tc>
        <w:tc>
          <w:tcPr>
            <w:tcW w:w="1669" w:type="pct"/>
            <w:vAlign w:val="center"/>
          </w:tcPr>
          <w:p w:rsidR="000E7FD2" w:rsidRDefault="000E7FD2" w:rsidP="0077418E">
            <w:pPr>
              <w:pStyle w:val="afffffff0"/>
            </w:pPr>
            <w:r w:rsidRPr="00271BE4">
              <w:t>ООО "Смоленскрегионтеплоэнерго"</w:t>
            </w:r>
          </w:p>
        </w:tc>
        <w:tc>
          <w:tcPr>
            <w:tcW w:w="1387" w:type="pct"/>
            <w:vAlign w:val="center"/>
          </w:tcPr>
          <w:p w:rsidR="000E7FD2" w:rsidRDefault="000E7FD2" w:rsidP="0077418E">
            <w:pPr>
              <w:pStyle w:val="afffffff0"/>
            </w:pPr>
            <w:r>
              <w:t>Природный газ/ Нет</w:t>
            </w:r>
          </w:p>
        </w:tc>
      </w:tr>
      <w:tr w:rsidR="000E7FD2" w:rsidRPr="00D770DB" w:rsidTr="008539C1">
        <w:trPr>
          <w:cantSplit/>
          <w:trHeight w:val="340"/>
        </w:trPr>
        <w:tc>
          <w:tcPr>
            <w:tcW w:w="446" w:type="pct"/>
            <w:vAlign w:val="center"/>
          </w:tcPr>
          <w:p w:rsidR="000E7FD2" w:rsidRPr="00D770DB" w:rsidRDefault="000E7FD2" w:rsidP="0077418E">
            <w:pPr>
              <w:pStyle w:val="afffffff0"/>
              <w:ind w:left="-142" w:right="-115"/>
            </w:pPr>
            <w:r>
              <w:t>7</w:t>
            </w:r>
          </w:p>
        </w:tc>
        <w:tc>
          <w:tcPr>
            <w:tcW w:w="1498" w:type="pct"/>
            <w:vAlign w:val="center"/>
          </w:tcPr>
          <w:p w:rsidR="000E7FD2" w:rsidRPr="00271BE4" w:rsidRDefault="000E7FD2" w:rsidP="0077418E">
            <w:pPr>
              <w:pStyle w:val="afffffff0"/>
            </w:pPr>
            <w:r w:rsidRPr="002563DF">
              <w:t>БМК-7</w:t>
            </w:r>
          </w:p>
        </w:tc>
        <w:tc>
          <w:tcPr>
            <w:tcW w:w="1669" w:type="pct"/>
            <w:vAlign w:val="center"/>
          </w:tcPr>
          <w:p w:rsidR="000E7FD2" w:rsidRDefault="000E7FD2" w:rsidP="0077418E">
            <w:pPr>
              <w:pStyle w:val="afffffff0"/>
            </w:pPr>
            <w:r w:rsidRPr="00271BE4">
              <w:t>ООО "Смоленскрегионтеплоэнерго"</w:t>
            </w:r>
          </w:p>
        </w:tc>
        <w:tc>
          <w:tcPr>
            <w:tcW w:w="1387" w:type="pct"/>
            <w:vAlign w:val="center"/>
          </w:tcPr>
          <w:p w:rsidR="000E7FD2" w:rsidRDefault="000E7FD2" w:rsidP="0077418E">
            <w:pPr>
              <w:pStyle w:val="afffffff0"/>
            </w:pPr>
            <w:r>
              <w:t>Природный газ/ Нет</w:t>
            </w:r>
          </w:p>
        </w:tc>
      </w:tr>
      <w:tr w:rsidR="000E7FD2" w:rsidRPr="00D770DB" w:rsidTr="008539C1">
        <w:trPr>
          <w:cantSplit/>
          <w:trHeight w:val="340"/>
        </w:trPr>
        <w:tc>
          <w:tcPr>
            <w:tcW w:w="446" w:type="pct"/>
            <w:vAlign w:val="center"/>
          </w:tcPr>
          <w:p w:rsidR="000E7FD2" w:rsidRPr="00D770DB" w:rsidRDefault="000E7FD2" w:rsidP="0077418E">
            <w:pPr>
              <w:pStyle w:val="afffffff0"/>
              <w:ind w:left="-142" w:right="-115"/>
            </w:pPr>
            <w:r>
              <w:lastRenderedPageBreak/>
              <w:t>8</w:t>
            </w:r>
          </w:p>
        </w:tc>
        <w:tc>
          <w:tcPr>
            <w:tcW w:w="1498" w:type="pct"/>
            <w:vAlign w:val="center"/>
          </w:tcPr>
          <w:p w:rsidR="000E7FD2" w:rsidRPr="00271BE4" w:rsidRDefault="000E7FD2" w:rsidP="0077418E">
            <w:pPr>
              <w:pStyle w:val="afffffff0"/>
            </w:pPr>
            <w:r w:rsidRPr="002563DF">
              <w:t>БМК-8</w:t>
            </w:r>
          </w:p>
        </w:tc>
        <w:tc>
          <w:tcPr>
            <w:tcW w:w="1669" w:type="pct"/>
            <w:vAlign w:val="center"/>
          </w:tcPr>
          <w:p w:rsidR="000E7FD2" w:rsidRDefault="000E7FD2" w:rsidP="0077418E">
            <w:pPr>
              <w:pStyle w:val="afffffff0"/>
            </w:pPr>
            <w:r w:rsidRPr="00271BE4">
              <w:t>ООО "Смоленскрегионтеплоэнерго"</w:t>
            </w:r>
          </w:p>
        </w:tc>
        <w:tc>
          <w:tcPr>
            <w:tcW w:w="1387" w:type="pct"/>
            <w:vAlign w:val="center"/>
          </w:tcPr>
          <w:p w:rsidR="000E7FD2" w:rsidRDefault="000E7FD2" w:rsidP="0077418E">
            <w:pPr>
              <w:pStyle w:val="afffffff0"/>
            </w:pPr>
            <w:r>
              <w:t>Природный газ/ Нет</w:t>
            </w:r>
          </w:p>
        </w:tc>
      </w:tr>
      <w:tr w:rsidR="000E7FD2" w:rsidRPr="00D770DB" w:rsidTr="008539C1">
        <w:trPr>
          <w:cantSplit/>
          <w:trHeight w:val="340"/>
        </w:trPr>
        <w:tc>
          <w:tcPr>
            <w:tcW w:w="446" w:type="pct"/>
            <w:vAlign w:val="center"/>
          </w:tcPr>
          <w:p w:rsidR="000E7FD2" w:rsidRPr="00D770DB" w:rsidRDefault="000E7FD2" w:rsidP="0077418E">
            <w:pPr>
              <w:pStyle w:val="afffffff0"/>
              <w:ind w:left="-142" w:right="-115"/>
            </w:pPr>
            <w:r>
              <w:t>9</w:t>
            </w:r>
          </w:p>
        </w:tc>
        <w:tc>
          <w:tcPr>
            <w:tcW w:w="1498" w:type="pct"/>
            <w:vAlign w:val="center"/>
          </w:tcPr>
          <w:p w:rsidR="000E7FD2" w:rsidRPr="00271BE4" w:rsidRDefault="000E7FD2" w:rsidP="0077418E">
            <w:pPr>
              <w:pStyle w:val="afffffff0"/>
            </w:pPr>
            <w:r w:rsidRPr="002563DF">
              <w:t>БМК-9</w:t>
            </w:r>
          </w:p>
        </w:tc>
        <w:tc>
          <w:tcPr>
            <w:tcW w:w="1669" w:type="pct"/>
            <w:vAlign w:val="center"/>
          </w:tcPr>
          <w:p w:rsidR="000E7FD2" w:rsidRDefault="000E7FD2" w:rsidP="0077418E">
            <w:pPr>
              <w:pStyle w:val="afffffff0"/>
            </w:pPr>
            <w:r w:rsidRPr="00271BE4">
              <w:t>ООО "Смоленскрегионтеплоэнерго"</w:t>
            </w:r>
          </w:p>
        </w:tc>
        <w:tc>
          <w:tcPr>
            <w:tcW w:w="1387" w:type="pct"/>
            <w:vAlign w:val="center"/>
          </w:tcPr>
          <w:p w:rsidR="000E7FD2" w:rsidRDefault="000E7FD2" w:rsidP="0077418E">
            <w:pPr>
              <w:pStyle w:val="afffffff0"/>
            </w:pPr>
            <w:r>
              <w:t>Природный газ/ Нет</w:t>
            </w:r>
          </w:p>
        </w:tc>
      </w:tr>
      <w:tr w:rsidR="001A5F30" w:rsidRPr="00D770DB" w:rsidTr="008539C1">
        <w:trPr>
          <w:cantSplit/>
          <w:trHeight w:val="340"/>
        </w:trPr>
        <w:tc>
          <w:tcPr>
            <w:tcW w:w="446" w:type="pct"/>
            <w:vAlign w:val="center"/>
          </w:tcPr>
          <w:p w:rsidR="001A5F30" w:rsidRDefault="001A5F30" w:rsidP="001A5F30">
            <w:pPr>
              <w:pStyle w:val="afffffff0"/>
              <w:ind w:left="-142" w:right="-115"/>
            </w:pPr>
            <w:r>
              <w:t>10</w:t>
            </w:r>
          </w:p>
        </w:tc>
        <w:tc>
          <w:tcPr>
            <w:tcW w:w="1498" w:type="pct"/>
            <w:vAlign w:val="center"/>
          </w:tcPr>
          <w:p w:rsidR="001A5F30" w:rsidRPr="002563DF" w:rsidRDefault="00503042" w:rsidP="001A5F30">
            <w:pPr>
              <w:pStyle w:val="afffffff0"/>
            </w:pPr>
            <w:r w:rsidRPr="00503042">
              <w:t>Котельная с. Карманово, ул. Набережная</w:t>
            </w:r>
            <w:r w:rsidR="007B6D9E">
              <w:t>, 18</w:t>
            </w:r>
          </w:p>
        </w:tc>
        <w:tc>
          <w:tcPr>
            <w:tcW w:w="1669" w:type="pct"/>
            <w:vAlign w:val="center"/>
          </w:tcPr>
          <w:p w:rsidR="001A5F30" w:rsidRPr="00271BE4" w:rsidRDefault="001A5F30" w:rsidP="001A5F30">
            <w:pPr>
              <w:pStyle w:val="afffffff0"/>
            </w:pPr>
            <w:r w:rsidRPr="00271BE4">
              <w:t>ООО "Смоленскрегионтеплоэнерго"</w:t>
            </w:r>
          </w:p>
        </w:tc>
        <w:tc>
          <w:tcPr>
            <w:tcW w:w="1387" w:type="pct"/>
            <w:vAlign w:val="center"/>
          </w:tcPr>
          <w:p w:rsidR="001A5F30" w:rsidRDefault="001A5F30" w:rsidP="001A5F30">
            <w:pPr>
              <w:pStyle w:val="afffffff0"/>
            </w:pPr>
            <w:r>
              <w:t>Природный газ/ Нет</w:t>
            </w:r>
          </w:p>
        </w:tc>
      </w:tr>
      <w:tr w:rsidR="001A5F30" w:rsidRPr="00D770DB" w:rsidTr="008539C1">
        <w:trPr>
          <w:cantSplit/>
          <w:trHeight w:val="340"/>
        </w:trPr>
        <w:tc>
          <w:tcPr>
            <w:tcW w:w="446" w:type="pct"/>
            <w:vAlign w:val="center"/>
          </w:tcPr>
          <w:p w:rsidR="001A5F30" w:rsidRDefault="001A5F30" w:rsidP="001A5F30">
            <w:pPr>
              <w:pStyle w:val="afffffff0"/>
              <w:ind w:left="-142" w:right="-115"/>
            </w:pPr>
            <w:r>
              <w:t>11</w:t>
            </w:r>
          </w:p>
        </w:tc>
        <w:tc>
          <w:tcPr>
            <w:tcW w:w="1498" w:type="pct"/>
            <w:vAlign w:val="center"/>
          </w:tcPr>
          <w:p w:rsidR="001A5F30" w:rsidRDefault="001A5F30" w:rsidP="001A5F30">
            <w:pPr>
              <w:pStyle w:val="afffffff0"/>
            </w:pPr>
            <w:r w:rsidRPr="002563DF">
              <w:t xml:space="preserve">Котельная </w:t>
            </w:r>
            <w:r w:rsidR="00680FB8">
              <w:t xml:space="preserve">г. Гагарин, </w:t>
            </w:r>
            <w:r w:rsidRPr="002563DF">
              <w:t>пр. Первомайский, 1</w:t>
            </w:r>
          </w:p>
        </w:tc>
        <w:tc>
          <w:tcPr>
            <w:tcW w:w="1669" w:type="pct"/>
            <w:vAlign w:val="center"/>
          </w:tcPr>
          <w:p w:rsidR="001A5F30" w:rsidRPr="00271BE4" w:rsidRDefault="001A5F30" w:rsidP="001A5F30">
            <w:pPr>
              <w:pStyle w:val="afffffff0"/>
            </w:pPr>
            <w:r w:rsidRPr="00271BE4">
              <w:t>МБУ "Управление ДКХ Гагаринского района"</w:t>
            </w:r>
          </w:p>
        </w:tc>
        <w:tc>
          <w:tcPr>
            <w:tcW w:w="1387" w:type="pct"/>
            <w:vAlign w:val="center"/>
          </w:tcPr>
          <w:p w:rsidR="001A5F30" w:rsidRDefault="001A5F30" w:rsidP="001A5F30">
            <w:pPr>
              <w:pStyle w:val="afffffff0"/>
            </w:pPr>
            <w:r>
              <w:t>Природный газ/ Нет</w:t>
            </w:r>
          </w:p>
        </w:tc>
      </w:tr>
      <w:tr w:rsidR="000E7FD2" w:rsidRPr="00D770DB" w:rsidTr="008539C1">
        <w:trPr>
          <w:cantSplit/>
          <w:trHeight w:val="340"/>
        </w:trPr>
        <w:tc>
          <w:tcPr>
            <w:tcW w:w="446" w:type="pct"/>
            <w:vAlign w:val="center"/>
          </w:tcPr>
          <w:p w:rsidR="000E7FD2" w:rsidRPr="00D770DB" w:rsidRDefault="001A5F30" w:rsidP="0077418E">
            <w:pPr>
              <w:pStyle w:val="afffffff0"/>
              <w:ind w:left="-142" w:right="-115"/>
            </w:pPr>
            <w:r>
              <w:t>12</w:t>
            </w:r>
          </w:p>
        </w:tc>
        <w:tc>
          <w:tcPr>
            <w:tcW w:w="1498" w:type="pct"/>
            <w:vAlign w:val="center"/>
          </w:tcPr>
          <w:p w:rsidR="000E7FD2" w:rsidRPr="00271BE4" w:rsidRDefault="000E7FD2" w:rsidP="0077418E">
            <w:pPr>
              <w:pStyle w:val="afffffff0"/>
            </w:pPr>
            <w:r w:rsidRPr="002563DF">
              <w:t xml:space="preserve">Котельная </w:t>
            </w:r>
            <w:r w:rsidR="00680FB8">
              <w:t xml:space="preserve">г. Гагарин, </w:t>
            </w:r>
            <w:r w:rsidRPr="002563DF">
              <w:t>ул. Комсомольская, 9</w:t>
            </w:r>
          </w:p>
        </w:tc>
        <w:tc>
          <w:tcPr>
            <w:tcW w:w="1669" w:type="pct"/>
            <w:vAlign w:val="center"/>
          </w:tcPr>
          <w:p w:rsidR="000E7FD2" w:rsidRDefault="000E7FD2" w:rsidP="0077418E">
            <w:pPr>
              <w:pStyle w:val="afffffff0"/>
            </w:pPr>
            <w:r w:rsidRPr="00271BE4">
              <w:t>МБУ "Управление ДКХ Гагаринского района"</w:t>
            </w:r>
          </w:p>
        </w:tc>
        <w:tc>
          <w:tcPr>
            <w:tcW w:w="1387" w:type="pct"/>
            <w:vAlign w:val="center"/>
          </w:tcPr>
          <w:p w:rsidR="000E7FD2" w:rsidRDefault="000E7FD2" w:rsidP="0077418E">
            <w:pPr>
              <w:pStyle w:val="afffffff0"/>
            </w:pPr>
            <w:r>
              <w:t>Природный газ/ Нет</w:t>
            </w:r>
          </w:p>
        </w:tc>
      </w:tr>
      <w:tr w:rsidR="00575DE1" w:rsidRPr="00D770DB" w:rsidTr="00B63C0A">
        <w:trPr>
          <w:cantSplit/>
          <w:trHeight w:val="340"/>
        </w:trPr>
        <w:tc>
          <w:tcPr>
            <w:tcW w:w="446" w:type="pct"/>
            <w:vAlign w:val="center"/>
          </w:tcPr>
          <w:p w:rsidR="00575DE1" w:rsidRPr="00D770DB" w:rsidRDefault="00575DE1" w:rsidP="00575DE1">
            <w:pPr>
              <w:pStyle w:val="afffffff0"/>
              <w:ind w:left="-142" w:right="-115"/>
            </w:pPr>
            <w:r>
              <w:t>13</w:t>
            </w:r>
          </w:p>
        </w:tc>
        <w:tc>
          <w:tcPr>
            <w:tcW w:w="1498" w:type="pct"/>
            <w:vAlign w:val="center"/>
          </w:tcPr>
          <w:p w:rsidR="00575DE1" w:rsidRPr="00271BE4" w:rsidRDefault="00680FB8" w:rsidP="00575DE1">
            <w:pPr>
              <w:pStyle w:val="afffffff0"/>
            </w:pPr>
            <w:r>
              <w:t xml:space="preserve">Котельная г. Гагарин, </w:t>
            </w:r>
            <w:r w:rsidR="00575DE1" w:rsidRPr="001A5F30">
              <w:t>ул. Советская д. 64а, ФОК «Восток»</w:t>
            </w:r>
          </w:p>
        </w:tc>
        <w:tc>
          <w:tcPr>
            <w:tcW w:w="1669" w:type="pct"/>
          </w:tcPr>
          <w:p w:rsidR="00575DE1" w:rsidRDefault="00575DE1" w:rsidP="00575DE1">
            <w:pPr>
              <w:pStyle w:val="afffffff0"/>
            </w:pPr>
            <w:r w:rsidRPr="005F264C">
              <w:t>МБУ "Управление ДКХ Гагаринского района"</w:t>
            </w:r>
          </w:p>
        </w:tc>
        <w:tc>
          <w:tcPr>
            <w:tcW w:w="1387" w:type="pct"/>
            <w:vAlign w:val="center"/>
          </w:tcPr>
          <w:p w:rsidR="00575DE1" w:rsidRDefault="00575DE1" w:rsidP="00575DE1">
            <w:pPr>
              <w:pStyle w:val="afffffff0"/>
            </w:pPr>
            <w:r>
              <w:t>Природный газ/ Нет</w:t>
            </w:r>
          </w:p>
        </w:tc>
      </w:tr>
      <w:tr w:rsidR="00575DE1" w:rsidRPr="00D770DB" w:rsidTr="00B63C0A">
        <w:trPr>
          <w:cantSplit/>
          <w:trHeight w:val="340"/>
        </w:trPr>
        <w:tc>
          <w:tcPr>
            <w:tcW w:w="446" w:type="pct"/>
            <w:vAlign w:val="center"/>
          </w:tcPr>
          <w:p w:rsidR="00575DE1" w:rsidRPr="00D770DB" w:rsidRDefault="00575DE1" w:rsidP="00575DE1">
            <w:pPr>
              <w:pStyle w:val="afffffff0"/>
              <w:ind w:left="-142" w:right="-115"/>
            </w:pPr>
            <w:r>
              <w:t>14</w:t>
            </w:r>
          </w:p>
        </w:tc>
        <w:tc>
          <w:tcPr>
            <w:tcW w:w="1498" w:type="pct"/>
            <w:vAlign w:val="center"/>
          </w:tcPr>
          <w:p w:rsidR="00575DE1" w:rsidRPr="00271BE4" w:rsidRDefault="00575DE1" w:rsidP="00575DE1">
            <w:pPr>
              <w:pStyle w:val="afffffff0"/>
            </w:pPr>
            <w:r w:rsidRPr="002563DF">
              <w:t xml:space="preserve">Котельная </w:t>
            </w:r>
            <w:r w:rsidRPr="001A5F30">
              <w:t>д. Акатово, Акатовская школа</w:t>
            </w:r>
          </w:p>
        </w:tc>
        <w:tc>
          <w:tcPr>
            <w:tcW w:w="1669" w:type="pct"/>
          </w:tcPr>
          <w:p w:rsidR="00575DE1" w:rsidRDefault="00575DE1" w:rsidP="00575DE1">
            <w:pPr>
              <w:pStyle w:val="afffffff0"/>
            </w:pPr>
            <w:r w:rsidRPr="005F264C">
              <w:t>МБУ "Управление ДКХ Гагаринского района"</w:t>
            </w:r>
          </w:p>
        </w:tc>
        <w:tc>
          <w:tcPr>
            <w:tcW w:w="1387" w:type="pct"/>
            <w:vAlign w:val="center"/>
          </w:tcPr>
          <w:p w:rsidR="00575DE1" w:rsidRDefault="00575DE1" w:rsidP="00575DE1">
            <w:pPr>
              <w:pStyle w:val="afffffff0"/>
            </w:pPr>
            <w:r>
              <w:t>Природный газ/ Нет</w:t>
            </w:r>
          </w:p>
        </w:tc>
      </w:tr>
      <w:tr w:rsidR="00575DE1" w:rsidRPr="00D770DB" w:rsidTr="00B63C0A">
        <w:trPr>
          <w:cantSplit/>
          <w:trHeight w:val="340"/>
        </w:trPr>
        <w:tc>
          <w:tcPr>
            <w:tcW w:w="446" w:type="pct"/>
            <w:vAlign w:val="center"/>
          </w:tcPr>
          <w:p w:rsidR="00575DE1" w:rsidRPr="00D770DB" w:rsidRDefault="00575DE1" w:rsidP="00575DE1">
            <w:pPr>
              <w:pStyle w:val="afffffff0"/>
              <w:ind w:left="-142" w:right="-115"/>
            </w:pPr>
            <w:r>
              <w:t>15</w:t>
            </w:r>
          </w:p>
        </w:tc>
        <w:tc>
          <w:tcPr>
            <w:tcW w:w="1498" w:type="pct"/>
            <w:vAlign w:val="center"/>
          </w:tcPr>
          <w:p w:rsidR="00575DE1" w:rsidRPr="00271BE4" w:rsidRDefault="00575DE1" w:rsidP="00575DE1">
            <w:pPr>
              <w:pStyle w:val="afffffff0"/>
            </w:pPr>
            <w:r w:rsidRPr="002563DF">
              <w:t xml:space="preserve">Котельная </w:t>
            </w:r>
            <w:r w:rsidRPr="001A5F30">
              <w:t>д. Никольское, Никольская школа</w:t>
            </w:r>
          </w:p>
        </w:tc>
        <w:tc>
          <w:tcPr>
            <w:tcW w:w="1669" w:type="pct"/>
          </w:tcPr>
          <w:p w:rsidR="00575DE1" w:rsidRDefault="00575DE1" w:rsidP="00575DE1">
            <w:pPr>
              <w:pStyle w:val="afffffff0"/>
            </w:pPr>
            <w:r w:rsidRPr="005F264C">
              <w:t>МБУ "Управление ДКХ Гагаринского района"</w:t>
            </w:r>
          </w:p>
        </w:tc>
        <w:tc>
          <w:tcPr>
            <w:tcW w:w="1387" w:type="pct"/>
            <w:vAlign w:val="center"/>
          </w:tcPr>
          <w:p w:rsidR="00575DE1" w:rsidRDefault="00575DE1" w:rsidP="00575DE1">
            <w:pPr>
              <w:pStyle w:val="afffffff0"/>
            </w:pPr>
            <w:r>
              <w:t>Природный газ/ Нет</w:t>
            </w:r>
          </w:p>
        </w:tc>
      </w:tr>
      <w:tr w:rsidR="00575DE1" w:rsidRPr="00D770DB" w:rsidTr="00575DE1">
        <w:trPr>
          <w:cantSplit/>
          <w:trHeight w:val="340"/>
        </w:trPr>
        <w:tc>
          <w:tcPr>
            <w:tcW w:w="446" w:type="pct"/>
            <w:vAlign w:val="center"/>
          </w:tcPr>
          <w:p w:rsidR="00575DE1" w:rsidRDefault="00575DE1" w:rsidP="00575DE1">
            <w:pPr>
              <w:pStyle w:val="afffffff0"/>
              <w:ind w:left="-142" w:right="-115"/>
            </w:pPr>
            <w:r>
              <w:t>16</w:t>
            </w:r>
          </w:p>
        </w:tc>
        <w:tc>
          <w:tcPr>
            <w:tcW w:w="1498" w:type="pct"/>
            <w:vAlign w:val="center"/>
          </w:tcPr>
          <w:p w:rsidR="00575DE1" w:rsidRPr="002563DF" w:rsidRDefault="00575DE1" w:rsidP="00575DE1">
            <w:pPr>
              <w:pStyle w:val="afffffff0"/>
            </w:pPr>
            <w:r w:rsidRPr="002563DF">
              <w:t>Котельная</w:t>
            </w:r>
            <w:r>
              <w:t xml:space="preserve"> </w:t>
            </w:r>
            <w:r w:rsidRPr="00575DE1">
              <w:t>с. Пречистое, Пречистенская школа</w:t>
            </w:r>
          </w:p>
        </w:tc>
        <w:tc>
          <w:tcPr>
            <w:tcW w:w="1669" w:type="pct"/>
          </w:tcPr>
          <w:p w:rsidR="00575DE1" w:rsidRPr="00271BE4" w:rsidRDefault="00575DE1" w:rsidP="00575DE1">
            <w:pPr>
              <w:pStyle w:val="afffffff0"/>
            </w:pPr>
            <w:r w:rsidRPr="005F264C">
              <w:t>МБУ "Управление ДКХ Гагаринского района"</w:t>
            </w:r>
          </w:p>
        </w:tc>
        <w:tc>
          <w:tcPr>
            <w:tcW w:w="1387" w:type="pct"/>
            <w:vAlign w:val="center"/>
          </w:tcPr>
          <w:p w:rsidR="00575DE1" w:rsidRDefault="00575DE1" w:rsidP="00575DE1">
            <w:pPr>
              <w:pStyle w:val="afffffff0"/>
            </w:pPr>
            <w:r w:rsidRPr="003F52BA">
              <w:t>Природный газ/ Нет</w:t>
            </w:r>
          </w:p>
        </w:tc>
      </w:tr>
      <w:tr w:rsidR="00575DE1" w:rsidRPr="00D770DB" w:rsidTr="00575DE1">
        <w:trPr>
          <w:cantSplit/>
          <w:trHeight w:val="340"/>
        </w:trPr>
        <w:tc>
          <w:tcPr>
            <w:tcW w:w="446" w:type="pct"/>
            <w:vAlign w:val="center"/>
          </w:tcPr>
          <w:p w:rsidR="00575DE1" w:rsidRDefault="00575DE1" w:rsidP="00575DE1">
            <w:pPr>
              <w:pStyle w:val="afffffff0"/>
              <w:ind w:left="-142" w:right="-115"/>
            </w:pPr>
            <w:r>
              <w:t>17</w:t>
            </w:r>
          </w:p>
        </w:tc>
        <w:tc>
          <w:tcPr>
            <w:tcW w:w="1498" w:type="pct"/>
            <w:vAlign w:val="center"/>
          </w:tcPr>
          <w:p w:rsidR="00575DE1" w:rsidRPr="002563DF" w:rsidRDefault="00575DE1" w:rsidP="00575DE1">
            <w:pPr>
              <w:pStyle w:val="afffffff0"/>
            </w:pPr>
            <w:r w:rsidRPr="002563DF">
              <w:t>Котельная</w:t>
            </w:r>
            <w:r>
              <w:t xml:space="preserve"> </w:t>
            </w:r>
            <w:r w:rsidRPr="00575DE1">
              <w:t>д. Родоманово, Родомановская школа</w:t>
            </w:r>
          </w:p>
        </w:tc>
        <w:tc>
          <w:tcPr>
            <w:tcW w:w="1669" w:type="pct"/>
          </w:tcPr>
          <w:p w:rsidR="00575DE1" w:rsidRPr="00271BE4" w:rsidRDefault="00575DE1" w:rsidP="00575DE1">
            <w:pPr>
              <w:pStyle w:val="afffffff0"/>
            </w:pPr>
            <w:r w:rsidRPr="005F264C">
              <w:t>МБУ "Управление ДКХ Гагаринского района"</w:t>
            </w:r>
          </w:p>
        </w:tc>
        <w:tc>
          <w:tcPr>
            <w:tcW w:w="1387" w:type="pct"/>
            <w:vAlign w:val="center"/>
          </w:tcPr>
          <w:p w:rsidR="00575DE1" w:rsidRDefault="00575DE1" w:rsidP="00575DE1">
            <w:pPr>
              <w:pStyle w:val="afffffff0"/>
            </w:pPr>
            <w:r w:rsidRPr="003F52BA">
              <w:t>Природный газ/ Нет</w:t>
            </w:r>
          </w:p>
        </w:tc>
      </w:tr>
      <w:tr w:rsidR="00575DE1" w:rsidRPr="00D770DB" w:rsidTr="00575DE1">
        <w:trPr>
          <w:cantSplit/>
          <w:trHeight w:val="340"/>
        </w:trPr>
        <w:tc>
          <w:tcPr>
            <w:tcW w:w="446" w:type="pct"/>
            <w:vAlign w:val="center"/>
          </w:tcPr>
          <w:p w:rsidR="00575DE1" w:rsidRDefault="00575DE1" w:rsidP="00575DE1">
            <w:pPr>
              <w:pStyle w:val="afffffff0"/>
              <w:ind w:left="-142" w:right="-115"/>
            </w:pPr>
            <w:r>
              <w:t>18</w:t>
            </w:r>
          </w:p>
        </w:tc>
        <w:tc>
          <w:tcPr>
            <w:tcW w:w="1498" w:type="pct"/>
            <w:vAlign w:val="center"/>
          </w:tcPr>
          <w:p w:rsidR="00575DE1" w:rsidRPr="002563DF" w:rsidRDefault="00575DE1" w:rsidP="00575DE1">
            <w:pPr>
              <w:pStyle w:val="afffffff0"/>
            </w:pPr>
            <w:r w:rsidRPr="002563DF">
              <w:t>Котельная</w:t>
            </w:r>
            <w:r>
              <w:t xml:space="preserve"> </w:t>
            </w:r>
            <w:r w:rsidRPr="00575DE1">
              <w:t>д. Токарево, Токаревская школа</w:t>
            </w:r>
          </w:p>
        </w:tc>
        <w:tc>
          <w:tcPr>
            <w:tcW w:w="1669" w:type="pct"/>
          </w:tcPr>
          <w:p w:rsidR="00575DE1" w:rsidRPr="00271BE4" w:rsidRDefault="00575DE1" w:rsidP="00575DE1">
            <w:pPr>
              <w:pStyle w:val="afffffff0"/>
            </w:pPr>
            <w:r w:rsidRPr="005F264C">
              <w:t>МБУ "Управление ДКХ Гагаринского района"</w:t>
            </w:r>
          </w:p>
        </w:tc>
        <w:tc>
          <w:tcPr>
            <w:tcW w:w="1387" w:type="pct"/>
            <w:vAlign w:val="center"/>
          </w:tcPr>
          <w:p w:rsidR="00575DE1" w:rsidRDefault="00575DE1" w:rsidP="00575DE1">
            <w:pPr>
              <w:pStyle w:val="afffffff0"/>
            </w:pPr>
            <w:r w:rsidRPr="003F52BA">
              <w:t>Природный газ/ Нет</w:t>
            </w:r>
          </w:p>
        </w:tc>
      </w:tr>
      <w:tr w:rsidR="00575DE1" w:rsidRPr="00D770DB" w:rsidTr="00575DE1">
        <w:trPr>
          <w:cantSplit/>
          <w:trHeight w:val="340"/>
        </w:trPr>
        <w:tc>
          <w:tcPr>
            <w:tcW w:w="446" w:type="pct"/>
            <w:vAlign w:val="center"/>
          </w:tcPr>
          <w:p w:rsidR="00575DE1" w:rsidRDefault="00575DE1" w:rsidP="00575DE1">
            <w:pPr>
              <w:pStyle w:val="afffffff0"/>
              <w:ind w:left="-142" w:right="-115"/>
            </w:pPr>
            <w:r>
              <w:t>19</w:t>
            </w:r>
          </w:p>
        </w:tc>
        <w:tc>
          <w:tcPr>
            <w:tcW w:w="1498" w:type="pct"/>
            <w:vAlign w:val="center"/>
          </w:tcPr>
          <w:p w:rsidR="00575DE1" w:rsidRPr="002563DF" w:rsidRDefault="00575DE1" w:rsidP="00575DE1">
            <w:pPr>
              <w:pStyle w:val="afffffff0"/>
            </w:pPr>
            <w:r w:rsidRPr="002563DF">
              <w:t>Котельная</w:t>
            </w:r>
            <w:r>
              <w:t xml:space="preserve"> </w:t>
            </w:r>
            <w:r w:rsidRPr="00575DE1">
              <w:t>д. Клушино, Клушинский СДК</w:t>
            </w:r>
          </w:p>
        </w:tc>
        <w:tc>
          <w:tcPr>
            <w:tcW w:w="1669" w:type="pct"/>
          </w:tcPr>
          <w:p w:rsidR="00575DE1" w:rsidRPr="00271BE4" w:rsidRDefault="00575DE1" w:rsidP="00575DE1">
            <w:pPr>
              <w:pStyle w:val="afffffff0"/>
            </w:pPr>
            <w:r w:rsidRPr="005F264C">
              <w:t>МБУ "Управление ДКХ Гагаринского района"</w:t>
            </w:r>
          </w:p>
        </w:tc>
        <w:tc>
          <w:tcPr>
            <w:tcW w:w="1387" w:type="pct"/>
            <w:vAlign w:val="center"/>
          </w:tcPr>
          <w:p w:rsidR="00575DE1" w:rsidRDefault="00575DE1" w:rsidP="00575DE1">
            <w:pPr>
              <w:pStyle w:val="afffffff0"/>
            </w:pPr>
            <w:r w:rsidRPr="003F52BA">
              <w:t>Природный газ/ Нет</w:t>
            </w:r>
          </w:p>
        </w:tc>
      </w:tr>
      <w:tr w:rsidR="007D3E0A" w:rsidRPr="00D770DB" w:rsidTr="00575DE1">
        <w:trPr>
          <w:cantSplit/>
          <w:trHeight w:val="340"/>
        </w:trPr>
        <w:tc>
          <w:tcPr>
            <w:tcW w:w="446" w:type="pct"/>
            <w:vAlign w:val="center"/>
          </w:tcPr>
          <w:p w:rsidR="007D3E0A" w:rsidRDefault="007D3E0A" w:rsidP="007D3E0A">
            <w:pPr>
              <w:pStyle w:val="afffffff0"/>
              <w:ind w:left="-142" w:right="-115"/>
            </w:pPr>
            <w:r>
              <w:t>20</w:t>
            </w:r>
          </w:p>
        </w:tc>
        <w:tc>
          <w:tcPr>
            <w:tcW w:w="1498" w:type="pct"/>
            <w:vAlign w:val="center"/>
          </w:tcPr>
          <w:p w:rsidR="007D3E0A" w:rsidRPr="002563DF" w:rsidRDefault="007D3E0A" w:rsidP="007D3E0A">
            <w:pPr>
              <w:pStyle w:val="afffffff0"/>
            </w:pPr>
            <w:r w:rsidRPr="00C8273F">
              <w:t>Котельная д. Поличня, ул. Новая</w:t>
            </w:r>
          </w:p>
        </w:tc>
        <w:tc>
          <w:tcPr>
            <w:tcW w:w="1669" w:type="pct"/>
          </w:tcPr>
          <w:p w:rsidR="007D3E0A" w:rsidRPr="005F264C" w:rsidRDefault="007D3E0A" w:rsidP="007D3E0A">
            <w:pPr>
              <w:pStyle w:val="afffffff0"/>
            </w:pPr>
            <w:r w:rsidRPr="005F264C">
              <w:t>МБУ "Управление ДКХ Гагаринского района"</w:t>
            </w:r>
          </w:p>
        </w:tc>
        <w:tc>
          <w:tcPr>
            <w:tcW w:w="1387" w:type="pct"/>
            <w:vAlign w:val="center"/>
          </w:tcPr>
          <w:p w:rsidR="007D3E0A" w:rsidRPr="003F52BA" w:rsidRDefault="007D3E0A" w:rsidP="007D3E0A">
            <w:pPr>
              <w:pStyle w:val="afffffff0"/>
            </w:pPr>
            <w:r w:rsidRPr="003F52BA">
              <w:t>Природный газ/ Нет</w:t>
            </w:r>
          </w:p>
        </w:tc>
      </w:tr>
    </w:tbl>
    <w:p w:rsidR="0006129B" w:rsidRPr="002C4067" w:rsidRDefault="0006129B" w:rsidP="00FA1C46">
      <w:pPr>
        <w:pStyle w:val="aff2"/>
      </w:pPr>
      <w:r w:rsidRPr="002C4067">
        <w:t>Отношения между снабжающ</w:t>
      </w:r>
      <w:r w:rsidR="00FF7AA9">
        <w:t>ей</w:t>
      </w:r>
      <w:r w:rsidRPr="002C4067">
        <w:t xml:space="preserve"> и потребляющими организациями – договорные. Объекты производства и соцкультбыта, удаленные от котельн</w:t>
      </w:r>
      <w:r w:rsidR="00FF7AA9">
        <w:t>ой</w:t>
      </w:r>
      <w:r w:rsidRPr="002C4067">
        <w:t xml:space="preserve">, снабжаются теплом от индивидуальных источников тепла. </w:t>
      </w:r>
    </w:p>
    <w:p w:rsidR="00C9343D" w:rsidRPr="002C4067" w:rsidRDefault="00444AFD" w:rsidP="008511AE">
      <w:pPr>
        <w:pStyle w:val="a2"/>
      </w:pPr>
      <w:bookmarkStart w:id="39" w:name="_Toc162211195"/>
      <w:bookmarkStart w:id="40" w:name="_Toc162259136"/>
      <w:bookmarkStart w:id="41" w:name="_Toc165985022"/>
      <w:bookmarkStart w:id="42" w:name="_Toc205122166"/>
      <w:r w:rsidRPr="002C4067">
        <w:t>З</w:t>
      </w:r>
      <w:r w:rsidR="00C9343D" w:rsidRPr="002C4067">
        <w:t>оны действия индивидуального теплоснабжения</w:t>
      </w:r>
      <w:bookmarkEnd w:id="39"/>
      <w:bookmarkEnd w:id="40"/>
      <w:bookmarkEnd w:id="41"/>
      <w:bookmarkEnd w:id="42"/>
    </w:p>
    <w:p w:rsidR="007450E0" w:rsidRPr="002C4067" w:rsidRDefault="007450E0" w:rsidP="00FA1C46">
      <w:pPr>
        <w:pStyle w:val="aff2"/>
      </w:pPr>
      <w:r w:rsidRPr="002C4067">
        <w:t>Централизованное теплоснабжение на территории</w:t>
      </w:r>
      <w:r w:rsidR="00D458C1" w:rsidRPr="002C4067">
        <w:t xml:space="preserve"> </w:t>
      </w:r>
      <w:r w:rsidR="00CE4CF1">
        <w:t>муници</w:t>
      </w:r>
      <w:r w:rsidR="00D8243B">
        <w:t>п</w:t>
      </w:r>
      <w:r w:rsidR="00CE4CF1">
        <w:t>ального образования «Гагаринский муниципальный округ» Смоленской области</w:t>
      </w:r>
      <w:r w:rsidRPr="002C4067">
        <w:t xml:space="preserve"> </w:t>
      </w:r>
      <w:r w:rsidRPr="00A253C1">
        <w:t xml:space="preserve">организованно </w:t>
      </w:r>
      <w:r w:rsidR="00D8243B">
        <w:t xml:space="preserve">в </w:t>
      </w:r>
      <w:r w:rsidR="00206483" w:rsidRPr="00A253C1">
        <w:t xml:space="preserve">г. Гагарин, с. </w:t>
      </w:r>
      <w:r w:rsidR="00206483" w:rsidRPr="007D3E0A">
        <w:t>Карманово, д. Поличня</w:t>
      </w:r>
      <w:r w:rsidR="00EC4277" w:rsidRPr="007D3E0A">
        <w:t>.</w:t>
      </w:r>
      <w:r w:rsidRPr="007D3E0A">
        <w:t xml:space="preserve"> Теплоснабжение</w:t>
      </w:r>
      <w:r w:rsidRPr="002C4067">
        <w:t xml:space="preserve"> на территории других населенных пунктов </w:t>
      </w:r>
      <w:r w:rsidR="00D8243B">
        <w:t>муниципального образования «Гагаринский муниципальный округ» Смоленской области</w:t>
      </w:r>
      <w:r w:rsidRPr="002C4067">
        <w:t xml:space="preserve"> осуществляется от</w:t>
      </w:r>
      <w:r w:rsidR="009C30A9" w:rsidRPr="002C4067">
        <w:t xml:space="preserve"> </w:t>
      </w:r>
      <w:r w:rsidRPr="002C4067">
        <w:t>автономных источников тепла (котлы на твердом топливе</w:t>
      </w:r>
      <w:r w:rsidR="00680FB8">
        <w:t xml:space="preserve"> и природном газе, </w:t>
      </w:r>
      <w:r w:rsidRPr="002C4067">
        <w:t xml:space="preserve">печи и </w:t>
      </w:r>
      <w:r w:rsidR="008E4EBE" w:rsidRPr="002C4067">
        <w:t>т.п.</w:t>
      </w:r>
      <w:r w:rsidRPr="002C4067">
        <w:t xml:space="preserve">). </w:t>
      </w:r>
    </w:p>
    <w:p w:rsidR="007450E0" w:rsidRPr="002C4067" w:rsidRDefault="007450E0" w:rsidP="00FA1C46">
      <w:pPr>
        <w:pStyle w:val="aff2"/>
      </w:pPr>
      <w:r w:rsidRPr="002C4067">
        <w:t xml:space="preserve">Зоны действия индивидуального теплоснабжения сформированы в микрорайонах с коттеджной и усадебной застройкой. Подключение существующей индивидуальной застройки к сетям централизованного теплоснабжения не планируется. </w:t>
      </w:r>
    </w:p>
    <w:p w:rsidR="007450E0" w:rsidRPr="002C4067" w:rsidRDefault="007450E0" w:rsidP="00FA1C46">
      <w:pPr>
        <w:pStyle w:val="aff2"/>
      </w:pPr>
      <w:r w:rsidRPr="002C4067">
        <w:lastRenderedPageBreak/>
        <w:t>Теплоснабжение индивидуальных жилых домов осуществляется децентрализовано. Часть населения в индивидуальных жилых домах для нуж</w:t>
      </w:r>
      <w:r w:rsidR="009C30A9" w:rsidRPr="002C4067">
        <w:t>д</w:t>
      </w:r>
      <w:r w:rsidR="00787B99" w:rsidRPr="002C4067">
        <w:t xml:space="preserve"> </w:t>
      </w:r>
      <w:r w:rsidRPr="002C4067">
        <w:t xml:space="preserve">отопления и приготовления горячей воды используют </w:t>
      </w:r>
      <w:r w:rsidR="0061403F" w:rsidRPr="002C4067">
        <w:t xml:space="preserve">автономные </w:t>
      </w:r>
      <w:r w:rsidRPr="002C4067">
        <w:t xml:space="preserve">установки, работающие на </w:t>
      </w:r>
      <w:r w:rsidR="00680FB8">
        <w:t xml:space="preserve">газе, </w:t>
      </w:r>
      <w:r w:rsidRPr="002C4067">
        <w:t>твёрдом топливе либо электроэнергии.</w:t>
      </w:r>
    </w:p>
    <w:p w:rsidR="003B765F" w:rsidRPr="00024BC9" w:rsidRDefault="007450E0" w:rsidP="00FA1C46">
      <w:pPr>
        <w:pStyle w:val="aff2"/>
      </w:pPr>
      <w:r w:rsidRPr="002C4067">
        <w:t xml:space="preserve">Индивидуальное отопление осуществляется от теплоснабжающих устройств без потерь при передаче, так как нет внешних систем транспортировки тепла. Поэтому потребление тепла при теплоснабжении от индивидуальных установок можно принять равным его производству. </w:t>
      </w:r>
    </w:p>
    <w:p w:rsidR="00BF1751" w:rsidRPr="00936290" w:rsidRDefault="00BF1751" w:rsidP="008511AE">
      <w:pPr>
        <w:pStyle w:val="a2"/>
      </w:pPr>
      <w:bookmarkStart w:id="43" w:name="_Toc162259137"/>
      <w:bookmarkStart w:id="44" w:name="_Toc165985023"/>
      <w:bookmarkStart w:id="45" w:name="_Toc205122167"/>
      <w:bookmarkStart w:id="46" w:name="_Toc422303782"/>
      <w:r w:rsidRPr="006137A8">
        <w:t>Изменения, произошедшие в функциональной структуре теплоснабжения</w:t>
      </w:r>
      <w:r w:rsidR="00D458C1" w:rsidRPr="006137A8">
        <w:t xml:space="preserve"> </w:t>
      </w:r>
      <w:r w:rsidR="00680FB8">
        <w:t>округа</w:t>
      </w:r>
      <w:r w:rsidRPr="006137A8">
        <w:t xml:space="preserve"> за период, </w:t>
      </w:r>
      <w:r w:rsidR="00042A16" w:rsidRPr="006137A8">
        <w:t>предшествующий разработке (актуализации) схемы теплоснабжения</w:t>
      </w:r>
      <w:bookmarkEnd w:id="43"/>
      <w:bookmarkEnd w:id="44"/>
      <w:bookmarkEnd w:id="45"/>
    </w:p>
    <w:p w:rsidR="00BF5716" w:rsidRPr="002C4067" w:rsidRDefault="00206483" w:rsidP="00FA1C46">
      <w:pPr>
        <w:pStyle w:val="aff2"/>
      </w:pPr>
      <w:r>
        <w:t>Муниципальное образование «Гагаринский муниципальный округ»</w:t>
      </w:r>
      <w:r w:rsidR="00AF5FBF" w:rsidRPr="00AF5FBF">
        <w:t xml:space="preserve"> образовано </w:t>
      </w:r>
      <w:r>
        <w:t>в соответствии с законом</w:t>
      </w:r>
      <w:r w:rsidR="00AF5FBF" w:rsidRPr="00AF5FBF">
        <w:t xml:space="preserve"> </w:t>
      </w:r>
      <w:r w:rsidR="005B5077" w:rsidRPr="005B5077">
        <w:t xml:space="preserve">Смоленской области от </w:t>
      </w:r>
      <w:r w:rsidRPr="0044107D">
        <w:t>10 июня 2024 года №125-з</w:t>
      </w:r>
      <w:r w:rsidRPr="005B5077">
        <w:t xml:space="preserve"> </w:t>
      </w:r>
      <w:r w:rsidR="005B5077" w:rsidRPr="005B5077">
        <w:t>«</w:t>
      </w:r>
      <w:r w:rsidRPr="00206483">
        <w:t>О преобразовании муниципальных образований, входящих в состав муниципального образования „Гагаринский район“ Смоленской области, путём объединения всех поселений во вновь образованное муниципальное образование с наделением его статусом муниципального округа</w:t>
      </w:r>
      <w:r w:rsidR="004C6E71">
        <w:t>, об установлении численности и сроков полномочий депутатов представительного органа первого созыва вновь образованного муниципального округа, а также порядка избрания, полномочий срока полномочий первого главы вновь образованного муниципального округа</w:t>
      </w:r>
      <w:r w:rsidR="005B5077" w:rsidRPr="005B5077">
        <w:t>»</w:t>
      </w:r>
      <w:r w:rsidR="00BF5716" w:rsidRPr="002C4067">
        <w:t>.</w:t>
      </w:r>
    </w:p>
    <w:p w:rsidR="00F001D6" w:rsidRDefault="00F001D6" w:rsidP="00F001D6">
      <w:pPr>
        <w:pStyle w:val="aff2"/>
      </w:pPr>
      <w:r>
        <w:t>До 2019 года включительно Вяземский филиал ООО «Смоленскрегионтеплоэнерго» по правобережной части города снабжал потребителей покупной тепловой энергий, которую вырабатывала производственная котельная АО «Гагаринский светотехнический завод» (в аренде у ООО «Факел»).</w:t>
      </w:r>
    </w:p>
    <w:p w:rsidR="00F001D6" w:rsidRDefault="00F001D6" w:rsidP="00F001D6">
      <w:pPr>
        <w:pStyle w:val="aff2"/>
      </w:pPr>
      <w:r>
        <w:t>В 2019 году ООО «Смоленскрегионтеплоэнерго» за счет собственных средств построил и ввел в эксплуатацию три блочно-модульные котельные взамен котельной ООО «Факел»:</w:t>
      </w:r>
    </w:p>
    <w:p w:rsidR="00F001D6" w:rsidRDefault="00F001D6" w:rsidP="00733CA4">
      <w:pPr>
        <w:pStyle w:val="aff2"/>
        <w:numPr>
          <w:ilvl w:val="0"/>
          <w:numId w:val="67"/>
        </w:numPr>
      </w:pPr>
      <w:r>
        <w:t>БМК-7 в районе ЦТП-18 по адресу: Смоленская область, Гагаринский район, г.Гагарин, ул. Красноармейская, юго-восточнее жилого дома №56А;</w:t>
      </w:r>
    </w:p>
    <w:p w:rsidR="00F001D6" w:rsidRDefault="00F001D6" w:rsidP="00733CA4">
      <w:pPr>
        <w:pStyle w:val="aff2"/>
        <w:numPr>
          <w:ilvl w:val="0"/>
          <w:numId w:val="67"/>
        </w:numPr>
      </w:pPr>
      <w:r>
        <w:t>БМК-</w:t>
      </w:r>
      <w:r w:rsidR="00DE4B43">
        <w:t>9</w:t>
      </w:r>
      <w:r>
        <w:t xml:space="preserve"> в районе ЦТП-11 по адресу: Смоленская область, Гагаринский район, г.Гагарин, ул.Советская, в районе жилого дома №7 и ЦТП-11 (на базе ЦТП-11);</w:t>
      </w:r>
    </w:p>
    <w:p w:rsidR="00F001D6" w:rsidRDefault="00F001D6" w:rsidP="00733CA4">
      <w:pPr>
        <w:pStyle w:val="aff2"/>
        <w:numPr>
          <w:ilvl w:val="0"/>
          <w:numId w:val="67"/>
        </w:numPr>
      </w:pPr>
      <w:r>
        <w:t>БМК-</w:t>
      </w:r>
      <w:r w:rsidR="00DE4B43">
        <w:t>8</w:t>
      </w:r>
      <w:r>
        <w:t xml:space="preserve"> в районе ЦТП-12 по адресу: Смоленская область, Гагаринский район, г.Гагарин, на пересечении улиц Ленина и Красноармейская.</w:t>
      </w:r>
    </w:p>
    <w:p w:rsidR="00F001D6" w:rsidRDefault="00F001D6" w:rsidP="00F001D6">
      <w:pPr>
        <w:pStyle w:val="aff2"/>
      </w:pPr>
      <w:r>
        <w:t>Ввод новых котельных в эксплуатацию осуществлен в 2019-м году.</w:t>
      </w:r>
    </w:p>
    <w:p w:rsidR="003A5836" w:rsidRPr="00454801" w:rsidRDefault="003A5836" w:rsidP="00454801">
      <w:pPr>
        <w:pStyle w:val="a1"/>
      </w:pPr>
      <w:bookmarkStart w:id="47" w:name="_Toc162259138"/>
      <w:bookmarkStart w:id="48" w:name="_Toc165985024"/>
      <w:bookmarkStart w:id="49" w:name="_Toc205122168"/>
      <w:r w:rsidRPr="00454801">
        <w:t>Источники тепловой энергии</w:t>
      </w:r>
      <w:bookmarkEnd w:id="46"/>
      <w:bookmarkEnd w:id="47"/>
      <w:bookmarkEnd w:id="48"/>
      <w:bookmarkEnd w:id="49"/>
    </w:p>
    <w:p w:rsidR="00FB591F" w:rsidRDefault="00F65D80" w:rsidP="00E4725B">
      <w:pPr>
        <w:pStyle w:val="aff2"/>
      </w:pPr>
      <w:bookmarkStart w:id="50" w:name="_Ref411433684"/>
      <w:r w:rsidRPr="002C4067">
        <w:t>Краткая характеристика котельн</w:t>
      </w:r>
      <w:r w:rsidR="00FB591F">
        <w:t>ых</w:t>
      </w:r>
      <w:r w:rsidRPr="002C4067">
        <w:t xml:space="preserve"> представлена в таблице </w:t>
      </w:r>
      <w:r w:rsidR="00070327" w:rsidRPr="002C4067">
        <w:t>2</w:t>
      </w:r>
      <w:r w:rsidRPr="002C4067">
        <w:t>.</w:t>
      </w:r>
    </w:p>
    <w:p w:rsidR="00F65D80" w:rsidRPr="002C4067" w:rsidRDefault="00F65D80" w:rsidP="008539C1">
      <w:pPr>
        <w:pStyle w:val="afffffffa"/>
        <w:jc w:val="both"/>
      </w:pPr>
      <w:r w:rsidRPr="0080571B">
        <w:t xml:space="preserve">Таблица </w:t>
      </w:r>
      <w:r w:rsidR="00827E3F" w:rsidRPr="00605C92">
        <w:rPr>
          <w:rStyle w:val="afffffffb"/>
        </w:rPr>
        <w:fldChar w:fldCharType="begin"/>
      </w:r>
      <w:r w:rsidR="00A851D1" w:rsidRPr="00605C92">
        <w:rPr>
          <w:rStyle w:val="afffffffb"/>
        </w:rPr>
        <w:instrText xml:space="preserve"> SEQ Таблица \* ARABIC </w:instrText>
      </w:r>
      <w:r w:rsidR="00827E3F" w:rsidRPr="00605C92">
        <w:rPr>
          <w:rStyle w:val="afffffffb"/>
        </w:rPr>
        <w:fldChar w:fldCharType="separate"/>
      </w:r>
      <w:r w:rsidR="00C83B43">
        <w:rPr>
          <w:rStyle w:val="afffffffb"/>
          <w:noProof/>
        </w:rPr>
        <w:t>2</w:t>
      </w:r>
      <w:r w:rsidR="00827E3F" w:rsidRPr="00605C92">
        <w:rPr>
          <w:rStyle w:val="afffffffb"/>
        </w:rPr>
        <w:fldChar w:fldCharType="end"/>
      </w:r>
      <w:r w:rsidRPr="0080571B">
        <w:t xml:space="preserve"> - Источники тепловой энергии, расположенные на территории</w:t>
      </w:r>
      <w:r w:rsidR="00D458C1" w:rsidRPr="0080571B">
        <w:t xml:space="preserve"> </w:t>
      </w:r>
      <w:r w:rsidR="008539C1">
        <w:t>муниципального образования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694"/>
        <w:gridCol w:w="3118"/>
        <w:gridCol w:w="2837"/>
        <w:gridCol w:w="1842"/>
        <w:gridCol w:w="1930"/>
      </w:tblGrid>
      <w:tr w:rsidR="00680FB8" w:rsidRPr="00680FB8" w:rsidTr="007D3E0A">
        <w:trPr>
          <w:cantSplit/>
          <w:trHeight w:val="419"/>
          <w:tblHeader/>
        </w:trPr>
        <w:tc>
          <w:tcPr>
            <w:tcW w:w="333" w:type="pct"/>
            <w:vAlign w:val="center"/>
          </w:tcPr>
          <w:p w:rsidR="0006129B" w:rsidRPr="00680FB8" w:rsidRDefault="0006129B" w:rsidP="00605C92">
            <w:pPr>
              <w:pStyle w:val="afffffff0"/>
              <w:rPr>
                <w:b/>
              </w:rPr>
            </w:pPr>
            <w:r w:rsidRPr="00680FB8">
              <w:rPr>
                <w:b/>
              </w:rPr>
              <w:t>№ п/п</w:t>
            </w:r>
          </w:p>
        </w:tc>
        <w:tc>
          <w:tcPr>
            <w:tcW w:w="1496" w:type="pct"/>
            <w:noWrap/>
            <w:vAlign w:val="center"/>
          </w:tcPr>
          <w:p w:rsidR="0006129B" w:rsidRPr="00680FB8" w:rsidRDefault="0006129B" w:rsidP="00605C92">
            <w:pPr>
              <w:pStyle w:val="afffffff0"/>
              <w:rPr>
                <w:b/>
              </w:rPr>
            </w:pPr>
            <w:r w:rsidRPr="00680FB8">
              <w:rPr>
                <w:b/>
              </w:rPr>
              <w:t>Наименование котельной</w:t>
            </w:r>
          </w:p>
        </w:tc>
        <w:tc>
          <w:tcPr>
            <w:tcW w:w="1361" w:type="pct"/>
            <w:vAlign w:val="center"/>
          </w:tcPr>
          <w:p w:rsidR="0006129B" w:rsidRPr="00680FB8" w:rsidRDefault="0006129B" w:rsidP="00605C92">
            <w:pPr>
              <w:pStyle w:val="afffffff0"/>
              <w:rPr>
                <w:b/>
              </w:rPr>
            </w:pPr>
            <w:r w:rsidRPr="00680FB8">
              <w:rPr>
                <w:b/>
              </w:rPr>
              <w:t>Обслуживающая организация</w:t>
            </w:r>
          </w:p>
        </w:tc>
        <w:tc>
          <w:tcPr>
            <w:tcW w:w="884" w:type="pct"/>
            <w:noWrap/>
            <w:vAlign w:val="center"/>
          </w:tcPr>
          <w:p w:rsidR="0006129B" w:rsidRPr="00680FB8" w:rsidRDefault="0006129B" w:rsidP="00605C92">
            <w:pPr>
              <w:pStyle w:val="afffffff0"/>
              <w:rPr>
                <w:b/>
              </w:rPr>
            </w:pPr>
            <w:r w:rsidRPr="00680FB8">
              <w:rPr>
                <w:b/>
              </w:rPr>
              <w:t>Установленная мощность, Гкал/ч</w:t>
            </w:r>
          </w:p>
        </w:tc>
        <w:tc>
          <w:tcPr>
            <w:tcW w:w="926" w:type="pct"/>
          </w:tcPr>
          <w:p w:rsidR="0006129B" w:rsidRPr="00680FB8" w:rsidRDefault="0006129B" w:rsidP="00605C92">
            <w:pPr>
              <w:pStyle w:val="afffffff0"/>
              <w:ind w:left="-107" w:right="-137"/>
              <w:rPr>
                <w:b/>
              </w:rPr>
            </w:pPr>
            <w:r w:rsidRPr="00680FB8">
              <w:rPr>
                <w:b/>
              </w:rPr>
              <w:t>Присоединенная нагрузка, Гкал/час</w:t>
            </w:r>
          </w:p>
        </w:tc>
      </w:tr>
      <w:tr w:rsidR="007B6D9E" w:rsidRPr="00680FB8" w:rsidTr="007D3E0A">
        <w:trPr>
          <w:cantSplit/>
          <w:trHeight w:val="123"/>
        </w:trPr>
        <w:tc>
          <w:tcPr>
            <w:tcW w:w="333" w:type="pct"/>
            <w:vAlign w:val="center"/>
          </w:tcPr>
          <w:p w:rsidR="007B6D9E" w:rsidRPr="00680FB8" w:rsidRDefault="007B6D9E" w:rsidP="007B6D9E">
            <w:pPr>
              <w:pStyle w:val="afffffff0"/>
            </w:pPr>
            <w:r w:rsidRPr="00680FB8">
              <w:t>1</w:t>
            </w:r>
          </w:p>
        </w:tc>
        <w:tc>
          <w:tcPr>
            <w:tcW w:w="1496" w:type="pct"/>
            <w:vAlign w:val="center"/>
          </w:tcPr>
          <w:p w:rsidR="007B6D9E" w:rsidRPr="00680FB8" w:rsidRDefault="007B6D9E" w:rsidP="007B6D9E">
            <w:pPr>
              <w:pStyle w:val="afffffff0"/>
              <w:ind w:left="-142" w:right="-115"/>
            </w:pPr>
            <w:r w:rsidRPr="00680FB8">
              <w:t>№ 1 Промышленный пр-зд, Районная котельная</w:t>
            </w:r>
          </w:p>
        </w:tc>
        <w:tc>
          <w:tcPr>
            <w:tcW w:w="1361" w:type="pct"/>
            <w:vAlign w:val="center"/>
          </w:tcPr>
          <w:p w:rsidR="007B6D9E" w:rsidRPr="00680FB8" w:rsidRDefault="007B6D9E" w:rsidP="007B6D9E">
            <w:pPr>
              <w:pStyle w:val="afffffff0"/>
            </w:pPr>
            <w:r w:rsidRPr="00680FB8">
              <w:t>ООО "Смоленскрегионтеплоэнерго"</w:t>
            </w:r>
          </w:p>
        </w:tc>
        <w:tc>
          <w:tcPr>
            <w:tcW w:w="884" w:type="pct"/>
            <w:noWrap/>
            <w:vAlign w:val="center"/>
          </w:tcPr>
          <w:p w:rsidR="007B6D9E" w:rsidRPr="00680FB8" w:rsidRDefault="007B6D9E" w:rsidP="007B6D9E">
            <w:pPr>
              <w:pStyle w:val="afffffff0"/>
              <w:rPr>
                <w:highlight w:val="yellow"/>
              </w:rPr>
            </w:pPr>
            <w:r>
              <w:rPr>
                <w:rFonts w:cs="Segoe UI"/>
              </w:rPr>
              <w:t>43,500</w:t>
            </w:r>
          </w:p>
        </w:tc>
        <w:tc>
          <w:tcPr>
            <w:tcW w:w="926" w:type="pct"/>
            <w:vAlign w:val="center"/>
          </w:tcPr>
          <w:p w:rsidR="007B6D9E" w:rsidRPr="00680FB8" w:rsidRDefault="007B6D9E" w:rsidP="007B6D9E">
            <w:pPr>
              <w:pStyle w:val="afffffff0"/>
            </w:pPr>
            <w:r>
              <w:rPr>
                <w:rFonts w:cs="Segoe UI"/>
                <w:color w:val="000000"/>
                <w:szCs w:val="22"/>
              </w:rPr>
              <w:t>31,225</w:t>
            </w:r>
          </w:p>
        </w:tc>
      </w:tr>
      <w:tr w:rsidR="007B6D9E" w:rsidRPr="00680FB8" w:rsidTr="007D3E0A">
        <w:trPr>
          <w:cantSplit/>
          <w:trHeight w:val="123"/>
        </w:trPr>
        <w:tc>
          <w:tcPr>
            <w:tcW w:w="333" w:type="pct"/>
            <w:vAlign w:val="center"/>
          </w:tcPr>
          <w:p w:rsidR="007B6D9E" w:rsidRPr="00680FB8" w:rsidRDefault="007B6D9E" w:rsidP="007B6D9E">
            <w:pPr>
              <w:pStyle w:val="afffffff0"/>
            </w:pPr>
            <w:r w:rsidRPr="00680FB8">
              <w:lastRenderedPageBreak/>
              <w:t>2</w:t>
            </w:r>
          </w:p>
        </w:tc>
        <w:tc>
          <w:tcPr>
            <w:tcW w:w="1496" w:type="pct"/>
            <w:vAlign w:val="center"/>
          </w:tcPr>
          <w:p w:rsidR="007B6D9E" w:rsidRPr="00680FB8" w:rsidRDefault="007B6D9E" w:rsidP="007B6D9E">
            <w:pPr>
              <w:pStyle w:val="afffffff0"/>
              <w:ind w:left="-142" w:right="-115"/>
            </w:pPr>
            <w:r w:rsidRPr="00680FB8">
              <w:t>№ 2 ул. Бахтина, БМК-1</w:t>
            </w:r>
          </w:p>
        </w:tc>
        <w:tc>
          <w:tcPr>
            <w:tcW w:w="1361" w:type="pct"/>
            <w:vAlign w:val="center"/>
          </w:tcPr>
          <w:p w:rsidR="007B6D9E" w:rsidRPr="00680FB8" w:rsidRDefault="007B6D9E" w:rsidP="007B6D9E">
            <w:pPr>
              <w:pStyle w:val="afffffff0"/>
            </w:pPr>
            <w:r w:rsidRPr="00680FB8">
              <w:t>ООО "Смоленскрегионтеплоэнерго"</w:t>
            </w:r>
          </w:p>
        </w:tc>
        <w:tc>
          <w:tcPr>
            <w:tcW w:w="884" w:type="pct"/>
            <w:noWrap/>
            <w:vAlign w:val="center"/>
          </w:tcPr>
          <w:p w:rsidR="007B6D9E" w:rsidRPr="00680FB8" w:rsidRDefault="007B6D9E" w:rsidP="007B6D9E">
            <w:pPr>
              <w:pStyle w:val="afffffff0"/>
            </w:pPr>
            <w:r>
              <w:rPr>
                <w:rFonts w:cs="Segoe UI"/>
              </w:rPr>
              <w:t>10,400</w:t>
            </w:r>
          </w:p>
        </w:tc>
        <w:tc>
          <w:tcPr>
            <w:tcW w:w="926" w:type="pct"/>
            <w:vAlign w:val="center"/>
          </w:tcPr>
          <w:p w:rsidR="007B6D9E" w:rsidRPr="00680FB8" w:rsidRDefault="007B6D9E" w:rsidP="007B6D9E">
            <w:pPr>
              <w:pStyle w:val="afffffff0"/>
            </w:pPr>
            <w:r>
              <w:rPr>
                <w:rFonts w:cs="Segoe UI"/>
                <w:color w:val="000000"/>
                <w:szCs w:val="22"/>
              </w:rPr>
              <w:t>6,900</w:t>
            </w:r>
          </w:p>
        </w:tc>
      </w:tr>
      <w:tr w:rsidR="007B6D9E" w:rsidRPr="00680FB8" w:rsidTr="007D3E0A">
        <w:trPr>
          <w:cantSplit/>
          <w:trHeight w:val="123"/>
        </w:trPr>
        <w:tc>
          <w:tcPr>
            <w:tcW w:w="333" w:type="pct"/>
            <w:vAlign w:val="center"/>
          </w:tcPr>
          <w:p w:rsidR="007B6D9E" w:rsidRPr="00680FB8" w:rsidRDefault="007B6D9E" w:rsidP="007B6D9E">
            <w:pPr>
              <w:pStyle w:val="afffffff0"/>
            </w:pPr>
            <w:r w:rsidRPr="00680FB8">
              <w:t>3</w:t>
            </w:r>
          </w:p>
        </w:tc>
        <w:tc>
          <w:tcPr>
            <w:tcW w:w="1496" w:type="pct"/>
            <w:vAlign w:val="center"/>
          </w:tcPr>
          <w:p w:rsidR="007B6D9E" w:rsidRPr="00680FB8" w:rsidRDefault="007B6D9E" w:rsidP="007B6D9E">
            <w:pPr>
              <w:pStyle w:val="afffffff0"/>
              <w:ind w:left="-142" w:right="-115"/>
            </w:pPr>
            <w:r w:rsidRPr="00680FB8">
              <w:t>№ 3 ул. Заводская, БМК-2</w:t>
            </w:r>
          </w:p>
        </w:tc>
        <w:tc>
          <w:tcPr>
            <w:tcW w:w="1361" w:type="pct"/>
            <w:vAlign w:val="center"/>
          </w:tcPr>
          <w:p w:rsidR="007B6D9E" w:rsidRPr="00680FB8" w:rsidRDefault="007B6D9E" w:rsidP="007B6D9E">
            <w:pPr>
              <w:pStyle w:val="afffffff0"/>
            </w:pPr>
            <w:r w:rsidRPr="00680FB8">
              <w:t>ООО "Смоленскрегионтеплоэнерго"</w:t>
            </w:r>
          </w:p>
        </w:tc>
        <w:tc>
          <w:tcPr>
            <w:tcW w:w="884" w:type="pct"/>
            <w:noWrap/>
            <w:vAlign w:val="center"/>
          </w:tcPr>
          <w:p w:rsidR="007B6D9E" w:rsidRPr="00680FB8" w:rsidRDefault="007B6D9E" w:rsidP="007B6D9E">
            <w:pPr>
              <w:pStyle w:val="afffffff0"/>
            </w:pPr>
            <w:r>
              <w:rPr>
                <w:rFonts w:cs="Segoe UI"/>
              </w:rPr>
              <w:t>5,200</w:t>
            </w:r>
          </w:p>
        </w:tc>
        <w:tc>
          <w:tcPr>
            <w:tcW w:w="926" w:type="pct"/>
            <w:vAlign w:val="center"/>
          </w:tcPr>
          <w:p w:rsidR="007B6D9E" w:rsidRPr="00680FB8" w:rsidRDefault="007B6D9E" w:rsidP="007B6D9E">
            <w:pPr>
              <w:pStyle w:val="afffffff0"/>
            </w:pPr>
            <w:r>
              <w:rPr>
                <w:rFonts w:cs="Segoe UI"/>
                <w:color w:val="000000"/>
                <w:szCs w:val="22"/>
              </w:rPr>
              <w:t>3,086</w:t>
            </w:r>
          </w:p>
        </w:tc>
      </w:tr>
      <w:tr w:rsidR="007B6D9E" w:rsidRPr="00680FB8" w:rsidTr="007D3E0A">
        <w:trPr>
          <w:cantSplit/>
          <w:trHeight w:val="123"/>
        </w:trPr>
        <w:tc>
          <w:tcPr>
            <w:tcW w:w="333" w:type="pct"/>
            <w:vAlign w:val="center"/>
          </w:tcPr>
          <w:p w:rsidR="007B6D9E" w:rsidRPr="00680FB8" w:rsidRDefault="007B6D9E" w:rsidP="007B6D9E">
            <w:pPr>
              <w:pStyle w:val="afffffff0"/>
            </w:pPr>
            <w:r w:rsidRPr="00680FB8">
              <w:t>4</w:t>
            </w:r>
          </w:p>
        </w:tc>
        <w:tc>
          <w:tcPr>
            <w:tcW w:w="1496" w:type="pct"/>
            <w:vAlign w:val="center"/>
          </w:tcPr>
          <w:p w:rsidR="007B6D9E" w:rsidRPr="00680FB8" w:rsidRDefault="007B6D9E" w:rsidP="007B6D9E">
            <w:pPr>
              <w:pStyle w:val="afffffff0"/>
              <w:ind w:left="-142" w:right="-115"/>
            </w:pPr>
            <w:r w:rsidRPr="00680FB8">
              <w:t>№ 4 Карманово, ул. Заводская, 4, стр. 2</w:t>
            </w:r>
          </w:p>
        </w:tc>
        <w:tc>
          <w:tcPr>
            <w:tcW w:w="1361" w:type="pct"/>
            <w:vAlign w:val="center"/>
          </w:tcPr>
          <w:p w:rsidR="007B6D9E" w:rsidRPr="00680FB8" w:rsidRDefault="007B6D9E" w:rsidP="007B6D9E">
            <w:pPr>
              <w:pStyle w:val="afffffff0"/>
            </w:pPr>
            <w:r w:rsidRPr="00680FB8">
              <w:t>ООО "Смоленскрегионтеплоэнерго"</w:t>
            </w:r>
          </w:p>
        </w:tc>
        <w:tc>
          <w:tcPr>
            <w:tcW w:w="884" w:type="pct"/>
            <w:noWrap/>
            <w:vAlign w:val="center"/>
          </w:tcPr>
          <w:p w:rsidR="007B6D9E" w:rsidRPr="00680FB8" w:rsidRDefault="007B6D9E" w:rsidP="007B6D9E">
            <w:pPr>
              <w:pStyle w:val="afffffff0"/>
            </w:pPr>
            <w:r>
              <w:rPr>
                <w:rFonts w:cs="Segoe UI"/>
              </w:rPr>
              <w:t>21,725</w:t>
            </w:r>
          </w:p>
        </w:tc>
        <w:tc>
          <w:tcPr>
            <w:tcW w:w="926" w:type="pct"/>
            <w:vAlign w:val="center"/>
          </w:tcPr>
          <w:p w:rsidR="007B6D9E" w:rsidRPr="00680FB8" w:rsidRDefault="007B6D9E" w:rsidP="007B6D9E">
            <w:pPr>
              <w:pStyle w:val="afffffff0"/>
            </w:pPr>
            <w:r>
              <w:rPr>
                <w:rFonts w:cs="Segoe UI"/>
                <w:color w:val="000000"/>
                <w:szCs w:val="22"/>
              </w:rPr>
              <w:t>3,279</w:t>
            </w:r>
          </w:p>
        </w:tc>
      </w:tr>
      <w:tr w:rsidR="007B6D9E" w:rsidRPr="00680FB8" w:rsidTr="007D3E0A">
        <w:trPr>
          <w:cantSplit/>
          <w:trHeight w:val="123"/>
        </w:trPr>
        <w:tc>
          <w:tcPr>
            <w:tcW w:w="333" w:type="pct"/>
            <w:vAlign w:val="center"/>
          </w:tcPr>
          <w:p w:rsidR="007B6D9E" w:rsidRPr="00680FB8" w:rsidRDefault="007B6D9E" w:rsidP="007B6D9E">
            <w:pPr>
              <w:pStyle w:val="afffffff0"/>
            </w:pPr>
            <w:r w:rsidRPr="00680FB8">
              <w:t>5</w:t>
            </w:r>
          </w:p>
        </w:tc>
        <w:tc>
          <w:tcPr>
            <w:tcW w:w="1496" w:type="pct"/>
            <w:vAlign w:val="center"/>
          </w:tcPr>
          <w:p w:rsidR="007B6D9E" w:rsidRPr="00680FB8" w:rsidRDefault="007B6D9E" w:rsidP="007B6D9E">
            <w:pPr>
              <w:pStyle w:val="afffffff0"/>
              <w:ind w:left="-142" w:right="-115"/>
            </w:pPr>
            <w:r w:rsidRPr="00680FB8">
              <w:t>№ 5 ул. Мира, БМК-3</w:t>
            </w:r>
          </w:p>
        </w:tc>
        <w:tc>
          <w:tcPr>
            <w:tcW w:w="1361" w:type="pct"/>
            <w:vAlign w:val="center"/>
          </w:tcPr>
          <w:p w:rsidR="007B6D9E" w:rsidRPr="00680FB8" w:rsidRDefault="007B6D9E" w:rsidP="007B6D9E">
            <w:pPr>
              <w:pStyle w:val="afffffff0"/>
            </w:pPr>
            <w:r w:rsidRPr="00680FB8">
              <w:t>ООО "Смоленскрегионтеплоэнерго"</w:t>
            </w:r>
          </w:p>
        </w:tc>
        <w:tc>
          <w:tcPr>
            <w:tcW w:w="884" w:type="pct"/>
            <w:noWrap/>
            <w:vAlign w:val="center"/>
          </w:tcPr>
          <w:p w:rsidR="007B6D9E" w:rsidRPr="00680FB8" w:rsidRDefault="007B6D9E" w:rsidP="007B6D9E">
            <w:pPr>
              <w:pStyle w:val="afffffff0"/>
            </w:pPr>
            <w:r>
              <w:rPr>
                <w:rFonts w:cs="Segoe UI"/>
              </w:rPr>
              <w:t>2,140</w:t>
            </w:r>
          </w:p>
        </w:tc>
        <w:tc>
          <w:tcPr>
            <w:tcW w:w="926" w:type="pct"/>
            <w:vAlign w:val="center"/>
          </w:tcPr>
          <w:p w:rsidR="007B6D9E" w:rsidRPr="00680FB8" w:rsidRDefault="007B6D9E" w:rsidP="007B6D9E">
            <w:pPr>
              <w:pStyle w:val="afffffff0"/>
            </w:pPr>
            <w:r>
              <w:rPr>
                <w:rFonts w:cs="Segoe UI"/>
                <w:color w:val="000000"/>
                <w:szCs w:val="22"/>
              </w:rPr>
              <w:t>1,197</w:t>
            </w:r>
          </w:p>
        </w:tc>
      </w:tr>
      <w:tr w:rsidR="007B6D9E" w:rsidRPr="00680FB8" w:rsidTr="007D3E0A">
        <w:trPr>
          <w:cantSplit/>
          <w:trHeight w:val="123"/>
        </w:trPr>
        <w:tc>
          <w:tcPr>
            <w:tcW w:w="333" w:type="pct"/>
            <w:vAlign w:val="center"/>
          </w:tcPr>
          <w:p w:rsidR="007B6D9E" w:rsidRPr="00680FB8" w:rsidRDefault="007B6D9E" w:rsidP="007B6D9E">
            <w:pPr>
              <w:pStyle w:val="afffffff0"/>
            </w:pPr>
            <w:r w:rsidRPr="00680FB8">
              <w:t>6</w:t>
            </w:r>
          </w:p>
        </w:tc>
        <w:tc>
          <w:tcPr>
            <w:tcW w:w="1496" w:type="pct"/>
            <w:vAlign w:val="center"/>
          </w:tcPr>
          <w:p w:rsidR="007B6D9E" w:rsidRPr="00680FB8" w:rsidRDefault="007B6D9E" w:rsidP="007B6D9E">
            <w:pPr>
              <w:pStyle w:val="afffffff0"/>
              <w:ind w:left="-142" w:right="-115"/>
            </w:pPr>
            <w:r w:rsidRPr="00680FB8">
              <w:t>№ 6 БМК ул. Пушная, 2А</w:t>
            </w:r>
          </w:p>
        </w:tc>
        <w:tc>
          <w:tcPr>
            <w:tcW w:w="1361" w:type="pct"/>
            <w:vAlign w:val="center"/>
          </w:tcPr>
          <w:p w:rsidR="007B6D9E" w:rsidRPr="00680FB8" w:rsidRDefault="007B6D9E" w:rsidP="007B6D9E">
            <w:pPr>
              <w:pStyle w:val="afffffff0"/>
            </w:pPr>
            <w:r w:rsidRPr="00680FB8">
              <w:t>ООО "Смоленскрегионтеплоэнерго"</w:t>
            </w:r>
          </w:p>
        </w:tc>
        <w:tc>
          <w:tcPr>
            <w:tcW w:w="884" w:type="pct"/>
            <w:noWrap/>
            <w:vAlign w:val="center"/>
          </w:tcPr>
          <w:p w:rsidR="007B6D9E" w:rsidRPr="00680FB8" w:rsidRDefault="007B6D9E" w:rsidP="007B6D9E">
            <w:pPr>
              <w:pStyle w:val="afffffff0"/>
            </w:pPr>
            <w:r>
              <w:rPr>
                <w:rFonts w:cs="Segoe UI"/>
              </w:rPr>
              <w:t>0,500</w:t>
            </w:r>
          </w:p>
        </w:tc>
        <w:tc>
          <w:tcPr>
            <w:tcW w:w="926" w:type="pct"/>
            <w:vAlign w:val="center"/>
          </w:tcPr>
          <w:p w:rsidR="007B6D9E" w:rsidRPr="00680FB8" w:rsidRDefault="007B6D9E" w:rsidP="007B6D9E">
            <w:pPr>
              <w:pStyle w:val="afffffff0"/>
            </w:pPr>
            <w:r>
              <w:rPr>
                <w:rFonts w:cs="Segoe UI"/>
                <w:color w:val="000000"/>
                <w:szCs w:val="22"/>
              </w:rPr>
              <w:t>0,187</w:t>
            </w:r>
          </w:p>
        </w:tc>
      </w:tr>
      <w:tr w:rsidR="007B6D9E" w:rsidRPr="00680FB8" w:rsidTr="007D3E0A">
        <w:trPr>
          <w:cantSplit/>
          <w:trHeight w:val="123"/>
        </w:trPr>
        <w:tc>
          <w:tcPr>
            <w:tcW w:w="333" w:type="pct"/>
            <w:vAlign w:val="center"/>
          </w:tcPr>
          <w:p w:rsidR="007B6D9E" w:rsidRPr="00680FB8" w:rsidRDefault="007B6D9E" w:rsidP="007B6D9E">
            <w:pPr>
              <w:pStyle w:val="afffffff0"/>
            </w:pPr>
            <w:r w:rsidRPr="00680FB8">
              <w:t>7</w:t>
            </w:r>
          </w:p>
        </w:tc>
        <w:tc>
          <w:tcPr>
            <w:tcW w:w="1496" w:type="pct"/>
            <w:vAlign w:val="center"/>
          </w:tcPr>
          <w:p w:rsidR="007B6D9E" w:rsidRPr="00680FB8" w:rsidRDefault="007B6D9E" w:rsidP="007B6D9E">
            <w:pPr>
              <w:pStyle w:val="afffffff0"/>
              <w:ind w:left="-142" w:right="-115"/>
            </w:pPr>
            <w:r w:rsidRPr="00680FB8">
              <w:t>БМК-7</w:t>
            </w:r>
          </w:p>
        </w:tc>
        <w:tc>
          <w:tcPr>
            <w:tcW w:w="1361" w:type="pct"/>
            <w:vAlign w:val="center"/>
          </w:tcPr>
          <w:p w:rsidR="007B6D9E" w:rsidRPr="00680FB8" w:rsidRDefault="007B6D9E" w:rsidP="007B6D9E">
            <w:pPr>
              <w:pStyle w:val="afffffff0"/>
            </w:pPr>
            <w:r w:rsidRPr="00680FB8">
              <w:t>ООО "Смоленскрегионтеплоэнерго"</w:t>
            </w:r>
          </w:p>
        </w:tc>
        <w:tc>
          <w:tcPr>
            <w:tcW w:w="884" w:type="pct"/>
            <w:noWrap/>
            <w:vAlign w:val="center"/>
          </w:tcPr>
          <w:p w:rsidR="007B6D9E" w:rsidRPr="00680FB8" w:rsidRDefault="007B6D9E" w:rsidP="007B6D9E">
            <w:pPr>
              <w:pStyle w:val="afffffff0"/>
              <w:rPr>
                <w:highlight w:val="yellow"/>
              </w:rPr>
            </w:pPr>
            <w:r>
              <w:rPr>
                <w:rFonts w:cs="Segoe UI"/>
              </w:rPr>
              <w:t>7,980</w:t>
            </w:r>
          </w:p>
        </w:tc>
        <w:tc>
          <w:tcPr>
            <w:tcW w:w="926" w:type="pct"/>
            <w:vAlign w:val="center"/>
          </w:tcPr>
          <w:p w:rsidR="007B6D9E" w:rsidRPr="00680FB8" w:rsidRDefault="007B6D9E" w:rsidP="007B6D9E">
            <w:pPr>
              <w:pStyle w:val="afffffff0"/>
            </w:pPr>
            <w:r>
              <w:rPr>
                <w:rFonts w:cs="Segoe UI"/>
                <w:color w:val="000000"/>
                <w:szCs w:val="22"/>
              </w:rPr>
              <w:t>5,545</w:t>
            </w:r>
          </w:p>
        </w:tc>
      </w:tr>
      <w:tr w:rsidR="007B6D9E" w:rsidRPr="00680FB8" w:rsidTr="007D3E0A">
        <w:trPr>
          <w:cantSplit/>
          <w:trHeight w:val="123"/>
        </w:trPr>
        <w:tc>
          <w:tcPr>
            <w:tcW w:w="333" w:type="pct"/>
            <w:vAlign w:val="center"/>
          </w:tcPr>
          <w:p w:rsidR="007B6D9E" w:rsidRPr="00680FB8" w:rsidRDefault="007B6D9E" w:rsidP="007B6D9E">
            <w:pPr>
              <w:pStyle w:val="afffffff0"/>
            </w:pPr>
            <w:r w:rsidRPr="00680FB8">
              <w:t>8</w:t>
            </w:r>
          </w:p>
        </w:tc>
        <w:tc>
          <w:tcPr>
            <w:tcW w:w="1496" w:type="pct"/>
            <w:vAlign w:val="center"/>
          </w:tcPr>
          <w:p w:rsidR="007B6D9E" w:rsidRPr="00680FB8" w:rsidRDefault="007B6D9E" w:rsidP="007B6D9E">
            <w:pPr>
              <w:pStyle w:val="afffffff0"/>
              <w:ind w:left="-142" w:right="-115"/>
            </w:pPr>
            <w:r w:rsidRPr="00680FB8">
              <w:t>БМК-8</w:t>
            </w:r>
          </w:p>
        </w:tc>
        <w:tc>
          <w:tcPr>
            <w:tcW w:w="1361" w:type="pct"/>
            <w:vAlign w:val="center"/>
          </w:tcPr>
          <w:p w:rsidR="007B6D9E" w:rsidRPr="00680FB8" w:rsidRDefault="007B6D9E" w:rsidP="007B6D9E">
            <w:pPr>
              <w:pStyle w:val="afffffff0"/>
            </w:pPr>
            <w:r w:rsidRPr="00680FB8">
              <w:t>ООО "Смоленскрегионтеплоэнерго"</w:t>
            </w:r>
          </w:p>
        </w:tc>
        <w:tc>
          <w:tcPr>
            <w:tcW w:w="884" w:type="pct"/>
            <w:noWrap/>
            <w:vAlign w:val="center"/>
          </w:tcPr>
          <w:p w:rsidR="007B6D9E" w:rsidRPr="00680FB8" w:rsidRDefault="007B6D9E" w:rsidP="007B6D9E">
            <w:pPr>
              <w:pStyle w:val="afffffff0"/>
              <w:rPr>
                <w:highlight w:val="yellow"/>
              </w:rPr>
            </w:pPr>
            <w:r>
              <w:rPr>
                <w:rFonts w:cs="Segoe UI"/>
              </w:rPr>
              <w:t>2,795</w:t>
            </w:r>
          </w:p>
        </w:tc>
        <w:tc>
          <w:tcPr>
            <w:tcW w:w="926" w:type="pct"/>
            <w:vAlign w:val="center"/>
          </w:tcPr>
          <w:p w:rsidR="007B6D9E" w:rsidRPr="00680FB8" w:rsidRDefault="007B6D9E" w:rsidP="007B6D9E">
            <w:pPr>
              <w:pStyle w:val="afffffff0"/>
            </w:pPr>
            <w:r>
              <w:rPr>
                <w:rFonts w:cs="Segoe UI"/>
                <w:color w:val="000000"/>
                <w:szCs w:val="22"/>
              </w:rPr>
              <w:t>1,939</w:t>
            </w:r>
          </w:p>
        </w:tc>
      </w:tr>
      <w:tr w:rsidR="007B6D9E" w:rsidRPr="00680FB8" w:rsidTr="007D3E0A">
        <w:trPr>
          <w:cantSplit/>
          <w:trHeight w:val="123"/>
        </w:trPr>
        <w:tc>
          <w:tcPr>
            <w:tcW w:w="333" w:type="pct"/>
            <w:vAlign w:val="center"/>
          </w:tcPr>
          <w:p w:rsidR="007B6D9E" w:rsidRPr="00680FB8" w:rsidRDefault="007B6D9E" w:rsidP="007B6D9E">
            <w:pPr>
              <w:pStyle w:val="afffffff0"/>
            </w:pPr>
            <w:r w:rsidRPr="00680FB8">
              <w:t>9</w:t>
            </w:r>
          </w:p>
        </w:tc>
        <w:tc>
          <w:tcPr>
            <w:tcW w:w="1496" w:type="pct"/>
            <w:vAlign w:val="center"/>
          </w:tcPr>
          <w:p w:rsidR="007B6D9E" w:rsidRPr="00680FB8" w:rsidRDefault="007B6D9E" w:rsidP="007B6D9E">
            <w:pPr>
              <w:pStyle w:val="afffffff0"/>
              <w:ind w:left="-142" w:right="-115"/>
            </w:pPr>
            <w:r w:rsidRPr="00680FB8">
              <w:t>БМК-9</w:t>
            </w:r>
          </w:p>
        </w:tc>
        <w:tc>
          <w:tcPr>
            <w:tcW w:w="1361" w:type="pct"/>
            <w:vAlign w:val="center"/>
          </w:tcPr>
          <w:p w:rsidR="007B6D9E" w:rsidRPr="00680FB8" w:rsidRDefault="007B6D9E" w:rsidP="007B6D9E">
            <w:pPr>
              <w:pStyle w:val="afffffff0"/>
            </w:pPr>
            <w:r w:rsidRPr="00680FB8">
              <w:t>ООО "Смоленскрегионтеплоэнерго"</w:t>
            </w:r>
          </w:p>
        </w:tc>
        <w:tc>
          <w:tcPr>
            <w:tcW w:w="884" w:type="pct"/>
            <w:noWrap/>
            <w:vAlign w:val="center"/>
          </w:tcPr>
          <w:p w:rsidR="007B6D9E" w:rsidRPr="00680FB8" w:rsidRDefault="007B6D9E" w:rsidP="007B6D9E">
            <w:pPr>
              <w:pStyle w:val="afffffff0"/>
              <w:rPr>
                <w:highlight w:val="yellow"/>
              </w:rPr>
            </w:pPr>
            <w:r>
              <w:rPr>
                <w:rFonts w:cs="Segoe UI"/>
              </w:rPr>
              <w:t>7,980</w:t>
            </w:r>
          </w:p>
        </w:tc>
        <w:tc>
          <w:tcPr>
            <w:tcW w:w="926" w:type="pct"/>
            <w:vAlign w:val="center"/>
          </w:tcPr>
          <w:p w:rsidR="007B6D9E" w:rsidRPr="00680FB8" w:rsidRDefault="007B6D9E" w:rsidP="007B6D9E">
            <w:pPr>
              <w:pStyle w:val="afffffff0"/>
            </w:pPr>
            <w:r>
              <w:rPr>
                <w:rFonts w:cs="Segoe UI"/>
                <w:color w:val="000000"/>
                <w:szCs w:val="22"/>
              </w:rPr>
              <w:t>5,615</w:t>
            </w:r>
          </w:p>
        </w:tc>
      </w:tr>
      <w:tr w:rsidR="007B6D9E" w:rsidRPr="00680FB8" w:rsidTr="007D3E0A">
        <w:trPr>
          <w:cantSplit/>
          <w:trHeight w:val="123"/>
        </w:trPr>
        <w:tc>
          <w:tcPr>
            <w:tcW w:w="333" w:type="pct"/>
            <w:vAlign w:val="center"/>
          </w:tcPr>
          <w:p w:rsidR="007B6D9E" w:rsidRPr="00680FB8" w:rsidRDefault="007B6D9E" w:rsidP="007B6D9E">
            <w:pPr>
              <w:pStyle w:val="afffffff0"/>
            </w:pPr>
            <w:r w:rsidRPr="00680FB8">
              <w:t>10</w:t>
            </w:r>
          </w:p>
        </w:tc>
        <w:tc>
          <w:tcPr>
            <w:tcW w:w="1496" w:type="pct"/>
            <w:vAlign w:val="center"/>
          </w:tcPr>
          <w:p w:rsidR="007B6D9E" w:rsidRPr="00680FB8" w:rsidRDefault="007B6D9E" w:rsidP="007B6D9E">
            <w:pPr>
              <w:pStyle w:val="afffffff0"/>
              <w:ind w:left="-142" w:right="-115"/>
            </w:pPr>
            <w:r w:rsidRPr="00503042">
              <w:t>Котельная с. Карманово, ул. Набережная</w:t>
            </w:r>
          </w:p>
        </w:tc>
        <w:tc>
          <w:tcPr>
            <w:tcW w:w="1361" w:type="pct"/>
            <w:vAlign w:val="center"/>
          </w:tcPr>
          <w:p w:rsidR="007B6D9E" w:rsidRPr="00680FB8" w:rsidRDefault="007B6D9E" w:rsidP="007B6D9E">
            <w:pPr>
              <w:pStyle w:val="afffffff0"/>
            </w:pPr>
            <w:r w:rsidRPr="00680FB8">
              <w:t>ООО "Смоленскрегионтеплоэнерго"</w:t>
            </w:r>
          </w:p>
        </w:tc>
        <w:tc>
          <w:tcPr>
            <w:tcW w:w="884" w:type="pct"/>
            <w:noWrap/>
            <w:vAlign w:val="center"/>
          </w:tcPr>
          <w:p w:rsidR="007B6D9E" w:rsidRPr="00680FB8" w:rsidRDefault="007B6D9E" w:rsidP="007B6D9E">
            <w:pPr>
              <w:pStyle w:val="afffffff0"/>
              <w:rPr>
                <w:highlight w:val="yellow"/>
              </w:rPr>
            </w:pPr>
            <w:r>
              <w:rPr>
                <w:rFonts w:cs="Segoe UI"/>
              </w:rPr>
              <w:t>0,130</w:t>
            </w:r>
          </w:p>
        </w:tc>
        <w:tc>
          <w:tcPr>
            <w:tcW w:w="926" w:type="pct"/>
            <w:vAlign w:val="center"/>
          </w:tcPr>
          <w:p w:rsidR="007B6D9E" w:rsidRPr="00680FB8" w:rsidRDefault="007B6D9E" w:rsidP="007B6D9E">
            <w:pPr>
              <w:pStyle w:val="afffffff0"/>
            </w:pPr>
            <w:r>
              <w:rPr>
                <w:rFonts w:cs="Segoe UI"/>
                <w:color w:val="000000"/>
                <w:szCs w:val="22"/>
              </w:rPr>
              <w:t>0,108</w:t>
            </w:r>
          </w:p>
        </w:tc>
      </w:tr>
      <w:tr w:rsidR="007B6D9E" w:rsidRPr="00680FB8" w:rsidTr="007D3E0A">
        <w:trPr>
          <w:cantSplit/>
          <w:trHeight w:val="123"/>
        </w:trPr>
        <w:tc>
          <w:tcPr>
            <w:tcW w:w="333" w:type="pct"/>
            <w:vAlign w:val="center"/>
          </w:tcPr>
          <w:p w:rsidR="007B6D9E" w:rsidRPr="00680FB8" w:rsidRDefault="007B6D9E" w:rsidP="007B6D9E">
            <w:pPr>
              <w:pStyle w:val="afffffff0"/>
            </w:pPr>
            <w:r w:rsidRPr="00680FB8">
              <w:t>11</w:t>
            </w:r>
          </w:p>
        </w:tc>
        <w:tc>
          <w:tcPr>
            <w:tcW w:w="1496" w:type="pct"/>
            <w:vAlign w:val="center"/>
          </w:tcPr>
          <w:p w:rsidR="007B6D9E" w:rsidRPr="00680FB8" w:rsidRDefault="007B6D9E" w:rsidP="007B6D9E">
            <w:pPr>
              <w:pStyle w:val="afffffff0"/>
              <w:ind w:left="-142" w:right="-115"/>
            </w:pPr>
            <w:r w:rsidRPr="00680FB8">
              <w:t>Котельная г. Гагарин, пр. Первомайский, 1</w:t>
            </w:r>
          </w:p>
        </w:tc>
        <w:tc>
          <w:tcPr>
            <w:tcW w:w="1361" w:type="pct"/>
            <w:vAlign w:val="center"/>
          </w:tcPr>
          <w:p w:rsidR="007B6D9E" w:rsidRPr="00680FB8" w:rsidRDefault="007B6D9E" w:rsidP="007B6D9E">
            <w:pPr>
              <w:pStyle w:val="afffffff0"/>
            </w:pPr>
            <w:r w:rsidRPr="00680FB8">
              <w:t>МБУ "Управление ДКХ Гагаринского района"</w:t>
            </w:r>
          </w:p>
        </w:tc>
        <w:tc>
          <w:tcPr>
            <w:tcW w:w="884" w:type="pct"/>
            <w:noWrap/>
            <w:vAlign w:val="center"/>
          </w:tcPr>
          <w:p w:rsidR="007B6D9E" w:rsidRPr="00680FB8" w:rsidRDefault="007B6D9E" w:rsidP="007B6D9E">
            <w:pPr>
              <w:pStyle w:val="afffffff0"/>
              <w:rPr>
                <w:highlight w:val="yellow"/>
              </w:rPr>
            </w:pPr>
            <w:r>
              <w:rPr>
                <w:rFonts w:cs="Segoe UI"/>
              </w:rPr>
              <w:t>0,308</w:t>
            </w:r>
          </w:p>
        </w:tc>
        <w:tc>
          <w:tcPr>
            <w:tcW w:w="926" w:type="pct"/>
            <w:vAlign w:val="center"/>
          </w:tcPr>
          <w:p w:rsidR="007B6D9E" w:rsidRPr="00680FB8" w:rsidRDefault="007B6D9E" w:rsidP="007B6D9E">
            <w:pPr>
              <w:pStyle w:val="afffffff0"/>
            </w:pPr>
            <w:r>
              <w:rPr>
                <w:rFonts w:cs="Segoe UI"/>
                <w:color w:val="000000"/>
                <w:szCs w:val="22"/>
              </w:rPr>
              <w:t>0,300</w:t>
            </w:r>
          </w:p>
        </w:tc>
      </w:tr>
      <w:tr w:rsidR="007B6D9E" w:rsidRPr="00680FB8" w:rsidTr="007D3E0A">
        <w:trPr>
          <w:cantSplit/>
          <w:trHeight w:val="123"/>
        </w:trPr>
        <w:tc>
          <w:tcPr>
            <w:tcW w:w="333" w:type="pct"/>
            <w:vAlign w:val="center"/>
          </w:tcPr>
          <w:p w:rsidR="007B6D9E" w:rsidRPr="00680FB8" w:rsidRDefault="007B6D9E" w:rsidP="007B6D9E">
            <w:pPr>
              <w:pStyle w:val="afffffff0"/>
            </w:pPr>
            <w:r w:rsidRPr="00680FB8">
              <w:t>12</w:t>
            </w:r>
          </w:p>
        </w:tc>
        <w:tc>
          <w:tcPr>
            <w:tcW w:w="1496" w:type="pct"/>
            <w:vAlign w:val="center"/>
          </w:tcPr>
          <w:p w:rsidR="007B6D9E" w:rsidRPr="00680FB8" w:rsidRDefault="007B6D9E" w:rsidP="007B6D9E">
            <w:pPr>
              <w:pStyle w:val="afffffff0"/>
              <w:ind w:left="-142" w:right="-115"/>
            </w:pPr>
            <w:r w:rsidRPr="00680FB8">
              <w:t>Котельная г. Гагарин, ул. Комсомольская, 9</w:t>
            </w:r>
          </w:p>
        </w:tc>
        <w:tc>
          <w:tcPr>
            <w:tcW w:w="1361" w:type="pct"/>
            <w:vAlign w:val="center"/>
          </w:tcPr>
          <w:p w:rsidR="007B6D9E" w:rsidRPr="00680FB8" w:rsidRDefault="007B6D9E" w:rsidP="007B6D9E">
            <w:pPr>
              <w:pStyle w:val="afffffff0"/>
            </w:pPr>
            <w:r w:rsidRPr="00680FB8">
              <w:t>МБУ "Управление ДКХ Гагаринского района"</w:t>
            </w:r>
          </w:p>
        </w:tc>
        <w:tc>
          <w:tcPr>
            <w:tcW w:w="884" w:type="pct"/>
            <w:noWrap/>
            <w:vAlign w:val="center"/>
          </w:tcPr>
          <w:p w:rsidR="007B6D9E" w:rsidRPr="00680FB8" w:rsidRDefault="007B6D9E" w:rsidP="007B6D9E">
            <w:pPr>
              <w:pStyle w:val="afffffff0"/>
            </w:pPr>
            <w:r>
              <w:rPr>
                <w:rFonts w:cs="Segoe UI"/>
              </w:rPr>
              <w:t>0,154</w:t>
            </w:r>
          </w:p>
        </w:tc>
        <w:tc>
          <w:tcPr>
            <w:tcW w:w="926" w:type="pct"/>
            <w:vAlign w:val="center"/>
          </w:tcPr>
          <w:p w:rsidR="007B6D9E" w:rsidRPr="00680FB8" w:rsidRDefault="007B6D9E" w:rsidP="007B6D9E">
            <w:pPr>
              <w:pStyle w:val="afffffff0"/>
              <w:rPr>
                <w:highlight w:val="yellow"/>
              </w:rPr>
            </w:pPr>
            <w:r>
              <w:rPr>
                <w:rFonts w:cs="Segoe UI"/>
                <w:color w:val="000000"/>
                <w:szCs w:val="22"/>
              </w:rPr>
              <w:t>0,046</w:t>
            </w:r>
          </w:p>
        </w:tc>
      </w:tr>
      <w:tr w:rsidR="007B6D9E" w:rsidRPr="00680FB8" w:rsidTr="007D3E0A">
        <w:trPr>
          <w:cantSplit/>
          <w:trHeight w:val="123"/>
        </w:trPr>
        <w:tc>
          <w:tcPr>
            <w:tcW w:w="333" w:type="pct"/>
            <w:vAlign w:val="center"/>
          </w:tcPr>
          <w:p w:rsidR="007B6D9E" w:rsidRPr="00680FB8" w:rsidRDefault="007B6D9E" w:rsidP="007B6D9E">
            <w:pPr>
              <w:pStyle w:val="afffffff0"/>
            </w:pPr>
            <w:r w:rsidRPr="00680FB8">
              <w:t>13</w:t>
            </w:r>
          </w:p>
        </w:tc>
        <w:tc>
          <w:tcPr>
            <w:tcW w:w="1496" w:type="pct"/>
            <w:vAlign w:val="center"/>
          </w:tcPr>
          <w:p w:rsidR="007B6D9E" w:rsidRPr="00680FB8" w:rsidRDefault="007B6D9E" w:rsidP="007B6D9E">
            <w:pPr>
              <w:pStyle w:val="afffffff0"/>
              <w:ind w:left="-142" w:right="-115"/>
            </w:pPr>
            <w:r w:rsidRPr="00680FB8">
              <w:t>Котельная г. Гагарин, ул. Советская д. 64а, ФОК «Восток»</w:t>
            </w:r>
          </w:p>
        </w:tc>
        <w:tc>
          <w:tcPr>
            <w:tcW w:w="1361" w:type="pct"/>
          </w:tcPr>
          <w:p w:rsidR="007B6D9E" w:rsidRPr="00680FB8" w:rsidRDefault="007B6D9E" w:rsidP="007B6D9E">
            <w:pPr>
              <w:pStyle w:val="afffffff0"/>
            </w:pPr>
            <w:r w:rsidRPr="00680FB8">
              <w:t>МБУ "Управление ДКХ Гагаринского района"</w:t>
            </w:r>
          </w:p>
        </w:tc>
        <w:tc>
          <w:tcPr>
            <w:tcW w:w="884" w:type="pct"/>
            <w:noWrap/>
            <w:vAlign w:val="center"/>
          </w:tcPr>
          <w:p w:rsidR="007B6D9E" w:rsidRPr="00680FB8" w:rsidRDefault="007B6D9E" w:rsidP="007B6D9E">
            <w:pPr>
              <w:pStyle w:val="afffffff0"/>
            </w:pPr>
            <w:r>
              <w:rPr>
                <w:rFonts w:cs="Segoe UI"/>
              </w:rPr>
              <w:t>0,276</w:t>
            </w:r>
          </w:p>
        </w:tc>
        <w:tc>
          <w:tcPr>
            <w:tcW w:w="926" w:type="pct"/>
            <w:vAlign w:val="center"/>
          </w:tcPr>
          <w:p w:rsidR="007B6D9E" w:rsidRPr="00680FB8" w:rsidRDefault="007B6D9E" w:rsidP="007B6D9E">
            <w:pPr>
              <w:pStyle w:val="afffffff0"/>
              <w:rPr>
                <w:highlight w:val="yellow"/>
              </w:rPr>
            </w:pPr>
            <w:r>
              <w:rPr>
                <w:rFonts w:cs="Segoe UI"/>
                <w:color w:val="000000"/>
                <w:szCs w:val="22"/>
              </w:rPr>
              <w:t>0,250</w:t>
            </w:r>
          </w:p>
        </w:tc>
      </w:tr>
      <w:tr w:rsidR="007B6D9E" w:rsidRPr="00680FB8" w:rsidTr="007D3E0A">
        <w:trPr>
          <w:cantSplit/>
          <w:trHeight w:val="123"/>
        </w:trPr>
        <w:tc>
          <w:tcPr>
            <w:tcW w:w="333" w:type="pct"/>
            <w:vAlign w:val="center"/>
          </w:tcPr>
          <w:p w:rsidR="007B6D9E" w:rsidRPr="00680FB8" w:rsidRDefault="007B6D9E" w:rsidP="007B6D9E">
            <w:pPr>
              <w:pStyle w:val="afffffff0"/>
            </w:pPr>
            <w:r w:rsidRPr="00680FB8">
              <w:t>14</w:t>
            </w:r>
          </w:p>
        </w:tc>
        <w:tc>
          <w:tcPr>
            <w:tcW w:w="1496" w:type="pct"/>
            <w:vAlign w:val="center"/>
          </w:tcPr>
          <w:p w:rsidR="007B6D9E" w:rsidRPr="00680FB8" w:rsidRDefault="007B6D9E" w:rsidP="007B6D9E">
            <w:pPr>
              <w:pStyle w:val="afffffff0"/>
              <w:ind w:left="-142" w:right="-115"/>
            </w:pPr>
            <w:r w:rsidRPr="00680FB8">
              <w:t>Котельная д. Акатово, Акатовская школа</w:t>
            </w:r>
          </w:p>
        </w:tc>
        <w:tc>
          <w:tcPr>
            <w:tcW w:w="1361" w:type="pct"/>
          </w:tcPr>
          <w:p w:rsidR="007B6D9E" w:rsidRPr="00680FB8" w:rsidRDefault="007B6D9E" w:rsidP="007B6D9E">
            <w:pPr>
              <w:pStyle w:val="afffffff0"/>
            </w:pPr>
            <w:r w:rsidRPr="00680FB8">
              <w:t>МБУ "Управление ДКХ Гагаринского района"</w:t>
            </w:r>
          </w:p>
        </w:tc>
        <w:tc>
          <w:tcPr>
            <w:tcW w:w="884" w:type="pct"/>
            <w:noWrap/>
            <w:vAlign w:val="center"/>
          </w:tcPr>
          <w:p w:rsidR="007B6D9E" w:rsidRPr="00680FB8" w:rsidRDefault="007B6D9E" w:rsidP="007B6D9E">
            <w:pPr>
              <w:pStyle w:val="afffffff0"/>
            </w:pPr>
            <w:r>
              <w:rPr>
                <w:rFonts w:cs="Segoe UI"/>
              </w:rPr>
              <w:t>0,275</w:t>
            </w:r>
          </w:p>
        </w:tc>
        <w:tc>
          <w:tcPr>
            <w:tcW w:w="926" w:type="pct"/>
            <w:vAlign w:val="center"/>
          </w:tcPr>
          <w:p w:rsidR="007B6D9E" w:rsidRPr="00680FB8" w:rsidRDefault="007B6D9E" w:rsidP="007B6D9E">
            <w:pPr>
              <w:pStyle w:val="afffffff0"/>
            </w:pPr>
            <w:r>
              <w:rPr>
                <w:rFonts w:cs="Segoe UI"/>
                <w:color w:val="000000"/>
                <w:szCs w:val="22"/>
              </w:rPr>
              <w:t>0,143</w:t>
            </w:r>
          </w:p>
        </w:tc>
      </w:tr>
      <w:tr w:rsidR="007B6D9E" w:rsidRPr="00680FB8" w:rsidTr="007D3E0A">
        <w:trPr>
          <w:cantSplit/>
          <w:trHeight w:val="123"/>
        </w:trPr>
        <w:tc>
          <w:tcPr>
            <w:tcW w:w="333" w:type="pct"/>
            <w:vAlign w:val="center"/>
          </w:tcPr>
          <w:p w:rsidR="007B6D9E" w:rsidRPr="00680FB8" w:rsidRDefault="007B6D9E" w:rsidP="007B6D9E">
            <w:pPr>
              <w:pStyle w:val="afffffff0"/>
            </w:pPr>
            <w:r w:rsidRPr="00680FB8">
              <w:t>15</w:t>
            </w:r>
          </w:p>
        </w:tc>
        <w:tc>
          <w:tcPr>
            <w:tcW w:w="1496" w:type="pct"/>
            <w:vAlign w:val="center"/>
          </w:tcPr>
          <w:p w:rsidR="007B6D9E" w:rsidRPr="00680FB8" w:rsidRDefault="007B6D9E" w:rsidP="007B6D9E">
            <w:pPr>
              <w:pStyle w:val="afffffff0"/>
              <w:ind w:left="-142" w:right="-115"/>
            </w:pPr>
            <w:r w:rsidRPr="00680FB8">
              <w:t>Котельная д. Никольское, Никольская школа</w:t>
            </w:r>
          </w:p>
        </w:tc>
        <w:tc>
          <w:tcPr>
            <w:tcW w:w="1361" w:type="pct"/>
          </w:tcPr>
          <w:p w:rsidR="007B6D9E" w:rsidRPr="00680FB8" w:rsidRDefault="007B6D9E" w:rsidP="007B6D9E">
            <w:pPr>
              <w:pStyle w:val="afffffff0"/>
            </w:pPr>
            <w:r w:rsidRPr="00680FB8">
              <w:t>МБУ "Управление ДКХ Гагаринского района"</w:t>
            </w:r>
          </w:p>
        </w:tc>
        <w:tc>
          <w:tcPr>
            <w:tcW w:w="884" w:type="pct"/>
            <w:noWrap/>
            <w:vAlign w:val="center"/>
          </w:tcPr>
          <w:p w:rsidR="007B6D9E" w:rsidRPr="00680FB8" w:rsidRDefault="007B6D9E" w:rsidP="007B6D9E">
            <w:pPr>
              <w:pStyle w:val="afffffff0"/>
            </w:pPr>
            <w:r>
              <w:rPr>
                <w:rFonts w:cs="Segoe UI"/>
              </w:rPr>
              <w:t>0,213</w:t>
            </w:r>
          </w:p>
        </w:tc>
        <w:tc>
          <w:tcPr>
            <w:tcW w:w="926" w:type="pct"/>
            <w:vAlign w:val="center"/>
          </w:tcPr>
          <w:p w:rsidR="007B6D9E" w:rsidRPr="00680FB8" w:rsidRDefault="007B6D9E" w:rsidP="007B6D9E">
            <w:pPr>
              <w:pStyle w:val="afffffff0"/>
            </w:pPr>
            <w:r>
              <w:rPr>
                <w:rFonts w:cs="Segoe UI"/>
                <w:color w:val="000000"/>
                <w:szCs w:val="22"/>
              </w:rPr>
              <w:t>0,185</w:t>
            </w:r>
          </w:p>
        </w:tc>
      </w:tr>
      <w:tr w:rsidR="007B6D9E" w:rsidRPr="00680FB8" w:rsidTr="007D3E0A">
        <w:trPr>
          <w:cantSplit/>
          <w:trHeight w:val="123"/>
        </w:trPr>
        <w:tc>
          <w:tcPr>
            <w:tcW w:w="333" w:type="pct"/>
            <w:vAlign w:val="center"/>
          </w:tcPr>
          <w:p w:rsidR="007B6D9E" w:rsidRPr="00680FB8" w:rsidRDefault="007B6D9E" w:rsidP="007B6D9E">
            <w:pPr>
              <w:pStyle w:val="afffffff0"/>
            </w:pPr>
            <w:r w:rsidRPr="00680FB8">
              <w:t>16</w:t>
            </w:r>
          </w:p>
        </w:tc>
        <w:tc>
          <w:tcPr>
            <w:tcW w:w="1496" w:type="pct"/>
            <w:vAlign w:val="center"/>
          </w:tcPr>
          <w:p w:rsidR="007B6D9E" w:rsidRPr="00680FB8" w:rsidRDefault="007B6D9E" w:rsidP="007B6D9E">
            <w:pPr>
              <w:pStyle w:val="afffffff0"/>
              <w:ind w:left="-142" w:right="-115"/>
            </w:pPr>
            <w:r w:rsidRPr="00680FB8">
              <w:t>Котельная с. Пречистое, Пречистенская школа</w:t>
            </w:r>
          </w:p>
        </w:tc>
        <w:tc>
          <w:tcPr>
            <w:tcW w:w="1361" w:type="pct"/>
          </w:tcPr>
          <w:p w:rsidR="007B6D9E" w:rsidRPr="00680FB8" w:rsidRDefault="007B6D9E" w:rsidP="007B6D9E">
            <w:pPr>
              <w:pStyle w:val="afffffff0"/>
            </w:pPr>
            <w:r w:rsidRPr="00680FB8">
              <w:t>МБУ "Управление ДКХ Гагаринского района"</w:t>
            </w:r>
          </w:p>
        </w:tc>
        <w:tc>
          <w:tcPr>
            <w:tcW w:w="884" w:type="pct"/>
            <w:noWrap/>
            <w:vAlign w:val="center"/>
          </w:tcPr>
          <w:p w:rsidR="007B6D9E" w:rsidRPr="00680FB8" w:rsidRDefault="007B6D9E" w:rsidP="007B6D9E">
            <w:pPr>
              <w:pStyle w:val="afffffff0"/>
            </w:pPr>
            <w:r>
              <w:rPr>
                <w:rFonts w:cs="Segoe UI"/>
              </w:rPr>
              <w:t>0,318</w:t>
            </w:r>
          </w:p>
        </w:tc>
        <w:tc>
          <w:tcPr>
            <w:tcW w:w="926" w:type="pct"/>
            <w:vAlign w:val="center"/>
          </w:tcPr>
          <w:p w:rsidR="007B6D9E" w:rsidRPr="00680FB8" w:rsidRDefault="007B6D9E" w:rsidP="007B6D9E">
            <w:pPr>
              <w:pStyle w:val="afffffff0"/>
            </w:pPr>
            <w:r>
              <w:rPr>
                <w:rFonts w:cs="Segoe UI"/>
                <w:color w:val="000000"/>
                <w:szCs w:val="22"/>
              </w:rPr>
              <w:t>0,221</w:t>
            </w:r>
          </w:p>
        </w:tc>
      </w:tr>
      <w:tr w:rsidR="007B6D9E" w:rsidRPr="00680FB8" w:rsidTr="007D3E0A">
        <w:trPr>
          <w:cantSplit/>
          <w:trHeight w:val="123"/>
        </w:trPr>
        <w:tc>
          <w:tcPr>
            <w:tcW w:w="333" w:type="pct"/>
            <w:vAlign w:val="center"/>
          </w:tcPr>
          <w:p w:rsidR="007B6D9E" w:rsidRPr="00680FB8" w:rsidRDefault="007B6D9E" w:rsidP="007B6D9E">
            <w:pPr>
              <w:pStyle w:val="afffffff0"/>
            </w:pPr>
            <w:r w:rsidRPr="00680FB8">
              <w:t>17</w:t>
            </w:r>
          </w:p>
        </w:tc>
        <w:tc>
          <w:tcPr>
            <w:tcW w:w="1496" w:type="pct"/>
            <w:vAlign w:val="center"/>
          </w:tcPr>
          <w:p w:rsidR="007B6D9E" w:rsidRPr="00680FB8" w:rsidRDefault="007B6D9E" w:rsidP="007B6D9E">
            <w:pPr>
              <w:pStyle w:val="afffffff0"/>
              <w:ind w:left="-142" w:right="-115"/>
            </w:pPr>
            <w:r w:rsidRPr="00680FB8">
              <w:t>Котельная д. Родоманово, Родомановская школа</w:t>
            </w:r>
          </w:p>
        </w:tc>
        <w:tc>
          <w:tcPr>
            <w:tcW w:w="1361" w:type="pct"/>
          </w:tcPr>
          <w:p w:rsidR="007B6D9E" w:rsidRPr="00680FB8" w:rsidRDefault="007B6D9E" w:rsidP="007B6D9E">
            <w:pPr>
              <w:pStyle w:val="afffffff0"/>
            </w:pPr>
            <w:r w:rsidRPr="00680FB8">
              <w:t>МБУ "Управление ДКХ Гагаринского района"</w:t>
            </w:r>
          </w:p>
        </w:tc>
        <w:tc>
          <w:tcPr>
            <w:tcW w:w="884" w:type="pct"/>
            <w:noWrap/>
            <w:vAlign w:val="center"/>
          </w:tcPr>
          <w:p w:rsidR="007B6D9E" w:rsidRPr="00680FB8" w:rsidRDefault="007B6D9E" w:rsidP="007B6D9E">
            <w:pPr>
              <w:pStyle w:val="afffffff0"/>
            </w:pPr>
            <w:r>
              <w:rPr>
                <w:rFonts w:cs="Segoe UI"/>
              </w:rPr>
              <w:t>0,330</w:t>
            </w:r>
          </w:p>
        </w:tc>
        <w:tc>
          <w:tcPr>
            <w:tcW w:w="926" w:type="pct"/>
            <w:vAlign w:val="center"/>
          </w:tcPr>
          <w:p w:rsidR="007B6D9E" w:rsidRPr="00680FB8" w:rsidRDefault="007B6D9E" w:rsidP="007B6D9E">
            <w:pPr>
              <w:pStyle w:val="afffffff0"/>
            </w:pPr>
            <w:r>
              <w:rPr>
                <w:rFonts w:cs="Segoe UI"/>
                <w:color w:val="000000"/>
                <w:szCs w:val="22"/>
              </w:rPr>
              <w:t>0,197</w:t>
            </w:r>
          </w:p>
        </w:tc>
      </w:tr>
      <w:tr w:rsidR="007B6D9E" w:rsidRPr="00680FB8" w:rsidTr="007D3E0A">
        <w:trPr>
          <w:cantSplit/>
          <w:trHeight w:val="123"/>
        </w:trPr>
        <w:tc>
          <w:tcPr>
            <w:tcW w:w="333" w:type="pct"/>
            <w:vAlign w:val="center"/>
          </w:tcPr>
          <w:p w:rsidR="007B6D9E" w:rsidRPr="00680FB8" w:rsidRDefault="007B6D9E" w:rsidP="007B6D9E">
            <w:pPr>
              <w:pStyle w:val="afffffff0"/>
            </w:pPr>
            <w:r w:rsidRPr="00680FB8">
              <w:lastRenderedPageBreak/>
              <w:t>18</w:t>
            </w:r>
          </w:p>
        </w:tc>
        <w:tc>
          <w:tcPr>
            <w:tcW w:w="1496" w:type="pct"/>
            <w:vAlign w:val="center"/>
          </w:tcPr>
          <w:p w:rsidR="007B6D9E" w:rsidRPr="00680FB8" w:rsidRDefault="007B6D9E" w:rsidP="007B6D9E">
            <w:pPr>
              <w:pStyle w:val="afffffff0"/>
              <w:ind w:left="-142" w:right="-115"/>
            </w:pPr>
            <w:r w:rsidRPr="00680FB8">
              <w:t>Котельная д. Токарево, Токаревская школа</w:t>
            </w:r>
          </w:p>
        </w:tc>
        <w:tc>
          <w:tcPr>
            <w:tcW w:w="1361" w:type="pct"/>
          </w:tcPr>
          <w:p w:rsidR="007B6D9E" w:rsidRPr="00680FB8" w:rsidRDefault="007B6D9E" w:rsidP="007B6D9E">
            <w:pPr>
              <w:pStyle w:val="afffffff0"/>
            </w:pPr>
            <w:r w:rsidRPr="00680FB8">
              <w:t>МБУ "Управление ДКХ Гагаринского района"</w:t>
            </w:r>
          </w:p>
        </w:tc>
        <w:tc>
          <w:tcPr>
            <w:tcW w:w="884" w:type="pct"/>
            <w:noWrap/>
            <w:vAlign w:val="center"/>
          </w:tcPr>
          <w:p w:rsidR="007B6D9E" w:rsidRPr="00680FB8" w:rsidRDefault="007B6D9E" w:rsidP="007B6D9E">
            <w:pPr>
              <w:pStyle w:val="afffffff0"/>
            </w:pPr>
            <w:r>
              <w:rPr>
                <w:rFonts w:cs="Segoe UI"/>
              </w:rPr>
              <w:t>0,275</w:t>
            </w:r>
          </w:p>
        </w:tc>
        <w:tc>
          <w:tcPr>
            <w:tcW w:w="926" w:type="pct"/>
            <w:vAlign w:val="center"/>
          </w:tcPr>
          <w:p w:rsidR="007B6D9E" w:rsidRPr="00680FB8" w:rsidRDefault="007B6D9E" w:rsidP="007B6D9E">
            <w:pPr>
              <w:pStyle w:val="afffffff0"/>
            </w:pPr>
            <w:r>
              <w:rPr>
                <w:rFonts w:cs="Segoe UI"/>
                <w:color w:val="000000"/>
                <w:szCs w:val="22"/>
              </w:rPr>
              <w:t>0,174</w:t>
            </w:r>
          </w:p>
        </w:tc>
      </w:tr>
      <w:tr w:rsidR="007B6D9E" w:rsidRPr="00680FB8" w:rsidTr="007D3E0A">
        <w:trPr>
          <w:cantSplit/>
          <w:trHeight w:val="123"/>
        </w:trPr>
        <w:tc>
          <w:tcPr>
            <w:tcW w:w="333" w:type="pct"/>
            <w:vAlign w:val="center"/>
          </w:tcPr>
          <w:p w:rsidR="007B6D9E" w:rsidRPr="00680FB8" w:rsidRDefault="007B6D9E" w:rsidP="007B6D9E">
            <w:pPr>
              <w:pStyle w:val="afffffff0"/>
            </w:pPr>
            <w:r w:rsidRPr="00680FB8">
              <w:t>19</w:t>
            </w:r>
          </w:p>
        </w:tc>
        <w:tc>
          <w:tcPr>
            <w:tcW w:w="1496" w:type="pct"/>
            <w:vAlign w:val="center"/>
          </w:tcPr>
          <w:p w:rsidR="007B6D9E" w:rsidRPr="00680FB8" w:rsidRDefault="007B6D9E" w:rsidP="007B6D9E">
            <w:pPr>
              <w:pStyle w:val="afffffff0"/>
              <w:ind w:left="-142" w:right="-115"/>
            </w:pPr>
            <w:r w:rsidRPr="00680FB8">
              <w:t>Котельная д. Клушино, Клушинский СДК</w:t>
            </w:r>
          </w:p>
        </w:tc>
        <w:tc>
          <w:tcPr>
            <w:tcW w:w="1361" w:type="pct"/>
          </w:tcPr>
          <w:p w:rsidR="007B6D9E" w:rsidRPr="00680FB8" w:rsidRDefault="007B6D9E" w:rsidP="007B6D9E">
            <w:pPr>
              <w:pStyle w:val="afffffff0"/>
            </w:pPr>
            <w:r w:rsidRPr="00680FB8">
              <w:t>МБУ "Управление ДКХ Гагаринского района"</w:t>
            </w:r>
          </w:p>
        </w:tc>
        <w:tc>
          <w:tcPr>
            <w:tcW w:w="884" w:type="pct"/>
            <w:noWrap/>
            <w:vAlign w:val="center"/>
          </w:tcPr>
          <w:p w:rsidR="007B6D9E" w:rsidRPr="00680FB8" w:rsidRDefault="007B6D9E" w:rsidP="007B6D9E">
            <w:pPr>
              <w:pStyle w:val="afffffff0"/>
            </w:pPr>
            <w:r>
              <w:rPr>
                <w:rFonts w:cs="Segoe UI"/>
              </w:rPr>
              <w:t>0,154</w:t>
            </w:r>
          </w:p>
        </w:tc>
        <w:tc>
          <w:tcPr>
            <w:tcW w:w="926" w:type="pct"/>
            <w:vAlign w:val="center"/>
          </w:tcPr>
          <w:p w:rsidR="007B6D9E" w:rsidRPr="00680FB8" w:rsidRDefault="007B6D9E" w:rsidP="007B6D9E">
            <w:pPr>
              <w:pStyle w:val="afffffff0"/>
            </w:pPr>
            <w:r>
              <w:rPr>
                <w:rFonts w:cs="Segoe UI"/>
                <w:color w:val="000000"/>
                <w:szCs w:val="22"/>
              </w:rPr>
              <w:t>0,057</w:t>
            </w:r>
          </w:p>
        </w:tc>
      </w:tr>
      <w:tr w:rsidR="007B6D9E" w:rsidRPr="00680FB8" w:rsidTr="00544B89">
        <w:trPr>
          <w:cantSplit/>
          <w:trHeight w:val="123"/>
        </w:trPr>
        <w:tc>
          <w:tcPr>
            <w:tcW w:w="333" w:type="pct"/>
            <w:vAlign w:val="center"/>
          </w:tcPr>
          <w:p w:rsidR="007B6D9E" w:rsidRPr="00680FB8" w:rsidRDefault="007B6D9E" w:rsidP="007B6D9E">
            <w:pPr>
              <w:pStyle w:val="afffffff0"/>
            </w:pPr>
            <w:r>
              <w:t>20</w:t>
            </w:r>
          </w:p>
        </w:tc>
        <w:tc>
          <w:tcPr>
            <w:tcW w:w="1496" w:type="pct"/>
            <w:vAlign w:val="center"/>
          </w:tcPr>
          <w:p w:rsidR="007B6D9E" w:rsidRPr="00680FB8" w:rsidRDefault="007B6D9E" w:rsidP="007B6D9E">
            <w:pPr>
              <w:pStyle w:val="afffffff0"/>
              <w:ind w:left="-142" w:right="-115"/>
            </w:pPr>
            <w:r w:rsidRPr="00C8273F">
              <w:t>Котельная д. Поличня, ул. Новая</w:t>
            </w:r>
          </w:p>
        </w:tc>
        <w:tc>
          <w:tcPr>
            <w:tcW w:w="1361" w:type="pct"/>
          </w:tcPr>
          <w:p w:rsidR="007B6D9E" w:rsidRPr="00680FB8" w:rsidRDefault="007B6D9E" w:rsidP="007B6D9E">
            <w:pPr>
              <w:pStyle w:val="afffffff0"/>
            </w:pPr>
            <w:r w:rsidRPr="00680FB8">
              <w:t>МБУ "Управление ДКХ Гагаринского района"</w:t>
            </w:r>
          </w:p>
        </w:tc>
        <w:tc>
          <w:tcPr>
            <w:tcW w:w="884" w:type="pct"/>
            <w:noWrap/>
            <w:vAlign w:val="center"/>
          </w:tcPr>
          <w:p w:rsidR="007B6D9E" w:rsidRPr="00E20426" w:rsidRDefault="007B6D9E" w:rsidP="007B6D9E">
            <w:pPr>
              <w:pStyle w:val="afffffff0"/>
            </w:pPr>
            <w:r>
              <w:rPr>
                <w:rFonts w:cs="Segoe UI"/>
              </w:rPr>
              <w:t>0,275</w:t>
            </w:r>
          </w:p>
        </w:tc>
        <w:tc>
          <w:tcPr>
            <w:tcW w:w="926" w:type="pct"/>
            <w:vAlign w:val="center"/>
          </w:tcPr>
          <w:p w:rsidR="007B6D9E" w:rsidRPr="00680FB8" w:rsidRDefault="007B6D9E" w:rsidP="007B6D9E">
            <w:pPr>
              <w:pStyle w:val="afffffff0"/>
            </w:pPr>
            <w:r>
              <w:rPr>
                <w:rFonts w:cs="Segoe UI"/>
                <w:color w:val="000000"/>
                <w:szCs w:val="22"/>
              </w:rPr>
              <w:t>н/д</w:t>
            </w:r>
          </w:p>
        </w:tc>
      </w:tr>
    </w:tbl>
    <w:p w:rsidR="00BD2E61" w:rsidRPr="00D83670" w:rsidRDefault="00BD2E61" w:rsidP="00FA1C46">
      <w:pPr>
        <w:pStyle w:val="aff2"/>
      </w:pPr>
      <w:r w:rsidRPr="00D83670">
        <w:t>Оборудование централизованных источников тепла, действующих на территории</w:t>
      </w:r>
      <w:r w:rsidR="00D458C1" w:rsidRPr="00D83670">
        <w:t xml:space="preserve"> </w:t>
      </w:r>
      <w:r w:rsidR="008539C1">
        <w:t>округа</w:t>
      </w:r>
      <w:r w:rsidRPr="00D83670">
        <w:t xml:space="preserve">, оснащено средствами измерений, технологическими защитами и сигнализацией, регулирующими </w:t>
      </w:r>
      <w:r w:rsidR="0087095D" w:rsidRPr="00D83670">
        <w:t>приборами и контрольно-</w:t>
      </w:r>
      <w:r w:rsidRPr="00D83670">
        <w:t>измерительной аппаратурой (далее - КИП). Основные показатели фиксируются при помощи КИП.</w:t>
      </w:r>
    </w:p>
    <w:p w:rsidR="00BD2E61" w:rsidRPr="00D83670" w:rsidRDefault="00BD2E61" w:rsidP="00FA1C46">
      <w:pPr>
        <w:pStyle w:val="aff2"/>
      </w:pPr>
      <w:r w:rsidRPr="00D83670">
        <w:t>На подающих трубопроводах котельных, идущих от котлов, установлена автоматическая система защиты от повышения давления сетевой воды, реализуемая при помощи датчиков давления и двух клапанов предохранительных сбросных пружинных. Клапан защищает котлы от превышения в них давления на 10% выше номинального.</w:t>
      </w:r>
    </w:p>
    <w:p w:rsidR="0006129B" w:rsidRDefault="00BD2E61" w:rsidP="00FA1C46">
      <w:pPr>
        <w:pStyle w:val="aff2"/>
      </w:pPr>
      <w:r w:rsidRPr="002C4067">
        <w:t xml:space="preserve">В качестве КИП давления и температуры на трубопроводах установлены манометры и термометры. Сигнализация о внештатной работе котельного оборудования выведена на соответствующие сигнальные щиты. </w:t>
      </w:r>
      <w:bookmarkEnd w:id="50"/>
    </w:p>
    <w:p w:rsidR="008A451F" w:rsidRPr="002C4067" w:rsidRDefault="00A734B1" w:rsidP="008511AE">
      <w:pPr>
        <w:pStyle w:val="a2"/>
      </w:pPr>
      <w:bookmarkStart w:id="51" w:name="_Toc162211197"/>
      <w:bookmarkStart w:id="52" w:name="_Toc162259139"/>
      <w:bookmarkStart w:id="53" w:name="_Toc165985025"/>
      <w:bookmarkStart w:id="54" w:name="_Toc205122169"/>
      <w:r w:rsidRPr="002C4067">
        <w:t>С</w:t>
      </w:r>
      <w:r w:rsidR="00E800F8" w:rsidRPr="002C4067">
        <w:t>труктура и технические характеристики основного оборудования</w:t>
      </w:r>
      <w:bookmarkEnd w:id="51"/>
      <w:bookmarkEnd w:id="52"/>
      <w:bookmarkEnd w:id="53"/>
      <w:bookmarkEnd w:id="54"/>
    </w:p>
    <w:p w:rsidR="00793FAE" w:rsidRDefault="00920D86" w:rsidP="00004C4E">
      <w:pPr>
        <w:pStyle w:val="aff2"/>
      </w:pPr>
      <w:r w:rsidRPr="002C4067">
        <w:t>Структура</w:t>
      </w:r>
      <w:r w:rsidR="00851204" w:rsidRPr="002C4067">
        <w:t xml:space="preserve"> </w:t>
      </w:r>
      <w:r w:rsidRPr="002C4067">
        <w:t>и</w:t>
      </w:r>
      <w:r w:rsidR="00851204" w:rsidRPr="002C4067">
        <w:t xml:space="preserve"> </w:t>
      </w:r>
      <w:r w:rsidRPr="002C4067">
        <w:t>технические</w:t>
      </w:r>
      <w:r w:rsidR="00851204" w:rsidRPr="002C4067">
        <w:t xml:space="preserve"> </w:t>
      </w:r>
      <w:r w:rsidRPr="002C4067">
        <w:t>характеристики</w:t>
      </w:r>
      <w:r w:rsidR="00851204" w:rsidRPr="002C4067">
        <w:t xml:space="preserve"> </w:t>
      </w:r>
      <w:r w:rsidRPr="002C4067">
        <w:t>основного</w:t>
      </w:r>
      <w:r w:rsidR="00851204" w:rsidRPr="002C4067">
        <w:t xml:space="preserve"> </w:t>
      </w:r>
      <w:r w:rsidRPr="002C4067">
        <w:t>теплогенерирующего</w:t>
      </w:r>
      <w:r w:rsidR="00851204" w:rsidRPr="002C4067">
        <w:t xml:space="preserve"> </w:t>
      </w:r>
      <w:r w:rsidRPr="002C4067">
        <w:t>оборудования</w:t>
      </w:r>
      <w:r w:rsidR="006A7EB1" w:rsidRPr="002C4067">
        <w:t xml:space="preserve"> котельн</w:t>
      </w:r>
      <w:r w:rsidR="00B63038">
        <w:t>ых и ЦТП</w:t>
      </w:r>
      <w:r w:rsidR="00851204" w:rsidRPr="002C4067">
        <w:t xml:space="preserve"> </w:t>
      </w:r>
      <w:r w:rsidRPr="00057C52">
        <w:t>приведены в таблиц</w:t>
      </w:r>
      <w:r w:rsidR="00C76DB5">
        <w:t>ах</w:t>
      </w:r>
      <w:r w:rsidR="00E60213" w:rsidRPr="00057C52">
        <w:t xml:space="preserve"> </w:t>
      </w:r>
      <w:r w:rsidR="00C76DB5">
        <w:t>3-4</w:t>
      </w:r>
      <w:r w:rsidRPr="00057C52">
        <w:t>.</w:t>
      </w:r>
      <w:r w:rsidRPr="002C4067">
        <w:t xml:space="preserve"> </w:t>
      </w:r>
    </w:p>
    <w:p w:rsidR="006B453C" w:rsidRDefault="006B453C" w:rsidP="00C76DB5">
      <w:pPr>
        <w:pStyle w:val="aff2"/>
        <w:ind w:firstLine="0"/>
        <w:sectPr w:rsidR="006B453C" w:rsidSect="00EF74C7">
          <w:footerReference w:type="default" r:id="rId11"/>
          <w:pgSz w:w="11906" w:h="16838"/>
          <w:pgMar w:top="567" w:right="567" w:bottom="567" w:left="1134" w:header="709" w:footer="0" w:gutter="0"/>
          <w:cols w:space="708"/>
          <w:docGrid w:linePitch="360"/>
        </w:sectPr>
      </w:pPr>
    </w:p>
    <w:p w:rsidR="00C76DB5" w:rsidRDefault="00C76DB5" w:rsidP="00C76DB5">
      <w:pPr>
        <w:pStyle w:val="aff2"/>
        <w:ind w:firstLine="0"/>
      </w:pPr>
      <w:r w:rsidRPr="00197B18">
        <w:lastRenderedPageBreak/>
        <w:t xml:space="preserve">Таблица </w:t>
      </w:r>
      <w:r w:rsidR="00827E3F">
        <w:rPr>
          <w:noProof/>
        </w:rPr>
        <w:fldChar w:fldCharType="begin"/>
      </w:r>
      <w:r>
        <w:rPr>
          <w:noProof/>
        </w:rPr>
        <w:instrText xml:space="preserve"> SEQ Таблица \* ARABIC </w:instrText>
      </w:r>
      <w:r w:rsidR="00827E3F">
        <w:rPr>
          <w:noProof/>
        </w:rPr>
        <w:fldChar w:fldCharType="separate"/>
      </w:r>
      <w:r w:rsidR="00C83B43">
        <w:rPr>
          <w:noProof/>
        </w:rPr>
        <w:t>3</w:t>
      </w:r>
      <w:r w:rsidR="00827E3F">
        <w:rPr>
          <w:noProof/>
        </w:rPr>
        <w:fldChar w:fldCharType="end"/>
      </w:r>
      <w:r w:rsidRPr="00197B18">
        <w:t xml:space="preserve"> - Структура основного</w:t>
      </w:r>
      <w:r>
        <w:t xml:space="preserve"> (котлового) оборудования котельных</w:t>
      </w:r>
    </w:p>
    <w:tbl>
      <w:tblPr>
        <w:tblW w:w="5000" w:type="pct"/>
        <w:tblLook w:val="04A0"/>
      </w:tblPr>
      <w:tblGrid>
        <w:gridCol w:w="647"/>
        <w:gridCol w:w="3569"/>
        <w:gridCol w:w="1713"/>
        <w:gridCol w:w="2302"/>
        <w:gridCol w:w="1149"/>
        <w:gridCol w:w="1809"/>
        <w:gridCol w:w="1598"/>
        <w:gridCol w:w="1385"/>
        <w:gridCol w:w="1748"/>
      </w:tblGrid>
      <w:tr w:rsidR="006B453C" w:rsidRPr="006B453C" w:rsidTr="004045EA">
        <w:trPr>
          <w:trHeight w:val="720"/>
          <w:tblHeader/>
        </w:trPr>
        <w:tc>
          <w:tcPr>
            <w:tcW w:w="2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B453C" w:rsidRPr="006B453C" w:rsidRDefault="006B453C" w:rsidP="006B453C">
            <w:pPr>
              <w:jc w:val="center"/>
              <w:rPr>
                <w:rFonts w:ascii="Segoe UI" w:eastAsia="Times New Roman" w:hAnsi="Segoe UI" w:cs="Segoe UI"/>
                <w:b/>
                <w:bCs/>
                <w:sz w:val="20"/>
                <w:szCs w:val="20"/>
                <w:lang w:eastAsia="ru-RU"/>
              </w:rPr>
            </w:pPr>
            <w:r w:rsidRPr="006B453C">
              <w:rPr>
                <w:rFonts w:ascii="Segoe UI" w:eastAsia="Times New Roman" w:hAnsi="Segoe UI" w:cs="Segoe UI"/>
                <w:b/>
                <w:bCs/>
                <w:sz w:val="20"/>
                <w:szCs w:val="20"/>
                <w:lang w:eastAsia="ru-RU"/>
              </w:rPr>
              <w:t>№ п/п</w:t>
            </w:r>
          </w:p>
        </w:tc>
        <w:tc>
          <w:tcPr>
            <w:tcW w:w="1121" w:type="pct"/>
            <w:tcBorders>
              <w:top w:val="single" w:sz="4" w:space="0" w:color="auto"/>
              <w:left w:val="nil"/>
              <w:bottom w:val="single" w:sz="4" w:space="0" w:color="auto"/>
              <w:right w:val="single" w:sz="4" w:space="0" w:color="auto"/>
            </w:tcBorders>
            <w:shd w:val="clear" w:color="auto" w:fill="auto"/>
            <w:vAlign w:val="center"/>
            <w:hideMark/>
          </w:tcPr>
          <w:p w:rsidR="006B453C" w:rsidRPr="006B453C" w:rsidRDefault="006B453C" w:rsidP="004045EA">
            <w:pPr>
              <w:jc w:val="center"/>
              <w:rPr>
                <w:rFonts w:ascii="Segoe UI" w:eastAsia="Times New Roman" w:hAnsi="Segoe UI" w:cs="Segoe UI"/>
                <w:b/>
                <w:bCs/>
                <w:sz w:val="20"/>
                <w:szCs w:val="20"/>
                <w:lang w:eastAsia="ru-RU"/>
              </w:rPr>
            </w:pPr>
            <w:r w:rsidRPr="006B453C">
              <w:rPr>
                <w:rFonts w:ascii="Segoe UI" w:eastAsia="Times New Roman" w:hAnsi="Segoe UI" w:cs="Segoe UI"/>
                <w:b/>
                <w:bCs/>
                <w:sz w:val="20"/>
                <w:szCs w:val="20"/>
                <w:lang w:eastAsia="ru-RU"/>
              </w:rPr>
              <w:t>Наименование котельной</w:t>
            </w:r>
          </w:p>
        </w:tc>
        <w:tc>
          <w:tcPr>
            <w:tcW w:w="538" w:type="pct"/>
            <w:tcBorders>
              <w:top w:val="single" w:sz="4" w:space="0" w:color="auto"/>
              <w:left w:val="nil"/>
              <w:bottom w:val="single" w:sz="4" w:space="0" w:color="auto"/>
              <w:right w:val="single" w:sz="4" w:space="0" w:color="auto"/>
            </w:tcBorders>
            <w:shd w:val="clear" w:color="auto" w:fill="auto"/>
            <w:vAlign w:val="center"/>
            <w:hideMark/>
          </w:tcPr>
          <w:p w:rsidR="006B453C" w:rsidRPr="006B453C" w:rsidRDefault="006B453C" w:rsidP="006B453C">
            <w:pPr>
              <w:jc w:val="center"/>
              <w:rPr>
                <w:rFonts w:ascii="Segoe UI" w:eastAsia="Times New Roman" w:hAnsi="Segoe UI" w:cs="Segoe UI"/>
                <w:b/>
                <w:bCs/>
                <w:sz w:val="20"/>
                <w:szCs w:val="20"/>
                <w:lang w:eastAsia="ru-RU"/>
              </w:rPr>
            </w:pPr>
            <w:r w:rsidRPr="006B453C">
              <w:rPr>
                <w:rFonts w:ascii="Segoe UI" w:eastAsia="Times New Roman" w:hAnsi="Segoe UI" w:cs="Segoe UI"/>
                <w:b/>
                <w:bCs/>
                <w:sz w:val="20"/>
                <w:szCs w:val="20"/>
                <w:lang w:eastAsia="ru-RU"/>
              </w:rPr>
              <w:t>Тип котла</w:t>
            </w:r>
          </w:p>
        </w:tc>
        <w:tc>
          <w:tcPr>
            <w:tcW w:w="723" w:type="pct"/>
            <w:tcBorders>
              <w:top w:val="single" w:sz="4" w:space="0" w:color="auto"/>
              <w:left w:val="nil"/>
              <w:bottom w:val="single" w:sz="4" w:space="0" w:color="auto"/>
              <w:right w:val="single" w:sz="4" w:space="0" w:color="auto"/>
            </w:tcBorders>
            <w:shd w:val="clear" w:color="auto" w:fill="auto"/>
            <w:vAlign w:val="center"/>
            <w:hideMark/>
          </w:tcPr>
          <w:p w:rsidR="006B453C" w:rsidRPr="006B453C" w:rsidRDefault="006B453C" w:rsidP="006B453C">
            <w:pPr>
              <w:jc w:val="center"/>
              <w:rPr>
                <w:rFonts w:ascii="Segoe UI" w:eastAsia="Times New Roman" w:hAnsi="Segoe UI" w:cs="Segoe UI"/>
                <w:b/>
                <w:bCs/>
                <w:sz w:val="20"/>
                <w:szCs w:val="20"/>
                <w:lang w:eastAsia="ru-RU"/>
              </w:rPr>
            </w:pPr>
            <w:r w:rsidRPr="006B453C">
              <w:rPr>
                <w:rFonts w:ascii="Segoe UI" w:eastAsia="Times New Roman" w:hAnsi="Segoe UI" w:cs="Segoe UI"/>
                <w:b/>
                <w:bCs/>
                <w:sz w:val="20"/>
                <w:szCs w:val="20"/>
                <w:lang w:eastAsia="ru-RU"/>
              </w:rPr>
              <w:t>Марка котла</w:t>
            </w:r>
          </w:p>
        </w:tc>
        <w:tc>
          <w:tcPr>
            <w:tcW w:w="361" w:type="pct"/>
            <w:tcBorders>
              <w:top w:val="single" w:sz="4" w:space="0" w:color="auto"/>
              <w:left w:val="nil"/>
              <w:bottom w:val="single" w:sz="4" w:space="0" w:color="auto"/>
              <w:right w:val="single" w:sz="4" w:space="0" w:color="auto"/>
            </w:tcBorders>
            <w:shd w:val="clear" w:color="auto" w:fill="auto"/>
            <w:vAlign w:val="center"/>
            <w:hideMark/>
          </w:tcPr>
          <w:p w:rsidR="006B453C" w:rsidRPr="006B453C" w:rsidRDefault="006B453C" w:rsidP="006B453C">
            <w:pPr>
              <w:jc w:val="center"/>
              <w:rPr>
                <w:rFonts w:ascii="Segoe UI" w:eastAsia="Times New Roman" w:hAnsi="Segoe UI" w:cs="Segoe UI"/>
                <w:b/>
                <w:bCs/>
                <w:sz w:val="20"/>
                <w:szCs w:val="20"/>
                <w:lang w:eastAsia="ru-RU"/>
              </w:rPr>
            </w:pPr>
            <w:r w:rsidRPr="006B453C">
              <w:rPr>
                <w:rFonts w:ascii="Segoe UI" w:eastAsia="Times New Roman" w:hAnsi="Segoe UI" w:cs="Segoe UI"/>
                <w:b/>
                <w:bCs/>
                <w:sz w:val="20"/>
                <w:szCs w:val="20"/>
                <w:lang w:eastAsia="ru-RU"/>
              </w:rPr>
              <w:t>Кол-во котлов, шт.</w:t>
            </w:r>
          </w:p>
        </w:tc>
        <w:tc>
          <w:tcPr>
            <w:tcW w:w="568" w:type="pct"/>
            <w:tcBorders>
              <w:top w:val="single" w:sz="4" w:space="0" w:color="auto"/>
              <w:left w:val="nil"/>
              <w:bottom w:val="single" w:sz="4" w:space="0" w:color="auto"/>
              <w:right w:val="single" w:sz="4" w:space="0" w:color="auto"/>
            </w:tcBorders>
            <w:shd w:val="clear" w:color="auto" w:fill="auto"/>
            <w:vAlign w:val="center"/>
            <w:hideMark/>
          </w:tcPr>
          <w:p w:rsidR="006B453C" w:rsidRPr="006B453C" w:rsidRDefault="006B453C" w:rsidP="006B453C">
            <w:pPr>
              <w:jc w:val="center"/>
              <w:rPr>
                <w:rFonts w:ascii="Segoe UI" w:eastAsia="Times New Roman" w:hAnsi="Segoe UI" w:cs="Segoe UI"/>
                <w:b/>
                <w:bCs/>
                <w:sz w:val="20"/>
                <w:szCs w:val="20"/>
                <w:lang w:eastAsia="ru-RU"/>
              </w:rPr>
            </w:pPr>
            <w:r w:rsidRPr="006B453C">
              <w:rPr>
                <w:rFonts w:ascii="Segoe UI" w:eastAsia="Times New Roman" w:hAnsi="Segoe UI" w:cs="Segoe UI"/>
                <w:b/>
                <w:bCs/>
                <w:sz w:val="20"/>
                <w:szCs w:val="20"/>
                <w:lang w:eastAsia="ru-RU"/>
              </w:rPr>
              <w:t>Уст. мощность котла, Гкал/час</w:t>
            </w:r>
          </w:p>
        </w:tc>
        <w:tc>
          <w:tcPr>
            <w:tcW w:w="502" w:type="pct"/>
            <w:tcBorders>
              <w:top w:val="single" w:sz="4" w:space="0" w:color="auto"/>
              <w:left w:val="nil"/>
              <w:bottom w:val="single" w:sz="4" w:space="0" w:color="auto"/>
              <w:right w:val="single" w:sz="4" w:space="0" w:color="auto"/>
            </w:tcBorders>
            <w:shd w:val="clear" w:color="auto" w:fill="auto"/>
            <w:vAlign w:val="center"/>
            <w:hideMark/>
          </w:tcPr>
          <w:p w:rsidR="006B453C" w:rsidRPr="006B453C" w:rsidRDefault="006B453C" w:rsidP="006B453C">
            <w:pPr>
              <w:jc w:val="center"/>
              <w:rPr>
                <w:rFonts w:ascii="Segoe UI" w:eastAsia="Times New Roman" w:hAnsi="Segoe UI" w:cs="Segoe UI"/>
                <w:b/>
                <w:bCs/>
                <w:sz w:val="20"/>
                <w:szCs w:val="20"/>
                <w:lang w:eastAsia="ru-RU"/>
              </w:rPr>
            </w:pPr>
            <w:r w:rsidRPr="006B453C">
              <w:rPr>
                <w:rFonts w:ascii="Segoe UI" w:eastAsia="Times New Roman" w:hAnsi="Segoe UI" w:cs="Segoe UI"/>
                <w:b/>
                <w:bCs/>
                <w:sz w:val="20"/>
                <w:szCs w:val="20"/>
                <w:lang w:eastAsia="ru-RU"/>
              </w:rPr>
              <w:t>Уст. мощность котлов, Гкал/час</w:t>
            </w:r>
          </w:p>
        </w:tc>
        <w:tc>
          <w:tcPr>
            <w:tcW w:w="435" w:type="pct"/>
            <w:tcBorders>
              <w:top w:val="single" w:sz="4" w:space="0" w:color="auto"/>
              <w:left w:val="nil"/>
              <w:bottom w:val="single" w:sz="4" w:space="0" w:color="auto"/>
              <w:right w:val="single" w:sz="4" w:space="0" w:color="auto"/>
            </w:tcBorders>
            <w:shd w:val="clear" w:color="auto" w:fill="auto"/>
            <w:vAlign w:val="center"/>
            <w:hideMark/>
          </w:tcPr>
          <w:p w:rsidR="006B453C" w:rsidRPr="006B453C" w:rsidRDefault="006B453C" w:rsidP="006B453C">
            <w:pPr>
              <w:jc w:val="center"/>
              <w:rPr>
                <w:rFonts w:ascii="Segoe UI" w:eastAsia="Times New Roman" w:hAnsi="Segoe UI" w:cs="Segoe UI"/>
                <w:b/>
                <w:bCs/>
                <w:sz w:val="20"/>
                <w:szCs w:val="20"/>
                <w:lang w:eastAsia="ru-RU"/>
              </w:rPr>
            </w:pPr>
            <w:r w:rsidRPr="006B453C">
              <w:rPr>
                <w:rFonts w:ascii="Segoe UI" w:eastAsia="Times New Roman" w:hAnsi="Segoe UI" w:cs="Segoe UI"/>
                <w:b/>
                <w:bCs/>
                <w:sz w:val="20"/>
                <w:szCs w:val="20"/>
                <w:lang w:eastAsia="ru-RU"/>
              </w:rPr>
              <w:t>Вид топлива</w:t>
            </w:r>
          </w:p>
        </w:tc>
        <w:tc>
          <w:tcPr>
            <w:tcW w:w="549" w:type="pct"/>
            <w:tcBorders>
              <w:top w:val="single" w:sz="4" w:space="0" w:color="auto"/>
              <w:left w:val="nil"/>
              <w:bottom w:val="single" w:sz="4" w:space="0" w:color="auto"/>
              <w:right w:val="single" w:sz="4" w:space="0" w:color="auto"/>
            </w:tcBorders>
            <w:shd w:val="clear" w:color="auto" w:fill="auto"/>
            <w:vAlign w:val="center"/>
            <w:hideMark/>
          </w:tcPr>
          <w:p w:rsidR="006B453C" w:rsidRPr="006B453C" w:rsidRDefault="006B453C" w:rsidP="006B453C">
            <w:pPr>
              <w:jc w:val="center"/>
              <w:rPr>
                <w:rFonts w:ascii="Segoe UI" w:eastAsia="Times New Roman" w:hAnsi="Segoe UI" w:cs="Segoe UI"/>
                <w:b/>
                <w:bCs/>
                <w:sz w:val="20"/>
                <w:szCs w:val="20"/>
                <w:lang w:eastAsia="ru-RU"/>
              </w:rPr>
            </w:pPr>
            <w:r w:rsidRPr="006B453C">
              <w:rPr>
                <w:rFonts w:ascii="Segoe UI" w:eastAsia="Times New Roman" w:hAnsi="Segoe UI" w:cs="Segoe UI"/>
                <w:b/>
                <w:bCs/>
                <w:sz w:val="20"/>
                <w:szCs w:val="20"/>
                <w:lang w:eastAsia="ru-RU"/>
              </w:rPr>
              <w:t>Год ввода в экспуатацию</w:t>
            </w:r>
          </w:p>
        </w:tc>
      </w:tr>
      <w:tr w:rsidR="006B453C" w:rsidRPr="006B453C" w:rsidTr="004045EA">
        <w:trPr>
          <w:trHeight w:val="285"/>
        </w:trPr>
        <w:tc>
          <w:tcPr>
            <w:tcW w:w="203"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1</w:t>
            </w:r>
          </w:p>
        </w:tc>
        <w:tc>
          <w:tcPr>
            <w:tcW w:w="1121" w:type="pct"/>
            <w:vMerge w:val="restart"/>
            <w:tcBorders>
              <w:top w:val="nil"/>
              <w:left w:val="single" w:sz="4" w:space="0" w:color="auto"/>
              <w:bottom w:val="nil"/>
              <w:right w:val="single" w:sz="4" w:space="0" w:color="auto"/>
            </w:tcBorders>
            <w:shd w:val="clear" w:color="auto" w:fill="auto"/>
            <w:vAlign w:val="center"/>
            <w:hideMark/>
          </w:tcPr>
          <w:p w:rsidR="006B453C" w:rsidRPr="006B453C" w:rsidRDefault="006B453C" w:rsidP="004045EA">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Котельная №1, пр-д Промышленный, д.1</w:t>
            </w:r>
          </w:p>
        </w:tc>
        <w:tc>
          <w:tcPr>
            <w:tcW w:w="538"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водогрейный</w:t>
            </w:r>
          </w:p>
        </w:tc>
        <w:tc>
          <w:tcPr>
            <w:tcW w:w="723"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ДКВР-20/13В</w:t>
            </w:r>
          </w:p>
        </w:tc>
        <w:tc>
          <w:tcPr>
            <w:tcW w:w="361"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2</w:t>
            </w:r>
          </w:p>
        </w:tc>
        <w:tc>
          <w:tcPr>
            <w:tcW w:w="568"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12</w:t>
            </w:r>
          </w:p>
        </w:tc>
        <w:tc>
          <w:tcPr>
            <w:tcW w:w="502"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24</w:t>
            </w:r>
          </w:p>
        </w:tc>
        <w:tc>
          <w:tcPr>
            <w:tcW w:w="435"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газ</w:t>
            </w:r>
          </w:p>
        </w:tc>
        <w:tc>
          <w:tcPr>
            <w:tcW w:w="549"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1978</w:t>
            </w:r>
          </w:p>
        </w:tc>
      </w:tr>
      <w:tr w:rsidR="006B453C" w:rsidRPr="006B453C" w:rsidTr="004045EA">
        <w:trPr>
          <w:trHeight w:val="285"/>
        </w:trPr>
        <w:tc>
          <w:tcPr>
            <w:tcW w:w="203" w:type="pct"/>
            <w:vMerge/>
            <w:tcBorders>
              <w:top w:val="nil"/>
              <w:left w:val="single" w:sz="4" w:space="0" w:color="auto"/>
              <w:bottom w:val="single" w:sz="4" w:space="0" w:color="000000"/>
              <w:right w:val="single" w:sz="4" w:space="0" w:color="auto"/>
            </w:tcBorders>
            <w:vAlign w:val="center"/>
            <w:hideMark/>
          </w:tcPr>
          <w:p w:rsidR="006B453C" w:rsidRPr="006B453C" w:rsidRDefault="006B453C" w:rsidP="006B453C">
            <w:pPr>
              <w:jc w:val="left"/>
              <w:rPr>
                <w:rFonts w:ascii="Segoe UI" w:eastAsia="Times New Roman" w:hAnsi="Segoe UI" w:cs="Segoe UI"/>
                <w:sz w:val="20"/>
                <w:szCs w:val="20"/>
                <w:lang w:eastAsia="ru-RU"/>
              </w:rPr>
            </w:pPr>
          </w:p>
        </w:tc>
        <w:tc>
          <w:tcPr>
            <w:tcW w:w="1121" w:type="pct"/>
            <w:vMerge/>
            <w:tcBorders>
              <w:top w:val="nil"/>
              <w:left w:val="single" w:sz="4" w:space="0" w:color="auto"/>
              <w:bottom w:val="nil"/>
              <w:right w:val="single" w:sz="4" w:space="0" w:color="auto"/>
            </w:tcBorders>
            <w:vAlign w:val="center"/>
            <w:hideMark/>
          </w:tcPr>
          <w:p w:rsidR="006B453C" w:rsidRPr="006B453C" w:rsidRDefault="006B453C" w:rsidP="004045EA">
            <w:pPr>
              <w:jc w:val="center"/>
              <w:rPr>
                <w:rFonts w:ascii="Segoe UI" w:eastAsia="Times New Roman" w:hAnsi="Segoe UI" w:cs="Segoe UI"/>
                <w:sz w:val="20"/>
                <w:szCs w:val="20"/>
                <w:lang w:eastAsia="ru-RU"/>
              </w:rPr>
            </w:pPr>
          </w:p>
        </w:tc>
        <w:tc>
          <w:tcPr>
            <w:tcW w:w="538"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водогрейный</w:t>
            </w:r>
          </w:p>
        </w:tc>
        <w:tc>
          <w:tcPr>
            <w:tcW w:w="723"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КВ-Г-7,56-115Н</w:t>
            </w:r>
          </w:p>
        </w:tc>
        <w:tc>
          <w:tcPr>
            <w:tcW w:w="361"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3</w:t>
            </w:r>
          </w:p>
        </w:tc>
        <w:tc>
          <w:tcPr>
            <w:tcW w:w="568"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6,5</w:t>
            </w:r>
          </w:p>
        </w:tc>
        <w:tc>
          <w:tcPr>
            <w:tcW w:w="502"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19,5</w:t>
            </w:r>
          </w:p>
        </w:tc>
        <w:tc>
          <w:tcPr>
            <w:tcW w:w="435"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газ</w:t>
            </w:r>
          </w:p>
        </w:tc>
        <w:tc>
          <w:tcPr>
            <w:tcW w:w="549"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1978</w:t>
            </w:r>
          </w:p>
        </w:tc>
      </w:tr>
      <w:tr w:rsidR="006B453C" w:rsidRPr="006B453C" w:rsidTr="004045EA">
        <w:trPr>
          <w:trHeight w:val="285"/>
        </w:trPr>
        <w:tc>
          <w:tcPr>
            <w:tcW w:w="203" w:type="pct"/>
            <w:tcBorders>
              <w:top w:val="nil"/>
              <w:left w:val="single" w:sz="4" w:space="0" w:color="auto"/>
              <w:bottom w:val="single" w:sz="4" w:space="0" w:color="auto"/>
              <w:right w:val="single" w:sz="4" w:space="0" w:color="auto"/>
            </w:tcBorders>
            <w:shd w:val="clear" w:color="auto" w:fill="auto"/>
            <w:noWrap/>
            <w:vAlign w:val="bottom"/>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2</w:t>
            </w:r>
          </w:p>
        </w:tc>
        <w:tc>
          <w:tcPr>
            <w:tcW w:w="1121" w:type="pct"/>
            <w:tcBorders>
              <w:top w:val="single" w:sz="4" w:space="0" w:color="auto"/>
              <w:left w:val="nil"/>
              <w:bottom w:val="single" w:sz="4" w:space="0" w:color="auto"/>
              <w:right w:val="single" w:sz="4" w:space="0" w:color="auto"/>
            </w:tcBorders>
            <w:shd w:val="clear" w:color="auto" w:fill="auto"/>
            <w:noWrap/>
            <w:vAlign w:val="center"/>
            <w:hideMark/>
          </w:tcPr>
          <w:p w:rsidR="006B453C" w:rsidRPr="006B453C" w:rsidRDefault="006B453C" w:rsidP="004045EA">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БМК №2,ул. Бахтина, д.11Б</w:t>
            </w:r>
          </w:p>
        </w:tc>
        <w:tc>
          <w:tcPr>
            <w:tcW w:w="538"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водогрейный</w:t>
            </w:r>
          </w:p>
        </w:tc>
        <w:tc>
          <w:tcPr>
            <w:tcW w:w="723"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КВ-3/95</w:t>
            </w:r>
          </w:p>
        </w:tc>
        <w:tc>
          <w:tcPr>
            <w:tcW w:w="361"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4</w:t>
            </w:r>
          </w:p>
        </w:tc>
        <w:tc>
          <w:tcPr>
            <w:tcW w:w="568"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2,6</w:t>
            </w:r>
          </w:p>
        </w:tc>
        <w:tc>
          <w:tcPr>
            <w:tcW w:w="502"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10,4</w:t>
            </w:r>
          </w:p>
        </w:tc>
        <w:tc>
          <w:tcPr>
            <w:tcW w:w="435"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газ</w:t>
            </w:r>
          </w:p>
        </w:tc>
        <w:tc>
          <w:tcPr>
            <w:tcW w:w="549"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2006</w:t>
            </w:r>
          </w:p>
        </w:tc>
      </w:tr>
      <w:tr w:rsidR="006B453C" w:rsidRPr="006B453C" w:rsidTr="004045EA">
        <w:trPr>
          <w:trHeight w:val="285"/>
        </w:trPr>
        <w:tc>
          <w:tcPr>
            <w:tcW w:w="203" w:type="pct"/>
            <w:tcBorders>
              <w:top w:val="nil"/>
              <w:left w:val="single" w:sz="4" w:space="0" w:color="auto"/>
              <w:bottom w:val="single" w:sz="4" w:space="0" w:color="auto"/>
              <w:right w:val="single" w:sz="4" w:space="0" w:color="auto"/>
            </w:tcBorders>
            <w:shd w:val="clear" w:color="auto" w:fill="auto"/>
            <w:noWrap/>
            <w:vAlign w:val="bottom"/>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3</w:t>
            </w:r>
          </w:p>
        </w:tc>
        <w:tc>
          <w:tcPr>
            <w:tcW w:w="1121"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4045EA">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БМК №3, ул. Заводская, д.5А</w:t>
            </w:r>
          </w:p>
        </w:tc>
        <w:tc>
          <w:tcPr>
            <w:tcW w:w="538"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водогрейный</w:t>
            </w:r>
          </w:p>
        </w:tc>
        <w:tc>
          <w:tcPr>
            <w:tcW w:w="723"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КВ-3/95</w:t>
            </w:r>
          </w:p>
        </w:tc>
        <w:tc>
          <w:tcPr>
            <w:tcW w:w="361"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2</w:t>
            </w:r>
          </w:p>
        </w:tc>
        <w:tc>
          <w:tcPr>
            <w:tcW w:w="568"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2,6</w:t>
            </w:r>
          </w:p>
        </w:tc>
        <w:tc>
          <w:tcPr>
            <w:tcW w:w="502"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5,2</w:t>
            </w:r>
          </w:p>
        </w:tc>
        <w:tc>
          <w:tcPr>
            <w:tcW w:w="435"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газ</w:t>
            </w:r>
          </w:p>
        </w:tc>
        <w:tc>
          <w:tcPr>
            <w:tcW w:w="549"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2006</w:t>
            </w:r>
          </w:p>
        </w:tc>
      </w:tr>
      <w:tr w:rsidR="006B453C" w:rsidRPr="006B453C" w:rsidTr="004045EA">
        <w:trPr>
          <w:trHeight w:val="285"/>
        </w:trPr>
        <w:tc>
          <w:tcPr>
            <w:tcW w:w="203" w:type="pct"/>
            <w:tcBorders>
              <w:top w:val="nil"/>
              <w:left w:val="single" w:sz="4" w:space="0" w:color="auto"/>
              <w:bottom w:val="single" w:sz="4" w:space="0" w:color="auto"/>
              <w:right w:val="single" w:sz="4" w:space="0" w:color="auto"/>
            </w:tcBorders>
            <w:shd w:val="clear" w:color="auto" w:fill="auto"/>
            <w:noWrap/>
            <w:vAlign w:val="bottom"/>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4</w:t>
            </w:r>
          </w:p>
        </w:tc>
        <w:tc>
          <w:tcPr>
            <w:tcW w:w="1121"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4045EA">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БМК №5, ул. Мира, д.2А</w:t>
            </w:r>
          </w:p>
        </w:tc>
        <w:tc>
          <w:tcPr>
            <w:tcW w:w="538"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водогрейный</w:t>
            </w:r>
          </w:p>
        </w:tc>
        <w:tc>
          <w:tcPr>
            <w:tcW w:w="723"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КВ-1,25М</w:t>
            </w:r>
          </w:p>
        </w:tc>
        <w:tc>
          <w:tcPr>
            <w:tcW w:w="361"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2</w:t>
            </w:r>
          </w:p>
        </w:tc>
        <w:tc>
          <w:tcPr>
            <w:tcW w:w="568"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1,07</w:t>
            </w:r>
          </w:p>
        </w:tc>
        <w:tc>
          <w:tcPr>
            <w:tcW w:w="502"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2,14</w:t>
            </w:r>
          </w:p>
        </w:tc>
        <w:tc>
          <w:tcPr>
            <w:tcW w:w="435"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газ</w:t>
            </w:r>
          </w:p>
        </w:tc>
        <w:tc>
          <w:tcPr>
            <w:tcW w:w="549"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2007</w:t>
            </w:r>
          </w:p>
        </w:tc>
      </w:tr>
      <w:tr w:rsidR="006B453C" w:rsidRPr="006B453C" w:rsidTr="004045EA">
        <w:trPr>
          <w:trHeight w:val="285"/>
        </w:trPr>
        <w:tc>
          <w:tcPr>
            <w:tcW w:w="203" w:type="pct"/>
            <w:tcBorders>
              <w:top w:val="nil"/>
              <w:left w:val="single" w:sz="4" w:space="0" w:color="auto"/>
              <w:bottom w:val="single" w:sz="4" w:space="0" w:color="auto"/>
              <w:right w:val="single" w:sz="4" w:space="0" w:color="auto"/>
            </w:tcBorders>
            <w:shd w:val="clear" w:color="auto" w:fill="auto"/>
            <w:noWrap/>
            <w:vAlign w:val="bottom"/>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5</w:t>
            </w:r>
          </w:p>
        </w:tc>
        <w:tc>
          <w:tcPr>
            <w:tcW w:w="1121"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4045EA">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Котельная №6, ул. Пушная,д.2</w:t>
            </w:r>
          </w:p>
        </w:tc>
        <w:tc>
          <w:tcPr>
            <w:tcW w:w="538"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водогрейный</w:t>
            </w:r>
          </w:p>
        </w:tc>
        <w:tc>
          <w:tcPr>
            <w:tcW w:w="723"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РАСК Р АR/2F-290</w:t>
            </w:r>
          </w:p>
        </w:tc>
        <w:tc>
          <w:tcPr>
            <w:tcW w:w="361"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1</w:t>
            </w:r>
          </w:p>
        </w:tc>
        <w:tc>
          <w:tcPr>
            <w:tcW w:w="568"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0,5</w:t>
            </w:r>
          </w:p>
        </w:tc>
        <w:tc>
          <w:tcPr>
            <w:tcW w:w="502"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0,5</w:t>
            </w:r>
          </w:p>
        </w:tc>
        <w:tc>
          <w:tcPr>
            <w:tcW w:w="435"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газ</w:t>
            </w:r>
          </w:p>
        </w:tc>
        <w:tc>
          <w:tcPr>
            <w:tcW w:w="549"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2013</w:t>
            </w:r>
          </w:p>
        </w:tc>
      </w:tr>
      <w:tr w:rsidR="006B453C" w:rsidRPr="006B453C" w:rsidTr="004045EA">
        <w:trPr>
          <w:trHeight w:val="285"/>
        </w:trPr>
        <w:tc>
          <w:tcPr>
            <w:tcW w:w="203" w:type="pct"/>
            <w:tcBorders>
              <w:top w:val="nil"/>
              <w:left w:val="single" w:sz="4" w:space="0" w:color="auto"/>
              <w:bottom w:val="single" w:sz="4" w:space="0" w:color="auto"/>
              <w:right w:val="single" w:sz="4" w:space="0" w:color="auto"/>
            </w:tcBorders>
            <w:shd w:val="clear" w:color="auto" w:fill="auto"/>
            <w:noWrap/>
            <w:vAlign w:val="bottom"/>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6</w:t>
            </w:r>
          </w:p>
        </w:tc>
        <w:tc>
          <w:tcPr>
            <w:tcW w:w="1121"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4045EA">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БМК-7, ул. Красноармейская</w:t>
            </w:r>
          </w:p>
        </w:tc>
        <w:tc>
          <w:tcPr>
            <w:tcW w:w="538"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водогрейный</w:t>
            </w:r>
          </w:p>
        </w:tc>
        <w:tc>
          <w:tcPr>
            <w:tcW w:w="723"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КВ-ГМ-2,32-115Н</w:t>
            </w:r>
          </w:p>
        </w:tc>
        <w:tc>
          <w:tcPr>
            <w:tcW w:w="361"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4</w:t>
            </w:r>
          </w:p>
        </w:tc>
        <w:tc>
          <w:tcPr>
            <w:tcW w:w="568"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1,995</w:t>
            </w:r>
          </w:p>
        </w:tc>
        <w:tc>
          <w:tcPr>
            <w:tcW w:w="502"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7,98</w:t>
            </w:r>
          </w:p>
        </w:tc>
        <w:tc>
          <w:tcPr>
            <w:tcW w:w="435"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газ</w:t>
            </w:r>
          </w:p>
        </w:tc>
        <w:tc>
          <w:tcPr>
            <w:tcW w:w="549"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2018</w:t>
            </w:r>
          </w:p>
        </w:tc>
      </w:tr>
      <w:tr w:rsidR="006B453C" w:rsidRPr="006B453C" w:rsidTr="004045EA">
        <w:trPr>
          <w:trHeight w:val="285"/>
        </w:trPr>
        <w:tc>
          <w:tcPr>
            <w:tcW w:w="203"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7</w:t>
            </w:r>
          </w:p>
        </w:tc>
        <w:tc>
          <w:tcPr>
            <w:tcW w:w="1121" w:type="pct"/>
            <w:vMerge w:val="restart"/>
            <w:tcBorders>
              <w:top w:val="nil"/>
              <w:left w:val="single" w:sz="4" w:space="0" w:color="auto"/>
              <w:bottom w:val="single" w:sz="4" w:space="0" w:color="000000"/>
              <w:right w:val="single" w:sz="4" w:space="0" w:color="auto"/>
            </w:tcBorders>
            <w:shd w:val="clear" w:color="auto" w:fill="auto"/>
            <w:vAlign w:val="center"/>
            <w:hideMark/>
          </w:tcPr>
          <w:p w:rsidR="006B453C" w:rsidRPr="006B453C" w:rsidRDefault="006B453C" w:rsidP="004045EA">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БМК-8, на пересечении улиц Ленина и Красноармейская</w:t>
            </w:r>
          </w:p>
        </w:tc>
        <w:tc>
          <w:tcPr>
            <w:tcW w:w="538"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водогрейный</w:t>
            </w:r>
          </w:p>
        </w:tc>
        <w:tc>
          <w:tcPr>
            <w:tcW w:w="723"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КВ-ГМ-1,5-115Н</w:t>
            </w:r>
          </w:p>
        </w:tc>
        <w:tc>
          <w:tcPr>
            <w:tcW w:w="361"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1</w:t>
            </w:r>
          </w:p>
        </w:tc>
        <w:tc>
          <w:tcPr>
            <w:tcW w:w="568"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1,29</w:t>
            </w:r>
          </w:p>
        </w:tc>
        <w:tc>
          <w:tcPr>
            <w:tcW w:w="502"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1,29</w:t>
            </w:r>
          </w:p>
        </w:tc>
        <w:tc>
          <w:tcPr>
            <w:tcW w:w="435"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газ</w:t>
            </w:r>
          </w:p>
        </w:tc>
        <w:tc>
          <w:tcPr>
            <w:tcW w:w="549"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2018</w:t>
            </w:r>
          </w:p>
        </w:tc>
      </w:tr>
      <w:tr w:rsidR="006B453C" w:rsidRPr="006B453C" w:rsidTr="004045EA">
        <w:trPr>
          <w:trHeight w:val="285"/>
        </w:trPr>
        <w:tc>
          <w:tcPr>
            <w:tcW w:w="203" w:type="pct"/>
            <w:vMerge/>
            <w:tcBorders>
              <w:top w:val="nil"/>
              <w:left w:val="single" w:sz="4" w:space="0" w:color="auto"/>
              <w:bottom w:val="single" w:sz="4" w:space="0" w:color="000000"/>
              <w:right w:val="single" w:sz="4" w:space="0" w:color="auto"/>
            </w:tcBorders>
            <w:vAlign w:val="center"/>
            <w:hideMark/>
          </w:tcPr>
          <w:p w:rsidR="006B453C" w:rsidRPr="006B453C" w:rsidRDefault="006B453C" w:rsidP="006B453C">
            <w:pPr>
              <w:jc w:val="left"/>
              <w:rPr>
                <w:rFonts w:ascii="Segoe UI" w:eastAsia="Times New Roman" w:hAnsi="Segoe UI" w:cs="Segoe UI"/>
                <w:sz w:val="20"/>
                <w:szCs w:val="20"/>
                <w:lang w:eastAsia="ru-RU"/>
              </w:rPr>
            </w:pPr>
          </w:p>
        </w:tc>
        <w:tc>
          <w:tcPr>
            <w:tcW w:w="1121" w:type="pct"/>
            <w:vMerge/>
            <w:tcBorders>
              <w:top w:val="nil"/>
              <w:left w:val="single" w:sz="4" w:space="0" w:color="auto"/>
              <w:bottom w:val="single" w:sz="4" w:space="0" w:color="000000"/>
              <w:right w:val="single" w:sz="4" w:space="0" w:color="auto"/>
            </w:tcBorders>
            <w:vAlign w:val="center"/>
            <w:hideMark/>
          </w:tcPr>
          <w:p w:rsidR="006B453C" w:rsidRPr="006B453C" w:rsidRDefault="006B453C" w:rsidP="004045EA">
            <w:pPr>
              <w:jc w:val="center"/>
              <w:rPr>
                <w:rFonts w:ascii="Segoe UI" w:eastAsia="Times New Roman" w:hAnsi="Segoe UI" w:cs="Segoe UI"/>
                <w:sz w:val="20"/>
                <w:szCs w:val="20"/>
                <w:lang w:eastAsia="ru-RU"/>
              </w:rPr>
            </w:pPr>
          </w:p>
        </w:tc>
        <w:tc>
          <w:tcPr>
            <w:tcW w:w="538"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водогрейный</w:t>
            </w:r>
          </w:p>
        </w:tc>
        <w:tc>
          <w:tcPr>
            <w:tcW w:w="723"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КВ-ГМ-1,0-115Н</w:t>
            </w:r>
          </w:p>
        </w:tc>
        <w:tc>
          <w:tcPr>
            <w:tcW w:w="361"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1</w:t>
            </w:r>
          </w:p>
        </w:tc>
        <w:tc>
          <w:tcPr>
            <w:tcW w:w="568"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0,86</w:t>
            </w:r>
          </w:p>
        </w:tc>
        <w:tc>
          <w:tcPr>
            <w:tcW w:w="502"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0,86</w:t>
            </w:r>
          </w:p>
        </w:tc>
        <w:tc>
          <w:tcPr>
            <w:tcW w:w="435"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газ</w:t>
            </w:r>
          </w:p>
        </w:tc>
        <w:tc>
          <w:tcPr>
            <w:tcW w:w="549"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2018</w:t>
            </w:r>
          </w:p>
        </w:tc>
      </w:tr>
      <w:tr w:rsidR="006B453C" w:rsidRPr="006B453C" w:rsidTr="004045EA">
        <w:trPr>
          <w:trHeight w:val="285"/>
        </w:trPr>
        <w:tc>
          <w:tcPr>
            <w:tcW w:w="203" w:type="pct"/>
            <w:vMerge/>
            <w:tcBorders>
              <w:top w:val="nil"/>
              <w:left w:val="single" w:sz="4" w:space="0" w:color="auto"/>
              <w:bottom w:val="single" w:sz="4" w:space="0" w:color="000000"/>
              <w:right w:val="single" w:sz="4" w:space="0" w:color="auto"/>
            </w:tcBorders>
            <w:vAlign w:val="center"/>
            <w:hideMark/>
          </w:tcPr>
          <w:p w:rsidR="006B453C" w:rsidRPr="006B453C" w:rsidRDefault="006B453C" w:rsidP="006B453C">
            <w:pPr>
              <w:jc w:val="left"/>
              <w:rPr>
                <w:rFonts w:ascii="Segoe UI" w:eastAsia="Times New Roman" w:hAnsi="Segoe UI" w:cs="Segoe UI"/>
                <w:sz w:val="20"/>
                <w:szCs w:val="20"/>
                <w:lang w:eastAsia="ru-RU"/>
              </w:rPr>
            </w:pPr>
          </w:p>
        </w:tc>
        <w:tc>
          <w:tcPr>
            <w:tcW w:w="1121" w:type="pct"/>
            <w:vMerge/>
            <w:tcBorders>
              <w:top w:val="nil"/>
              <w:left w:val="single" w:sz="4" w:space="0" w:color="auto"/>
              <w:bottom w:val="single" w:sz="4" w:space="0" w:color="000000"/>
              <w:right w:val="single" w:sz="4" w:space="0" w:color="auto"/>
            </w:tcBorders>
            <w:vAlign w:val="center"/>
            <w:hideMark/>
          </w:tcPr>
          <w:p w:rsidR="006B453C" w:rsidRPr="006B453C" w:rsidRDefault="006B453C" w:rsidP="004045EA">
            <w:pPr>
              <w:jc w:val="center"/>
              <w:rPr>
                <w:rFonts w:ascii="Segoe UI" w:eastAsia="Times New Roman" w:hAnsi="Segoe UI" w:cs="Segoe UI"/>
                <w:sz w:val="20"/>
                <w:szCs w:val="20"/>
                <w:lang w:eastAsia="ru-RU"/>
              </w:rPr>
            </w:pPr>
          </w:p>
        </w:tc>
        <w:tc>
          <w:tcPr>
            <w:tcW w:w="538"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водогрейный</w:t>
            </w:r>
          </w:p>
        </w:tc>
        <w:tc>
          <w:tcPr>
            <w:tcW w:w="723"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КВ-ГМ-0,75-115Н</w:t>
            </w:r>
          </w:p>
        </w:tc>
        <w:tc>
          <w:tcPr>
            <w:tcW w:w="361"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1</w:t>
            </w:r>
          </w:p>
        </w:tc>
        <w:tc>
          <w:tcPr>
            <w:tcW w:w="568"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0,645</w:t>
            </w:r>
          </w:p>
        </w:tc>
        <w:tc>
          <w:tcPr>
            <w:tcW w:w="502"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0,645</w:t>
            </w:r>
          </w:p>
        </w:tc>
        <w:tc>
          <w:tcPr>
            <w:tcW w:w="435"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газ</w:t>
            </w:r>
          </w:p>
        </w:tc>
        <w:tc>
          <w:tcPr>
            <w:tcW w:w="549"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2018</w:t>
            </w:r>
          </w:p>
        </w:tc>
      </w:tr>
      <w:tr w:rsidR="006B453C" w:rsidRPr="006B453C" w:rsidTr="004045EA">
        <w:trPr>
          <w:trHeight w:val="285"/>
        </w:trPr>
        <w:tc>
          <w:tcPr>
            <w:tcW w:w="203" w:type="pct"/>
            <w:tcBorders>
              <w:top w:val="nil"/>
              <w:left w:val="single" w:sz="4" w:space="0" w:color="auto"/>
              <w:bottom w:val="single" w:sz="4" w:space="0" w:color="auto"/>
              <w:right w:val="single" w:sz="4" w:space="0" w:color="auto"/>
            </w:tcBorders>
            <w:shd w:val="clear" w:color="auto" w:fill="auto"/>
            <w:noWrap/>
            <w:vAlign w:val="bottom"/>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8</w:t>
            </w:r>
          </w:p>
        </w:tc>
        <w:tc>
          <w:tcPr>
            <w:tcW w:w="1121"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4045EA">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БМК-9, ул.Советская</w:t>
            </w:r>
          </w:p>
        </w:tc>
        <w:tc>
          <w:tcPr>
            <w:tcW w:w="538"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водогрейный</w:t>
            </w:r>
          </w:p>
        </w:tc>
        <w:tc>
          <w:tcPr>
            <w:tcW w:w="723"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КВ-ГМ-2,32-115Н</w:t>
            </w:r>
          </w:p>
        </w:tc>
        <w:tc>
          <w:tcPr>
            <w:tcW w:w="361"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4</w:t>
            </w:r>
          </w:p>
        </w:tc>
        <w:tc>
          <w:tcPr>
            <w:tcW w:w="568"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1,995</w:t>
            </w:r>
          </w:p>
        </w:tc>
        <w:tc>
          <w:tcPr>
            <w:tcW w:w="502"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7,98</w:t>
            </w:r>
          </w:p>
        </w:tc>
        <w:tc>
          <w:tcPr>
            <w:tcW w:w="435"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газ</w:t>
            </w:r>
          </w:p>
        </w:tc>
        <w:tc>
          <w:tcPr>
            <w:tcW w:w="549"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2018</w:t>
            </w:r>
          </w:p>
        </w:tc>
      </w:tr>
      <w:tr w:rsidR="006B453C" w:rsidRPr="006B453C" w:rsidTr="004045EA">
        <w:trPr>
          <w:trHeight w:val="285"/>
        </w:trPr>
        <w:tc>
          <w:tcPr>
            <w:tcW w:w="203"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9</w:t>
            </w:r>
          </w:p>
        </w:tc>
        <w:tc>
          <w:tcPr>
            <w:tcW w:w="1121" w:type="pct"/>
            <w:vMerge w:val="restart"/>
            <w:tcBorders>
              <w:top w:val="nil"/>
              <w:left w:val="single" w:sz="4" w:space="0" w:color="auto"/>
              <w:bottom w:val="single" w:sz="4" w:space="0" w:color="000000"/>
              <w:right w:val="single" w:sz="4" w:space="0" w:color="auto"/>
            </w:tcBorders>
            <w:shd w:val="clear" w:color="auto" w:fill="auto"/>
            <w:vAlign w:val="center"/>
            <w:hideMark/>
          </w:tcPr>
          <w:p w:rsidR="006B453C" w:rsidRPr="006B453C" w:rsidRDefault="006B453C" w:rsidP="004045EA">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Центральная котельная №4, ул.Заводская,д.4</w:t>
            </w:r>
          </w:p>
        </w:tc>
        <w:tc>
          <w:tcPr>
            <w:tcW w:w="538"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паровой</w:t>
            </w:r>
          </w:p>
        </w:tc>
        <w:tc>
          <w:tcPr>
            <w:tcW w:w="723"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ДКВР-6,5/13</w:t>
            </w:r>
          </w:p>
        </w:tc>
        <w:tc>
          <w:tcPr>
            <w:tcW w:w="361"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1</w:t>
            </w:r>
          </w:p>
        </w:tc>
        <w:tc>
          <w:tcPr>
            <w:tcW w:w="568"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4,225</w:t>
            </w:r>
          </w:p>
        </w:tc>
        <w:tc>
          <w:tcPr>
            <w:tcW w:w="502"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4,225</w:t>
            </w:r>
          </w:p>
        </w:tc>
        <w:tc>
          <w:tcPr>
            <w:tcW w:w="435"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газ</w:t>
            </w:r>
          </w:p>
        </w:tc>
        <w:tc>
          <w:tcPr>
            <w:tcW w:w="549"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1992</w:t>
            </w:r>
          </w:p>
        </w:tc>
      </w:tr>
      <w:tr w:rsidR="006B453C" w:rsidRPr="006B453C" w:rsidTr="004045EA">
        <w:trPr>
          <w:trHeight w:val="285"/>
        </w:trPr>
        <w:tc>
          <w:tcPr>
            <w:tcW w:w="203" w:type="pct"/>
            <w:vMerge/>
            <w:tcBorders>
              <w:top w:val="nil"/>
              <w:left w:val="single" w:sz="4" w:space="0" w:color="auto"/>
              <w:bottom w:val="single" w:sz="4" w:space="0" w:color="000000"/>
              <w:right w:val="single" w:sz="4" w:space="0" w:color="auto"/>
            </w:tcBorders>
            <w:vAlign w:val="center"/>
            <w:hideMark/>
          </w:tcPr>
          <w:p w:rsidR="006B453C" w:rsidRPr="006B453C" w:rsidRDefault="006B453C" w:rsidP="006B453C">
            <w:pPr>
              <w:jc w:val="left"/>
              <w:rPr>
                <w:rFonts w:ascii="Segoe UI" w:eastAsia="Times New Roman" w:hAnsi="Segoe UI" w:cs="Segoe UI"/>
                <w:sz w:val="20"/>
                <w:szCs w:val="20"/>
                <w:lang w:eastAsia="ru-RU"/>
              </w:rPr>
            </w:pPr>
          </w:p>
        </w:tc>
        <w:tc>
          <w:tcPr>
            <w:tcW w:w="1121" w:type="pct"/>
            <w:vMerge/>
            <w:tcBorders>
              <w:top w:val="nil"/>
              <w:left w:val="single" w:sz="4" w:space="0" w:color="auto"/>
              <w:bottom w:val="single" w:sz="4" w:space="0" w:color="000000"/>
              <w:right w:val="single" w:sz="4" w:space="0" w:color="auto"/>
            </w:tcBorders>
            <w:vAlign w:val="center"/>
            <w:hideMark/>
          </w:tcPr>
          <w:p w:rsidR="006B453C" w:rsidRPr="006B453C" w:rsidRDefault="006B453C" w:rsidP="004045EA">
            <w:pPr>
              <w:jc w:val="center"/>
              <w:rPr>
                <w:rFonts w:ascii="Segoe UI" w:eastAsia="Times New Roman" w:hAnsi="Segoe UI" w:cs="Segoe UI"/>
                <w:sz w:val="20"/>
                <w:szCs w:val="20"/>
                <w:lang w:eastAsia="ru-RU"/>
              </w:rPr>
            </w:pPr>
          </w:p>
        </w:tc>
        <w:tc>
          <w:tcPr>
            <w:tcW w:w="538"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водогрейный</w:t>
            </w:r>
          </w:p>
        </w:tc>
        <w:tc>
          <w:tcPr>
            <w:tcW w:w="723"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ДКВРВ-6,5/13</w:t>
            </w:r>
          </w:p>
        </w:tc>
        <w:tc>
          <w:tcPr>
            <w:tcW w:w="361"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1</w:t>
            </w:r>
          </w:p>
        </w:tc>
        <w:tc>
          <w:tcPr>
            <w:tcW w:w="568"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4</w:t>
            </w:r>
          </w:p>
        </w:tc>
        <w:tc>
          <w:tcPr>
            <w:tcW w:w="502"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4</w:t>
            </w:r>
          </w:p>
        </w:tc>
        <w:tc>
          <w:tcPr>
            <w:tcW w:w="435"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газ</w:t>
            </w:r>
          </w:p>
        </w:tc>
        <w:tc>
          <w:tcPr>
            <w:tcW w:w="549"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1992</w:t>
            </w:r>
          </w:p>
        </w:tc>
      </w:tr>
      <w:tr w:rsidR="006B453C" w:rsidRPr="006B453C" w:rsidTr="004045EA">
        <w:trPr>
          <w:trHeight w:val="285"/>
        </w:trPr>
        <w:tc>
          <w:tcPr>
            <w:tcW w:w="203" w:type="pct"/>
            <w:vMerge/>
            <w:tcBorders>
              <w:top w:val="nil"/>
              <w:left w:val="single" w:sz="4" w:space="0" w:color="auto"/>
              <w:bottom w:val="single" w:sz="4" w:space="0" w:color="000000"/>
              <w:right w:val="single" w:sz="4" w:space="0" w:color="auto"/>
            </w:tcBorders>
            <w:vAlign w:val="center"/>
            <w:hideMark/>
          </w:tcPr>
          <w:p w:rsidR="006B453C" w:rsidRPr="006B453C" w:rsidRDefault="006B453C" w:rsidP="006B453C">
            <w:pPr>
              <w:jc w:val="left"/>
              <w:rPr>
                <w:rFonts w:ascii="Segoe UI" w:eastAsia="Times New Roman" w:hAnsi="Segoe UI" w:cs="Segoe UI"/>
                <w:sz w:val="20"/>
                <w:szCs w:val="20"/>
                <w:lang w:eastAsia="ru-RU"/>
              </w:rPr>
            </w:pPr>
          </w:p>
        </w:tc>
        <w:tc>
          <w:tcPr>
            <w:tcW w:w="1121" w:type="pct"/>
            <w:vMerge/>
            <w:tcBorders>
              <w:top w:val="nil"/>
              <w:left w:val="single" w:sz="4" w:space="0" w:color="auto"/>
              <w:bottom w:val="single" w:sz="4" w:space="0" w:color="000000"/>
              <w:right w:val="single" w:sz="4" w:space="0" w:color="auto"/>
            </w:tcBorders>
            <w:vAlign w:val="center"/>
            <w:hideMark/>
          </w:tcPr>
          <w:p w:rsidR="006B453C" w:rsidRPr="006B453C" w:rsidRDefault="006B453C" w:rsidP="004045EA">
            <w:pPr>
              <w:jc w:val="center"/>
              <w:rPr>
                <w:rFonts w:ascii="Segoe UI" w:eastAsia="Times New Roman" w:hAnsi="Segoe UI" w:cs="Segoe UI"/>
                <w:sz w:val="20"/>
                <w:szCs w:val="20"/>
                <w:lang w:eastAsia="ru-RU"/>
              </w:rPr>
            </w:pPr>
          </w:p>
        </w:tc>
        <w:tc>
          <w:tcPr>
            <w:tcW w:w="538"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водогрейный</w:t>
            </w:r>
          </w:p>
        </w:tc>
        <w:tc>
          <w:tcPr>
            <w:tcW w:w="723"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КВГМ-10</w:t>
            </w:r>
          </w:p>
        </w:tc>
        <w:tc>
          <w:tcPr>
            <w:tcW w:w="361"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1</w:t>
            </w:r>
          </w:p>
        </w:tc>
        <w:tc>
          <w:tcPr>
            <w:tcW w:w="568"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10</w:t>
            </w:r>
          </w:p>
        </w:tc>
        <w:tc>
          <w:tcPr>
            <w:tcW w:w="502"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10</w:t>
            </w:r>
          </w:p>
        </w:tc>
        <w:tc>
          <w:tcPr>
            <w:tcW w:w="435"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газ</w:t>
            </w:r>
          </w:p>
        </w:tc>
        <w:tc>
          <w:tcPr>
            <w:tcW w:w="549"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1992</w:t>
            </w:r>
          </w:p>
        </w:tc>
      </w:tr>
      <w:tr w:rsidR="006B453C" w:rsidRPr="006B453C" w:rsidTr="004045EA">
        <w:trPr>
          <w:trHeight w:val="285"/>
        </w:trPr>
        <w:tc>
          <w:tcPr>
            <w:tcW w:w="203" w:type="pct"/>
            <w:vMerge/>
            <w:tcBorders>
              <w:top w:val="nil"/>
              <w:left w:val="single" w:sz="4" w:space="0" w:color="auto"/>
              <w:bottom w:val="single" w:sz="4" w:space="0" w:color="000000"/>
              <w:right w:val="single" w:sz="4" w:space="0" w:color="auto"/>
            </w:tcBorders>
            <w:vAlign w:val="center"/>
            <w:hideMark/>
          </w:tcPr>
          <w:p w:rsidR="006B453C" w:rsidRPr="006B453C" w:rsidRDefault="006B453C" w:rsidP="006B453C">
            <w:pPr>
              <w:jc w:val="left"/>
              <w:rPr>
                <w:rFonts w:ascii="Segoe UI" w:eastAsia="Times New Roman" w:hAnsi="Segoe UI" w:cs="Segoe UI"/>
                <w:sz w:val="20"/>
                <w:szCs w:val="20"/>
                <w:lang w:eastAsia="ru-RU"/>
              </w:rPr>
            </w:pPr>
          </w:p>
        </w:tc>
        <w:tc>
          <w:tcPr>
            <w:tcW w:w="1121" w:type="pct"/>
            <w:vMerge/>
            <w:tcBorders>
              <w:top w:val="nil"/>
              <w:left w:val="single" w:sz="4" w:space="0" w:color="auto"/>
              <w:bottom w:val="single" w:sz="4" w:space="0" w:color="000000"/>
              <w:right w:val="single" w:sz="4" w:space="0" w:color="auto"/>
            </w:tcBorders>
            <w:vAlign w:val="center"/>
            <w:hideMark/>
          </w:tcPr>
          <w:p w:rsidR="006B453C" w:rsidRPr="006B453C" w:rsidRDefault="006B453C" w:rsidP="004045EA">
            <w:pPr>
              <w:jc w:val="center"/>
              <w:rPr>
                <w:rFonts w:ascii="Segoe UI" w:eastAsia="Times New Roman" w:hAnsi="Segoe UI" w:cs="Segoe UI"/>
                <w:sz w:val="20"/>
                <w:szCs w:val="20"/>
                <w:lang w:eastAsia="ru-RU"/>
              </w:rPr>
            </w:pPr>
          </w:p>
        </w:tc>
        <w:tc>
          <w:tcPr>
            <w:tcW w:w="538"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водогрейный</w:t>
            </w:r>
          </w:p>
        </w:tc>
        <w:tc>
          <w:tcPr>
            <w:tcW w:w="723"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Витермо</w:t>
            </w:r>
          </w:p>
        </w:tc>
        <w:tc>
          <w:tcPr>
            <w:tcW w:w="361"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1</w:t>
            </w:r>
          </w:p>
        </w:tc>
        <w:tc>
          <w:tcPr>
            <w:tcW w:w="568"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3,5</w:t>
            </w:r>
          </w:p>
        </w:tc>
        <w:tc>
          <w:tcPr>
            <w:tcW w:w="502"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3,5</w:t>
            </w:r>
          </w:p>
        </w:tc>
        <w:tc>
          <w:tcPr>
            <w:tcW w:w="435"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газ</w:t>
            </w:r>
          </w:p>
        </w:tc>
        <w:tc>
          <w:tcPr>
            <w:tcW w:w="549"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1992</w:t>
            </w:r>
          </w:p>
        </w:tc>
      </w:tr>
      <w:tr w:rsidR="006B453C" w:rsidRPr="006B453C" w:rsidTr="004045EA">
        <w:trPr>
          <w:trHeight w:val="285"/>
        </w:trPr>
        <w:tc>
          <w:tcPr>
            <w:tcW w:w="203" w:type="pct"/>
            <w:tcBorders>
              <w:top w:val="nil"/>
              <w:left w:val="single" w:sz="4" w:space="0" w:color="auto"/>
              <w:bottom w:val="single" w:sz="4" w:space="0" w:color="auto"/>
              <w:right w:val="single" w:sz="4" w:space="0" w:color="auto"/>
            </w:tcBorders>
            <w:shd w:val="clear" w:color="auto" w:fill="auto"/>
            <w:noWrap/>
            <w:vAlign w:val="bottom"/>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10</w:t>
            </w:r>
          </w:p>
        </w:tc>
        <w:tc>
          <w:tcPr>
            <w:tcW w:w="1121" w:type="pct"/>
            <w:tcBorders>
              <w:top w:val="nil"/>
              <w:left w:val="nil"/>
              <w:bottom w:val="nil"/>
              <w:right w:val="single" w:sz="4" w:space="0" w:color="auto"/>
            </w:tcBorders>
            <w:shd w:val="clear" w:color="auto" w:fill="auto"/>
            <w:noWrap/>
            <w:vAlign w:val="center"/>
            <w:hideMark/>
          </w:tcPr>
          <w:p w:rsidR="006B453C" w:rsidRPr="006B453C" w:rsidRDefault="006B453C" w:rsidP="004045EA">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БМК-10, ул.Набережная, д.18</w:t>
            </w:r>
          </w:p>
        </w:tc>
        <w:tc>
          <w:tcPr>
            <w:tcW w:w="538"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водогрейный</w:t>
            </w:r>
          </w:p>
        </w:tc>
        <w:tc>
          <w:tcPr>
            <w:tcW w:w="723"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UNICAL MODAL 76</w:t>
            </w:r>
          </w:p>
        </w:tc>
        <w:tc>
          <w:tcPr>
            <w:tcW w:w="361"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2</w:t>
            </w:r>
          </w:p>
        </w:tc>
        <w:tc>
          <w:tcPr>
            <w:tcW w:w="568"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0,065</w:t>
            </w:r>
          </w:p>
        </w:tc>
        <w:tc>
          <w:tcPr>
            <w:tcW w:w="502"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0,13</w:t>
            </w:r>
          </w:p>
        </w:tc>
        <w:tc>
          <w:tcPr>
            <w:tcW w:w="435"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газ</w:t>
            </w:r>
          </w:p>
        </w:tc>
        <w:tc>
          <w:tcPr>
            <w:tcW w:w="549"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2013</w:t>
            </w:r>
          </w:p>
        </w:tc>
      </w:tr>
      <w:tr w:rsidR="006B453C" w:rsidRPr="006B453C" w:rsidTr="004045EA">
        <w:trPr>
          <w:trHeight w:val="570"/>
        </w:trPr>
        <w:tc>
          <w:tcPr>
            <w:tcW w:w="203" w:type="pct"/>
            <w:tcBorders>
              <w:top w:val="nil"/>
              <w:left w:val="single" w:sz="4" w:space="0" w:color="auto"/>
              <w:bottom w:val="single" w:sz="4" w:space="0" w:color="auto"/>
              <w:right w:val="nil"/>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11</w:t>
            </w:r>
          </w:p>
        </w:tc>
        <w:tc>
          <w:tcPr>
            <w:tcW w:w="11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B453C" w:rsidRPr="006B453C" w:rsidRDefault="006B453C" w:rsidP="004045EA">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Котельная г. Гагарин, пр. Первомайский, 1</w:t>
            </w:r>
          </w:p>
        </w:tc>
        <w:tc>
          <w:tcPr>
            <w:tcW w:w="538"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водогрейный</w:t>
            </w:r>
          </w:p>
        </w:tc>
        <w:tc>
          <w:tcPr>
            <w:tcW w:w="723" w:type="pct"/>
            <w:tcBorders>
              <w:top w:val="nil"/>
              <w:left w:val="nil"/>
              <w:bottom w:val="single" w:sz="4" w:space="0" w:color="auto"/>
              <w:right w:val="single" w:sz="4" w:space="0" w:color="auto"/>
            </w:tcBorders>
            <w:shd w:val="clear" w:color="000000" w:fill="FFFFFF"/>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THERM TRIO 90T</w:t>
            </w:r>
          </w:p>
        </w:tc>
        <w:tc>
          <w:tcPr>
            <w:tcW w:w="361"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4</w:t>
            </w:r>
          </w:p>
        </w:tc>
        <w:tc>
          <w:tcPr>
            <w:tcW w:w="568" w:type="pct"/>
            <w:tcBorders>
              <w:top w:val="nil"/>
              <w:left w:val="nil"/>
              <w:bottom w:val="single" w:sz="4" w:space="0" w:color="auto"/>
              <w:right w:val="single" w:sz="4" w:space="0" w:color="auto"/>
            </w:tcBorders>
            <w:shd w:val="clear" w:color="000000" w:fill="FFFFFF"/>
            <w:vAlign w:val="center"/>
            <w:hideMark/>
          </w:tcPr>
          <w:p w:rsidR="006B453C" w:rsidRPr="006B453C" w:rsidRDefault="006B453C" w:rsidP="006B453C">
            <w:pPr>
              <w:jc w:val="center"/>
              <w:rPr>
                <w:rFonts w:ascii="Segoe UI" w:eastAsia="Times New Roman" w:hAnsi="Segoe UI" w:cs="Segoe UI"/>
                <w:color w:val="000000"/>
                <w:sz w:val="20"/>
                <w:szCs w:val="20"/>
                <w:lang w:eastAsia="ru-RU"/>
              </w:rPr>
            </w:pPr>
            <w:r w:rsidRPr="006B453C">
              <w:rPr>
                <w:rFonts w:ascii="Segoe UI" w:eastAsia="Times New Roman" w:hAnsi="Segoe UI" w:cs="Segoe UI"/>
                <w:color w:val="000000"/>
                <w:sz w:val="20"/>
                <w:szCs w:val="20"/>
                <w:lang w:eastAsia="ru-RU"/>
              </w:rPr>
              <w:t>0,0770</w:t>
            </w:r>
          </w:p>
        </w:tc>
        <w:tc>
          <w:tcPr>
            <w:tcW w:w="502"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0,308</w:t>
            </w:r>
          </w:p>
        </w:tc>
        <w:tc>
          <w:tcPr>
            <w:tcW w:w="435"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газ</w:t>
            </w:r>
          </w:p>
        </w:tc>
        <w:tc>
          <w:tcPr>
            <w:tcW w:w="549" w:type="pct"/>
            <w:tcBorders>
              <w:top w:val="nil"/>
              <w:left w:val="nil"/>
              <w:bottom w:val="single" w:sz="4" w:space="0" w:color="auto"/>
              <w:right w:val="single" w:sz="4" w:space="0" w:color="auto"/>
            </w:tcBorders>
            <w:shd w:val="clear" w:color="000000" w:fill="FFFFFF"/>
            <w:vAlign w:val="center"/>
            <w:hideMark/>
          </w:tcPr>
          <w:p w:rsidR="006B453C" w:rsidRPr="006B453C" w:rsidRDefault="006B453C" w:rsidP="006B453C">
            <w:pPr>
              <w:jc w:val="center"/>
              <w:rPr>
                <w:rFonts w:ascii="Segoe UI" w:eastAsia="Times New Roman" w:hAnsi="Segoe UI" w:cs="Segoe UI"/>
                <w:color w:val="000000"/>
                <w:sz w:val="20"/>
                <w:szCs w:val="20"/>
                <w:lang w:eastAsia="ru-RU"/>
              </w:rPr>
            </w:pPr>
            <w:r w:rsidRPr="006B453C">
              <w:rPr>
                <w:rFonts w:ascii="Segoe UI" w:eastAsia="Times New Roman" w:hAnsi="Segoe UI" w:cs="Segoe UI"/>
                <w:color w:val="000000"/>
                <w:sz w:val="20"/>
                <w:szCs w:val="20"/>
                <w:lang w:eastAsia="ru-RU"/>
              </w:rPr>
              <w:t>2008</w:t>
            </w:r>
          </w:p>
        </w:tc>
      </w:tr>
      <w:tr w:rsidR="006B453C" w:rsidRPr="006B453C" w:rsidTr="004045EA">
        <w:trPr>
          <w:trHeight w:val="570"/>
        </w:trPr>
        <w:tc>
          <w:tcPr>
            <w:tcW w:w="203" w:type="pct"/>
            <w:tcBorders>
              <w:top w:val="nil"/>
              <w:left w:val="single" w:sz="4" w:space="0" w:color="auto"/>
              <w:bottom w:val="single" w:sz="4" w:space="0" w:color="auto"/>
              <w:right w:val="nil"/>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12</w:t>
            </w:r>
          </w:p>
        </w:tc>
        <w:tc>
          <w:tcPr>
            <w:tcW w:w="1121" w:type="pct"/>
            <w:tcBorders>
              <w:top w:val="nil"/>
              <w:left w:val="single" w:sz="4" w:space="0" w:color="auto"/>
              <w:bottom w:val="single" w:sz="4" w:space="0" w:color="auto"/>
              <w:right w:val="single" w:sz="4" w:space="0" w:color="auto"/>
            </w:tcBorders>
            <w:shd w:val="clear" w:color="auto" w:fill="auto"/>
            <w:vAlign w:val="center"/>
            <w:hideMark/>
          </w:tcPr>
          <w:p w:rsidR="006B453C" w:rsidRPr="006B453C" w:rsidRDefault="006B453C" w:rsidP="004045EA">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Котельная г. Гагарин, ул. Комсомольская, 9</w:t>
            </w:r>
          </w:p>
        </w:tc>
        <w:tc>
          <w:tcPr>
            <w:tcW w:w="538"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водогрейный</w:t>
            </w:r>
          </w:p>
        </w:tc>
        <w:tc>
          <w:tcPr>
            <w:tcW w:w="723" w:type="pct"/>
            <w:tcBorders>
              <w:top w:val="nil"/>
              <w:left w:val="nil"/>
              <w:bottom w:val="single" w:sz="4" w:space="0" w:color="auto"/>
              <w:right w:val="single" w:sz="4" w:space="0" w:color="auto"/>
            </w:tcBorders>
            <w:shd w:val="clear" w:color="000000" w:fill="FFFFFF"/>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THERM TRIO 90T</w:t>
            </w:r>
          </w:p>
        </w:tc>
        <w:tc>
          <w:tcPr>
            <w:tcW w:w="361"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2</w:t>
            </w:r>
          </w:p>
        </w:tc>
        <w:tc>
          <w:tcPr>
            <w:tcW w:w="568" w:type="pct"/>
            <w:tcBorders>
              <w:top w:val="nil"/>
              <w:left w:val="nil"/>
              <w:bottom w:val="single" w:sz="4" w:space="0" w:color="auto"/>
              <w:right w:val="single" w:sz="4" w:space="0" w:color="auto"/>
            </w:tcBorders>
            <w:shd w:val="clear" w:color="000000" w:fill="FFFFFF"/>
            <w:vAlign w:val="center"/>
            <w:hideMark/>
          </w:tcPr>
          <w:p w:rsidR="006B453C" w:rsidRPr="006B453C" w:rsidRDefault="006B453C" w:rsidP="006B453C">
            <w:pPr>
              <w:jc w:val="center"/>
              <w:rPr>
                <w:rFonts w:ascii="Segoe UI" w:eastAsia="Times New Roman" w:hAnsi="Segoe UI" w:cs="Segoe UI"/>
                <w:color w:val="000000"/>
                <w:sz w:val="20"/>
                <w:szCs w:val="20"/>
                <w:lang w:eastAsia="ru-RU"/>
              </w:rPr>
            </w:pPr>
            <w:r w:rsidRPr="006B453C">
              <w:rPr>
                <w:rFonts w:ascii="Segoe UI" w:eastAsia="Times New Roman" w:hAnsi="Segoe UI" w:cs="Segoe UI"/>
                <w:color w:val="000000"/>
                <w:sz w:val="20"/>
                <w:szCs w:val="20"/>
                <w:lang w:eastAsia="ru-RU"/>
              </w:rPr>
              <w:t>0,0770</w:t>
            </w:r>
          </w:p>
        </w:tc>
        <w:tc>
          <w:tcPr>
            <w:tcW w:w="502"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0,154</w:t>
            </w:r>
          </w:p>
        </w:tc>
        <w:tc>
          <w:tcPr>
            <w:tcW w:w="435"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газ</w:t>
            </w:r>
          </w:p>
        </w:tc>
        <w:tc>
          <w:tcPr>
            <w:tcW w:w="549" w:type="pct"/>
            <w:tcBorders>
              <w:top w:val="nil"/>
              <w:left w:val="nil"/>
              <w:bottom w:val="single" w:sz="4" w:space="0" w:color="auto"/>
              <w:right w:val="single" w:sz="4" w:space="0" w:color="auto"/>
            </w:tcBorders>
            <w:shd w:val="clear" w:color="000000" w:fill="FFFFFF"/>
            <w:vAlign w:val="center"/>
            <w:hideMark/>
          </w:tcPr>
          <w:p w:rsidR="006B453C" w:rsidRPr="006B453C" w:rsidRDefault="006B453C" w:rsidP="006B453C">
            <w:pPr>
              <w:jc w:val="center"/>
              <w:rPr>
                <w:rFonts w:ascii="Segoe UI" w:eastAsia="Times New Roman" w:hAnsi="Segoe UI" w:cs="Segoe UI"/>
                <w:color w:val="000000"/>
                <w:sz w:val="20"/>
                <w:szCs w:val="20"/>
                <w:lang w:eastAsia="ru-RU"/>
              </w:rPr>
            </w:pPr>
            <w:r w:rsidRPr="006B453C">
              <w:rPr>
                <w:rFonts w:ascii="Segoe UI" w:eastAsia="Times New Roman" w:hAnsi="Segoe UI" w:cs="Segoe UI"/>
                <w:color w:val="000000"/>
                <w:sz w:val="20"/>
                <w:szCs w:val="20"/>
                <w:lang w:eastAsia="ru-RU"/>
              </w:rPr>
              <w:t>2010</w:t>
            </w:r>
          </w:p>
        </w:tc>
      </w:tr>
      <w:tr w:rsidR="006B453C" w:rsidRPr="006B453C" w:rsidTr="004045EA">
        <w:trPr>
          <w:trHeight w:val="570"/>
        </w:trPr>
        <w:tc>
          <w:tcPr>
            <w:tcW w:w="203" w:type="pct"/>
            <w:tcBorders>
              <w:top w:val="nil"/>
              <w:left w:val="single" w:sz="4" w:space="0" w:color="auto"/>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13</w:t>
            </w:r>
          </w:p>
        </w:tc>
        <w:tc>
          <w:tcPr>
            <w:tcW w:w="1121" w:type="pct"/>
            <w:tcBorders>
              <w:top w:val="nil"/>
              <w:left w:val="nil"/>
              <w:bottom w:val="single" w:sz="4" w:space="0" w:color="auto"/>
              <w:right w:val="single" w:sz="4" w:space="0" w:color="auto"/>
            </w:tcBorders>
            <w:shd w:val="clear" w:color="auto" w:fill="auto"/>
            <w:vAlign w:val="center"/>
            <w:hideMark/>
          </w:tcPr>
          <w:p w:rsidR="006B453C" w:rsidRPr="006B453C" w:rsidRDefault="006B453C" w:rsidP="004045EA">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Котельная г. Гагарин, ул. Советская д. 64а, ФОК «Восток»</w:t>
            </w:r>
          </w:p>
        </w:tc>
        <w:tc>
          <w:tcPr>
            <w:tcW w:w="538"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водогрейный</w:t>
            </w:r>
          </w:p>
        </w:tc>
        <w:tc>
          <w:tcPr>
            <w:tcW w:w="723" w:type="pct"/>
            <w:tcBorders>
              <w:top w:val="nil"/>
              <w:left w:val="nil"/>
              <w:bottom w:val="single" w:sz="4" w:space="0" w:color="auto"/>
              <w:right w:val="single" w:sz="4" w:space="0" w:color="auto"/>
            </w:tcBorders>
            <w:shd w:val="clear" w:color="000000" w:fill="FFFFFF"/>
            <w:vAlign w:val="center"/>
            <w:hideMark/>
          </w:tcPr>
          <w:p w:rsidR="006B453C" w:rsidRPr="006B453C" w:rsidRDefault="006B453C" w:rsidP="006B453C">
            <w:pPr>
              <w:jc w:val="center"/>
              <w:rPr>
                <w:rFonts w:ascii="Segoe UI" w:eastAsia="Times New Roman" w:hAnsi="Segoe UI" w:cs="Segoe UI"/>
                <w:color w:val="000000"/>
                <w:sz w:val="20"/>
                <w:szCs w:val="20"/>
                <w:lang w:eastAsia="ru-RU"/>
              </w:rPr>
            </w:pPr>
            <w:r w:rsidRPr="006B453C">
              <w:rPr>
                <w:rFonts w:ascii="Segoe UI" w:eastAsia="Times New Roman" w:hAnsi="Segoe UI" w:cs="Segoe UI"/>
                <w:color w:val="000000"/>
                <w:sz w:val="20"/>
                <w:szCs w:val="20"/>
                <w:lang w:eastAsia="ru-RU"/>
              </w:rPr>
              <w:t>КЧМ-5</w:t>
            </w:r>
          </w:p>
        </w:tc>
        <w:tc>
          <w:tcPr>
            <w:tcW w:w="361"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4</w:t>
            </w:r>
          </w:p>
        </w:tc>
        <w:tc>
          <w:tcPr>
            <w:tcW w:w="568" w:type="pct"/>
            <w:tcBorders>
              <w:top w:val="nil"/>
              <w:left w:val="nil"/>
              <w:bottom w:val="single" w:sz="4" w:space="0" w:color="auto"/>
              <w:right w:val="single" w:sz="4" w:space="0" w:color="auto"/>
            </w:tcBorders>
            <w:shd w:val="clear" w:color="000000" w:fill="FFFFFF"/>
            <w:vAlign w:val="center"/>
            <w:hideMark/>
          </w:tcPr>
          <w:p w:rsidR="006B453C" w:rsidRPr="006B453C" w:rsidRDefault="006B453C" w:rsidP="006B453C">
            <w:pPr>
              <w:jc w:val="center"/>
              <w:rPr>
                <w:rFonts w:ascii="Segoe UI" w:eastAsia="Times New Roman" w:hAnsi="Segoe UI" w:cs="Segoe UI"/>
                <w:color w:val="000000"/>
                <w:sz w:val="20"/>
                <w:szCs w:val="20"/>
                <w:lang w:eastAsia="ru-RU"/>
              </w:rPr>
            </w:pPr>
            <w:r w:rsidRPr="006B453C">
              <w:rPr>
                <w:rFonts w:ascii="Segoe UI" w:eastAsia="Times New Roman" w:hAnsi="Segoe UI" w:cs="Segoe UI"/>
                <w:color w:val="000000"/>
                <w:sz w:val="20"/>
                <w:szCs w:val="20"/>
                <w:lang w:eastAsia="ru-RU"/>
              </w:rPr>
              <w:t>0,0690</w:t>
            </w:r>
          </w:p>
        </w:tc>
        <w:tc>
          <w:tcPr>
            <w:tcW w:w="502"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0,276</w:t>
            </w:r>
          </w:p>
        </w:tc>
        <w:tc>
          <w:tcPr>
            <w:tcW w:w="435"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газ</w:t>
            </w:r>
          </w:p>
        </w:tc>
        <w:tc>
          <w:tcPr>
            <w:tcW w:w="549" w:type="pct"/>
            <w:tcBorders>
              <w:top w:val="nil"/>
              <w:left w:val="nil"/>
              <w:bottom w:val="single" w:sz="4" w:space="0" w:color="auto"/>
              <w:right w:val="single" w:sz="4" w:space="0" w:color="auto"/>
            </w:tcBorders>
            <w:shd w:val="clear" w:color="000000" w:fill="FFFFFF"/>
            <w:vAlign w:val="center"/>
            <w:hideMark/>
          </w:tcPr>
          <w:p w:rsidR="006B453C" w:rsidRPr="006B453C" w:rsidRDefault="006B453C" w:rsidP="006B453C">
            <w:pPr>
              <w:jc w:val="center"/>
              <w:rPr>
                <w:rFonts w:ascii="Segoe UI" w:eastAsia="Times New Roman" w:hAnsi="Segoe UI" w:cs="Segoe UI"/>
                <w:color w:val="000000"/>
                <w:sz w:val="20"/>
                <w:szCs w:val="20"/>
                <w:lang w:eastAsia="ru-RU"/>
              </w:rPr>
            </w:pPr>
            <w:r w:rsidRPr="006B453C">
              <w:rPr>
                <w:rFonts w:ascii="Segoe UI" w:eastAsia="Times New Roman" w:hAnsi="Segoe UI" w:cs="Segoe UI"/>
                <w:color w:val="000000"/>
                <w:sz w:val="20"/>
                <w:szCs w:val="20"/>
                <w:lang w:eastAsia="ru-RU"/>
              </w:rPr>
              <w:t>н/д</w:t>
            </w:r>
          </w:p>
        </w:tc>
      </w:tr>
      <w:tr w:rsidR="006B453C" w:rsidRPr="006B453C" w:rsidTr="004045EA">
        <w:trPr>
          <w:trHeight w:val="570"/>
        </w:trPr>
        <w:tc>
          <w:tcPr>
            <w:tcW w:w="203" w:type="pct"/>
            <w:tcBorders>
              <w:top w:val="nil"/>
              <w:left w:val="single" w:sz="4" w:space="0" w:color="auto"/>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14</w:t>
            </w:r>
          </w:p>
        </w:tc>
        <w:tc>
          <w:tcPr>
            <w:tcW w:w="1121" w:type="pct"/>
            <w:tcBorders>
              <w:top w:val="nil"/>
              <w:left w:val="nil"/>
              <w:bottom w:val="single" w:sz="4" w:space="0" w:color="auto"/>
              <w:right w:val="single" w:sz="4" w:space="0" w:color="auto"/>
            </w:tcBorders>
            <w:shd w:val="clear" w:color="auto" w:fill="auto"/>
            <w:vAlign w:val="center"/>
            <w:hideMark/>
          </w:tcPr>
          <w:p w:rsidR="006B453C" w:rsidRPr="006B453C" w:rsidRDefault="006B453C" w:rsidP="004045EA">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Котельная д. Акатово, Акатовская школа</w:t>
            </w:r>
          </w:p>
        </w:tc>
        <w:tc>
          <w:tcPr>
            <w:tcW w:w="538"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водогрейный</w:t>
            </w:r>
          </w:p>
        </w:tc>
        <w:tc>
          <w:tcPr>
            <w:tcW w:w="723" w:type="pct"/>
            <w:tcBorders>
              <w:top w:val="nil"/>
              <w:left w:val="nil"/>
              <w:bottom w:val="single" w:sz="4" w:space="0" w:color="auto"/>
              <w:right w:val="single" w:sz="4" w:space="0" w:color="auto"/>
            </w:tcBorders>
            <w:shd w:val="clear" w:color="000000" w:fill="FFFFFF"/>
            <w:vAlign w:val="center"/>
            <w:hideMark/>
          </w:tcPr>
          <w:p w:rsidR="006B453C" w:rsidRPr="006B453C" w:rsidRDefault="006B453C" w:rsidP="006B453C">
            <w:pPr>
              <w:jc w:val="center"/>
              <w:rPr>
                <w:rFonts w:ascii="Segoe UI" w:eastAsia="Times New Roman" w:hAnsi="Segoe UI" w:cs="Segoe UI"/>
                <w:color w:val="000000"/>
                <w:sz w:val="20"/>
                <w:szCs w:val="20"/>
                <w:lang w:eastAsia="ru-RU"/>
              </w:rPr>
            </w:pPr>
            <w:r w:rsidRPr="006B453C">
              <w:rPr>
                <w:rFonts w:ascii="Segoe UI" w:eastAsia="Times New Roman" w:hAnsi="Segoe UI" w:cs="Segoe UI"/>
                <w:color w:val="000000"/>
                <w:sz w:val="20"/>
                <w:szCs w:val="20"/>
                <w:lang w:eastAsia="ru-RU"/>
              </w:rPr>
              <w:t>КГТ-0,16</w:t>
            </w:r>
          </w:p>
        </w:tc>
        <w:tc>
          <w:tcPr>
            <w:tcW w:w="361"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2</w:t>
            </w:r>
          </w:p>
        </w:tc>
        <w:tc>
          <w:tcPr>
            <w:tcW w:w="568" w:type="pct"/>
            <w:tcBorders>
              <w:top w:val="nil"/>
              <w:left w:val="nil"/>
              <w:bottom w:val="single" w:sz="4" w:space="0" w:color="auto"/>
              <w:right w:val="single" w:sz="4" w:space="0" w:color="auto"/>
            </w:tcBorders>
            <w:shd w:val="clear" w:color="000000" w:fill="FFFFFF"/>
            <w:vAlign w:val="center"/>
            <w:hideMark/>
          </w:tcPr>
          <w:p w:rsidR="006B453C" w:rsidRPr="006B453C" w:rsidRDefault="006B453C" w:rsidP="006B453C">
            <w:pPr>
              <w:jc w:val="center"/>
              <w:rPr>
                <w:rFonts w:ascii="Segoe UI" w:eastAsia="Times New Roman" w:hAnsi="Segoe UI" w:cs="Segoe UI"/>
                <w:color w:val="000000"/>
                <w:sz w:val="20"/>
                <w:szCs w:val="20"/>
                <w:lang w:eastAsia="ru-RU"/>
              </w:rPr>
            </w:pPr>
            <w:r w:rsidRPr="006B453C">
              <w:rPr>
                <w:rFonts w:ascii="Segoe UI" w:eastAsia="Times New Roman" w:hAnsi="Segoe UI" w:cs="Segoe UI"/>
                <w:color w:val="000000"/>
                <w:sz w:val="20"/>
                <w:szCs w:val="20"/>
                <w:lang w:eastAsia="ru-RU"/>
              </w:rPr>
              <w:t>0,1375</w:t>
            </w:r>
          </w:p>
        </w:tc>
        <w:tc>
          <w:tcPr>
            <w:tcW w:w="502"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0,275</w:t>
            </w:r>
          </w:p>
        </w:tc>
        <w:tc>
          <w:tcPr>
            <w:tcW w:w="435"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газ</w:t>
            </w:r>
          </w:p>
        </w:tc>
        <w:tc>
          <w:tcPr>
            <w:tcW w:w="549" w:type="pct"/>
            <w:tcBorders>
              <w:top w:val="nil"/>
              <w:left w:val="nil"/>
              <w:bottom w:val="single" w:sz="4" w:space="0" w:color="auto"/>
              <w:right w:val="single" w:sz="4" w:space="0" w:color="auto"/>
            </w:tcBorders>
            <w:shd w:val="clear" w:color="000000" w:fill="FFFFFF"/>
            <w:vAlign w:val="center"/>
            <w:hideMark/>
          </w:tcPr>
          <w:p w:rsidR="006B453C" w:rsidRPr="006B453C" w:rsidRDefault="006B453C" w:rsidP="006B453C">
            <w:pPr>
              <w:jc w:val="center"/>
              <w:rPr>
                <w:rFonts w:ascii="Segoe UI" w:eastAsia="Times New Roman" w:hAnsi="Segoe UI" w:cs="Segoe UI"/>
                <w:color w:val="000000"/>
                <w:sz w:val="20"/>
                <w:szCs w:val="20"/>
                <w:lang w:eastAsia="ru-RU"/>
              </w:rPr>
            </w:pPr>
            <w:r w:rsidRPr="006B453C">
              <w:rPr>
                <w:rFonts w:ascii="Segoe UI" w:eastAsia="Times New Roman" w:hAnsi="Segoe UI" w:cs="Segoe UI"/>
                <w:color w:val="000000"/>
                <w:sz w:val="20"/>
                <w:szCs w:val="20"/>
                <w:lang w:eastAsia="ru-RU"/>
              </w:rPr>
              <w:t>2014</w:t>
            </w:r>
          </w:p>
        </w:tc>
      </w:tr>
      <w:tr w:rsidR="006B453C" w:rsidRPr="006B453C" w:rsidTr="004045EA">
        <w:trPr>
          <w:trHeight w:val="570"/>
        </w:trPr>
        <w:tc>
          <w:tcPr>
            <w:tcW w:w="203" w:type="pct"/>
            <w:tcBorders>
              <w:top w:val="nil"/>
              <w:left w:val="single" w:sz="4" w:space="0" w:color="auto"/>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15</w:t>
            </w:r>
          </w:p>
        </w:tc>
        <w:tc>
          <w:tcPr>
            <w:tcW w:w="1121" w:type="pct"/>
            <w:tcBorders>
              <w:top w:val="nil"/>
              <w:left w:val="nil"/>
              <w:bottom w:val="single" w:sz="4" w:space="0" w:color="auto"/>
              <w:right w:val="single" w:sz="4" w:space="0" w:color="auto"/>
            </w:tcBorders>
            <w:shd w:val="clear" w:color="auto" w:fill="auto"/>
            <w:vAlign w:val="center"/>
            <w:hideMark/>
          </w:tcPr>
          <w:p w:rsidR="006B453C" w:rsidRPr="006B453C" w:rsidRDefault="006B453C" w:rsidP="004045EA">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Котельная д. Никольское, Никольская школа</w:t>
            </w:r>
          </w:p>
        </w:tc>
        <w:tc>
          <w:tcPr>
            <w:tcW w:w="538"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водогрейный</w:t>
            </w:r>
          </w:p>
        </w:tc>
        <w:tc>
          <w:tcPr>
            <w:tcW w:w="723" w:type="pct"/>
            <w:tcBorders>
              <w:top w:val="nil"/>
              <w:left w:val="nil"/>
              <w:bottom w:val="single" w:sz="4" w:space="0" w:color="auto"/>
              <w:right w:val="single" w:sz="4" w:space="0" w:color="auto"/>
            </w:tcBorders>
            <w:shd w:val="clear" w:color="000000" w:fill="FFFFFF"/>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THERM TRIO 90T</w:t>
            </w:r>
          </w:p>
        </w:tc>
        <w:tc>
          <w:tcPr>
            <w:tcW w:w="361"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3</w:t>
            </w:r>
          </w:p>
        </w:tc>
        <w:tc>
          <w:tcPr>
            <w:tcW w:w="568" w:type="pct"/>
            <w:tcBorders>
              <w:top w:val="nil"/>
              <w:left w:val="nil"/>
              <w:bottom w:val="single" w:sz="4" w:space="0" w:color="auto"/>
              <w:right w:val="single" w:sz="4" w:space="0" w:color="auto"/>
            </w:tcBorders>
            <w:shd w:val="clear" w:color="000000" w:fill="FFFFFF"/>
            <w:vAlign w:val="center"/>
            <w:hideMark/>
          </w:tcPr>
          <w:p w:rsidR="006B453C" w:rsidRPr="006B453C" w:rsidRDefault="006B453C" w:rsidP="006B453C">
            <w:pPr>
              <w:jc w:val="center"/>
              <w:rPr>
                <w:rFonts w:ascii="Segoe UI" w:eastAsia="Times New Roman" w:hAnsi="Segoe UI" w:cs="Segoe UI"/>
                <w:color w:val="000000"/>
                <w:sz w:val="20"/>
                <w:szCs w:val="20"/>
                <w:lang w:eastAsia="ru-RU"/>
              </w:rPr>
            </w:pPr>
            <w:r w:rsidRPr="006B453C">
              <w:rPr>
                <w:rFonts w:ascii="Segoe UI" w:eastAsia="Times New Roman" w:hAnsi="Segoe UI" w:cs="Segoe UI"/>
                <w:color w:val="000000"/>
                <w:sz w:val="20"/>
                <w:szCs w:val="20"/>
                <w:lang w:eastAsia="ru-RU"/>
              </w:rPr>
              <w:t>0,0710</w:t>
            </w:r>
          </w:p>
        </w:tc>
        <w:tc>
          <w:tcPr>
            <w:tcW w:w="502"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0,213</w:t>
            </w:r>
          </w:p>
        </w:tc>
        <w:tc>
          <w:tcPr>
            <w:tcW w:w="435"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газ</w:t>
            </w:r>
          </w:p>
        </w:tc>
        <w:tc>
          <w:tcPr>
            <w:tcW w:w="549" w:type="pct"/>
            <w:tcBorders>
              <w:top w:val="nil"/>
              <w:left w:val="nil"/>
              <w:bottom w:val="single" w:sz="4" w:space="0" w:color="auto"/>
              <w:right w:val="single" w:sz="4" w:space="0" w:color="auto"/>
            </w:tcBorders>
            <w:shd w:val="clear" w:color="000000" w:fill="FFFFFF"/>
            <w:vAlign w:val="center"/>
            <w:hideMark/>
          </w:tcPr>
          <w:p w:rsidR="006B453C" w:rsidRPr="006B453C" w:rsidRDefault="006B453C" w:rsidP="006B453C">
            <w:pPr>
              <w:jc w:val="center"/>
              <w:rPr>
                <w:rFonts w:ascii="Segoe UI" w:eastAsia="Times New Roman" w:hAnsi="Segoe UI" w:cs="Segoe UI"/>
                <w:color w:val="000000"/>
                <w:sz w:val="20"/>
                <w:szCs w:val="20"/>
                <w:lang w:eastAsia="ru-RU"/>
              </w:rPr>
            </w:pPr>
            <w:r w:rsidRPr="006B453C">
              <w:rPr>
                <w:rFonts w:ascii="Segoe UI" w:eastAsia="Times New Roman" w:hAnsi="Segoe UI" w:cs="Segoe UI"/>
                <w:color w:val="000000"/>
                <w:sz w:val="20"/>
                <w:szCs w:val="20"/>
                <w:lang w:eastAsia="ru-RU"/>
              </w:rPr>
              <w:t>2008</w:t>
            </w:r>
          </w:p>
        </w:tc>
      </w:tr>
      <w:tr w:rsidR="006B453C" w:rsidRPr="006B453C" w:rsidTr="004045EA">
        <w:trPr>
          <w:trHeight w:val="570"/>
        </w:trPr>
        <w:tc>
          <w:tcPr>
            <w:tcW w:w="203"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16</w:t>
            </w:r>
          </w:p>
        </w:tc>
        <w:tc>
          <w:tcPr>
            <w:tcW w:w="1121" w:type="pct"/>
            <w:vMerge w:val="restart"/>
            <w:tcBorders>
              <w:top w:val="nil"/>
              <w:left w:val="single" w:sz="4" w:space="0" w:color="auto"/>
              <w:bottom w:val="single" w:sz="4" w:space="0" w:color="auto"/>
              <w:right w:val="single" w:sz="4" w:space="0" w:color="auto"/>
            </w:tcBorders>
            <w:shd w:val="clear" w:color="auto" w:fill="auto"/>
            <w:vAlign w:val="center"/>
            <w:hideMark/>
          </w:tcPr>
          <w:p w:rsidR="006B453C" w:rsidRPr="006B453C" w:rsidRDefault="006B453C" w:rsidP="004045EA">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Котельная с. Пречистое, Пречистенская школа</w:t>
            </w:r>
          </w:p>
        </w:tc>
        <w:tc>
          <w:tcPr>
            <w:tcW w:w="538"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водогрейный</w:t>
            </w:r>
          </w:p>
        </w:tc>
        <w:tc>
          <w:tcPr>
            <w:tcW w:w="723" w:type="pct"/>
            <w:tcBorders>
              <w:top w:val="nil"/>
              <w:left w:val="nil"/>
              <w:bottom w:val="single" w:sz="4" w:space="0" w:color="auto"/>
              <w:right w:val="single" w:sz="4" w:space="0" w:color="auto"/>
            </w:tcBorders>
            <w:shd w:val="clear" w:color="000000" w:fill="FFFFFF"/>
            <w:vAlign w:val="center"/>
            <w:hideMark/>
          </w:tcPr>
          <w:p w:rsidR="006B453C" w:rsidRPr="006B453C" w:rsidRDefault="006B453C" w:rsidP="006B453C">
            <w:pPr>
              <w:jc w:val="center"/>
              <w:rPr>
                <w:rFonts w:ascii="Segoe UI" w:eastAsia="Times New Roman" w:hAnsi="Segoe UI" w:cs="Segoe UI"/>
                <w:color w:val="000000"/>
                <w:sz w:val="20"/>
                <w:szCs w:val="20"/>
                <w:lang w:eastAsia="ru-RU"/>
              </w:rPr>
            </w:pPr>
            <w:r w:rsidRPr="006B453C">
              <w:rPr>
                <w:rFonts w:ascii="Segoe UI" w:eastAsia="Times New Roman" w:hAnsi="Segoe UI" w:cs="Segoe UI"/>
                <w:color w:val="000000"/>
                <w:sz w:val="20"/>
                <w:szCs w:val="20"/>
                <w:lang w:eastAsia="ru-RU"/>
              </w:rPr>
              <w:t>КЧМ-5-70</w:t>
            </w:r>
          </w:p>
        </w:tc>
        <w:tc>
          <w:tcPr>
            <w:tcW w:w="361"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3</w:t>
            </w:r>
          </w:p>
        </w:tc>
        <w:tc>
          <w:tcPr>
            <w:tcW w:w="568" w:type="pct"/>
            <w:tcBorders>
              <w:top w:val="nil"/>
              <w:left w:val="nil"/>
              <w:bottom w:val="single" w:sz="4" w:space="0" w:color="auto"/>
              <w:right w:val="single" w:sz="4" w:space="0" w:color="auto"/>
            </w:tcBorders>
            <w:shd w:val="clear" w:color="000000" w:fill="FFFFFF"/>
            <w:vAlign w:val="center"/>
            <w:hideMark/>
          </w:tcPr>
          <w:p w:rsidR="006B453C" w:rsidRPr="006B453C" w:rsidRDefault="006B453C" w:rsidP="006B453C">
            <w:pPr>
              <w:jc w:val="center"/>
              <w:rPr>
                <w:rFonts w:ascii="Segoe UI" w:eastAsia="Times New Roman" w:hAnsi="Segoe UI" w:cs="Segoe UI"/>
                <w:color w:val="000000"/>
                <w:sz w:val="20"/>
                <w:szCs w:val="20"/>
                <w:lang w:eastAsia="ru-RU"/>
              </w:rPr>
            </w:pPr>
            <w:r w:rsidRPr="006B453C">
              <w:rPr>
                <w:rFonts w:ascii="Segoe UI" w:eastAsia="Times New Roman" w:hAnsi="Segoe UI" w:cs="Segoe UI"/>
                <w:color w:val="000000"/>
                <w:sz w:val="20"/>
                <w:szCs w:val="20"/>
                <w:lang w:eastAsia="ru-RU"/>
              </w:rPr>
              <w:t>0,0830</w:t>
            </w:r>
          </w:p>
        </w:tc>
        <w:tc>
          <w:tcPr>
            <w:tcW w:w="502"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0,249</w:t>
            </w:r>
          </w:p>
        </w:tc>
        <w:tc>
          <w:tcPr>
            <w:tcW w:w="435"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газ</w:t>
            </w:r>
          </w:p>
        </w:tc>
        <w:tc>
          <w:tcPr>
            <w:tcW w:w="549" w:type="pct"/>
            <w:tcBorders>
              <w:top w:val="nil"/>
              <w:left w:val="nil"/>
              <w:bottom w:val="single" w:sz="4" w:space="0" w:color="auto"/>
              <w:right w:val="single" w:sz="4" w:space="0" w:color="auto"/>
            </w:tcBorders>
            <w:shd w:val="clear" w:color="000000" w:fill="FFFFFF"/>
            <w:vAlign w:val="center"/>
            <w:hideMark/>
          </w:tcPr>
          <w:p w:rsidR="006B453C" w:rsidRPr="006B453C" w:rsidRDefault="006B453C" w:rsidP="006B453C">
            <w:pPr>
              <w:jc w:val="center"/>
              <w:rPr>
                <w:rFonts w:ascii="Segoe UI" w:eastAsia="Times New Roman" w:hAnsi="Segoe UI" w:cs="Segoe UI"/>
                <w:color w:val="000000"/>
                <w:sz w:val="20"/>
                <w:szCs w:val="20"/>
                <w:lang w:eastAsia="ru-RU"/>
              </w:rPr>
            </w:pPr>
            <w:r w:rsidRPr="006B453C">
              <w:rPr>
                <w:rFonts w:ascii="Segoe UI" w:eastAsia="Times New Roman" w:hAnsi="Segoe UI" w:cs="Segoe UI"/>
                <w:color w:val="000000"/>
                <w:sz w:val="20"/>
                <w:szCs w:val="20"/>
                <w:lang w:eastAsia="ru-RU"/>
              </w:rPr>
              <w:t>2008</w:t>
            </w:r>
          </w:p>
        </w:tc>
      </w:tr>
      <w:tr w:rsidR="006B453C" w:rsidRPr="006B453C" w:rsidTr="004045EA">
        <w:trPr>
          <w:trHeight w:val="285"/>
        </w:trPr>
        <w:tc>
          <w:tcPr>
            <w:tcW w:w="203" w:type="pct"/>
            <w:vMerge/>
            <w:tcBorders>
              <w:top w:val="nil"/>
              <w:left w:val="single" w:sz="4" w:space="0" w:color="auto"/>
              <w:bottom w:val="single" w:sz="4" w:space="0" w:color="auto"/>
              <w:right w:val="single" w:sz="4" w:space="0" w:color="auto"/>
            </w:tcBorders>
            <w:vAlign w:val="center"/>
            <w:hideMark/>
          </w:tcPr>
          <w:p w:rsidR="006B453C" w:rsidRPr="006B453C" w:rsidRDefault="006B453C" w:rsidP="006B453C">
            <w:pPr>
              <w:jc w:val="left"/>
              <w:rPr>
                <w:rFonts w:ascii="Segoe UI" w:eastAsia="Times New Roman" w:hAnsi="Segoe UI" w:cs="Segoe UI"/>
                <w:sz w:val="20"/>
                <w:szCs w:val="20"/>
                <w:lang w:eastAsia="ru-RU"/>
              </w:rPr>
            </w:pPr>
          </w:p>
        </w:tc>
        <w:tc>
          <w:tcPr>
            <w:tcW w:w="1121" w:type="pct"/>
            <w:vMerge/>
            <w:tcBorders>
              <w:top w:val="nil"/>
              <w:left w:val="single" w:sz="4" w:space="0" w:color="auto"/>
              <w:bottom w:val="single" w:sz="4" w:space="0" w:color="auto"/>
              <w:right w:val="single" w:sz="4" w:space="0" w:color="auto"/>
            </w:tcBorders>
            <w:vAlign w:val="center"/>
            <w:hideMark/>
          </w:tcPr>
          <w:p w:rsidR="006B453C" w:rsidRPr="006B453C" w:rsidRDefault="006B453C" w:rsidP="004045EA">
            <w:pPr>
              <w:jc w:val="center"/>
              <w:rPr>
                <w:rFonts w:ascii="Segoe UI" w:eastAsia="Times New Roman" w:hAnsi="Segoe UI" w:cs="Segoe UI"/>
                <w:sz w:val="20"/>
                <w:szCs w:val="20"/>
                <w:lang w:eastAsia="ru-RU"/>
              </w:rPr>
            </w:pPr>
          </w:p>
        </w:tc>
        <w:tc>
          <w:tcPr>
            <w:tcW w:w="538"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водогрейный</w:t>
            </w:r>
          </w:p>
        </w:tc>
        <w:tc>
          <w:tcPr>
            <w:tcW w:w="723" w:type="pct"/>
            <w:tcBorders>
              <w:top w:val="nil"/>
              <w:left w:val="nil"/>
              <w:bottom w:val="single" w:sz="4" w:space="0" w:color="auto"/>
              <w:right w:val="single" w:sz="4" w:space="0" w:color="auto"/>
            </w:tcBorders>
            <w:shd w:val="clear" w:color="000000" w:fill="FFFFFF"/>
            <w:vAlign w:val="center"/>
            <w:hideMark/>
          </w:tcPr>
          <w:p w:rsidR="006B453C" w:rsidRPr="006B453C" w:rsidRDefault="006B453C" w:rsidP="006B453C">
            <w:pPr>
              <w:jc w:val="center"/>
              <w:rPr>
                <w:rFonts w:ascii="Segoe UI" w:eastAsia="Times New Roman" w:hAnsi="Segoe UI" w:cs="Segoe UI"/>
                <w:color w:val="000000"/>
                <w:sz w:val="20"/>
                <w:szCs w:val="20"/>
                <w:lang w:eastAsia="ru-RU"/>
              </w:rPr>
            </w:pPr>
            <w:r w:rsidRPr="006B453C">
              <w:rPr>
                <w:rFonts w:ascii="Segoe UI" w:eastAsia="Times New Roman" w:hAnsi="Segoe UI" w:cs="Segoe UI"/>
                <w:color w:val="000000"/>
                <w:sz w:val="20"/>
                <w:szCs w:val="20"/>
                <w:lang w:eastAsia="ru-RU"/>
              </w:rPr>
              <w:t>КЧМ-5К-70</w:t>
            </w:r>
          </w:p>
        </w:tc>
        <w:tc>
          <w:tcPr>
            <w:tcW w:w="361"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1</w:t>
            </w:r>
          </w:p>
        </w:tc>
        <w:tc>
          <w:tcPr>
            <w:tcW w:w="568" w:type="pct"/>
            <w:tcBorders>
              <w:top w:val="nil"/>
              <w:left w:val="nil"/>
              <w:bottom w:val="single" w:sz="4" w:space="0" w:color="auto"/>
              <w:right w:val="single" w:sz="4" w:space="0" w:color="auto"/>
            </w:tcBorders>
            <w:shd w:val="clear" w:color="000000" w:fill="FFFFFF"/>
            <w:vAlign w:val="center"/>
            <w:hideMark/>
          </w:tcPr>
          <w:p w:rsidR="006B453C" w:rsidRPr="006B453C" w:rsidRDefault="006B453C" w:rsidP="006B453C">
            <w:pPr>
              <w:jc w:val="center"/>
              <w:rPr>
                <w:rFonts w:ascii="Segoe UI" w:eastAsia="Times New Roman" w:hAnsi="Segoe UI" w:cs="Segoe UI"/>
                <w:color w:val="000000"/>
                <w:sz w:val="20"/>
                <w:szCs w:val="20"/>
                <w:lang w:eastAsia="ru-RU"/>
              </w:rPr>
            </w:pPr>
            <w:r w:rsidRPr="006B453C">
              <w:rPr>
                <w:rFonts w:ascii="Segoe UI" w:eastAsia="Times New Roman" w:hAnsi="Segoe UI" w:cs="Segoe UI"/>
                <w:color w:val="000000"/>
                <w:sz w:val="20"/>
                <w:szCs w:val="20"/>
                <w:lang w:eastAsia="ru-RU"/>
              </w:rPr>
              <w:t>0,0690</w:t>
            </w:r>
          </w:p>
        </w:tc>
        <w:tc>
          <w:tcPr>
            <w:tcW w:w="502"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0,069</w:t>
            </w:r>
          </w:p>
        </w:tc>
        <w:tc>
          <w:tcPr>
            <w:tcW w:w="435"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газ</w:t>
            </w:r>
          </w:p>
        </w:tc>
        <w:tc>
          <w:tcPr>
            <w:tcW w:w="549" w:type="pct"/>
            <w:tcBorders>
              <w:top w:val="nil"/>
              <w:left w:val="nil"/>
              <w:bottom w:val="single" w:sz="4" w:space="0" w:color="auto"/>
              <w:right w:val="single" w:sz="4" w:space="0" w:color="auto"/>
            </w:tcBorders>
            <w:shd w:val="clear" w:color="000000" w:fill="FFFFFF"/>
            <w:vAlign w:val="center"/>
            <w:hideMark/>
          </w:tcPr>
          <w:p w:rsidR="006B453C" w:rsidRPr="006B453C" w:rsidRDefault="006B453C" w:rsidP="006B453C">
            <w:pPr>
              <w:jc w:val="center"/>
              <w:rPr>
                <w:rFonts w:ascii="Segoe UI" w:eastAsia="Times New Roman" w:hAnsi="Segoe UI" w:cs="Segoe UI"/>
                <w:color w:val="000000"/>
                <w:sz w:val="20"/>
                <w:szCs w:val="20"/>
                <w:lang w:eastAsia="ru-RU"/>
              </w:rPr>
            </w:pPr>
            <w:r w:rsidRPr="006B453C">
              <w:rPr>
                <w:rFonts w:ascii="Segoe UI" w:eastAsia="Times New Roman" w:hAnsi="Segoe UI" w:cs="Segoe UI"/>
                <w:color w:val="000000"/>
                <w:sz w:val="20"/>
                <w:szCs w:val="20"/>
                <w:lang w:eastAsia="ru-RU"/>
              </w:rPr>
              <w:t>2008</w:t>
            </w:r>
          </w:p>
        </w:tc>
      </w:tr>
      <w:tr w:rsidR="006B453C" w:rsidRPr="006B453C" w:rsidTr="004045EA">
        <w:trPr>
          <w:trHeight w:val="570"/>
        </w:trPr>
        <w:tc>
          <w:tcPr>
            <w:tcW w:w="203" w:type="pct"/>
            <w:tcBorders>
              <w:top w:val="nil"/>
              <w:left w:val="single" w:sz="4" w:space="0" w:color="auto"/>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lastRenderedPageBreak/>
              <w:t>17</w:t>
            </w:r>
          </w:p>
        </w:tc>
        <w:tc>
          <w:tcPr>
            <w:tcW w:w="1121" w:type="pct"/>
            <w:tcBorders>
              <w:top w:val="nil"/>
              <w:left w:val="nil"/>
              <w:bottom w:val="single" w:sz="4" w:space="0" w:color="auto"/>
              <w:right w:val="single" w:sz="4" w:space="0" w:color="auto"/>
            </w:tcBorders>
            <w:shd w:val="clear" w:color="auto" w:fill="auto"/>
            <w:vAlign w:val="center"/>
            <w:hideMark/>
          </w:tcPr>
          <w:p w:rsidR="006B453C" w:rsidRPr="006B453C" w:rsidRDefault="006B453C" w:rsidP="004045EA">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Котельная д. Родоманово, Родомановская школа</w:t>
            </w:r>
          </w:p>
        </w:tc>
        <w:tc>
          <w:tcPr>
            <w:tcW w:w="538"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водогрейный</w:t>
            </w:r>
          </w:p>
        </w:tc>
        <w:tc>
          <w:tcPr>
            <w:tcW w:w="723" w:type="pct"/>
            <w:tcBorders>
              <w:top w:val="nil"/>
              <w:left w:val="nil"/>
              <w:bottom w:val="single" w:sz="4" w:space="0" w:color="auto"/>
              <w:right w:val="single" w:sz="4" w:space="0" w:color="auto"/>
            </w:tcBorders>
            <w:shd w:val="clear" w:color="000000" w:fill="FFFFFF"/>
            <w:vAlign w:val="center"/>
            <w:hideMark/>
          </w:tcPr>
          <w:p w:rsidR="006B453C" w:rsidRPr="006B453C" w:rsidRDefault="006B453C" w:rsidP="006B453C">
            <w:pPr>
              <w:jc w:val="center"/>
              <w:rPr>
                <w:rFonts w:ascii="Segoe UI" w:eastAsia="Times New Roman" w:hAnsi="Segoe UI" w:cs="Segoe UI"/>
                <w:color w:val="000000"/>
                <w:sz w:val="20"/>
                <w:szCs w:val="20"/>
                <w:lang w:eastAsia="ru-RU"/>
              </w:rPr>
            </w:pPr>
            <w:r w:rsidRPr="006B453C">
              <w:rPr>
                <w:rFonts w:ascii="Segoe UI" w:eastAsia="Times New Roman" w:hAnsi="Segoe UI" w:cs="Segoe UI"/>
                <w:color w:val="000000"/>
                <w:sz w:val="20"/>
                <w:szCs w:val="20"/>
                <w:lang w:eastAsia="ru-RU"/>
              </w:rPr>
              <w:t>КЧМ-7 "Гном"</w:t>
            </w:r>
          </w:p>
        </w:tc>
        <w:tc>
          <w:tcPr>
            <w:tcW w:w="361"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4</w:t>
            </w:r>
          </w:p>
        </w:tc>
        <w:tc>
          <w:tcPr>
            <w:tcW w:w="568" w:type="pct"/>
            <w:tcBorders>
              <w:top w:val="nil"/>
              <w:left w:val="nil"/>
              <w:bottom w:val="single" w:sz="4" w:space="0" w:color="auto"/>
              <w:right w:val="single" w:sz="4" w:space="0" w:color="auto"/>
            </w:tcBorders>
            <w:shd w:val="clear" w:color="000000" w:fill="FFFFFF"/>
            <w:vAlign w:val="center"/>
            <w:hideMark/>
          </w:tcPr>
          <w:p w:rsidR="006B453C" w:rsidRPr="006B453C" w:rsidRDefault="006B453C" w:rsidP="006B453C">
            <w:pPr>
              <w:jc w:val="center"/>
              <w:rPr>
                <w:rFonts w:ascii="Segoe UI" w:eastAsia="Times New Roman" w:hAnsi="Segoe UI" w:cs="Segoe UI"/>
                <w:color w:val="000000"/>
                <w:sz w:val="20"/>
                <w:szCs w:val="20"/>
                <w:lang w:eastAsia="ru-RU"/>
              </w:rPr>
            </w:pPr>
            <w:r w:rsidRPr="006B453C">
              <w:rPr>
                <w:rFonts w:ascii="Segoe UI" w:eastAsia="Times New Roman" w:hAnsi="Segoe UI" w:cs="Segoe UI"/>
                <w:color w:val="000000"/>
                <w:sz w:val="20"/>
                <w:szCs w:val="20"/>
                <w:lang w:eastAsia="ru-RU"/>
              </w:rPr>
              <w:t>0,0825</w:t>
            </w:r>
          </w:p>
        </w:tc>
        <w:tc>
          <w:tcPr>
            <w:tcW w:w="502"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0,33</w:t>
            </w:r>
          </w:p>
        </w:tc>
        <w:tc>
          <w:tcPr>
            <w:tcW w:w="435"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газ</w:t>
            </w:r>
          </w:p>
        </w:tc>
        <w:tc>
          <w:tcPr>
            <w:tcW w:w="549" w:type="pct"/>
            <w:tcBorders>
              <w:top w:val="nil"/>
              <w:left w:val="nil"/>
              <w:bottom w:val="single" w:sz="4" w:space="0" w:color="auto"/>
              <w:right w:val="single" w:sz="4" w:space="0" w:color="auto"/>
            </w:tcBorders>
            <w:shd w:val="clear" w:color="000000" w:fill="FFFFFF"/>
            <w:vAlign w:val="center"/>
            <w:hideMark/>
          </w:tcPr>
          <w:p w:rsidR="006B453C" w:rsidRPr="006B453C" w:rsidRDefault="006B453C" w:rsidP="006B453C">
            <w:pPr>
              <w:jc w:val="center"/>
              <w:rPr>
                <w:rFonts w:ascii="Segoe UI" w:eastAsia="Times New Roman" w:hAnsi="Segoe UI" w:cs="Segoe UI"/>
                <w:color w:val="000000"/>
                <w:sz w:val="20"/>
                <w:szCs w:val="20"/>
                <w:lang w:eastAsia="ru-RU"/>
              </w:rPr>
            </w:pPr>
            <w:r w:rsidRPr="006B453C">
              <w:rPr>
                <w:rFonts w:ascii="Segoe UI" w:eastAsia="Times New Roman" w:hAnsi="Segoe UI" w:cs="Segoe UI"/>
                <w:color w:val="000000"/>
                <w:sz w:val="20"/>
                <w:szCs w:val="20"/>
                <w:lang w:eastAsia="ru-RU"/>
              </w:rPr>
              <w:t>2008</w:t>
            </w:r>
          </w:p>
        </w:tc>
      </w:tr>
      <w:tr w:rsidR="006B453C" w:rsidRPr="006B453C" w:rsidTr="004045EA">
        <w:trPr>
          <w:trHeight w:val="255"/>
        </w:trPr>
        <w:tc>
          <w:tcPr>
            <w:tcW w:w="203"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18</w:t>
            </w:r>
          </w:p>
        </w:tc>
        <w:tc>
          <w:tcPr>
            <w:tcW w:w="1121" w:type="pct"/>
            <w:vMerge w:val="restart"/>
            <w:tcBorders>
              <w:top w:val="nil"/>
              <w:left w:val="single" w:sz="4" w:space="0" w:color="auto"/>
              <w:bottom w:val="single" w:sz="4" w:space="0" w:color="auto"/>
              <w:right w:val="single" w:sz="4" w:space="0" w:color="auto"/>
            </w:tcBorders>
            <w:shd w:val="clear" w:color="auto" w:fill="auto"/>
            <w:vAlign w:val="center"/>
            <w:hideMark/>
          </w:tcPr>
          <w:p w:rsidR="006B453C" w:rsidRPr="006B453C" w:rsidRDefault="006B453C" w:rsidP="004045EA">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Котельная д. Токарево, Токаревская школа</w:t>
            </w:r>
          </w:p>
        </w:tc>
        <w:tc>
          <w:tcPr>
            <w:tcW w:w="538"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водогрейный</w:t>
            </w:r>
          </w:p>
        </w:tc>
        <w:tc>
          <w:tcPr>
            <w:tcW w:w="723" w:type="pct"/>
            <w:tcBorders>
              <w:top w:val="nil"/>
              <w:left w:val="nil"/>
              <w:bottom w:val="single" w:sz="4" w:space="0" w:color="auto"/>
              <w:right w:val="single" w:sz="4" w:space="0" w:color="auto"/>
            </w:tcBorders>
            <w:shd w:val="clear" w:color="000000" w:fill="FFFFFF"/>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THERM TRIO 90T</w:t>
            </w:r>
          </w:p>
        </w:tc>
        <w:tc>
          <w:tcPr>
            <w:tcW w:w="361"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3</w:t>
            </w:r>
          </w:p>
        </w:tc>
        <w:tc>
          <w:tcPr>
            <w:tcW w:w="568" w:type="pct"/>
            <w:tcBorders>
              <w:top w:val="nil"/>
              <w:left w:val="nil"/>
              <w:bottom w:val="single" w:sz="4" w:space="0" w:color="auto"/>
              <w:right w:val="single" w:sz="4" w:space="0" w:color="auto"/>
            </w:tcBorders>
            <w:shd w:val="clear" w:color="000000" w:fill="FFFFFF"/>
            <w:vAlign w:val="center"/>
            <w:hideMark/>
          </w:tcPr>
          <w:p w:rsidR="006B453C" w:rsidRPr="006B453C" w:rsidRDefault="006B453C" w:rsidP="006B453C">
            <w:pPr>
              <w:jc w:val="center"/>
              <w:rPr>
                <w:rFonts w:ascii="Segoe UI" w:eastAsia="Times New Roman" w:hAnsi="Segoe UI" w:cs="Segoe UI"/>
                <w:color w:val="000000"/>
                <w:sz w:val="20"/>
                <w:szCs w:val="20"/>
                <w:lang w:eastAsia="ru-RU"/>
              </w:rPr>
            </w:pPr>
            <w:r w:rsidRPr="006B453C">
              <w:rPr>
                <w:rFonts w:ascii="Segoe UI" w:eastAsia="Times New Roman" w:hAnsi="Segoe UI" w:cs="Segoe UI"/>
                <w:color w:val="000000"/>
                <w:sz w:val="20"/>
                <w:szCs w:val="20"/>
                <w:lang w:eastAsia="ru-RU"/>
              </w:rPr>
              <w:t>0,0800</w:t>
            </w:r>
          </w:p>
        </w:tc>
        <w:tc>
          <w:tcPr>
            <w:tcW w:w="502"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0,24</w:t>
            </w:r>
          </w:p>
        </w:tc>
        <w:tc>
          <w:tcPr>
            <w:tcW w:w="435"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газ</w:t>
            </w:r>
          </w:p>
        </w:tc>
        <w:tc>
          <w:tcPr>
            <w:tcW w:w="549" w:type="pct"/>
            <w:tcBorders>
              <w:top w:val="nil"/>
              <w:left w:val="nil"/>
              <w:bottom w:val="single" w:sz="4" w:space="0" w:color="auto"/>
              <w:right w:val="single" w:sz="4" w:space="0" w:color="auto"/>
            </w:tcBorders>
            <w:shd w:val="clear" w:color="000000" w:fill="FFFFFF"/>
            <w:vAlign w:val="center"/>
            <w:hideMark/>
          </w:tcPr>
          <w:p w:rsidR="006B453C" w:rsidRPr="006B453C" w:rsidRDefault="006B453C" w:rsidP="006B453C">
            <w:pPr>
              <w:jc w:val="center"/>
              <w:rPr>
                <w:rFonts w:ascii="Segoe UI" w:eastAsia="Times New Roman" w:hAnsi="Segoe UI" w:cs="Segoe UI"/>
                <w:color w:val="000000"/>
                <w:sz w:val="20"/>
                <w:szCs w:val="20"/>
                <w:lang w:eastAsia="ru-RU"/>
              </w:rPr>
            </w:pPr>
            <w:r w:rsidRPr="006B453C">
              <w:rPr>
                <w:rFonts w:ascii="Segoe UI" w:eastAsia="Times New Roman" w:hAnsi="Segoe UI" w:cs="Segoe UI"/>
                <w:color w:val="000000"/>
                <w:sz w:val="20"/>
                <w:szCs w:val="20"/>
                <w:lang w:eastAsia="ru-RU"/>
              </w:rPr>
              <w:t>2015</w:t>
            </w:r>
          </w:p>
        </w:tc>
      </w:tr>
      <w:tr w:rsidR="006B453C" w:rsidRPr="006B453C" w:rsidTr="004045EA">
        <w:trPr>
          <w:trHeight w:val="570"/>
        </w:trPr>
        <w:tc>
          <w:tcPr>
            <w:tcW w:w="203" w:type="pct"/>
            <w:vMerge/>
            <w:tcBorders>
              <w:top w:val="nil"/>
              <w:left w:val="single" w:sz="4" w:space="0" w:color="auto"/>
              <w:bottom w:val="single" w:sz="4" w:space="0" w:color="auto"/>
              <w:right w:val="single" w:sz="4" w:space="0" w:color="auto"/>
            </w:tcBorders>
            <w:vAlign w:val="center"/>
            <w:hideMark/>
          </w:tcPr>
          <w:p w:rsidR="006B453C" w:rsidRPr="006B453C" w:rsidRDefault="006B453C" w:rsidP="006B453C">
            <w:pPr>
              <w:jc w:val="left"/>
              <w:rPr>
                <w:rFonts w:ascii="Segoe UI" w:eastAsia="Times New Roman" w:hAnsi="Segoe UI" w:cs="Segoe UI"/>
                <w:sz w:val="20"/>
                <w:szCs w:val="20"/>
                <w:lang w:eastAsia="ru-RU"/>
              </w:rPr>
            </w:pPr>
          </w:p>
        </w:tc>
        <w:tc>
          <w:tcPr>
            <w:tcW w:w="1121" w:type="pct"/>
            <w:vMerge/>
            <w:tcBorders>
              <w:top w:val="nil"/>
              <w:left w:val="single" w:sz="4" w:space="0" w:color="auto"/>
              <w:bottom w:val="single" w:sz="4" w:space="0" w:color="auto"/>
              <w:right w:val="single" w:sz="4" w:space="0" w:color="auto"/>
            </w:tcBorders>
            <w:vAlign w:val="center"/>
            <w:hideMark/>
          </w:tcPr>
          <w:p w:rsidR="006B453C" w:rsidRPr="006B453C" w:rsidRDefault="006B453C" w:rsidP="004045EA">
            <w:pPr>
              <w:jc w:val="center"/>
              <w:rPr>
                <w:rFonts w:ascii="Segoe UI" w:eastAsia="Times New Roman" w:hAnsi="Segoe UI" w:cs="Segoe UI"/>
                <w:sz w:val="20"/>
                <w:szCs w:val="20"/>
                <w:lang w:eastAsia="ru-RU"/>
              </w:rPr>
            </w:pPr>
          </w:p>
        </w:tc>
        <w:tc>
          <w:tcPr>
            <w:tcW w:w="538"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водогрейный</w:t>
            </w:r>
          </w:p>
        </w:tc>
        <w:tc>
          <w:tcPr>
            <w:tcW w:w="723" w:type="pct"/>
            <w:tcBorders>
              <w:top w:val="nil"/>
              <w:left w:val="nil"/>
              <w:bottom w:val="single" w:sz="4" w:space="0" w:color="auto"/>
              <w:right w:val="single" w:sz="4" w:space="0" w:color="auto"/>
            </w:tcBorders>
            <w:shd w:val="clear" w:color="000000" w:fill="FFFFFF"/>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THERM DUO50</w:t>
            </w:r>
          </w:p>
        </w:tc>
        <w:tc>
          <w:tcPr>
            <w:tcW w:w="361"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1</w:t>
            </w:r>
          </w:p>
        </w:tc>
        <w:tc>
          <w:tcPr>
            <w:tcW w:w="568" w:type="pct"/>
            <w:tcBorders>
              <w:top w:val="nil"/>
              <w:left w:val="nil"/>
              <w:bottom w:val="single" w:sz="4" w:space="0" w:color="auto"/>
              <w:right w:val="single" w:sz="4" w:space="0" w:color="auto"/>
            </w:tcBorders>
            <w:shd w:val="clear" w:color="000000" w:fill="FFFFFF"/>
            <w:vAlign w:val="center"/>
            <w:hideMark/>
          </w:tcPr>
          <w:p w:rsidR="006B453C" w:rsidRPr="006B453C" w:rsidRDefault="006B453C" w:rsidP="006B453C">
            <w:pPr>
              <w:jc w:val="center"/>
              <w:rPr>
                <w:rFonts w:ascii="Segoe UI" w:eastAsia="Times New Roman" w:hAnsi="Segoe UI" w:cs="Segoe UI"/>
                <w:color w:val="000000"/>
                <w:sz w:val="20"/>
                <w:szCs w:val="20"/>
                <w:lang w:eastAsia="ru-RU"/>
              </w:rPr>
            </w:pPr>
            <w:r w:rsidRPr="006B453C">
              <w:rPr>
                <w:rFonts w:ascii="Segoe UI" w:eastAsia="Times New Roman" w:hAnsi="Segoe UI" w:cs="Segoe UI"/>
                <w:color w:val="000000"/>
                <w:sz w:val="20"/>
                <w:szCs w:val="20"/>
                <w:lang w:eastAsia="ru-RU"/>
              </w:rPr>
              <w:t>0,0350</w:t>
            </w:r>
          </w:p>
        </w:tc>
        <w:tc>
          <w:tcPr>
            <w:tcW w:w="502"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0,035</w:t>
            </w:r>
          </w:p>
        </w:tc>
        <w:tc>
          <w:tcPr>
            <w:tcW w:w="435"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газ</w:t>
            </w:r>
          </w:p>
        </w:tc>
        <w:tc>
          <w:tcPr>
            <w:tcW w:w="549" w:type="pct"/>
            <w:tcBorders>
              <w:top w:val="nil"/>
              <w:left w:val="nil"/>
              <w:bottom w:val="single" w:sz="4" w:space="0" w:color="auto"/>
              <w:right w:val="single" w:sz="4" w:space="0" w:color="auto"/>
            </w:tcBorders>
            <w:shd w:val="clear" w:color="000000" w:fill="FFFFFF"/>
            <w:vAlign w:val="center"/>
            <w:hideMark/>
          </w:tcPr>
          <w:p w:rsidR="006B453C" w:rsidRPr="006B453C" w:rsidRDefault="006B453C" w:rsidP="006B453C">
            <w:pPr>
              <w:jc w:val="center"/>
              <w:rPr>
                <w:rFonts w:ascii="Segoe UI" w:eastAsia="Times New Roman" w:hAnsi="Segoe UI" w:cs="Segoe UI"/>
                <w:color w:val="000000"/>
                <w:sz w:val="20"/>
                <w:szCs w:val="20"/>
                <w:lang w:eastAsia="ru-RU"/>
              </w:rPr>
            </w:pPr>
            <w:r w:rsidRPr="006B453C">
              <w:rPr>
                <w:rFonts w:ascii="Segoe UI" w:eastAsia="Times New Roman" w:hAnsi="Segoe UI" w:cs="Segoe UI"/>
                <w:color w:val="000000"/>
                <w:sz w:val="20"/>
                <w:szCs w:val="20"/>
                <w:lang w:eastAsia="ru-RU"/>
              </w:rPr>
              <w:t>2015</w:t>
            </w:r>
          </w:p>
        </w:tc>
      </w:tr>
      <w:tr w:rsidR="006B453C" w:rsidRPr="006B453C" w:rsidTr="004045EA">
        <w:trPr>
          <w:trHeight w:val="570"/>
        </w:trPr>
        <w:tc>
          <w:tcPr>
            <w:tcW w:w="203" w:type="pct"/>
            <w:tcBorders>
              <w:top w:val="nil"/>
              <w:left w:val="single" w:sz="4" w:space="0" w:color="auto"/>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19</w:t>
            </w:r>
          </w:p>
        </w:tc>
        <w:tc>
          <w:tcPr>
            <w:tcW w:w="1121" w:type="pct"/>
            <w:tcBorders>
              <w:top w:val="nil"/>
              <w:left w:val="nil"/>
              <w:bottom w:val="single" w:sz="4" w:space="0" w:color="auto"/>
              <w:right w:val="single" w:sz="4" w:space="0" w:color="auto"/>
            </w:tcBorders>
            <w:shd w:val="clear" w:color="auto" w:fill="auto"/>
            <w:vAlign w:val="center"/>
            <w:hideMark/>
          </w:tcPr>
          <w:p w:rsidR="006B453C" w:rsidRPr="006B453C" w:rsidRDefault="006B453C" w:rsidP="004045EA">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Котельная д. Клушино, Клушинский СДК</w:t>
            </w:r>
          </w:p>
        </w:tc>
        <w:tc>
          <w:tcPr>
            <w:tcW w:w="538"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водогрейный</w:t>
            </w:r>
          </w:p>
        </w:tc>
        <w:tc>
          <w:tcPr>
            <w:tcW w:w="723" w:type="pct"/>
            <w:tcBorders>
              <w:top w:val="nil"/>
              <w:left w:val="nil"/>
              <w:bottom w:val="single" w:sz="4" w:space="0" w:color="auto"/>
              <w:right w:val="single" w:sz="4" w:space="0" w:color="auto"/>
            </w:tcBorders>
            <w:shd w:val="clear" w:color="000000" w:fill="FFFFFF"/>
            <w:vAlign w:val="center"/>
            <w:hideMark/>
          </w:tcPr>
          <w:p w:rsidR="006B453C" w:rsidRPr="006B453C" w:rsidRDefault="006B453C" w:rsidP="006B453C">
            <w:pPr>
              <w:jc w:val="center"/>
              <w:rPr>
                <w:rFonts w:ascii="Segoe UI" w:eastAsia="Times New Roman" w:hAnsi="Segoe UI" w:cs="Segoe UI"/>
                <w:color w:val="000000"/>
                <w:sz w:val="20"/>
                <w:szCs w:val="20"/>
                <w:lang w:eastAsia="ru-RU"/>
              </w:rPr>
            </w:pPr>
            <w:r w:rsidRPr="006B453C">
              <w:rPr>
                <w:rFonts w:ascii="Segoe UI" w:eastAsia="Times New Roman" w:hAnsi="Segoe UI" w:cs="Segoe UI"/>
                <w:color w:val="000000"/>
                <w:sz w:val="20"/>
                <w:szCs w:val="20"/>
                <w:lang w:eastAsia="ru-RU"/>
              </w:rPr>
              <w:t>THERM TRIO 90T</w:t>
            </w:r>
          </w:p>
        </w:tc>
        <w:tc>
          <w:tcPr>
            <w:tcW w:w="361"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2</w:t>
            </w:r>
          </w:p>
        </w:tc>
        <w:tc>
          <w:tcPr>
            <w:tcW w:w="568" w:type="pct"/>
            <w:tcBorders>
              <w:top w:val="nil"/>
              <w:left w:val="nil"/>
              <w:bottom w:val="single" w:sz="4" w:space="0" w:color="auto"/>
              <w:right w:val="single" w:sz="4" w:space="0" w:color="auto"/>
            </w:tcBorders>
            <w:shd w:val="clear" w:color="000000" w:fill="FFFFFF"/>
            <w:vAlign w:val="center"/>
            <w:hideMark/>
          </w:tcPr>
          <w:p w:rsidR="006B453C" w:rsidRPr="006B453C" w:rsidRDefault="006B453C" w:rsidP="006B453C">
            <w:pPr>
              <w:jc w:val="center"/>
              <w:rPr>
                <w:rFonts w:ascii="Segoe UI" w:eastAsia="Times New Roman" w:hAnsi="Segoe UI" w:cs="Segoe UI"/>
                <w:color w:val="000000"/>
                <w:sz w:val="20"/>
                <w:szCs w:val="20"/>
                <w:lang w:eastAsia="ru-RU"/>
              </w:rPr>
            </w:pPr>
            <w:r w:rsidRPr="006B453C">
              <w:rPr>
                <w:rFonts w:ascii="Segoe UI" w:eastAsia="Times New Roman" w:hAnsi="Segoe UI" w:cs="Segoe UI"/>
                <w:color w:val="000000"/>
                <w:sz w:val="20"/>
                <w:szCs w:val="20"/>
                <w:lang w:eastAsia="ru-RU"/>
              </w:rPr>
              <w:t>0,0770</w:t>
            </w:r>
          </w:p>
        </w:tc>
        <w:tc>
          <w:tcPr>
            <w:tcW w:w="502"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0,154</w:t>
            </w:r>
          </w:p>
        </w:tc>
        <w:tc>
          <w:tcPr>
            <w:tcW w:w="435"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газ</w:t>
            </w:r>
          </w:p>
        </w:tc>
        <w:tc>
          <w:tcPr>
            <w:tcW w:w="549" w:type="pct"/>
            <w:tcBorders>
              <w:top w:val="nil"/>
              <w:left w:val="nil"/>
              <w:bottom w:val="single" w:sz="4" w:space="0" w:color="auto"/>
              <w:right w:val="single" w:sz="4" w:space="0" w:color="auto"/>
            </w:tcBorders>
            <w:shd w:val="clear" w:color="000000" w:fill="FFFFFF"/>
            <w:vAlign w:val="center"/>
            <w:hideMark/>
          </w:tcPr>
          <w:p w:rsidR="006B453C" w:rsidRPr="006B453C" w:rsidRDefault="006B453C" w:rsidP="006B453C">
            <w:pPr>
              <w:jc w:val="center"/>
              <w:rPr>
                <w:rFonts w:ascii="Segoe UI" w:eastAsia="Times New Roman" w:hAnsi="Segoe UI" w:cs="Segoe UI"/>
                <w:color w:val="000000"/>
                <w:sz w:val="20"/>
                <w:szCs w:val="20"/>
                <w:lang w:eastAsia="ru-RU"/>
              </w:rPr>
            </w:pPr>
            <w:r w:rsidRPr="006B453C">
              <w:rPr>
                <w:rFonts w:ascii="Segoe UI" w:eastAsia="Times New Roman" w:hAnsi="Segoe UI" w:cs="Segoe UI"/>
                <w:color w:val="000000"/>
                <w:sz w:val="20"/>
                <w:szCs w:val="20"/>
                <w:lang w:eastAsia="ru-RU"/>
              </w:rPr>
              <w:t>2008</w:t>
            </w:r>
          </w:p>
        </w:tc>
      </w:tr>
      <w:tr w:rsidR="006B453C" w:rsidRPr="006B453C" w:rsidTr="004045EA">
        <w:trPr>
          <w:trHeight w:val="570"/>
        </w:trPr>
        <w:tc>
          <w:tcPr>
            <w:tcW w:w="203" w:type="pct"/>
            <w:tcBorders>
              <w:top w:val="nil"/>
              <w:left w:val="single" w:sz="4" w:space="0" w:color="auto"/>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20</w:t>
            </w:r>
          </w:p>
        </w:tc>
        <w:tc>
          <w:tcPr>
            <w:tcW w:w="1121" w:type="pct"/>
            <w:tcBorders>
              <w:top w:val="nil"/>
              <w:left w:val="nil"/>
              <w:bottom w:val="single" w:sz="4" w:space="0" w:color="auto"/>
              <w:right w:val="single" w:sz="4" w:space="0" w:color="auto"/>
            </w:tcBorders>
            <w:shd w:val="clear" w:color="auto" w:fill="auto"/>
            <w:vAlign w:val="center"/>
            <w:hideMark/>
          </w:tcPr>
          <w:p w:rsidR="006B453C" w:rsidRPr="006B453C" w:rsidRDefault="006B453C" w:rsidP="004045EA">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Котельная д. Поличня, ул. Новая</w:t>
            </w:r>
          </w:p>
        </w:tc>
        <w:tc>
          <w:tcPr>
            <w:tcW w:w="538"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водогрейный</w:t>
            </w:r>
          </w:p>
        </w:tc>
        <w:tc>
          <w:tcPr>
            <w:tcW w:w="723" w:type="pct"/>
            <w:tcBorders>
              <w:top w:val="nil"/>
              <w:left w:val="nil"/>
              <w:bottom w:val="single" w:sz="4" w:space="0" w:color="auto"/>
              <w:right w:val="single" w:sz="4" w:space="0" w:color="auto"/>
            </w:tcBorders>
            <w:shd w:val="clear" w:color="000000" w:fill="FFFFFF"/>
            <w:vAlign w:val="center"/>
            <w:hideMark/>
          </w:tcPr>
          <w:p w:rsidR="006B453C" w:rsidRPr="006B453C" w:rsidRDefault="006B453C" w:rsidP="006B453C">
            <w:pPr>
              <w:jc w:val="center"/>
              <w:rPr>
                <w:rFonts w:ascii="Segoe UI" w:eastAsia="Times New Roman" w:hAnsi="Segoe UI" w:cs="Segoe UI"/>
                <w:color w:val="000000"/>
                <w:sz w:val="20"/>
                <w:szCs w:val="20"/>
                <w:lang w:eastAsia="ru-RU"/>
              </w:rPr>
            </w:pPr>
            <w:r w:rsidRPr="006B453C">
              <w:rPr>
                <w:rFonts w:ascii="Segoe UI" w:eastAsia="Times New Roman" w:hAnsi="Segoe UI" w:cs="Segoe UI"/>
                <w:color w:val="000000"/>
                <w:sz w:val="20"/>
                <w:szCs w:val="20"/>
                <w:lang w:eastAsia="ru-RU"/>
              </w:rPr>
              <w:t>КГТ-0,16</w:t>
            </w:r>
          </w:p>
        </w:tc>
        <w:tc>
          <w:tcPr>
            <w:tcW w:w="361"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2</w:t>
            </w:r>
          </w:p>
        </w:tc>
        <w:tc>
          <w:tcPr>
            <w:tcW w:w="568" w:type="pct"/>
            <w:tcBorders>
              <w:top w:val="nil"/>
              <w:left w:val="nil"/>
              <w:bottom w:val="single" w:sz="4" w:space="0" w:color="auto"/>
              <w:right w:val="single" w:sz="4" w:space="0" w:color="auto"/>
            </w:tcBorders>
            <w:shd w:val="clear" w:color="000000" w:fill="FFFFFF"/>
            <w:vAlign w:val="center"/>
            <w:hideMark/>
          </w:tcPr>
          <w:p w:rsidR="006B453C" w:rsidRPr="006B453C" w:rsidRDefault="006B453C" w:rsidP="006B453C">
            <w:pPr>
              <w:jc w:val="center"/>
              <w:rPr>
                <w:rFonts w:ascii="Segoe UI" w:eastAsia="Times New Roman" w:hAnsi="Segoe UI" w:cs="Segoe UI"/>
                <w:color w:val="000000"/>
                <w:sz w:val="20"/>
                <w:szCs w:val="20"/>
                <w:lang w:eastAsia="ru-RU"/>
              </w:rPr>
            </w:pPr>
            <w:r w:rsidRPr="006B453C">
              <w:rPr>
                <w:rFonts w:ascii="Segoe UI" w:eastAsia="Times New Roman" w:hAnsi="Segoe UI" w:cs="Segoe UI"/>
                <w:color w:val="000000"/>
                <w:sz w:val="20"/>
                <w:szCs w:val="20"/>
                <w:lang w:eastAsia="ru-RU"/>
              </w:rPr>
              <w:t>0,1375</w:t>
            </w:r>
          </w:p>
        </w:tc>
        <w:tc>
          <w:tcPr>
            <w:tcW w:w="502"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0,275</w:t>
            </w:r>
          </w:p>
        </w:tc>
        <w:tc>
          <w:tcPr>
            <w:tcW w:w="435" w:type="pct"/>
            <w:tcBorders>
              <w:top w:val="nil"/>
              <w:left w:val="nil"/>
              <w:bottom w:val="single" w:sz="4" w:space="0" w:color="auto"/>
              <w:right w:val="single" w:sz="4" w:space="0" w:color="auto"/>
            </w:tcBorders>
            <w:shd w:val="clear" w:color="auto" w:fill="auto"/>
            <w:noWrap/>
            <w:vAlign w:val="center"/>
            <w:hideMark/>
          </w:tcPr>
          <w:p w:rsidR="006B453C" w:rsidRPr="006B453C" w:rsidRDefault="006B453C" w:rsidP="006B453C">
            <w:pPr>
              <w:jc w:val="center"/>
              <w:rPr>
                <w:rFonts w:ascii="Segoe UI" w:eastAsia="Times New Roman" w:hAnsi="Segoe UI" w:cs="Segoe UI"/>
                <w:sz w:val="20"/>
                <w:szCs w:val="20"/>
                <w:lang w:eastAsia="ru-RU"/>
              </w:rPr>
            </w:pPr>
            <w:r w:rsidRPr="006B453C">
              <w:rPr>
                <w:rFonts w:ascii="Segoe UI" w:eastAsia="Times New Roman" w:hAnsi="Segoe UI" w:cs="Segoe UI"/>
                <w:sz w:val="20"/>
                <w:szCs w:val="20"/>
                <w:lang w:eastAsia="ru-RU"/>
              </w:rPr>
              <w:t>газ</w:t>
            </w:r>
          </w:p>
        </w:tc>
        <w:tc>
          <w:tcPr>
            <w:tcW w:w="549" w:type="pct"/>
            <w:tcBorders>
              <w:top w:val="nil"/>
              <w:left w:val="nil"/>
              <w:bottom w:val="single" w:sz="4" w:space="0" w:color="auto"/>
              <w:right w:val="single" w:sz="4" w:space="0" w:color="auto"/>
            </w:tcBorders>
            <w:shd w:val="clear" w:color="000000" w:fill="FFFFFF"/>
            <w:vAlign w:val="center"/>
            <w:hideMark/>
          </w:tcPr>
          <w:p w:rsidR="006B453C" w:rsidRPr="006B453C" w:rsidRDefault="006B453C" w:rsidP="006B453C">
            <w:pPr>
              <w:jc w:val="center"/>
              <w:rPr>
                <w:rFonts w:ascii="Segoe UI" w:eastAsia="Times New Roman" w:hAnsi="Segoe UI" w:cs="Segoe UI"/>
                <w:color w:val="000000"/>
                <w:sz w:val="20"/>
                <w:szCs w:val="20"/>
                <w:lang w:eastAsia="ru-RU"/>
              </w:rPr>
            </w:pPr>
            <w:r w:rsidRPr="006B453C">
              <w:rPr>
                <w:rFonts w:ascii="Segoe UI" w:eastAsia="Times New Roman" w:hAnsi="Segoe UI" w:cs="Segoe UI"/>
                <w:color w:val="000000"/>
                <w:sz w:val="20"/>
                <w:szCs w:val="20"/>
                <w:lang w:eastAsia="ru-RU"/>
              </w:rPr>
              <w:t>н/д</w:t>
            </w:r>
          </w:p>
        </w:tc>
      </w:tr>
    </w:tbl>
    <w:p w:rsidR="00793FAE" w:rsidRDefault="00793FAE" w:rsidP="00793FAE">
      <w:pPr>
        <w:pStyle w:val="afffffffa"/>
      </w:pPr>
      <w:r w:rsidRPr="00197B18">
        <w:t xml:space="preserve">Таблица </w:t>
      </w:r>
      <w:r w:rsidR="00827E3F">
        <w:rPr>
          <w:noProof/>
        </w:rPr>
        <w:fldChar w:fldCharType="begin"/>
      </w:r>
      <w:r w:rsidR="00FA6A84">
        <w:rPr>
          <w:noProof/>
        </w:rPr>
        <w:instrText xml:space="preserve"> SEQ Таблица \* ARABIC </w:instrText>
      </w:r>
      <w:r w:rsidR="00827E3F">
        <w:rPr>
          <w:noProof/>
        </w:rPr>
        <w:fldChar w:fldCharType="separate"/>
      </w:r>
      <w:r w:rsidR="00C83B43">
        <w:rPr>
          <w:noProof/>
        </w:rPr>
        <w:t>4</w:t>
      </w:r>
      <w:r w:rsidR="00827E3F">
        <w:rPr>
          <w:noProof/>
        </w:rPr>
        <w:fldChar w:fldCharType="end"/>
      </w:r>
      <w:r w:rsidRPr="00197B18">
        <w:t xml:space="preserve"> - Структура основного </w:t>
      </w:r>
      <w:r w:rsidR="00C76DB5">
        <w:t xml:space="preserve">(насосного) </w:t>
      </w:r>
      <w:r w:rsidR="008539C1">
        <w:t xml:space="preserve">и вспомогательного </w:t>
      </w:r>
      <w:r w:rsidRPr="00197B18">
        <w:t xml:space="preserve">оборудования </w:t>
      </w:r>
    </w:p>
    <w:tbl>
      <w:tblPr>
        <w:tblW w:w="5000" w:type="pct"/>
        <w:tblLook w:val="04A0"/>
      </w:tblPr>
      <w:tblGrid>
        <w:gridCol w:w="4777"/>
        <w:gridCol w:w="3722"/>
        <w:gridCol w:w="2534"/>
        <w:gridCol w:w="2512"/>
        <w:gridCol w:w="2375"/>
      </w:tblGrid>
      <w:tr w:rsidR="00E96CCA" w:rsidRPr="00C76DB5" w:rsidTr="004045EA">
        <w:trPr>
          <w:trHeight w:val="687"/>
          <w:tblHeader/>
        </w:trPr>
        <w:tc>
          <w:tcPr>
            <w:tcW w:w="150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96CCA" w:rsidRPr="00C76DB5" w:rsidRDefault="00E96CCA" w:rsidP="004045EA">
            <w:pPr>
              <w:jc w:val="center"/>
              <w:rPr>
                <w:rFonts w:ascii="Segoe UI" w:eastAsia="Times New Roman" w:hAnsi="Segoe UI" w:cs="Segoe UI"/>
                <w:b/>
                <w:color w:val="000000"/>
                <w:sz w:val="20"/>
                <w:szCs w:val="20"/>
                <w:lang w:eastAsia="ru-RU"/>
              </w:rPr>
            </w:pPr>
            <w:r w:rsidRPr="00C76DB5">
              <w:rPr>
                <w:rFonts w:ascii="Segoe UI" w:eastAsia="Times New Roman" w:hAnsi="Segoe UI" w:cs="Segoe UI"/>
                <w:b/>
                <w:color w:val="000000"/>
                <w:sz w:val="20"/>
                <w:szCs w:val="20"/>
                <w:lang w:eastAsia="ru-RU"/>
              </w:rPr>
              <w:t>Оборудование</w:t>
            </w:r>
          </w:p>
        </w:tc>
        <w:tc>
          <w:tcPr>
            <w:tcW w:w="1169" w:type="pct"/>
            <w:tcBorders>
              <w:top w:val="single" w:sz="4" w:space="0" w:color="auto"/>
              <w:left w:val="nil"/>
              <w:bottom w:val="single" w:sz="4" w:space="0" w:color="auto"/>
              <w:right w:val="single" w:sz="4" w:space="0" w:color="auto"/>
            </w:tcBorders>
            <w:shd w:val="clear" w:color="000000" w:fill="FFFFFF"/>
            <w:vAlign w:val="center"/>
            <w:hideMark/>
          </w:tcPr>
          <w:p w:rsidR="00E96CCA" w:rsidRPr="00C76DB5" w:rsidRDefault="00E96CCA" w:rsidP="007C77A5">
            <w:pPr>
              <w:jc w:val="center"/>
              <w:rPr>
                <w:rFonts w:ascii="Segoe UI" w:eastAsia="Times New Roman" w:hAnsi="Segoe UI" w:cs="Segoe UI"/>
                <w:b/>
                <w:color w:val="000000"/>
                <w:sz w:val="20"/>
                <w:szCs w:val="20"/>
                <w:lang w:eastAsia="ru-RU"/>
              </w:rPr>
            </w:pPr>
            <w:r w:rsidRPr="00C76DB5">
              <w:rPr>
                <w:rFonts w:ascii="Segoe UI" w:eastAsia="Times New Roman" w:hAnsi="Segoe UI" w:cs="Segoe UI"/>
                <w:b/>
                <w:color w:val="000000"/>
                <w:sz w:val="20"/>
                <w:szCs w:val="20"/>
                <w:lang w:eastAsia="ru-RU"/>
              </w:rPr>
              <w:t>Марка</w:t>
            </w:r>
          </w:p>
        </w:tc>
        <w:tc>
          <w:tcPr>
            <w:tcW w:w="796" w:type="pct"/>
            <w:tcBorders>
              <w:top w:val="single" w:sz="4" w:space="0" w:color="auto"/>
              <w:left w:val="nil"/>
              <w:bottom w:val="single" w:sz="4" w:space="0" w:color="auto"/>
              <w:right w:val="single" w:sz="4" w:space="0" w:color="auto"/>
            </w:tcBorders>
            <w:shd w:val="clear" w:color="000000" w:fill="FFFFFF"/>
            <w:vAlign w:val="center"/>
            <w:hideMark/>
          </w:tcPr>
          <w:p w:rsidR="00E96CCA" w:rsidRPr="00C76DB5" w:rsidRDefault="00E96CCA" w:rsidP="007C77A5">
            <w:pPr>
              <w:jc w:val="center"/>
              <w:rPr>
                <w:rFonts w:ascii="Segoe UI" w:eastAsia="Times New Roman" w:hAnsi="Segoe UI" w:cs="Segoe UI"/>
                <w:b/>
                <w:color w:val="000000"/>
                <w:sz w:val="20"/>
                <w:szCs w:val="20"/>
                <w:lang w:eastAsia="ru-RU"/>
              </w:rPr>
            </w:pPr>
            <w:r w:rsidRPr="00C76DB5">
              <w:rPr>
                <w:rFonts w:ascii="Segoe UI" w:eastAsia="Times New Roman" w:hAnsi="Segoe UI" w:cs="Segoe UI"/>
                <w:b/>
                <w:color w:val="000000"/>
                <w:sz w:val="20"/>
                <w:szCs w:val="20"/>
                <w:lang w:eastAsia="ru-RU"/>
              </w:rPr>
              <w:t>Мощность кВт</w:t>
            </w:r>
          </w:p>
        </w:tc>
        <w:tc>
          <w:tcPr>
            <w:tcW w:w="789" w:type="pct"/>
            <w:tcBorders>
              <w:top w:val="single" w:sz="4" w:space="0" w:color="auto"/>
              <w:left w:val="nil"/>
              <w:bottom w:val="single" w:sz="4" w:space="0" w:color="auto"/>
              <w:right w:val="single" w:sz="4" w:space="0" w:color="auto"/>
            </w:tcBorders>
            <w:shd w:val="clear" w:color="000000" w:fill="FFFFFF"/>
            <w:vAlign w:val="center"/>
            <w:hideMark/>
          </w:tcPr>
          <w:p w:rsidR="00E96CCA" w:rsidRPr="00C76DB5" w:rsidRDefault="00E96CCA" w:rsidP="007C77A5">
            <w:pPr>
              <w:jc w:val="center"/>
              <w:rPr>
                <w:rFonts w:ascii="Segoe UI" w:eastAsia="Times New Roman" w:hAnsi="Segoe UI" w:cs="Segoe UI"/>
                <w:b/>
                <w:color w:val="000000"/>
                <w:sz w:val="20"/>
                <w:szCs w:val="20"/>
                <w:lang w:eastAsia="ru-RU"/>
              </w:rPr>
            </w:pPr>
            <w:r w:rsidRPr="00C76DB5">
              <w:rPr>
                <w:rFonts w:ascii="Segoe UI" w:eastAsia="Times New Roman" w:hAnsi="Segoe UI" w:cs="Segoe UI"/>
                <w:b/>
                <w:color w:val="000000"/>
                <w:sz w:val="20"/>
                <w:szCs w:val="20"/>
                <w:lang w:eastAsia="ru-RU"/>
              </w:rPr>
              <w:t>Ввод в эксплуатацию</w:t>
            </w:r>
          </w:p>
        </w:tc>
        <w:tc>
          <w:tcPr>
            <w:tcW w:w="746" w:type="pct"/>
            <w:tcBorders>
              <w:top w:val="single" w:sz="4" w:space="0" w:color="auto"/>
              <w:left w:val="nil"/>
              <w:bottom w:val="single" w:sz="4" w:space="0" w:color="auto"/>
              <w:right w:val="single" w:sz="4" w:space="0" w:color="auto"/>
            </w:tcBorders>
            <w:shd w:val="clear" w:color="000000" w:fill="FFFFFF"/>
            <w:vAlign w:val="center"/>
          </w:tcPr>
          <w:p w:rsidR="00E96CCA" w:rsidRPr="00C76DB5" w:rsidRDefault="009C6351" w:rsidP="007C77A5">
            <w:pPr>
              <w:jc w:val="center"/>
              <w:rPr>
                <w:rFonts w:ascii="Segoe UI" w:eastAsia="Times New Roman" w:hAnsi="Segoe UI" w:cs="Segoe UI"/>
                <w:b/>
                <w:color w:val="000000"/>
                <w:sz w:val="20"/>
                <w:szCs w:val="20"/>
                <w:lang w:eastAsia="ru-RU"/>
              </w:rPr>
            </w:pPr>
            <w:r w:rsidRPr="00C76DB5">
              <w:rPr>
                <w:rFonts w:ascii="Segoe UI" w:eastAsia="Times New Roman" w:hAnsi="Segoe UI" w:cs="Segoe UI"/>
                <w:b/>
                <w:color w:val="000000"/>
                <w:sz w:val="20"/>
                <w:szCs w:val="20"/>
                <w:lang w:eastAsia="ru-RU"/>
              </w:rPr>
              <w:t>Год последнего кап. ремонта</w:t>
            </w:r>
          </w:p>
        </w:tc>
      </w:tr>
      <w:tr w:rsidR="009C6351" w:rsidRPr="00C76DB5" w:rsidTr="004045EA">
        <w:trPr>
          <w:trHeight w:val="255"/>
        </w:trPr>
        <w:tc>
          <w:tcPr>
            <w:tcW w:w="5000" w:type="pct"/>
            <w:gridSpan w:val="5"/>
            <w:tcBorders>
              <w:top w:val="nil"/>
              <w:left w:val="single" w:sz="4" w:space="0" w:color="auto"/>
              <w:bottom w:val="single" w:sz="4" w:space="0" w:color="auto"/>
              <w:right w:val="single" w:sz="4" w:space="0" w:color="auto"/>
            </w:tcBorders>
            <w:shd w:val="clear" w:color="000000" w:fill="FFFFFF"/>
            <w:noWrap/>
            <w:vAlign w:val="center"/>
            <w:hideMark/>
          </w:tcPr>
          <w:p w:rsidR="009C6351" w:rsidRPr="00C76DB5" w:rsidRDefault="009C6351" w:rsidP="004045EA">
            <w:pPr>
              <w:spacing w:before="120" w:after="120"/>
              <w:jc w:val="center"/>
              <w:rPr>
                <w:rFonts w:ascii="Segoe UI" w:eastAsia="Times New Roman" w:hAnsi="Segoe UI" w:cs="Segoe UI"/>
                <w:b/>
                <w:bCs/>
                <w:color w:val="000000"/>
                <w:sz w:val="20"/>
                <w:szCs w:val="20"/>
                <w:lang w:eastAsia="ru-RU"/>
              </w:rPr>
            </w:pPr>
            <w:r w:rsidRPr="00C76DB5">
              <w:rPr>
                <w:rFonts w:ascii="Segoe UI" w:eastAsia="Times New Roman" w:hAnsi="Segoe UI" w:cs="Segoe UI"/>
                <w:b/>
                <w:bCs/>
                <w:color w:val="000000"/>
                <w:sz w:val="20"/>
                <w:szCs w:val="20"/>
                <w:lang w:eastAsia="ru-RU"/>
              </w:rPr>
              <w:t>Котельная №1, пр-д. Промышленный, д. 1</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Сетевой №4.2</w:t>
            </w:r>
          </w:p>
        </w:tc>
        <w:tc>
          <w:tcPr>
            <w:tcW w:w="1169"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250/460-132/4</w:t>
            </w:r>
          </w:p>
        </w:tc>
        <w:tc>
          <w:tcPr>
            <w:tcW w:w="79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132</w:t>
            </w:r>
          </w:p>
        </w:tc>
        <w:tc>
          <w:tcPr>
            <w:tcW w:w="789"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2017 г.</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Сетевой №4.1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SCP 200/460-HA-200/4</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200</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2016 г.</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Сетевой №4.3</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250/460-132/4</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132</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2017 г.</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Подпиточный №3.1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65/160-7,5/2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2015 г.</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Подпиточный №3.2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50/140-4/2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4</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xml:space="preserve">2019 г. </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Подпиточный №3.3</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50/140-4/2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4</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2018 г.</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Сырой воды №1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50/140-4/2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4</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2018 г.</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2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Сырой воды №2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xml:space="preserve">К 80-65-160С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2014 г.</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рециркуляционный №5.1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ТD 80-48G/2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2024 г.</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рециркуляционный №5.2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ТD 80-48G/2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2024 г.</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рециркуляционный №5.3</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ТD 80-48G/2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2024 г.</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циркуляционный №6.1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NIS 125-100-200G/45</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45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2024 г.</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циркуляционный №6.2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NIS 125-100-200G/45</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45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2024 г.</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циркуляционный №6.3</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NIS 125-100-200G/45</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45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2024 г.</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внутреннего контура №6.3*</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100/165-22/2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22</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2012 г.</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внутреннего контура №6.4</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100/165-22/2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22</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2012 г.</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внутреннего контура (резерв)</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NIS 125-100-200G/45</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45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2024 г.</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lastRenderedPageBreak/>
              <w:t>Насос Солевой №1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Х 65-50-125 ДС УХЛ4</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5,5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2013 г.</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Солевой №2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Х 65-50-125 ДС</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4</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2021 г.</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Солевой №3</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Х 65-50-125 ДС УХЛ4</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5,5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2024 г.</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Химпромывки</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Х 65-50-125 Д-5 (передвижной)</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5,5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2016 г.</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Дренажный</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ДН-1100Н</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1,1</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2022 г.</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Дренажный</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ХКS-1000 PW (передвижной)</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2024 г.</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Дутьевой вентилятор №3*</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ВДН-11</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30</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1978 г.</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Дутьевой вентилятор №4</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ВДН-11</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30</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1978 г.</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52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Вентилятор №1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ВИР 430-063(1)-Т80-Н-02200/2F-У2-1LG0</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22</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2024 г.</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48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Вентилятор №2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ВИР 430-063(1)-Т80-Н-02200/2F-У2-1RD0</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22</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2024 г.</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48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Вентилятор №3</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ВИР 430-063(1)-Т80-Н-02200/2F-У2-1RD0</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22</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2024 г.</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Дымосос №3*</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Д-13,5</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55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1978 г.</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Дымосос №4</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Д-13,5</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1978 г.</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Дымосос №1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ДН-11,2Х-1000</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11</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2024 г.</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Дымосос №2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ДН-11,2Х-1000</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11</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2024 г.</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Дымосос №3</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ДН-11,2Х-1000</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11</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2024 г.</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Компрессор</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стационарный</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30</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1982 г.</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Компрессор передвижной</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Hyndai</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30</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2017 г.</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КиПиА</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8,6</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Вентилятор вытяжной</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1,1</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Вентилятор вытяжной</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5000" w:type="pct"/>
            <w:gridSpan w:val="5"/>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spacing w:before="120" w:after="120"/>
              <w:jc w:val="center"/>
              <w:rPr>
                <w:rFonts w:ascii="Segoe UI" w:eastAsia="Times New Roman" w:hAnsi="Segoe UI" w:cs="Segoe UI"/>
                <w:b/>
                <w:bCs/>
                <w:color w:val="000000"/>
                <w:sz w:val="20"/>
                <w:szCs w:val="20"/>
                <w:lang w:eastAsia="ru-RU"/>
              </w:rPr>
            </w:pPr>
            <w:r w:rsidRPr="00C76DB5">
              <w:rPr>
                <w:rFonts w:ascii="Segoe UI" w:eastAsia="Times New Roman" w:hAnsi="Segoe UI" w:cs="Segoe UI"/>
                <w:b/>
                <w:bCs/>
                <w:color w:val="000000"/>
                <w:sz w:val="20"/>
                <w:szCs w:val="20"/>
                <w:lang w:eastAsia="ru-RU"/>
              </w:rPr>
              <w:t>ЦТП № 1</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Циркуляционный ГВС №7</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65/160-7,5/2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2014</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Циркуляционный ГВС №8</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65/160-7,5/2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06.2017</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Корректирующий №4</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80/140-7,5/2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06.2017</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Корректирующий №5</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100/150-15/2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2013</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КиПиА</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5000" w:type="pct"/>
            <w:gridSpan w:val="5"/>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spacing w:before="120" w:after="120"/>
              <w:jc w:val="center"/>
              <w:rPr>
                <w:rFonts w:ascii="Segoe UI" w:eastAsia="Times New Roman" w:hAnsi="Segoe UI" w:cs="Segoe UI"/>
                <w:b/>
                <w:bCs/>
                <w:color w:val="000000"/>
                <w:sz w:val="20"/>
                <w:szCs w:val="20"/>
                <w:lang w:eastAsia="ru-RU"/>
              </w:rPr>
            </w:pPr>
            <w:r w:rsidRPr="00C76DB5">
              <w:rPr>
                <w:rFonts w:ascii="Segoe UI" w:eastAsia="Times New Roman" w:hAnsi="Segoe UI" w:cs="Segoe UI"/>
                <w:b/>
                <w:bCs/>
                <w:color w:val="000000"/>
                <w:sz w:val="20"/>
                <w:szCs w:val="20"/>
                <w:lang w:eastAsia="ru-RU"/>
              </w:rPr>
              <w:t>ЦТП № 2</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Повысительный №1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К20/30</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4</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lastRenderedPageBreak/>
              <w:t>Насос Повысительный №2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К200-125-250</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37</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Смесительный №4</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40/160-4/2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4</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2013</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Смесительный №5</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val="en-US" w:eastAsia="ru-RU"/>
              </w:rPr>
            </w:pPr>
            <w:r w:rsidRPr="00C76DB5">
              <w:rPr>
                <w:rFonts w:ascii="Segoe UI" w:eastAsia="Times New Roman" w:hAnsi="Segoe UI" w:cs="Segoe UI"/>
                <w:color w:val="000000"/>
                <w:sz w:val="20"/>
                <w:szCs w:val="20"/>
                <w:lang w:val="en-US" w:eastAsia="ru-RU"/>
              </w:rPr>
              <w:t>DAB CP-G65-4100/A/BAQE/7,5</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2021</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Циркуляционный №7</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40/160-4/2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4</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01.08.2018</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Циркуляционный №8</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50/140-4/2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4</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08.2019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КиПиА</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25"/>
        </w:trPr>
        <w:tc>
          <w:tcPr>
            <w:tcW w:w="5000" w:type="pct"/>
            <w:gridSpan w:val="5"/>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spacing w:before="120" w:after="120"/>
              <w:jc w:val="center"/>
              <w:rPr>
                <w:rFonts w:ascii="Segoe UI" w:eastAsia="Times New Roman" w:hAnsi="Segoe UI" w:cs="Segoe UI"/>
                <w:b/>
                <w:bCs/>
                <w:color w:val="000000"/>
                <w:sz w:val="20"/>
                <w:szCs w:val="20"/>
                <w:lang w:eastAsia="ru-RU"/>
              </w:rPr>
            </w:pPr>
            <w:r w:rsidRPr="00C76DB5">
              <w:rPr>
                <w:rFonts w:ascii="Segoe UI" w:eastAsia="Times New Roman" w:hAnsi="Segoe UI" w:cs="Segoe UI"/>
                <w:b/>
                <w:bCs/>
                <w:color w:val="000000"/>
                <w:sz w:val="20"/>
                <w:szCs w:val="20"/>
                <w:lang w:eastAsia="ru-RU"/>
              </w:rPr>
              <w:t>ЦТП № 3</w:t>
            </w:r>
          </w:p>
        </w:tc>
      </w:tr>
      <w:tr w:rsidR="009C6351" w:rsidRPr="00C76DB5" w:rsidTr="004045EA">
        <w:trPr>
          <w:trHeight w:val="22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Смесительный №6</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КМ150-125-250</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18,5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2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Смесительный №7</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125/250-11/4</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11</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12.08.2016</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2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Повысительный №4 (для опрессовки)</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К 200-150-315</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30</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2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Циркуляционный №1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65/160-7,5/2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2015</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2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Циркуляционный №2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65/160-7,5/2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2014</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2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Сварочный трансформатор</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ТДМ-305-У-2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30</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2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КиПиА</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5000" w:type="pct"/>
            <w:gridSpan w:val="5"/>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spacing w:before="120" w:after="120"/>
              <w:jc w:val="center"/>
              <w:rPr>
                <w:rFonts w:ascii="Segoe UI" w:eastAsia="Times New Roman" w:hAnsi="Segoe UI" w:cs="Segoe UI"/>
                <w:b/>
                <w:bCs/>
                <w:color w:val="000000"/>
                <w:sz w:val="20"/>
                <w:szCs w:val="20"/>
                <w:lang w:eastAsia="ru-RU"/>
              </w:rPr>
            </w:pPr>
            <w:r w:rsidRPr="00C76DB5">
              <w:rPr>
                <w:rFonts w:ascii="Segoe UI" w:eastAsia="Times New Roman" w:hAnsi="Segoe UI" w:cs="Segoe UI"/>
                <w:b/>
                <w:bCs/>
                <w:color w:val="000000"/>
                <w:sz w:val="20"/>
                <w:szCs w:val="20"/>
                <w:lang w:eastAsia="ru-RU"/>
              </w:rPr>
              <w:t>ЦТП № 4</w:t>
            </w:r>
          </w:p>
        </w:tc>
      </w:tr>
      <w:tr w:rsidR="009C6351" w:rsidRPr="00C76DB5" w:rsidTr="004045EA">
        <w:trPr>
          <w:trHeight w:val="22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Повысительный №1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К45х30</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2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Повысительный №2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К45х30</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2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Циркуляционный №7</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65/160-7,5/2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2016</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2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Циркуляционный №8</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65/160-7,5/2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30.10.2017</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2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Смесительный №6</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100/165-22/2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22</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2014</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2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Смесительный №5</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Wilo-IL100/150-15/2-R</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07.08.2024</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2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Опрессовочный №4</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К90х55</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37</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2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КиПиА</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25"/>
        </w:trPr>
        <w:tc>
          <w:tcPr>
            <w:tcW w:w="5000" w:type="pct"/>
            <w:gridSpan w:val="5"/>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spacing w:before="120" w:after="120"/>
              <w:jc w:val="center"/>
              <w:rPr>
                <w:rFonts w:ascii="Segoe UI" w:eastAsia="Times New Roman" w:hAnsi="Segoe UI" w:cs="Segoe UI"/>
                <w:b/>
                <w:bCs/>
                <w:color w:val="000000"/>
                <w:sz w:val="20"/>
                <w:szCs w:val="20"/>
                <w:lang w:eastAsia="ru-RU"/>
              </w:rPr>
            </w:pPr>
            <w:r w:rsidRPr="00C76DB5">
              <w:rPr>
                <w:rFonts w:ascii="Segoe UI" w:eastAsia="Times New Roman" w:hAnsi="Segoe UI" w:cs="Segoe UI"/>
                <w:b/>
                <w:bCs/>
                <w:color w:val="000000"/>
                <w:sz w:val="20"/>
                <w:szCs w:val="20"/>
                <w:lang w:eastAsia="ru-RU"/>
              </w:rPr>
              <w:t>ЦТП № 5</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Циркуляционный №5 ГВС</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КМ 80-65-160</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Циркуляционный №4 ГВС</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65/160-7,5/2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08.2019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Циркуляционный №3 ГВС</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65/160-7,5/2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09.2018</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Смесительный №1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150/260-15/4</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06.2017</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Смесительный №2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150/260-15/4</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2016</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Опрессовочный №9</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К100-65-200</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30</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КиПиА</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25"/>
        </w:trPr>
        <w:tc>
          <w:tcPr>
            <w:tcW w:w="5000" w:type="pct"/>
            <w:gridSpan w:val="5"/>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spacing w:before="120" w:after="120"/>
              <w:jc w:val="center"/>
              <w:rPr>
                <w:rFonts w:ascii="Segoe UI" w:eastAsia="Times New Roman" w:hAnsi="Segoe UI" w:cs="Segoe UI"/>
                <w:b/>
                <w:bCs/>
                <w:color w:val="000000"/>
                <w:sz w:val="20"/>
                <w:szCs w:val="20"/>
                <w:lang w:eastAsia="ru-RU"/>
              </w:rPr>
            </w:pPr>
            <w:r w:rsidRPr="00C76DB5">
              <w:rPr>
                <w:rFonts w:ascii="Segoe UI" w:eastAsia="Times New Roman" w:hAnsi="Segoe UI" w:cs="Segoe UI"/>
                <w:b/>
                <w:bCs/>
                <w:color w:val="000000"/>
                <w:sz w:val="20"/>
                <w:szCs w:val="20"/>
                <w:lang w:eastAsia="ru-RU"/>
              </w:rPr>
              <w:lastRenderedPageBreak/>
              <w:t>ЦТП № 6</w:t>
            </w:r>
          </w:p>
        </w:tc>
      </w:tr>
      <w:tr w:rsidR="009C6351" w:rsidRPr="00C76DB5" w:rsidTr="004045EA">
        <w:trPr>
          <w:trHeight w:val="22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Циркуляционный №8 ГВС</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65/160-7,5/2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2016</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2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Циркуляционный №7 ГВС</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val="en-US" w:eastAsia="ru-RU"/>
              </w:rPr>
            </w:pPr>
            <w:r w:rsidRPr="00C76DB5">
              <w:rPr>
                <w:rFonts w:ascii="Segoe UI" w:eastAsia="Times New Roman" w:hAnsi="Segoe UI" w:cs="Segoe UI"/>
                <w:color w:val="000000"/>
                <w:sz w:val="20"/>
                <w:szCs w:val="20"/>
                <w:lang w:val="en-US" w:eastAsia="ru-RU"/>
              </w:rPr>
              <w:t>DAB CP-G65-4100/A/BAQE/7,5</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2021</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2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Корректирующий №4</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К100-80-160</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2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Корректирующий №5</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150/260-15/4</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07.2019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2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Корректирующий №6</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80/160-11/2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11</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2013</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2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Повысительный  №2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К 80-65-160</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2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КиПиА</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25"/>
        </w:trPr>
        <w:tc>
          <w:tcPr>
            <w:tcW w:w="5000" w:type="pct"/>
            <w:gridSpan w:val="5"/>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spacing w:before="120" w:after="120"/>
              <w:jc w:val="center"/>
              <w:rPr>
                <w:rFonts w:ascii="Segoe UI" w:eastAsia="Times New Roman" w:hAnsi="Segoe UI" w:cs="Segoe UI"/>
                <w:b/>
                <w:bCs/>
                <w:color w:val="000000"/>
                <w:sz w:val="20"/>
                <w:szCs w:val="20"/>
                <w:lang w:eastAsia="ru-RU"/>
              </w:rPr>
            </w:pPr>
            <w:r w:rsidRPr="00C76DB5">
              <w:rPr>
                <w:rFonts w:ascii="Segoe UI" w:eastAsia="Times New Roman" w:hAnsi="Segoe UI" w:cs="Segoe UI"/>
                <w:b/>
                <w:bCs/>
                <w:color w:val="000000"/>
                <w:sz w:val="20"/>
                <w:szCs w:val="20"/>
                <w:lang w:eastAsia="ru-RU"/>
              </w:rPr>
              <w:t>ЦТП № 7</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Опрессовочный №3</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КМ 100-80-160</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Смесительный №4</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80/140-7,5/2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11.2018</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46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Циркуляционно-повысительный №1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65/160-5,5/2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5,5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2015</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48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Циркуляционно-повысительный №2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65/160-5,5/2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5,5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08.2018</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Смесительный №5</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80/140-7,5/2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11.2018</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КиПиА</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5000" w:type="pct"/>
            <w:gridSpan w:val="5"/>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spacing w:before="120" w:after="120"/>
              <w:jc w:val="center"/>
              <w:rPr>
                <w:rFonts w:ascii="Segoe UI" w:eastAsia="Times New Roman" w:hAnsi="Segoe UI" w:cs="Segoe UI"/>
                <w:b/>
                <w:bCs/>
                <w:color w:val="000000"/>
                <w:sz w:val="20"/>
                <w:szCs w:val="20"/>
                <w:lang w:eastAsia="ru-RU"/>
              </w:rPr>
            </w:pPr>
            <w:r w:rsidRPr="00C76DB5">
              <w:rPr>
                <w:rFonts w:ascii="Segoe UI" w:eastAsia="Times New Roman" w:hAnsi="Segoe UI" w:cs="Segoe UI"/>
                <w:b/>
                <w:bCs/>
                <w:color w:val="000000"/>
                <w:sz w:val="20"/>
                <w:szCs w:val="20"/>
                <w:lang w:eastAsia="ru-RU"/>
              </w:rPr>
              <w:t>ЦТП № 8</w:t>
            </w:r>
          </w:p>
        </w:tc>
      </w:tr>
      <w:tr w:rsidR="009C6351" w:rsidRPr="00C76DB5" w:rsidTr="004045EA">
        <w:trPr>
          <w:trHeight w:val="48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Циркуляционно-повысительный№1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65/160-7,5/2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09.2018</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48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Циркуляционно-повысительный№2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65/160-7,5/2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2016</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31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Сетевой №4</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65/140-7,5/2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08.2018.</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31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Сетевой №5</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65/140-7,5/2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06.2019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31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Опрессовочный №3</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КМ100-80-160</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2018</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31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КиПиА</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5000" w:type="pct"/>
            <w:gridSpan w:val="5"/>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spacing w:before="120" w:after="120"/>
              <w:jc w:val="center"/>
              <w:rPr>
                <w:rFonts w:ascii="Segoe UI" w:eastAsia="Times New Roman" w:hAnsi="Segoe UI" w:cs="Segoe UI"/>
                <w:b/>
                <w:bCs/>
                <w:color w:val="000000"/>
                <w:sz w:val="20"/>
                <w:szCs w:val="20"/>
                <w:lang w:eastAsia="ru-RU"/>
              </w:rPr>
            </w:pPr>
            <w:r w:rsidRPr="00C76DB5">
              <w:rPr>
                <w:rFonts w:ascii="Segoe UI" w:eastAsia="Times New Roman" w:hAnsi="Segoe UI" w:cs="Segoe UI"/>
                <w:b/>
                <w:bCs/>
                <w:color w:val="000000"/>
                <w:sz w:val="20"/>
                <w:szCs w:val="20"/>
                <w:lang w:eastAsia="ru-RU"/>
              </w:rPr>
              <w:t>ЦТП № 9</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Циркуляционный №7 ГВС</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IL65/160-7,5/2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2013</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Циркуляционный №8 ГВС</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IL65/160-7,5/2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2013</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корректирующий №5</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КМ80/50</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корректирующий №6</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IL100/150-15/2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2013</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lastRenderedPageBreak/>
              <w:t>КиПиА</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5000" w:type="pct"/>
            <w:gridSpan w:val="5"/>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spacing w:before="120" w:after="120"/>
              <w:jc w:val="center"/>
              <w:rPr>
                <w:rFonts w:ascii="Segoe UI" w:eastAsia="Times New Roman" w:hAnsi="Segoe UI" w:cs="Segoe UI"/>
                <w:b/>
                <w:bCs/>
                <w:color w:val="000000"/>
                <w:sz w:val="20"/>
                <w:szCs w:val="20"/>
                <w:lang w:eastAsia="ru-RU"/>
              </w:rPr>
            </w:pPr>
            <w:r w:rsidRPr="00C76DB5">
              <w:rPr>
                <w:rFonts w:ascii="Segoe UI" w:eastAsia="Times New Roman" w:hAnsi="Segoe UI" w:cs="Segoe UI"/>
                <w:b/>
                <w:bCs/>
                <w:color w:val="000000"/>
                <w:sz w:val="20"/>
                <w:szCs w:val="20"/>
                <w:lang w:eastAsia="ru-RU"/>
              </w:rPr>
              <w:t>ЦТП № 10</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Циркуляционный № К2.1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IL32/160-2,2/2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2,2</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Циркуляционный № К2.2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IL32/160-2,2/2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2,2</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Подпиточный № К3.1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IL32/160-2,2/2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2,2</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Подпиточный № К3.2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IL32/160-2,2/2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2,2</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Смесительный № К1.1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IРL50/140-4/2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4</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Смесительный № К1.1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IРL50/140-4/2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4</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КиПиА</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5000" w:type="pct"/>
            <w:gridSpan w:val="5"/>
            <w:tcBorders>
              <w:top w:val="nil"/>
              <w:left w:val="single" w:sz="4" w:space="0" w:color="auto"/>
              <w:bottom w:val="single" w:sz="4" w:space="0" w:color="auto"/>
              <w:right w:val="single" w:sz="4" w:space="0" w:color="auto"/>
            </w:tcBorders>
            <w:shd w:val="clear" w:color="000000" w:fill="FFFFFF"/>
            <w:noWrap/>
            <w:vAlign w:val="center"/>
            <w:hideMark/>
          </w:tcPr>
          <w:p w:rsidR="009C6351" w:rsidRPr="00C76DB5" w:rsidRDefault="009C6351" w:rsidP="004045EA">
            <w:pPr>
              <w:spacing w:before="120" w:after="120"/>
              <w:jc w:val="center"/>
              <w:rPr>
                <w:rFonts w:ascii="Segoe UI" w:eastAsia="Times New Roman" w:hAnsi="Segoe UI" w:cs="Segoe UI"/>
                <w:b/>
                <w:bCs/>
                <w:color w:val="000000"/>
                <w:sz w:val="20"/>
                <w:szCs w:val="20"/>
                <w:lang w:eastAsia="ru-RU"/>
              </w:rPr>
            </w:pPr>
            <w:r w:rsidRPr="00C76DB5">
              <w:rPr>
                <w:rFonts w:ascii="Segoe UI" w:eastAsia="Times New Roman" w:hAnsi="Segoe UI" w:cs="Segoe UI"/>
                <w:b/>
                <w:bCs/>
                <w:color w:val="000000"/>
                <w:sz w:val="20"/>
                <w:szCs w:val="20"/>
                <w:lang w:eastAsia="ru-RU"/>
              </w:rPr>
              <w:t>Блочно-модульная котельная №2, ул. Бахтина, д.11Б</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Подпиточный №1</w:t>
            </w:r>
          </w:p>
        </w:tc>
        <w:tc>
          <w:tcPr>
            <w:tcW w:w="1169"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xml:space="preserve">Wilo Economy MHI-204 </w:t>
            </w:r>
          </w:p>
        </w:tc>
        <w:tc>
          <w:tcPr>
            <w:tcW w:w="79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0,75</w:t>
            </w:r>
          </w:p>
        </w:tc>
        <w:tc>
          <w:tcPr>
            <w:tcW w:w="789"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Подпиточный №2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Economy MHI-204</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Котлового контура №1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80/120-4/2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4</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Котлового контура №2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80/120-4/2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4</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Котлового контура №3</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80/120-4/2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4</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Котлового контура №4</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80/120-4/2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4</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КиПиА</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Электродвигатель горелки №1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4</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Электродвигатель горелки №2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4</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Электродвигатель горелки №3</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4</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Электродвигатель горелки №4</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4</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Вентилятор №1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ВО-4,0</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0,18</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Вентилятор №2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ВО-4,0</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0,18</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5000" w:type="pct"/>
            <w:gridSpan w:val="5"/>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spacing w:before="120" w:after="120"/>
              <w:jc w:val="center"/>
              <w:rPr>
                <w:rFonts w:ascii="Segoe UI" w:eastAsia="Times New Roman" w:hAnsi="Segoe UI" w:cs="Segoe UI"/>
                <w:b/>
                <w:bCs/>
                <w:color w:val="000000"/>
                <w:sz w:val="20"/>
                <w:szCs w:val="20"/>
                <w:lang w:eastAsia="ru-RU"/>
              </w:rPr>
            </w:pPr>
            <w:r w:rsidRPr="00C76DB5">
              <w:rPr>
                <w:rFonts w:ascii="Segoe UI" w:eastAsia="Times New Roman" w:hAnsi="Segoe UI" w:cs="Segoe UI"/>
                <w:b/>
                <w:bCs/>
                <w:color w:val="000000"/>
                <w:sz w:val="20"/>
                <w:szCs w:val="20"/>
                <w:lang w:eastAsia="ru-RU"/>
              </w:rPr>
              <w:t>ЦТП № 13</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Циркуляционный №8 ГВС</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IL80/160-11/2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11</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2020</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Циркуляционный №7 ГВС</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IL80/160-11/2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11</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2014</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Сетевой №5</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200/345-45/4</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45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2015</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Сетевой №6</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200/345-45/4</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45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2016</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Смесительный №4</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5НДВ</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55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Опрессовочный №2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КМ 80-50-200</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2021 (б/у)</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Повысительный №1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КМ 80-65-160</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lastRenderedPageBreak/>
              <w:t>Насос Подпиточный № 10</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40/160-4/2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4</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КиПиА</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85"/>
        </w:trPr>
        <w:tc>
          <w:tcPr>
            <w:tcW w:w="5000" w:type="pct"/>
            <w:gridSpan w:val="5"/>
            <w:tcBorders>
              <w:top w:val="nil"/>
              <w:left w:val="single" w:sz="4" w:space="0" w:color="auto"/>
              <w:bottom w:val="single" w:sz="4" w:space="0" w:color="auto"/>
              <w:right w:val="single" w:sz="4" w:space="0" w:color="auto"/>
            </w:tcBorders>
            <w:shd w:val="clear" w:color="000000" w:fill="FFFFFF"/>
            <w:noWrap/>
            <w:vAlign w:val="center"/>
            <w:hideMark/>
          </w:tcPr>
          <w:p w:rsidR="009C6351" w:rsidRPr="00C76DB5" w:rsidRDefault="009C6351" w:rsidP="004045EA">
            <w:pPr>
              <w:spacing w:before="120" w:after="120"/>
              <w:jc w:val="center"/>
              <w:rPr>
                <w:rFonts w:ascii="Segoe UI" w:eastAsia="Times New Roman" w:hAnsi="Segoe UI" w:cs="Segoe UI"/>
                <w:b/>
                <w:bCs/>
                <w:color w:val="000000"/>
                <w:sz w:val="20"/>
                <w:szCs w:val="20"/>
                <w:lang w:eastAsia="ru-RU"/>
              </w:rPr>
            </w:pPr>
            <w:r w:rsidRPr="00C76DB5">
              <w:rPr>
                <w:rFonts w:ascii="Segoe UI" w:eastAsia="Times New Roman" w:hAnsi="Segoe UI" w:cs="Segoe UI"/>
                <w:b/>
                <w:bCs/>
                <w:color w:val="000000"/>
                <w:sz w:val="20"/>
                <w:szCs w:val="20"/>
                <w:lang w:eastAsia="ru-RU"/>
              </w:rPr>
              <w:t>Блочно-модульная котельная №3, ул. Заводская, д.5А</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Сетевой №1</w:t>
            </w:r>
          </w:p>
        </w:tc>
        <w:tc>
          <w:tcPr>
            <w:tcW w:w="1169"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100/170-30/2</w:t>
            </w:r>
          </w:p>
        </w:tc>
        <w:tc>
          <w:tcPr>
            <w:tcW w:w="79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30</w:t>
            </w:r>
          </w:p>
        </w:tc>
        <w:tc>
          <w:tcPr>
            <w:tcW w:w="789"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2015</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Сетевой №2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100/170-30/2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30</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Подпиточный №1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Economy MHI-204</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0,55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Подпиточный №2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Economy MHI-204</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0,55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Котлового контура №1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IL80/130-5,5/2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5,5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2014</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Котлового контура №2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IL80/130-5,5/2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5,5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2014</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Вентилятор осевой №1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ВО-4,0</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0,18</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Вентилятор осевой №2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ВО-4,0</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0,18</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КиПиА</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Электродвигатель горелки №1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4</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Электродвигатель горелки №2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4</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5000" w:type="pct"/>
            <w:gridSpan w:val="5"/>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spacing w:before="120" w:after="120"/>
              <w:jc w:val="center"/>
              <w:rPr>
                <w:rFonts w:ascii="Segoe UI" w:eastAsia="Times New Roman" w:hAnsi="Segoe UI" w:cs="Segoe UI"/>
                <w:b/>
                <w:bCs/>
                <w:color w:val="000000"/>
                <w:sz w:val="20"/>
                <w:szCs w:val="20"/>
                <w:lang w:eastAsia="ru-RU"/>
              </w:rPr>
            </w:pPr>
            <w:r w:rsidRPr="00C76DB5">
              <w:rPr>
                <w:rFonts w:ascii="Segoe UI" w:eastAsia="Times New Roman" w:hAnsi="Segoe UI" w:cs="Segoe UI"/>
                <w:b/>
                <w:bCs/>
                <w:color w:val="000000"/>
                <w:sz w:val="20"/>
                <w:szCs w:val="20"/>
                <w:lang w:eastAsia="ru-RU"/>
              </w:rPr>
              <w:t>ЦТП № 14</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Смесительный №4</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65/160-7,5/2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Смесительный №5</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DAB CP-G50-4100/Т/IE3/4</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4,1</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2021</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Циркуляционный №8</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65/160-7,5/2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2015</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Циркуляционный №7</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50/160-5,5/2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5,5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43535</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Опрессовочный №9</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КМ 80-50-200</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11.2021 (б/у)</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КиПиА</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5000" w:type="pct"/>
            <w:gridSpan w:val="5"/>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spacing w:before="120" w:after="120"/>
              <w:jc w:val="center"/>
              <w:rPr>
                <w:rFonts w:ascii="Segoe UI" w:eastAsia="Times New Roman" w:hAnsi="Segoe UI" w:cs="Segoe UI"/>
                <w:b/>
                <w:bCs/>
                <w:color w:val="000000"/>
                <w:sz w:val="20"/>
                <w:szCs w:val="20"/>
                <w:lang w:eastAsia="ru-RU"/>
              </w:rPr>
            </w:pPr>
            <w:r w:rsidRPr="00C76DB5">
              <w:rPr>
                <w:rFonts w:ascii="Segoe UI" w:eastAsia="Times New Roman" w:hAnsi="Segoe UI" w:cs="Segoe UI"/>
                <w:b/>
                <w:bCs/>
                <w:color w:val="000000"/>
                <w:sz w:val="20"/>
                <w:szCs w:val="20"/>
                <w:lang w:eastAsia="ru-RU"/>
              </w:rPr>
              <w:t>ЦТП № 15</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Корректирующий №3</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40/160-4/2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4</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2020</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Корректирующий №4</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50/130-3/2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3</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06.2017</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Циркуляционный №5</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val="en-US" w:eastAsia="ru-RU"/>
              </w:rPr>
            </w:pPr>
            <w:r w:rsidRPr="00C76DB5">
              <w:rPr>
                <w:rFonts w:ascii="Segoe UI" w:eastAsia="Times New Roman" w:hAnsi="Segoe UI" w:cs="Segoe UI"/>
                <w:color w:val="000000"/>
                <w:sz w:val="20"/>
                <w:szCs w:val="20"/>
                <w:lang w:val="en-US" w:eastAsia="ru-RU"/>
              </w:rPr>
              <w:t>GRUNDFOS TP 50-230/4 A-F-A-BAQE</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3</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2020</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Циркуляционный №6</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50/140-4/2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4</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2015</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Повысительный №1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КМ80-65-160</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Повысительный №2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КМ65-50-160</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5,5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КиПиА</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5000" w:type="pct"/>
            <w:gridSpan w:val="5"/>
            <w:tcBorders>
              <w:top w:val="nil"/>
              <w:left w:val="single" w:sz="4" w:space="0" w:color="auto"/>
              <w:bottom w:val="single" w:sz="4" w:space="0" w:color="auto"/>
              <w:right w:val="single" w:sz="4" w:space="0" w:color="auto"/>
            </w:tcBorders>
            <w:shd w:val="clear" w:color="000000" w:fill="FFFFFF"/>
            <w:noWrap/>
            <w:vAlign w:val="center"/>
            <w:hideMark/>
          </w:tcPr>
          <w:p w:rsidR="009C6351" w:rsidRPr="00C76DB5" w:rsidRDefault="009C6351" w:rsidP="004045EA">
            <w:pPr>
              <w:spacing w:before="120" w:after="120"/>
              <w:jc w:val="center"/>
              <w:rPr>
                <w:rFonts w:ascii="Segoe UI" w:eastAsia="Times New Roman" w:hAnsi="Segoe UI" w:cs="Segoe UI"/>
                <w:b/>
                <w:bCs/>
                <w:sz w:val="20"/>
                <w:szCs w:val="20"/>
                <w:lang w:eastAsia="ru-RU"/>
              </w:rPr>
            </w:pPr>
            <w:r w:rsidRPr="00C76DB5">
              <w:rPr>
                <w:rFonts w:ascii="Segoe UI" w:eastAsia="Times New Roman" w:hAnsi="Segoe UI" w:cs="Segoe UI"/>
                <w:b/>
                <w:bCs/>
                <w:sz w:val="20"/>
                <w:szCs w:val="20"/>
                <w:lang w:eastAsia="ru-RU"/>
              </w:rPr>
              <w:t>Центральная котельная №4, ул. Заводская, д.4, стр. 2</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lastRenderedPageBreak/>
              <w:t>Насос Сетевой №1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Д 315-50</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55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Насос Сетевой №2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К150-125/315</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30</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Насос Сетевой №3 (летний)</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Wilo Il 100/170-30/2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30</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2014</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Насос Сетевой №1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Wilo Il 80/160-11/2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11</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45132</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Насос Сетевой №2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LY 2-4</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15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Насос Сырой воды №2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К 90/20</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11</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Насос Подпиточный №1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left"/>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Wilo CronoLine 32/160-2,2/2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2,2</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2020</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Насос Подпиточный №2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left"/>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Wilo CronoLine 32/160-2,2/2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2,2</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2020</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Насос Питательный №1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ЦНСГ 38-176</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45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Насос Питательный №2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ЦНСГ 38-80</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30</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Насос отопления собственные нужды</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К 45х30</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Насос отопления собственные нужды</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К 45х30</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Насос Солевой №1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АХ 50-32-160 Е-СД</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5,5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Насос Солевой №2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АХ 50-32-160 Е-СД</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5,5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2021</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Насос Смесительный</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АКН 65-04</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0,8</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Насос подачи мазута</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3В-4/25</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5,5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Насос подачи мазута</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3В-4/25</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5,5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Дутьевой вентилятор</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ВДН-9</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11</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Дутьевой вентилятор</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ВДН-9</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11</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Дутьевой вентилятор</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ВДН-10 У</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11</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Дымосос</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ДН-10</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18,5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Дымосос</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ДН-10</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18,5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Дымосос</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ДН-12,5</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30</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КиПиА</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6,2</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Привод исполнительного механизма №1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МЭО 250</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0,6</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Привод исполнительного механизма №2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МЭО 250</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0,6</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Привод исполнительного механизма №3</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МЭО 250</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0,6</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Привод исполнительного механизма №4</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МЭО 250</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0,6</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Привод исполнительного механизма №5</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МЭО 250</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0,6</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Привод исполнительного механизма №6</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МЭО 250</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0,6</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Вентилятор горелки №1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Д132/150-2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12</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Вытяжная вентиляция №1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АКМ 56-14</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1,5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Вытяжная вентиляция №2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Ц4-7С верх</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1,5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Вытяжная вентиляция №3</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Ц4-7С верх</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1,5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lastRenderedPageBreak/>
              <w:t>Вытяжная вентиляция №4</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Ц4-7С нижн</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1,5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5000" w:type="pct"/>
            <w:gridSpan w:val="5"/>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spacing w:before="120" w:after="120"/>
              <w:jc w:val="center"/>
              <w:rPr>
                <w:rFonts w:ascii="Segoe UI" w:eastAsia="Times New Roman" w:hAnsi="Segoe UI" w:cs="Segoe UI"/>
                <w:b/>
                <w:bCs/>
                <w:sz w:val="20"/>
                <w:szCs w:val="20"/>
                <w:lang w:eastAsia="ru-RU"/>
              </w:rPr>
            </w:pPr>
            <w:r w:rsidRPr="00C76DB5">
              <w:rPr>
                <w:rFonts w:ascii="Segoe UI" w:eastAsia="Times New Roman" w:hAnsi="Segoe UI" w:cs="Segoe UI"/>
                <w:b/>
                <w:bCs/>
                <w:sz w:val="20"/>
                <w:szCs w:val="20"/>
                <w:lang w:eastAsia="ru-RU"/>
              </w:rPr>
              <w:t>ЦТП № 30</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Насос Сетевой №1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Wilo Il 80/190-18,5/2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18,5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2020</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Насос Сетевой №2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Wilo Il 100/165-22/2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22</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2015</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Насос Циркуляционный №3 ГВС</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Wilo Il 65/160-7,5/2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2015</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Насос Циркуляционный №4 ГВС</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Wilo Il 65/160-7,5/2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06.2017</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КиПиА</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2</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5000" w:type="pct"/>
            <w:gridSpan w:val="5"/>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spacing w:before="120" w:after="120"/>
              <w:jc w:val="center"/>
              <w:rPr>
                <w:rFonts w:ascii="Segoe UI" w:eastAsia="Times New Roman" w:hAnsi="Segoe UI" w:cs="Segoe UI"/>
                <w:b/>
                <w:bCs/>
                <w:sz w:val="20"/>
                <w:szCs w:val="20"/>
                <w:lang w:eastAsia="ru-RU"/>
              </w:rPr>
            </w:pPr>
            <w:r w:rsidRPr="00C76DB5">
              <w:rPr>
                <w:rFonts w:ascii="Segoe UI" w:eastAsia="Times New Roman" w:hAnsi="Segoe UI" w:cs="Segoe UI"/>
                <w:b/>
                <w:bCs/>
                <w:sz w:val="20"/>
                <w:szCs w:val="20"/>
                <w:lang w:eastAsia="ru-RU"/>
              </w:rPr>
              <w:t>ЦТП № 31</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Насос Сетевой №1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Wilo Il 65/160-7,5/2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2016</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Насос Сетевой №2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Wilo Il 65/160-7,5/2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09.2018 б/у</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КиПиА</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2</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5000" w:type="pct"/>
            <w:gridSpan w:val="5"/>
            <w:tcBorders>
              <w:top w:val="nil"/>
              <w:left w:val="single" w:sz="4" w:space="0" w:color="auto"/>
              <w:bottom w:val="single" w:sz="4" w:space="0" w:color="auto"/>
              <w:right w:val="single" w:sz="4" w:space="0" w:color="auto"/>
            </w:tcBorders>
            <w:shd w:val="clear" w:color="000000" w:fill="FFFFFF"/>
            <w:noWrap/>
            <w:vAlign w:val="center"/>
            <w:hideMark/>
          </w:tcPr>
          <w:p w:rsidR="009C6351" w:rsidRPr="00C76DB5" w:rsidRDefault="009C6351" w:rsidP="004045EA">
            <w:pPr>
              <w:spacing w:before="120" w:after="120"/>
              <w:jc w:val="center"/>
              <w:rPr>
                <w:rFonts w:ascii="Segoe UI" w:eastAsia="Times New Roman" w:hAnsi="Segoe UI" w:cs="Segoe UI"/>
                <w:b/>
                <w:bCs/>
                <w:color w:val="000000"/>
                <w:sz w:val="20"/>
                <w:szCs w:val="20"/>
                <w:lang w:eastAsia="ru-RU"/>
              </w:rPr>
            </w:pPr>
            <w:r w:rsidRPr="00C76DB5">
              <w:rPr>
                <w:rFonts w:ascii="Segoe UI" w:eastAsia="Times New Roman" w:hAnsi="Segoe UI" w:cs="Segoe UI"/>
                <w:b/>
                <w:bCs/>
                <w:color w:val="000000"/>
                <w:sz w:val="20"/>
                <w:szCs w:val="20"/>
                <w:lang w:eastAsia="ru-RU"/>
              </w:rPr>
              <w:t>Блочно-модульная котельная №5, ул. Мира, д.2А</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Сетевой №1</w:t>
            </w:r>
          </w:p>
        </w:tc>
        <w:tc>
          <w:tcPr>
            <w:tcW w:w="1169"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80/170-15/2</w:t>
            </w:r>
          </w:p>
        </w:tc>
        <w:tc>
          <w:tcPr>
            <w:tcW w:w="79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15</w:t>
            </w:r>
          </w:p>
        </w:tc>
        <w:tc>
          <w:tcPr>
            <w:tcW w:w="789"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Сетевой №2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80/170-15/2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Подпиточный №1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МНI 204-1/Е/3-400-50-2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0,55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Подпиточный №2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МНI 204-1/Е/3-400-50-2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0,55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Котлового контура №1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65/115-1,5/2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Котлового контура №2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65/115-1,5/2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Вентилятор осевой №1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ВО-4,0</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0,12</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Вентилятор осевой №2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ВО-4,0</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0,12</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КиПиА</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Электропривод горелки №1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2,2</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Электропривод горелки №2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2,2</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5000" w:type="pct"/>
            <w:gridSpan w:val="5"/>
            <w:tcBorders>
              <w:top w:val="nil"/>
              <w:left w:val="single" w:sz="4" w:space="0" w:color="auto"/>
              <w:bottom w:val="single" w:sz="4" w:space="0" w:color="auto"/>
              <w:right w:val="single" w:sz="4" w:space="0" w:color="auto"/>
            </w:tcBorders>
            <w:shd w:val="clear" w:color="000000" w:fill="FFFFFF"/>
            <w:noWrap/>
            <w:vAlign w:val="center"/>
            <w:hideMark/>
          </w:tcPr>
          <w:p w:rsidR="009C6351" w:rsidRPr="00C76DB5" w:rsidRDefault="009C6351" w:rsidP="004045EA">
            <w:pPr>
              <w:spacing w:before="120" w:after="120"/>
              <w:jc w:val="center"/>
              <w:rPr>
                <w:rFonts w:ascii="Segoe UI" w:eastAsia="Times New Roman" w:hAnsi="Segoe UI" w:cs="Segoe UI"/>
                <w:b/>
                <w:bCs/>
                <w:color w:val="000000"/>
                <w:sz w:val="20"/>
                <w:szCs w:val="20"/>
                <w:lang w:eastAsia="ru-RU"/>
              </w:rPr>
            </w:pPr>
            <w:r w:rsidRPr="00C76DB5">
              <w:rPr>
                <w:rFonts w:ascii="Segoe UI" w:eastAsia="Times New Roman" w:hAnsi="Segoe UI" w:cs="Segoe UI"/>
                <w:b/>
                <w:bCs/>
                <w:color w:val="000000"/>
                <w:sz w:val="20"/>
                <w:szCs w:val="20"/>
                <w:lang w:eastAsia="ru-RU"/>
              </w:rPr>
              <w:t>Котельная №6 ул. Пушная, д.2</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Сетевой №1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DAB PUMPS СР 50/3100 Т</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2,51</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09.2019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Сетевой №2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val="en-US" w:eastAsia="ru-RU"/>
              </w:rPr>
            </w:pPr>
            <w:r w:rsidRPr="00C76DB5">
              <w:rPr>
                <w:rFonts w:ascii="Segoe UI" w:eastAsia="Times New Roman" w:hAnsi="Segoe UI" w:cs="Segoe UI"/>
                <w:color w:val="000000"/>
                <w:sz w:val="20"/>
                <w:szCs w:val="20"/>
                <w:lang w:val="en-US" w:eastAsia="ru-RU"/>
              </w:rPr>
              <w:t>TEE ELECTRIC MOTORS QS FA 112M2A-9214</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4</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2015</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Подпиточный №7</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DAB KPS 30/16M</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0,47</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09.2019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Котлового контура №5</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ДАВ СР 40/3500 Т</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2,94</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2015</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Котлового контура №6</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ДАВ СР 40/3500 Т</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2,94</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lastRenderedPageBreak/>
              <w:t>Насос Циркуляционный №3</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GRUNDFOS UPS 32-80</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0,22</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14.10.2019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Циркуляционный №4</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val="en-US" w:eastAsia="ru-RU"/>
              </w:rPr>
            </w:pPr>
            <w:r w:rsidRPr="00C76DB5">
              <w:rPr>
                <w:rFonts w:ascii="Segoe UI" w:eastAsia="Times New Roman" w:hAnsi="Segoe UI" w:cs="Segoe UI"/>
                <w:color w:val="000000"/>
                <w:sz w:val="20"/>
                <w:szCs w:val="20"/>
                <w:lang w:val="en-US" w:eastAsia="ru-RU"/>
              </w:rPr>
              <w:t>MARLINO/AQUA TIM AM*-XPS 32-8-180</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0,165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2020</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КиПиА</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Электропривод горелки №1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0,55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Электропривод горелки №2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0,55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Компрессор передвижной Hyndai</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HYC 2550</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2,2</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10.2017</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85"/>
        </w:trPr>
        <w:tc>
          <w:tcPr>
            <w:tcW w:w="5000" w:type="pct"/>
            <w:gridSpan w:val="5"/>
            <w:tcBorders>
              <w:top w:val="nil"/>
              <w:left w:val="single" w:sz="4" w:space="0" w:color="auto"/>
              <w:bottom w:val="single" w:sz="4" w:space="0" w:color="auto"/>
              <w:right w:val="single" w:sz="4" w:space="0" w:color="auto"/>
            </w:tcBorders>
            <w:shd w:val="clear" w:color="000000" w:fill="FFFFFF"/>
            <w:noWrap/>
            <w:vAlign w:val="center"/>
            <w:hideMark/>
          </w:tcPr>
          <w:p w:rsidR="009C6351" w:rsidRPr="00C76DB5" w:rsidRDefault="009C6351" w:rsidP="004045EA">
            <w:pPr>
              <w:spacing w:before="120" w:after="120"/>
              <w:jc w:val="center"/>
              <w:rPr>
                <w:rFonts w:ascii="Segoe UI" w:eastAsia="Times New Roman" w:hAnsi="Segoe UI" w:cs="Segoe UI"/>
                <w:b/>
                <w:bCs/>
                <w:color w:val="000000"/>
                <w:sz w:val="20"/>
                <w:szCs w:val="20"/>
                <w:lang w:eastAsia="ru-RU"/>
              </w:rPr>
            </w:pPr>
            <w:r w:rsidRPr="00C76DB5">
              <w:rPr>
                <w:rFonts w:ascii="Segoe UI" w:eastAsia="Times New Roman" w:hAnsi="Segoe UI" w:cs="Segoe UI"/>
                <w:b/>
                <w:bCs/>
                <w:color w:val="000000"/>
                <w:sz w:val="20"/>
                <w:szCs w:val="20"/>
                <w:lang w:eastAsia="ru-RU"/>
              </w:rPr>
              <w:t>Блочно-модульная котельная №7, улица Красноармейская, юго-восточнее жилого дома №56А</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Сетевой системы отопления К3.1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100/190-30/2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30</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Сетевой системы отопления К3.2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100/190-30/2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30</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Сетевой системы отопления К3.3</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100/190-30/2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30</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Циркуляционный котла К2.1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xml:space="preserve">Wilo Il 125/220-7,5/4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Циркуляционный котла К2.2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xml:space="preserve">Wilo Il 125/220-7,5/4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Циркуляционный котла К2.3</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xml:space="preserve">Wilo Il 125/220-7,5/4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Циркуляционный котла К2.4</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xml:space="preserve">Wilo Il 125/220-7,5/4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Подпиточный К8.1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val="en-US" w:eastAsia="ru-RU"/>
              </w:rPr>
            </w:pPr>
            <w:r w:rsidRPr="00C76DB5">
              <w:rPr>
                <w:rFonts w:ascii="Segoe UI" w:eastAsia="Times New Roman" w:hAnsi="Segoe UI" w:cs="Segoe UI"/>
                <w:color w:val="000000"/>
                <w:sz w:val="20"/>
                <w:szCs w:val="20"/>
                <w:lang w:val="en-US" w:eastAsia="ru-RU"/>
              </w:rPr>
              <w:t>Wilo Helix V 1005-1/25/E/KS/400-50</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2,2</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Подпиточный К8.2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val="en-US" w:eastAsia="ru-RU"/>
              </w:rPr>
            </w:pPr>
            <w:r w:rsidRPr="00C76DB5">
              <w:rPr>
                <w:rFonts w:ascii="Segoe UI" w:eastAsia="Times New Roman" w:hAnsi="Segoe UI" w:cs="Segoe UI"/>
                <w:color w:val="000000"/>
                <w:sz w:val="20"/>
                <w:szCs w:val="20"/>
                <w:lang w:val="en-US" w:eastAsia="ru-RU"/>
              </w:rPr>
              <w:t>Wilo Helix V 1005-1/25/E/KS/400-50</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2,2</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Вытяжной вентилятор №1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Приточный вентилятор №1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0,37</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Приточный вентилятор №2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0,37</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Приточный вентилятор №3</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0,37</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Горелка котла №1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Горелка котла №2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Горелка котла №3</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Горелка котла №4</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Менеджер горелки котла №1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Менеджер горелки котла №2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Менеджер горелки котла №3</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Менеджер горелки котла №4</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АВО №1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0,28</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АВО №2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0,28</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АВО №3</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0,28</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КиПиА</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5000" w:type="pct"/>
            <w:gridSpan w:val="5"/>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spacing w:before="120" w:after="120"/>
              <w:jc w:val="center"/>
              <w:rPr>
                <w:rFonts w:ascii="Segoe UI" w:eastAsia="Times New Roman" w:hAnsi="Segoe UI" w:cs="Segoe UI"/>
                <w:b/>
                <w:bCs/>
                <w:color w:val="000000"/>
                <w:sz w:val="20"/>
                <w:szCs w:val="20"/>
                <w:lang w:eastAsia="ru-RU"/>
              </w:rPr>
            </w:pPr>
            <w:r w:rsidRPr="00C76DB5">
              <w:rPr>
                <w:rFonts w:ascii="Segoe UI" w:eastAsia="Times New Roman" w:hAnsi="Segoe UI" w:cs="Segoe UI"/>
                <w:b/>
                <w:bCs/>
                <w:color w:val="000000"/>
                <w:sz w:val="20"/>
                <w:szCs w:val="20"/>
                <w:lang w:eastAsia="ru-RU"/>
              </w:rPr>
              <w:lastRenderedPageBreak/>
              <w:t>ЦТП № 17</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Циркуляционный №7</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40/170-5,5/2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5,5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01.2019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Корректирующий №4</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65/160-5,5/2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5,5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2014</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Корректирующий №3</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КМ 65-80-65</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Циркуляционный №8</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40/160-4/2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4</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11.2018</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КиПиА</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5000" w:type="pct"/>
            <w:gridSpan w:val="5"/>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spacing w:before="120" w:after="120"/>
              <w:jc w:val="center"/>
              <w:rPr>
                <w:rFonts w:ascii="Segoe UI" w:eastAsia="Times New Roman" w:hAnsi="Segoe UI" w:cs="Segoe UI"/>
                <w:b/>
                <w:bCs/>
                <w:color w:val="000000"/>
                <w:sz w:val="20"/>
                <w:szCs w:val="20"/>
                <w:lang w:eastAsia="ru-RU"/>
              </w:rPr>
            </w:pPr>
            <w:r w:rsidRPr="00C76DB5">
              <w:rPr>
                <w:rFonts w:ascii="Segoe UI" w:eastAsia="Times New Roman" w:hAnsi="Segoe UI" w:cs="Segoe UI"/>
                <w:b/>
                <w:bCs/>
                <w:color w:val="000000"/>
                <w:sz w:val="20"/>
                <w:szCs w:val="20"/>
                <w:lang w:eastAsia="ru-RU"/>
              </w:rPr>
              <w:t>ЦТП № 18</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Корректирующий №4</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80/160-11/2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11</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Корректирующий №3</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40/160-4/2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4</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2020</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Циркуляционный №7</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65/160-7,5/2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08.2019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Повысительный №2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К80-65-160</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Повысительный №1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К80-65-160</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Циркуляционный №8</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65/160-7,5/2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08.2019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КиПиА</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5000" w:type="pct"/>
            <w:gridSpan w:val="5"/>
            <w:tcBorders>
              <w:top w:val="nil"/>
              <w:left w:val="single" w:sz="4" w:space="0" w:color="auto"/>
              <w:bottom w:val="single" w:sz="4" w:space="0" w:color="auto"/>
              <w:right w:val="single" w:sz="4" w:space="0" w:color="auto"/>
            </w:tcBorders>
            <w:shd w:val="clear" w:color="000000" w:fill="FFFFFF"/>
            <w:noWrap/>
            <w:vAlign w:val="center"/>
            <w:hideMark/>
          </w:tcPr>
          <w:p w:rsidR="009C6351" w:rsidRPr="00C76DB5" w:rsidRDefault="009C6351" w:rsidP="004045EA">
            <w:pPr>
              <w:spacing w:before="120" w:after="120"/>
              <w:jc w:val="center"/>
              <w:rPr>
                <w:rFonts w:ascii="Segoe UI" w:eastAsia="Times New Roman" w:hAnsi="Segoe UI" w:cs="Segoe UI"/>
                <w:b/>
                <w:bCs/>
                <w:color w:val="000000"/>
                <w:sz w:val="20"/>
                <w:szCs w:val="20"/>
                <w:lang w:eastAsia="ru-RU"/>
              </w:rPr>
            </w:pPr>
            <w:r w:rsidRPr="00C76DB5">
              <w:rPr>
                <w:rFonts w:ascii="Segoe UI" w:eastAsia="Times New Roman" w:hAnsi="Segoe UI" w:cs="Segoe UI"/>
                <w:b/>
                <w:bCs/>
                <w:color w:val="000000"/>
                <w:sz w:val="20"/>
                <w:szCs w:val="20"/>
                <w:lang w:eastAsia="ru-RU"/>
              </w:rPr>
              <w:t>Блочно-модульная котельная №8, на пересечении улиц Ленина и Красноармейская</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Сетевой системы отопления К3.1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65/160-7,5/2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Сетевой системы отопления К3.2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65/160-7,5/2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Сетевой системы отопления К3.3</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65/160-7,5/2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Циркуляционный котла К2.1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xml:space="preserve">Wilo Il 80/220-4/4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4</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Циркуляционный котла К2.2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xml:space="preserve">Wilo Il 65/220-3/4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3</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Циркуляционный котла К2.3</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xml:space="preserve">Wilo Il 65/220-3/4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3</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Подпиточный К8.1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MVI 204/PN16</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0,7</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Подпиточный К8.2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MVI 204/PN16</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0,7</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Вытяжной вентилятор №1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Приточный вентилятор №1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0,37</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Приточный вентилятор №2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0,37</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Горелка котла №1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4</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Горелка котла №2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3</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Горелка котла №3</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2,2</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АВО №1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0,28</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АВО №2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0,28</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lastRenderedPageBreak/>
              <w:t>КиПиА</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5000" w:type="pct"/>
            <w:gridSpan w:val="5"/>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spacing w:before="120" w:after="120"/>
              <w:jc w:val="center"/>
              <w:rPr>
                <w:rFonts w:ascii="Segoe UI" w:eastAsia="Times New Roman" w:hAnsi="Segoe UI" w:cs="Segoe UI"/>
                <w:b/>
                <w:bCs/>
                <w:color w:val="000000"/>
                <w:sz w:val="20"/>
                <w:szCs w:val="20"/>
                <w:lang w:eastAsia="ru-RU"/>
              </w:rPr>
            </w:pPr>
            <w:r w:rsidRPr="00C76DB5">
              <w:rPr>
                <w:rFonts w:ascii="Segoe UI" w:eastAsia="Times New Roman" w:hAnsi="Segoe UI" w:cs="Segoe UI"/>
                <w:b/>
                <w:bCs/>
                <w:color w:val="000000"/>
                <w:sz w:val="20"/>
                <w:szCs w:val="20"/>
                <w:lang w:eastAsia="ru-RU"/>
              </w:rPr>
              <w:t>ЦТП № 12</w:t>
            </w:r>
          </w:p>
        </w:tc>
      </w:tr>
      <w:tr w:rsidR="009C6351" w:rsidRPr="00C76DB5" w:rsidTr="004045EA">
        <w:trPr>
          <w:trHeight w:val="22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Смесительный №4</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КМ 150-125-315</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30</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2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Смесительный №5</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65/140-7,5/2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2016</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2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Циркуляционный №8</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КМ 65-50-160</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4</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2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Циркуляционный №7</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40/160-4/2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4</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2013</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2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Циркуляционный №9</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40/160-4/2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4</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2013</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2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КиПиА</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5000" w:type="pct"/>
            <w:gridSpan w:val="5"/>
            <w:tcBorders>
              <w:top w:val="nil"/>
              <w:left w:val="single" w:sz="4" w:space="0" w:color="auto"/>
              <w:bottom w:val="single" w:sz="4" w:space="0" w:color="auto"/>
              <w:right w:val="single" w:sz="4" w:space="0" w:color="auto"/>
            </w:tcBorders>
            <w:shd w:val="clear" w:color="000000" w:fill="FFFFFF"/>
            <w:noWrap/>
            <w:vAlign w:val="center"/>
            <w:hideMark/>
          </w:tcPr>
          <w:p w:rsidR="009C6351" w:rsidRPr="00C76DB5" w:rsidRDefault="009C6351" w:rsidP="004045EA">
            <w:pPr>
              <w:spacing w:before="120" w:after="120"/>
              <w:jc w:val="center"/>
              <w:rPr>
                <w:rFonts w:ascii="Segoe UI" w:eastAsia="Times New Roman" w:hAnsi="Segoe UI" w:cs="Segoe UI"/>
                <w:b/>
                <w:bCs/>
                <w:color w:val="000000"/>
                <w:sz w:val="20"/>
                <w:szCs w:val="20"/>
                <w:lang w:eastAsia="ru-RU"/>
              </w:rPr>
            </w:pPr>
            <w:r w:rsidRPr="00C76DB5">
              <w:rPr>
                <w:rFonts w:ascii="Segoe UI" w:eastAsia="Times New Roman" w:hAnsi="Segoe UI" w:cs="Segoe UI"/>
                <w:b/>
                <w:bCs/>
                <w:color w:val="000000"/>
                <w:sz w:val="20"/>
                <w:szCs w:val="20"/>
                <w:lang w:eastAsia="ru-RU"/>
              </w:rPr>
              <w:t>Блочно-модульная котельная №9, улица Советская в районе жилого дома №7 и ЦТП №11</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Сетевой системы отопления К1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100/170-30/2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30</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Сетевой системы отопления К2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100/170-30/2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30</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Сетевой системы отопления К3</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Wilo Il 100/170-30/2</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30</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Циркуляционный котла К2.1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xml:space="preserve">Wilo Il 125/220-7,5/4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Циркуляционный котла К2.2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xml:space="preserve">Wilo Il 125/220-7,5/4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Циркуляционный котла К2.3</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xml:space="preserve">Wilo Il 125/220-7,5/4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Циркуляционный котла К2.4</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xml:space="preserve">Wilo Il 125/220-7,5/4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Циркуляционный системы ГВС К4</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xml:space="preserve">Wilo Il 65/210-18,5/4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18,5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Циркуляционный системы ГВС К5</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xml:space="preserve">Wilo Il 65/210-18,5/4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18,5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Подпиточный К6</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xml:space="preserve">Wilo Helix V 1604/PN16 3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3</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Подпиточный К7</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xml:space="preserve">Wilo Helix V 1604/PN16 3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3</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греющей системы ГВС К16.1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xml:space="preserve">Wilo Il 65/140-7,5/2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греющей системы ГВС К16.1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xml:space="preserve">Wilo Il 65/140-7,5/2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Вытяжной вентилятор №1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Приточный вентилятор №1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Приточный вентилятор №2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0,7</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Приточный вентилятор №3</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0,2</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Горелка котла №1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Горелка котла №2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Горелка котла №3</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Горелка котла №4</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Менеджер горелки котла №1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Менеджер горелки котла №2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lastRenderedPageBreak/>
              <w:t>Менеджер горелки котла №3</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Менеджер горелки котла №4</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АВО №1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0,28</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АВО №2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0,28</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7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АВО №3</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0,28</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4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КиПиА</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2019</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85"/>
        </w:trPr>
        <w:tc>
          <w:tcPr>
            <w:tcW w:w="5000" w:type="pct"/>
            <w:gridSpan w:val="5"/>
            <w:tcBorders>
              <w:top w:val="nil"/>
              <w:left w:val="single" w:sz="4" w:space="0" w:color="auto"/>
              <w:bottom w:val="single" w:sz="4" w:space="0" w:color="auto"/>
              <w:right w:val="single" w:sz="4" w:space="0" w:color="auto"/>
            </w:tcBorders>
            <w:shd w:val="clear" w:color="000000" w:fill="FFFFFF"/>
            <w:noWrap/>
            <w:vAlign w:val="center"/>
            <w:hideMark/>
          </w:tcPr>
          <w:p w:rsidR="009C6351" w:rsidRPr="00C76DB5" w:rsidRDefault="009C6351" w:rsidP="004045EA">
            <w:pPr>
              <w:spacing w:before="120" w:after="120"/>
              <w:jc w:val="center"/>
              <w:rPr>
                <w:rFonts w:ascii="Segoe UI" w:eastAsia="Times New Roman" w:hAnsi="Segoe UI" w:cs="Segoe UI"/>
                <w:b/>
                <w:bCs/>
                <w:color w:val="000000"/>
                <w:sz w:val="20"/>
                <w:szCs w:val="20"/>
                <w:lang w:eastAsia="ru-RU"/>
              </w:rPr>
            </w:pPr>
            <w:r w:rsidRPr="00C76DB5">
              <w:rPr>
                <w:rFonts w:ascii="Segoe UI" w:eastAsia="Times New Roman" w:hAnsi="Segoe UI" w:cs="Segoe UI"/>
                <w:b/>
                <w:bCs/>
                <w:color w:val="000000"/>
                <w:sz w:val="20"/>
                <w:szCs w:val="20"/>
                <w:lang w:eastAsia="ru-RU"/>
              </w:rPr>
              <w:t>Блочно-модульная котельная №10, ул. Набережная, д.18, стр.3</w:t>
            </w:r>
          </w:p>
        </w:tc>
      </w:tr>
      <w:tr w:rsidR="009C6351" w:rsidRPr="00C76DB5" w:rsidTr="004045EA">
        <w:trPr>
          <w:trHeight w:val="48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Циркуляционный котла К2.1 первого контура</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ВРН-120/250.40Т</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0,536</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2013</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48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Циркуляционный котла К2.2 первого контура</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ВРН-120/250.40Т</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0,536</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2013</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46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Циркуляционный котла К3.1 второго контура</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СР 40/1900Т</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2013</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46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Циркуляционный котла К3.2 второго контура</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СР 40/1900Т</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2013</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390"/>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Циркуляционный системы ГВС К4.1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А 80/180ХТ</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0,256</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2013</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43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Циркуляционный системы ГВС К4.2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А 80/180ХТ</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0,256</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2013</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Подпиточный К5.1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KPS 30/16Т</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0,37</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2013</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Насос Подпиточный К5.2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KPS 30/16Т</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0,37</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2013</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Вытяжной вентилятор №1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2013</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Приточный вентилятор №1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2013</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Горелка котла №1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2013</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Горелка котла №2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7,5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2013</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Менеджер горелки котла №1</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2013</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C76DB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Менеджер горелки котла №2</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0,5</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2013</w:t>
            </w:r>
          </w:p>
        </w:tc>
        <w:tc>
          <w:tcPr>
            <w:tcW w:w="746" w:type="pct"/>
            <w:tcBorders>
              <w:top w:val="nil"/>
              <w:left w:val="nil"/>
              <w:bottom w:val="single" w:sz="4" w:space="0" w:color="auto"/>
              <w:right w:val="single" w:sz="4" w:space="0" w:color="auto"/>
            </w:tcBorders>
            <w:shd w:val="clear" w:color="000000" w:fill="FFFFFF"/>
            <w:vAlign w:val="center"/>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r w:rsidR="009C6351" w:rsidRPr="007C77A5" w:rsidTr="004045EA">
        <w:trPr>
          <w:trHeight w:val="255"/>
        </w:trPr>
        <w:tc>
          <w:tcPr>
            <w:tcW w:w="1500" w:type="pct"/>
            <w:tcBorders>
              <w:top w:val="nil"/>
              <w:left w:val="single" w:sz="4" w:space="0" w:color="auto"/>
              <w:bottom w:val="single" w:sz="4" w:space="0" w:color="auto"/>
              <w:right w:val="single" w:sz="4" w:space="0" w:color="auto"/>
            </w:tcBorders>
            <w:shd w:val="clear" w:color="000000" w:fill="FFFFFF"/>
            <w:vAlign w:val="center"/>
            <w:hideMark/>
          </w:tcPr>
          <w:p w:rsidR="009C6351" w:rsidRPr="00C76DB5" w:rsidRDefault="009C6351" w:rsidP="004045EA">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КиПиА</w:t>
            </w:r>
          </w:p>
        </w:tc>
        <w:tc>
          <w:tcPr>
            <w:tcW w:w="116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 </w:t>
            </w:r>
          </w:p>
        </w:tc>
        <w:tc>
          <w:tcPr>
            <w:tcW w:w="796"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w:t>
            </w:r>
          </w:p>
        </w:tc>
        <w:tc>
          <w:tcPr>
            <w:tcW w:w="789" w:type="pct"/>
            <w:tcBorders>
              <w:top w:val="nil"/>
              <w:left w:val="nil"/>
              <w:bottom w:val="single" w:sz="4" w:space="0" w:color="auto"/>
              <w:right w:val="single" w:sz="4" w:space="0" w:color="auto"/>
            </w:tcBorders>
            <w:shd w:val="clear" w:color="000000" w:fill="FFFFFF"/>
            <w:vAlign w:val="center"/>
            <w:hideMark/>
          </w:tcPr>
          <w:p w:rsidR="009C6351" w:rsidRPr="00C76DB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2013</w:t>
            </w:r>
          </w:p>
        </w:tc>
        <w:tc>
          <w:tcPr>
            <w:tcW w:w="746" w:type="pct"/>
            <w:tcBorders>
              <w:top w:val="nil"/>
              <w:left w:val="nil"/>
              <w:bottom w:val="single" w:sz="4" w:space="0" w:color="auto"/>
              <w:right w:val="single" w:sz="4" w:space="0" w:color="auto"/>
            </w:tcBorders>
            <w:shd w:val="clear" w:color="000000" w:fill="FFFFFF"/>
            <w:vAlign w:val="center"/>
          </w:tcPr>
          <w:p w:rsidR="009C6351" w:rsidRPr="007C77A5" w:rsidRDefault="009C6351" w:rsidP="009C6351">
            <w:pPr>
              <w:jc w:val="center"/>
              <w:rPr>
                <w:rFonts w:ascii="Segoe UI" w:eastAsia="Times New Roman" w:hAnsi="Segoe UI" w:cs="Segoe UI"/>
                <w:color w:val="000000"/>
                <w:sz w:val="20"/>
                <w:szCs w:val="20"/>
                <w:lang w:eastAsia="ru-RU"/>
              </w:rPr>
            </w:pPr>
            <w:r w:rsidRPr="00C76DB5">
              <w:rPr>
                <w:rFonts w:ascii="Segoe UI" w:eastAsia="Times New Roman" w:hAnsi="Segoe UI" w:cs="Segoe UI"/>
                <w:color w:val="000000"/>
                <w:sz w:val="20"/>
                <w:szCs w:val="20"/>
                <w:lang w:eastAsia="ru-RU"/>
              </w:rPr>
              <w:t>н/д</w:t>
            </w:r>
          </w:p>
        </w:tc>
      </w:tr>
    </w:tbl>
    <w:p w:rsidR="0040312D" w:rsidRDefault="0040312D" w:rsidP="008511AE">
      <w:pPr>
        <w:pStyle w:val="a2"/>
        <w:sectPr w:rsidR="0040312D" w:rsidSect="0040312D">
          <w:pgSz w:w="16838" w:h="11906" w:orient="landscape"/>
          <w:pgMar w:top="1134" w:right="567" w:bottom="567" w:left="567" w:header="709" w:footer="0" w:gutter="0"/>
          <w:cols w:space="708"/>
          <w:docGrid w:linePitch="360"/>
        </w:sectPr>
      </w:pPr>
      <w:bookmarkStart w:id="55" w:name="_Toc162211198"/>
      <w:bookmarkStart w:id="56" w:name="_Toc162259140"/>
      <w:bookmarkStart w:id="57" w:name="_Toc165985026"/>
    </w:p>
    <w:p w:rsidR="00641797" w:rsidRPr="002C4067" w:rsidRDefault="00A734B1" w:rsidP="008511AE">
      <w:pPr>
        <w:pStyle w:val="a2"/>
      </w:pPr>
      <w:bookmarkStart w:id="58" w:name="_Toc205122170"/>
      <w:r w:rsidRPr="002C4067">
        <w:lastRenderedPageBreak/>
        <w:t>П</w:t>
      </w:r>
      <w:r w:rsidR="00E800F8" w:rsidRPr="002C4067">
        <w:t>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55"/>
      <w:bookmarkEnd w:id="56"/>
      <w:bookmarkEnd w:id="57"/>
      <w:bookmarkEnd w:id="58"/>
    </w:p>
    <w:p w:rsidR="00587198" w:rsidRDefault="00B6059D" w:rsidP="00E60213">
      <w:pPr>
        <w:pStyle w:val="aff2"/>
      </w:pPr>
      <w:r w:rsidRPr="002C4067">
        <w:t>Параметры установленной тепловой мощности (УТМ) источник</w:t>
      </w:r>
      <w:r w:rsidR="00E60213">
        <w:t>а</w:t>
      </w:r>
      <w:r w:rsidRPr="002C4067">
        <w:t xml:space="preserve"> тепловой энергии, ограничения тепловой мощности, располагаемой тепловой мощности (РТМ) и параметры мощности «нетто» приведены в таблице </w:t>
      </w:r>
      <w:r w:rsidR="0040312D">
        <w:t>5</w:t>
      </w:r>
      <w:r w:rsidR="00F0314C" w:rsidRPr="002C4067">
        <w:t>.</w:t>
      </w:r>
    </w:p>
    <w:p w:rsidR="00B6059D" w:rsidRDefault="00B6059D" w:rsidP="00FB3DF5">
      <w:pPr>
        <w:pStyle w:val="afffffffa"/>
      </w:pPr>
      <w:r w:rsidRPr="002C4067">
        <w:t xml:space="preserve">Таблица </w:t>
      </w:r>
      <w:r w:rsidR="00827E3F" w:rsidRPr="002C4067">
        <w:fldChar w:fldCharType="begin"/>
      </w:r>
      <w:r w:rsidR="006972A4" w:rsidRPr="002C4067">
        <w:instrText xml:space="preserve"> SEQ Таблица \* ARABIC </w:instrText>
      </w:r>
      <w:r w:rsidR="00827E3F" w:rsidRPr="002C4067">
        <w:fldChar w:fldCharType="separate"/>
      </w:r>
      <w:r w:rsidR="00C83B43">
        <w:rPr>
          <w:noProof/>
        </w:rPr>
        <w:t>5</w:t>
      </w:r>
      <w:r w:rsidR="00827E3F" w:rsidRPr="002C4067">
        <w:rPr>
          <w:noProof/>
        </w:rPr>
        <w:fldChar w:fldCharType="end"/>
      </w:r>
      <w:r w:rsidRPr="002C4067">
        <w:t xml:space="preserve"> - Параметры установленной тепловой мощно</w:t>
      </w:r>
      <w:r w:rsidR="00D80208" w:rsidRPr="002C4067">
        <w:t>сти источник</w:t>
      </w:r>
      <w:r w:rsidR="00E60213">
        <w:t>а</w:t>
      </w:r>
      <w:r w:rsidR="00D80208" w:rsidRPr="002C4067">
        <w:t xml:space="preserve">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87"/>
        <w:gridCol w:w="2886"/>
        <w:gridCol w:w="4058"/>
        <w:gridCol w:w="1003"/>
        <w:gridCol w:w="880"/>
        <w:gridCol w:w="1007"/>
      </w:tblGrid>
      <w:tr w:rsidR="008851DF" w:rsidRPr="00605C92" w:rsidTr="00D23EC7">
        <w:trPr>
          <w:cantSplit/>
          <w:trHeight w:val="419"/>
          <w:tblHeader/>
        </w:trPr>
        <w:tc>
          <w:tcPr>
            <w:tcW w:w="282" w:type="pct"/>
            <w:vAlign w:val="center"/>
          </w:tcPr>
          <w:p w:rsidR="008851DF" w:rsidRPr="00605C92" w:rsidRDefault="008851DF" w:rsidP="00913249">
            <w:pPr>
              <w:pStyle w:val="afffffff0"/>
              <w:rPr>
                <w:b/>
              </w:rPr>
            </w:pPr>
            <w:r w:rsidRPr="00605C92">
              <w:rPr>
                <w:b/>
              </w:rPr>
              <w:t>№ п/п</w:t>
            </w:r>
          </w:p>
        </w:tc>
        <w:tc>
          <w:tcPr>
            <w:tcW w:w="1385" w:type="pct"/>
            <w:noWrap/>
            <w:vAlign w:val="center"/>
          </w:tcPr>
          <w:p w:rsidR="008851DF" w:rsidRPr="00605C92" w:rsidRDefault="008851DF" w:rsidP="00913249">
            <w:pPr>
              <w:pStyle w:val="afffffff0"/>
              <w:rPr>
                <w:b/>
              </w:rPr>
            </w:pPr>
            <w:r w:rsidRPr="00605C92">
              <w:rPr>
                <w:b/>
              </w:rPr>
              <w:t>Наименование котельной</w:t>
            </w:r>
          </w:p>
        </w:tc>
        <w:tc>
          <w:tcPr>
            <w:tcW w:w="1947" w:type="pct"/>
            <w:vAlign w:val="center"/>
          </w:tcPr>
          <w:p w:rsidR="008851DF" w:rsidRPr="00605C92" w:rsidRDefault="008851DF" w:rsidP="00913249">
            <w:pPr>
              <w:pStyle w:val="afffffff0"/>
              <w:rPr>
                <w:b/>
              </w:rPr>
            </w:pPr>
            <w:r w:rsidRPr="00605C92">
              <w:rPr>
                <w:b/>
              </w:rPr>
              <w:t>Обслуживающая организация</w:t>
            </w:r>
          </w:p>
        </w:tc>
        <w:tc>
          <w:tcPr>
            <w:tcW w:w="481" w:type="pct"/>
            <w:noWrap/>
            <w:vAlign w:val="center"/>
          </w:tcPr>
          <w:p w:rsidR="008851DF" w:rsidRPr="00605C92" w:rsidRDefault="008851DF" w:rsidP="00913249">
            <w:pPr>
              <w:pStyle w:val="afffffff0"/>
              <w:rPr>
                <w:b/>
              </w:rPr>
            </w:pPr>
            <w:r>
              <w:rPr>
                <w:b/>
              </w:rPr>
              <w:t>УТМ</w:t>
            </w:r>
            <w:r w:rsidRPr="00605C92">
              <w:rPr>
                <w:b/>
              </w:rPr>
              <w:t>, Гкал/ч</w:t>
            </w:r>
          </w:p>
        </w:tc>
        <w:tc>
          <w:tcPr>
            <w:tcW w:w="422" w:type="pct"/>
            <w:vAlign w:val="center"/>
          </w:tcPr>
          <w:p w:rsidR="008851DF" w:rsidRPr="00605C92" w:rsidRDefault="008851DF" w:rsidP="003D5112">
            <w:pPr>
              <w:pStyle w:val="afffffff0"/>
              <w:ind w:left="-107" w:right="-137"/>
              <w:rPr>
                <w:b/>
              </w:rPr>
            </w:pPr>
            <w:r>
              <w:rPr>
                <w:b/>
              </w:rPr>
              <w:t>РТМ</w:t>
            </w:r>
            <w:r w:rsidRPr="00605C92">
              <w:rPr>
                <w:b/>
              </w:rPr>
              <w:t>, Гкал/ч</w:t>
            </w:r>
          </w:p>
        </w:tc>
        <w:tc>
          <w:tcPr>
            <w:tcW w:w="483" w:type="pct"/>
            <w:vAlign w:val="center"/>
          </w:tcPr>
          <w:p w:rsidR="008851DF" w:rsidRDefault="008851DF" w:rsidP="00913249">
            <w:pPr>
              <w:pStyle w:val="afffffff0"/>
              <w:ind w:left="-107" w:right="-137"/>
              <w:rPr>
                <w:b/>
              </w:rPr>
            </w:pPr>
            <w:r>
              <w:rPr>
                <w:b/>
              </w:rPr>
              <w:t>ТМ нетто, Гкал/ч</w:t>
            </w:r>
          </w:p>
        </w:tc>
      </w:tr>
      <w:tr w:rsidR="0040312D" w:rsidRPr="00605C92" w:rsidTr="00D23EC7">
        <w:trPr>
          <w:cantSplit/>
          <w:trHeight w:val="123"/>
        </w:trPr>
        <w:tc>
          <w:tcPr>
            <w:tcW w:w="282" w:type="pct"/>
            <w:vAlign w:val="center"/>
          </w:tcPr>
          <w:p w:rsidR="0040312D" w:rsidRPr="00605C92" w:rsidRDefault="0040312D" w:rsidP="0040312D">
            <w:pPr>
              <w:pStyle w:val="afffffff0"/>
            </w:pPr>
            <w:r w:rsidRPr="00605C92">
              <w:t>1</w:t>
            </w:r>
          </w:p>
        </w:tc>
        <w:tc>
          <w:tcPr>
            <w:tcW w:w="1385" w:type="pct"/>
            <w:vAlign w:val="center"/>
          </w:tcPr>
          <w:p w:rsidR="0040312D" w:rsidRPr="00605C92" w:rsidRDefault="0040312D" w:rsidP="0040312D">
            <w:pPr>
              <w:pStyle w:val="afffffff0"/>
              <w:ind w:left="-142" w:right="-115"/>
            </w:pPr>
            <w:r w:rsidRPr="00680FB8">
              <w:t>№ 1 Промышленный пр-зд, Районная котельная</w:t>
            </w:r>
          </w:p>
        </w:tc>
        <w:tc>
          <w:tcPr>
            <w:tcW w:w="1947" w:type="pct"/>
            <w:vAlign w:val="center"/>
          </w:tcPr>
          <w:p w:rsidR="0040312D" w:rsidRPr="00605C92" w:rsidRDefault="0040312D" w:rsidP="0040312D">
            <w:pPr>
              <w:pStyle w:val="afffffff0"/>
            </w:pPr>
            <w:r w:rsidRPr="00271BE4">
              <w:t>ООО "Смоленскрегионтеплоэнерго"</w:t>
            </w:r>
          </w:p>
        </w:tc>
        <w:tc>
          <w:tcPr>
            <w:tcW w:w="481" w:type="pct"/>
            <w:noWrap/>
            <w:vAlign w:val="center"/>
          </w:tcPr>
          <w:p w:rsidR="0040312D" w:rsidRPr="00605C92" w:rsidRDefault="0040312D" w:rsidP="0040312D">
            <w:pPr>
              <w:pStyle w:val="afffffff0"/>
              <w:rPr>
                <w:highlight w:val="yellow"/>
              </w:rPr>
            </w:pPr>
            <w:r>
              <w:rPr>
                <w:rFonts w:cs="Segoe UI"/>
                <w:szCs w:val="22"/>
              </w:rPr>
              <w:t>43,500</w:t>
            </w:r>
          </w:p>
        </w:tc>
        <w:tc>
          <w:tcPr>
            <w:tcW w:w="422" w:type="pct"/>
            <w:vAlign w:val="center"/>
          </w:tcPr>
          <w:p w:rsidR="0040312D" w:rsidRPr="00605C92" w:rsidRDefault="0040312D" w:rsidP="0040312D">
            <w:pPr>
              <w:pStyle w:val="afffffff0"/>
            </w:pPr>
            <w:r>
              <w:rPr>
                <w:rFonts w:cs="Segoe UI"/>
                <w:szCs w:val="22"/>
              </w:rPr>
              <w:t>43,500</w:t>
            </w:r>
          </w:p>
        </w:tc>
        <w:tc>
          <w:tcPr>
            <w:tcW w:w="483" w:type="pct"/>
            <w:vAlign w:val="center"/>
          </w:tcPr>
          <w:p w:rsidR="0040312D" w:rsidRDefault="0040312D" w:rsidP="0040312D">
            <w:pPr>
              <w:pStyle w:val="afffffff0"/>
            </w:pPr>
            <w:r>
              <w:rPr>
                <w:rFonts w:cs="Segoe UI"/>
                <w:color w:val="000000"/>
                <w:szCs w:val="22"/>
              </w:rPr>
              <w:t>42,705</w:t>
            </w:r>
          </w:p>
        </w:tc>
      </w:tr>
      <w:tr w:rsidR="0040312D" w:rsidRPr="00605C92" w:rsidTr="00D23EC7">
        <w:trPr>
          <w:cantSplit/>
          <w:trHeight w:val="123"/>
        </w:trPr>
        <w:tc>
          <w:tcPr>
            <w:tcW w:w="282" w:type="pct"/>
            <w:vAlign w:val="center"/>
          </w:tcPr>
          <w:p w:rsidR="0040312D" w:rsidRPr="00605C92" w:rsidRDefault="0040312D" w:rsidP="0040312D">
            <w:pPr>
              <w:pStyle w:val="afffffff0"/>
            </w:pPr>
            <w:r>
              <w:t>2</w:t>
            </w:r>
          </w:p>
        </w:tc>
        <w:tc>
          <w:tcPr>
            <w:tcW w:w="1385" w:type="pct"/>
            <w:vAlign w:val="center"/>
          </w:tcPr>
          <w:p w:rsidR="0040312D" w:rsidRPr="00D770DB" w:rsidRDefault="0040312D" w:rsidP="0040312D">
            <w:pPr>
              <w:pStyle w:val="afffffff0"/>
              <w:ind w:left="-142" w:right="-115"/>
            </w:pPr>
            <w:r w:rsidRPr="00680FB8">
              <w:t>№ 2 ул. Бахтина, БМК-1</w:t>
            </w:r>
          </w:p>
        </w:tc>
        <w:tc>
          <w:tcPr>
            <w:tcW w:w="1947" w:type="pct"/>
            <w:vAlign w:val="center"/>
          </w:tcPr>
          <w:p w:rsidR="0040312D" w:rsidRDefault="0040312D" w:rsidP="0040312D">
            <w:pPr>
              <w:pStyle w:val="afffffff0"/>
            </w:pPr>
            <w:r w:rsidRPr="00271BE4">
              <w:t>ООО "Смоленскрегионтеплоэнерго"</w:t>
            </w:r>
          </w:p>
        </w:tc>
        <w:tc>
          <w:tcPr>
            <w:tcW w:w="481" w:type="pct"/>
            <w:noWrap/>
            <w:vAlign w:val="center"/>
          </w:tcPr>
          <w:p w:rsidR="0040312D" w:rsidRDefault="0040312D" w:rsidP="0040312D">
            <w:pPr>
              <w:pStyle w:val="afffffff0"/>
            </w:pPr>
            <w:r>
              <w:rPr>
                <w:rFonts w:cs="Segoe UI"/>
                <w:szCs w:val="22"/>
              </w:rPr>
              <w:t>10,400</w:t>
            </w:r>
          </w:p>
        </w:tc>
        <w:tc>
          <w:tcPr>
            <w:tcW w:w="422" w:type="pct"/>
            <w:vAlign w:val="center"/>
          </w:tcPr>
          <w:p w:rsidR="0040312D" w:rsidRPr="007B66E9" w:rsidRDefault="0040312D" w:rsidP="0040312D">
            <w:pPr>
              <w:pStyle w:val="afffffff0"/>
            </w:pPr>
            <w:r>
              <w:rPr>
                <w:rFonts w:cs="Segoe UI"/>
                <w:szCs w:val="22"/>
              </w:rPr>
              <w:t>10,400</w:t>
            </w:r>
          </w:p>
        </w:tc>
        <w:tc>
          <w:tcPr>
            <w:tcW w:w="483" w:type="pct"/>
            <w:vAlign w:val="center"/>
          </w:tcPr>
          <w:p w:rsidR="0040312D" w:rsidRDefault="0040312D" w:rsidP="0040312D">
            <w:pPr>
              <w:pStyle w:val="afffffff0"/>
            </w:pPr>
            <w:r>
              <w:rPr>
                <w:rFonts w:cs="Segoe UI"/>
                <w:color w:val="000000"/>
                <w:szCs w:val="22"/>
              </w:rPr>
              <w:t>10,221</w:t>
            </w:r>
          </w:p>
        </w:tc>
      </w:tr>
      <w:tr w:rsidR="0040312D" w:rsidRPr="00605C92" w:rsidTr="00D23EC7">
        <w:trPr>
          <w:cantSplit/>
          <w:trHeight w:val="123"/>
        </w:trPr>
        <w:tc>
          <w:tcPr>
            <w:tcW w:w="282" w:type="pct"/>
            <w:vAlign w:val="center"/>
          </w:tcPr>
          <w:p w:rsidR="0040312D" w:rsidRPr="00605C92" w:rsidRDefault="0040312D" w:rsidP="0040312D">
            <w:pPr>
              <w:pStyle w:val="afffffff0"/>
            </w:pPr>
            <w:r>
              <w:t>3</w:t>
            </w:r>
          </w:p>
        </w:tc>
        <w:tc>
          <w:tcPr>
            <w:tcW w:w="1385" w:type="pct"/>
            <w:vAlign w:val="center"/>
          </w:tcPr>
          <w:p w:rsidR="0040312D" w:rsidRPr="00D770DB" w:rsidRDefault="0040312D" w:rsidP="0040312D">
            <w:pPr>
              <w:pStyle w:val="afffffff0"/>
              <w:ind w:left="-142" w:right="-115"/>
            </w:pPr>
            <w:r w:rsidRPr="00680FB8">
              <w:t>№ 3 ул. Заводская, БМК-2</w:t>
            </w:r>
          </w:p>
        </w:tc>
        <w:tc>
          <w:tcPr>
            <w:tcW w:w="1947" w:type="pct"/>
            <w:vAlign w:val="center"/>
          </w:tcPr>
          <w:p w:rsidR="0040312D" w:rsidRDefault="0040312D" w:rsidP="0040312D">
            <w:pPr>
              <w:pStyle w:val="afffffff0"/>
            </w:pPr>
            <w:r w:rsidRPr="00271BE4">
              <w:t>ООО "Смоленскрегионтеплоэнерго"</w:t>
            </w:r>
          </w:p>
        </w:tc>
        <w:tc>
          <w:tcPr>
            <w:tcW w:w="481" w:type="pct"/>
            <w:noWrap/>
            <w:vAlign w:val="center"/>
          </w:tcPr>
          <w:p w:rsidR="0040312D" w:rsidRDefault="0040312D" w:rsidP="0040312D">
            <w:pPr>
              <w:pStyle w:val="afffffff0"/>
            </w:pPr>
            <w:r>
              <w:rPr>
                <w:rFonts w:cs="Segoe UI"/>
                <w:szCs w:val="22"/>
              </w:rPr>
              <w:t>5,200</w:t>
            </w:r>
          </w:p>
        </w:tc>
        <w:tc>
          <w:tcPr>
            <w:tcW w:w="422" w:type="pct"/>
            <w:vAlign w:val="center"/>
          </w:tcPr>
          <w:p w:rsidR="0040312D" w:rsidRPr="007B66E9" w:rsidRDefault="0040312D" w:rsidP="0040312D">
            <w:pPr>
              <w:pStyle w:val="afffffff0"/>
            </w:pPr>
            <w:r>
              <w:rPr>
                <w:rFonts w:cs="Segoe UI"/>
                <w:szCs w:val="22"/>
              </w:rPr>
              <w:t>5,200</w:t>
            </w:r>
          </w:p>
        </w:tc>
        <w:tc>
          <w:tcPr>
            <w:tcW w:w="483" w:type="pct"/>
            <w:vAlign w:val="center"/>
          </w:tcPr>
          <w:p w:rsidR="0040312D" w:rsidRDefault="0040312D" w:rsidP="0040312D">
            <w:pPr>
              <w:pStyle w:val="afffffff0"/>
            </w:pPr>
            <w:r>
              <w:rPr>
                <w:rFonts w:cs="Segoe UI"/>
                <w:color w:val="000000"/>
                <w:szCs w:val="22"/>
              </w:rPr>
              <w:t>5,098</w:t>
            </w:r>
          </w:p>
        </w:tc>
      </w:tr>
      <w:tr w:rsidR="0040312D" w:rsidRPr="00605C92" w:rsidTr="00D23EC7">
        <w:trPr>
          <w:cantSplit/>
          <w:trHeight w:val="123"/>
        </w:trPr>
        <w:tc>
          <w:tcPr>
            <w:tcW w:w="282" w:type="pct"/>
            <w:vAlign w:val="center"/>
          </w:tcPr>
          <w:p w:rsidR="0040312D" w:rsidRPr="00605C92" w:rsidRDefault="0040312D" w:rsidP="0040312D">
            <w:pPr>
              <w:pStyle w:val="afffffff0"/>
            </w:pPr>
            <w:r>
              <w:t>4</w:t>
            </w:r>
          </w:p>
        </w:tc>
        <w:tc>
          <w:tcPr>
            <w:tcW w:w="1385" w:type="pct"/>
            <w:vAlign w:val="center"/>
          </w:tcPr>
          <w:p w:rsidR="0040312D" w:rsidRPr="00D770DB" w:rsidRDefault="0040312D" w:rsidP="0040312D">
            <w:pPr>
              <w:pStyle w:val="afffffff0"/>
              <w:ind w:left="-142" w:right="-115"/>
            </w:pPr>
            <w:r w:rsidRPr="00680FB8">
              <w:t>№ 4 Карманово, ул. Заводская, 4, стр. 2</w:t>
            </w:r>
          </w:p>
        </w:tc>
        <w:tc>
          <w:tcPr>
            <w:tcW w:w="1947" w:type="pct"/>
            <w:vAlign w:val="center"/>
          </w:tcPr>
          <w:p w:rsidR="0040312D" w:rsidRDefault="0040312D" w:rsidP="0040312D">
            <w:pPr>
              <w:pStyle w:val="afffffff0"/>
            </w:pPr>
            <w:r w:rsidRPr="00271BE4">
              <w:t>ООО "Смоленскрегионтеплоэнерго"</w:t>
            </w:r>
          </w:p>
        </w:tc>
        <w:tc>
          <w:tcPr>
            <w:tcW w:w="481" w:type="pct"/>
            <w:noWrap/>
            <w:vAlign w:val="center"/>
          </w:tcPr>
          <w:p w:rsidR="0040312D" w:rsidRDefault="0040312D" w:rsidP="0040312D">
            <w:pPr>
              <w:pStyle w:val="afffffff0"/>
            </w:pPr>
            <w:r>
              <w:rPr>
                <w:rFonts w:cs="Segoe UI"/>
                <w:szCs w:val="22"/>
              </w:rPr>
              <w:t>21,725</w:t>
            </w:r>
          </w:p>
        </w:tc>
        <w:tc>
          <w:tcPr>
            <w:tcW w:w="422" w:type="pct"/>
            <w:vAlign w:val="center"/>
          </w:tcPr>
          <w:p w:rsidR="0040312D" w:rsidRPr="007B66E9" w:rsidRDefault="0040312D" w:rsidP="0040312D">
            <w:pPr>
              <w:pStyle w:val="afffffff0"/>
            </w:pPr>
            <w:r>
              <w:rPr>
                <w:rFonts w:cs="Segoe UI"/>
                <w:szCs w:val="22"/>
              </w:rPr>
              <w:t>21,725</w:t>
            </w:r>
          </w:p>
        </w:tc>
        <w:tc>
          <w:tcPr>
            <w:tcW w:w="483" w:type="pct"/>
            <w:vAlign w:val="center"/>
          </w:tcPr>
          <w:p w:rsidR="0040312D" w:rsidRDefault="0040312D" w:rsidP="0040312D">
            <w:pPr>
              <w:pStyle w:val="afffffff0"/>
            </w:pPr>
            <w:r>
              <w:rPr>
                <w:rFonts w:cs="Segoe UI"/>
                <w:color w:val="000000"/>
                <w:szCs w:val="22"/>
              </w:rPr>
              <w:t>21,154</w:t>
            </w:r>
          </w:p>
        </w:tc>
      </w:tr>
      <w:tr w:rsidR="0040312D" w:rsidRPr="00605C92" w:rsidTr="00D23EC7">
        <w:trPr>
          <w:cantSplit/>
          <w:trHeight w:val="123"/>
        </w:trPr>
        <w:tc>
          <w:tcPr>
            <w:tcW w:w="282" w:type="pct"/>
            <w:vAlign w:val="center"/>
          </w:tcPr>
          <w:p w:rsidR="0040312D" w:rsidRPr="00605C92" w:rsidRDefault="0040312D" w:rsidP="0040312D">
            <w:pPr>
              <w:pStyle w:val="afffffff0"/>
            </w:pPr>
            <w:r>
              <w:t>5</w:t>
            </w:r>
          </w:p>
        </w:tc>
        <w:tc>
          <w:tcPr>
            <w:tcW w:w="1385" w:type="pct"/>
            <w:vAlign w:val="center"/>
          </w:tcPr>
          <w:p w:rsidR="0040312D" w:rsidRPr="00D770DB" w:rsidRDefault="0040312D" w:rsidP="0040312D">
            <w:pPr>
              <w:pStyle w:val="afffffff0"/>
              <w:ind w:left="-142" w:right="-115"/>
            </w:pPr>
            <w:r w:rsidRPr="00680FB8">
              <w:t>№ 5 ул. Мира, БМК-3</w:t>
            </w:r>
          </w:p>
        </w:tc>
        <w:tc>
          <w:tcPr>
            <w:tcW w:w="1947" w:type="pct"/>
            <w:vAlign w:val="center"/>
          </w:tcPr>
          <w:p w:rsidR="0040312D" w:rsidRDefault="0040312D" w:rsidP="0040312D">
            <w:pPr>
              <w:pStyle w:val="afffffff0"/>
            </w:pPr>
            <w:r w:rsidRPr="00271BE4">
              <w:t>ООО "Смоленскрегионтеплоэнерго"</w:t>
            </w:r>
          </w:p>
        </w:tc>
        <w:tc>
          <w:tcPr>
            <w:tcW w:w="481" w:type="pct"/>
            <w:noWrap/>
            <w:vAlign w:val="center"/>
          </w:tcPr>
          <w:p w:rsidR="0040312D" w:rsidRDefault="0040312D" w:rsidP="0040312D">
            <w:pPr>
              <w:pStyle w:val="afffffff0"/>
            </w:pPr>
            <w:r>
              <w:rPr>
                <w:rFonts w:cs="Segoe UI"/>
                <w:szCs w:val="22"/>
              </w:rPr>
              <w:t>2,140</w:t>
            </w:r>
          </w:p>
        </w:tc>
        <w:tc>
          <w:tcPr>
            <w:tcW w:w="422" w:type="pct"/>
            <w:vAlign w:val="center"/>
          </w:tcPr>
          <w:p w:rsidR="0040312D" w:rsidRPr="007B66E9" w:rsidRDefault="0040312D" w:rsidP="0040312D">
            <w:pPr>
              <w:pStyle w:val="afffffff0"/>
            </w:pPr>
            <w:r>
              <w:rPr>
                <w:rFonts w:cs="Segoe UI"/>
                <w:szCs w:val="22"/>
              </w:rPr>
              <w:t>2,140</w:t>
            </w:r>
          </w:p>
        </w:tc>
        <w:tc>
          <w:tcPr>
            <w:tcW w:w="483" w:type="pct"/>
            <w:vAlign w:val="center"/>
          </w:tcPr>
          <w:p w:rsidR="0040312D" w:rsidRDefault="0040312D" w:rsidP="0040312D">
            <w:pPr>
              <w:pStyle w:val="afffffff0"/>
            </w:pPr>
            <w:r>
              <w:rPr>
                <w:rFonts w:cs="Segoe UI"/>
                <w:color w:val="000000"/>
                <w:szCs w:val="22"/>
              </w:rPr>
              <w:t>2,102</w:t>
            </w:r>
          </w:p>
        </w:tc>
      </w:tr>
      <w:tr w:rsidR="0040312D" w:rsidRPr="00605C92" w:rsidTr="00D23EC7">
        <w:trPr>
          <w:cantSplit/>
          <w:trHeight w:val="123"/>
        </w:trPr>
        <w:tc>
          <w:tcPr>
            <w:tcW w:w="282" w:type="pct"/>
            <w:vAlign w:val="center"/>
          </w:tcPr>
          <w:p w:rsidR="0040312D" w:rsidRPr="00605C92" w:rsidRDefault="0040312D" w:rsidP="0040312D">
            <w:pPr>
              <w:pStyle w:val="afffffff0"/>
            </w:pPr>
            <w:r>
              <w:t>6</w:t>
            </w:r>
          </w:p>
        </w:tc>
        <w:tc>
          <w:tcPr>
            <w:tcW w:w="1385" w:type="pct"/>
            <w:vAlign w:val="center"/>
          </w:tcPr>
          <w:p w:rsidR="0040312D" w:rsidRPr="00D770DB" w:rsidRDefault="0040312D" w:rsidP="0040312D">
            <w:pPr>
              <w:pStyle w:val="afffffff0"/>
              <w:ind w:left="-142" w:right="-115"/>
            </w:pPr>
            <w:r w:rsidRPr="00680FB8">
              <w:t>№ 6 БМК ул. Пушная, 2А</w:t>
            </w:r>
          </w:p>
        </w:tc>
        <w:tc>
          <w:tcPr>
            <w:tcW w:w="1947" w:type="pct"/>
            <w:vAlign w:val="center"/>
          </w:tcPr>
          <w:p w:rsidR="0040312D" w:rsidRDefault="0040312D" w:rsidP="0040312D">
            <w:pPr>
              <w:pStyle w:val="afffffff0"/>
            </w:pPr>
            <w:r w:rsidRPr="00271BE4">
              <w:t>ООО "Смоленскрегионтеплоэнерго"</w:t>
            </w:r>
          </w:p>
        </w:tc>
        <w:tc>
          <w:tcPr>
            <w:tcW w:w="481" w:type="pct"/>
            <w:noWrap/>
            <w:vAlign w:val="center"/>
          </w:tcPr>
          <w:p w:rsidR="0040312D" w:rsidRDefault="0040312D" w:rsidP="0040312D">
            <w:pPr>
              <w:pStyle w:val="afffffff0"/>
            </w:pPr>
            <w:r>
              <w:rPr>
                <w:rFonts w:cs="Segoe UI"/>
                <w:szCs w:val="22"/>
              </w:rPr>
              <w:t>0,500</w:t>
            </w:r>
          </w:p>
        </w:tc>
        <w:tc>
          <w:tcPr>
            <w:tcW w:w="422" w:type="pct"/>
            <w:vAlign w:val="center"/>
          </w:tcPr>
          <w:p w:rsidR="0040312D" w:rsidRPr="007B66E9" w:rsidRDefault="0040312D" w:rsidP="0040312D">
            <w:pPr>
              <w:pStyle w:val="afffffff0"/>
            </w:pPr>
            <w:r>
              <w:rPr>
                <w:rFonts w:cs="Segoe UI"/>
                <w:szCs w:val="22"/>
              </w:rPr>
              <w:t>0,500</w:t>
            </w:r>
          </w:p>
        </w:tc>
        <w:tc>
          <w:tcPr>
            <w:tcW w:w="483" w:type="pct"/>
            <w:vAlign w:val="center"/>
          </w:tcPr>
          <w:p w:rsidR="0040312D" w:rsidRDefault="0040312D" w:rsidP="0040312D">
            <w:pPr>
              <w:pStyle w:val="afffffff0"/>
            </w:pPr>
            <w:r>
              <w:rPr>
                <w:rFonts w:cs="Segoe UI"/>
                <w:color w:val="000000"/>
                <w:szCs w:val="22"/>
              </w:rPr>
              <w:t>0,487</w:t>
            </w:r>
          </w:p>
        </w:tc>
      </w:tr>
      <w:tr w:rsidR="0040312D" w:rsidRPr="00605C92" w:rsidTr="00D23EC7">
        <w:trPr>
          <w:cantSplit/>
          <w:trHeight w:val="123"/>
        </w:trPr>
        <w:tc>
          <w:tcPr>
            <w:tcW w:w="282" w:type="pct"/>
            <w:vAlign w:val="center"/>
          </w:tcPr>
          <w:p w:rsidR="0040312D" w:rsidRPr="00605C92" w:rsidRDefault="0040312D" w:rsidP="0040312D">
            <w:pPr>
              <w:pStyle w:val="afffffff0"/>
            </w:pPr>
            <w:r>
              <w:t>7</w:t>
            </w:r>
          </w:p>
        </w:tc>
        <w:tc>
          <w:tcPr>
            <w:tcW w:w="1385" w:type="pct"/>
            <w:vAlign w:val="center"/>
          </w:tcPr>
          <w:p w:rsidR="0040312D" w:rsidRPr="00D770DB" w:rsidRDefault="0040312D" w:rsidP="0040312D">
            <w:pPr>
              <w:pStyle w:val="afffffff0"/>
              <w:ind w:left="-142" w:right="-115"/>
            </w:pPr>
            <w:r w:rsidRPr="00680FB8">
              <w:t>БМК-7</w:t>
            </w:r>
          </w:p>
        </w:tc>
        <w:tc>
          <w:tcPr>
            <w:tcW w:w="1947" w:type="pct"/>
            <w:vAlign w:val="center"/>
          </w:tcPr>
          <w:p w:rsidR="0040312D" w:rsidRDefault="0040312D" w:rsidP="0040312D">
            <w:pPr>
              <w:pStyle w:val="afffffff0"/>
            </w:pPr>
            <w:r w:rsidRPr="00271BE4">
              <w:t>ООО "Смоленскрегионтеплоэнерго"</w:t>
            </w:r>
          </w:p>
        </w:tc>
        <w:tc>
          <w:tcPr>
            <w:tcW w:w="481" w:type="pct"/>
            <w:noWrap/>
            <w:vAlign w:val="center"/>
          </w:tcPr>
          <w:p w:rsidR="0040312D" w:rsidRDefault="0040312D" w:rsidP="0040312D">
            <w:pPr>
              <w:pStyle w:val="afffffff0"/>
            </w:pPr>
            <w:r>
              <w:rPr>
                <w:rFonts w:cs="Segoe UI"/>
                <w:szCs w:val="22"/>
              </w:rPr>
              <w:t>7,980</w:t>
            </w:r>
          </w:p>
        </w:tc>
        <w:tc>
          <w:tcPr>
            <w:tcW w:w="422" w:type="pct"/>
            <w:vAlign w:val="center"/>
          </w:tcPr>
          <w:p w:rsidR="0040312D" w:rsidRPr="007B66E9" w:rsidRDefault="0040312D" w:rsidP="0040312D">
            <w:pPr>
              <w:pStyle w:val="afffffff0"/>
            </w:pPr>
            <w:r>
              <w:rPr>
                <w:rFonts w:cs="Segoe UI"/>
                <w:szCs w:val="22"/>
              </w:rPr>
              <w:t>7,980</w:t>
            </w:r>
          </w:p>
        </w:tc>
        <w:tc>
          <w:tcPr>
            <w:tcW w:w="483" w:type="pct"/>
            <w:vAlign w:val="center"/>
          </w:tcPr>
          <w:p w:rsidR="0040312D" w:rsidRDefault="0040312D" w:rsidP="0040312D">
            <w:pPr>
              <w:pStyle w:val="afffffff0"/>
            </w:pPr>
            <w:r>
              <w:rPr>
                <w:rFonts w:cs="Segoe UI"/>
                <w:color w:val="000000"/>
                <w:szCs w:val="22"/>
              </w:rPr>
              <w:t>7,855</w:t>
            </w:r>
          </w:p>
        </w:tc>
      </w:tr>
      <w:tr w:rsidR="0040312D" w:rsidRPr="00605C92" w:rsidTr="00D23EC7">
        <w:trPr>
          <w:cantSplit/>
          <w:trHeight w:val="123"/>
        </w:trPr>
        <w:tc>
          <w:tcPr>
            <w:tcW w:w="282" w:type="pct"/>
            <w:vAlign w:val="center"/>
          </w:tcPr>
          <w:p w:rsidR="0040312D" w:rsidRPr="00605C92" w:rsidRDefault="0040312D" w:rsidP="0040312D">
            <w:pPr>
              <w:pStyle w:val="afffffff0"/>
            </w:pPr>
            <w:r>
              <w:t>8</w:t>
            </w:r>
          </w:p>
        </w:tc>
        <w:tc>
          <w:tcPr>
            <w:tcW w:w="1385" w:type="pct"/>
            <w:vAlign w:val="center"/>
          </w:tcPr>
          <w:p w:rsidR="0040312D" w:rsidRPr="00D770DB" w:rsidRDefault="0040312D" w:rsidP="0040312D">
            <w:pPr>
              <w:pStyle w:val="afffffff0"/>
              <w:ind w:left="-142" w:right="-115"/>
            </w:pPr>
            <w:r w:rsidRPr="00680FB8">
              <w:t>БМК-8</w:t>
            </w:r>
          </w:p>
        </w:tc>
        <w:tc>
          <w:tcPr>
            <w:tcW w:w="1947" w:type="pct"/>
            <w:vAlign w:val="center"/>
          </w:tcPr>
          <w:p w:rsidR="0040312D" w:rsidRDefault="0040312D" w:rsidP="0040312D">
            <w:pPr>
              <w:pStyle w:val="afffffff0"/>
            </w:pPr>
            <w:r w:rsidRPr="00271BE4">
              <w:t>ООО "Смоленскрегионтеплоэнерго"</w:t>
            </w:r>
          </w:p>
        </w:tc>
        <w:tc>
          <w:tcPr>
            <w:tcW w:w="481" w:type="pct"/>
            <w:noWrap/>
            <w:vAlign w:val="center"/>
          </w:tcPr>
          <w:p w:rsidR="0040312D" w:rsidRDefault="0040312D" w:rsidP="0040312D">
            <w:pPr>
              <w:pStyle w:val="afffffff0"/>
            </w:pPr>
            <w:r>
              <w:rPr>
                <w:rFonts w:cs="Segoe UI"/>
                <w:szCs w:val="22"/>
              </w:rPr>
              <w:t>2,795</w:t>
            </w:r>
          </w:p>
        </w:tc>
        <w:tc>
          <w:tcPr>
            <w:tcW w:w="422" w:type="pct"/>
            <w:vAlign w:val="center"/>
          </w:tcPr>
          <w:p w:rsidR="0040312D" w:rsidRPr="007B66E9" w:rsidRDefault="0040312D" w:rsidP="0040312D">
            <w:pPr>
              <w:pStyle w:val="afffffff0"/>
            </w:pPr>
            <w:r>
              <w:rPr>
                <w:rFonts w:cs="Segoe UI"/>
                <w:szCs w:val="22"/>
              </w:rPr>
              <w:t>2,795</w:t>
            </w:r>
          </w:p>
        </w:tc>
        <w:tc>
          <w:tcPr>
            <w:tcW w:w="483" w:type="pct"/>
            <w:vAlign w:val="center"/>
          </w:tcPr>
          <w:p w:rsidR="0040312D" w:rsidRDefault="0040312D" w:rsidP="0040312D">
            <w:pPr>
              <w:pStyle w:val="afffffff0"/>
            </w:pPr>
            <w:r>
              <w:rPr>
                <w:rFonts w:cs="Segoe UI"/>
                <w:color w:val="000000"/>
                <w:szCs w:val="22"/>
              </w:rPr>
              <w:t>2,743</w:t>
            </w:r>
          </w:p>
        </w:tc>
      </w:tr>
      <w:tr w:rsidR="0040312D" w:rsidRPr="00605C92" w:rsidTr="00D23EC7">
        <w:trPr>
          <w:cantSplit/>
          <w:trHeight w:val="123"/>
        </w:trPr>
        <w:tc>
          <w:tcPr>
            <w:tcW w:w="282" w:type="pct"/>
            <w:vAlign w:val="center"/>
          </w:tcPr>
          <w:p w:rsidR="0040312D" w:rsidRPr="00605C92" w:rsidRDefault="0040312D" w:rsidP="0040312D">
            <w:pPr>
              <w:pStyle w:val="afffffff0"/>
            </w:pPr>
            <w:r>
              <w:t>9</w:t>
            </w:r>
          </w:p>
        </w:tc>
        <w:tc>
          <w:tcPr>
            <w:tcW w:w="1385" w:type="pct"/>
            <w:vAlign w:val="center"/>
          </w:tcPr>
          <w:p w:rsidR="0040312D" w:rsidRPr="00D770DB" w:rsidRDefault="0040312D" w:rsidP="0040312D">
            <w:pPr>
              <w:pStyle w:val="afffffff0"/>
              <w:ind w:left="-142" w:right="-115"/>
            </w:pPr>
            <w:r w:rsidRPr="00680FB8">
              <w:t>БМК-9</w:t>
            </w:r>
          </w:p>
        </w:tc>
        <w:tc>
          <w:tcPr>
            <w:tcW w:w="1947" w:type="pct"/>
            <w:vAlign w:val="center"/>
          </w:tcPr>
          <w:p w:rsidR="0040312D" w:rsidRDefault="0040312D" w:rsidP="0040312D">
            <w:pPr>
              <w:pStyle w:val="afffffff0"/>
            </w:pPr>
            <w:r w:rsidRPr="00271BE4">
              <w:t>ООО "Смоленскрегионтеплоэнерго"</w:t>
            </w:r>
          </w:p>
        </w:tc>
        <w:tc>
          <w:tcPr>
            <w:tcW w:w="481" w:type="pct"/>
            <w:noWrap/>
            <w:vAlign w:val="center"/>
          </w:tcPr>
          <w:p w:rsidR="0040312D" w:rsidRDefault="0040312D" w:rsidP="0040312D">
            <w:pPr>
              <w:pStyle w:val="afffffff0"/>
            </w:pPr>
            <w:r>
              <w:rPr>
                <w:rFonts w:cs="Segoe UI"/>
                <w:szCs w:val="22"/>
              </w:rPr>
              <w:t>7,980</w:t>
            </w:r>
          </w:p>
        </w:tc>
        <w:tc>
          <w:tcPr>
            <w:tcW w:w="422" w:type="pct"/>
            <w:vAlign w:val="center"/>
          </w:tcPr>
          <w:p w:rsidR="0040312D" w:rsidRPr="007B66E9" w:rsidRDefault="0040312D" w:rsidP="0040312D">
            <w:pPr>
              <w:pStyle w:val="afffffff0"/>
            </w:pPr>
            <w:r>
              <w:rPr>
                <w:rFonts w:cs="Segoe UI"/>
                <w:szCs w:val="22"/>
              </w:rPr>
              <w:t>7,980</w:t>
            </w:r>
          </w:p>
        </w:tc>
        <w:tc>
          <w:tcPr>
            <w:tcW w:w="483" w:type="pct"/>
            <w:vAlign w:val="center"/>
          </w:tcPr>
          <w:p w:rsidR="0040312D" w:rsidRDefault="0040312D" w:rsidP="0040312D">
            <w:pPr>
              <w:pStyle w:val="afffffff0"/>
            </w:pPr>
            <w:r>
              <w:rPr>
                <w:rFonts w:cs="Segoe UI"/>
                <w:color w:val="000000"/>
                <w:szCs w:val="22"/>
              </w:rPr>
              <w:t>7,841</w:t>
            </w:r>
          </w:p>
        </w:tc>
      </w:tr>
      <w:tr w:rsidR="0040312D" w:rsidRPr="00605C92" w:rsidTr="00D23EC7">
        <w:trPr>
          <w:cantSplit/>
          <w:trHeight w:val="123"/>
        </w:trPr>
        <w:tc>
          <w:tcPr>
            <w:tcW w:w="282" w:type="pct"/>
            <w:vAlign w:val="center"/>
          </w:tcPr>
          <w:p w:rsidR="0040312D" w:rsidRPr="00605C92" w:rsidRDefault="0040312D" w:rsidP="0040312D">
            <w:pPr>
              <w:pStyle w:val="afffffff0"/>
            </w:pPr>
            <w:r>
              <w:t>10</w:t>
            </w:r>
          </w:p>
        </w:tc>
        <w:tc>
          <w:tcPr>
            <w:tcW w:w="1385" w:type="pct"/>
            <w:vAlign w:val="center"/>
          </w:tcPr>
          <w:p w:rsidR="0040312D" w:rsidRPr="00D770DB" w:rsidRDefault="0040312D" w:rsidP="0040312D">
            <w:pPr>
              <w:pStyle w:val="afffffff0"/>
              <w:ind w:left="-142" w:right="-115"/>
            </w:pPr>
            <w:r w:rsidRPr="00503042">
              <w:t>Котельная с. Карманово, ул. Набережная</w:t>
            </w:r>
            <w:r>
              <w:t>, 18</w:t>
            </w:r>
          </w:p>
        </w:tc>
        <w:tc>
          <w:tcPr>
            <w:tcW w:w="1947" w:type="pct"/>
            <w:vAlign w:val="center"/>
          </w:tcPr>
          <w:p w:rsidR="0040312D" w:rsidRDefault="0040312D" w:rsidP="0040312D">
            <w:pPr>
              <w:pStyle w:val="afffffff0"/>
            </w:pPr>
            <w:r w:rsidRPr="00271BE4">
              <w:t>ООО "Смоленскрегионтеплоэнерго"</w:t>
            </w:r>
          </w:p>
        </w:tc>
        <w:tc>
          <w:tcPr>
            <w:tcW w:w="481" w:type="pct"/>
            <w:noWrap/>
            <w:vAlign w:val="center"/>
          </w:tcPr>
          <w:p w:rsidR="0040312D" w:rsidRDefault="0040312D" w:rsidP="0040312D">
            <w:pPr>
              <w:pStyle w:val="afffffff0"/>
            </w:pPr>
            <w:r>
              <w:rPr>
                <w:rFonts w:cs="Segoe UI"/>
                <w:szCs w:val="22"/>
              </w:rPr>
              <w:t>0,130</w:t>
            </w:r>
          </w:p>
        </w:tc>
        <w:tc>
          <w:tcPr>
            <w:tcW w:w="422" w:type="pct"/>
            <w:vAlign w:val="center"/>
          </w:tcPr>
          <w:p w:rsidR="0040312D" w:rsidRPr="007B66E9" w:rsidRDefault="0040312D" w:rsidP="0040312D">
            <w:pPr>
              <w:pStyle w:val="afffffff0"/>
            </w:pPr>
            <w:r>
              <w:rPr>
                <w:rFonts w:cs="Segoe UI"/>
                <w:szCs w:val="22"/>
              </w:rPr>
              <w:t>0,130</w:t>
            </w:r>
          </w:p>
        </w:tc>
        <w:tc>
          <w:tcPr>
            <w:tcW w:w="483" w:type="pct"/>
            <w:vAlign w:val="center"/>
          </w:tcPr>
          <w:p w:rsidR="0040312D" w:rsidRPr="007B66E9" w:rsidRDefault="0040312D" w:rsidP="0040312D">
            <w:pPr>
              <w:pStyle w:val="afffffff0"/>
            </w:pPr>
            <w:r>
              <w:rPr>
                <w:rFonts w:cs="Segoe UI"/>
                <w:color w:val="000000"/>
                <w:szCs w:val="22"/>
              </w:rPr>
              <w:t>0,129</w:t>
            </w:r>
          </w:p>
        </w:tc>
      </w:tr>
      <w:tr w:rsidR="0040312D" w:rsidRPr="00605C92" w:rsidTr="00D23EC7">
        <w:trPr>
          <w:cantSplit/>
          <w:trHeight w:val="123"/>
        </w:trPr>
        <w:tc>
          <w:tcPr>
            <w:tcW w:w="282" w:type="pct"/>
            <w:vAlign w:val="center"/>
          </w:tcPr>
          <w:p w:rsidR="0040312D" w:rsidRPr="00605C92" w:rsidRDefault="0040312D" w:rsidP="0040312D">
            <w:pPr>
              <w:pStyle w:val="afffffff0"/>
            </w:pPr>
            <w:r>
              <w:t>11</w:t>
            </w:r>
          </w:p>
        </w:tc>
        <w:tc>
          <w:tcPr>
            <w:tcW w:w="1385" w:type="pct"/>
            <w:vAlign w:val="center"/>
          </w:tcPr>
          <w:p w:rsidR="0040312D" w:rsidRPr="00D770DB" w:rsidRDefault="0040312D" w:rsidP="0040312D">
            <w:pPr>
              <w:pStyle w:val="afffffff0"/>
              <w:ind w:left="-142" w:right="-115"/>
            </w:pPr>
            <w:r w:rsidRPr="00680FB8">
              <w:t>Котельная г. Гагарин, пр. Первомайский, 1</w:t>
            </w:r>
          </w:p>
        </w:tc>
        <w:tc>
          <w:tcPr>
            <w:tcW w:w="1947" w:type="pct"/>
            <w:vAlign w:val="center"/>
          </w:tcPr>
          <w:p w:rsidR="0040312D" w:rsidRDefault="0040312D" w:rsidP="0040312D">
            <w:pPr>
              <w:pStyle w:val="afffffff0"/>
            </w:pPr>
            <w:r w:rsidRPr="004B27B6">
              <w:t>МБУ "Управление ДКХ Гагаринского района"</w:t>
            </w:r>
          </w:p>
        </w:tc>
        <w:tc>
          <w:tcPr>
            <w:tcW w:w="481" w:type="pct"/>
            <w:noWrap/>
            <w:vAlign w:val="center"/>
          </w:tcPr>
          <w:p w:rsidR="0040312D" w:rsidRDefault="0040312D" w:rsidP="0040312D">
            <w:pPr>
              <w:pStyle w:val="afffffff0"/>
            </w:pPr>
            <w:r>
              <w:rPr>
                <w:rFonts w:cs="Segoe UI"/>
                <w:szCs w:val="22"/>
              </w:rPr>
              <w:t>0,308</w:t>
            </w:r>
          </w:p>
        </w:tc>
        <w:tc>
          <w:tcPr>
            <w:tcW w:w="422" w:type="pct"/>
            <w:vAlign w:val="center"/>
          </w:tcPr>
          <w:p w:rsidR="0040312D" w:rsidRPr="007B66E9" w:rsidRDefault="0040312D" w:rsidP="0040312D">
            <w:pPr>
              <w:pStyle w:val="afffffff0"/>
            </w:pPr>
            <w:r>
              <w:rPr>
                <w:rFonts w:cs="Segoe UI"/>
                <w:szCs w:val="22"/>
              </w:rPr>
              <w:t>0,308</w:t>
            </w:r>
          </w:p>
        </w:tc>
        <w:tc>
          <w:tcPr>
            <w:tcW w:w="483" w:type="pct"/>
            <w:vAlign w:val="center"/>
          </w:tcPr>
          <w:p w:rsidR="0040312D" w:rsidRPr="007B66E9" w:rsidRDefault="0040312D" w:rsidP="0040312D">
            <w:pPr>
              <w:pStyle w:val="afffffff0"/>
            </w:pPr>
            <w:r>
              <w:rPr>
                <w:rFonts w:cs="Segoe UI"/>
                <w:color w:val="000000"/>
                <w:szCs w:val="22"/>
              </w:rPr>
              <w:t>0,308</w:t>
            </w:r>
          </w:p>
        </w:tc>
      </w:tr>
      <w:tr w:rsidR="0040312D" w:rsidRPr="00605C92" w:rsidTr="00D23EC7">
        <w:trPr>
          <w:cantSplit/>
          <w:trHeight w:val="123"/>
        </w:trPr>
        <w:tc>
          <w:tcPr>
            <w:tcW w:w="282" w:type="pct"/>
            <w:vAlign w:val="center"/>
          </w:tcPr>
          <w:p w:rsidR="0040312D" w:rsidRDefault="0040312D" w:rsidP="0040312D">
            <w:pPr>
              <w:pStyle w:val="afffffff0"/>
            </w:pPr>
            <w:r>
              <w:t>12</w:t>
            </w:r>
          </w:p>
        </w:tc>
        <w:tc>
          <w:tcPr>
            <w:tcW w:w="1385" w:type="pct"/>
            <w:vAlign w:val="center"/>
          </w:tcPr>
          <w:p w:rsidR="0040312D" w:rsidRPr="00D770DB" w:rsidRDefault="0040312D" w:rsidP="0040312D">
            <w:pPr>
              <w:pStyle w:val="afffffff0"/>
              <w:ind w:left="-142" w:right="-115"/>
            </w:pPr>
            <w:r w:rsidRPr="00680FB8">
              <w:t>Котельная г. Гагарин, ул. Комсомольская, 9</w:t>
            </w:r>
          </w:p>
        </w:tc>
        <w:tc>
          <w:tcPr>
            <w:tcW w:w="1947" w:type="pct"/>
            <w:vAlign w:val="center"/>
          </w:tcPr>
          <w:p w:rsidR="0040312D" w:rsidRDefault="0040312D" w:rsidP="0040312D">
            <w:pPr>
              <w:pStyle w:val="afffffff0"/>
            </w:pPr>
            <w:r w:rsidRPr="004B27B6">
              <w:t>МБУ "Управление ДКХ Гагаринского района"</w:t>
            </w:r>
          </w:p>
        </w:tc>
        <w:tc>
          <w:tcPr>
            <w:tcW w:w="481" w:type="pct"/>
            <w:noWrap/>
            <w:vAlign w:val="center"/>
          </w:tcPr>
          <w:p w:rsidR="0040312D" w:rsidRDefault="0040312D" w:rsidP="0040312D">
            <w:pPr>
              <w:pStyle w:val="afffffff0"/>
            </w:pPr>
            <w:r>
              <w:rPr>
                <w:rFonts w:cs="Segoe UI"/>
                <w:szCs w:val="22"/>
              </w:rPr>
              <w:t>0,154</w:t>
            </w:r>
          </w:p>
        </w:tc>
        <w:tc>
          <w:tcPr>
            <w:tcW w:w="422" w:type="pct"/>
            <w:vAlign w:val="center"/>
          </w:tcPr>
          <w:p w:rsidR="0040312D" w:rsidRPr="007B66E9" w:rsidRDefault="0040312D" w:rsidP="0040312D">
            <w:pPr>
              <w:pStyle w:val="afffffff0"/>
            </w:pPr>
            <w:r>
              <w:rPr>
                <w:rFonts w:cs="Segoe UI"/>
                <w:szCs w:val="22"/>
              </w:rPr>
              <w:t>0,154</w:t>
            </w:r>
          </w:p>
        </w:tc>
        <w:tc>
          <w:tcPr>
            <w:tcW w:w="483" w:type="pct"/>
            <w:vAlign w:val="center"/>
          </w:tcPr>
          <w:p w:rsidR="0040312D" w:rsidRPr="007B66E9" w:rsidRDefault="0040312D" w:rsidP="0040312D">
            <w:pPr>
              <w:pStyle w:val="afffffff0"/>
            </w:pPr>
            <w:r>
              <w:rPr>
                <w:rFonts w:cs="Segoe UI"/>
                <w:color w:val="000000"/>
                <w:szCs w:val="22"/>
              </w:rPr>
              <w:t>0,139</w:t>
            </w:r>
          </w:p>
        </w:tc>
      </w:tr>
      <w:tr w:rsidR="0040312D" w:rsidRPr="00605C92" w:rsidTr="00D23EC7">
        <w:trPr>
          <w:cantSplit/>
          <w:trHeight w:val="123"/>
        </w:trPr>
        <w:tc>
          <w:tcPr>
            <w:tcW w:w="282" w:type="pct"/>
            <w:vAlign w:val="center"/>
          </w:tcPr>
          <w:p w:rsidR="0040312D" w:rsidRDefault="0040312D" w:rsidP="0040312D">
            <w:pPr>
              <w:pStyle w:val="afffffff0"/>
            </w:pPr>
            <w:r>
              <w:t>13</w:t>
            </w:r>
          </w:p>
        </w:tc>
        <w:tc>
          <w:tcPr>
            <w:tcW w:w="1385" w:type="pct"/>
            <w:vAlign w:val="center"/>
          </w:tcPr>
          <w:p w:rsidR="0040312D" w:rsidRPr="00D770DB" w:rsidRDefault="0040312D" w:rsidP="0040312D">
            <w:pPr>
              <w:pStyle w:val="afffffff0"/>
              <w:ind w:left="-142" w:right="-115"/>
            </w:pPr>
            <w:r w:rsidRPr="00680FB8">
              <w:t>Котельная г. Гагарин, ул. Советская д. 64а, ФОК «Восток»</w:t>
            </w:r>
          </w:p>
        </w:tc>
        <w:tc>
          <w:tcPr>
            <w:tcW w:w="1947" w:type="pct"/>
            <w:vAlign w:val="center"/>
          </w:tcPr>
          <w:p w:rsidR="0040312D" w:rsidRDefault="0040312D" w:rsidP="0040312D">
            <w:pPr>
              <w:pStyle w:val="afffffff0"/>
            </w:pPr>
            <w:r w:rsidRPr="004B27B6">
              <w:t>МБУ "Управление ДКХ Гагаринского района"</w:t>
            </w:r>
          </w:p>
        </w:tc>
        <w:tc>
          <w:tcPr>
            <w:tcW w:w="481" w:type="pct"/>
            <w:noWrap/>
            <w:vAlign w:val="center"/>
          </w:tcPr>
          <w:p w:rsidR="0040312D" w:rsidRDefault="0040312D" w:rsidP="0040312D">
            <w:pPr>
              <w:pStyle w:val="afffffff0"/>
            </w:pPr>
            <w:r>
              <w:rPr>
                <w:rFonts w:cs="Segoe UI"/>
                <w:szCs w:val="22"/>
              </w:rPr>
              <w:t>0,276</w:t>
            </w:r>
          </w:p>
        </w:tc>
        <w:tc>
          <w:tcPr>
            <w:tcW w:w="422" w:type="pct"/>
            <w:vAlign w:val="center"/>
          </w:tcPr>
          <w:p w:rsidR="0040312D" w:rsidRPr="007B66E9" w:rsidRDefault="0040312D" w:rsidP="0040312D">
            <w:pPr>
              <w:pStyle w:val="afffffff0"/>
            </w:pPr>
            <w:r>
              <w:rPr>
                <w:rFonts w:cs="Segoe UI"/>
                <w:szCs w:val="22"/>
              </w:rPr>
              <w:t>0,276</w:t>
            </w:r>
          </w:p>
        </w:tc>
        <w:tc>
          <w:tcPr>
            <w:tcW w:w="483" w:type="pct"/>
            <w:vAlign w:val="center"/>
          </w:tcPr>
          <w:p w:rsidR="0040312D" w:rsidRPr="007B66E9" w:rsidRDefault="0040312D" w:rsidP="0040312D">
            <w:pPr>
              <w:pStyle w:val="afffffff0"/>
            </w:pPr>
            <w:r>
              <w:rPr>
                <w:rFonts w:cs="Segoe UI"/>
                <w:color w:val="000000"/>
                <w:szCs w:val="22"/>
              </w:rPr>
              <w:t>0,273</w:t>
            </w:r>
          </w:p>
        </w:tc>
      </w:tr>
      <w:tr w:rsidR="0040312D" w:rsidRPr="00605C92" w:rsidTr="00D23EC7">
        <w:trPr>
          <w:cantSplit/>
          <w:trHeight w:val="123"/>
        </w:trPr>
        <w:tc>
          <w:tcPr>
            <w:tcW w:w="282" w:type="pct"/>
            <w:vAlign w:val="center"/>
          </w:tcPr>
          <w:p w:rsidR="0040312D" w:rsidRDefault="0040312D" w:rsidP="0040312D">
            <w:pPr>
              <w:pStyle w:val="afffffff0"/>
            </w:pPr>
            <w:r>
              <w:t>14</w:t>
            </w:r>
          </w:p>
        </w:tc>
        <w:tc>
          <w:tcPr>
            <w:tcW w:w="1385" w:type="pct"/>
            <w:vAlign w:val="center"/>
          </w:tcPr>
          <w:p w:rsidR="0040312D" w:rsidRPr="002563DF" w:rsidRDefault="0040312D" w:rsidP="0040312D">
            <w:pPr>
              <w:pStyle w:val="afffffff0"/>
              <w:ind w:left="-142" w:right="-115"/>
            </w:pPr>
            <w:r w:rsidRPr="00680FB8">
              <w:t>Котельная д. Акатово, Акатовская школа</w:t>
            </w:r>
          </w:p>
        </w:tc>
        <w:tc>
          <w:tcPr>
            <w:tcW w:w="1947" w:type="pct"/>
            <w:vAlign w:val="center"/>
          </w:tcPr>
          <w:p w:rsidR="0040312D" w:rsidRPr="00271BE4" w:rsidRDefault="0040312D" w:rsidP="0040312D">
            <w:pPr>
              <w:pStyle w:val="afffffff0"/>
            </w:pPr>
            <w:r w:rsidRPr="004B27B6">
              <w:t>МБУ "Управление ДКХ Гагаринского района"</w:t>
            </w:r>
          </w:p>
        </w:tc>
        <w:tc>
          <w:tcPr>
            <w:tcW w:w="481" w:type="pct"/>
            <w:noWrap/>
            <w:vAlign w:val="center"/>
          </w:tcPr>
          <w:p w:rsidR="0040312D" w:rsidRDefault="0040312D" w:rsidP="0040312D">
            <w:pPr>
              <w:pStyle w:val="afffffff0"/>
            </w:pPr>
            <w:r>
              <w:rPr>
                <w:rFonts w:cs="Segoe UI"/>
                <w:szCs w:val="22"/>
              </w:rPr>
              <w:t>0,275</w:t>
            </w:r>
          </w:p>
        </w:tc>
        <w:tc>
          <w:tcPr>
            <w:tcW w:w="422" w:type="pct"/>
            <w:vAlign w:val="center"/>
          </w:tcPr>
          <w:p w:rsidR="0040312D" w:rsidRPr="007B66E9" w:rsidRDefault="0040312D" w:rsidP="0040312D">
            <w:pPr>
              <w:pStyle w:val="afffffff0"/>
            </w:pPr>
            <w:r>
              <w:rPr>
                <w:rFonts w:cs="Segoe UI"/>
                <w:szCs w:val="22"/>
              </w:rPr>
              <w:t>0,275</w:t>
            </w:r>
          </w:p>
        </w:tc>
        <w:tc>
          <w:tcPr>
            <w:tcW w:w="483" w:type="pct"/>
            <w:vAlign w:val="center"/>
          </w:tcPr>
          <w:p w:rsidR="0040312D" w:rsidRPr="007B66E9" w:rsidRDefault="0040312D" w:rsidP="0040312D">
            <w:pPr>
              <w:pStyle w:val="afffffff0"/>
            </w:pPr>
            <w:r>
              <w:rPr>
                <w:rFonts w:cs="Segoe UI"/>
                <w:color w:val="000000"/>
                <w:szCs w:val="22"/>
              </w:rPr>
              <w:t>0,272</w:t>
            </w:r>
          </w:p>
        </w:tc>
      </w:tr>
      <w:tr w:rsidR="0040312D" w:rsidRPr="00605C92" w:rsidTr="00D23EC7">
        <w:trPr>
          <w:cantSplit/>
          <w:trHeight w:val="123"/>
        </w:trPr>
        <w:tc>
          <w:tcPr>
            <w:tcW w:w="282" w:type="pct"/>
            <w:vAlign w:val="center"/>
          </w:tcPr>
          <w:p w:rsidR="0040312D" w:rsidRDefault="0040312D" w:rsidP="0040312D">
            <w:pPr>
              <w:pStyle w:val="afffffff0"/>
            </w:pPr>
            <w:r>
              <w:t>15</w:t>
            </w:r>
          </w:p>
        </w:tc>
        <w:tc>
          <w:tcPr>
            <w:tcW w:w="1385" w:type="pct"/>
            <w:vAlign w:val="center"/>
          </w:tcPr>
          <w:p w:rsidR="0040312D" w:rsidRPr="002563DF" w:rsidRDefault="0040312D" w:rsidP="0040312D">
            <w:pPr>
              <w:pStyle w:val="afffffff0"/>
              <w:ind w:left="-142" w:right="-115"/>
            </w:pPr>
            <w:r w:rsidRPr="00680FB8">
              <w:t>Котельная д. Никольское, Никольская школа</w:t>
            </w:r>
          </w:p>
        </w:tc>
        <w:tc>
          <w:tcPr>
            <w:tcW w:w="1947" w:type="pct"/>
            <w:vAlign w:val="center"/>
          </w:tcPr>
          <w:p w:rsidR="0040312D" w:rsidRPr="00271BE4" w:rsidRDefault="0040312D" w:rsidP="0040312D">
            <w:pPr>
              <w:pStyle w:val="afffffff0"/>
            </w:pPr>
            <w:r w:rsidRPr="004B27B6">
              <w:t>МБУ "Управление ДКХ Гагаринского района"</w:t>
            </w:r>
          </w:p>
        </w:tc>
        <w:tc>
          <w:tcPr>
            <w:tcW w:w="481" w:type="pct"/>
            <w:noWrap/>
            <w:vAlign w:val="center"/>
          </w:tcPr>
          <w:p w:rsidR="0040312D" w:rsidRDefault="0040312D" w:rsidP="0040312D">
            <w:pPr>
              <w:pStyle w:val="afffffff0"/>
            </w:pPr>
            <w:r>
              <w:rPr>
                <w:rFonts w:cs="Segoe UI"/>
                <w:szCs w:val="22"/>
              </w:rPr>
              <w:t>0,213</w:t>
            </w:r>
          </w:p>
        </w:tc>
        <w:tc>
          <w:tcPr>
            <w:tcW w:w="422" w:type="pct"/>
            <w:vAlign w:val="center"/>
          </w:tcPr>
          <w:p w:rsidR="0040312D" w:rsidRPr="007B66E9" w:rsidRDefault="0040312D" w:rsidP="0040312D">
            <w:pPr>
              <w:pStyle w:val="afffffff0"/>
            </w:pPr>
            <w:r>
              <w:rPr>
                <w:rFonts w:cs="Segoe UI"/>
                <w:szCs w:val="22"/>
              </w:rPr>
              <w:t>0,213</w:t>
            </w:r>
          </w:p>
        </w:tc>
        <w:tc>
          <w:tcPr>
            <w:tcW w:w="483" w:type="pct"/>
            <w:vAlign w:val="center"/>
          </w:tcPr>
          <w:p w:rsidR="0040312D" w:rsidRPr="007B66E9" w:rsidRDefault="0040312D" w:rsidP="0040312D">
            <w:pPr>
              <w:pStyle w:val="afffffff0"/>
            </w:pPr>
            <w:r>
              <w:rPr>
                <w:rFonts w:cs="Segoe UI"/>
                <w:color w:val="000000"/>
                <w:szCs w:val="22"/>
              </w:rPr>
              <w:t>0,211</w:t>
            </w:r>
          </w:p>
        </w:tc>
      </w:tr>
      <w:tr w:rsidR="0040312D" w:rsidRPr="00605C92" w:rsidTr="00D23EC7">
        <w:trPr>
          <w:cantSplit/>
          <w:trHeight w:val="123"/>
        </w:trPr>
        <w:tc>
          <w:tcPr>
            <w:tcW w:w="282" w:type="pct"/>
            <w:vAlign w:val="center"/>
          </w:tcPr>
          <w:p w:rsidR="0040312D" w:rsidRDefault="0040312D" w:rsidP="0040312D">
            <w:pPr>
              <w:pStyle w:val="afffffff0"/>
            </w:pPr>
            <w:r>
              <w:t>16</w:t>
            </w:r>
          </w:p>
        </w:tc>
        <w:tc>
          <w:tcPr>
            <w:tcW w:w="1385" w:type="pct"/>
            <w:vAlign w:val="center"/>
          </w:tcPr>
          <w:p w:rsidR="0040312D" w:rsidRPr="002563DF" w:rsidRDefault="0040312D" w:rsidP="0040312D">
            <w:pPr>
              <w:pStyle w:val="afffffff0"/>
              <w:ind w:left="-142" w:right="-115"/>
            </w:pPr>
            <w:r w:rsidRPr="00680FB8">
              <w:t>Котельная с. Пречистое, Пречистенская школа</w:t>
            </w:r>
          </w:p>
        </w:tc>
        <w:tc>
          <w:tcPr>
            <w:tcW w:w="1947" w:type="pct"/>
            <w:vAlign w:val="center"/>
          </w:tcPr>
          <w:p w:rsidR="0040312D" w:rsidRPr="00271BE4" w:rsidRDefault="0040312D" w:rsidP="0040312D">
            <w:pPr>
              <w:pStyle w:val="afffffff0"/>
            </w:pPr>
            <w:r w:rsidRPr="004B27B6">
              <w:t>МБУ "Управление ДКХ Гагаринского района"</w:t>
            </w:r>
          </w:p>
        </w:tc>
        <w:tc>
          <w:tcPr>
            <w:tcW w:w="481" w:type="pct"/>
            <w:noWrap/>
            <w:vAlign w:val="center"/>
          </w:tcPr>
          <w:p w:rsidR="0040312D" w:rsidRDefault="0040312D" w:rsidP="0040312D">
            <w:pPr>
              <w:pStyle w:val="afffffff0"/>
            </w:pPr>
            <w:r>
              <w:rPr>
                <w:rFonts w:cs="Segoe UI"/>
                <w:szCs w:val="22"/>
              </w:rPr>
              <w:t>0,318</w:t>
            </w:r>
          </w:p>
        </w:tc>
        <w:tc>
          <w:tcPr>
            <w:tcW w:w="422" w:type="pct"/>
            <w:vAlign w:val="center"/>
          </w:tcPr>
          <w:p w:rsidR="0040312D" w:rsidRPr="007B66E9" w:rsidRDefault="0040312D" w:rsidP="0040312D">
            <w:pPr>
              <w:pStyle w:val="afffffff0"/>
            </w:pPr>
            <w:r>
              <w:rPr>
                <w:rFonts w:cs="Segoe UI"/>
                <w:szCs w:val="22"/>
              </w:rPr>
              <w:t>0,318</w:t>
            </w:r>
          </w:p>
        </w:tc>
        <w:tc>
          <w:tcPr>
            <w:tcW w:w="483" w:type="pct"/>
            <w:vAlign w:val="center"/>
          </w:tcPr>
          <w:p w:rsidR="0040312D" w:rsidRPr="007B66E9" w:rsidRDefault="0040312D" w:rsidP="0040312D">
            <w:pPr>
              <w:pStyle w:val="afffffff0"/>
            </w:pPr>
            <w:r>
              <w:rPr>
                <w:rFonts w:cs="Segoe UI"/>
                <w:color w:val="000000"/>
                <w:szCs w:val="22"/>
              </w:rPr>
              <w:t>0,315</w:t>
            </w:r>
          </w:p>
        </w:tc>
      </w:tr>
      <w:tr w:rsidR="0040312D" w:rsidRPr="00605C92" w:rsidTr="00D23EC7">
        <w:trPr>
          <w:cantSplit/>
          <w:trHeight w:val="123"/>
        </w:trPr>
        <w:tc>
          <w:tcPr>
            <w:tcW w:w="282" w:type="pct"/>
            <w:vAlign w:val="center"/>
          </w:tcPr>
          <w:p w:rsidR="0040312D" w:rsidRDefault="0040312D" w:rsidP="0040312D">
            <w:pPr>
              <w:pStyle w:val="afffffff0"/>
            </w:pPr>
            <w:r>
              <w:t>17</w:t>
            </w:r>
          </w:p>
        </w:tc>
        <w:tc>
          <w:tcPr>
            <w:tcW w:w="1385" w:type="pct"/>
            <w:vAlign w:val="center"/>
          </w:tcPr>
          <w:p w:rsidR="0040312D" w:rsidRPr="002563DF" w:rsidRDefault="0040312D" w:rsidP="0040312D">
            <w:pPr>
              <w:pStyle w:val="afffffff0"/>
              <w:ind w:left="-142" w:right="-115"/>
            </w:pPr>
            <w:r w:rsidRPr="00680FB8">
              <w:t>Котельная д. Родоманово, Родомановская школа</w:t>
            </w:r>
          </w:p>
        </w:tc>
        <w:tc>
          <w:tcPr>
            <w:tcW w:w="1947" w:type="pct"/>
            <w:vAlign w:val="center"/>
          </w:tcPr>
          <w:p w:rsidR="0040312D" w:rsidRPr="00271BE4" w:rsidRDefault="0040312D" w:rsidP="0040312D">
            <w:pPr>
              <w:pStyle w:val="afffffff0"/>
            </w:pPr>
            <w:r w:rsidRPr="004B27B6">
              <w:t>МБУ "Управление ДКХ Гагаринского района"</w:t>
            </w:r>
          </w:p>
        </w:tc>
        <w:tc>
          <w:tcPr>
            <w:tcW w:w="481" w:type="pct"/>
            <w:noWrap/>
            <w:vAlign w:val="center"/>
          </w:tcPr>
          <w:p w:rsidR="0040312D" w:rsidRDefault="0040312D" w:rsidP="0040312D">
            <w:pPr>
              <w:pStyle w:val="afffffff0"/>
            </w:pPr>
            <w:r>
              <w:rPr>
                <w:rFonts w:cs="Segoe UI"/>
                <w:szCs w:val="22"/>
              </w:rPr>
              <w:t>0,330</w:t>
            </w:r>
          </w:p>
        </w:tc>
        <w:tc>
          <w:tcPr>
            <w:tcW w:w="422" w:type="pct"/>
            <w:vAlign w:val="center"/>
          </w:tcPr>
          <w:p w:rsidR="0040312D" w:rsidRPr="007B66E9" w:rsidRDefault="0040312D" w:rsidP="0040312D">
            <w:pPr>
              <w:pStyle w:val="afffffff0"/>
            </w:pPr>
            <w:r>
              <w:rPr>
                <w:rFonts w:cs="Segoe UI"/>
                <w:szCs w:val="22"/>
              </w:rPr>
              <w:t>0,330</w:t>
            </w:r>
          </w:p>
        </w:tc>
        <w:tc>
          <w:tcPr>
            <w:tcW w:w="483" w:type="pct"/>
            <w:vAlign w:val="center"/>
          </w:tcPr>
          <w:p w:rsidR="0040312D" w:rsidRPr="007B66E9" w:rsidRDefault="0040312D" w:rsidP="0040312D">
            <w:pPr>
              <w:pStyle w:val="afffffff0"/>
            </w:pPr>
            <w:r>
              <w:rPr>
                <w:rFonts w:cs="Segoe UI"/>
                <w:color w:val="000000"/>
                <w:szCs w:val="22"/>
              </w:rPr>
              <w:t>0,327</w:t>
            </w:r>
          </w:p>
        </w:tc>
      </w:tr>
      <w:tr w:rsidR="0040312D" w:rsidRPr="00605C92" w:rsidTr="00D23EC7">
        <w:trPr>
          <w:cantSplit/>
          <w:trHeight w:val="123"/>
        </w:trPr>
        <w:tc>
          <w:tcPr>
            <w:tcW w:w="282" w:type="pct"/>
            <w:vAlign w:val="center"/>
          </w:tcPr>
          <w:p w:rsidR="0040312D" w:rsidRDefault="0040312D" w:rsidP="0040312D">
            <w:pPr>
              <w:pStyle w:val="afffffff0"/>
            </w:pPr>
            <w:r>
              <w:t>18</w:t>
            </w:r>
          </w:p>
        </w:tc>
        <w:tc>
          <w:tcPr>
            <w:tcW w:w="1385" w:type="pct"/>
            <w:vAlign w:val="center"/>
          </w:tcPr>
          <w:p w:rsidR="0040312D" w:rsidRPr="002563DF" w:rsidRDefault="0040312D" w:rsidP="0040312D">
            <w:pPr>
              <w:pStyle w:val="afffffff0"/>
              <w:ind w:left="-142" w:right="-115"/>
            </w:pPr>
            <w:r w:rsidRPr="00680FB8">
              <w:t>Котельная д. Токарево, Токаревская школа</w:t>
            </w:r>
          </w:p>
        </w:tc>
        <w:tc>
          <w:tcPr>
            <w:tcW w:w="1947" w:type="pct"/>
            <w:vAlign w:val="center"/>
          </w:tcPr>
          <w:p w:rsidR="0040312D" w:rsidRPr="00271BE4" w:rsidRDefault="0040312D" w:rsidP="0040312D">
            <w:pPr>
              <w:pStyle w:val="afffffff0"/>
            </w:pPr>
            <w:r w:rsidRPr="004B27B6">
              <w:t>МБУ "Управление ДКХ Гагаринского района"</w:t>
            </w:r>
          </w:p>
        </w:tc>
        <w:tc>
          <w:tcPr>
            <w:tcW w:w="481" w:type="pct"/>
            <w:noWrap/>
            <w:vAlign w:val="center"/>
          </w:tcPr>
          <w:p w:rsidR="0040312D" w:rsidRDefault="0040312D" w:rsidP="0040312D">
            <w:pPr>
              <w:pStyle w:val="afffffff0"/>
            </w:pPr>
            <w:r>
              <w:rPr>
                <w:rFonts w:cs="Segoe UI"/>
                <w:szCs w:val="22"/>
              </w:rPr>
              <w:t>0,275</w:t>
            </w:r>
          </w:p>
        </w:tc>
        <w:tc>
          <w:tcPr>
            <w:tcW w:w="422" w:type="pct"/>
            <w:vAlign w:val="center"/>
          </w:tcPr>
          <w:p w:rsidR="0040312D" w:rsidRPr="007B66E9" w:rsidRDefault="0040312D" w:rsidP="0040312D">
            <w:pPr>
              <w:pStyle w:val="afffffff0"/>
            </w:pPr>
            <w:r>
              <w:rPr>
                <w:rFonts w:cs="Segoe UI"/>
                <w:szCs w:val="22"/>
              </w:rPr>
              <w:t>0,275</w:t>
            </w:r>
          </w:p>
        </w:tc>
        <w:tc>
          <w:tcPr>
            <w:tcW w:w="483" w:type="pct"/>
            <w:vAlign w:val="center"/>
          </w:tcPr>
          <w:p w:rsidR="0040312D" w:rsidRPr="007B66E9" w:rsidRDefault="0040312D" w:rsidP="0040312D">
            <w:pPr>
              <w:pStyle w:val="afffffff0"/>
            </w:pPr>
            <w:r>
              <w:rPr>
                <w:rFonts w:cs="Segoe UI"/>
                <w:color w:val="000000"/>
                <w:szCs w:val="22"/>
              </w:rPr>
              <w:t>0,272</w:t>
            </w:r>
          </w:p>
        </w:tc>
      </w:tr>
      <w:tr w:rsidR="0040312D" w:rsidRPr="00605C92" w:rsidTr="00D23EC7">
        <w:trPr>
          <w:cantSplit/>
          <w:trHeight w:val="123"/>
        </w:trPr>
        <w:tc>
          <w:tcPr>
            <w:tcW w:w="282" w:type="pct"/>
            <w:vAlign w:val="center"/>
          </w:tcPr>
          <w:p w:rsidR="0040312D" w:rsidRDefault="0040312D" w:rsidP="0040312D">
            <w:pPr>
              <w:pStyle w:val="afffffff0"/>
            </w:pPr>
            <w:r>
              <w:lastRenderedPageBreak/>
              <w:t>19</w:t>
            </w:r>
          </w:p>
        </w:tc>
        <w:tc>
          <w:tcPr>
            <w:tcW w:w="1385" w:type="pct"/>
            <w:vAlign w:val="center"/>
          </w:tcPr>
          <w:p w:rsidR="0040312D" w:rsidRPr="002563DF" w:rsidRDefault="0040312D" w:rsidP="0040312D">
            <w:pPr>
              <w:pStyle w:val="afffffff0"/>
              <w:ind w:left="-142" w:right="-115"/>
            </w:pPr>
            <w:r w:rsidRPr="00680FB8">
              <w:t>Котельная д. Клушино, Клушинский СДК</w:t>
            </w:r>
          </w:p>
        </w:tc>
        <w:tc>
          <w:tcPr>
            <w:tcW w:w="1947" w:type="pct"/>
            <w:vAlign w:val="center"/>
          </w:tcPr>
          <w:p w:rsidR="0040312D" w:rsidRPr="00271BE4" w:rsidRDefault="0040312D" w:rsidP="0040312D">
            <w:pPr>
              <w:pStyle w:val="afffffff0"/>
            </w:pPr>
            <w:r w:rsidRPr="004B27B6">
              <w:t>МБУ "Управление ДКХ Гагаринского района"</w:t>
            </w:r>
          </w:p>
        </w:tc>
        <w:tc>
          <w:tcPr>
            <w:tcW w:w="481" w:type="pct"/>
            <w:noWrap/>
            <w:vAlign w:val="center"/>
          </w:tcPr>
          <w:p w:rsidR="0040312D" w:rsidRDefault="0040312D" w:rsidP="0040312D">
            <w:pPr>
              <w:pStyle w:val="afffffff0"/>
            </w:pPr>
            <w:r>
              <w:rPr>
                <w:rFonts w:cs="Segoe UI"/>
                <w:szCs w:val="22"/>
              </w:rPr>
              <w:t>0,154</w:t>
            </w:r>
          </w:p>
        </w:tc>
        <w:tc>
          <w:tcPr>
            <w:tcW w:w="422" w:type="pct"/>
            <w:vAlign w:val="center"/>
          </w:tcPr>
          <w:p w:rsidR="0040312D" w:rsidRPr="007B66E9" w:rsidRDefault="0040312D" w:rsidP="0040312D">
            <w:pPr>
              <w:pStyle w:val="afffffff0"/>
            </w:pPr>
            <w:r>
              <w:rPr>
                <w:rFonts w:cs="Segoe UI"/>
                <w:szCs w:val="22"/>
              </w:rPr>
              <w:t>0,154</w:t>
            </w:r>
          </w:p>
        </w:tc>
        <w:tc>
          <w:tcPr>
            <w:tcW w:w="483" w:type="pct"/>
            <w:vAlign w:val="center"/>
          </w:tcPr>
          <w:p w:rsidR="0040312D" w:rsidRPr="007B66E9" w:rsidRDefault="0040312D" w:rsidP="0040312D">
            <w:pPr>
              <w:pStyle w:val="afffffff0"/>
            </w:pPr>
            <w:r>
              <w:rPr>
                <w:rFonts w:cs="Segoe UI"/>
                <w:color w:val="000000"/>
                <w:szCs w:val="22"/>
              </w:rPr>
              <w:t>0,154</w:t>
            </w:r>
          </w:p>
        </w:tc>
      </w:tr>
      <w:tr w:rsidR="0040312D" w:rsidRPr="00605C92" w:rsidTr="00D23EC7">
        <w:trPr>
          <w:cantSplit/>
          <w:trHeight w:val="123"/>
        </w:trPr>
        <w:tc>
          <w:tcPr>
            <w:tcW w:w="282" w:type="pct"/>
            <w:vAlign w:val="center"/>
          </w:tcPr>
          <w:p w:rsidR="0040312D" w:rsidRDefault="0040312D" w:rsidP="0040312D">
            <w:pPr>
              <w:pStyle w:val="afffffff0"/>
            </w:pPr>
            <w:r>
              <w:t>20</w:t>
            </w:r>
          </w:p>
        </w:tc>
        <w:tc>
          <w:tcPr>
            <w:tcW w:w="1385" w:type="pct"/>
            <w:vAlign w:val="center"/>
          </w:tcPr>
          <w:p w:rsidR="0040312D" w:rsidRPr="00680FB8" w:rsidRDefault="0040312D" w:rsidP="0040312D">
            <w:pPr>
              <w:pStyle w:val="afffffff0"/>
              <w:ind w:left="-142" w:right="-115"/>
            </w:pPr>
            <w:r w:rsidRPr="00C8273F">
              <w:t>Котельная д. Поличня, ул. Новая</w:t>
            </w:r>
          </w:p>
        </w:tc>
        <w:tc>
          <w:tcPr>
            <w:tcW w:w="1947" w:type="pct"/>
            <w:vAlign w:val="center"/>
          </w:tcPr>
          <w:p w:rsidR="0040312D" w:rsidRPr="004B27B6" w:rsidRDefault="0040312D" w:rsidP="0040312D">
            <w:pPr>
              <w:pStyle w:val="afffffff0"/>
            </w:pPr>
            <w:r w:rsidRPr="004B27B6">
              <w:t>МБУ "Управление ДКХ Гагаринского района"</w:t>
            </w:r>
          </w:p>
        </w:tc>
        <w:tc>
          <w:tcPr>
            <w:tcW w:w="481" w:type="pct"/>
            <w:noWrap/>
            <w:vAlign w:val="center"/>
          </w:tcPr>
          <w:p w:rsidR="0040312D" w:rsidRPr="00680FB8" w:rsidRDefault="0040312D" w:rsidP="0040312D">
            <w:pPr>
              <w:pStyle w:val="afffffff0"/>
            </w:pPr>
            <w:r>
              <w:rPr>
                <w:rFonts w:cs="Segoe UI"/>
                <w:szCs w:val="22"/>
              </w:rPr>
              <w:t>0,275</w:t>
            </w:r>
          </w:p>
        </w:tc>
        <w:tc>
          <w:tcPr>
            <w:tcW w:w="422" w:type="pct"/>
            <w:vAlign w:val="center"/>
          </w:tcPr>
          <w:p w:rsidR="0040312D" w:rsidRPr="00680FB8" w:rsidRDefault="0040312D" w:rsidP="0040312D">
            <w:pPr>
              <w:pStyle w:val="afffffff0"/>
            </w:pPr>
            <w:r>
              <w:rPr>
                <w:rFonts w:cs="Segoe UI"/>
                <w:szCs w:val="22"/>
              </w:rPr>
              <w:t>0,275</w:t>
            </w:r>
          </w:p>
        </w:tc>
        <w:tc>
          <w:tcPr>
            <w:tcW w:w="483" w:type="pct"/>
            <w:vAlign w:val="center"/>
          </w:tcPr>
          <w:p w:rsidR="0040312D" w:rsidRPr="00680FB8" w:rsidRDefault="0040312D" w:rsidP="0040312D">
            <w:pPr>
              <w:pStyle w:val="afffffff0"/>
            </w:pPr>
            <w:r>
              <w:t>н/д</w:t>
            </w:r>
          </w:p>
        </w:tc>
      </w:tr>
    </w:tbl>
    <w:p w:rsidR="008A451F" w:rsidRPr="002C4067" w:rsidRDefault="00F0314C" w:rsidP="008511AE">
      <w:pPr>
        <w:pStyle w:val="a2"/>
      </w:pPr>
      <w:bookmarkStart w:id="59" w:name="_Toc162211199"/>
      <w:bookmarkStart w:id="60" w:name="_Toc162259141"/>
      <w:bookmarkStart w:id="61" w:name="_Toc165985027"/>
      <w:bookmarkStart w:id="62" w:name="_Toc205122171"/>
      <w:r w:rsidRPr="002C4067">
        <w:t>О</w:t>
      </w:r>
      <w:r w:rsidR="00E800F8" w:rsidRPr="002C4067">
        <w:t>граничения тепловой мощности и параметров располагаемой тепловой мощности</w:t>
      </w:r>
      <w:bookmarkEnd w:id="59"/>
      <w:bookmarkEnd w:id="60"/>
      <w:bookmarkEnd w:id="61"/>
      <w:bookmarkEnd w:id="62"/>
    </w:p>
    <w:p w:rsidR="0051534E" w:rsidRPr="002C4067" w:rsidRDefault="00747101" w:rsidP="00FA1C46">
      <w:pPr>
        <w:pStyle w:val="aff2"/>
        <w:rPr>
          <w:szCs w:val="22"/>
        </w:rPr>
      </w:pPr>
      <w:r w:rsidRPr="0009563E">
        <w:rPr>
          <w:szCs w:val="22"/>
        </w:rPr>
        <w:t>Ограничения использования тепловой мощности котельного оборудования на источник</w:t>
      </w:r>
      <w:r w:rsidR="008539C1" w:rsidRPr="0009563E">
        <w:rPr>
          <w:szCs w:val="22"/>
        </w:rPr>
        <w:t>ах</w:t>
      </w:r>
      <w:r w:rsidR="00E60213" w:rsidRPr="0009563E">
        <w:rPr>
          <w:szCs w:val="22"/>
        </w:rPr>
        <w:t xml:space="preserve"> </w:t>
      </w:r>
      <w:r w:rsidRPr="0009563E">
        <w:rPr>
          <w:szCs w:val="22"/>
        </w:rPr>
        <w:t xml:space="preserve">теплоснабжения </w:t>
      </w:r>
      <w:r w:rsidR="00E60213" w:rsidRPr="0009563E">
        <w:rPr>
          <w:szCs w:val="22"/>
        </w:rPr>
        <w:t>не выявлены</w:t>
      </w:r>
      <w:r w:rsidRPr="0009563E">
        <w:rPr>
          <w:szCs w:val="22"/>
        </w:rPr>
        <w:t>.</w:t>
      </w:r>
    </w:p>
    <w:p w:rsidR="008A451F" w:rsidRPr="002C4067" w:rsidRDefault="00F0314C" w:rsidP="008511AE">
      <w:pPr>
        <w:pStyle w:val="a2"/>
      </w:pPr>
      <w:bookmarkStart w:id="63" w:name="_Toc162211200"/>
      <w:bookmarkStart w:id="64" w:name="_Toc162259142"/>
      <w:bookmarkStart w:id="65" w:name="_Toc165985028"/>
      <w:bookmarkStart w:id="66" w:name="_Toc205122172"/>
      <w:r w:rsidRPr="002C4067">
        <w:t>О</w:t>
      </w:r>
      <w:r w:rsidR="00E800F8" w:rsidRPr="002C4067">
        <w:t>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63"/>
      <w:bookmarkEnd w:id="64"/>
      <w:bookmarkEnd w:id="65"/>
      <w:bookmarkEnd w:id="66"/>
    </w:p>
    <w:p w:rsidR="00323D93" w:rsidRDefault="00A357B4" w:rsidP="008539C1">
      <w:pPr>
        <w:pStyle w:val="aff2"/>
      </w:pPr>
      <w:r w:rsidRPr="002C4067">
        <w:t>Объ</w:t>
      </w:r>
      <w:r w:rsidR="00B518E3" w:rsidRPr="002C4067">
        <w:t>е</w:t>
      </w:r>
      <w:r w:rsidRPr="002C4067">
        <w:t>мы потребления тепловой энергии (мощности) на собственные и хозяйственные нужды ТСО в отноше</w:t>
      </w:r>
      <w:r w:rsidR="00CA5EBA" w:rsidRPr="002C4067">
        <w:t>нии источников тепловой энергии,</w:t>
      </w:r>
      <w:r w:rsidRPr="002C4067">
        <w:t xml:space="preserve"> представлены в таблице </w:t>
      </w:r>
      <w:r w:rsidR="0040312D">
        <w:t>6</w:t>
      </w:r>
      <w:r w:rsidRPr="002C4067">
        <w:t xml:space="preserve">. </w:t>
      </w:r>
    </w:p>
    <w:p w:rsidR="00A357B4" w:rsidRPr="002C4067" w:rsidRDefault="00A357B4" w:rsidP="008539C1">
      <w:pPr>
        <w:pStyle w:val="afffffffa"/>
        <w:jc w:val="both"/>
      </w:pPr>
      <w:r w:rsidRPr="002C4067">
        <w:t xml:space="preserve">Таблица </w:t>
      </w:r>
      <w:r w:rsidR="00827E3F" w:rsidRPr="002C4067">
        <w:fldChar w:fldCharType="begin"/>
      </w:r>
      <w:r w:rsidR="006972A4" w:rsidRPr="002C4067">
        <w:instrText xml:space="preserve"> SEQ Таблица \* ARABIC </w:instrText>
      </w:r>
      <w:r w:rsidR="00827E3F" w:rsidRPr="002C4067">
        <w:fldChar w:fldCharType="separate"/>
      </w:r>
      <w:r w:rsidR="00C83B43">
        <w:rPr>
          <w:noProof/>
        </w:rPr>
        <w:t>6</w:t>
      </w:r>
      <w:r w:rsidR="00827E3F" w:rsidRPr="002C4067">
        <w:rPr>
          <w:noProof/>
        </w:rPr>
        <w:fldChar w:fldCharType="end"/>
      </w:r>
      <w:r w:rsidRPr="002C4067">
        <w:t xml:space="preserve"> - Объем потребления тепловой энергии (мощности) на собственные и хозяйственные нужды теплоснабжающей организации в отноше</w:t>
      </w:r>
      <w:r w:rsidR="00B57620" w:rsidRPr="002C4067">
        <w:t>нии источников тепловой энергии</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749"/>
        <w:gridCol w:w="2607"/>
        <w:gridCol w:w="2174"/>
        <w:gridCol w:w="2891"/>
      </w:tblGrid>
      <w:tr w:rsidR="008851DF" w:rsidRPr="00F15782" w:rsidTr="0040312D">
        <w:trPr>
          <w:cantSplit/>
          <w:tblHeader/>
        </w:trPr>
        <w:tc>
          <w:tcPr>
            <w:tcW w:w="1319" w:type="pct"/>
            <w:tcBorders>
              <w:left w:val="single" w:sz="4" w:space="0" w:color="auto"/>
            </w:tcBorders>
            <w:shd w:val="clear" w:color="auto" w:fill="auto"/>
            <w:vAlign w:val="center"/>
          </w:tcPr>
          <w:p w:rsidR="008851DF" w:rsidRPr="00587198" w:rsidRDefault="008851DF" w:rsidP="00AC6842">
            <w:pPr>
              <w:pStyle w:val="afffffff0"/>
              <w:rPr>
                <w:b/>
              </w:rPr>
            </w:pPr>
            <w:r w:rsidRPr="00587198">
              <w:rPr>
                <w:b/>
              </w:rPr>
              <w:t>Наименование СЦТ</w:t>
            </w:r>
          </w:p>
        </w:tc>
        <w:tc>
          <w:tcPr>
            <w:tcW w:w="1251" w:type="pct"/>
            <w:vAlign w:val="center"/>
          </w:tcPr>
          <w:p w:rsidR="008851DF" w:rsidRPr="00587198" w:rsidRDefault="008851DF" w:rsidP="00AC6842">
            <w:pPr>
              <w:pStyle w:val="afffffff0"/>
              <w:rPr>
                <w:b/>
              </w:rPr>
            </w:pPr>
            <w:r w:rsidRPr="00587198">
              <w:rPr>
                <w:b/>
              </w:rPr>
              <w:t>Собственные и хозяйственные нужды источника тепловой энергии, Гкал/час</w:t>
            </w:r>
          </w:p>
        </w:tc>
        <w:tc>
          <w:tcPr>
            <w:tcW w:w="1043" w:type="pct"/>
            <w:shd w:val="clear" w:color="auto" w:fill="auto"/>
            <w:vAlign w:val="center"/>
          </w:tcPr>
          <w:p w:rsidR="008851DF" w:rsidRPr="00587198" w:rsidRDefault="008851DF" w:rsidP="00AC6842">
            <w:pPr>
              <w:pStyle w:val="afffffff0"/>
              <w:rPr>
                <w:b/>
              </w:rPr>
            </w:pPr>
            <w:r w:rsidRPr="00587198">
              <w:rPr>
                <w:b/>
              </w:rPr>
              <w:t>Отношение собственных нужд котельн</w:t>
            </w:r>
            <w:r>
              <w:rPr>
                <w:b/>
              </w:rPr>
              <w:t>ой</w:t>
            </w:r>
            <w:r w:rsidRPr="00587198">
              <w:rPr>
                <w:b/>
              </w:rPr>
              <w:t xml:space="preserve"> к располагаемой тепловой мощности</w:t>
            </w:r>
            <w:r>
              <w:rPr>
                <w:b/>
              </w:rPr>
              <w:t>,</w:t>
            </w:r>
            <w:r w:rsidRPr="00587198">
              <w:rPr>
                <w:b/>
              </w:rPr>
              <w:t xml:space="preserve"> %</w:t>
            </w:r>
          </w:p>
        </w:tc>
        <w:tc>
          <w:tcPr>
            <w:tcW w:w="1387" w:type="pct"/>
            <w:shd w:val="clear" w:color="auto" w:fill="auto"/>
            <w:vAlign w:val="center"/>
          </w:tcPr>
          <w:p w:rsidR="008851DF" w:rsidRPr="00587198" w:rsidRDefault="008851DF" w:rsidP="00AC6842">
            <w:pPr>
              <w:pStyle w:val="afffffff0"/>
              <w:rPr>
                <w:b/>
              </w:rPr>
            </w:pPr>
            <w:r w:rsidRPr="00587198">
              <w:rPr>
                <w:b/>
              </w:rPr>
              <w:t>Затраты тепловой энергии на собственные и хозяйственные нужды источника тепловой энергии, Гкал</w:t>
            </w:r>
          </w:p>
        </w:tc>
      </w:tr>
      <w:tr w:rsidR="0040312D" w:rsidRPr="00F15782" w:rsidTr="0040312D">
        <w:trPr>
          <w:cantSplit/>
        </w:trPr>
        <w:tc>
          <w:tcPr>
            <w:tcW w:w="1319" w:type="pct"/>
            <w:tcBorders>
              <w:left w:val="single" w:sz="4" w:space="0" w:color="auto"/>
            </w:tcBorders>
            <w:shd w:val="clear" w:color="auto" w:fill="auto"/>
            <w:vAlign w:val="center"/>
          </w:tcPr>
          <w:p w:rsidR="0040312D" w:rsidRPr="002E6D35" w:rsidRDefault="0040312D" w:rsidP="0040312D">
            <w:pPr>
              <w:pStyle w:val="afffffff0"/>
              <w:rPr>
                <w:rFonts w:eastAsia="Times New Roman"/>
                <w:lang w:eastAsia="ru-RU"/>
              </w:rPr>
            </w:pPr>
            <w:r w:rsidRPr="00680FB8">
              <w:t>№ 1 Промышленный пр-зд, Районная котельная</w:t>
            </w:r>
          </w:p>
        </w:tc>
        <w:tc>
          <w:tcPr>
            <w:tcW w:w="1251" w:type="pct"/>
            <w:vAlign w:val="center"/>
          </w:tcPr>
          <w:p w:rsidR="0040312D" w:rsidRPr="00F15782" w:rsidRDefault="0040312D" w:rsidP="0040312D">
            <w:pPr>
              <w:pStyle w:val="afffffff0"/>
              <w:rPr>
                <w:highlight w:val="yellow"/>
              </w:rPr>
            </w:pPr>
            <w:r w:rsidRPr="000C7D4A">
              <w:t>0,795</w:t>
            </w:r>
          </w:p>
        </w:tc>
        <w:tc>
          <w:tcPr>
            <w:tcW w:w="1043" w:type="pct"/>
            <w:shd w:val="clear" w:color="auto" w:fill="auto"/>
            <w:vAlign w:val="center"/>
          </w:tcPr>
          <w:p w:rsidR="0040312D" w:rsidRPr="00F15782" w:rsidRDefault="0040312D" w:rsidP="0040312D">
            <w:pPr>
              <w:pStyle w:val="afffffff0"/>
              <w:rPr>
                <w:highlight w:val="yellow"/>
              </w:rPr>
            </w:pPr>
            <w:r w:rsidRPr="00DD75C8">
              <w:t>1,828</w:t>
            </w:r>
          </w:p>
        </w:tc>
        <w:tc>
          <w:tcPr>
            <w:tcW w:w="1387" w:type="pct"/>
            <w:shd w:val="clear" w:color="auto" w:fill="auto"/>
            <w:vAlign w:val="center"/>
          </w:tcPr>
          <w:p w:rsidR="0040312D" w:rsidRPr="00F339BB" w:rsidRDefault="0040312D" w:rsidP="0040312D">
            <w:pPr>
              <w:pStyle w:val="afffffff0"/>
            </w:pPr>
            <w:r w:rsidRPr="006D0C7F">
              <w:t>1612,30</w:t>
            </w:r>
          </w:p>
        </w:tc>
      </w:tr>
      <w:tr w:rsidR="0040312D" w:rsidRPr="00F15782" w:rsidTr="0040312D">
        <w:trPr>
          <w:cantSplit/>
        </w:trPr>
        <w:tc>
          <w:tcPr>
            <w:tcW w:w="1319" w:type="pct"/>
            <w:tcBorders>
              <w:left w:val="single" w:sz="4" w:space="0" w:color="auto"/>
            </w:tcBorders>
            <w:shd w:val="clear" w:color="auto" w:fill="auto"/>
            <w:vAlign w:val="center"/>
          </w:tcPr>
          <w:p w:rsidR="0040312D" w:rsidRPr="00D770DB" w:rsidRDefault="0040312D" w:rsidP="0040312D">
            <w:pPr>
              <w:pStyle w:val="afffffff0"/>
            </w:pPr>
            <w:r w:rsidRPr="00680FB8">
              <w:t>№ 2 ул. Бахтина, БМК-1</w:t>
            </w:r>
          </w:p>
        </w:tc>
        <w:tc>
          <w:tcPr>
            <w:tcW w:w="1251" w:type="pct"/>
            <w:vAlign w:val="center"/>
          </w:tcPr>
          <w:p w:rsidR="0040312D" w:rsidRDefault="0040312D" w:rsidP="0040312D">
            <w:pPr>
              <w:pStyle w:val="afffffff0"/>
            </w:pPr>
            <w:r w:rsidRPr="000C7D4A">
              <w:t>0,179</w:t>
            </w:r>
          </w:p>
        </w:tc>
        <w:tc>
          <w:tcPr>
            <w:tcW w:w="1043" w:type="pct"/>
            <w:shd w:val="clear" w:color="auto" w:fill="auto"/>
            <w:vAlign w:val="center"/>
          </w:tcPr>
          <w:p w:rsidR="0040312D" w:rsidRDefault="0040312D" w:rsidP="0040312D">
            <w:pPr>
              <w:pStyle w:val="afffffff0"/>
            </w:pPr>
            <w:r w:rsidRPr="00DD75C8">
              <w:t>1,726</w:t>
            </w:r>
          </w:p>
        </w:tc>
        <w:tc>
          <w:tcPr>
            <w:tcW w:w="1387" w:type="pct"/>
            <w:shd w:val="clear" w:color="auto" w:fill="auto"/>
            <w:vAlign w:val="center"/>
          </w:tcPr>
          <w:p w:rsidR="0040312D" w:rsidRDefault="0040312D" w:rsidP="0040312D">
            <w:pPr>
              <w:pStyle w:val="afffffff0"/>
            </w:pPr>
            <w:r w:rsidRPr="006D0C7F">
              <w:t>286,06</w:t>
            </w:r>
          </w:p>
        </w:tc>
      </w:tr>
      <w:tr w:rsidR="0040312D" w:rsidRPr="00F15782" w:rsidTr="0040312D">
        <w:trPr>
          <w:cantSplit/>
        </w:trPr>
        <w:tc>
          <w:tcPr>
            <w:tcW w:w="1319" w:type="pct"/>
            <w:tcBorders>
              <w:left w:val="single" w:sz="4" w:space="0" w:color="auto"/>
            </w:tcBorders>
            <w:shd w:val="clear" w:color="auto" w:fill="auto"/>
            <w:vAlign w:val="center"/>
          </w:tcPr>
          <w:p w:rsidR="0040312D" w:rsidRPr="00D770DB" w:rsidRDefault="0040312D" w:rsidP="0040312D">
            <w:pPr>
              <w:pStyle w:val="afffffff0"/>
            </w:pPr>
            <w:r w:rsidRPr="00680FB8">
              <w:t>№ 3 ул. Заводская, БМК-2</w:t>
            </w:r>
          </w:p>
        </w:tc>
        <w:tc>
          <w:tcPr>
            <w:tcW w:w="1251" w:type="pct"/>
            <w:vAlign w:val="center"/>
          </w:tcPr>
          <w:p w:rsidR="0040312D" w:rsidRDefault="0040312D" w:rsidP="0040312D">
            <w:pPr>
              <w:pStyle w:val="afffffff0"/>
            </w:pPr>
            <w:r w:rsidRPr="000C7D4A">
              <w:t>0,102</w:t>
            </w:r>
          </w:p>
        </w:tc>
        <w:tc>
          <w:tcPr>
            <w:tcW w:w="1043" w:type="pct"/>
            <w:shd w:val="clear" w:color="auto" w:fill="auto"/>
            <w:vAlign w:val="center"/>
          </w:tcPr>
          <w:p w:rsidR="0040312D" w:rsidRDefault="0040312D" w:rsidP="0040312D">
            <w:pPr>
              <w:pStyle w:val="afffffff0"/>
            </w:pPr>
            <w:r w:rsidRPr="00DD75C8">
              <w:t>1,965</w:t>
            </w:r>
          </w:p>
        </w:tc>
        <w:tc>
          <w:tcPr>
            <w:tcW w:w="1387" w:type="pct"/>
            <w:shd w:val="clear" w:color="auto" w:fill="auto"/>
            <w:vAlign w:val="center"/>
          </w:tcPr>
          <w:p w:rsidR="0040312D" w:rsidRDefault="0040312D" w:rsidP="0040312D">
            <w:pPr>
              <w:pStyle w:val="afffffff0"/>
            </w:pPr>
            <w:r w:rsidRPr="006D0C7F">
              <w:t>150,00</w:t>
            </w:r>
          </w:p>
        </w:tc>
      </w:tr>
      <w:tr w:rsidR="0040312D" w:rsidRPr="00F15782" w:rsidTr="0040312D">
        <w:trPr>
          <w:cantSplit/>
        </w:trPr>
        <w:tc>
          <w:tcPr>
            <w:tcW w:w="1319" w:type="pct"/>
            <w:tcBorders>
              <w:left w:val="single" w:sz="4" w:space="0" w:color="auto"/>
            </w:tcBorders>
            <w:shd w:val="clear" w:color="auto" w:fill="auto"/>
            <w:vAlign w:val="center"/>
          </w:tcPr>
          <w:p w:rsidR="0040312D" w:rsidRPr="00D770DB" w:rsidRDefault="0040312D" w:rsidP="0040312D">
            <w:pPr>
              <w:pStyle w:val="afffffff0"/>
            </w:pPr>
            <w:r w:rsidRPr="00680FB8">
              <w:t>№ 4 Карманово, ул. Заводская, 4, стр. 2</w:t>
            </w:r>
          </w:p>
        </w:tc>
        <w:tc>
          <w:tcPr>
            <w:tcW w:w="1251" w:type="pct"/>
            <w:vAlign w:val="center"/>
          </w:tcPr>
          <w:p w:rsidR="0040312D" w:rsidRDefault="0040312D" w:rsidP="0040312D">
            <w:pPr>
              <w:pStyle w:val="afffffff0"/>
            </w:pPr>
            <w:r w:rsidRPr="000C7D4A">
              <w:t>0,571</w:t>
            </w:r>
          </w:p>
        </w:tc>
        <w:tc>
          <w:tcPr>
            <w:tcW w:w="1043" w:type="pct"/>
            <w:shd w:val="clear" w:color="auto" w:fill="auto"/>
            <w:vAlign w:val="center"/>
          </w:tcPr>
          <w:p w:rsidR="0040312D" w:rsidRDefault="0040312D" w:rsidP="0040312D">
            <w:pPr>
              <w:pStyle w:val="afffffff0"/>
            </w:pPr>
            <w:r w:rsidRPr="00DD75C8">
              <w:t>2,627</w:t>
            </w:r>
          </w:p>
        </w:tc>
        <w:tc>
          <w:tcPr>
            <w:tcW w:w="1387" w:type="pct"/>
            <w:shd w:val="clear" w:color="auto" w:fill="auto"/>
            <w:vAlign w:val="center"/>
          </w:tcPr>
          <w:p w:rsidR="0040312D" w:rsidRDefault="0040312D" w:rsidP="0040312D">
            <w:pPr>
              <w:pStyle w:val="afffffff0"/>
            </w:pPr>
            <w:r w:rsidRPr="006D0C7F">
              <w:t>314,20</w:t>
            </w:r>
          </w:p>
        </w:tc>
      </w:tr>
      <w:tr w:rsidR="0040312D" w:rsidRPr="00F15782" w:rsidTr="0040312D">
        <w:trPr>
          <w:cantSplit/>
        </w:trPr>
        <w:tc>
          <w:tcPr>
            <w:tcW w:w="1319" w:type="pct"/>
            <w:tcBorders>
              <w:left w:val="single" w:sz="4" w:space="0" w:color="auto"/>
            </w:tcBorders>
            <w:shd w:val="clear" w:color="auto" w:fill="auto"/>
            <w:vAlign w:val="center"/>
          </w:tcPr>
          <w:p w:rsidR="0040312D" w:rsidRPr="00D770DB" w:rsidRDefault="0040312D" w:rsidP="0040312D">
            <w:pPr>
              <w:pStyle w:val="afffffff0"/>
            </w:pPr>
            <w:r w:rsidRPr="00680FB8">
              <w:t>№ 5 ул. Мира, БМК-3</w:t>
            </w:r>
          </w:p>
        </w:tc>
        <w:tc>
          <w:tcPr>
            <w:tcW w:w="1251" w:type="pct"/>
            <w:vAlign w:val="center"/>
          </w:tcPr>
          <w:p w:rsidR="0040312D" w:rsidRDefault="0040312D" w:rsidP="0040312D">
            <w:pPr>
              <w:pStyle w:val="afffffff0"/>
            </w:pPr>
            <w:r w:rsidRPr="000C7D4A">
              <w:t>0,038</w:t>
            </w:r>
          </w:p>
        </w:tc>
        <w:tc>
          <w:tcPr>
            <w:tcW w:w="1043" w:type="pct"/>
            <w:shd w:val="clear" w:color="auto" w:fill="auto"/>
            <w:vAlign w:val="center"/>
          </w:tcPr>
          <w:p w:rsidR="0040312D" w:rsidRDefault="0040312D" w:rsidP="0040312D">
            <w:pPr>
              <w:pStyle w:val="afffffff0"/>
            </w:pPr>
            <w:r w:rsidRPr="00DD75C8">
              <w:t>1,787</w:t>
            </w:r>
          </w:p>
        </w:tc>
        <w:tc>
          <w:tcPr>
            <w:tcW w:w="1387" w:type="pct"/>
            <w:shd w:val="clear" w:color="auto" w:fill="auto"/>
            <w:vAlign w:val="center"/>
          </w:tcPr>
          <w:p w:rsidR="0040312D" w:rsidRDefault="0040312D" w:rsidP="0040312D">
            <w:pPr>
              <w:pStyle w:val="afffffff0"/>
            </w:pPr>
            <w:r w:rsidRPr="006D0C7F">
              <w:t>48,05</w:t>
            </w:r>
          </w:p>
        </w:tc>
      </w:tr>
      <w:tr w:rsidR="0040312D" w:rsidRPr="00F15782" w:rsidTr="0040312D">
        <w:trPr>
          <w:cantSplit/>
        </w:trPr>
        <w:tc>
          <w:tcPr>
            <w:tcW w:w="1319" w:type="pct"/>
            <w:tcBorders>
              <w:left w:val="single" w:sz="4" w:space="0" w:color="auto"/>
            </w:tcBorders>
            <w:shd w:val="clear" w:color="auto" w:fill="auto"/>
            <w:vAlign w:val="center"/>
          </w:tcPr>
          <w:p w:rsidR="0040312D" w:rsidRPr="00D770DB" w:rsidRDefault="0040312D" w:rsidP="0040312D">
            <w:pPr>
              <w:pStyle w:val="afffffff0"/>
            </w:pPr>
            <w:r w:rsidRPr="00680FB8">
              <w:t>№ 6 БМК ул. Пушная, 2А</w:t>
            </w:r>
          </w:p>
        </w:tc>
        <w:tc>
          <w:tcPr>
            <w:tcW w:w="1251" w:type="pct"/>
            <w:vAlign w:val="center"/>
          </w:tcPr>
          <w:p w:rsidR="0040312D" w:rsidRDefault="0040312D" w:rsidP="0040312D">
            <w:pPr>
              <w:pStyle w:val="afffffff0"/>
            </w:pPr>
            <w:r w:rsidRPr="000C7D4A">
              <w:t>0,013</w:t>
            </w:r>
          </w:p>
        </w:tc>
        <w:tc>
          <w:tcPr>
            <w:tcW w:w="1043" w:type="pct"/>
            <w:shd w:val="clear" w:color="auto" w:fill="auto"/>
            <w:vAlign w:val="center"/>
          </w:tcPr>
          <w:p w:rsidR="0040312D" w:rsidRDefault="0040312D" w:rsidP="0040312D">
            <w:pPr>
              <w:pStyle w:val="afffffff0"/>
            </w:pPr>
            <w:r w:rsidRPr="00DD75C8">
              <w:t>2,671</w:t>
            </w:r>
          </w:p>
        </w:tc>
        <w:tc>
          <w:tcPr>
            <w:tcW w:w="1387" w:type="pct"/>
            <w:shd w:val="clear" w:color="auto" w:fill="auto"/>
            <w:vAlign w:val="center"/>
          </w:tcPr>
          <w:p w:rsidR="0040312D" w:rsidRDefault="0040312D" w:rsidP="0040312D">
            <w:pPr>
              <w:pStyle w:val="afffffff0"/>
            </w:pPr>
            <w:r w:rsidRPr="006D0C7F">
              <w:t>23,05</w:t>
            </w:r>
          </w:p>
        </w:tc>
      </w:tr>
      <w:tr w:rsidR="0040312D" w:rsidRPr="00F15782" w:rsidTr="0040312D">
        <w:trPr>
          <w:cantSplit/>
        </w:trPr>
        <w:tc>
          <w:tcPr>
            <w:tcW w:w="1319" w:type="pct"/>
            <w:tcBorders>
              <w:left w:val="single" w:sz="4" w:space="0" w:color="auto"/>
            </w:tcBorders>
            <w:shd w:val="clear" w:color="auto" w:fill="auto"/>
            <w:vAlign w:val="center"/>
          </w:tcPr>
          <w:p w:rsidR="0040312D" w:rsidRPr="00D770DB" w:rsidRDefault="0040312D" w:rsidP="0040312D">
            <w:pPr>
              <w:pStyle w:val="afffffff0"/>
            </w:pPr>
            <w:r w:rsidRPr="00680FB8">
              <w:t>БМК-7</w:t>
            </w:r>
          </w:p>
        </w:tc>
        <w:tc>
          <w:tcPr>
            <w:tcW w:w="1251" w:type="pct"/>
            <w:vAlign w:val="center"/>
          </w:tcPr>
          <w:p w:rsidR="0040312D" w:rsidRDefault="0040312D" w:rsidP="0040312D">
            <w:pPr>
              <w:pStyle w:val="afffffff0"/>
            </w:pPr>
            <w:r w:rsidRPr="000C7D4A">
              <w:t>0,125</w:t>
            </w:r>
          </w:p>
        </w:tc>
        <w:tc>
          <w:tcPr>
            <w:tcW w:w="1043" w:type="pct"/>
            <w:shd w:val="clear" w:color="auto" w:fill="auto"/>
            <w:vAlign w:val="center"/>
          </w:tcPr>
          <w:p w:rsidR="0040312D" w:rsidRDefault="0040312D" w:rsidP="0040312D">
            <w:pPr>
              <w:pStyle w:val="afffffff0"/>
            </w:pPr>
            <w:r w:rsidRPr="00DD75C8">
              <w:t>1,563</w:t>
            </w:r>
          </w:p>
        </w:tc>
        <w:tc>
          <w:tcPr>
            <w:tcW w:w="1387" w:type="pct"/>
            <w:shd w:val="clear" w:color="auto" w:fill="auto"/>
            <w:vAlign w:val="center"/>
          </w:tcPr>
          <w:p w:rsidR="0040312D" w:rsidRDefault="0040312D" w:rsidP="0040312D">
            <w:pPr>
              <w:pStyle w:val="afffffff0"/>
            </w:pPr>
            <w:r w:rsidRPr="006D0C7F">
              <w:t>254,65</w:t>
            </w:r>
          </w:p>
        </w:tc>
      </w:tr>
      <w:tr w:rsidR="0040312D" w:rsidRPr="00F15782" w:rsidTr="0040312D">
        <w:trPr>
          <w:cantSplit/>
        </w:trPr>
        <w:tc>
          <w:tcPr>
            <w:tcW w:w="1319" w:type="pct"/>
            <w:tcBorders>
              <w:left w:val="single" w:sz="4" w:space="0" w:color="auto"/>
            </w:tcBorders>
            <w:shd w:val="clear" w:color="auto" w:fill="auto"/>
            <w:vAlign w:val="center"/>
          </w:tcPr>
          <w:p w:rsidR="0040312D" w:rsidRPr="00D770DB" w:rsidRDefault="0040312D" w:rsidP="0040312D">
            <w:pPr>
              <w:pStyle w:val="afffffff0"/>
            </w:pPr>
            <w:r w:rsidRPr="00680FB8">
              <w:t>БМК-8</w:t>
            </w:r>
          </w:p>
        </w:tc>
        <w:tc>
          <w:tcPr>
            <w:tcW w:w="1251" w:type="pct"/>
            <w:vAlign w:val="center"/>
          </w:tcPr>
          <w:p w:rsidR="0040312D" w:rsidRDefault="0040312D" w:rsidP="0040312D">
            <w:pPr>
              <w:pStyle w:val="afffffff0"/>
            </w:pPr>
            <w:r w:rsidRPr="000C7D4A">
              <w:t>0,052</w:t>
            </w:r>
          </w:p>
        </w:tc>
        <w:tc>
          <w:tcPr>
            <w:tcW w:w="1043" w:type="pct"/>
            <w:shd w:val="clear" w:color="auto" w:fill="auto"/>
            <w:vAlign w:val="center"/>
          </w:tcPr>
          <w:p w:rsidR="0040312D" w:rsidRDefault="0040312D" w:rsidP="0040312D">
            <w:pPr>
              <w:pStyle w:val="afffffff0"/>
            </w:pPr>
            <w:r w:rsidRPr="00DD75C8">
              <w:t>1,846</w:t>
            </w:r>
          </w:p>
        </w:tc>
        <w:tc>
          <w:tcPr>
            <w:tcW w:w="1387" w:type="pct"/>
            <w:shd w:val="clear" w:color="auto" w:fill="auto"/>
            <w:vAlign w:val="center"/>
          </w:tcPr>
          <w:p w:rsidR="0040312D" w:rsidRDefault="0040312D" w:rsidP="0040312D">
            <w:pPr>
              <w:pStyle w:val="afffffff0"/>
            </w:pPr>
            <w:r w:rsidRPr="006D0C7F">
              <w:t>71,89</w:t>
            </w:r>
          </w:p>
        </w:tc>
      </w:tr>
      <w:tr w:rsidR="0040312D" w:rsidRPr="00F15782" w:rsidTr="0040312D">
        <w:trPr>
          <w:cantSplit/>
        </w:trPr>
        <w:tc>
          <w:tcPr>
            <w:tcW w:w="1319" w:type="pct"/>
            <w:tcBorders>
              <w:left w:val="single" w:sz="4" w:space="0" w:color="auto"/>
            </w:tcBorders>
            <w:shd w:val="clear" w:color="auto" w:fill="auto"/>
            <w:vAlign w:val="center"/>
          </w:tcPr>
          <w:p w:rsidR="0040312D" w:rsidRPr="00D770DB" w:rsidRDefault="0040312D" w:rsidP="0040312D">
            <w:pPr>
              <w:pStyle w:val="afffffff0"/>
            </w:pPr>
            <w:r w:rsidRPr="00680FB8">
              <w:t>БМК-9</w:t>
            </w:r>
          </w:p>
        </w:tc>
        <w:tc>
          <w:tcPr>
            <w:tcW w:w="1251" w:type="pct"/>
            <w:vAlign w:val="center"/>
          </w:tcPr>
          <w:p w:rsidR="0040312D" w:rsidRDefault="0040312D" w:rsidP="0040312D">
            <w:pPr>
              <w:pStyle w:val="afffffff0"/>
            </w:pPr>
            <w:r w:rsidRPr="000C7D4A">
              <w:t>0,139</w:t>
            </w:r>
          </w:p>
        </w:tc>
        <w:tc>
          <w:tcPr>
            <w:tcW w:w="1043" w:type="pct"/>
            <w:shd w:val="clear" w:color="auto" w:fill="auto"/>
            <w:vAlign w:val="center"/>
          </w:tcPr>
          <w:p w:rsidR="0040312D" w:rsidRDefault="0040312D" w:rsidP="0040312D">
            <w:pPr>
              <w:pStyle w:val="afffffff0"/>
            </w:pPr>
            <w:r w:rsidRPr="00DD75C8">
              <w:t>1,743</w:t>
            </w:r>
          </w:p>
        </w:tc>
        <w:tc>
          <w:tcPr>
            <w:tcW w:w="1387" w:type="pct"/>
            <w:shd w:val="clear" w:color="auto" w:fill="auto"/>
            <w:vAlign w:val="center"/>
          </w:tcPr>
          <w:p w:rsidR="0040312D" w:rsidRDefault="0040312D" w:rsidP="0040312D">
            <w:pPr>
              <w:pStyle w:val="afffffff0"/>
            </w:pPr>
            <w:r w:rsidRPr="006D0C7F">
              <w:t>208,92</w:t>
            </w:r>
          </w:p>
        </w:tc>
      </w:tr>
      <w:tr w:rsidR="0040312D" w:rsidRPr="00F15782" w:rsidTr="0040312D">
        <w:trPr>
          <w:cantSplit/>
        </w:trPr>
        <w:tc>
          <w:tcPr>
            <w:tcW w:w="1319" w:type="pct"/>
            <w:tcBorders>
              <w:left w:val="single" w:sz="4" w:space="0" w:color="auto"/>
            </w:tcBorders>
            <w:shd w:val="clear" w:color="auto" w:fill="auto"/>
            <w:vAlign w:val="center"/>
          </w:tcPr>
          <w:p w:rsidR="0040312D" w:rsidRPr="00D770DB" w:rsidRDefault="0040312D" w:rsidP="0040312D">
            <w:pPr>
              <w:pStyle w:val="afffffff0"/>
            </w:pPr>
            <w:r w:rsidRPr="00503042">
              <w:t>Котельная с. Карманово, ул. Набережная</w:t>
            </w:r>
          </w:p>
        </w:tc>
        <w:tc>
          <w:tcPr>
            <w:tcW w:w="1251" w:type="pct"/>
            <w:vAlign w:val="center"/>
          </w:tcPr>
          <w:p w:rsidR="0040312D" w:rsidRDefault="0040312D" w:rsidP="0040312D">
            <w:pPr>
              <w:pStyle w:val="afffffff0"/>
            </w:pPr>
            <w:r w:rsidRPr="000C7D4A">
              <w:t>0,001</w:t>
            </w:r>
          </w:p>
        </w:tc>
        <w:tc>
          <w:tcPr>
            <w:tcW w:w="1043" w:type="pct"/>
            <w:shd w:val="clear" w:color="auto" w:fill="auto"/>
            <w:vAlign w:val="center"/>
          </w:tcPr>
          <w:p w:rsidR="0040312D" w:rsidRDefault="0040312D" w:rsidP="0040312D">
            <w:pPr>
              <w:pStyle w:val="afffffff0"/>
            </w:pPr>
            <w:r w:rsidRPr="00DD75C8">
              <w:t>1,066</w:t>
            </w:r>
          </w:p>
        </w:tc>
        <w:tc>
          <w:tcPr>
            <w:tcW w:w="1387" w:type="pct"/>
            <w:shd w:val="clear" w:color="auto" w:fill="auto"/>
            <w:vAlign w:val="center"/>
          </w:tcPr>
          <w:p w:rsidR="0040312D" w:rsidRDefault="0040312D" w:rsidP="0040312D">
            <w:pPr>
              <w:pStyle w:val="afffffff0"/>
            </w:pPr>
            <w:r w:rsidRPr="006D0C7F">
              <w:t>2,40</w:t>
            </w:r>
          </w:p>
        </w:tc>
      </w:tr>
      <w:tr w:rsidR="0040312D" w:rsidRPr="00F15782" w:rsidTr="0040312D">
        <w:trPr>
          <w:cantSplit/>
        </w:trPr>
        <w:tc>
          <w:tcPr>
            <w:tcW w:w="1319" w:type="pct"/>
            <w:tcBorders>
              <w:left w:val="single" w:sz="4" w:space="0" w:color="auto"/>
            </w:tcBorders>
            <w:shd w:val="clear" w:color="auto" w:fill="auto"/>
            <w:vAlign w:val="center"/>
          </w:tcPr>
          <w:p w:rsidR="0040312D" w:rsidRPr="00D770DB" w:rsidRDefault="0040312D" w:rsidP="0040312D">
            <w:pPr>
              <w:pStyle w:val="afffffff0"/>
            </w:pPr>
            <w:r w:rsidRPr="00680FB8">
              <w:t>Котельная г. Гагарин, пр. Первомайский, 1</w:t>
            </w:r>
          </w:p>
        </w:tc>
        <w:tc>
          <w:tcPr>
            <w:tcW w:w="1251" w:type="pct"/>
            <w:vAlign w:val="center"/>
          </w:tcPr>
          <w:p w:rsidR="0040312D" w:rsidRDefault="0040312D" w:rsidP="0040312D">
            <w:pPr>
              <w:pStyle w:val="afffffff0"/>
            </w:pPr>
            <w:r w:rsidRPr="000C7D4A">
              <w:t>0,000</w:t>
            </w:r>
          </w:p>
        </w:tc>
        <w:tc>
          <w:tcPr>
            <w:tcW w:w="1043" w:type="pct"/>
            <w:shd w:val="clear" w:color="auto" w:fill="auto"/>
            <w:vAlign w:val="center"/>
          </w:tcPr>
          <w:p w:rsidR="0040312D" w:rsidRDefault="0040312D" w:rsidP="0040312D">
            <w:pPr>
              <w:pStyle w:val="afffffff0"/>
            </w:pPr>
            <w:r w:rsidRPr="00DD75C8">
              <w:t>0,000</w:t>
            </w:r>
          </w:p>
        </w:tc>
        <w:tc>
          <w:tcPr>
            <w:tcW w:w="1387" w:type="pct"/>
            <w:shd w:val="clear" w:color="auto" w:fill="auto"/>
            <w:vAlign w:val="center"/>
          </w:tcPr>
          <w:p w:rsidR="0040312D" w:rsidRDefault="0040312D" w:rsidP="0040312D">
            <w:pPr>
              <w:pStyle w:val="afffffff0"/>
            </w:pPr>
            <w:r w:rsidRPr="006D0C7F">
              <w:t>0,00</w:t>
            </w:r>
          </w:p>
        </w:tc>
      </w:tr>
      <w:tr w:rsidR="0040312D" w:rsidRPr="00F15782" w:rsidTr="0040312D">
        <w:trPr>
          <w:cantSplit/>
        </w:trPr>
        <w:tc>
          <w:tcPr>
            <w:tcW w:w="1319" w:type="pct"/>
            <w:tcBorders>
              <w:left w:val="single" w:sz="4" w:space="0" w:color="auto"/>
            </w:tcBorders>
            <w:shd w:val="clear" w:color="auto" w:fill="auto"/>
            <w:vAlign w:val="center"/>
          </w:tcPr>
          <w:p w:rsidR="0040312D" w:rsidRPr="00D770DB" w:rsidRDefault="0040312D" w:rsidP="0040312D">
            <w:pPr>
              <w:pStyle w:val="afffffff0"/>
            </w:pPr>
            <w:r w:rsidRPr="00680FB8">
              <w:lastRenderedPageBreak/>
              <w:t>Котельная г. Гагарин, ул. Комсомольская, 9</w:t>
            </w:r>
          </w:p>
        </w:tc>
        <w:tc>
          <w:tcPr>
            <w:tcW w:w="1251" w:type="pct"/>
            <w:vAlign w:val="center"/>
          </w:tcPr>
          <w:p w:rsidR="0040312D" w:rsidRDefault="0040312D" w:rsidP="0040312D">
            <w:pPr>
              <w:pStyle w:val="afffffff0"/>
            </w:pPr>
            <w:r w:rsidRPr="000C7D4A">
              <w:t>0,015</w:t>
            </w:r>
          </w:p>
        </w:tc>
        <w:tc>
          <w:tcPr>
            <w:tcW w:w="1043" w:type="pct"/>
            <w:shd w:val="clear" w:color="auto" w:fill="auto"/>
            <w:vAlign w:val="center"/>
          </w:tcPr>
          <w:p w:rsidR="0040312D" w:rsidRDefault="0040312D" w:rsidP="0040312D">
            <w:pPr>
              <w:pStyle w:val="afffffff0"/>
            </w:pPr>
            <w:r w:rsidRPr="00DD75C8">
              <w:t>9,449</w:t>
            </w:r>
          </w:p>
        </w:tc>
        <w:tc>
          <w:tcPr>
            <w:tcW w:w="1387" w:type="pct"/>
            <w:shd w:val="clear" w:color="auto" w:fill="auto"/>
            <w:vAlign w:val="center"/>
          </w:tcPr>
          <w:p w:rsidR="0040312D" w:rsidRDefault="0040312D" w:rsidP="0040312D">
            <w:pPr>
              <w:pStyle w:val="afffffff0"/>
            </w:pPr>
            <w:r w:rsidRPr="006D0C7F">
              <w:t>12,00</w:t>
            </w:r>
          </w:p>
        </w:tc>
      </w:tr>
      <w:tr w:rsidR="0040312D" w:rsidRPr="00F15782" w:rsidTr="0040312D">
        <w:trPr>
          <w:cantSplit/>
        </w:trPr>
        <w:tc>
          <w:tcPr>
            <w:tcW w:w="1319" w:type="pct"/>
            <w:tcBorders>
              <w:left w:val="single" w:sz="4" w:space="0" w:color="auto"/>
            </w:tcBorders>
            <w:shd w:val="clear" w:color="auto" w:fill="auto"/>
            <w:vAlign w:val="center"/>
          </w:tcPr>
          <w:p w:rsidR="0040312D" w:rsidRPr="00D770DB" w:rsidRDefault="0040312D" w:rsidP="0040312D">
            <w:pPr>
              <w:pStyle w:val="afffffff0"/>
            </w:pPr>
            <w:r w:rsidRPr="00680FB8">
              <w:t>Котельная г. Гагарин, ул. Советская д. 64а, ФОК «Восток»</w:t>
            </w:r>
          </w:p>
        </w:tc>
        <w:tc>
          <w:tcPr>
            <w:tcW w:w="1251" w:type="pct"/>
            <w:vAlign w:val="center"/>
          </w:tcPr>
          <w:p w:rsidR="0040312D" w:rsidRDefault="0040312D" w:rsidP="0040312D">
            <w:pPr>
              <w:pStyle w:val="afffffff0"/>
            </w:pPr>
            <w:r w:rsidRPr="000C7D4A">
              <w:t>0,003</w:t>
            </w:r>
          </w:p>
        </w:tc>
        <w:tc>
          <w:tcPr>
            <w:tcW w:w="1043" w:type="pct"/>
            <w:shd w:val="clear" w:color="auto" w:fill="auto"/>
            <w:vAlign w:val="center"/>
          </w:tcPr>
          <w:p w:rsidR="0040312D" w:rsidRDefault="0040312D" w:rsidP="0040312D">
            <w:pPr>
              <w:pStyle w:val="afffffff0"/>
            </w:pPr>
            <w:r w:rsidRPr="00DD75C8">
              <w:t>0,978</w:t>
            </w:r>
          </w:p>
        </w:tc>
        <w:tc>
          <w:tcPr>
            <w:tcW w:w="1387" w:type="pct"/>
            <w:shd w:val="clear" w:color="auto" w:fill="auto"/>
            <w:vAlign w:val="center"/>
          </w:tcPr>
          <w:p w:rsidR="0040312D" w:rsidRDefault="0040312D" w:rsidP="0040312D">
            <w:pPr>
              <w:pStyle w:val="afffffff0"/>
            </w:pPr>
            <w:r w:rsidRPr="006D0C7F">
              <w:t>7,00</w:t>
            </w:r>
          </w:p>
        </w:tc>
      </w:tr>
      <w:tr w:rsidR="0040312D" w:rsidRPr="00F15782" w:rsidTr="0040312D">
        <w:trPr>
          <w:cantSplit/>
        </w:trPr>
        <w:tc>
          <w:tcPr>
            <w:tcW w:w="1319" w:type="pct"/>
            <w:tcBorders>
              <w:left w:val="single" w:sz="4" w:space="0" w:color="auto"/>
            </w:tcBorders>
            <w:shd w:val="clear" w:color="auto" w:fill="auto"/>
            <w:vAlign w:val="center"/>
          </w:tcPr>
          <w:p w:rsidR="0040312D" w:rsidRPr="002563DF" w:rsidRDefault="0040312D" w:rsidP="0040312D">
            <w:pPr>
              <w:pStyle w:val="afffffff0"/>
            </w:pPr>
            <w:r w:rsidRPr="00680FB8">
              <w:t>Котельная д. Акатово, Акатовская школа</w:t>
            </w:r>
          </w:p>
        </w:tc>
        <w:tc>
          <w:tcPr>
            <w:tcW w:w="1251" w:type="pct"/>
            <w:vAlign w:val="center"/>
          </w:tcPr>
          <w:p w:rsidR="0040312D" w:rsidRDefault="0040312D" w:rsidP="0040312D">
            <w:pPr>
              <w:pStyle w:val="afffffff0"/>
            </w:pPr>
            <w:r w:rsidRPr="000C7D4A">
              <w:t>0,003</w:t>
            </w:r>
          </w:p>
        </w:tc>
        <w:tc>
          <w:tcPr>
            <w:tcW w:w="1043" w:type="pct"/>
            <w:shd w:val="clear" w:color="auto" w:fill="auto"/>
            <w:vAlign w:val="center"/>
          </w:tcPr>
          <w:p w:rsidR="0040312D" w:rsidRDefault="0040312D" w:rsidP="0040312D">
            <w:pPr>
              <w:pStyle w:val="afffffff0"/>
            </w:pPr>
            <w:r w:rsidRPr="00DD75C8">
              <w:t>0,930</w:t>
            </w:r>
          </w:p>
        </w:tc>
        <w:tc>
          <w:tcPr>
            <w:tcW w:w="1387" w:type="pct"/>
            <w:shd w:val="clear" w:color="auto" w:fill="auto"/>
            <w:vAlign w:val="center"/>
          </w:tcPr>
          <w:p w:rsidR="0040312D" w:rsidRDefault="0040312D" w:rsidP="0040312D">
            <w:pPr>
              <w:pStyle w:val="afffffff0"/>
            </w:pPr>
            <w:r w:rsidRPr="006D0C7F">
              <w:t>4,00</w:t>
            </w:r>
          </w:p>
        </w:tc>
      </w:tr>
      <w:tr w:rsidR="0040312D" w:rsidRPr="00F15782" w:rsidTr="0040312D">
        <w:trPr>
          <w:cantSplit/>
        </w:trPr>
        <w:tc>
          <w:tcPr>
            <w:tcW w:w="1319" w:type="pct"/>
            <w:tcBorders>
              <w:left w:val="single" w:sz="4" w:space="0" w:color="auto"/>
            </w:tcBorders>
            <w:shd w:val="clear" w:color="auto" w:fill="auto"/>
            <w:vAlign w:val="center"/>
          </w:tcPr>
          <w:p w:rsidR="0040312D" w:rsidRPr="002563DF" w:rsidRDefault="0040312D" w:rsidP="0040312D">
            <w:pPr>
              <w:pStyle w:val="afffffff0"/>
            </w:pPr>
            <w:r w:rsidRPr="00680FB8">
              <w:t>Котельная д. Никольское, Никольская школа</w:t>
            </w:r>
          </w:p>
        </w:tc>
        <w:tc>
          <w:tcPr>
            <w:tcW w:w="1251" w:type="pct"/>
            <w:vAlign w:val="center"/>
          </w:tcPr>
          <w:p w:rsidR="0040312D" w:rsidRDefault="0040312D" w:rsidP="0040312D">
            <w:pPr>
              <w:pStyle w:val="afffffff0"/>
            </w:pPr>
            <w:r w:rsidRPr="000C7D4A">
              <w:t>0,002</w:t>
            </w:r>
          </w:p>
        </w:tc>
        <w:tc>
          <w:tcPr>
            <w:tcW w:w="1043" w:type="pct"/>
            <w:shd w:val="clear" w:color="auto" w:fill="auto"/>
            <w:vAlign w:val="center"/>
          </w:tcPr>
          <w:p w:rsidR="0040312D" w:rsidRDefault="0040312D" w:rsidP="0040312D">
            <w:pPr>
              <w:pStyle w:val="afffffff0"/>
            </w:pPr>
            <w:r w:rsidRPr="00DD75C8">
              <w:t>0,980</w:t>
            </w:r>
          </w:p>
        </w:tc>
        <w:tc>
          <w:tcPr>
            <w:tcW w:w="1387" w:type="pct"/>
            <w:shd w:val="clear" w:color="auto" w:fill="auto"/>
            <w:vAlign w:val="center"/>
          </w:tcPr>
          <w:p w:rsidR="0040312D" w:rsidRDefault="0040312D" w:rsidP="0040312D">
            <w:pPr>
              <w:pStyle w:val="afffffff0"/>
            </w:pPr>
            <w:r w:rsidRPr="006D0C7F">
              <w:t>5,00</w:t>
            </w:r>
          </w:p>
        </w:tc>
      </w:tr>
      <w:tr w:rsidR="0040312D" w:rsidRPr="00F15782" w:rsidTr="0040312D">
        <w:trPr>
          <w:cantSplit/>
        </w:trPr>
        <w:tc>
          <w:tcPr>
            <w:tcW w:w="1319" w:type="pct"/>
            <w:tcBorders>
              <w:left w:val="single" w:sz="4" w:space="0" w:color="auto"/>
            </w:tcBorders>
            <w:shd w:val="clear" w:color="auto" w:fill="auto"/>
            <w:vAlign w:val="center"/>
          </w:tcPr>
          <w:p w:rsidR="0040312D" w:rsidRPr="002563DF" w:rsidRDefault="0040312D" w:rsidP="0040312D">
            <w:pPr>
              <w:pStyle w:val="afffffff0"/>
            </w:pPr>
            <w:r w:rsidRPr="00680FB8">
              <w:t>Котельная с. Пречистое, Пречистенская школа</w:t>
            </w:r>
          </w:p>
        </w:tc>
        <w:tc>
          <w:tcPr>
            <w:tcW w:w="1251" w:type="pct"/>
            <w:vAlign w:val="center"/>
          </w:tcPr>
          <w:p w:rsidR="0040312D" w:rsidRDefault="0040312D" w:rsidP="0040312D">
            <w:pPr>
              <w:pStyle w:val="afffffff0"/>
            </w:pPr>
            <w:r w:rsidRPr="000C7D4A">
              <w:t>0,003</w:t>
            </w:r>
          </w:p>
        </w:tc>
        <w:tc>
          <w:tcPr>
            <w:tcW w:w="1043" w:type="pct"/>
            <w:shd w:val="clear" w:color="auto" w:fill="auto"/>
            <w:vAlign w:val="center"/>
          </w:tcPr>
          <w:p w:rsidR="0040312D" w:rsidRDefault="0040312D" w:rsidP="0040312D">
            <w:pPr>
              <w:pStyle w:val="afffffff0"/>
            </w:pPr>
            <w:r w:rsidRPr="00DD75C8">
              <w:t>1,066</w:t>
            </w:r>
          </w:p>
        </w:tc>
        <w:tc>
          <w:tcPr>
            <w:tcW w:w="1387" w:type="pct"/>
            <w:shd w:val="clear" w:color="auto" w:fill="auto"/>
            <w:vAlign w:val="center"/>
          </w:tcPr>
          <w:p w:rsidR="0040312D" w:rsidRDefault="0040312D" w:rsidP="0040312D">
            <w:pPr>
              <w:pStyle w:val="afffffff0"/>
            </w:pPr>
            <w:r w:rsidRPr="006D0C7F">
              <w:t>6,00</w:t>
            </w:r>
          </w:p>
        </w:tc>
      </w:tr>
      <w:tr w:rsidR="0040312D" w:rsidRPr="00F15782" w:rsidTr="0040312D">
        <w:trPr>
          <w:cantSplit/>
        </w:trPr>
        <w:tc>
          <w:tcPr>
            <w:tcW w:w="1319" w:type="pct"/>
            <w:tcBorders>
              <w:left w:val="single" w:sz="4" w:space="0" w:color="auto"/>
            </w:tcBorders>
            <w:shd w:val="clear" w:color="auto" w:fill="auto"/>
            <w:vAlign w:val="center"/>
          </w:tcPr>
          <w:p w:rsidR="0040312D" w:rsidRPr="002563DF" w:rsidRDefault="0040312D" w:rsidP="0040312D">
            <w:pPr>
              <w:pStyle w:val="afffffff0"/>
            </w:pPr>
            <w:r w:rsidRPr="00680FB8">
              <w:t>Котельная д. Родоманово, Родомановская школа</w:t>
            </w:r>
          </w:p>
        </w:tc>
        <w:tc>
          <w:tcPr>
            <w:tcW w:w="1251" w:type="pct"/>
            <w:vAlign w:val="center"/>
          </w:tcPr>
          <w:p w:rsidR="0040312D" w:rsidRDefault="0040312D" w:rsidP="0040312D">
            <w:pPr>
              <w:pStyle w:val="afffffff0"/>
            </w:pPr>
            <w:r w:rsidRPr="000C7D4A">
              <w:t>0,003</w:t>
            </w:r>
          </w:p>
        </w:tc>
        <w:tc>
          <w:tcPr>
            <w:tcW w:w="1043" w:type="pct"/>
            <w:shd w:val="clear" w:color="auto" w:fill="auto"/>
            <w:vAlign w:val="center"/>
          </w:tcPr>
          <w:p w:rsidR="0040312D" w:rsidRDefault="0040312D" w:rsidP="0040312D">
            <w:pPr>
              <w:pStyle w:val="afffffff0"/>
            </w:pPr>
            <w:r w:rsidRPr="00DD75C8">
              <w:t>1,000</w:t>
            </w:r>
          </w:p>
        </w:tc>
        <w:tc>
          <w:tcPr>
            <w:tcW w:w="1387" w:type="pct"/>
            <w:shd w:val="clear" w:color="auto" w:fill="auto"/>
            <w:vAlign w:val="center"/>
          </w:tcPr>
          <w:p w:rsidR="0040312D" w:rsidRDefault="0040312D" w:rsidP="0040312D">
            <w:pPr>
              <w:pStyle w:val="afffffff0"/>
            </w:pPr>
            <w:r w:rsidRPr="006D0C7F">
              <w:t>5,00</w:t>
            </w:r>
          </w:p>
        </w:tc>
      </w:tr>
      <w:tr w:rsidR="0040312D" w:rsidRPr="00F15782" w:rsidTr="0040312D">
        <w:trPr>
          <w:cantSplit/>
        </w:trPr>
        <w:tc>
          <w:tcPr>
            <w:tcW w:w="1319" w:type="pct"/>
            <w:tcBorders>
              <w:left w:val="single" w:sz="4" w:space="0" w:color="auto"/>
            </w:tcBorders>
            <w:shd w:val="clear" w:color="auto" w:fill="auto"/>
            <w:vAlign w:val="center"/>
          </w:tcPr>
          <w:p w:rsidR="0040312D" w:rsidRPr="002563DF" w:rsidRDefault="0040312D" w:rsidP="0040312D">
            <w:pPr>
              <w:pStyle w:val="afffffff0"/>
            </w:pPr>
            <w:r w:rsidRPr="00680FB8">
              <w:t>Котельная д. Токарево, Токаревская школа</w:t>
            </w:r>
          </w:p>
        </w:tc>
        <w:tc>
          <w:tcPr>
            <w:tcW w:w="1251" w:type="pct"/>
            <w:vAlign w:val="center"/>
          </w:tcPr>
          <w:p w:rsidR="0040312D" w:rsidRDefault="0040312D" w:rsidP="0040312D">
            <w:pPr>
              <w:pStyle w:val="afffffff0"/>
            </w:pPr>
            <w:r w:rsidRPr="000C7D4A">
              <w:t>0,003</w:t>
            </w:r>
          </w:p>
        </w:tc>
        <w:tc>
          <w:tcPr>
            <w:tcW w:w="1043" w:type="pct"/>
            <w:shd w:val="clear" w:color="auto" w:fill="auto"/>
            <w:vAlign w:val="center"/>
          </w:tcPr>
          <w:p w:rsidR="0040312D" w:rsidRDefault="0040312D" w:rsidP="0040312D">
            <w:pPr>
              <w:pStyle w:val="afffffff0"/>
            </w:pPr>
            <w:r w:rsidRPr="00DD75C8">
              <w:t>1,056</w:t>
            </w:r>
          </w:p>
        </w:tc>
        <w:tc>
          <w:tcPr>
            <w:tcW w:w="1387" w:type="pct"/>
            <w:shd w:val="clear" w:color="auto" w:fill="auto"/>
            <w:vAlign w:val="center"/>
          </w:tcPr>
          <w:p w:rsidR="0040312D" w:rsidRDefault="0040312D" w:rsidP="0040312D">
            <w:pPr>
              <w:pStyle w:val="afffffff0"/>
            </w:pPr>
            <w:r w:rsidRPr="006D0C7F">
              <w:t>6,00</w:t>
            </w:r>
          </w:p>
        </w:tc>
      </w:tr>
      <w:tr w:rsidR="0040312D" w:rsidRPr="00F15782" w:rsidTr="0040312D">
        <w:trPr>
          <w:cantSplit/>
        </w:trPr>
        <w:tc>
          <w:tcPr>
            <w:tcW w:w="1319" w:type="pct"/>
            <w:tcBorders>
              <w:left w:val="single" w:sz="4" w:space="0" w:color="auto"/>
            </w:tcBorders>
            <w:shd w:val="clear" w:color="auto" w:fill="auto"/>
            <w:vAlign w:val="center"/>
          </w:tcPr>
          <w:p w:rsidR="0040312D" w:rsidRPr="002563DF" w:rsidRDefault="0040312D" w:rsidP="0040312D">
            <w:pPr>
              <w:pStyle w:val="afffffff0"/>
            </w:pPr>
            <w:r w:rsidRPr="00680FB8">
              <w:t>Котельная д. Клушино, Клушинский СДК</w:t>
            </w:r>
          </w:p>
        </w:tc>
        <w:tc>
          <w:tcPr>
            <w:tcW w:w="1251" w:type="pct"/>
            <w:vAlign w:val="center"/>
          </w:tcPr>
          <w:p w:rsidR="0040312D" w:rsidRDefault="0040312D" w:rsidP="0040312D">
            <w:pPr>
              <w:pStyle w:val="afffffff0"/>
            </w:pPr>
            <w:r w:rsidRPr="000C7D4A">
              <w:t>0,000</w:t>
            </w:r>
          </w:p>
        </w:tc>
        <w:tc>
          <w:tcPr>
            <w:tcW w:w="1043" w:type="pct"/>
            <w:shd w:val="clear" w:color="auto" w:fill="auto"/>
            <w:vAlign w:val="center"/>
          </w:tcPr>
          <w:p w:rsidR="0040312D" w:rsidRDefault="0040312D" w:rsidP="0040312D">
            <w:pPr>
              <w:pStyle w:val="afffffff0"/>
            </w:pPr>
            <w:r w:rsidRPr="00DD75C8">
              <w:t>0,000</w:t>
            </w:r>
          </w:p>
        </w:tc>
        <w:tc>
          <w:tcPr>
            <w:tcW w:w="1387" w:type="pct"/>
            <w:shd w:val="clear" w:color="auto" w:fill="auto"/>
            <w:vAlign w:val="center"/>
          </w:tcPr>
          <w:p w:rsidR="0040312D" w:rsidRDefault="0040312D" w:rsidP="0040312D">
            <w:pPr>
              <w:pStyle w:val="afffffff0"/>
            </w:pPr>
            <w:r w:rsidRPr="006D0C7F">
              <w:t>0,00</w:t>
            </w:r>
          </w:p>
        </w:tc>
      </w:tr>
      <w:tr w:rsidR="00DA6AD2" w:rsidRPr="00F15782" w:rsidTr="0040312D">
        <w:trPr>
          <w:cantSplit/>
        </w:trPr>
        <w:tc>
          <w:tcPr>
            <w:tcW w:w="1319" w:type="pct"/>
            <w:tcBorders>
              <w:left w:val="single" w:sz="4" w:space="0" w:color="auto"/>
            </w:tcBorders>
            <w:shd w:val="clear" w:color="auto" w:fill="auto"/>
            <w:vAlign w:val="center"/>
          </w:tcPr>
          <w:p w:rsidR="00DA6AD2" w:rsidRPr="00680FB8" w:rsidRDefault="00DA6AD2" w:rsidP="00C1166F">
            <w:pPr>
              <w:pStyle w:val="afffffff0"/>
            </w:pPr>
            <w:r w:rsidRPr="00C8273F">
              <w:t>Котельная д. Поличня, ул. Новая</w:t>
            </w:r>
          </w:p>
        </w:tc>
        <w:tc>
          <w:tcPr>
            <w:tcW w:w="1251" w:type="pct"/>
            <w:vAlign w:val="center"/>
          </w:tcPr>
          <w:p w:rsidR="00DA6AD2" w:rsidRDefault="00503042" w:rsidP="00C1166F">
            <w:pPr>
              <w:pStyle w:val="afffffff0"/>
            </w:pPr>
            <w:r>
              <w:t>н/д</w:t>
            </w:r>
          </w:p>
        </w:tc>
        <w:tc>
          <w:tcPr>
            <w:tcW w:w="1043" w:type="pct"/>
            <w:shd w:val="clear" w:color="auto" w:fill="auto"/>
            <w:vAlign w:val="center"/>
          </w:tcPr>
          <w:p w:rsidR="00DA6AD2" w:rsidRDefault="00503042" w:rsidP="00C1166F">
            <w:pPr>
              <w:pStyle w:val="afffffff0"/>
            </w:pPr>
            <w:r>
              <w:t>н/д</w:t>
            </w:r>
          </w:p>
        </w:tc>
        <w:tc>
          <w:tcPr>
            <w:tcW w:w="1387" w:type="pct"/>
            <w:shd w:val="clear" w:color="auto" w:fill="auto"/>
            <w:vAlign w:val="center"/>
          </w:tcPr>
          <w:p w:rsidR="00DA6AD2" w:rsidRPr="00D26BC2" w:rsidRDefault="00503042" w:rsidP="00C1166F">
            <w:pPr>
              <w:pStyle w:val="afffffff0"/>
            </w:pPr>
            <w:r>
              <w:t>н/д</w:t>
            </w:r>
          </w:p>
        </w:tc>
      </w:tr>
    </w:tbl>
    <w:p w:rsidR="00BD0202" w:rsidRPr="002C4067" w:rsidRDefault="00F0314C" w:rsidP="008511AE">
      <w:pPr>
        <w:pStyle w:val="a2"/>
      </w:pPr>
      <w:bookmarkStart w:id="67" w:name="_Toc162211201"/>
      <w:bookmarkStart w:id="68" w:name="_Toc162259143"/>
      <w:bookmarkStart w:id="69" w:name="_Toc165985029"/>
      <w:bookmarkStart w:id="70" w:name="_Toc205122173"/>
      <w:r w:rsidRPr="002C4067">
        <w:t>С</w:t>
      </w:r>
      <w:r w:rsidR="00E800F8" w:rsidRPr="002C4067">
        <w:t>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67"/>
      <w:bookmarkEnd w:id="68"/>
      <w:bookmarkEnd w:id="69"/>
      <w:bookmarkEnd w:id="70"/>
    </w:p>
    <w:p w:rsidR="00535E22" w:rsidRPr="002C4067" w:rsidRDefault="00535E22" w:rsidP="00587198">
      <w:pPr>
        <w:pStyle w:val="aff2"/>
      </w:pPr>
      <w:r w:rsidRPr="0040312D">
        <w:t xml:space="preserve">Сроки ввода в эксплуатацию </w:t>
      </w:r>
      <w:r w:rsidR="001C4CF0" w:rsidRPr="0040312D">
        <w:t>основного оборудования</w:t>
      </w:r>
      <w:r w:rsidRPr="0040312D">
        <w:t>, го</w:t>
      </w:r>
      <w:r w:rsidR="00866290" w:rsidRPr="0040312D">
        <w:t>д</w:t>
      </w:r>
      <w:r w:rsidR="00787B99" w:rsidRPr="0040312D">
        <w:t xml:space="preserve"> </w:t>
      </w:r>
      <w:r w:rsidRPr="0040312D">
        <w:t>последнего освидетельствования при допуске к эксплуатации после ремонта, го</w:t>
      </w:r>
      <w:r w:rsidR="00866290" w:rsidRPr="0040312D">
        <w:t>д</w:t>
      </w:r>
      <w:r w:rsidR="00787B99" w:rsidRPr="0040312D">
        <w:t xml:space="preserve"> </w:t>
      </w:r>
      <w:r w:rsidRPr="0040312D">
        <w:t>продления ресурса и мероприятия по продлению ресурса приведены в таблиц</w:t>
      </w:r>
      <w:r w:rsidR="0040312D" w:rsidRPr="0040312D">
        <w:t>ах 3-4</w:t>
      </w:r>
      <w:r w:rsidR="004547B5" w:rsidRPr="0040312D">
        <w:t>.</w:t>
      </w:r>
      <w:r w:rsidRPr="002C4067">
        <w:t xml:space="preserve"> </w:t>
      </w:r>
    </w:p>
    <w:p w:rsidR="00BD0202" w:rsidRPr="002C4067" w:rsidRDefault="00F0314C" w:rsidP="008511AE">
      <w:pPr>
        <w:pStyle w:val="a2"/>
      </w:pPr>
      <w:bookmarkStart w:id="71" w:name="_Toc162211202"/>
      <w:bookmarkStart w:id="72" w:name="_Toc162259144"/>
      <w:bookmarkStart w:id="73" w:name="_Toc165985030"/>
      <w:bookmarkStart w:id="74" w:name="_Toc205122174"/>
      <w:r w:rsidRPr="002C4067">
        <w:t>С</w:t>
      </w:r>
      <w:r w:rsidR="00E800F8" w:rsidRPr="002C4067">
        <w:t>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71"/>
      <w:bookmarkEnd w:id="72"/>
      <w:bookmarkEnd w:id="73"/>
      <w:bookmarkEnd w:id="74"/>
    </w:p>
    <w:p w:rsidR="008049D9" w:rsidRPr="002C4067" w:rsidRDefault="008049D9" w:rsidP="00587198">
      <w:pPr>
        <w:pStyle w:val="aff2"/>
      </w:pPr>
      <w:r w:rsidRPr="002C4067">
        <w:t>Комбинированная выработка теп</w:t>
      </w:r>
      <w:r w:rsidR="000166B6" w:rsidRPr="002C4067">
        <w:t>ловой и электрической энергии на территории</w:t>
      </w:r>
      <w:r w:rsidR="00D458C1" w:rsidRPr="002C4067">
        <w:t xml:space="preserve"> </w:t>
      </w:r>
      <w:r w:rsidR="008539C1">
        <w:t>округа</w:t>
      </w:r>
      <w:r w:rsidRPr="002C4067">
        <w:t xml:space="preserve"> не осуществляется.</w:t>
      </w:r>
    </w:p>
    <w:p w:rsidR="008A451F" w:rsidRPr="002C4067" w:rsidRDefault="00F0314C" w:rsidP="008511AE">
      <w:pPr>
        <w:pStyle w:val="a2"/>
      </w:pPr>
      <w:bookmarkStart w:id="75" w:name="_Toc162259145"/>
      <w:bookmarkStart w:id="76" w:name="_Toc165985031"/>
      <w:bookmarkStart w:id="77" w:name="_Toc205122175"/>
      <w:r w:rsidRPr="002C4067">
        <w:t>С</w:t>
      </w:r>
      <w:r w:rsidR="00E800F8" w:rsidRPr="002C4067">
        <w:t>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75"/>
      <w:bookmarkEnd w:id="76"/>
      <w:bookmarkEnd w:id="77"/>
    </w:p>
    <w:p w:rsidR="00BA6CB9" w:rsidRPr="002C4067" w:rsidRDefault="00BA6CB9" w:rsidP="00587198">
      <w:pPr>
        <w:pStyle w:val="aff2"/>
      </w:pPr>
      <w:r w:rsidRPr="002C4067">
        <w:lastRenderedPageBreak/>
        <w:t>Основной задачей регулирования отпуска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условиях и заданной температуры горячей воды, поступающей в системы горячего водоснабжения, при изменяющемся в течение суток расх</w:t>
      </w:r>
      <w:r w:rsidR="004F2846" w:rsidRPr="002C4067">
        <w:t>оде этой воды.</w:t>
      </w:r>
    </w:p>
    <w:p w:rsidR="003D5112" w:rsidRDefault="00E2238E" w:rsidP="00DA6AD2">
      <w:pPr>
        <w:pStyle w:val="aff2"/>
      </w:pPr>
      <w:r w:rsidRPr="002C4067">
        <w:t>На котельн</w:t>
      </w:r>
      <w:r w:rsidR="00E21C5E">
        <w:t>ых</w:t>
      </w:r>
      <w:r w:rsidRPr="002C4067">
        <w:t xml:space="preserve"> предусмотрен</w:t>
      </w:r>
      <w:r w:rsidR="008618F3" w:rsidRPr="002C4067">
        <w:t xml:space="preserve"> качественный мето</w:t>
      </w:r>
      <w:r w:rsidR="00787B99" w:rsidRPr="002C4067">
        <w:t xml:space="preserve">д </w:t>
      </w:r>
      <w:r w:rsidR="008618F3" w:rsidRPr="002C4067">
        <w:t xml:space="preserve">регулирования отпуска тепловой энергии. </w:t>
      </w:r>
      <w:r w:rsidR="00B526D1">
        <w:t>Выбор</w:t>
      </w:r>
      <w:r w:rsidR="008618F3" w:rsidRPr="002C4067">
        <w:t xml:space="preserve"> температурного графика обусловлен преобладанием отопительной нагрузки и непосредственным присоединением абонентов к тепловым сетям</w:t>
      </w:r>
      <w:r w:rsidR="00AC6842">
        <w:t>. С</w:t>
      </w:r>
      <w:r w:rsidR="00BA6CB9" w:rsidRPr="002C4067">
        <w:t>ведения о температурн</w:t>
      </w:r>
      <w:r w:rsidR="00B526D1">
        <w:t>ом</w:t>
      </w:r>
      <w:r w:rsidR="00BA6CB9" w:rsidRPr="002C4067">
        <w:t xml:space="preserve"> график</w:t>
      </w:r>
      <w:r w:rsidR="00B526D1">
        <w:t>е</w:t>
      </w:r>
      <w:r w:rsidR="00BA6CB9" w:rsidRPr="002C4067">
        <w:t xml:space="preserve"> котельн</w:t>
      </w:r>
      <w:r w:rsidR="00B526D1">
        <w:t>ой</w:t>
      </w:r>
      <w:r w:rsidR="00BA6CB9" w:rsidRPr="002C4067">
        <w:t xml:space="preserve"> </w:t>
      </w:r>
      <w:r w:rsidR="00AC6842">
        <w:t>отображены</w:t>
      </w:r>
      <w:r w:rsidR="00BA6CB9" w:rsidRPr="002C4067">
        <w:t xml:space="preserve"> в </w:t>
      </w:r>
      <w:r w:rsidR="004547B5">
        <w:t>таблицах ниже</w:t>
      </w:r>
      <w:r w:rsidR="00BA6CB9" w:rsidRPr="002C4067">
        <w:t>.</w:t>
      </w:r>
    </w:p>
    <w:p w:rsidR="000166B6" w:rsidRPr="00E9455F" w:rsidRDefault="00B57620" w:rsidP="00FB3DF5">
      <w:pPr>
        <w:pStyle w:val="afffffffa"/>
      </w:pPr>
      <w:r w:rsidRPr="00E9455F">
        <w:t xml:space="preserve">Таблица </w:t>
      </w:r>
      <w:r w:rsidR="00827E3F" w:rsidRPr="00E9455F">
        <w:fldChar w:fldCharType="begin"/>
      </w:r>
      <w:r w:rsidR="00A851D1" w:rsidRPr="00E9455F">
        <w:instrText xml:space="preserve"> SEQ Таблица \* ARABIC </w:instrText>
      </w:r>
      <w:r w:rsidR="00827E3F" w:rsidRPr="00E9455F">
        <w:fldChar w:fldCharType="separate"/>
      </w:r>
      <w:r w:rsidR="00C83B43">
        <w:rPr>
          <w:noProof/>
        </w:rPr>
        <w:t>7</w:t>
      </w:r>
      <w:r w:rsidR="00827E3F" w:rsidRPr="00E9455F">
        <w:rPr>
          <w:noProof/>
        </w:rPr>
        <w:fldChar w:fldCharType="end"/>
      </w:r>
      <w:r w:rsidRPr="00E9455F">
        <w:t xml:space="preserve"> – </w:t>
      </w:r>
      <w:r w:rsidR="00E9455F">
        <w:t>Температурный график от котельной №1, пр-д Промышленный, д.1</w:t>
      </w:r>
    </w:p>
    <w:tbl>
      <w:tblPr>
        <w:tblW w:w="0" w:type="auto"/>
        <w:tblLook w:val="04A0"/>
      </w:tblPr>
      <w:tblGrid>
        <w:gridCol w:w="3119"/>
        <w:gridCol w:w="2907"/>
        <w:gridCol w:w="3020"/>
        <w:gridCol w:w="1375"/>
      </w:tblGrid>
      <w:tr w:rsidR="00E9455F" w:rsidRPr="00840997" w:rsidTr="00F87D15">
        <w:trPr>
          <w:trHeight w:hRule="exact" w:val="1015"/>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E9455F" w:rsidRPr="00840997" w:rsidRDefault="00E9455F" w:rsidP="00E235EE">
            <w:pPr>
              <w:jc w:val="center"/>
              <w:rPr>
                <w:rFonts w:ascii="Segoe UI" w:eastAsia="Times New Roman" w:hAnsi="Segoe UI" w:cs="Segoe UI"/>
                <w:b/>
                <w:bCs/>
                <w:color w:val="000000"/>
                <w:sz w:val="22"/>
                <w:lang w:eastAsia="ru-RU"/>
              </w:rPr>
            </w:pPr>
            <w:r w:rsidRPr="00840997">
              <w:rPr>
                <w:rFonts w:ascii="Segoe UI" w:eastAsia="Times New Roman" w:hAnsi="Segoe UI" w:cs="Segoe UI"/>
                <w:b/>
                <w:bCs/>
                <w:color w:val="000000"/>
                <w:sz w:val="22"/>
                <w:lang w:eastAsia="ru-RU"/>
              </w:rPr>
              <w:t>Температура наружного воздуха, ºС</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E9455F" w:rsidRPr="00840997" w:rsidRDefault="00E9455F" w:rsidP="00E235EE">
            <w:pPr>
              <w:jc w:val="center"/>
              <w:rPr>
                <w:rFonts w:ascii="Segoe UI" w:eastAsia="Times New Roman" w:hAnsi="Segoe UI" w:cs="Segoe UI"/>
                <w:b/>
                <w:bCs/>
                <w:color w:val="000000"/>
                <w:sz w:val="22"/>
                <w:lang w:eastAsia="ru-RU"/>
              </w:rPr>
            </w:pPr>
            <w:r w:rsidRPr="00840997">
              <w:rPr>
                <w:rFonts w:ascii="Segoe UI" w:eastAsia="Times New Roman" w:hAnsi="Segoe UI" w:cs="Segoe UI"/>
                <w:b/>
                <w:bCs/>
                <w:color w:val="000000"/>
                <w:sz w:val="22"/>
                <w:lang w:eastAsia="ru-RU"/>
              </w:rPr>
              <w:t>Температура в прямой линии, °С</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E9455F" w:rsidRPr="00840997" w:rsidRDefault="00E9455F" w:rsidP="00E235EE">
            <w:pPr>
              <w:jc w:val="center"/>
              <w:rPr>
                <w:rFonts w:ascii="Segoe UI" w:eastAsia="Times New Roman" w:hAnsi="Segoe UI" w:cs="Segoe UI"/>
                <w:b/>
                <w:bCs/>
                <w:color w:val="000000"/>
                <w:sz w:val="22"/>
                <w:lang w:eastAsia="ru-RU"/>
              </w:rPr>
            </w:pPr>
            <w:r w:rsidRPr="00840997">
              <w:rPr>
                <w:rFonts w:ascii="Segoe UI" w:eastAsia="Times New Roman" w:hAnsi="Segoe UI" w:cs="Segoe UI"/>
                <w:b/>
                <w:bCs/>
                <w:color w:val="000000"/>
                <w:sz w:val="22"/>
                <w:lang w:eastAsia="ru-RU"/>
              </w:rPr>
              <w:t>Температура в обратной линии, °С</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E9455F" w:rsidRPr="00840997" w:rsidRDefault="00E9455F" w:rsidP="00E235EE">
            <w:pPr>
              <w:jc w:val="center"/>
              <w:rPr>
                <w:rFonts w:ascii="Segoe UI" w:eastAsia="Times New Roman" w:hAnsi="Segoe UI" w:cs="Segoe UI"/>
                <w:b/>
                <w:bCs/>
                <w:color w:val="000000"/>
                <w:sz w:val="22"/>
                <w:lang w:eastAsia="ru-RU"/>
              </w:rPr>
            </w:pPr>
            <w:r w:rsidRPr="00840997">
              <w:rPr>
                <w:rFonts w:ascii="Segoe UI" w:eastAsia="Times New Roman" w:hAnsi="Segoe UI" w:cs="Segoe UI"/>
                <w:b/>
                <w:bCs/>
                <w:color w:val="000000"/>
                <w:sz w:val="22"/>
                <w:lang w:eastAsia="ru-RU"/>
              </w:rPr>
              <w:t>Перепад, °С</w:t>
            </w:r>
          </w:p>
        </w:tc>
      </w:tr>
      <w:tr w:rsidR="003B7BF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8</w:t>
            </w:r>
          </w:p>
        </w:tc>
        <w:tc>
          <w:tcPr>
            <w:tcW w:w="0" w:type="auto"/>
            <w:tcBorders>
              <w:top w:val="nil"/>
              <w:left w:val="nil"/>
              <w:bottom w:val="single" w:sz="4" w:space="0" w:color="auto"/>
              <w:right w:val="single" w:sz="4" w:space="0" w:color="auto"/>
            </w:tcBorders>
            <w:shd w:val="clear" w:color="auto" w:fill="auto"/>
            <w:vAlign w:val="center"/>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70</w:t>
            </w:r>
          </w:p>
        </w:tc>
        <w:tc>
          <w:tcPr>
            <w:tcW w:w="0" w:type="auto"/>
            <w:tcBorders>
              <w:top w:val="nil"/>
              <w:left w:val="nil"/>
              <w:bottom w:val="single" w:sz="4" w:space="0" w:color="auto"/>
              <w:right w:val="single" w:sz="4" w:space="0" w:color="auto"/>
            </w:tcBorders>
            <w:shd w:val="clear" w:color="auto" w:fill="auto"/>
            <w:vAlign w:val="center"/>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47</w:t>
            </w:r>
          </w:p>
        </w:tc>
        <w:tc>
          <w:tcPr>
            <w:tcW w:w="0" w:type="auto"/>
            <w:tcBorders>
              <w:top w:val="nil"/>
              <w:left w:val="nil"/>
              <w:bottom w:val="single" w:sz="4" w:space="0" w:color="auto"/>
              <w:right w:val="single" w:sz="4" w:space="0" w:color="auto"/>
            </w:tcBorders>
            <w:shd w:val="clear" w:color="auto" w:fill="auto"/>
            <w:vAlign w:val="center"/>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23</w:t>
            </w:r>
          </w:p>
        </w:tc>
      </w:tr>
      <w:tr w:rsidR="003B7BFC" w:rsidRPr="00840997" w:rsidTr="00F87D15">
        <w:trPr>
          <w:trHeight w:hRule="exact" w:val="321"/>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70</w:t>
            </w:r>
          </w:p>
        </w:tc>
        <w:tc>
          <w:tcPr>
            <w:tcW w:w="0" w:type="auto"/>
            <w:tcBorders>
              <w:top w:val="nil"/>
              <w:left w:val="nil"/>
              <w:bottom w:val="single" w:sz="4" w:space="0" w:color="auto"/>
              <w:right w:val="single" w:sz="4" w:space="0" w:color="auto"/>
            </w:tcBorders>
            <w:shd w:val="clear" w:color="auto" w:fill="auto"/>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47</w:t>
            </w:r>
          </w:p>
        </w:tc>
        <w:tc>
          <w:tcPr>
            <w:tcW w:w="0" w:type="auto"/>
            <w:tcBorders>
              <w:top w:val="nil"/>
              <w:left w:val="nil"/>
              <w:bottom w:val="single" w:sz="4" w:space="0" w:color="auto"/>
              <w:right w:val="single" w:sz="4" w:space="0" w:color="auto"/>
            </w:tcBorders>
            <w:shd w:val="clear" w:color="auto" w:fill="auto"/>
            <w:vAlign w:val="center"/>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23</w:t>
            </w:r>
          </w:p>
        </w:tc>
      </w:tr>
      <w:tr w:rsidR="003B7BF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70</w:t>
            </w:r>
          </w:p>
        </w:tc>
        <w:tc>
          <w:tcPr>
            <w:tcW w:w="0" w:type="auto"/>
            <w:tcBorders>
              <w:top w:val="nil"/>
              <w:left w:val="nil"/>
              <w:bottom w:val="single" w:sz="4" w:space="0" w:color="auto"/>
              <w:right w:val="single" w:sz="4" w:space="0" w:color="auto"/>
            </w:tcBorders>
            <w:shd w:val="clear" w:color="auto" w:fill="auto"/>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47</w:t>
            </w:r>
          </w:p>
        </w:tc>
        <w:tc>
          <w:tcPr>
            <w:tcW w:w="0" w:type="auto"/>
            <w:tcBorders>
              <w:top w:val="nil"/>
              <w:left w:val="nil"/>
              <w:bottom w:val="single" w:sz="4" w:space="0" w:color="auto"/>
              <w:right w:val="single" w:sz="4" w:space="0" w:color="auto"/>
            </w:tcBorders>
            <w:shd w:val="clear" w:color="auto" w:fill="auto"/>
            <w:vAlign w:val="center"/>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23</w:t>
            </w:r>
          </w:p>
        </w:tc>
      </w:tr>
      <w:tr w:rsidR="003B7BF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5</w:t>
            </w:r>
          </w:p>
        </w:tc>
        <w:tc>
          <w:tcPr>
            <w:tcW w:w="0" w:type="auto"/>
            <w:tcBorders>
              <w:top w:val="nil"/>
              <w:left w:val="nil"/>
              <w:bottom w:val="single" w:sz="4" w:space="0" w:color="auto"/>
              <w:right w:val="single" w:sz="4" w:space="0" w:color="auto"/>
            </w:tcBorders>
            <w:shd w:val="clear" w:color="auto" w:fill="auto"/>
            <w:vAlign w:val="center"/>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70</w:t>
            </w:r>
          </w:p>
        </w:tc>
        <w:tc>
          <w:tcPr>
            <w:tcW w:w="0" w:type="auto"/>
            <w:tcBorders>
              <w:top w:val="nil"/>
              <w:left w:val="nil"/>
              <w:bottom w:val="single" w:sz="4" w:space="0" w:color="auto"/>
              <w:right w:val="single" w:sz="4" w:space="0" w:color="auto"/>
            </w:tcBorders>
            <w:shd w:val="clear" w:color="auto" w:fill="auto"/>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47</w:t>
            </w:r>
          </w:p>
        </w:tc>
        <w:tc>
          <w:tcPr>
            <w:tcW w:w="0" w:type="auto"/>
            <w:tcBorders>
              <w:top w:val="nil"/>
              <w:left w:val="nil"/>
              <w:bottom w:val="single" w:sz="4" w:space="0" w:color="auto"/>
              <w:right w:val="single" w:sz="4" w:space="0" w:color="auto"/>
            </w:tcBorders>
            <w:shd w:val="clear" w:color="auto" w:fill="auto"/>
            <w:vAlign w:val="center"/>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23</w:t>
            </w:r>
          </w:p>
        </w:tc>
      </w:tr>
      <w:tr w:rsidR="003B7BF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70</w:t>
            </w:r>
          </w:p>
        </w:tc>
        <w:tc>
          <w:tcPr>
            <w:tcW w:w="0" w:type="auto"/>
            <w:tcBorders>
              <w:top w:val="nil"/>
              <w:left w:val="nil"/>
              <w:bottom w:val="single" w:sz="4" w:space="0" w:color="auto"/>
              <w:right w:val="single" w:sz="4" w:space="0" w:color="auto"/>
            </w:tcBorders>
            <w:shd w:val="clear" w:color="auto" w:fill="auto"/>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47</w:t>
            </w:r>
          </w:p>
        </w:tc>
        <w:tc>
          <w:tcPr>
            <w:tcW w:w="0" w:type="auto"/>
            <w:tcBorders>
              <w:top w:val="nil"/>
              <w:left w:val="nil"/>
              <w:bottom w:val="single" w:sz="4" w:space="0" w:color="auto"/>
              <w:right w:val="single" w:sz="4" w:space="0" w:color="auto"/>
            </w:tcBorders>
            <w:shd w:val="clear" w:color="auto" w:fill="auto"/>
            <w:vAlign w:val="center"/>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23</w:t>
            </w:r>
          </w:p>
        </w:tc>
      </w:tr>
      <w:tr w:rsidR="003B7BF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70</w:t>
            </w:r>
          </w:p>
        </w:tc>
        <w:tc>
          <w:tcPr>
            <w:tcW w:w="0" w:type="auto"/>
            <w:tcBorders>
              <w:top w:val="nil"/>
              <w:left w:val="nil"/>
              <w:bottom w:val="single" w:sz="4" w:space="0" w:color="auto"/>
              <w:right w:val="single" w:sz="4" w:space="0" w:color="auto"/>
            </w:tcBorders>
            <w:shd w:val="clear" w:color="auto" w:fill="auto"/>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47</w:t>
            </w:r>
          </w:p>
        </w:tc>
        <w:tc>
          <w:tcPr>
            <w:tcW w:w="0" w:type="auto"/>
            <w:tcBorders>
              <w:top w:val="nil"/>
              <w:left w:val="nil"/>
              <w:bottom w:val="single" w:sz="4" w:space="0" w:color="auto"/>
              <w:right w:val="single" w:sz="4" w:space="0" w:color="auto"/>
            </w:tcBorders>
            <w:shd w:val="clear" w:color="auto" w:fill="auto"/>
            <w:vAlign w:val="center"/>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23</w:t>
            </w:r>
          </w:p>
        </w:tc>
      </w:tr>
      <w:tr w:rsidR="003B7BF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70</w:t>
            </w:r>
          </w:p>
        </w:tc>
        <w:tc>
          <w:tcPr>
            <w:tcW w:w="0" w:type="auto"/>
            <w:tcBorders>
              <w:top w:val="nil"/>
              <w:left w:val="nil"/>
              <w:bottom w:val="single" w:sz="4" w:space="0" w:color="auto"/>
              <w:right w:val="single" w:sz="4" w:space="0" w:color="auto"/>
            </w:tcBorders>
            <w:shd w:val="clear" w:color="auto" w:fill="auto"/>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47</w:t>
            </w:r>
          </w:p>
        </w:tc>
        <w:tc>
          <w:tcPr>
            <w:tcW w:w="0" w:type="auto"/>
            <w:tcBorders>
              <w:top w:val="nil"/>
              <w:left w:val="nil"/>
              <w:bottom w:val="single" w:sz="4" w:space="0" w:color="auto"/>
              <w:right w:val="single" w:sz="4" w:space="0" w:color="auto"/>
            </w:tcBorders>
            <w:shd w:val="clear" w:color="auto" w:fill="auto"/>
            <w:vAlign w:val="center"/>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23</w:t>
            </w:r>
          </w:p>
        </w:tc>
      </w:tr>
      <w:tr w:rsidR="003B7BF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70</w:t>
            </w:r>
          </w:p>
        </w:tc>
        <w:tc>
          <w:tcPr>
            <w:tcW w:w="0" w:type="auto"/>
            <w:tcBorders>
              <w:top w:val="nil"/>
              <w:left w:val="nil"/>
              <w:bottom w:val="single" w:sz="4" w:space="0" w:color="auto"/>
              <w:right w:val="single" w:sz="4" w:space="0" w:color="auto"/>
            </w:tcBorders>
            <w:shd w:val="clear" w:color="auto" w:fill="auto"/>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47</w:t>
            </w:r>
          </w:p>
        </w:tc>
        <w:tc>
          <w:tcPr>
            <w:tcW w:w="0" w:type="auto"/>
            <w:tcBorders>
              <w:top w:val="nil"/>
              <w:left w:val="nil"/>
              <w:bottom w:val="single" w:sz="4" w:space="0" w:color="auto"/>
              <w:right w:val="single" w:sz="4" w:space="0" w:color="auto"/>
            </w:tcBorders>
            <w:shd w:val="clear" w:color="auto" w:fill="auto"/>
            <w:vAlign w:val="center"/>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23</w:t>
            </w:r>
          </w:p>
        </w:tc>
      </w:tr>
      <w:tr w:rsidR="003B7BF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70</w:t>
            </w:r>
          </w:p>
        </w:tc>
        <w:tc>
          <w:tcPr>
            <w:tcW w:w="0" w:type="auto"/>
            <w:tcBorders>
              <w:top w:val="nil"/>
              <w:left w:val="nil"/>
              <w:bottom w:val="single" w:sz="4" w:space="0" w:color="auto"/>
              <w:right w:val="single" w:sz="4" w:space="0" w:color="auto"/>
            </w:tcBorders>
            <w:shd w:val="clear" w:color="auto" w:fill="auto"/>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47</w:t>
            </w:r>
          </w:p>
        </w:tc>
        <w:tc>
          <w:tcPr>
            <w:tcW w:w="0" w:type="auto"/>
            <w:tcBorders>
              <w:top w:val="nil"/>
              <w:left w:val="nil"/>
              <w:bottom w:val="single" w:sz="4" w:space="0" w:color="auto"/>
              <w:right w:val="single" w:sz="4" w:space="0" w:color="auto"/>
            </w:tcBorders>
            <w:shd w:val="clear" w:color="auto" w:fill="auto"/>
            <w:vAlign w:val="center"/>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23</w:t>
            </w:r>
          </w:p>
        </w:tc>
      </w:tr>
      <w:tr w:rsidR="003B7BF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70</w:t>
            </w:r>
          </w:p>
        </w:tc>
        <w:tc>
          <w:tcPr>
            <w:tcW w:w="0" w:type="auto"/>
            <w:tcBorders>
              <w:top w:val="nil"/>
              <w:left w:val="nil"/>
              <w:bottom w:val="single" w:sz="4" w:space="0" w:color="auto"/>
              <w:right w:val="single" w:sz="4" w:space="0" w:color="auto"/>
            </w:tcBorders>
            <w:shd w:val="clear" w:color="auto" w:fill="auto"/>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47</w:t>
            </w:r>
          </w:p>
        </w:tc>
        <w:tc>
          <w:tcPr>
            <w:tcW w:w="0" w:type="auto"/>
            <w:tcBorders>
              <w:top w:val="nil"/>
              <w:left w:val="nil"/>
              <w:bottom w:val="single" w:sz="4" w:space="0" w:color="auto"/>
              <w:right w:val="single" w:sz="4" w:space="0" w:color="auto"/>
            </w:tcBorders>
            <w:shd w:val="clear" w:color="auto" w:fill="auto"/>
            <w:vAlign w:val="center"/>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23</w:t>
            </w:r>
          </w:p>
        </w:tc>
      </w:tr>
      <w:tr w:rsidR="003B7BF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70</w:t>
            </w:r>
          </w:p>
        </w:tc>
        <w:tc>
          <w:tcPr>
            <w:tcW w:w="0" w:type="auto"/>
            <w:tcBorders>
              <w:top w:val="nil"/>
              <w:left w:val="nil"/>
              <w:bottom w:val="single" w:sz="4" w:space="0" w:color="auto"/>
              <w:right w:val="single" w:sz="4" w:space="0" w:color="auto"/>
            </w:tcBorders>
            <w:shd w:val="clear" w:color="auto" w:fill="auto"/>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47</w:t>
            </w:r>
          </w:p>
        </w:tc>
        <w:tc>
          <w:tcPr>
            <w:tcW w:w="0" w:type="auto"/>
            <w:tcBorders>
              <w:top w:val="nil"/>
              <w:left w:val="nil"/>
              <w:bottom w:val="single" w:sz="4" w:space="0" w:color="auto"/>
              <w:right w:val="single" w:sz="4" w:space="0" w:color="auto"/>
            </w:tcBorders>
            <w:shd w:val="clear" w:color="auto" w:fill="auto"/>
            <w:vAlign w:val="center"/>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23</w:t>
            </w:r>
          </w:p>
        </w:tc>
      </w:tr>
      <w:tr w:rsidR="003B7BF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70</w:t>
            </w:r>
          </w:p>
        </w:tc>
        <w:tc>
          <w:tcPr>
            <w:tcW w:w="0" w:type="auto"/>
            <w:tcBorders>
              <w:top w:val="nil"/>
              <w:left w:val="nil"/>
              <w:bottom w:val="single" w:sz="4" w:space="0" w:color="auto"/>
              <w:right w:val="single" w:sz="4" w:space="0" w:color="auto"/>
            </w:tcBorders>
            <w:shd w:val="clear" w:color="auto" w:fill="auto"/>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47</w:t>
            </w:r>
          </w:p>
        </w:tc>
        <w:tc>
          <w:tcPr>
            <w:tcW w:w="0" w:type="auto"/>
            <w:tcBorders>
              <w:top w:val="nil"/>
              <w:left w:val="nil"/>
              <w:bottom w:val="single" w:sz="4" w:space="0" w:color="auto"/>
              <w:right w:val="single" w:sz="4" w:space="0" w:color="auto"/>
            </w:tcBorders>
            <w:shd w:val="clear" w:color="auto" w:fill="auto"/>
            <w:vAlign w:val="center"/>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23</w:t>
            </w:r>
          </w:p>
        </w:tc>
      </w:tr>
      <w:tr w:rsidR="003B7BF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70</w:t>
            </w:r>
          </w:p>
        </w:tc>
        <w:tc>
          <w:tcPr>
            <w:tcW w:w="0" w:type="auto"/>
            <w:tcBorders>
              <w:top w:val="nil"/>
              <w:left w:val="nil"/>
              <w:bottom w:val="single" w:sz="4" w:space="0" w:color="auto"/>
              <w:right w:val="single" w:sz="4" w:space="0" w:color="auto"/>
            </w:tcBorders>
            <w:shd w:val="clear" w:color="auto" w:fill="auto"/>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47</w:t>
            </w:r>
          </w:p>
        </w:tc>
        <w:tc>
          <w:tcPr>
            <w:tcW w:w="0" w:type="auto"/>
            <w:tcBorders>
              <w:top w:val="nil"/>
              <w:left w:val="nil"/>
              <w:bottom w:val="single" w:sz="4" w:space="0" w:color="auto"/>
              <w:right w:val="single" w:sz="4" w:space="0" w:color="auto"/>
            </w:tcBorders>
            <w:shd w:val="clear" w:color="auto" w:fill="auto"/>
            <w:vAlign w:val="center"/>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23</w:t>
            </w:r>
          </w:p>
        </w:tc>
      </w:tr>
      <w:tr w:rsidR="003B7BF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-5</w:t>
            </w:r>
          </w:p>
        </w:tc>
        <w:tc>
          <w:tcPr>
            <w:tcW w:w="0" w:type="auto"/>
            <w:tcBorders>
              <w:top w:val="nil"/>
              <w:left w:val="nil"/>
              <w:bottom w:val="single" w:sz="4" w:space="0" w:color="auto"/>
              <w:right w:val="single" w:sz="4" w:space="0" w:color="auto"/>
            </w:tcBorders>
            <w:shd w:val="clear" w:color="auto" w:fill="auto"/>
            <w:vAlign w:val="center"/>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70</w:t>
            </w:r>
          </w:p>
        </w:tc>
        <w:tc>
          <w:tcPr>
            <w:tcW w:w="0" w:type="auto"/>
            <w:tcBorders>
              <w:top w:val="nil"/>
              <w:left w:val="nil"/>
              <w:bottom w:val="single" w:sz="4" w:space="0" w:color="auto"/>
              <w:right w:val="single" w:sz="4" w:space="0" w:color="auto"/>
            </w:tcBorders>
            <w:shd w:val="clear" w:color="auto" w:fill="auto"/>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47</w:t>
            </w:r>
          </w:p>
        </w:tc>
        <w:tc>
          <w:tcPr>
            <w:tcW w:w="0" w:type="auto"/>
            <w:tcBorders>
              <w:top w:val="nil"/>
              <w:left w:val="nil"/>
              <w:bottom w:val="single" w:sz="4" w:space="0" w:color="auto"/>
              <w:right w:val="single" w:sz="4" w:space="0" w:color="auto"/>
            </w:tcBorders>
            <w:shd w:val="clear" w:color="auto" w:fill="auto"/>
            <w:vAlign w:val="center"/>
            <w:hideMark/>
          </w:tcPr>
          <w:p w:rsidR="003B7BFC" w:rsidRPr="00840997" w:rsidRDefault="003B7BFC" w:rsidP="003B7BF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23</w:t>
            </w:r>
          </w:p>
        </w:tc>
      </w:tr>
      <w:tr w:rsidR="00E9455F"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E9455F" w:rsidRPr="00840997" w:rsidRDefault="00E9455F"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A61B6A"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72</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48</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24</w:t>
            </w:r>
          </w:p>
        </w:tc>
      </w:tr>
      <w:tr w:rsidR="00E9455F"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E9455F" w:rsidRPr="00840997" w:rsidRDefault="00E9455F"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74</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50</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24</w:t>
            </w:r>
          </w:p>
        </w:tc>
      </w:tr>
      <w:tr w:rsidR="00E9455F"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E9455F" w:rsidRPr="00840997" w:rsidRDefault="00E9455F"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-8</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76</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51</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25</w:t>
            </w:r>
          </w:p>
        </w:tc>
      </w:tr>
      <w:tr w:rsidR="00E9455F"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E9455F" w:rsidRPr="00840997" w:rsidRDefault="00E9455F"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-9</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77</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52</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25</w:t>
            </w:r>
          </w:p>
        </w:tc>
      </w:tr>
      <w:tr w:rsidR="00E9455F"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E9455F" w:rsidRPr="00840997" w:rsidRDefault="00E9455F"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-10</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80</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53</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27</w:t>
            </w:r>
          </w:p>
        </w:tc>
      </w:tr>
      <w:tr w:rsidR="00E9455F"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E9455F" w:rsidRPr="00840997" w:rsidRDefault="00E9455F"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82</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54</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28</w:t>
            </w:r>
          </w:p>
        </w:tc>
      </w:tr>
      <w:tr w:rsidR="00E9455F"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E9455F" w:rsidRPr="00840997" w:rsidRDefault="00E9455F"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-12</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84</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55</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29</w:t>
            </w:r>
          </w:p>
        </w:tc>
      </w:tr>
      <w:tr w:rsidR="00E9455F"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E9455F" w:rsidRPr="00840997" w:rsidRDefault="00E9455F"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-13</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86</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56</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30</w:t>
            </w:r>
          </w:p>
        </w:tc>
      </w:tr>
      <w:tr w:rsidR="00E9455F"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E9455F" w:rsidRPr="00840997" w:rsidRDefault="00E9455F"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-14</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88</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57</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31</w:t>
            </w:r>
          </w:p>
        </w:tc>
      </w:tr>
      <w:tr w:rsidR="00E9455F"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E9455F" w:rsidRPr="00840997" w:rsidRDefault="00E9455F"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-15</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90</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58</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32</w:t>
            </w:r>
          </w:p>
        </w:tc>
      </w:tr>
      <w:tr w:rsidR="00E9455F"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E9455F" w:rsidRPr="00840997" w:rsidRDefault="00E9455F"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-16</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92</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59</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33</w:t>
            </w:r>
          </w:p>
        </w:tc>
      </w:tr>
      <w:tr w:rsidR="00E9455F"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E9455F" w:rsidRPr="00840997" w:rsidRDefault="00E9455F"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-17</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94</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60</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34</w:t>
            </w:r>
          </w:p>
        </w:tc>
      </w:tr>
      <w:tr w:rsidR="00E9455F"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E9455F" w:rsidRPr="00840997" w:rsidRDefault="00E9455F"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-18</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96</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61</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35</w:t>
            </w:r>
          </w:p>
        </w:tc>
      </w:tr>
      <w:tr w:rsidR="00E9455F"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E9455F" w:rsidRPr="00840997" w:rsidRDefault="00E9455F"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-19</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98</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62</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36</w:t>
            </w:r>
          </w:p>
        </w:tc>
      </w:tr>
      <w:tr w:rsidR="00E9455F"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E9455F" w:rsidRPr="00840997" w:rsidRDefault="00E9455F"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-20</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100</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63</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37</w:t>
            </w:r>
          </w:p>
        </w:tc>
      </w:tr>
      <w:tr w:rsidR="00E9455F"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E9455F" w:rsidRPr="00840997" w:rsidRDefault="00E9455F"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-21</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102</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64</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38</w:t>
            </w:r>
          </w:p>
        </w:tc>
      </w:tr>
      <w:tr w:rsidR="00E9455F"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E9455F" w:rsidRPr="00840997" w:rsidRDefault="00E9455F"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-22</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104</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65</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39</w:t>
            </w:r>
          </w:p>
        </w:tc>
      </w:tr>
      <w:tr w:rsidR="00E9455F"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E9455F" w:rsidRPr="00840997" w:rsidRDefault="00E9455F"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-23</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106</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66</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40</w:t>
            </w:r>
          </w:p>
        </w:tc>
      </w:tr>
      <w:tr w:rsidR="00E9455F"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E9455F" w:rsidRPr="00840997" w:rsidRDefault="00E9455F"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-24</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108</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67</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41</w:t>
            </w:r>
          </w:p>
        </w:tc>
      </w:tr>
      <w:tr w:rsidR="00E9455F"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E9455F" w:rsidRPr="00840997" w:rsidRDefault="00E9455F"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lastRenderedPageBreak/>
              <w:t>-25</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110</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68</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42</w:t>
            </w:r>
          </w:p>
        </w:tc>
      </w:tr>
      <w:tr w:rsidR="00E9455F"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E9455F" w:rsidRPr="00840997" w:rsidRDefault="00E9455F"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-26</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112</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69</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43</w:t>
            </w:r>
          </w:p>
        </w:tc>
      </w:tr>
      <w:tr w:rsidR="00E9455F"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E9455F" w:rsidRPr="00840997" w:rsidRDefault="00E9455F"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-27</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115</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70</w:t>
            </w:r>
          </w:p>
        </w:tc>
        <w:tc>
          <w:tcPr>
            <w:tcW w:w="0" w:type="auto"/>
            <w:tcBorders>
              <w:top w:val="nil"/>
              <w:left w:val="nil"/>
              <w:bottom w:val="single" w:sz="4" w:space="0" w:color="auto"/>
              <w:right w:val="single" w:sz="4" w:space="0" w:color="auto"/>
            </w:tcBorders>
            <w:shd w:val="clear" w:color="auto" w:fill="auto"/>
            <w:vAlign w:val="center"/>
            <w:hideMark/>
          </w:tcPr>
          <w:p w:rsidR="00E9455F" w:rsidRPr="00840997" w:rsidRDefault="003B7BFC" w:rsidP="00E235EE">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45</w:t>
            </w:r>
          </w:p>
        </w:tc>
      </w:tr>
    </w:tbl>
    <w:p w:rsidR="00AC6842" w:rsidRDefault="004547B5" w:rsidP="000F6E6E">
      <w:pPr>
        <w:pStyle w:val="afffffffa"/>
      </w:pPr>
      <w:r w:rsidRPr="003B7BFC">
        <w:t xml:space="preserve">Таблица </w:t>
      </w:r>
      <w:r w:rsidR="00827E3F" w:rsidRPr="003B7BFC">
        <w:rPr>
          <w:noProof/>
        </w:rPr>
        <w:fldChar w:fldCharType="begin"/>
      </w:r>
      <w:r w:rsidR="00A95700" w:rsidRPr="003B7BFC">
        <w:rPr>
          <w:noProof/>
        </w:rPr>
        <w:instrText xml:space="preserve"> SEQ Таблица \* ARABIC </w:instrText>
      </w:r>
      <w:r w:rsidR="00827E3F" w:rsidRPr="003B7BFC">
        <w:rPr>
          <w:noProof/>
        </w:rPr>
        <w:fldChar w:fldCharType="separate"/>
      </w:r>
      <w:r w:rsidR="00C83B43">
        <w:rPr>
          <w:noProof/>
        </w:rPr>
        <w:t>8</w:t>
      </w:r>
      <w:r w:rsidR="00827E3F" w:rsidRPr="003B7BFC">
        <w:rPr>
          <w:noProof/>
        </w:rPr>
        <w:fldChar w:fldCharType="end"/>
      </w:r>
      <w:r w:rsidRPr="003B7BFC">
        <w:t xml:space="preserve"> – </w:t>
      </w:r>
      <w:r w:rsidR="00AC6842" w:rsidRPr="003B7BFC">
        <w:t xml:space="preserve">Температурный график </w:t>
      </w:r>
      <w:r w:rsidR="003B7BFC" w:rsidRPr="003B7BFC">
        <w:t>БМК-</w:t>
      </w:r>
      <w:r w:rsidR="00E4725B">
        <w:t>1</w:t>
      </w:r>
      <w:r w:rsidR="00271221">
        <w:t xml:space="preserve"> (</w:t>
      </w:r>
      <w:r w:rsidR="003B7BFC" w:rsidRPr="003B7BFC">
        <w:t>ул. Бахтина, 11б</w:t>
      </w:r>
      <w:r w:rsidR="00271221">
        <w:t>), БМК-</w:t>
      </w:r>
      <w:r w:rsidR="00E4725B">
        <w:t>3</w:t>
      </w:r>
      <w:r w:rsidR="00271221">
        <w:t xml:space="preserve"> (ул. Мира, 2а), БМК-9 (ул. Советская, в районе д</w:t>
      </w:r>
      <w:r w:rsidR="00271221" w:rsidRPr="00E3438F">
        <w:t xml:space="preserve">.7), </w:t>
      </w:r>
      <w:r w:rsidR="00503042">
        <w:t xml:space="preserve">Котельная </w:t>
      </w:r>
      <w:r w:rsidR="00271221" w:rsidRPr="00E3438F">
        <w:t>с. Карманово, ул. Набережная</w:t>
      </w:r>
    </w:p>
    <w:tbl>
      <w:tblPr>
        <w:tblW w:w="0" w:type="auto"/>
        <w:tblLook w:val="04A0"/>
      </w:tblPr>
      <w:tblGrid>
        <w:gridCol w:w="3119"/>
        <w:gridCol w:w="2907"/>
        <w:gridCol w:w="3020"/>
        <w:gridCol w:w="1375"/>
      </w:tblGrid>
      <w:tr w:rsidR="007E6A5D" w:rsidRPr="00840997" w:rsidTr="00F87D15">
        <w:trPr>
          <w:trHeight w:hRule="exact" w:val="1015"/>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7E6A5D" w:rsidRPr="00840997" w:rsidRDefault="007E6A5D" w:rsidP="007E6A5D">
            <w:pPr>
              <w:jc w:val="center"/>
              <w:rPr>
                <w:rFonts w:ascii="Segoe UI" w:eastAsia="Times New Roman" w:hAnsi="Segoe UI" w:cs="Segoe UI"/>
                <w:b/>
                <w:bCs/>
                <w:color w:val="000000"/>
                <w:sz w:val="22"/>
                <w:lang w:eastAsia="ru-RU"/>
              </w:rPr>
            </w:pPr>
            <w:r w:rsidRPr="00840997">
              <w:rPr>
                <w:rFonts w:ascii="Segoe UI" w:eastAsia="Times New Roman" w:hAnsi="Segoe UI" w:cs="Segoe UI"/>
                <w:b/>
                <w:bCs/>
                <w:color w:val="000000"/>
                <w:sz w:val="22"/>
                <w:lang w:eastAsia="ru-RU"/>
              </w:rPr>
              <w:t>Температура наружного воздуха, ºС</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7E6A5D" w:rsidRPr="00840997" w:rsidRDefault="007E6A5D" w:rsidP="007E6A5D">
            <w:pPr>
              <w:jc w:val="center"/>
              <w:rPr>
                <w:rFonts w:ascii="Segoe UI" w:eastAsia="Times New Roman" w:hAnsi="Segoe UI" w:cs="Segoe UI"/>
                <w:b/>
                <w:bCs/>
                <w:color w:val="000000"/>
                <w:sz w:val="22"/>
                <w:lang w:eastAsia="ru-RU"/>
              </w:rPr>
            </w:pPr>
            <w:r w:rsidRPr="00840997">
              <w:rPr>
                <w:rFonts w:ascii="Segoe UI" w:eastAsia="Times New Roman" w:hAnsi="Segoe UI" w:cs="Segoe UI"/>
                <w:b/>
                <w:bCs/>
                <w:color w:val="000000"/>
                <w:sz w:val="22"/>
                <w:lang w:eastAsia="ru-RU"/>
              </w:rPr>
              <w:t>Температура в прямой линии, °С</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7E6A5D" w:rsidRPr="00840997" w:rsidRDefault="007E6A5D" w:rsidP="007E6A5D">
            <w:pPr>
              <w:jc w:val="center"/>
              <w:rPr>
                <w:rFonts w:ascii="Segoe UI" w:eastAsia="Times New Roman" w:hAnsi="Segoe UI" w:cs="Segoe UI"/>
                <w:b/>
                <w:bCs/>
                <w:color w:val="000000"/>
                <w:sz w:val="22"/>
                <w:lang w:eastAsia="ru-RU"/>
              </w:rPr>
            </w:pPr>
            <w:r w:rsidRPr="00840997">
              <w:rPr>
                <w:rFonts w:ascii="Segoe UI" w:eastAsia="Times New Roman" w:hAnsi="Segoe UI" w:cs="Segoe UI"/>
                <w:b/>
                <w:bCs/>
                <w:color w:val="000000"/>
                <w:sz w:val="22"/>
                <w:lang w:eastAsia="ru-RU"/>
              </w:rPr>
              <w:t>Температура в обратной линии, °С</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7E6A5D" w:rsidRPr="00C94231" w:rsidRDefault="007E6A5D" w:rsidP="007E6A5D">
            <w:pPr>
              <w:jc w:val="center"/>
              <w:rPr>
                <w:rFonts w:ascii="Segoe UI" w:eastAsia="Times New Roman" w:hAnsi="Segoe UI" w:cs="Segoe UI"/>
                <w:b/>
                <w:bCs/>
                <w:sz w:val="22"/>
                <w:lang w:eastAsia="ru-RU"/>
              </w:rPr>
            </w:pPr>
            <w:r w:rsidRPr="00C94231">
              <w:rPr>
                <w:rFonts w:ascii="Segoe UI" w:eastAsia="Times New Roman" w:hAnsi="Segoe UI" w:cs="Segoe UI"/>
                <w:b/>
                <w:bCs/>
                <w:sz w:val="22"/>
                <w:lang w:eastAsia="ru-RU"/>
              </w:rPr>
              <w:t>Перепад, °С</w:t>
            </w:r>
          </w:p>
        </w:tc>
      </w:tr>
      <w:tr w:rsidR="007E6A5D"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E6A5D" w:rsidRPr="00840997" w:rsidRDefault="007E6A5D" w:rsidP="007E6A5D">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8</w:t>
            </w:r>
          </w:p>
        </w:tc>
        <w:tc>
          <w:tcPr>
            <w:tcW w:w="0" w:type="auto"/>
            <w:tcBorders>
              <w:top w:val="nil"/>
              <w:left w:val="nil"/>
              <w:bottom w:val="single" w:sz="4" w:space="0" w:color="auto"/>
              <w:right w:val="single" w:sz="4" w:space="0" w:color="auto"/>
            </w:tcBorders>
            <w:shd w:val="clear" w:color="auto" w:fill="auto"/>
            <w:vAlign w:val="center"/>
            <w:hideMark/>
          </w:tcPr>
          <w:p w:rsidR="007E6A5D" w:rsidRPr="00840997" w:rsidRDefault="003B7BFC" w:rsidP="007E6A5D">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40</w:t>
            </w:r>
          </w:p>
        </w:tc>
        <w:tc>
          <w:tcPr>
            <w:tcW w:w="0" w:type="auto"/>
            <w:tcBorders>
              <w:top w:val="nil"/>
              <w:left w:val="nil"/>
              <w:bottom w:val="single" w:sz="4" w:space="0" w:color="auto"/>
              <w:right w:val="single" w:sz="4" w:space="0" w:color="auto"/>
            </w:tcBorders>
            <w:shd w:val="clear" w:color="auto" w:fill="auto"/>
            <w:vAlign w:val="center"/>
            <w:hideMark/>
          </w:tcPr>
          <w:p w:rsidR="007E6A5D" w:rsidRPr="00840997" w:rsidRDefault="007E6A5D" w:rsidP="007E6A5D">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35</w:t>
            </w:r>
          </w:p>
        </w:tc>
        <w:tc>
          <w:tcPr>
            <w:tcW w:w="0" w:type="auto"/>
            <w:tcBorders>
              <w:top w:val="nil"/>
              <w:left w:val="nil"/>
              <w:bottom w:val="single" w:sz="4" w:space="0" w:color="auto"/>
              <w:right w:val="single" w:sz="4" w:space="0" w:color="auto"/>
            </w:tcBorders>
            <w:shd w:val="clear" w:color="auto" w:fill="auto"/>
            <w:vAlign w:val="center"/>
            <w:hideMark/>
          </w:tcPr>
          <w:p w:rsidR="007E6A5D" w:rsidRPr="00C94231" w:rsidRDefault="00E4725B" w:rsidP="007E6A5D">
            <w:pPr>
              <w:jc w:val="center"/>
              <w:rPr>
                <w:rFonts w:ascii="Segoe UI" w:eastAsia="Times New Roman" w:hAnsi="Segoe UI" w:cs="Segoe UI"/>
                <w:sz w:val="22"/>
                <w:lang w:eastAsia="ru-RU"/>
              </w:rPr>
            </w:pPr>
            <w:r w:rsidRPr="00C94231">
              <w:rPr>
                <w:rFonts w:ascii="Segoe UI" w:eastAsia="Times New Roman" w:hAnsi="Segoe UI" w:cs="Segoe UI"/>
                <w:sz w:val="22"/>
                <w:lang w:eastAsia="ru-RU"/>
              </w:rPr>
              <w:t>5</w:t>
            </w:r>
          </w:p>
        </w:tc>
      </w:tr>
      <w:tr w:rsidR="007E6A5D" w:rsidRPr="00840997" w:rsidTr="00F87D15">
        <w:trPr>
          <w:trHeight w:hRule="exact" w:val="321"/>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E6A5D" w:rsidRPr="00840997" w:rsidRDefault="007E6A5D" w:rsidP="007E6A5D">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7E6A5D" w:rsidRPr="00840997" w:rsidRDefault="007E6A5D" w:rsidP="007E6A5D">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41</w:t>
            </w:r>
          </w:p>
        </w:tc>
        <w:tc>
          <w:tcPr>
            <w:tcW w:w="0" w:type="auto"/>
            <w:tcBorders>
              <w:top w:val="nil"/>
              <w:left w:val="nil"/>
              <w:bottom w:val="single" w:sz="4" w:space="0" w:color="auto"/>
              <w:right w:val="single" w:sz="4" w:space="0" w:color="auto"/>
            </w:tcBorders>
            <w:shd w:val="clear" w:color="auto" w:fill="auto"/>
            <w:vAlign w:val="center"/>
            <w:hideMark/>
          </w:tcPr>
          <w:p w:rsidR="007E6A5D" w:rsidRPr="00840997" w:rsidRDefault="007E6A5D" w:rsidP="007E6A5D">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36</w:t>
            </w:r>
          </w:p>
        </w:tc>
        <w:tc>
          <w:tcPr>
            <w:tcW w:w="0" w:type="auto"/>
            <w:tcBorders>
              <w:top w:val="nil"/>
              <w:left w:val="nil"/>
              <w:bottom w:val="single" w:sz="4" w:space="0" w:color="auto"/>
              <w:right w:val="single" w:sz="4" w:space="0" w:color="auto"/>
            </w:tcBorders>
            <w:shd w:val="clear" w:color="auto" w:fill="auto"/>
            <w:vAlign w:val="center"/>
            <w:hideMark/>
          </w:tcPr>
          <w:p w:rsidR="007E6A5D" w:rsidRPr="00C94231" w:rsidRDefault="00E4725B" w:rsidP="007E6A5D">
            <w:pPr>
              <w:jc w:val="center"/>
              <w:rPr>
                <w:rFonts w:ascii="Segoe UI" w:eastAsia="Times New Roman" w:hAnsi="Segoe UI" w:cs="Segoe UI"/>
                <w:sz w:val="22"/>
                <w:lang w:eastAsia="ru-RU"/>
              </w:rPr>
            </w:pPr>
            <w:r w:rsidRPr="00C94231">
              <w:rPr>
                <w:rFonts w:ascii="Segoe UI" w:eastAsia="Times New Roman" w:hAnsi="Segoe UI" w:cs="Segoe UI"/>
                <w:sz w:val="22"/>
                <w:lang w:eastAsia="ru-RU"/>
              </w:rPr>
              <w:t>5</w:t>
            </w:r>
          </w:p>
        </w:tc>
      </w:tr>
      <w:tr w:rsidR="007E6A5D"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E6A5D" w:rsidRPr="00840997" w:rsidRDefault="007E6A5D" w:rsidP="007E6A5D">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rsidR="007E6A5D" w:rsidRPr="00840997" w:rsidRDefault="007E6A5D" w:rsidP="007E6A5D">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4</w:t>
            </w:r>
            <w:r w:rsidR="003B7BFC" w:rsidRPr="00840997">
              <w:rPr>
                <w:rFonts w:ascii="Segoe UI" w:eastAsia="Times New Roman" w:hAnsi="Segoe UI" w:cs="Segoe UI"/>
                <w:color w:val="000000"/>
                <w:sz w:val="22"/>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7E6A5D" w:rsidRPr="00840997" w:rsidRDefault="007E6A5D" w:rsidP="007E6A5D">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37</w:t>
            </w:r>
          </w:p>
        </w:tc>
        <w:tc>
          <w:tcPr>
            <w:tcW w:w="0" w:type="auto"/>
            <w:tcBorders>
              <w:top w:val="nil"/>
              <w:left w:val="nil"/>
              <w:bottom w:val="single" w:sz="4" w:space="0" w:color="auto"/>
              <w:right w:val="single" w:sz="4" w:space="0" w:color="auto"/>
            </w:tcBorders>
            <w:shd w:val="clear" w:color="auto" w:fill="auto"/>
            <w:vAlign w:val="center"/>
            <w:hideMark/>
          </w:tcPr>
          <w:p w:rsidR="007E6A5D" w:rsidRPr="00C94231" w:rsidRDefault="00E4725B" w:rsidP="007E6A5D">
            <w:pPr>
              <w:jc w:val="center"/>
              <w:rPr>
                <w:rFonts w:ascii="Segoe UI" w:eastAsia="Times New Roman" w:hAnsi="Segoe UI" w:cs="Segoe UI"/>
                <w:sz w:val="22"/>
                <w:lang w:eastAsia="ru-RU"/>
              </w:rPr>
            </w:pPr>
            <w:r w:rsidRPr="00C94231">
              <w:rPr>
                <w:rFonts w:ascii="Segoe UI" w:eastAsia="Times New Roman" w:hAnsi="Segoe UI" w:cs="Segoe UI"/>
                <w:sz w:val="22"/>
                <w:lang w:eastAsia="ru-RU"/>
              </w:rPr>
              <w:t>6</w:t>
            </w:r>
          </w:p>
        </w:tc>
      </w:tr>
      <w:tr w:rsidR="007E6A5D"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E6A5D" w:rsidRPr="00840997" w:rsidRDefault="007E6A5D" w:rsidP="007E6A5D">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5</w:t>
            </w:r>
          </w:p>
        </w:tc>
        <w:tc>
          <w:tcPr>
            <w:tcW w:w="0" w:type="auto"/>
            <w:tcBorders>
              <w:top w:val="nil"/>
              <w:left w:val="nil"/>
              <w:bottom w:val="single" w:sz="4" w:space="0" w:color="auto"/>
              <w:right w:val="single" w:sz="4" w:space="0" w:color="auto"/>
            </w:tcBorders>
            <w:shd w:val="clear" w:color="auto" w:fill="auto"/>
            <w:vAlign w:val="center"/>
            <w:hideMark/>
          </w:tcPr>
          <w:p w:rsidR="007E6A5D" w:rsidRPr="00840997" w:rsidRDefault="007E6A5D" w:rsidP="007E6A5D">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4</w:t>
            </w:r>
            <w:r w:rsidR="003B7BFC" w:rsidRPr="00840997">
              <w:rPr>
                <w:rFonts w:ascii="Segoe UI" w:eastAsia="Times New Roman" w:hAnsi="Segoe UI" w:cs="Segoe UI"/>
                <w:color w:val="000000"/>
                <w:sz w:val="22"/>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7E6A5D" w:rsidRPr="00840997" w:rsidRDefault="007E6A5D" w:rsidP="007E6A5D">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38</w:t>
            </w:r>
          </w:p>
        </w:tc>
        <w:tc>
          <w:tcPr>
            <w:tcW w:w="0" w:type="auto"/>
            <w:tcBorders>
              <w:top w:val="nil"/>
              <w:left w:val="nil"/>
              <w:bottom w:val="single" w:sz="4" w:space="0" w:color="auto"/>
              <w:right w:val="single" w:sz="4" w:space="0" w:color="auto"/>
            </w:tcBorders>
            <w:shd w:val="clear" w:color="auto" w:fill="auto"/>
            <w:vAlign w:val="center"/>
            <w:hideMark/>
          </w:tcPr>
          <w:p w:rsidR="007E6A5D" w:rsidRPr="00C94231" w:rsidRDefault="00E4725B" w:rsidP="007E6A5D">
            <w:pPr>
              <w:jc w:val="center"/>
              <w:rPr>
                <w:rFonts w:ascii="Segoe UI" w:eastAsia="Times New Roman" w:hAnsi="Segoe UI" w:cs="Segoe UI"/>
                <w:sz w:val="22"/>
                <w:lang w:eastAsia="ru-RU"/>
              </w:rPr>
            </w:pPr>
            <w:r w:rsidRPr="00C94231">
              <w:rPr>
                <w:rFonts w:ascii="Segoe UI" w:eastAsia="Times New Roman" w:hAnsi="Segoe UI" w:cs="Segoe UI"/>
                <w:sz w:val="22"/>
                <w:lang w:eastAsia="ru-RU"/>
              </w:rPr>
              <w:t>6</w:t>
            </w:r>
          </w:p>
        </w:tc>
      </w:tr>
      <w:tr w:rsidR="007E6A5D"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E6A5D" w:rsidRPr="00840997" w:rsidRDefault="007E6A5D" w:rsidP="007E6A5D">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7E6A5D" w:rsidRPr="00840997" w:rsidRDefault="007E6A5D" w:rsidP="007E6A5D">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4</w:t>
            </w:r>
            <w:r w:rsidR="003B7BFC" w:rsidRPr="00840997">
              <w:rPr>
                <w:rFonts w:ascii="Segoe UI" w:eastAsia="Times New Roman" w:hAnsi="Segoe UI" w:cs="Segoe UI"/>
                <w:color w:val="000000"/>
                <w:sz w:val="22"/>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rsidR="007E6A5D" w:rsidRPr="00840997" w:rsidRDefault="007E6A5D" w:rsidP="007E6A5D">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3</w:t>
            </w:r>
            <w:r w:rsidR="004E2542" w:rsidRPr="00840997">
              <w:rPr>
                <w:rFonts w:ascii="Segoe UI" w:eastAsia="Times New Roman" w:hAnsi="Segoe UI" w:cs="Segoe UI"/>
                <w:color w:val="000000"/>
                <w:sz w:val="22"/>
                <w:lang w:eastAsia="ru-RU"/>
              </w:rPr>
              <w:t>9</w:t>
            </w:r>
          </w:p>
        </w:tc>
        <w:tc>
          <w:tcPr>
            <w:tcW w:w="0" w:type="auto"/>
            <w:tcBorders>
              <w:top w:val="nil"/>
              <w:left w:val="nil"/>
              <w:bottom w:val="single" w:sz="4" w:space="0" w:color="auto"/>
              <w:right w:val="single" w:sz="4" w:space="0" w:color="auto"/>
            </w:tcBorders>
            <w:shd w:val="clear" w:color="auto" w:fill="auto"/>
            <w:vAlign w:val="center"/>
            <w:hideMark/>
          </w:tcPr>
          <w:p w:rsidR="007E6A5D" w:rsidRPr="00C94231" w:rsidRDefault="007E6A5D" w:rsidP="007E6A5D">
            <w:pPr>
              <w:jc w:val="center"/>
              <w:rPr>
                <w:rFonts w:ascii="Segoe UI" w:eastAsia="Times New Roman" w:hAnsi="Segoe UI" w:cs="Segoe UI"/>
                <w:sz w:val="22"/>
                <w:lang w:eastAsia="ru-RU"/>
              </w:rPr>
            </w:pPr>
            <w:r w:rsidRPr="00C94231">
              <w:rPr>
                <w:rFonts w:ascii="Segoe UI" w:eastAsia="Times New Roman" w:hAnsi="Segoe UI" w:cs="Segoe UI"/>
                <w:sz w:val="22"/>
                <w:lang w:eastAsia="ru-RU"/>
              </w:rPr>
              <w:t>7</w:t>
            </w:r>
          </w:p>
        </w:tc>
      </w:tr>
      <w:tr w:rsidR="007E6A5D"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E6A5D" w:rsidRPr="00840997" w:rsidRDefault="007E6A5D" w:rsidP="007E6A5D">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7E6A5D" w:rsidRPr="00840997" w:rsidRDefault="007E6A5D" w:rsidP="007E6A5D">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4</w:t>
            </w:r>
            <w:r w:rsidR="003B7BFC" w:rsidRPr="00840997">
              <w:rPr>
                <w:rFonts w:ascii="Segoe UI" w:eastAsia="Times New Roman" w:hAnsi="Segoe UI" w:cs="Segoe UI"/>
                <w:color w:val="000000"/>
                <w:sz w:val="22"/>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7E6A5D" w:rsidRPr="00840997" w:rsidRDefault="004E2542" w:rsidP="007E6A5D">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40</w:t>
            </w:r>
          </w:p>
        </w:tc>
        <w:tc>
          <w:tcPr>
            <w:tcW w:w="0" w:type="auto"/>
            <w:tcBorders>
              <w:top w:val="nil"/>
              <w:left w:val="nil"/>
              <w:bottom w:val="single" w:sz="4" w:space="0" w:color="auto"/>
              <w:right w:val="single" w:sz="4" w:space="0" w:color="auto"/>
            </w:tcBorders>
            <w:shd w:val="clear" w:color="auto" w:fill="auto"/>
            <w:vAlign w:val="center"/>
            <w:hideMark/>
          </w:tcPr>
          <w:p w:rsidR="007E6A5D" w:rsidRPr="00C94231" w:rsidRDefault="007E6A5D" w:rsidP="007E6A5D">
            <w:pPr>
              <w:jc w:val="center"/>
              <w:rPr>
                <w:rFonts w:ascii="Segoe UI" w:eastAsia="Times New Roman" w:hAnsi="Segoe UI" w:cs="Segoe UI"/>
                <w:sz w:val="22"/>
                <w:lang w:eastAsia="ru-RU"/>
              </w:rPr>
            </w:pPr>
            <w:r w:rsidRPr="00C94231">
              <w:rPr>
                <w:rFonts w:ascii="Segoe UI" w:eastAsia="Times New Roman" w:hAnsi="Segoe UI" w:cs="Segoe UI"/>
                <w:sz w:val="22"/>
                <w:lang w:eastAsia="ru-RU"/>
              </w:rPr>
              <w:t>7</w:t>
            </w:r>
          </w:p>
        </w:tc>
      </w:tr>
      <w:tr w:rsidR="004E2542"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49</w:t>
            </w:r>
          </w:p>
        </w:tc>
        <w:tc>
          <w:tcPr>
            <w:tcW w:w="0" w:type="auto"/>
            <w:tcBorders>
              <w:top w:val="nil"/>
              <w:left w:val="nil"/>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41</w:t>
            </w:r>
          </w:p>
        </w:tc>
        <w:tc>
          <w:tcPr>
            <w:tcW w:w="0" w:type="auto"/>
            <w:tcBorders>
              <w:top w:val="nil"/>
              <w:left w:val="nil"/>
              <w:bottom w:val="single" w:sz="4" w:space="0" w:color="auto"/>
              <w:right w:val="single" w:sz="4" w:space="0" w:color="auto"/>
            </w:tcBorders>
            <w:shd w:val="clear" w:color="auto" w:fill="auto"/>
            <w:vAlign w:val="center"/>
            <w:hideMark/>
          </w:tcPr>
          <w:p w:rsidR="004E2542" w:rsidRPr="00C94231" w:rsidRDefault="00E4725B" w:rsidP="004E2542">
            <w:pPr>
              <w:jc w:val="center"/>
              <w:rPr>
                <w:rFonts w:ascii="Segoe UI" w:eastAsia="Times New Roman" w:hAnsi="Segoe UI" w:cs="Segoe UI"/>
                <w:sz w:val="22"/>
                <w:lang w:eastAsia="ru-RU"/>
              </w:rPr>
            </w:pPr>
            <w:r w:rsidRPr="00C94231">
              <w:rPr>
                <w:rFonts w:ascii="Segoe UI" w:eastAsia="Times New Roman" w:hAnsi="Segoe UI" w:cs="Segoe UI"/>
                <w:sz w:val="22"/>
                <w:lang w:eastAsia="ru-RU"/>
              </w:rPr>
              <w:t>8</w:t>
            </w:r>
          </w:p>
        </w:tc>
      </w:tr>
      <w:tr w:rsidR="004E2542"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51</w:t>
            </w:r>
          </w:p>
        </w:tc>
        <w:tc>
          <w:tcPr>
            <w:tcW w:w="0" w:type="auto"/>
            <w:tcBorders>
              <w:top w:val="nil"/>
              <w:left w:val="nil"/>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42</w:t>
            </w:r>
          </w:p>
        </w:tc>
        <w:tc>
          <w:tcPr>
            <w:tcW w:w="0" w:type="auto"/>
            <w:tcBorders>
              <w:top w:val="nil"/>
              <w:left w:val="nil"/>
              <w:bottom w:val="single" w:sz="4" w:space="0" w:color="auto"/>
              <w:right w:val="single" w:sz="4" w:space="0" w:color="auto"/>
            </w:tcBorders>
            <w:shd w:val="clear" w:color="auto" w:fill="auto"/>
            <w:vAlign w:val="center"/>
            <w:hideMark/>
          </w:tcPr>
          <w:p w:rsidR="004E2542" w:rsidRPr="00C94231" w:rsidRDefault="00E4725B" w:rsidP="004E2542">
            <w:pPr>
              <w:jc w:val="center"/>
              <w:rPr>
                <w:rFonts w:ascii="Segoe UI" w:eastAsia="Times New Roman" w:hAnsi="Segoe UI" w:cs="Segoe UI"/>
                <w:sz w:val="22"/>
                <w:lang w:eastAsia="ru-RU"/>
              </w:rPr>
            </w:pPr>
            <w:r w:rsidRPr="00C94231">
              <w:rPr>
                <w:rFonts w:ascii="Segoe UI" w:eastAsia="Times New Roman" w:hAnsi="Segoe UI" w:cs="Segoe UI"/>
                <w:sz w:val="22"/>
                <w:lang w:eastAsia="ru-RU"/>
              </w:rPr>
              <w:t>9</w:t>
            </w:r>
          </w:p>
        </w:tc>
      </w:tr>
      <w:tr w:rsidR="004E2542"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53</w:t>
            </w:r>
          </w:p>
        </w:tc>
        <w:tc>
          <w:tcPr>
            <w:tcW w:w="0" w:type="auto"/>
            <w:tcBorders>
              <w:top w:val="nil"/>
              <w:left w:val="nil"/>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43</w:t>
            </w:r>
          </w:p>
        </w:tc>
        <w:tc>
          <w:tcPr>
            <w:tcW w:w="0" w:type="auto"/>
            <w:tcBorders>
              <w:top w:val="nil"/>
              <w:left w:val="nil"/>
              <w:bottom w:val="single" w:sz="4" w:space="0" w:color="auto"/>
              <w:right w:val="single" w:sz="4" w:space="0" w:color="auto"/>
            </w:tcBorders>
            <w:shd w:val="clear" w:color="auto" w:fill="auto"/>
            <w:vAlign w:val="center"/>
            <w:hideMark/>
          </w:tcPr>
          <w:p w:rsidR="004E2542" w:rsidRPr="00C94231" w:rsidRDefault="00E4725B" w:rsidP="004E2542">
            <w:pPr>
              <w:jc w:val="center"/>
              <w:rPr>
                <w:rFonts w:ascii="Segoe UI" w:eastAsia="Times New Roman" w:hAnsi="Segoe UI" w:cs="Segoe UI"/>
                <w:sz w:val="22"/>
                <w:lang w:eastAsia="ru-RU"/>
              </w:rPr>
            </w:pPr>
            <w:r w:rsidRPr="00C94231">
              <w:rPr>
                <w:rFonts w:ascii="Segoe UI" w:eastAsia="Times New Roman" w:hAnsi="Segoe UI" w:cs="Segoe UI"/>
                <w:sz w:val="22"/>
                <w:lang w:eastAsia="ru-RU"/>
              </w:rPr>
              <w:t>10</w:t>
            </w:r>
          </w:p>
        </w:tc>
      </w:tr>
      <w:tr w:rsidR="004E2542"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54</w:t>
            </w:r>
          </w:p>
        </w:tc>
        <w:tc>
          <w:tcPr>
            <w:tcW w:w="0" w:type="auto"/>
            <w:tcBorders>
              <w:top w:val="nil"/>
              <w:left w:val="nil"/>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44</w:t>
            </w:r>
          </w:p>
        </w:tc>
        <w:tc>
          <w:tcPr>
            <w:tcW w:w="0" w:type="auto"/>
            <w:tcBorders>
              <w:top w:val="nil"/>
              <w:left w:val="nil"/>
              <w:bottom w:val="single" w:sz="4" w:space="0" w:color="auto"/>
              <w:right w:val="single" w:sz="4" w:space="0" w:color="auto"/>
            </w:tcBorders>
            <w:shd w:val="clear" w:color="auto" w:fill="auto"/>
            <w:vAlign w:val="center"/>
            <w:hideMark/>
          </w:tcPr>
          <w:p w:rsidR="004E2542" w:rsidRPr="00C94231" w:rsidRDefault="00E4725B" w:rsidP="004E2542">
            <w:pPr>
              <w:jc w:val="center"/>
              <w:rPr>
                <w:rFonts w:ascii="Segoe UI" w:eastAsia="Times New Roman" w:hAnsi="Segoe UI" w:cs="Segoe UI"/>
                <w:sz w:val="22"/>
                <w:lang w:eastAsia="ru-RU"/>
              </w:rPr>
            </w:pPr>
            <w:r w:rsidRPr="00C94231">
              <w:rPr>
                <w:rFonts w:ascii="Segoe UI" w:eastAsia="Times New Roman" w:hAnsi="Segoe UI" w:cs="Segoe UI"/>
                <w:sz w:val="22"/>
                <w:lang w:eastAsia="ru-RU"/>
              </w:rPr>
              <w:t>10</w:t>
            </w:r>
          </w:p>
        </w:tc>
      </w:tr>
      <w:tr w:rsidR="004E2542"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55</w:t>
            </w:r>
          </w:p>
        </w:tc>
        <w:tc>
          <w:tcPr>
            <w:tcW w:w="0" w:type="auto"/>
            <w:tcBorders>
              <w:top w:val="nil"/>
              <w:left w:val="nil"/>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45</w:t>
            </w:r>
          </w:p>
        </w:tc>
        <w:tc>
          <w:tcPr>
            <w:tcW w:w="0" w:type="auto"/>
            <w:tcBorders>
              <w:top w:val="nil"/>
              <w:left w:val="nil"/>
              <w:bottom w:val="single" w:sz="4" w:space="0" w:color="auto"/>
              <w:right w:val="single" w:sz="4" w:space="0" w:color="auto"/>
            </w:tcBorders>
            <w:shd w:val="clear" w:color="auto" w:fill="auto"/>
            <w:vAlign w:val="center"/>
            <w:hideMark/>
          </w:tcPr>
          <w:p w:rsidR="004E2542" w:rsidRPr="00C94231" w:rsidRDefault="00E4725B" w:rsidP="004E2542">
            <w:pPr>
              <w:jc w:val="center"/>
              <w:rPr>
                <w:rFonts w:ascii="Segoe UI" w:eastAsia="Times New Roman" w:hAnsi="Segoe UI" w:cs="Segoe UI"/>
                <w:sz w:val="22"/>
                <w:lang w:eastAsia="ru-RU"/>
              </w:rPr>
            </w:pPr>
            <w:r w:rsidRPr="00C94231">
              <w:rPr>
                <w:rFonts w:ascii="Segoe UI" w:eastAsia="Times New Roman" w:hAnsi="Segoe UI" w:cs="Segoe UI"/>
                <w:sz w:val="22"/>
                <w:lang w:eastAsia="ru-RU"/>
              </w:rPr>
              <w:t>10</w:t>
            </w:r>
          </w:p>
        </w:tc>
      </w:tr>
      <w:tr w:rsidR="004E2542"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57</w:t>
            </w:r>
          </w:p>
        </w:tc>
        <w:tc>
          <w:tcPr>
            <w:tcW w:w="0" w:type="auto"/>
            <w:tcBorders>
              <w:top w:val="nil"/>
              <w:left w:val="nil"/>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46</w:t>
            </w:r>
          </w:p>
        </w:tc>
        <w:tc>
          <w:tcPr>
            <w:tcW w:w="0" w:type="auto"/>
            <w:tcBorders>
              <w:top w:val="nil"/>
              <w:left w:val="nil"/>
              <w:bottom w:val="single" w:sz="4" w:space="0" w:color="auto"/>
              <w:right w:val="single" w:sz="4" w:space="0" w:color="auto"/>
            </w:tcBorders>
            <w:shd w:val="clear" w:color="auto" w:fill="auto"/>
            <w:vAlign w:val="center"/>
            <w:hideMark/>
          </w:tcPr>
          <w:p w:rsidR="004E2542" w:rsidRPr="00C94231" w:rsidRDefault="00E4725B" w:rsidP="004E2542">
            <w:pPr>
              <w:jc w:val="center"/>
              <w:rPr>
                <w:rFonts w:ascii="Segoe UI" w:eastAsia="Times New Roman" w:hAnsi="Segoe UI" w:cs="Segoe UI"/>
                <w:sz w:val="22"/>
                <w:lang w:eastAsia="ru-RU"/>
              </w:rPr>
            </w:pPr>
            <w:r w:rsidRPr="00C94231">
              <w:rPr>
                <w:rFonts w:ascii="Segoe UI" w:eastAsia="Times New Roman" w:hAnsi="Segoe UI" w:cs="Segoe UI"/>
                <w:sz w:val="22"/>
                <w:lang w:eastAsia="ru-RU"/>
              </w:rPr>
              <w:t>11</w:t>
            </w:r>
          </w:p>
        </w:tc>
      </w:tr>
      <w:tr w:rsidR="004E2542"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59</w:t>
            </w:r>
          </w:p>
        </w:tc>
        <w:tc>
          <w:tcPr>
            <w:tcW w:w="0" w:type="auto"/>
            <w:tcBorders>
              <w:top w:val="nil"/>
              <w:left w:val="nil"/>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47</w:t>
            </w:r>
          </w:p>
        </w:tc>
        <w:tc>
          <w:tcPr>
            <w:tcW w:w="0" w:type="auto"/>
            <w:tcBorders>
              <w:top w:val="nil"/>
              <w:left w:val="nil"/>
              <w:bottom w:val="single" w:sz="4" w:space="0" w:color="auto"/>
              <w:right w:val="single" w:sz="4" w:space="0" w:color="auto"/>
            </w:tcBorders>
            <w:shd w:val="clear" w:color="auto" w:fill="auto"/>
            <w:vAlign w:val="center"/>
            <w:hideMark/>
          </w:tcPr>
          <w:p w:rsidR="004E2542" w:rsidRPr="00C94231" w:rsidRDefault="00E4725B" w:rsidP="004E2542">
            <w:pPr>
              <w:jc w:val="center"/>
              <w:rPr>
                <w:rFonts w:ascii="Segoe UI" w:eastAsia="Times New Roman" w:hAnsi="Segoe UI" w:cs="Segoe UI"/>
                <w:sz w:val="22"/>
                <w:lang w:eastAsia="ru-RU"/>
              </w:rPr>
            </w:pPr>
            <w:r w:rsidRPr="00C94231">
              <w:rPr>
                <w:rFonts w:ascii="Segoe UI" w:eastAsia="Times New Roman" w:hAnsi="Segoe UI" w:cs="Segoe UI"/>
                <w:sz w:val="22"/>
                <w:lang w:eastAsia="ru-RU"/>
              </w:rPr>
              <w:t>12</w:t>
            </w:r>
          </w:p>
        </w:tc>
      </w:tr>
      <w:tr w:rsidR="004E2542"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-5</w:t>
            </w:r>
          </w:p>
        </w:tc>
        <w:tc>
          <w:tcPr>
            <w:tcW w:w="0" w:type="auto"/>
            <w:tcBorders>
              <w:top w:val="nil"/>
              <w:left w:val="nil"/>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60</w:t>
            </w:r>
          </w:p>
        </w:tc>
        <w:tc>
          <w:tcPr>
            <w:tcW w:w="0" w:type="auto"/>
            <w:tcBorders>
              <w:top w:val="nil"/>
              <w:left w:val="nil"/>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48</w:t>
            </w:r>
          </w:p>
        </w:tc>
        <w:tc>
          <w:tcPr>
            <w:tcW w:w="0" w:type="auto"/>
            <w:tcBorders>
              <w:top w:val="nil"/>
              <w:left w:val="nil"/>
              <w:bottom w:val="single" w:sz="4" w:space="0" w:color="auto"/>
              <w:right w:val="single" w:sz="4" w:space="0" w:color="auto"/>
            </w:tcBorders>
            <w:shd w:val="clear" w:color="auto" w:fill="auto"/>
            <w:vAlign w:val="center"/>
            <w:hideMark/>
          </w:tcPr>
          <w:p w:rsidR="004E2542" w:rsidRPr="00C94231" w:rsidRDefault="00E4725B" w:rsidP="004E2542">
            <w:pPr>
              <w:jc w:val="center"/>
              <w:rPr>
                <w:rFonts w:ascii="Segoe UI" w:eastAsia="Times New Roman" w:hAnsi="Segoe UI" w:cs="Segoe UI"/>
                <w:sz w:val="22"/>
                <w:lang w:eastAsia="ru-RU"/>
              </w:rPr>
            </w:pPr>
            <w:r w:rsidRPr="00C94231">
              <w:rPr>
                <w:rFonts w:ascii="Segoe UI" w:eastAsia="Times New Roman" w:hAnsi="Segoe UI" w:cs="Segoe UI"/>
                <w:sz w:val="22"/>
                <w:lang w:eastAsia="ru-RU"/>
              </w:rPr>
              <w:t>12</w:t>
            </w:r>
          </w:p>
        </w:tc>
      </w:tr>
      <w:tr w:rsidR="004E2542"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62</w:t>
            </w:r>
          </w:p>
        </w:tc>
        <w:tc>
          <w:tcPr>
            <w:tcW w:w="0" w:type="auto"/>
            <w:tcBorders>
              <w:top w:val="nil"/>
              <w:left w:val="nil"/>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49</w:t>
            </w:r>
          </w:p>
        </w:tc>
        <w:tc>
          <w:tcPr>
            <w:tcW w:w="0" w:type="auto"/>
            <w:tcBorders>
              <w:top w:val="nil"/>
              <w:left w:val="nil"/>
              <w:bottom w:val="single" w:sz="4" w:space="0" w:color="auto"/>
              <w:right w:val="single" w:sz="4" w:space="0" w:color="auto"/>
            </w:tcBorders>
            <w:shd w:val="clear" w:color="auto" w:fill="auto"/>
            <w:vAlign w:val="center"/>
            <w:hideMark/>
          </w:tcPr>
          <w:p w:rsidR="004E2542" w:rsidRPr="00C94231" w:rsidRDefault="00E4725B" w:rsidP="004E2542">
            <w:pPr>
              <w:jc w:val="center"/>
              <w:rPr>
                <w:rFonts w:ascii="Segoe UI" w:eastAsia="Times New Roman" w:hAnsi="Segoe UI" w:cs="Segoe UI"/>
                <w:sz w:val="22"/>
                <w:lang w:eastAsia="ru-RU"/>
              </w:rPr>
            </w:pPr>
            <w:r w:rsidRPr="00C94231">
              <w:rPr>
                <w:rFonts w:ascii="Segoe UI" w:eastAsia="Times New Roman" w:hAnsi="Segoe UI" w:cs="Segoe UI"/>
                <w:sz w:val="22"/>
                <w:lang w:eastAsia="ru-RU"/>
              </w:rPr>
              <w:t>13</w:t>
            </w:r>
          </w:p>
        </w:tc>
      </w:tr>
      <w:tr w:rsidR="004E2542"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64</w:t>
            </w:r>
          </w:p>
        </w:tc>
        <w:tc>
          <w:tcPr>
            <w:tcW w:w="0" w:type="auto"/>
            <w:tcBorders>
              <w:top w:val="nil"/>
              <w:left w:val="nil"/>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50</w:t>
            </w:r>
          </w:p>
        </w:tc>
        <w:tc>
          <w:tcPr>
            <w:tcW w:w="0" w:type="auto"/>
            <w:tcBorders>
              <w:top w:val="nil"/>
              <w:left w:val="nil"/>
              <w:bottom w:val="single" w:sz="4" w:space="0" w:color="auto"/>
              <w:right w:val="single" w:sz="4" w:space="0" w:color="auto"/>
            </w:tcBorders>
            <w:shd w:val="clear" w:color="auto" w:fill="auto"/>
            <w:vAlign w:val="center"/>
            <w:hideMark/>
          </w:tcPr>
          <w:p w:rsidR="004E2542" w:rsidRPr="00C94231" w:rsidRDefault="004E2542" w:rsidP="004E2542">
            <w:pPr>
              <w:jc w:val="center"/>
              <w:rPr>
                <w:rFonts w:ascii="Segoe UI" w:eastAsia="Times New Roman" w:hAnsi="Segoe UI" w:cs="Segoe UI"/>
                <w:sz w:val="22"/>
                <w:lang w:eastAsia="ru-RU"/>
              </w:rPr>
            </w:pPr>
            <w:r w:rsidRPr="00C94231">
              <w:rPr>
                <w:rFonts w:ascii="Segoe UI" w:eastAsia="Times New Roman" w:hAnsi="Segoe UI" w:cs="Segoe UI"/>
                <w:sz w:val="22"/>
                <w:lang w:eastAsia="ru-RU"/>
              </w:rPr>
              <w:t>1</w:t>
            </w:r>
            <w:r w:rsidR="00E4725B" w:rsidRPr="00C94231">
              <w:rPr>
                <w:rFonts w:ascii="Segoe UI" w:eastAsia="Times New Roman" w:hAnsi="Segoe UI" w:cs="Segoe UI"/>
                <w:sz w:val="22"/>
                <w:lang w:eastAsia="ru-RU"/>
              </w:rPr>
              <w:t>4</w:t>
            </w:r>
          </w:p>
        </w:tc>
      </w:tr>
      <w:tr w:rsidR="004E2542"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-8</w:t>
            </w:r>
          </w:p>
        </w:tc>
        <w:tc>
          <w:tcPr>
            <w:tcW w:w="0" w:type="auto"/>
            <w:tcBorders>
              <w:top w:val="nil"/>
              <w:left w:val="nil"/>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65</w:t>
            </w:r>
          </w:p>
        </w:tc>
        <w:tc>
          <w:tcPr>
            <w:tcW w:w="0" w:type="auto"/>
            <w:tcBorders>
              <w:top w:val="nil"/>
              <w:left w:val="nil"/>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51</w:t>
            </w:r>
          </w:p>
        </w:tc>
        <w:tc>
          <w:tcPr>
            <w:tcW w:w="0" w:type="auto"/>
            <w:tcBorders>
              <w:top w:val="nil"/>
              <w:left w:val="nil"/>
              <w:bottom w:val="single" w:sz="4" w:space="0" w:color="auto"/>
              <w:right w:val="single" w:sz="4" w:space="0" w:color="auto"/>
            </w:tcBorders>
            <w:shd w:val="clear" w:color="auto" w:fill="auto"/>
            <w:vAlign w:val="center"/>
            <w:hideMark/>
          </w:tcPr>
          <w:p w:rsidR="004E2542" w:rsidRPr="00C94231" w:rsidRDefault="004E2542" w:rsidP="004E2542">
            <w:pPr>
              <w:jc w:val="center"/>
              <w:rPr>
                <w:rFonts w:ascii="Segoe UI" w:eastAsia="Times New Roman" w:hAnsi="Segoe UI" w:cs="Segoe UI"/>
                <w:sz w:val="22"/>
                <w:lang w:eastAsia="ru-RU"/>
              </w:rPr>
            </w:pPr>
            <w:r w:rsidRPr="00C94231">
              <w:rPr>
                <w:rFonts w:ascii="Segoe UI" w:eastAsia="Times New Roman" w:hAnsi="Segoe UI" w:cs="Segoe UI"/>
                <w:sz w:val="22"/>
                <w:lang w:eastAsia="ru-RU"/>
              </w:rPr>
              <w:t>1</w:t>
            </w:r>
            <w:r w:rsidR="00E4725B" w:rsidRPr="00C94231">
              <w:rPr>
                <w:rFonts w:ascii="Segoe UI" w:eastAsia="Times New Roman" w:hAnsi="Segoe UI" w:cs="Segoe UI"/>
                <w:sz w:val="22"/>
                <w:lang w:eastAsia="ru-RU"/>
              </w:rPr>
              <w:t>4</w:t>
            </w:r>
          </w:p>
        </w:tc>
      </w:tr>
      <w:tr w:rsidR="004E2542"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-9</w:t>
            </w:r>
          </w:p>
        </w:tc>
        <w:tc>
          <w:tcPr>
            <w:tcW w:w="0" w:type="auto"/>
            <w:tcBorders>
              <w:top w:val="nil"/>
              <w:left w:val="nil"/>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67</w:t>
            </w:r>
          </w:p>
        </w:tc>
        <w:tc>
          <w:tcPr>
            <w:tcW w:w="0" w:type="auto"/>
            <w:tcBorders>
              <w:top w:val="nil"/>
              <w:left w:val="nil"/>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52</w:t>
            </w:r>
          </w:p>
        </w:tc>
        <w:tc>
          <w:tcPr>
            <w:tcW w:w="0" w:type="auto"/>
            <w:tcBorders>
              <w:top w:val="nil"/>
              <w:left w:val="nil"/>
              <w:bottom w:val="single" w:sz="4" w:space="0" w:color="auto"/>
              <w:right w:val="single" w:sz="4" w:space="0" w:color="auto"/>
            </w:tcBorders>
            <w:shd w:val="clear" w:color="auto" w:fill="auto"/>
            <w:vAlign w:val="center"/>
            <w:hideMark/>
          </w:tcPr>
          <w:p w:rsidR="004E2542" w:rsidRPr="00C94231" w:rsidRDefault="004E2542" w:rsidP="004E2542">
            <w:pPr>
              <w:jc w:val="center"/>
              <w:rPr>
                <w:rFonts w:ascii="Segoe UI" w:eastAsia="Times New Roman" w:hAnsi="Segoe UI" w:cs="Segoe UI"/>
                <w:sz w:val="22"/>
                <w:lang w:eastAsia="ru-RU"/>
              </w:rPr>
            </w:pPr>
            <w:r w:rsidRPr="00C94231">
              <w:rPr>
                <w:rFonts w:ascii="Segoe UI" w:eastAsia="Times New Roman" w:hAnsi="Segoe UI" w:cs="Segoe UI"/>
                <w:sz w:val="22"/>
                <w:lang w:eastAsia="ru-RU"/>
              </w:rPr>
              <w:t>1</w:t>
            </w:r>
            <w:r w:rsidR="00E4725B" w:rsidRPr="00C94231">
              <w:rPr>
                <w:rFonts w:ascii="Segoe UI" w:eastAsia="Times New Roman" w:hAnsi="Segoe UI" w:cs="Segoe UI"/>
                <w:sz w:val="22"/>
                <w:lang w:eastAsia="ru-RU"/>
              </w:rPr>
              <w:t>5</w:t>
            </w:r>
          </w:p>
        </w:tc>
      </w:tr>
      <w:tr w:rsidR="004E2542"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-10</w:t>
            </w:r>
          </w:p>
        </w:tc>
        <w:tc>
          <w:tcPr>
            <w:tcW w:w="0" w:type="auto"/>
            <w:tcBorders>
              <w:top w:val="nil"/>
              <w:left w:val="nil"/>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68</w:t>
            </w:r>
          </w:p>
        </w:tc>
        <w:tc>
          <w:tcPr>
            <w:tcW w:w="0" w:type="auto"/>
            <w:tcBorders>
              <w:top w:val="nil"/>
              <w:left w:val="nil"/>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53</w:t>
            </w:r>
          </w:p>
        </w:tc>
        <w:tc>
          <w:tcPr>
            <w:tcW w:w="0" w:type="auto"/>
            <w:tcBorders>
              <w:top w:val="nil"/>
              <w:left w:val="nil"/>
              <w:bottom w:val="single" w:sz="4" w:space="0" w:color="auto"/>
              <w:right w:val="single" w:sz="4" w:space="0" w:color="auto"/>
            </w:tcBorders>
            <w:shd w:val="clear" w:color="auto" w:fill="auto"/>
            <w:vAlign w:val="center"/>
            <w:hideMark/>
          </w:tcPr>
          <w:p w:rsidR="004E2542" w:rsidRPr="00C94231" w:rsidRDefault="004E2542" w:rsidP="004E2542">
            <w:pPr>
              <w:jc w:val="center"/>
              <w:rPr>
                <w:rFonts w:ascii="Segoe UI" w:eastAsia="Times New Roman" w:hAnsi="Segoe UI" w:cs="Segoe UI"/>
                <w:sz w:val="22"/>
                <w:lang w:eastAsia="ru-RU"/>
              </w:rPr>
            </w:pPr>
            <w:r w:rsidRPr="00C94231">
              <w:rPr>
                <w:rFonts w:ascii="Segoe UI" w:eastAsia="Times New Roman" w:hAnsi="Segoe UI" w:cs="Segoe UI"/>
                <w:sz w:val="22"/>
                <w:lang w:eastAsia="ru-RU"/>
              </w:rPr>
              <w:t>1</w:t>
            </w:r>
            <w:r w:rsidR="00E4725B" w:rsidRPr="00C94231">
              <w:rPr>
                <w:rFonts w:ascii="Segoe UI" w:eastAsia="Times New Roman" w:hAnsi="Segoe UI" w:cs="Segoe UI"/>
                <w:sz w:val="22"/>
                <w:lang w:eastAsia="ru-RU"/>
              </w:rPr>
              <w:t>5</w:t>
            </w:r>
          </w:p>
        </w:tc>
      </w:tr>
      <w:tr w:rsidR="004E2542"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70</w:t>
            </w:r>
          </w:p>
        </w:tc>
        <w:tc>
          <w:tcPr>
            <w:tcW w:w="0" w:type="auto"/>
            <w:tcBorders>
              <w:top w:val="nil"/>
              <w:left w:val="nil"/>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54</w:t>
            </w:r>
          </w:p>
        </w:tc>
        <w:tc>
          <w:tcPr>
            <w:tcW w:w="0" w:type="auto"/>
            <w:tcBorders>
              <w:top w:val="nil"/>
              <w:left w:val="nil"/>
              <w:bottom w:val="single" w:sz="4" w:space="0" w:color="auto"/>
              <w:right w:val="single" w:sz="4" w:space="0" w:color="auto"/>
            </w:tcBorders>
            <w:shd w:val="clear" w:color="auto" w:fill="auto"/>
            <w:vAlign w:val="center"/>
            <w:hideMark/>
          </w:tcPr>
          <w:p w:rsidR="004E2542" w:rsidRPr="00C94231" w:rsidRDefault="004E2542" w:rsidP="004E2542">
            <w:pPr>
              <w:jc w:val="center"/>
              <w:rPr>
                <w:rFonts w:ascii="Segoe UI" w:eastAsia="Times New Roman" w:hAnsi="Segoe UI" w:cs="Segoe UI"/>
                <w:sz w:val="22"/>
                <w:lang w:eastAsia="ru-RU"/>
              </w:rPr>
            </w:pPr>
            <w:r w:rsidRPr="00C94231">
              <w:rPr>
                <w:rFonts w:ascii="Segoe UI" w:eastAsia="Times New Roman" w:hAnsi="Segoe UI" w:cs="Segoe UI"/>
                <w:sz w:val="22"/>
                <w:lang w:eastAsia="ru-RU"/>
              </w:rPr>
              <w:t>1</w:t>
            </w:r>
            <w:r w:rsidR="00E4725B" w:rsidRPr="00C94231">
              <w:rPr>
                <w:rFonts w:ascii="Segoe UI" w:eastAsia="Times New Roman" w:hAnsi="Segoe UI" w:cs="Segoe UI"/>
                <w:sz w:val="22"/>
                <w:lang w:eastAsia="ru-RU"/>
              </w:rPr>
              <w:t>6</w:t>
            </w:r>
          </w:p>
        </w:tc>
      </w:tr>
      <w:tr w:rsidR="004E2542"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-12</w:t>
            </w:r>
          </w:p>
        </w:tc>
        <w:tc>
          <w:tcPr>
            <w:tcW w:w="0" w:type="auto"/>
            <w:tcBorders>
              <w:top w:val="nil"/>
              <w:left w:val="nil"/>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72</w:t>
            </w:r>
          </w:p>
        </w:tc>
        <w:tc>
          <w:tcPr>
            <w:tcW w:w="0" w:type="auto"/>
            <w:tcBorders>
              <w:top w:val="nil"/>
              <w:left w:val="nil"/>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55</w:t>
            </w:r>
          </w:p>
        </w:tc>
        <w:tc>
          <w:tcPr>
            <w:tcW w:w="0" w:type="auto"/>
            <w:tcBorders>
              <w:top w:val="nil"/>
              <w:left w:val="nil"/>
              <w:bottom w:val="single" w:sz="4" w:space="0" w:color="auto"/>
              <w:right w:val="single" w:sz="4" w:space="0" w:color="auto"/>
            </w:tcBorders>
            <w:shd w:val="clear" w:color="auto" w:fill="auto"/>
            <w:vAlign w:val="center"/>
            <w:hideMark/>
          </w:tcPr>
          <w:p w:rsidR="004E2542" w:rsidRPr="00C94231" w:rsidRDefault="004E2542" w:rsidP="004E2542">
            <w:pPr>
              <w:jc w:val="center"/>
              <w:rPr>
                <w:rFonts w:ascii="Segoe UI" w:eastAsia="Times New Roman" w:hAnsi="Segoe UI" w:cs="Segoe UI"/>
                <w:sz w:val="22"/>
                <w:lang w:eastAsia="ru-RU"/>
              </w:rPr>
            </w:pPr>
            <w:r w:rsidRPr="00C94231">
              <w:rPr>
                <w:rFonts w:ascii="Segoe UI" w:eastAsia="Times New Roman" w:hAnsi="Segoe UI" w:cs="Segoe UI"/>
                <w:sz w:val="22"/>
                <w:lang w:eastAsia="ru-RU"/>
              </w:rPr>
              <w:t>1</w:t>
            </w:r>
            <w:r w:rsidR="00E4725B" w:rsidRPr="00C94231">
              <w:rPr>
                <w:rFonts w:ascii="Segoe UI" w:eastAsia="Times New Roman" w:hAnsi="Segoe UI" w:cs="Segoe UI"/>
                <w:sz w:val="22"/>
                <w:lang w:eastAsia="ru-RU"/>
              </w:rPr>
              <w:t>7</w:t>
            </w:r>
          </w:p>
        </w:tc>
      </w:tr>
      <w:tr w:rsidR="004E2542"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-13</w:t>
            </w:r>
          </w:p>
        </w:tc>
        <w:tc>
          <w:tcPr>
            <w:tcW w:w="0" w:type="auto"/>
            <w:tcBorders>
              <w:top w:val="nil"/>
              <w:left w:val="nil"/>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73</w:t>
            </w:r>
          </w:p>
        </w:tc>
        <w:tc>
          <w:tcPr>
            <w:tcW w:w="0" w:type="auto"/>
            <w:tcBorders>
              <w:top w:val="nil"/>
              <w:left w:val="nil"/>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56</w:t>
            </w:r>
          </w:p>
        </w:tc>
        <w:tc>
          <w:tcPr>
            <w:tcW w:w="0" w:type="auto"/>
            <w:tcBorders>
              <w:top w:val="nil"/>
              <w:left w:val="nil"/>
              <w:bottom w:val="single" w:sz="4" w:space="0" w:color="auto"/>
              <w:right w:val="single" w:sz="4" w:space="0" w:color="auto"/>
            </w:tcBorders>
            <w:shd w:val="clear" w:color="auto" w:fill="auto"/>
            <w:vAlign w:val="center"/>
            <w:hideMark/>
          </w:tcPr>
          <w:p w:rsidR="004E2542" w:rsidRPr="00C94231" w:rsidRDefault="004E2542" w:rsidP="004E2542">
            <w:pPr>
              <w:jc w:val="center"/>
              <w:rPr>
                <w:rFonts w:ascii="Segoe UI" w:eastAsia="Times New Roman" w:hAnsi="Segoe UI" w:cs="Segoe UI"/>
                <w:sz w:val="22"/>
                <w:lang w:eastAsia="ru-RU"/>
              </w:rPr>
            </w:pPr>
            <w:r w:rsidRPr="00C94231">
              <w:rPr>
                <w:rFonts w:ascii="Segoe UI" w:eastAsia="Times New Roman" w:hAnsi="Segoe UI" w:cs="Segoe UI"/>
                <w:sz w:val="22"/>
                <w:lang w:eastAsia="ru-RU"/>
              </w:rPr>
              <w:t>1</w:t>
            </w:r>
            <w:r w:rsidR="00E4725B" w:rsidRPr="00C94231">
              <w:rPr>
                <w:rFonts w:ascii="Segoe UI" w:eastAsia="Times New Roman" w:hAnsi="Segoe UI" w:cs="Segoe UI"/>
                <w:sz w:val="22"/>
                <w:lang w:eastAsia="ru-RU"/>
              </w:rPr>
              <w:t>7</w:t>
            </w:r>
          </w:p>
        </w:tc>
      </w:tr>
      <w:tr w:rsidR="004E2542"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-14</w:t>
            </w:r>
          </w:p>
        </w:tc>
        <w:tc>
          <w:tcPr>
            <w:tcW w:w="0" w:type="auto"/>
            <w:tcBorders>
              <w:top w:val="nil"/>
              <w:left w:val="nil"/>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75</w:t>
            </w:r>
          </w:p>
        </w:tc>
        <w:tc>
          <w:tcPr>
            <w:tcW w:w="0" w:type="auto"/>
            <w:tcBorders>
              <w:top w:val="nil"/>
              <w:left w:val="nil"/>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57</w:t>
            </w:r>
          </w:p>
        </w:tc>
        <w:tc>
          <w:tcPr>
            <w:tcW w:w="0" w:type="auto"/>
            <w:tcBorders>
              <w:top w:val="nil"/>
              <w:left w:val="nil"/>
              <w:bottom w:val="single" w:sz="4" w:space="0" w:color="auto"/>
              <w:right w:val="single" w:sz="4" w:space="0" w:color="auto"/>
            </w:tcBorders>
            <w:shd w:val="clear" w:color="auto" w:fill="auto"/>
            <w:vAlign w:val="center"/>
            <w:hideMark/>
          </w:tcPr>
          <w:p w:rsidR="004E2542" w:rsidRPr="00C94231" w:rsidRDefault="004E2542" w:rsidP="004E2542">
            <w:pPr>
              <w:jc w:val="center"/>
              <w:rPr>
                <w:rFonts w:ascii="Segoe UI" w:eastAsia="Times New Roman" w:hAnsi="Segoe UI" w:cs="Segoe UI"/>
                <w:sz w:val="22"/>
                <w:lang w:eastAsia="ru-RU"/>
              </w:rPr>
            </w:pPr>
            <w:r w:rsidRPr="00C94231">
              <w:rPr>
                <w:rFonts w:ascii="Segoe UI" w:eastAsia="Times New Roman" w:hAnsi="Segoe UI" w:cs="Segoe UI"/>
                <w:sz w:val="22"/>
                <w:lang w:eastAsia="ru-RU"/>
              </w:rPr>
              <w:t>1</w:t>
            </w:r>
            <w:r w:rsidR="00C94231" w:rsidRPr="00C94231">
              <w:rPr>
                <w:rFonts w:ascii="Segoe UI" w:eastAsia="Times New Roman" w:hAnsi="Segoe UI" w:cs="Segoe UI"/>
                <w:sz w:val="22"/>
                <w:lang w:eastAsia="ru-RU"/>
              </w:rPr>
              <w:t>8</w:t>
            </w:r>
          </w:p>
        </w:tc>
      </w:tr>
      <w:tr w:rsidR="004E2542"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-15</w:t>
            </w:r>
          </w:p>
        </w:tc>
        <w:tc>
          <w:tcPr>
            <w:tcW w:w="0" w:type="auto"/>
            <w:tcBorders>
              <w:top w:val="nil"/>
              <w:left w:val="nil"/>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76</w:t>
            </w:r>
          </w:p>
        </w:tc>
        <w:tc>
          <w:tcPr>
            <w:tcW w:w="0" w:type="auto"/>
            <w:tcBorders>
              <w:top w:val="nil"/>
              <w:left w:val="nil"/>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58</w:t>
            </w:r>
          </w:p>
        </w:tc>
        <w:tc>
          <w:tcPr>
            <w:tcW w:w="0" w:type="auto"/>
            <w:tcBorders>
              <w:top w:val="nil"/>
              <w:left w:val="nil"/>
              <w:bottom w:val="single" w:sz="4" w:space="0" w:color="auto"/>
              <w:right w:val="single" w:sz="4" w:space="0" w:color="auto"/>
            </w:tcBorders>
            <w:shd w:val="clear" w:color="auto" w:fill="auto"/>
            <w:vAlign w:val="center"/>
            <w:hideMark/>
          </w:tcPr>
          <w:p w:rsidR="004E2542" w:rsidRPr="00C94231" w:rsidRDefault="004E2542" w:rsidP="004E2542">
            <w:pPr>
              <w:jc w:val="center"/>
              <w:rPr>
                <w:rFonts w:ascii="Segoe UI" w:eastAsia="Times New Roman" w:hAnsi="Segoe UI" w:cs="Segoe UI"/>
                <w:sz w:val="22"/>
                <w:lang w:eastAsia="ru-RU"/>
              </w:rPr>
            </w:pPr>
            <w:r w:rsidRPr="00C94231">
              <w:rPr>
                <w:rFonts w:ascii="Segoe UI" w:eastAsia="Times New Roman" w:hAnsi="Segoe UI" w:cs="Segoe UI"/>
                <w:sz w:val="22"/>
                <w:lang w:eastAsia="ru-RU"/>
              </w:rPr>
              <w:t>1</w:t>
            </w:r>
            <w:r w:rsidR="00C94231" w:rsidRPr="00C94231">
              <w:rPr>
                <w:rFonts w:ascii="Segoe UI" w:eastAsia="Times New Roman" w:hAnsi="Segoe UI" w:cs="Segoe UI"/>
                <w:sz w:val="22"/>
                <w:lang w:eastAsia="ru-RU"/>
              </w:rPr>
              <w:t>8</w:t>
            </w:r>
          </w:p>
        </w:tc>
      </w:tr>
      <w:tr w:rsidR="004E2542"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-16</w:t>
            </w:r>
          </w:p>
        </w:tc>
        <w:tc>
          <w:tcPr>
            <w:tcW w:w="0" w:type="auto"/>
            <w:tcBorders>
              <w:top w:val="nil"/>
              <w:left w:val="nil"/>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78</w:t>
            </w:r>
          </w:p>
        </w:tc>
        <w:tc>
          <w:tcPr>
            <w:tcW w:w="0" w:type="auto"/>
            <w:tcBorders>
              <w:top w:val="nil"/>
              <w:left w:val="nil"/>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59</w:t>
            </w:r>
          </w:p>
        </w:tc>
        <w:tc>
          <w:tcPr>
            <w:tcW w:w="0" w:type="auto"/>
            <w:tcBorders>
              <w:top w:val="nil"/>
              <w:left w:val="nil"/>
              <w:bottom w:val="single" w:sz="4" w:space="0" w:color="auto"/>
              <w:right w:val="single" w:sz="4" w:space="0" w:color="auto"/>
            </w:tcBorders>
            <w:shd w:val="clear" w:color="auto" w:fill="auto"/>
            <w:vAlign w:val="center"/>
            <w:hideMark/>
          </w:tcPr>
          <w:p w:rsidR="004E2542" w:rsidRPr="00C94231" w:rsidRDefault="004E2542" w:rsidP="004E2542">
            <w:pPr>
              <w:jc w:val="center"/>
              <w:rPr>
                <w:rFonts w:ascii="Segoe UI" w:eastAsia="Times New Roman" w:hAnsi="Segoe UI" w:cs="Segoe UI"/>
                <w:sz w:val="22"/>
                <w:lang w:eastAsia="ru-RU"/>
              </w:rPr>
            </w:pPr>
            <w:r w:rsidRPr="00C94231">
              <w:rPr>
                <w:rFonts w:ascii="Segoe UI" w:eastAsia="Times New Roman" w:hAnsi="Segoe UI" w:cs="Segoe UI"/>
                <w:sz w:val="22"/>
                <w:lang w:eastAsia="ru-RU"/>
              </w:rPr>
              <w:t>1</w:t>
            </w:r>
            <w:r w:rsidR="00C94231" w:rsidRPr="00C94231">
              <w:rPr>
                <w:rFonts w:ascii="Segoe UI" w:eastAsia="Times New Roman" w:hAnsi="Segoe UI" w:cs="Segoe UI"/>
                <w:sz w:val="22"/>
                <w:lang w:eastAsia="ru-RU"/>
              </w:rPr>
              <w:t>9</w:t>
            </w:r>
          </w:p>
        </w:tc>
      </w:tr>
      <w:tr w:rsidR="004E2542"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-17</w:t>
            </w:r>
          </w:p>
        </w:tc>
        <w:tc>
          <w:tcPr>
            <w:tcW w:w="0" w:type="auto"/>
            <w:tcBorders>
              <w:top w:val="nil"/>
              <w:left w:val="nil"/>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79</w:t>
            </w:r>
          </w:p>
        </w:tc>
        <w:tc>
          <w:tcPr>
            <w:tcW w:w="0" w:type="auto"/>
            <w:tcBorders>
              <w:top w:val="nil"/>
              <w:left w:val="nil"/>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60</w:t>
            </w:r>
          </w:p>
        </w:tc>
        <w:tc>
          <w:tcPr>
            <w:tcW w:w="0" w:type="auto"/>
            <w:tcBorders>
              <w:top w:val="nil"/>
              <w:left w:val="nil"/>
              <w:bottom w:val="single" w:sz="4" w:space="0" w:color="auto"/>
              <w:right w:val="single" w:sz="4" w:space="0" w:color="auto"/>
            </w:tcBorders>
            <w:shd w:val="clear" w:color="auto" w:fill="auto"/>
            <w:vAlign w:val="center"/>
            <w:hideMark/>
          </w:tcPr>
          <w:p w:rsidR="004E2542" w:rsidRPr="00C94231" w:rsidRDefault="004E2542" w:rsidP="004E2542">
            <w:pPr>
              <w:jc w:val="center"/>
              <w:rPr>
                <w:rFonts w:ascii="Segoe UI" w:eastAsia="Times New Roman" w:hAnsi="Segoe UI" w:cs="Segoe UI"/>
                <w:sz w:val="22"/>
                <w:lang w:eastAsia="ru-RU"/>
              </w:rPr>
            </w:pPr>
            <w:r w:rsidRPr="00C94231">
              <w:rPr>
                <w:rFonts w:ascii="Segoe UI" w:eastAsia="Times New Roman" w:hAnsi="Segoe UI" w:cs="Segoe UI"/>
                <w:sz w:val="22"/>
                <w:lang w:eastAsia="ru-RU"/>
              </w:rPr>
              <w:t>1</w:t>
            </w:r>
            <w:r w:rsidR="00C94231" w:rsidRPr="00C94231">
              <w:rPr>
                <w:rFonts w:ascii="Segoe UI" w:eastAsia="Times New Roman" w:hAnsi="Segoe UI" w:cs="Segoe UI"/>
                <w:sz w:val="22"/>
                <w:lang w:eastAsia="ru-RU"/>
              </w:rPr>
              <w:t>9</w:t>
            </w:r>
          </w:p>
        </w:tc>
      </w:tr>
      <w:tr w:rsidR="004E2542"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-18</w:t>
            </w:r>
          </w:p>
        </w:tc>
        <w:tc>
          <w:tcPr>
            <w:tcW w:w="0" w:type="auto"/>
            <w:tcBorders>
              <w:top w:val="nil"/>
              <w:left w:val="nil"/>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81</w:t>
            </w:r>
          </w:p>
        </w:tc>
        <w:tc>
          <w:tcPr>
            <w:tcW w:w="0" w:type="auto"/>
            <w:tcBorders>
              <w:top w:val="nil"/>
              <w:left w:val="nil"/>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61</w:t>
            </w:r>
          </w:p>
        </w:tc>
        <w:tc>
          <w:tcPr>
            <w:tcW w:w="0" w:type="auto"/>
            <w:tcBorders>
              <w:top w:val="nil"/>
              <w:left w:val="nil"/>
              <w:bottom w:val="single" w:sz="4" w:space="0" w:color="auto"/>
              <w:right w:val="single" w:sz="4" w:space="0" w:color="auto"/>
            </w:tcBorders>
            <w:shd w:val="clear" w:color="auto" w:fill="auto"/>
            <w:vAlign w:val="center"/>
            <w:hideMark/>
          </w:tcPr>
          <w:p w:rsidR="004E2542" w:rsidRPr="00C94231" w:rsidRDefault="00C94231" w:rsidP="004E2542">
            <w:pPr>
              <w:jc w:val="center"/>
              <w:rPr>
                <w:rFonts w:ascii="Segoe UI" w:eastAsia="Times New Roman" w:hAnsi="Segoe UI" w:cs="Segoe UI"/>
                <w:sz w:val="22"/>
                <w:lang w:eastAsia="ru-RU"/>
              </w:rPr>
            </w:pPr>
            <w:r w:rsidRPr="00C94231">
              <w:rPr>
                <w:rFonts w:ascii="Segoe UI" w:eastAsia="Times New Roman" w:hAnsi="Segoe UI" w:cs="Segoe UI"/>
                <w:sz w:val="22"/>
                <w:lang w:eastAsia="ru-RU"/>
              </w:rPr>
              <w:t>20</w:t>
            </w:r>
          </w:p>
        </w:tc>
      </w:tr>
      <w:tr w:rsidR="004E2542"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-19</w:t>
            </w:r>
          </w:p>
        </w:tc>
        <w:tc>
          <w:tcPr>
            <w:tcW w:w="0" w:type="auto"/>
            <w:tcBorders>
              <w:top w:val="nil"/>
              <w:left w:val="nil"/>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83</w:t>
            </w:r>
          </w:p>
        </w:tc>
        <w:tc>
          <w:tcPr>
            <w:tcW w:w="0" w:type="auto"/>
            <w:tcBorders>
              <w:top w:val="nil"/>
              <w:left w:val="nil"/>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62</w:t>
            </w:r>
          </w:p>
        </w:tc>
        <w:tc>
          <w:tcPr>
            <w:tcW w:w="0" w:type="auto"/>
            <w:tcBorders>
              <w:top w:val="nil"/>
              <w:left w:val="nil"/>
              <w:bottom w:val="single" w:sz="4" w:space="0" w:color="auto"/>
              <w:right w:val="single" w:sz="4" w:space="0" w:color="auto"/>
            </w:tcBorders>
            <w:shd w:val="clear" w:color="auto" w:fill="auto"/>
            <w:vAlign w:val="center"/>
            <w:hideMark/>
          </w:tcPr>
          <w:p w:rsidR="004E2542" w:rsidRPr="00C94231" w:rsidRDefault="00C94231" w:rsidP="004E2542">
            <w:pPr>
              <w:jc w:val="center"/>
              <w:rPr>
                <w:rFonts w:ascii="Segoe UI" w:eastAsia="Times New Roman" w:hAnsi="Segoe UI" w:cs="Segoe UI"/>
                <w:sz w:val="22"/>
                <w:lang w:eastAsia="ru-RU"/>
              </w:rPr>
            </w:pPr>
            <w:r w:rsidRPr="00C94231">
              <w:rPr>
                <w:rFonts w:ascii="Segoe UI" w:eastAsia="Times New Roman" w:hAnsi="Segoe UI" w:cs="Segoe UI"/>
                <w:sz w:val="22"/>
                <w:lang w:eastAsia="ru-RU"/>
              </w:rPr>
              <w:t>21</w:t>
            </w:r>
          </w:p>
        </w:tc>
      </w:tr>
      <w:tr w:rsidR="004E2542"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-20</w:t>
            </w:r>
          </w:p>
        </w:tc>
        <w:tc>
          <w:tcPr>
            <w:tcW w:w="0" w:type="auto"/>
            <w:tcBorders>
              <w:top w:val="nil"/>
              <w:left w:val="nil"/>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84</w:t>
            </w:r>
          </w:p>
        </w:tc>
        <w:tc>
          <w:tcPr>
            <w:tcW w:w="0" w:type="auto"/>
            <w:tcBorders>
              <w:top w:val="nil"/>
              <w:left w:val="nil"/>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63</w:t>
            </w:r>
          </w:p>
        </w:tc>
        <w:tc>
          <w:tcPr>
            <w:tcW w:w="0" w:type="auto"/>
            <w:tcBorders>
              <w:top w:val="nil"/>
              <w:left w:val="nil"/>
              <w:bottom w:val="single" w:sz="4" w:space="0" w:color="auto"/>
              <w:right w:val="single" w:sz="4" w:space="0" w:color="auto"/>
            </w:tcBorders>
            <w:shd w:val="clear" w:color="auto" w:fill="auto"/>
            <w:vAlign w:val="center"/>
            <w:hideMark/>
          </w:tcPr>
          <w:p w:rsidR="004E2542" w:rsidRPr="00C94231" w:rsidRDefault="00C94231" w:rsidP="004E2542">
            <w:pPr>
              <w:jc w:val="center"/>
              <w:rPr>
                <w:rFonts w:ascii="Segoe UI" w:eastAsia="Times New Roman" w:hAnsi="Segoe UI" w:cs="Segoe UI"/>
                <w:sz w:val="22"/>
                <w:lang w:eastAsia="ru-RU"/>
              </w:rPr>
            </w:pPr>
            <w:r w:rsidRPr="00C94231">
              <w:rPr>
                <w:rFonts w:ascii="Segoe UI" w:eastAsia="Times New Roman" w:hAnsi="Segoe UI" w:cs="Segoe UI"/>
                <w:sz w:val="22"/>
                <w:lang w:eastAsia="ru-RU"/>
              </w:rPr>
              <w:t>21</w:t>
            </w:r>
          </w:p>
        </w:tc>
      </w:tr>
      <w:tr w:rsidR="004E2542"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-21</w:t>
            </w:r>
          </w:p>
        </w:tc>
        <w:tc>
          <w:tcPr>
            <w:tcW w:w="0" w:type="auto"/>
            <w:tcBorders>
              <w:top w:val="nil"/>
              <w:left w:val="nil"/>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86</w:t>
            </w:r>
          </w:p>
        </w:tc>
        <w:tc>
          <w:tcPr>
            <w:tcW w:w="0" w:type="auto"/>
            <w:tcBorders>
              <w:top w:val="nil"/>
              <w:left w:val="nil"/>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64</w:t>
            </w:r>
          </w:p>
        </w:tc>
        <w:tc>
          <w:tcPr>
            <w:tcW w:w="0" w:type="auto"/>
            <w:tcBorders>
              <w:top w:val="nil"/>
              <w:left w:val="nil"/>
              <w:bottom w:val="single" w:sz="4" w:space="0" w:color="auto"/>
              <w:right w:val="single" w:sz="4" w:space="0" w:color="auto"/>
            </w:tcBorders>
            <w:shd w:val="clear" w:color="auto" w:fill="auto"/>
            <w:vAlign w:val="center"/>
            <w:hideMark/>
          </w:tcPr>
          <w:p w:rsidR="004E2542" w:rsidRPr="00C94231" w:rsidRDefault="00C94231" w:rsidP="004E2542">
            <w:pPr>
              <w:jc w:val="center"/>
              <w:rPr>
                <w:rFonts w:ascii="Segoe UI" w:eastAsia="Times New Roman" w:hAnsi="Segoe UI" w:cs="Segoe UI"/>
                <w:sz w:val="22"/>
                <w:lang w:eastAsia="ru-RU"/>
              </w:rPr>
            </w:pPr>
            <w:r w:rsidRPr="00C94231">
              <w:rPr>
                <w:rFonts w:ascii="Segoe UI" w:eastAsia="Times New Roman" w:hAnsi="Segoe UI" w:cs="Segoe UI"/>
                <w:sz w:val="22"/>
                <w:lang w:eastAsia="ru-RU"/>
              </w:rPr>
              <w:t>22</w:t>
            </w:r>
          </w:p>
        </w:tc>
      </w:tr>
      <w:tr w:rsidR="004E2542"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-22</w:t>
            </w:r>
          </w:p>
        </w:tc>
        <w:tc>
          <w:tcPr>
            <w:tcW w:w="0" w:type="auto"/>
            <w:tcBorders>
              <w:top w:val="nil"/>
              <w:left w:val="nil"/>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87</w:t>
            </w:r>
          </w:p>
        </w:tc>
        <w:tc>
          <w:tcPr>
            <w:tcW w:w="0" w:type="auto"/>
            <w:tcBorders>
              <w:top w:val="nil"/>
              <w:left w:val="nil"/>
              <w:bottom w:val="single" w:sz="4" w:space="0" w:color="auto"/>
              <w:right w:val="single" w:sz="4" w:space="0" w:color="auto"/>
            </w:tcBorders>
            <w:shd w:val="clear" w:color="auto" w:fill="auto"/>
            <w:vAlign w:val="center"/>
            <w:hideMark/>
          </w:tcPr>
          <w:p w:rsidR="004E2542" w:rsidRPr="00840997" w:rsidRDefault="004E2542" w:rsidP="004E2542">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65</w:t>
            </w:r>
          </w:p>
        </w:tc>
        <w:tc>
          <w:tcPr>
            <w:tcW w:w="0" w:type="auto"/>
            <w:tcBorders>
              <w:top w:val="nil"/>
              <w:left w:val="nil"/>
              <w:bottom w:val="single" w:sz="4" w:space="0" w:color="auto"/>
              <w:right w:val="single" w:sz="4" w:space="0" w:color="auto"/>
            </w:tcBorders>
            <w:shd w:val="clear" w:color="auto" w:fill="auto"/>
            <w:vAlign w:val="center"/>
            <w:hideMark/>
          </w:tcPr>
          <w:p w:rsidR="004E2542" w:rsidRPr="00C94231" w:rsidRDefault="00C94231" w:rsidP="004E2542">
            <w:pPr>
              <w:jc w:val="center"/>
              <w:rPr>
                <w:rFonts w:ascii="Segoe UI" w:eastAsia="Times New Roman" w:hAnsi="Segoe UI" w:cs="Segoe UI"/>
                <w:sz w:val="22"/>
                <w:lang w:eastAsia="ru-RU"/>
              </w:rPr>
            </w:pPr>
            <w:r w:rsidRPr="00C94231">
              <w:rPr>
                <w:rFonts w:ascii="Segoe UI" w:eastAsia="Times New Roman" w:hAnsi="Segoe UI" w:cs="Segoe UI"/>
                <w:sz w:val="22"/>
                <w:lang w:eastAsia="ru-RU"/>
              </w:rPr>
              <w:t>22</w:t>
            </w:r>
          </w:p>
        </w:tc>
      </w:tr>
      <w:tr w:rsidR="007E6A5D"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E6A5D" w:rsidRPr="00840997" w:rsidRDefault="007E6A5D" w:rsidP="007E6A5D">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-23</w:t>
            </w:r>
          </w:p>
        </w:tc>
        <w:tc>
          <w:tcPr>
            <w:tcW w:w="0" w:type="auto"/>
            <w:tcBorders>
              <w:top w:val="nil"/>
              <w:left w:val="nil"/>
              <w:bottom w:val="single" w:sz="4" w:space="0" w:color="auto"/>
              <w:right w:val="single" w:sz="4" w:space="0" w:color="auto"/>
            </w:tcBorders>
            <w:shd w:val="clear" w:color="auto" w:fill="auto"/>
            <w:vAlign w:val="center"/>
            <w:hideMark/>
          </w:tcPr>
          <w:p w:rsidR="007E6A5D" w:rsidRPr="00840997" w:rsidRDefault="004E2542" w:rsidP="007E6A5D">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89</w:t>
            </w:r>
          </w:p>
        </w:tc>
        <w:tc>
          <w:tcPr>
            <w:tcW w:w="0" w:type="auto"/>
            <w:tcBorders>
              <w:top w:val="nil"/>
              <w:left w:val="nil"/>
              <w:bottom w:val="single" w:sz="4" w:space="0" w:color="auto"/>
              <w:right w:val="single" w:sz="4" w:space="0" w:color="auto"/>
            </w:tcBorders>
            <w:shd w:val="clear" w:color="auto" w:fill="auto"/>
            <w:vAlign w:val="center"/>
            <w:hideMark/>
          </w:tcPr>
          <w:p w:rsidR="007E6A5D" w:rsidRPr="00840997" w:rsidRDefault="004E2542" w:rsidP="007E6A5D">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66</w:t>
            </w:r>
          </w:p>
        </w:tc>
        <w:tc>
          <w:tcPr>
            <w:tcW w:w="0" w:type="auto"/>
            <w:tcBorders>
              <w:top w:val="nil"/>
              <w:left w:val="nil"/>
              <w:bottom w:val="single" w:sz="4" w:space="0" w:color="auto"/>
              <w:right w:val="single" w:sz="4" w:space="0" w:color="auto"/>
            </w:tcBorders>
            <w:shd w:val="clear" w:color="auto" w:fill="auto"/>
            <w:vAlign w:val="center"/>
            <w:hideMark/>
          </w:tcPr>
          <w:p w:rsidR="007E6A5D" w:rsidRPr="00C94231" w:rsidRDefault="00C94231" w:rsidP="007E6A5D">
            <w:pPr>
              <w:jc w:val="center"/>
              <w:rPr>
                <w:rFonts w:ascii="Segoe UI" w:eastAsia="Times New Roman" w:hAnsi="Segoe UI" w:cs="Segoe UI"/>
                <w:sz w:val="22"/>
                <w:lang w:eastAsia="ru-RU"/>
              </w:rPr>
            </w:pPr>
            <w:r w:rsidRPr="00C94231">
              <w:rPr>
                <w:rFonts w:ascii="Segoe UI" w:eastAsia="Times New Roman" w:hAnsi="Segoe UI" w:cs="Segoe UI"/>
                <w:sz w:val="22"/>
                <w:lang w:eastAsia="ru-RU"/>
              </w:rPr>
              <w:t>23</w:t>
            </w:r>
          </w:p>
        </w:tc>
      </w:tr>
      <w:tr w:rsidR="007E6A5D"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E6A5D" w:rsidRPr="00840997" w:rsidRDefault="007E6A5D" w:rsidP="007E6A5D">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-24</w:t>
            </w:r>
          </w:p>
        </w:tc>
        <w:tc>
          <w:tcPr>
            <w:tcW w:w="0" w:type="auto"/>
            <w:tcBorders>
              <w:top w:val="nil"/>
              <w:left w:val="nil"/>
              <w:bottom w:val="single" w:sz="4" w:space="0" w:color="auto"/>
              <w:right w:val="single" w:sz="4" w:space="0" w:color="auto"/>
            </w:tcBorders>
            <w:shd w:val="clear" w:color="auto" w:fill="auto"/>
            <w:vAlign w:val="center"/>
            <w:hideMark/>
          </w:tcPr>
          <w:p w:rsidR="007E6A5D" w:rsidRPr="00840997" w:rsidRDefault="004E2542" w:rsidP="007E6A5D">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90</w:t>
            </w:r>
          </w:p>
        </w:tc>
        <w:tc>
          <w:tcPr>
            <w:tcW w:w="0" w:type="auto"/>
            <w:tcBorders>
              <w:top w:val="nil"/>
              <w:left w:val="nil"/>
              <w:bottom w:val="single" w:sz="4" w:space="0" w:color="auto"/>
              <w:right w:val="single" w:sz="4" w:space="0" w:color="auto"/>
            </w:tcBorders>
            <w:shd w:val="clear" w:color="auto" w:fill="auto"/>
            <w:vAlign w:val="center"/>
            <w:hideMark/>
          </w:tcPr>
          <w:p w:rsidR="007E6A5D" w:rsidRPr="00840997" w:rsidRDefault="004E2542" w:rsidP="007E6A5D">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67</w:t>
            </w:r>
          </w:p>
        </w:tc>
        <w:tc>
          <w:tcPr>
            <w:tcW w:w="0" w:type="auto"/>
            <w:tcBorders>
              <w:top w:val="nil"/>
              <w:left w:val="nil"/>
              <w:bottom w:val="single" w:sz="4" w:space="0" w:color="auto"/>
              <w:right w:val="single" w:sz="4" w:space="0" w:color="auto"/>
            </w:tcBorders>
            <w:shd w:val="clear" w:color="auto" w:fill="auto"/>
            <w:vAlign w:val="center"/>
            <w:hideMark/>
          </w:tcPr>
          <w:p w:rsidR="007E6A5D" w:rsidRPr="00C94231" w:rsidRDefault="00C94231" w:rsidP="007E6A5D">
            <w:pPr>
              <w:jc w:val="center"/>
              <w:rPr>
                <w:rFonts w:ascii="Segoe UI" w:eastAsia="Times New Roman" w:hAnsi="Segoe UI" w:cs="Segoe UI"/>
                <w:sz w:val="22"/>
                <w:lang w:eastAsia="ru-RU"/>
              </w:rPr>
            </w:pPr>
            <w:r w:rsidRPr="00C94231">
              <w:rPr>
                <w:rFonts w:ascii="Segoe UI" w:eastAsia="Times New Roman" w:hAnsi="Segoe UI" w:cs="Segoe UI"/>
                <w:sz w:val="22"/>
                <w:lang w:eastAsia="ru-RU"/>
              </w:rPr>
              <w:t>23</w:t>
            </w:r>
          </w:p>
        </w:tc>
      </w:tr>
      <w:tr w:rsidR="007E6A5D"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E6A5D" w:rsidRPr="00840997" w:rsidRDefault="007E6A5D" w:rsidP="007E6A5D">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-25</w:t>
            </w:r>
          </w:p>
        </w:tc>
        <w:tc>
          <w:tcPr>
            <w:tcW w:w="0" w:type="auto"/>
            <w:tcBorders>
              <w:top w:val="nil"/>
              <w:left w:val="nil"/>
              <w:bottom w:val="single" w:sz="4" w:space="0" w:color="auto"/>
              <w:right w:val="single" w:sz="4" w:space="0" w:color="auto"/>
            </w:tcBorders>
            <w:shd w:val="clear" w:color="auto" w:fill="auto"/>
            <w:vAlign w:val="center"/>
            <w:hideMark/>
          </w:tcPr>
          <w:p w:rsidR="007E6A5D" w:rsidRPr="00840997" w:rsidRDefault="004E2542" w:rsidP="007E6A5D">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92</w:t>
            </w:r>
          </w:p>
        </w:tc>
        <w:tc>
          <w:tcPr>
            <w:tcW w:w="0" w:type="auto"/>
            <w:tcBorders>
              <w:top w:val="nil"/>
              <w:left w:val="nil"/>
              <w:bottom w:val="single" w:sz="4" w:space="0" w:color="auto"/>
              <w:right w:val="single" w:sz="4" w:space="0" w:color="auto"/>
            </w:tcBorders>
            <w:shd w:val="clear" w:color="auto" w:fill="auto"/>
            <w:vAlign w:val="center"/>
            <w:hideMark/>
          </w:tcPr>
          <w:p w:rsidR="007E6A5D" w:rsidRPr="00840997" w:rsidRDefault="004E2542" w:rsidP="007E6A5D">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68</w:t>
            </w:r>
          </w:p>
        </w:tc>
        <w:tc>
          <w:tcPr>
            <w:tcW w:w="0" w:type="auto"/>
            <w:tcBorders>
              <w:top w:val="nil"/>
              <w:left w:val="nil"/>
              <w:bottom w:val="single" w:sz="4" w:space="0" w:color="auto"/>
              <w:right w:val="single" w:sz="4" w:space="0" w:color="auto"/>
            </w:tcBorders>
            <w:shd w:val="clear" w:color="auto" w:fill="auto"/>
            <w:vAlign w:val="center"/>
            <w:hideMark/>
          </w:tcPr>
          <w:p w:rsidR="007E6A5D" w:rsidRPr="00C94231" w:rsidRDefault="00C94231" w:rsidP="007E6A5D">
            <w:pPr>
              <w:jc w:val="center"/>
              <w:rPr>
                <w:rFonts w:ascii="Segoe UI" w:eastAsia="Times New Roman" w:hAnsi="Segoe UI" w:cs="Segoe UI"/>
                <w:sz w:val="22"/>
                <w:lang w:eastAsia="ru-RU"/>
              </w:rPr>
            </w:pPr>
            <w:r w:rsidRPr="00C94231">
              <w:rPr>
                <w:rFonts w:ascii="Segoe UI" w:eastAsia="Times New Roman" w:hAnsi="Segoe UI" w:cs="Segoe UI"/>
                <w:sz w:val="22"/>
                <w:lang w:eastAsia="ru-RU"/>
              </w:rPr>
              <w:t>24</w:t>
            </w:r>
          </w:p>
        </w:tc>
      </w:tr>
      <w:tr w:rsidR="007E6A5D"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E6A5D" w:rsidRPr="00840997" w:rsidRDefault="007E6A5D" w:rsidP="007E6A5D">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-26</w:t>
            </w:r>
          </w:p>
        </w:tc>
        <w:tc>
          <w:tcPr>
            <w:tcW w:w="0" w:type="auto"/>
            <w:tcBorders>
              <w:top w:val="nil"/>
              <w:left w:val="nil"/>
              <w:bottom w:val="single" w:sz="4" w:space="0" w:color="auto"/>
              <w:right w:val="single" w:sz="4" w:space="0" w:color="auto"/>
            </w:tcBorders>
            <w:shd w:val="clear" w:color="auto" w:fill="auto"/>
            <w:vAlign w:val="center"/>
            <w:hideMark/>
          </w:tcPr>
          <w:p w:rsidR="007E6A5D" w:rsidRPr="00840997" w:rsidRDefault="004E2542" w:rsidP="007E6A5D">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93</w:t>
            </w:r>
          </w:p>
        </w:tc>
        <w:tc>
          <w:tcPr>
            <w:tcW w:w="0" w:type="auto"/>
            <w:tcBorders>
              <w:top w:val="nil"/>
              <w:left w:val="nil"/>
              <w:bottom w:val="single" w:sz="4" w:space="0" w:color="auto"/>
              <w:right w:val="single" w:sz="4" w:space="0" w:color="auto"/>
            </w:tcBorders>
            <w:shd w:val="clear" w:color="auto" w:fill="auto"/>
            <w:vAlign w:val="center"/>
            <w:hideMark/>
          </w:tcPr>
          <w:p w:rsidR="007E6A5D" w:rsidRPr="00840997" w:rsidRDefault="004E2542" w:rsidP="007E6A5D">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69</w:t>
            </w:r>
          </w:p>
        </w:tc>
        <w:tc>
          <w:tcPr>
            <w:tcW w:w="0" w:type="auto"/>
            <w:tcBorders>
              <w:top w:val="nil"/>
              <w:left w:val="nil"/>
              <w:bottom w:val="single" w:sz="4" w:space="0" w:color="auto"/>
              <w:right w:val="single" w:sz="4" w:space="0" w:color="auto"/>
            </w:tcBorders>
            <w:shd w:val="clear" w:color="auto" w:fill="auto"/>
            <w:vAlign w:val="center"/>
            <w:hideMark/>
          </w:tcPr>
          <w:p w:rsidR="007E6A5D" w:rsidRPr="00C94231" w:rsidRDefault="00C94231" w:rsidP="007E6A5D">
            <w:pPr>
              <w:jc w:val="center"/>
              <w:rPr>
                <w:rFonts w:ascii="Segoe UI" w:eastAsia="Times New Roman" w:hAnsi="Segoe UI" w:cs="Segoe UI"/>
                <w:sz w:val="22"/>
                <w:lang w:eastAsia="ru-RU"/>
              </w:rPr>
            </w:pPr>
            <w:r w:rsidRPr="00C94231">
              <w:rPr>
                <w:rFonts w:ascii="Segoe UI" w:eastAsia="Times New Roman" w:hAnsi="Segoe UI" w:cs="Segoe UI"/>
                <w:sz w:val="22"/>
                <w:lang w:eastAsia="ru-RU"/>
              </w:rPr>
              <w:t>24</w:t>
            </w:r>
          </w:p>
        </w:tc>
      </w:tr>
      <w:tr w:rsidR="007E6A5D"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E6A5D" w:rsidRPr="00840997" w:rsidRDefault="007E6A5D" w:rsidP="007E6A5D">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lastRenderedPageBreak/>
              <w:t>-27</w:t>
            </w:r>
          </w:p>
        </w:tc>
        <w:tc>
          <w:tcPr>
            <w:tcW w:w="0" w:type="auto"/>
            <w:tcBorders>
              <w:top w:val="nil"/>
              <w:left w:val="nil"/>
              <w:bottom w:val="single" w:sz="4" w:space="0" w:color="auto"/>
              <w:right w:val="single" w:sz="4" w:space="0" w:color="auto"/>
            </w:tcBorders>
            <w:shd w:val="clear" w:color="auto" w:fill="auto"/>
            <w:vAlign w:val="center"/>
            <w:hideMark/>
          </w:tcPr>
          <w:p w:rsidR="007E6A5D" w:rsidRPr="00840997" w:rsidRDefault="004E2542" w:rsidP="007E6A5D">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95</w:t>
            </w:r>
          </w:p>
        </w:tc>
        <w:tc>
          <w:tcPr>
            <w:tcW w:w="0" w:type="auto"/>
            <w:tcBorders>
              <w:top w:val="nil"/>
              <w:left w:val="nil"/>
              <w:bottom w:val="single" w:sz="4" w:space="0" w:color="auto"/>
              <w:right w:val="single" w:sz="4" w:space="0" w:color="auto"/>
            </w:tcBorders>
            <w:shd w:val="clear" w:color="auto" w:fill="auto"/>
            <w:vAlign w:val="center"/>
            <w:hideMark/>
          </w:tcPr>
          <w:p w:rsidR="007E6A5D" w:rsidRPr="00840997" w:rsidRDefault="004E2542" w:rsidP="007E6A5D">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70</w:t>
            </w:r>
          </w:p>
        </w:tc>
        <w:tc>
          <w:tcPr>
            <w:tcW w:w="0" w:type="auto"/>
            <w:tcBorders>
              <w:top w:val="nil"/>
              <w:left w:val="nil"/>
              <w:bottom w:val="single" w:sz="4" w:space="0" w:color="auto"/>
              <w:right w:val="single" w:sz="4" w:space="0" w:color="auto"/>
            </w:tcBorders>
            <w:shd w:val="clear" w:color="auto" w:fill="auto"/>
            <w:vAlign w:val="center"/>
            <w:hideMark/>
          </w:tcPr>
          <w:p w:rsidR="007E6A5D" w:rsidRPr="00C94231" w:rsidRDefault="00C94231" w:rsidP="007E6A5D">
            <w:pPr>
              <w:jc w:val="center"/>
              <w:rPr>
                <w:rFonts w:ascii="Segoe UI" w:eastAsia="Times New Roman" w:hAnsi="Segoe UI" w:cs="Segoe UI"/>
                <w:sz w:val="22"/>
                <w:lang w:eastAsia="ru-RU"/>
              </w:rPr>
            </w:pPr>
            <w:r w:rsidRPr="00C94231">
              <w:rPr>
                <w:rFonts w:ascii="Segoe UI" w:eastAsia="Times New Roman" w:hAnsi="Segoe UI" w:cs="Segoe UI"/>
                <w:sz w:val="22"/>
                <w:lang w:eastAsia="ru-RU"/>
              </w:rPr>
              <w:t>25</w:t>
            </w:r>
          </w:p>
        </w:tc>
      </w:tr>
    </w:tbl>
    <w:p w:rsidR="00271221" w:rsidRDefault="00271221" w:rsidP="00F87D15">
      <w:pPr>
        <w:pStyle w:val="afffffffa"/>
      </w:pPr>
      <w:bookmarkStart w:id="78" w:name="_Toc162259146"/>
      <w:bookmarkStart w:id="79" w:name="_Toc165985032"/>
      <w:r w:rsidRPr="003B7BFC">
        <w:t xml:space="preserve">Таблица </w:t>
      </w:r>
      <w:r w:rsidR="00827E3F" w:rsidRPr="003B7BFC">
        <w:rPr>
          <w:noProof/>
        </w:rPr>
        <w:fldChar w:fldCharType="begin"/>
      </w:r>
      <w:r w:rsidRPr="003B7BFC">
        <w:rPr>
          <w:noProof/>
        </w:rPr>
        <w:instrText xml:space="preserve"> SEQ Таблица \* ARABIC </w:instrText>
      </w:r>
      <w:r w:rsidR="00827E3F" w:rsidRPr="003B7BFC">
        <w:rPr>
          <w:noProof/>
        </w:rPr>
        <w:fldChar w:fldCharType="separate"/>
      </w:r>
      <w:r w:rsidR="00C83B43">
        <w:rPr>
          <w:noProof/>
        </w:rPr>
        <w:t>9</w:t>
      </w:r>
      <w:r w:rsidR="00827E3F" w:rsidRPr="003B7BFC">
        <w:rPr>
          <w:noProof/>
        </w:rPr>
        <w:fldChar w:fldCharType="end"/>
      </w:r>
      <w:r w:rsidRPr="003B7BFC">
        <w:t xml:space="preserve"> – Температурный график БМК</w:t>
      </w:r>
      <w:r>
        <w:t>-6 (ул. Пушная, 2)</w:t>
      </w:r>
    </w:p>
    <w:tbl>
      <w:tblPr>
        <w:tblW w:w="0" w:type="auto"/>
        <w:tblLook w:val="04A0"/>
      </w:tblPr>
      <w:tblGrid>
        <w:gridCol w:w="3119"/>
        <w:gridCol w:w="2907"/>
        <w:gridCol w:w="3020"/>
        <w:gridCol w:w="1375"/>
      </w:tblGrid>
      <w:tr w:rsidR="00271221" w:rsidRPr="00840997" w:rsidTr="00F87D15">
        <w:trPr>
          <w:trHeight w:hRule="exact" w:val="1015"/>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271221" w:rsidRPr="00840997" w:rsidRDefault="00271221" w:rsidP="00E235EE">
            <w:pPr>
              <w:jc w:val="center"/>
              <w:rPr>
                <w:rFonts w:ascii="Segoe UI" w:eastAsia="Times New Roman" w:hAnsi="Segoe UI" w:cs="Segoe UI"/>
                <w:b/>
                <w:bCs/>
                <w:color w:val="000000"/>
                <w:sz w:val="22"/>
                <w:lang w:eastAsia="ru-RU"/>
              </w:rPr>
            </w:pPr>
            <w:r w:rsidRPr="00840997">
              <w:rPr>
                <w:rFonts w:ascii="Segoe UI" w:eastAsia="Times New Roman" w:hAnsi="Segoe UI" w:cs="Segoe UI"/>
                <w:b/>
                <w:bCs/>
                <w:color w:val="000000"/>
                <w:sz w:val="22"/>
                <w:lang w:eastAsia="ru-RU"/>
              </w:rPr>
              <w:t>Температура наружного воздуха, ºС</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271221" w:rsidRPr="00840997" w:rsidRDefault="00271221" w:rsidP="00E235EE">
            <w:pPr>
              <w:jc w:val="center"/>
              <w:rPr>
                <w:rFonts w:ascii="Segoe UI" w:eastAsia="Times New Roman" w:hAnsi="Segoe UI" w:cs="Segoe UI"/>
                <w:b/>
                <w:bCs/>
                <w:color w:val="000000"/>
                <w:sz w:val="22"/>
                <w:lang w:eastAsia="ru-RU"/>
              </w:rPr>
            </w:pPr>
            <w:r w:rsidRPr="00840997">
              <w:rPr>
                <w:rFonts w:ascii="Segoe UI" w:eastAsia="Times New Roman" w:hAnsi="Segoe UI" w:cs="Segoe UI"/>
                <w:b/>
                <w:bCs/>
                <w:color w:val="000000"/>
                <w:sz w:val="22"/>
                <w:lang w:eastAsia="ru-RU"/>
              </w:rPr>
              <w:t>Температура в прямой линии, °С</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271221" w:rsidRPr="00840997" w:rsidRDefault="00271221" w:rsidP="00E235EE">
            <w:pPr>
              <w:jc w:val="center"/>
              <w:rPr>
                <w:rFonts w:ascii="Segoe UI" w:eastAsia="Times New Roman" w:hAnsi="Segoe UI" w:cs="Segoe UI"/>
                <w:b/>
                <w:bCs/>
                <w:color w:val="000000"/>
                <w:sz w:val="22"/>
                <w:lang w:eastAsia="ru-RU"/>
              </w:rPr>
            </w:pPr>
            <w:r w:rsidRPr="00840997">
              <w:rPr>
                <w:rFonts w:ascii="Segoe UI" w:eastAsia="Times New Roman" w:hAnsi="Segoe UI" w:cs="Segoe UI"/>
                <w:b/>
                <w:bCs/>
                <w:color w:val="000000"/>
                <w:sz w:val="22"/>
                <w:lang w:eastAsia="ru-RU"/>
              </w:rPr>
              <w:t>Температура в обратной линии, °С</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271221" w:rsidRPr="00840997" w:rsidRDefault="00271221" w:rsidP="00E235EE">
            <w:pPr>
              <w:jc w:val="center"/>
              <w:rPr>
                <w:rFonts w:ascii="Segoe UI" w:eastAsia="Times New Roman" w:hAnsi="Segoe UI" w:cs="Segoe UI"/>
                <w:b/>
                <w:bCs/>
                <w:color w:val="000000"/>
                <w:sz w:val="22"/>
                <w:lang w:eastAsia="ru-RU"/>
              </w:rPr>
            </w:pPr>
            <w:r w:rsidRPr="00840997">
              <w:rPr>
                <w:rFonts w:ascii="Segoe UI" w:eastAsia="Times New Roman" w:hAnsi="Segoe UI" w:cs="Segoe UI"/>
                <w:b/>
                <w:bCs/>
                <w:color w:val="000000"/>
                <w:sz w:val="22"/>
                <w:lang w:eastAsia="ru-RU"/>
              </w:rPr>
              <w:t>Перепад, °С</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8</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5"/>
                <w:w w:val="110"/>
                <w:sz w:val="22"/>
              </w:rPr>
              <w:t>40</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696B6B"/>
                <w:spacing w:val="-4"/>
                <w:w w:val="105"/>
                <w:sz w:val="22"/>
              </w:rPr>
              <w:t>34,5</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5,5</w:t>
            </w:r>
          </w:p>
        </w:tc>
      </w:tr>
      <w:tr w:rsidR="00715D0C" w:rsidRPr="00840997" w:rsidTr="00F87D15">
        <w:trPr>
          <w:trHeight w:hRule="exact" w:val="321"/>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7</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424244"/>
                <w:spacing w:val="-4"/>
                <w:w w:val="110"/>
                <w:sz w:val="22"/>
              </w:rPr>
              <w:t>41,8</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w w:val="105"/>
                <w:sz w:val="22"/>
              </w:rPr>
              <w:t>35,7</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6,1</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6</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w w:val="105"/>
                <w:sz w:val="22"/>
              </w:rPr>
              <w:t>43,6</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5"/>
                <w:w w:val="105"/>
                <w:sz w:val="22"/>
              </w:rPr>
              <w:t>37</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6,6</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5</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424244"/>
                <w:spacing w:val="-4"/>
                <w:w w:val="105"/>
                <w:sz w:val="22"/>
              </w:rPr>
              <w:t>45,5</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w w:val="110"/>
                <w:sz w:val="22"/>
              </w:rPr>
              <w:t>38,3</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7,2</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4</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w w:val="105"/>
                <w:sz w:val="22"/>
              </w:rPr>
              <w:t>47,2</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696B6B"/>
                <w:spacing w:val="-4"/>
                <w:sz w:val="22"/>
              </w:rPr>
              <w:t>39,</w:t>
            </w:r>
            <w:r w:rsidRPr="00840997">
              <w:rPr>
                <w:rFonts w:ascii="Segoe UI" w:hAnsi="Segoe UI" w:cs="Segoe UI"/>
                <w:color w:val="424244"/>
                <w:spacing w:val="-4"/>
                <w:sz w:val="22"/>
              </w:rPr>
              <w:t>4</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7,8</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3</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w w:val="105"/>
                <w:sz w:val="22"/>
              </w:rPr>
              <w:t>48,9</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w w:val="105"/>
                <w:sz w:val="22"/>
              </w:rPr>
              <w:t>40,5</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8,4</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sz w:val="22"/>
              </w:rPr>
              <w:t>50</w:t>
            </w:r>
            <w:r w:rsidRPr="00840997">
              <w:rPr>
                <w:rFonts w:ascii="Segoe UI" w:hAnsi="Segoe UI" w:cs="Segoe UI"/>
                <w:color w:val="7C7E80"/>
                <w:spacing w:val="-4"/>
                <w:sz w:val="22"/>
              </w:rPr>
              <w:t>,6</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w w:val="105"/>
                <w:sz w:val="22"/>
              </w:rPr>
              <w:t>41,7</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8,9</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w w:val="105"/>
                <w:sz w:val="22"/>
              </w:rPr>
              <w:t>52,3</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w w:val="105"/>
                <w:sz w:val="22"/>
              </w:rPr>
              <w:t>42,8</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9,5</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0</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w w:val="105"/>
                <w:sz w:val="22"/>
              </w:rPr>
              <w:t>54,0</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5"/>
                <w:w w:val="105"/>
                <w:sz w:val="22"/>
              </w:rPr>
              <w:t>44</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10</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w w:val="105"/>
                <w:sz w:val="22"/>
              </w:rPr>
              <w:t>55,</w:t>
            </w:r>
            <w:r>
              <w:rPr>
                <w:rFonts w:ascii="Segoe UI" w:hAnsi="Segoe UI" w:cs="Segoe UI"/>
                <w:color w:val="545656"/>
                <w:spacing w:val="-4"/>
                <w:w w:val="105"/>
                <w:sz w:val="22"/>
              </w:rPr>
              <w:t>6</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5"/>
                <w:w w:val="105"/>
                <w:sz w:val="22"/>
              </w:rPr>
              <w:t>45</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10,6</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w w:val="105"/>
                <w:sz w:val="22"/>
              </w:rPr>
              <w:t>57,2</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w w:val="105"/>
                <w:sz w:val="22"/>
              </w:rPr>
              <w:t>46,1</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11,1</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-3</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w w:val="105"/>
                <w:sz w:val="22"/>
              </w:rPr>
              <w:t>58,8</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w w:val="105"/>
                <w:sz w:val="22"/>
              </w:rPr>
              <w:t>47</w:t>
            </w:r>
            <w:r w:rsidRPr="00840997">
              <w:rPr>
                <w:rFonts w:ascii="Segoe UI" w:hAnsi="Segoe UI" w:cs="Segoe UI"/>
                <w:color w:val="7C7E80"/>
                <w:spacing w:val="-4"/>
                <w:w w:val="105"/>
                <w:sz w:val="22"/>
              </w:rPr>
              <w:t>,</w:t>
            </w:r>
            <w:r w:rsidRPr="00840997">
              <w:rPr>
                <w:rFonts w:ascii="Segoe UI" w:hAnsi="Segoe UI" w:cs="Segoe UI"/>
                <w:color w:val="424244"/>
                <w:spacing w:val="-4"/>
                <w:w w:val="105"/>
                <w:sz w:val="22"/>
              </w:rPr>
              <w:t>1</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11,7</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-4</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w w:val="110"/>
                <w:sz w:val="22"/>
              </w:rPr>
              <w:t>60,4</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w w:val="105"/>
                <w:sz w:val="22"/>
              </w:rPr>
              <w:t>48,2</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12,2</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-5</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w w:val="110"/>
                <w:sz w:val="22"/>
              </w:rPr>
              <w:t>62</w:t>
            </w:r>
            <w:r w:rsidRPr="00840997">
              <w:rPr>
                <w:rFonts w:ascii="Segoe UI" w:hAnsi="Segoe UI" w:cs="Segoe UI"/>
                <w:color w:val="7C7E80"/>
                <w:spacing w:val="-4"/>
                <w:w w:val="110"/>
                <w:sz w:val="22"/>
              </w:rPr>
              <w:t>,</w:t>
            </w:r>
            <w:r w:rsidRPr="00840997">
              <w:rPr>
                <w:rFonts w:ascii="Segoe UI" w:hAnsi="Segoe UI" w:cs="Segoe UI"/>
                <w:color w:val="545656"/>
                <w:spacing w:val="-4"/>
                <w:w w:val="110"/>
                <w:sz w:val="22"/>
              </w:rPr>
              <w:t>1</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w w:val="105"/>
                <w:sz w:val="22"/>
              </w:rPr>
              <w:t>49,3</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12,8</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-6</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w w:val="110"/>
                <w:sz w:val="22"/>
              </w:rPr>
              <w:t>63,6</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w w:val="105"/>
                <w:sz w:val="22"/>
              </w:rPr>
              <w:t>50,3</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13,3</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-7</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w w:val="105"/>
                <w:sz w:val="22"/>
              </w:rPr>
              <w:t>65</w:t>
            </w:r>
            <w:r w:rsidRPr="00840997">
              <w:rPr>
                <w:rFonts w:ascii="Segoe UI" w:hAnsi="Segoe UI" w:cs="Segoe UI"/>
                <w:color w:val="7C7E80"/>
                <w:spacing w:val="-4"/>
                <w:w w:val="105"/>
                <w:sz w:val="22"/>
              </w:rPr>
              <w:t>,2</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696B6B"/>
                <w:spacing w:val="-4"/>
                <w:w w:val="105"/>
                <w:sz w:val="22"/>
              </w:rPr>
              <w:t>51,3</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13,9</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-8</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w w:val="110"/>
                <w:sz w:val="22"/>
              </w:rPr>
              <w:t>66,7</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w w:val="105"/>
                <w:sz w:val="22"/>
              </w:rPr>
              <w:t>52,3</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14,4</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-9</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w w:val="105"/>
                <w:sz w:val="22"/>
              </w:rPr>
              <w:t>6</w:t>
            </w:r>
            <w:r w:rsidRPr="00840997">
              <w:rPr>
                <w:rFonts w:ascii="Segoe UI" w:hAnsi="Segoe UI" w:cs="Segoe UI"/>
                <w:color w:val="2F2F31"/>
                <w:spacing w:val="-4"/>
                <w:w w:val="105"/>
                <w:sz w:val="22"/>
              </w:rPr>
              <w:t>8</w:t>
            </w:r>
            <w:r w:rsidRPr="00840997">
              <w:rPr>
                <w:rFonts w:ascii="Segoe UI" w:hAnsi="Segoe UI" w:cs="Segoe UI"/>
                <w:color w:val="696B6B"/>
                <w:spacing w:val="-4"/>
                <w:w w:val="105"/>
                <w:sz w:val="22"/>
              </w:rPr>
              <w:t>,3</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w w:val="105"/>
                <w:sz w:val="22"/>
              </w:rPr>
              <w:t>53</w:t>
            </w:r>
            <w:r w:rsidRPr="00840997">
              <w:rPr>
                <w:rFonts w:ascii="Segoe UI" w:hAnsi="Segoe UI" w:cs="Segoe UI"/>
                <w:color w:val="7C7E80"/>
                <w:spacing w:val="-4"/>
                <w:w w:val="105"/>
                <w:sz w:val="22"/>
              </w:rPr>
              <w:t>,</w:t>
            </w:r>
            <w:r w:rsidRPr="00840997">
              <w:rPr>
                <w:rFonts w:ascii="Segoe UI" w:hAnsi="Segoe UI" w:cs="Segoe UI"/>
                <w:color w:val="545656"/>
                <w:spacing w:val="-4"/>
                <w:w w:val="105"/>
                <w:sz w:val="22"/>
              </w:rPr>
              <w:t>3</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15</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-10</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w w:val="105"/>
                <w:sz w:val="22"/>
              </w:rPr>
              <w:t>69,9</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w w:val="105"/>
                <w:sz w:val="22"/>
              </w:rPr>
              <w:t>54,4</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15,5</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-11</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sz w:val="22"/>
              </w:rPr>
              <w:t>71</w:t>
            </w:r>
            <w:r w:rsidRPr="00840997">
              <w:rPr>
                <w:rFonts w:ascii="Segoe UI" w:hAnsi="Segoe UI" w:cs="Segoe UI"/>
                <w:color w:val="7C7E80"/>
                <w:spacing w:val="-4"/>
                <w:sz w:val="22"/>
              </w:rPr>
              <w:t>,</w:t>
            </w:r>
            <w:r w:rsidRPr="00840997">
              <w:rPr>
                <w:rFonts w:ascii="Segoe UI" w:hAnsi="Segoe UI" w:cs="Segoe UI"/>
                <w:color w:val="545656"/>
                <w:spacing w:val="-4"/>
                <w:sz w:val="22"/>
              </w:rPr>
              <w:t>4</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w w:val="105"/>
                <w:sz w:val="22"/>
              </w:rPr>
              <w:t>55</w:t>
            </w:r>
            <w:r w:rsidRPr="00840997">
              <w:rPr>
                <w:rFonts w:ascii="Segoe UI" w:hAnsi="Segoe UI" w:cs="Segoe UI"/>
                <w:color w:val="7C7E80"/>
                <w:spacing w:val="-4"/>
                <w:w w:val="105"/>
                <w:sz w:val="22"/>
              </w:rPr>
              <w:t>,</w:t>
            </w:r>
            <w:r w:rsidRPr="00840997">
              <w:rPr>
                <w:rFonts w:ascii="Segoe UI" w:hAnsi="Segoe UI" w:cs="Segoe UI"/>
                <w:color w:val="545656"/>
                <w:spacing w:val="-4"/>
                <w:w w:val="105"/>
                <w:sz w:val="22"/>
              </w:rPr>
              <w:t>3</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16,1</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-12</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w w:val="105"/>
                <w:sz w:val="22"/>
              </w:rPr>
              <w:t>72,9</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w w:val="105"/>
                <w:sz w:val="22"/>
              </w:rPr>
              <w:t>56,3</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16,6</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-13</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sz w:val="22"/>
              </w:rPr>
              <w:t>74</w:t>
            </w:r>
            <w:r w:rsidRPr="00840997">
              <w:rPr>
                <w:rFonts w:ascii="Segoe UI" w:hAnsi="Segoe UI" w:cs="Segoe UI"/>
                <w:color w:val="7C7E80"/>
                <w:spacing w:val="-4"/>
                <w:sz w:val="22"/>
              </w:rPr>
              <w:t>,</w:t>
            </w:r>
            <w:r w:rsidRPr="00840997">
              <w:rPr>
                <w:rFonts w:ascii="Segoe UI" w:hAnsi="Segoe UI" w:cs="Segoe UI"/>
                <w:color w:val="545656"/>
                <w:spacing w:val="-4"/>
                <w:sz w:val="22"/>
              </w:rPr>
              <w:t>4</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sz w:val="22"/>
              </w:rPr>
              <w:t>57</w:t>
            </w:r>
            <w:r w:rsidRPr="00840997">
              <w:rPr>
                <w:rFonts w:ascii="Segoe UI" w:hAnsi="Segoe UI" w:cs="Segoe UI"/>
                <w:color w:val="7C7E80"/>
                <w:spacing w:val="-4"/>
                <w:sz w:val="22"/>
              </w:rPr>
              <w:t>,</w:t>
            </w:r>
            <w:r w:rsidRPr="00840997">
              <w:rPr>
                <w:rFonts w:ascii="Segoe UI" w:hAnsi="Segoe UI" w:cs="Segoe UI"/>
                <w:color w:val="545656"/>
                <w:spacing w:val="-4"/>
                <w:sz w:val="22"/>
              </w:rPr>
              <w:t>2</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17,2</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-14</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w w:val="105"/>
                <w:sz w:val="22"/>
              </w:rPr>
              <w:t>75,9</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w w:val="105"/>
                <w:sz w:val="22"/>
              </w:rPr>
              <w:t>58,2</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17,7</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-15</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w w:val="105"/>
                <w:sz w:val="22"/>
              </w:rPr>
              <w:t>77</w:t>
            </w:r>
            <w:r w:rsidRPr="00840997">
              <w:rPr>
                <w:rFonts w:ascii="Segoe UI" w:hAnsi="Segoe UI" w:cs="Segoe UI"/>
                <w:color w:val="7C7E80"/>
                <w:spacing w:val="-4"/>
                <w:w w:val="105"/>
                <w:sz w:val="22"/>
              </w:rPr>
              <w:t>,</w:t>
            </w:r>
            <w:r w:rsidRPr="00840997">
              <w:rPr>
                <w:rFonts w:ascii="Segoe UI" w:hAnsi="Segoe UI" w:cs="Segoe UI"/>
                <w:color w:val="545656"/>
                <w:spacing w:val="-4"/>
                <w:w w:val="105"/>
                <w:sz w:val="22"/>
              </w:rPr>
              <w:t>5</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w w:val="105"/>
                <w:sz w:val="22"/>
              </w:rPr>
              <w:t>59,2</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18,3</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-16</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w w:val="110"/>
                <w:sz w:val="22"/>
              </w:rPr>
              <w:t>78,9</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w w:val="105"/>
                <w:sz w:val="22"/>
              </w:rPr>
              <w:t>60,1</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18,8</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-17</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sz w:val="22"/>
              </w:rPr>
              <w:t>80</w:t>
            </w:r>
            <w:r w:rsidRPr="00840997">
              <w:rPr>
                <w:rFonts w:ascii="Segoe UI" w:hAnsi="Segoe UI" w:cs="Segoe UI"/>
                <w:color w:val="7C7E80"/>
                <w:spacing w:val="-4"/>
                <w:sz w:val="22"/>
              </w:rPr>
              <w:t>,</w:t>
            </w:r>
            <w:r w:rsidRPr="00840997">
              <w:rPr>
                <w:rFonts w:ascii="Segoe UI" w:hAnsi="Segoe UI" w:cs="Segoe UI"/>
                <w:color w:val="545656"/>
                <w:spacing w:val="-4"/>
                <w:sz w:val="22"/>
              </w:rPr>
              <w:t>4</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5"/>
                <w:sz w:val="22"/>
              </w:rPr>
              <w:t>61</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19,4</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-18</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424244"/>
                <w:spacing w:val="-4"/>
                <w:w w:val="105"/>
                <w:sz w:val="22"/>
              </w:rPr>
              <w:t>81,9</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w w:val="110"/>
                <w:sz w:val="22"/>
              </w:rPr>
              <w:t>61,9</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20</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-19</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sz w:val="22"/>
              </w:rPr>
              <w:t>83</w:t>
            </w:r>
            <w:r w:rsidRPr="00840997">
              <w:rPr>
                <w:rFonts w:ascii="Segoe UI" w:hAnsi="Segoe UI" w:cs="Segoe UI"/>
                <w:color w:val="7C7E80"/>
                <w:spacing w:val="-4"/>
                <w:sz w:val="22"/>
              </w:rPr>
              <w:t>,</w:t>
            </w:r>
            <w:r w:rsidRPr="00840997">
              <w:rPr>
                <w:rFonts w:ascii="Segoe UI" w:hAnsi="Segoe UI" w:cs="Segoe UI"/>
                <w:color w:val="545656"/>
                <w:spacing w:val="-4"/>
                <w:sz w:val="22"/>
              </w:rPr>
              <w:t>4</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w w:val="105"/>
                <w:sz w:val="22"/>
              </w:rPr>
              <w:t>62,8</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20,6</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-20</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424244"/>
                <w:spacing w:val="-4"/>
                <w:w w:val="105"/>
                <w:sz w:val="22"/>
              </w:rPr>
              <w:t>84,9</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w w:val="105"/>
                <w:sz w:val="22"/>
              </w:rPr>
              <w:t>63</w:t>
            </w:r>
            <w:r w:rsidRPr="00840997">
              <w:rPr>
                <w:rFonts w:ascii="Segoe UI" w:hAnsi="Segoe UI" w:cs="Segoe UI"/>
                <w:color w:val="7C7E80"/>
                <w:spacing w:val="-4"/>
                <w:w w:val="105"/>
                <w:sz w:val="22"/>
              </w:rPr>
              <w:t>,</w:t>
            </w:r>
            <w:r w:rsidRPr="00840997">
              <w:rPr>
                <w:rFonts w:ascii="Segoe UI" w:hAnsi="Segoe UI" w:cs="Segoe UI"/>
                <w:color w:val="424244"/>
                <w:spacing w:val="-4"/>
                <w:w w:val="105"/>
                <w:sz w:val="22"/>
              </w:rPr>
              <w:t>8</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21,1</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-21</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w w:val="105"/>
                <w:sz w:val="22"/>
              </w:rPr>
              <w:t>86</w:t>
            </w:r>
            <w:r w:rsidRPr="00840997">
              <w:rPr>
                <w:rFonts w:ascii="Segoe UI" w:hAnsi="Segoe UI" w:cs="Segoe UI"/>
                <w:color w:val="7C7E80"/>
                <w:spacing w:val="-4"/>
                <w:w w:val="105"/>
                <w:sz w:val="22"/>
              </w:rPr>
              <w:t>,3</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sz w:val="22"/>
              </w:rPr>
              <w:t>64</w:t>
            </w:r>
            <w:r w:rsidRPr="00840997">
              <w:rPr>
                <w:rFonts w:ascii="Segoe UI" w:hAnsi="Segoe UI" w:cs="Segoe UI"/>
                <w:color w:val="7C7E80"/>
                <w:spacing w:val="-4"/>
                <w:sz w:val="22"/>
              </w:rPr>
              <w:t>,</w:t>
            </w:r>
            <w:r w:rsidRPr="00840997">
              <w:rPr>
                <w:rFonts w:ascii="Segoe UI" w:hAnsi="Segoe UI" w:cs="Segoe UI"/>
                <w:color w:val="545656"/>
                <w:spacing w:val="-4"/>
                <w:sz w:val="22"/>
              </w:rPr>
              <w:t>7</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21,6</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-22</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424244"/>
                <w:spacing w:val="-4"/>
                <w:w w:val="105"/>
                <w:sz w:val="22"/>
              </w:rPr>
              <w:t>87</w:t>
            </w:r>
            <w:r w:rsidRPr="00840997">
              <w:rPr>
                <w:rFonts w:ascii="Segoe UI" w:hAnsi="Segoe UI" w:cs="Segoe UI"/>
                <w:color w:val="696B6B"/>
                <w:spacing w:val="-4"/>
                <w:w w:val="105"/>
                <w:sz w:val="22"/>
              </w:rPr>
              <w:t>,7</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696B6B"/>
                <w:spacing w:val="-4"/>
                <w:w w:val="105"/>
                <w:sz w:val="22"/>
              </w:rPr>
              <w:t>65,6</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22,1</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-23</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w w:val="105"/>
                <w:sz w:val="22"/>
              </w:rPr>
              <w:t>89,2</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w w:val="105"/>
                <w:sz w:val="22"/>
              </w:rPr>
              <w:t>66,5</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22,7</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-24</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w w:val="105"/>
                <w:sz w:val="22"/>
              </w:rPr>
              <w:t>90,6</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696B6B"/>
                <w:spacing w:val="-4"/>
                <w:sz w:val="22"/>
              </w:rPr>
              <w:t>67,</w:t>
            </w:r>
            <w:r w:rsidRPr="00840997">
              <w:rPr>
                <w:rFonts w:ascii="Segoe UI" w:hAnsi="Segoe UI" w:cs="Segoe UI"/>
                <w:color w:val="424244"/>
                <w:spacing w:val="-4"/>
                <w:sz w:val="22"/>
              </w:rPr>
              <w:t>4</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23,2</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-25</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w w:val="110"/>
                <w:sz w:val="22"/>
              </w:rPr>
              <w:t>92</w:t>
            </w:r>
            <w:r w:rsidRPr="00840997">
              <w:rPr>
                <w:rFonts w:ascii="Segoe UI" w:hAnsi="Segoe UI" w:cs="Segoe UI"/>
                <w:color w:val="7C7E80"/>
                <w:spacing w:val="-4"/>
                <w:w w:val="110"/>
                <w:sz w:val="22"/>
              </w:rPr>
              <w:t>,</w:t>
            </w:r>
            <w:r w:rsidRPr="00840997">
              <w:rPr>
                <w:rFonts w:ascii="Segoe UI" w:hAnsi="Segoe UI" w:cs="Segoe UI"/>
                <w:color w:val="545656"/>
                <w:spacing w:val="-4"/>
                <w:w w:val="110"/>
                <w:sz w:val="22"/>
              </w:rPr>
              <w:t>1</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696B6B"/>
                <w:spacing w:val="-4"/>
                <w:w w:val="105"/>
                <w:sz w:val="22"/>
              </w:rPr>
              <w:t>68,3</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23,8</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-26</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w w:val="105"/>
                <w:sz w:val="22"/>
              </w:rPr>
              <w:t>93,5</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4"/>
                <w:w w:val="110"/>
                <w:sz w:val="22"/>
              </w:rPr>
              <w:t>69</w:t>
            </w:r>
            <w:r w:rsidRPr="00840997">
              <w:rPr>
                <w:rFonts w:ascii="Segoe UI" w:hAnsi="Segoe UI" w:cs="Segoe UI"/>
                <w:color w:val="7C7E80"/>
                <w:spacing w:val="-4"/>
                <w:w w:val="110"/>
                <w:sz w:val="22"/>
              </w:rPr>
              <w:t>,</w:t>
            </w:r>
            <w:r w:rsidRPr="00840997">
              <w:rPr>
                <w:rFonts w:ascii="Segoe UI" w:hAnsi="Segoe UI" w:cs="Segoe UI"/>
                <w:color w:val="545656"/>
                <w:spacing w:val="-4"/>
                <w:w w:val="110"/>
                <w:sz w:val="22"/>
              </w:rPr>
              <w:t>1</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24,4</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-27</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5"/>
                <w:w w:val="110"/>
                <w:sz w:val="22"/>
              </w:rPr>
              <w:t>95</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45656"/>
                <w:spacing w:val="-5"/>
                <w:w w:val="110"/>
                <w:sz w:val="22"/>
              </w:rPr>
              <w:t>70</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25</w:t>
            </w:r>
          </w:p>
        </w:tc>
      </w:tr>
    </w:tbl>
    <w:p w:rsidR="00271221" w:rsidRDefault="00D10626" w:rsidP="00F87D15">
      <w:pPr>
        <w:pStyle w:val="afffffffa"/>
      </w:pPr>
      <w:r w:rsidRPr="003B7BFC">
        <w:t xml:space="preserve">Таблица </w:t>
      </w:r>
      <w:r w:rsidR="00827E3F" w:rsidRPr="003B7BFC">
        <w:rPr>
          <w:noProof/>
        </w:rPr>
        <w:fldChar w:fldCharType="begin"/>
      </w:r>
      <w:r w:rsidRPr="003B7BFC">
        <w:rPr>
          <w:noProof/>
        </w:rPr>
        <w:instrText xml:space="preserve"> SEQ Таблица \* ARABIC </w:instrText>
      </w:r>
      <w:r w:rsidR="00827E3F" w:rsidRPr="003B7BFC">
        <w:rPr>
          <w:noProof/>
        </w:rPr>
        <w:fldChar w:fldCharType="separate"/>
      </w:r>
      <w:r w:rsidR="00C83B43">
        <w:rPr>
          <w:noProof/>
        </w:rPr>
        <w:t>10</w:t>
      </w:r>
      <w:r w:rsidR="00827E3F" w:rsidRPr="003B7BFC">
        <w:rPr>
          <w:noProof/>
        </w:rPr>
        <w:fldChar w:fldCharType="end"/>
      </w:r>
      <w:r w:rsidRPr="003B7BFC">
        <w:t xml:space="preserve"> – Температурный график БМК</w:t>
      </w:r>
      <w:r>
        <w:t>-</w:t>
      </w:r>
      <w:r w:rsidR="00E4725B">
        <w:t>2</w:t>
      </w:r>
      <w:r>
        <w:t xml:space="preserve"> (ул. Заводская, 5а</w:t>
      </w:r>
      <w:r w:rsidR="00E4725B">
        <w:t>)</w:t>
      </w:r>
    </w:p>
    <w:tbl>
      <w:tblPr>
        <w:tblW w:w="0" w:type="auto"/>
        <w:tblLook w:val="04A0"/>
      </w:tblPr>
      <w:tblGrid>
        <w:gridCol w:w="3119"/>
        <w:gridCol w:w="2907"/>
        <w:gridCol w:w="3020"/>
        <w:gridCol w:w="1375"/>
      </w:tblGrid>
      <w:tr w:rsidR="00D10626" w:rsidRPr="00840997" w:rsidTr="00F87D15">
        <w:trPr>
          <w:trHeight w:hRule="exact" w:val="1015"/>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D10626" w:rsidRPr="00840997" w:rsidRDefault="00D10626" w:rsidP="00E235EE">
            <w:pPr>
              <w:jc w:val="center"/>
              <w:rPr>
                <w:rFonts w:ascii="Segoe UI" w:eastAsia="Times New Roman" w:hAnsi="Segoe UI" w:cs="Segoe UI"/>
                <w:b/>
                <w:bCs/>
                <w:sz w:val="22"/>
                <w:lang w:eastAsia="ru-RU"/>
              </w:rPr>
            </w:pPr>
            <w:r w:rsidRPr="00840997">
              <w:rPr>
                <w:rFonts w:ascii="Segoe UI" w:eastAsia="Times New Roman" w:hAnsi="Segoe UI" w:cs="Segoe UI"/>
                <w:b/>
                <w:bCs/>
                <w:sz w:val="22"/>
                <w:lang w:eastAsia="ru-RU"/>
              </w:rPr>
              <w:lastRenderedPageBreak/>
              <w:t>Температура наружного воздуха, ºС</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D10626" w:rsidRPr="00840997" w:rsidRDefault="00D10626" w:rsidP="00E235EE">
            <w:pPr>
              <w:jc w:val="center"/>
              <w:rPr>
                <w:rFonts w:ascii="Segoe UI" w:eastAsia="Times New Roman" w:hAnsi="Segoe UI" w:cs="Segoe UI"/>
                <w:b/>
                <w:bCs/>
                <w:sz w:val="22"/>
                <w:lang w:eastAsia="ru-RU"/>
              </w:rPr>
            </w:pPr>
            <w:r w:rsidRPr="00840997">
              <w:rPr>
                <w:rFonts w:ascii="Segoe UI" w:eastAsia="Times New Roman" w:hAnsi="Segoe UI" w:cs="Segoe UI"/>
                <w:b/>
                <w:bCs/>
                <w:sz w:val="22"/>
                <w:lang w:eastAsia="ru-RU"/>
              </w:rPr>
              <w:t>Температура в прямой линии, °С</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D10626" w:rsidRPr="00840997" w:rsidRDefault="00D10626" w:rsidP="00E235EE">
            <w:pPr>
              <w:jc w:val="center"/>
              <w:rPr>
                <w:rFonts w:ascii="Segoe UI" w:eastAsia="Times New Roman" w:hAnsi="Segoe UI" w:cs="Segoe UI"/>
                <w:b/>
                <w:bCs/>
                <w:sz w:val="22"/>
                <w:lang w:eastAsia="ru-RU"/>
              </w:rPr>
            </w:pPr>
            <w:r w:rsidRPr="00840997">
              <w:rPr>
                <w:rFonts w:ascii="Segoe UI" w:eastAsia="Times New Roman" w:hAnsi="Segoe UI" w:cs="Segoe UI"/>
                <w:b/>
                <w:bCs/>
                <w:sz w:val="22"/>
                <w:lang w:eastAsia="ru-RU"/>
              </w:rPr>
              <w:t>Температура в обратной линии, °С</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D10626" w:rsidRPr="00E4725B" w:rsidRDefault="00D10626" w:rsidP="00E235EE">
            <w:pPr>
              <w:jc w:val="center"/>
              <w:rPr>
                <w:rFonts w:ascii="Segoe UI" w:eastAsia="Times New Roman" w:hAnsi="Segoe UI" w:cs="Segoe UI"/>
                <w:b/>
                <w:bCs/>
                <w:sz w:val="22"/>
                <w:lang w:eastAsia="ru-RU"/>
              </w:rPr>
            </w:pPr>
            <w:r w:rsidRPr="00E4725B">
              <w:rPr>
                <w:rFonts w:ascii="Segoe UI" w:eastAsia="Times New Roman" w:hAnsi="Segoe UI" w:cs="Segoe UI"/>
                <w:b/>
                <w:bCs/>
                <w:sz w:val="22"/>
                <w:lang w:eastAsia="ru-RU"/>
              </w:rPr>
              <w:t>Перепад, °С</w:t>
            </w:r>
          </w:p>
        </w:tc>
      </w:tr>
      <w:tr w:rsidR="00840997"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840997" w:rsidRDefault="00D10626" w:rsidP="00D10626">
            <w:pPr>
              <w:jc w:val="center"/>
              <w:rPr>
                <w:rFonts w:ascii="Segoe UI" w:eastAsia="Times New Roman" w:hAnsi="Segoe UI" w:cs="Segoe UI"/>
                <w:sz w:val="22"/>
                <w:lang w:eastAsia="ru-RU"/>
              </w:rPr>
            </w:pPr>
            <w:r w:rsidRPr="00840997">
              <w:rPr>
                <w:rFonts w:ascii="Segoe UI" w:eastAsia="Times New Roman" w:hAnsi="Segoe UI" w:cs="Segoe UI"/>
                <w:sz w:val="22"/>
                <w:lang w:eastAsia="ru-RU"/>
              </w:rPr>
              <w:t>8</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10"/>
                <w:sz w:val="22"/>
              </w:rPr>
              <w:t>70</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10"/>
                <w:sz w:val="22"/>
              </w:rPr>
              <w:t>62</w:t>
            </w:r>
          </w:p>
        </w:tc>
        <w:tc>
          <w:tcPr>
            <w:tcW w:w="0" w:type="auto"/>
            <w:tcBorders>
              <w:top w:val="nil"/>
              <w:left w:val="nil"/>
              <w:bottom w:val="single" w:sz="4" w:space="0" w:color="auto"/>
              <w:right w:val="single" w:sz="4" w:space="0" w:color="auto"/>
            </w:tcBorders>
            <w:shd w:val="clear" w:color="auto" w:fill="auto"/>
            <w:hideMark/>
          </w:tcPr>
          <w:p w:rsidR="00D10626" w:rsidRPr="00E4725B" w:rsidRDefault="00E4725B" w:rsidP="00D10626">
            <w:pPr>
              <w:jc w:val="center"/>
              <w:rPr>
                <w:rFonts w:ascii="Segoe UI" w:eastAsia="Times New Roman" w:hAnsi="Segoe UI" w:cs="Segoe UI"/>
                <w:sz w:val="22"/>
                <w:lang w:eastAsia="ru-RU"/>
              </w:rPr>
            </w:pPr>
            <w:r w:rsidRPr="00E4725B">
              <w:rPr>
                <w:rFonts w:ascii="Segoe UI" w:hAnsi="Segoe UI" w:cs="Segoe UI"/>
                <w:spacing w:val="-5"/>
                <w:w w:val="110"/>
                <w:sz w:val="22"/>
              </w:rPr>
              <w:t>8</w:t>
            </w:r>
          </w:p>
        </w:tc>
      </w:tr>
      <w:tr w:rsidR="00840997" w:rsidRPr="00840997" w:rsidTr="00F87D15">
        <w:trPr>
          <w:trHeight w:hRule="exact" w:val="321"/>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840997" w:rsidRDefault="00D10626" w:rsidP="00D10626">
            <w:pPr>
              <w:jc w:val="center"/>
              <w:rPr>
                <w:rFonts w:ascii="Segoe UI" w:eastAsia="Times New Roman" w:hAnsi="Segoe UI" w:cs="Segoe UI"/>
                <w:sz w:val="22"/>
                <w:lang w:eastAsia="ru-RU"/>
              </w:rPr>
            </w:pPr>
            <w:r w:rsidRPr="00840997">
              <w:rPr>
                <w:rFonts w:ascii="Segoe UI" w:eastAsia="Times New Roman" w:hAnsi="Segoe UI" w:cs="Segoe UI"/>
                <w:sz w:val="22"/>
                <w:lang w:eastAsia="ru-RU"/>
              </w:rPr>
              <w:t>7</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05"/>
                <w:sz w:val="22"/>
              </w:rPr>
              <w:t>70</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05"/>
                <w:sz w:val="22"/>
              </w:rPr>
              <w:t>61</w:t>
            </w:r>
          </w:p>
        </w:tc>
        <w:tc>
          <w:tcPr>
            <w:tcW w:w="0" w:type="auto"/>
            <w:tcBorders>
              <w:top w:val="nil"/>
              <w:left w:val="nil"/>
              <w:bottom w:val="single" w:sz="4" w:space="0" w:color="auto"/>
              <w:right w:val="single" w:sz="4" w:space="0" w:color="auto"/>
            </w:tcBorders>
            <w:shd w:val="clear" w:color="auto" w:fill="auto"/>
            <w:hideMark/>
          </w:tcPr>
          <w:p w:rsidR="00D10626" w:rsidRPr="00E4725B" w:rsidRDefault="00E4725B" w:rsidP="00D10626">
            <w:pPr>
              <w:jc w:val="center"/>
              <w:rPr>
                <w:rFonts w:ascii="Segoe UI" w:eastAsia="Times New Roman" w:hAnsi="Segoe UI" w:cs="Segoe UI"/>
                <w:sz w:val="22"/>
                <w:lang w:eastAsia="ru-RU"/>
              </w:rPr>
            </w:pPr>
            <w:r w:rsidRPr="00E4725B">
              <w:rPr>
                <w:rFonts w:ascii="Segoe UI" w:hAnsi="Segoe UI" w:cs="Segoe UI"/>
                <w:spacing w:val="-5"/>
                <w:w w:val="105"/>
                <w:sz w:val="22"/>
              </w:rPr>
              <w:t>9</w:t>
            </w:r>
          </w:p>
        </w:tc>
      </w:tr>
      <w:tr w:rsidR="00840997"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840997" w:rsidRDefault="00D10626" w:rsidP="00D10626">
            <w:pPr>
              <w:jc w:val="center"/>
              <w:rPr>
                <w:rFonts w:ascii="Segoe UI" w:eastAsia="Times New Roman" w:hAnsi="Segoe UI" w:cs="Segoe UI"/>
                <w:sz w:val="22"/>
                <w:lang w:eastAsia="ru-RU"/>
              </w:rPr>
            </w:pPr>
            <w:r w:rsidRPr="00840997">
              <w:rPr>
                <w:rFonts w:ascii="Segoe UI" w:eastAsia="Times New Roman" w:hAnsi="Segoe UI" w:cs="Segoe UI"/>
                <w:sz w:val="22"/>
                <w:lang w:eastAsia="ru-RU"/>
              </w:rPr>
              <w:t>6</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10"/>
                <w:sz w:val="22"/>
              </w:rPr>
              <w:t>70</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10"/>
                <w:sz w:val="22"/>
              </w:rPr>
              <w:t>61</w:t>
            </w:r>
          </w:p>
        </w:tc>
        <w:tc>
          <w:tcPr>
            <w:tcW w:w="0" w:type="auto"/>
            <w:tcBorders>
              <w:top w:val="nil"/>
              <w:left w:val="nil"/>
              <w:bottom w:val="single" w:sz="4" w:space="0" w:color="auto"/>
              <w:right w:val="single" w:sz="4" w:space="0" w:color="auto"/>
            </w:tcBorders>
            <w:shd w:val="clear" w:color="auto" w:fill="auto"/>
            <w:hideMark/>
          </w:tcPr>
          <w:p w:rsidR="00D10626" w:rsidRPr="00E4725B" w:rsidRDefault="00E4725B" w:rsidP="00D10626">
            <w:pPr>
              <w:jc w:val="center"/>
              <w:rPr>
                <w:rFonts w:ascii="Segoe UI" w:eastAsia="Times New Roman" w:hAnsi="Segoe UI" w:cs="Segoe UI"/>
                <w:sz w:val="22"/>
                <w:lang w:eastAsia="ru-RU"/>
              </w:rPr>
            </w:pPr>
            <w:r w:rsidRPr="00E4725B">
              <w:rPr>
                <w:rFonts w:ascii="Segoe UI" w:hAnsi="Segoe UI" w:cs="Segoe UI"/>
                <w:spacing w:val="-5"/>
                <w:w w:val="110"/>
                <w:sz w:val="22"/>
              </w:rPr>
              <w:t>9</w:t>
            </w:r>
          </w:p>
        </w:tc>
      </w:tr>
      <w:tr w:rsidR="00840997"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840997" w:rsidRDefault="00D10626" w:rsidP="00D10626">
            <w:pPr>
              <w:jc w:val="center"/>
              <w:rPr>
                <w:rFonts w:ascii="Segoe UI" w:eastAsia="Times New Roman" w:hAnsi="Segoe UI" w:cs="Segoe UI"/>
                <w:sz w:val="22"/>
                <w:lang w:eastAsia="ru-RU"/>
              </w:rPr>
            </w:pPr>
            <w:r w:rsidRPr="00840997">
              <w:rPr>
                <w:rFonts w:ascii="Segoe UI" w:eastAsia="Times New Roman" w:hAnsi="Segoe UI" w:cs="Segoe UI"/>
                <w:sz w:val="22"/>
                <w:lang w:eastAsia="ru-RU"/>
              </w:rPr>
              <w:t>5</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05"/>
                <w:sz w:val="22"/>
              </w:rPr>
              <w:t>70</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05"/>
                <w:sz w:val="22"/>
              </w:rPr>
              <w:t>60</w:t>
            </w:r>
          </w:p>
        </w:tc>
        <w:tc>
          <w:tcPr>
            <w:tcW w:w="0" w:type="auto"/>
            <w:tcBorders>
              <w:top w:val="nil"/>
              <w:left w:val="nil"/>
              <w:bottom w:val="single" w:sz="4" w:space="0" w:color="auto"/>
              <w:right w:val="single" w:sz="4" w:space="0" w:color="auto"/>
            </w:tcBorders>
            <w:shd w:val="clear" w:color="auto" w:fill="auto"/>
            <w:hideMark/>
          </w:tcPr>
          <w:p w:rsidR="00D10626" w:rsidRPr="00E4725B" w:rsidRDefault="00E4725B" w:rsidP="00D10626">
            <w:pPr>
              <w:jc w:val="center"/>
              <w:rPr>
                <w:rFonts w:ascii="Segoe UI" w:eastAsia="Times New Roman" w:hAnsi="Segoe UI" w:cs="Segoe UI"/>
                <w:sz w:val="22"/>
                <w:lang w:eastAsia="ru-RU"/>
              </w:rPr>
            </w:pPr>
            <w:r w:rsidRPr="00E4725B">
              <w:rPr>
                <w:rFonts w:ascii="Segoe UI" w:hAnsi="Segoe UI" w:cs="Segoe UI"/>
                <w:spacing w:val="-5"/>
                <w:w w:val="105"/>
                <w:sz w:val="22"/>
              </w:rPr>
              <w:t>10</w:t>
            </w:r>
          </w:p>
        </w:tc>
      </w:tr>
      <w:tr w:rsidR="00840997"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840997" w:rsidRDefault="00D10626" w:rsidP="00D10626">
            <w:pPr>
              <w:jc w:val="center"/>
              <w:rPr>
                <w:rFonts w:ascii="Segoe UI" w:eastAsia="Times New Roman" w:hAnsi="Segoe UI" w:cs="Segoe UI"/>
                <w:sz w:val="22"/>
                <w:lang w:eastAsia="ru-RU"/>
              </w:rPr>
            </w:pPr>
            <w:r w:rsidRPr="00840997">
              <w:rPr>
                <w:rFonts w:ascii="Segoe UI" w:eastAsia="Times New Roman" w:hAnsi="Segoe UI" w:cs="Segoe UI"/>
                <w:sz w:val="22"/>
                <w:lang w:eastAsia="ru-RU"/>
              </w:rPr>
              <w:t>4</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10"/>
                <w:sz w:val="22"/>
              </w:rPr>
              <w:t>70</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10"/>
                <w:sz w:val="22"/>
              </w:rPr>
              <w:t>60</w:t>
            </w:r>
          </w:p>
        </w:tc>
        <w:tc>
          <w:tcPr>
            <w:tcW w:w="0" w:type="auto"/>
            <w:tcBorders>
              <w:top w:val="nil"/>
              <w:left w:val="nil"/>
              <w:bottom w:val="single" w:sz="4" w:space="0" w:color="auto"/>
              <w:right w:val="single" w:sz="4" w:space="0" w:color="auto"/>
            </w:tcBorders>
            <w:shd w:val="clear" w:color="auto" w:fill="auto"/>
            <w:hideMark/>
          </w:tcPr>
          <w:p w:rsidR="00D10626" w:rsidRPr="00E4725B" w:rsidRDefault="00E4725B" w:rsidP="00D10626">
            <w:pPr>
              <w:jc w:val="center"/>
              <w:rPr>
                <w:rFonts w:ascii="Segoe UI" w:eastAsia="Times New Roman" w:hAnsi="Segoe UI" w:cs="Segoe UI"/>
                <w:sz w:val="22"/>
                <w:lang w:eastAsia="ru-RU"/>
              </w:rPr>
            </w:pPr>
            <w:r w:rsidRPr="00E4725B">
              <w:rPr>
                <w:rFonts w:ascii="Segoe UI" w:hAnsi="Segoe UI" w:cs="Segoe UI"/>
                <w:spacing w:val="-5"/>
                <w:w w:val="110"/>
                <w:sz w:val="22"/>
              </w:rPr>
              <w:t>10</w:t>
            </w:r>
          </w:p>
        </w:tc>
      </w:tr>
      <w:tr w:rsidR="00840997"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840997" w:rsidRDefault="00D10626" w:rsidP="00D10626">
            <w:pPr>
              <w:jc w:val="center"/>
              <w:rPr>
                <w:rFonts w:ascii="Segoe UI" w:eastAsia="Times New Roman" w:hAnsi="Segoe UI" w:cs="Segoe UI"/>
                <w:sz w:val="22"/>
                <w:lang w:eastAsia="ru-RU"/>
              </w:rPr>
            </w:pPr>
            <w:r w:rsidRPr="00840997">
              <w:rPr>
                <w:rFonts w:ascii="Segoe UI" w:eastAsia="Times New Roman" w:hAnsi="Segoe UI" w:cs="Segoe UI"/>
                <w:sz w:val="22"/>
                <w:lang w:eastAsia="ru-RU"/>
              </w:rPr>
              <w:t>3</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05"/>
                <w:sz w:val="22"/>
              </w:rPr>
              <w:t>70</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05"/>
                <w:sz w:val="22"/>
              </w:rPr>
              <w:t>60</w:t>
            </w:r>
          </w:p>
        </w:tc>
        <w:tc>
          <w:tcPr>
            <w:tcW w:w="0" w:type="auto"/>
            <w:tcBorders>
              <w:top w:val="nil"/>
              <w:left w:val="nil"/>
              <w:bottom w:val="single" w:sz="4" w:space="0" w:color="auto"/>
              <w:right w:val="single" w:sz="4" w:space="0" w:color="auto"/>
            </w:tcBorders>
            <w:shd w:val="clear" w:color="auto" w:fill="auto"/>
            <w:hideMark/>
          </w:tcPr>
          <w:p w:rsidR="00D10626" w:rsidRPr="00E4725B" w:rsidRDefault="00E4725B" w:rsidP="00D10626">
            <w:pPr>
              <w:jc w:val="center"/>
              <w:rPr>
                <w:rFonts w:ascii="Segoe UI" w:eastAsia="Times New Roman" w:hAnsi="Segoe UI" w:cs="Segoe UI"/>
                <w:sz w:val="22"/>
                <w:lang w:eastAsia="ru-RU"/>
              </w:rPr>
            </w:pPr>
            <w:r w:rsidRPr="00E4725B">
              <w:rPr>
                <w:rFonts w:ascii="Segoe UI" w:hAnsi="Segoe UI" w:cs="Segoe UI"/>
                <w:spacing w:val="-5"/>
                <w:w w:val="105"/>
                <w:sz w:val="22"/>
              </w:rPr>
              <w:t>10</w:t>
            </w:r>
          </w:p>
        </w:tc>
      </w:tr>
      <w:tr w:rsidR="00840997"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840997" w:rsidRDefault="00D10626" w:rsidP="00D10626">
            <w:pPr>
              <w:jc w:val="center"/>
              <w:rPr>
                <w:rFonts w:ascii="Segoe UI" w:eastAsia="Times New Roman" w:hAnsi="Segoe UI" w:cs="Segoe UI"/>
                <w:sz w:val="22"/>
                <w:lang w:eastAsia="ru-RU"/>
              </w:rPr>
            </w:pPr>
            <w:r w:rsidRPr="00840997">
              <w:rPr>
                <w:rFonts w:ascii="Segoe UI" w:eastAsia="Times New Roman" w:hAnsi="Segoe UI" w:cs="Segoe UI"/>
                <w:sz w:val="22"/>
                <w:lang w:eastAsia="ru-RU"/>
              </w:rPr>
              <w:t>2</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10"/>
                <w:sz w:val="22"/>
              </w:rPr>
              <w:t>70</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10"/>
                <w:sz w:val="22"/>
              </w:rPr>
              <w:t>59</w:t>
            </w:r>
          </w:p>
        </w:tc>
        <w:tc>
          <w:tcPr>
            <w:tcW w:w="0" w:type="auto"/>
            <w:tcBorders>
              <w:top w:val="nil"/>
              <w:left w:val="nil"/>
              <w:bottom w:val="single" w:sz="4" w:space="0" w:color="auto"/>
              <w:right w:val="single" w:sz="4" w:space="0" w:color="auto"/>
            </w:tcBorders>
            <w:shd w:val="clear" w:color="auto" w:fill="auto"/>
            <w:hideMark/>
          </w:tcPr>
          <w:p w:rsidR="00D10626" w:rsidRPr="00E4725B" w:rsidRDefault="00E4725B" w:rsidP="00D10626">
            <w:pPr>
              <w:jc w:val="center"/>
              <w:rPr>
                <w:rFonts w:ascii="Segoe UI" w:eastAsia="Times New Roman" w:hAnsi="Segoe UI" w:cs="Segoe UI"/>
                <w:sz w:val="22"/>
                <w:lang w:eastAsia="ru-RU"/>
              </w:rPr>
            </w:pPr>
            <w:r w:rsidRPr="00E4725B">
              <w:rPr>
                <w:rFonts w:ascii="Segoe UI" w:hAnsi="Segoe UI" w:cs="Segoe UI"/>
                <w:spacing w:val="-5"/>
                <w:w w:val="110"/>
                <w:sz w:val="22"/>
              </w:rPr>
              <w:t>11</w:t>
            </w:r>
          </w:p>
        </w:tc>
      </w:tr>
      <w:tr w:rsidR="00840997"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840997" w:rsidRDefault="00D10626" w:rsidP="00D10626">
            <w:pPr>
              <w:jc w:val="center"/>
              <w:rPr>
                <w:rFonts w:ascii="Segoe UI" w:eastAsia="Times New Roman" w:hAnsi="Segoe UI" w:cs="Segoe UI"/>
                <w:sz w:val="22"/>
                <w:lang w:eastAsia="ru-RU"/>
              </w:rPr>
            </w:pPr>
            <w:r w:rsidRPr="00840997">
              <w:rPr>
                <w:rFonts w:ascii="Segoe UI" w:eastAsia="Times New Roman" w:hAnsi="Segoe UI" w:cs="Segoe UI"/>
                <w:sz w:val="22"/>
                <w:lang w:eastAsia="ru-RU"/>
              </w:rPr>
              <w:t>1</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05"/>
                <w:sz w:val="22"/>
              </w:rPr>
              <w:t>70</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05"/>
                <w:sz w:val="22"/>
              </w:rPr>
              <w:t>59</w:t>
            </w:r>
          </w:p>
        </w:tc>
        <w:tc>
          <w:tcPr>
            <w:tcW w:w="0" w:type="auto"/>
            <w:tcBorders>
              <w:top w:val="nil"/>
              <w:left w:val="nil"/>
              <w:bottom w:val="single" w:sz="4" w:space="0" w:color="auto"/>
              <w:right w:val="single" w:sz="4" w:space="0" w:color="auto"/>
            </w:tcBorders>
            <w:shd w:val="clear" w:color="auto" w:fill="auto"/>
            <w:hideMark/>
          </w:tcPr>
          <w:p w:rsidR="00D10626" w:rsidRPr="00E4725B" w:rsidRDefault="00E4725B" w:rsidP="00D10626">
            <w:pPr>
              <w:jc w:val="center"/>
              <w:rPr>
                <w:rFonts w:ascii="Segoe UI" w:eastAsia="Times New Roman" w:hAnsi="Segoe UI" w:cs="Segoe UI"/>
                <w:sz w:val="22"/>
                <w:lang w:eastAsia="ru-RU"/>
              </w:rPr>
            </w:pPr>
            <w:r w:rsidRPr="00E4725B">
              <w:rPr>
                <w:rFonts w:ascii="Segoe UI" w:hAnsi="Segoe UI" w:cs="Segoe UI"/>
                <w:spacing w:val="-5"/>
                <w:w w:val="105"/>
                <w:sz w:val="22"/>
              </w:rPr>
              <w:t>11</w:t>
            </w:r>
          </w:p>
        </w:tc>
      </w:tr>
      <w:tr w:rsidR="00840997"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840997" w:rsidRDefault="00D10626" w:rsidP="00D10626">
            <w:pPr>
              <w:jc w:val="center"/>
              <w:rPr>
                <w:rFonts w:ascii="Segoe UI" w:eastAsia="Times New Roman" w:hAnsi="Segoe UI" w:cs="Segoe UI"/>
                <w:sz w:val="22"/>
                <w:lang w:eastAsia="ru-RU"/>
              </w:rPr>
            </w:pPr>
            <w:r w:rsidRPr="00840997">
              <w:rPr>
                <w:rFonts w:ascii="Segoe UI" w:eastAsia="Times New Roman" w:hAnsi="Segoe UI" w:cs="Segoe UI"/>
                <w:sz w:val="22"/>
                <w:lang w:eastAsia="ru-RU"/>
              </w:rPr>
              <w:t>0</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05"/>
                <w:sz w:val="22"/>
              </w:rPr>
              <w:t>70</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05"/>
                <w:sz w:val="22"/>
              </w:rPr>
              <w:t>58</w:t>
            </w:r>
          </w:p>
        </w:tc>
        <w:tc>
          <w:tcPr>
            <w:tcW w:w="0" w:type="auto"/>
            <w:tcBorders>
              <w:top w:val="nil"/>
              <w:left w:val="nil"/>
              <w:bottom w:val="single" w:sz="4" w:space="0" w:color="auto"/>
              <w:right w:val="single" w:sz="4" w:space="0" w:color="auto"/>
            </w:tcBorders>
            <w:shd w:val="clear" w:color="auto" w:fill="auto"/>
            <w:hideMark/>
          </w:tcPr>
          <w:p w:rsidR="00D10626" w:rsidRPr="00E4725B" w:rsidRDefault="00E4725B" w:rsidP="00D10626">
            <w:pPr>
              <w:jc w:val="center"/>
              <w:rPr>
                <w:rFonts w:ascii="Segoe UI" w:eastAsia="Times New Roman" w:hAnsi="Segoe UI" w:cs="Segoe UI"/>
                <w:sz w:val="22"/>
                <w:lang w:eastAsia="ru-RU"/>
              </w:rPr>
            </w:pPr>
            <w:r w:rsidRPr="00E4725B">
              <w:rPr>
                <w:rFonts w:ascii="Segoe UI" w:hAnsi="Segoe UI" w:cs="Segoe UI"/>
                <w:spacing w:val="-5"/>
                <w:w w:val="105"/>
                <w:sz w:val="22"/>
              </w:rPr>
              <w:t>12</w:t>
            </w:r>
          </w:p>
        </w:tc>
      </w:tr>
      <w:tr w:rsidR="00840997"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840997" w:rsidRDefault="00D10626" w:rsidP="00D10626">
            <w:pPr>
              <w:jc w:val="center"/>
              <w:rPr>
                <w:rFonts w:ascii="Segoe UI" w:eastAsia="Times New Roman" w:hAnsi="Segoe UI" w:cs="Segoe UI"/>
                <w:sz w:val="22"/>
                <w:lang w:eastAsia="ru-RU"/>
              </w:rPr>
            </w:pPr>
            <w:r w:rsidRPr="00840997">
              <w:rPr>
                <w:rFonts w:ascii="Segoe UI" w:eastAsia="Times New Roman" w:hAnsi="Segoe UI" w:cs="Segoe UI"/>
                <w:sz w:val="22"/>
                <w:lang w:eastAsia="ru-RU"/>
              </w:rPr>
              <w:t>-1</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sz w:val="22"/>
              </w:rPr>
              <w:t>70</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10"/>
                <w:sz w:val="22"/>
              </w:rPr>
              <w:t>57</w:t>
            </w:r>
          </w:p>
        </w:tc>
        <w:tc>
          <w:tcPr>
            <w:tcW w:w="0" w:type="auto"/>
            <w:tcBorders>
              <w:top w:val="nil"/>
              <w:left w:val="nil"/>
              <w:bottom w:val="single" w:sz="4" w:space="0" w:color="auto"/>
              <w:right w:val="single" w:sz="4" w:space="0" w:color="auto"/>
            </w:tcBorders>
            <w:shd w:val="clear" w:color="auto" w:fill="auto"/>
            <w:hideMark/>
          </w:tcPr>
          <w:p w:rsidR="00D10626" w:rsidRPr="00E4725B" w:rsidRDefault="00E4725B" w:rsidP="00D10626">
            <w:pPr>
              <w:jc w:val="center"/>
              <w:rPr>
                <w:rFonts w:ascii="Segoe UI" w:eastAsia="Times New Roman" w:hAnsi="Segoe UI" w:cs="Segoe UI"/>
                <w:sz w:val="22"/>
                <w:lang w:eastAsia="ru-RU"/>
              </w:rPr>
            </w:pPr>
            <w:r w:rsidRPr="00E4725B">
              <w:rPr>
                <w:rFonts w:ascii="Segoe UI" w:hAnsi="Segoe UI" w:cs="Segoe UI"/>
                <w:spacing w:val="-5"/>
                <w:sz w:val="22"/>
              </w:rPr>
              <w:t>13</w:t>
            </w:r>
          </w:p>
        </w:tc>
      </w:tr>
      <w:tr w:rsidR="00840997"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840997" w:rsidRDefault="00D10626" w:rsidP="00D10626">
            <w:pPr>
              <w:jc w:val="center"/>
              <w:rPr>
                <w:rFonts w:ascii="Segoe UI" w:eastAsia="Times New Roman" w:hAnsi="Segoe UI" w:cs="Segoe UI"/>
                <w:sz w:val="22"/>
                <w:lang w:eastAsia="ru-RU"/>
              </w:rPr>
            </w:pPr>
            <w:r w:rsidRPr="00840997">
              <w:rPr>
                <w:rFonts w:ascii="Segoe UI" w:eastAsia="Times New Roman" w:hAnsi="Segoe UI" w:cs="Segoe UI"/>
                <w:sz w:val="22"/>
                <w:lang w:eastAsia="ru-RU"/>
              </w:rPr>
              <w:t>-2</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05"/>
                <w:sz w:val="22"/>
              </w:rPr>
              <w:t>70</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05"/>
                <w:sz w:val="22"/>
              </w:rPr>
              <w:t>56</w:t>
            </w:r>
          </w:p>
        </w:tc>
        <w:tc>
          <w:tcPr>
            <w:tcW w:w="0" w:type="auto"/>
            <w:tcBorders>
              <w:top w:val="nil"/>
              <w:left w:val="nil"/>
              <w:bottom w:val="single" w:sz="4" w:space="0" w:color="auto"/>
              <w:right w:val="single" w:sz="4" w:space="0" w:color="auto"/>
            </w:tcBorders>
            <w:shd w:val="clear" w:color="auto" w:fill="auto"/>
            <w:hideMark/>
          </w:tcPr>
          <w:p w:rsidR="00D10626" w:rsidRPr="00E4725B" w:rsidRDefault="00E4725B" w:rsidP="00D10626">
            <w:pPr>
              <w:jc w:val="center"/>
              <w:rPr>
                <w:rFonts w:ascii="Segoe UI" w:eastAsia="Times New Roman" w:hAnsi="Segoe UI" w:cs="Segoe UI"/>
                <w:sz w:val="22"/>
                <w:lang w:eastAsia="ru-RU"/>
              </w:rPr>
            </w:pPr>
            <w:r w:rsidRPr="00E4725B">
              <w:rPr>
                <w:rFonts w:ascii="Segoe UI" w:hAnsi="Segoe UI" w:cs="Segoe UI"/>
                <w:spacing w:val="-5"/>
                <w:w w:val="105"/>
                <w:sz w:val="22"/>
              </w:rPr>
              <w:t>14</w:t>
            </w:r>
          </w:p>
        </w:tc>
      </w:tr>
      <w:tr w:rsidR="00840997"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840997" w:rsidRDefault="00D10626" w:rsidP="00D10626">
            <w:pPr>
              <w:jc w:val="center"/>
              <w:rPr>
                <w:rFonts w:ascii="Segoe UI" w:eastAsia="Times New Roman" w:hAnsi="Segoe UI" w:cs="Segoe UI"/>
                <w:sz w:val="22"/>
                <w:lang w:eastAsia="ru-RU"/>
              </w:rPr>
            </w:pPr>
            <w:r w:rsidRPr="00840997">
              <w:rPr>
                <w:rFonts w:ascii="Segoe UI" w:eastAsia="Times New Roman" w:hAnsi="Segoe UI" w:cs="Segoe UI"/>
                <w:sz w:val="22"/>
                <w:lang w:eastAsia="ru-RU"/>
              </w:rPr>
              <w:t>-3</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sz w:val="22"/>
              </w:rPr>
              <w:t>70</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05"/>
                <w:sz w:val="22"/>
              </w:rPr>
              <w:t>55</w:t>
            </w:r>
          </w:p>
        </w:tc>
        <w:tc>
          <w:tcPr>
            <w:tcW w:w="0" w:type="auto"/>
            <w:tcBorders>
              <w:top w:val="nil"/>
              <w:left w:val="nil"/>
              <w:bottom w:val="single" w:sz="4" w:space="0" w:color="auto"/>
              <w:right w:val="single" w:sz="4" w:space="0" w:color="auto"/>
            </w:tcBorders>
            <w:shd w:val="clear" w:color="auto" w:fill="auto"/>
            <w:hideMark/>
          </w:tcPr>
          <w:p w:rsidR="00D10626" w:rsidRPr="00E4725B" w:rsidRDefault="00E4725B" w:rsidP="00D10626">
            <w:pPr>
              <w:jc w:val="center"/>
              <w:rPr>
                <w:rFonts w:ascii="Segoe UI" w:eastAsia="Times New Roman" w:hAnsi="Segoe UI" w:cs="Segoe UI"/>
                <w:sz w:val="22"/>
                <w:lang w:eastAsia="ru-RU"/>
              </w:rPr>
            </w:pPr>
            <w:r w:rsidRPr="00E4725B">
              <w:rPr>
                <w:rFonts w:ascii="Segoe UI" w:hAnsi="Segoe UI" w:cs="Segoe UI"/>
                <w:spacing w:val="-5"/>
                <w:sz w:val="22"/>
              </w:rPr>
              <w:t>15</w:t>
            </w:r>
          </w:p>
        </w:tc>
      </w:tr>
      <w:tr w:rsidR="00840997"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840997" w:rsidRDefault="00D10626" w:rsidP="00D10626">
            <w:pPr>
              <w:jc w:val="center"/>
              <w:rPr>
                <w:rFonts w:ascii="Segoe UI" w:eastAsia="Times New Roman" w:hAnsi="Segoe UI" w:cs="Segoe UI"/>
                <w:sz w:val="22"/>
                <w:lang w:eastAsia="ru-RU"/>
              </w:rPr>
            </w:pPr>
            <w:r w:rsidRPr="00840997">
              <w:rPr>
                <w:rFonts w:ascii="Segoe UI" w:eastAsia="Times New Roman" w:hAnsi="Segoe UI" w:cs="Segoe UI"/>
                <w:sz w:val="22"/>
                <w:lang w:eastAsia="ru-RU"/>
              </w:rPr>
              <w:t>-4</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10"/>
                <w:sz w:val="22"/>
              </w:rPr>
              <w:t>70</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10"/>
                <w:sz w:val="22"/>
              </w:rPr>
              <w:t>54</w:t>
            </w:r>
          </w:p>
        </w:tc>
        <w:tc>
          <w:tcPr>
            <w:tcW w:w="0" w:type="auto"/>
            <w:tcBorders>
              <w:top w:val="nil"/>
              <w:left w:val="nil"/>
              <w:bottom w:val="single" w:sz="4" w:space="0" w:color="auto"/>
              <w:right w:val="single" w:sz="4" w:space="0" w:color="auto"/>
            </w:tcBorders>
            <w:shd w:val="clear" w:color="auto" w:fill="auto"/>
            <w:hideMark/>
          </w:tcPr>
          <w:p w:rsidR="00D10626" w:rsidRPr="00E4725B" w:rsidRDefault="00E4725B" w:rsidP="00D10626">
            <w:pPr>
              <w:jc w:val="center"/>
              <w:rPr>
                <w:rFonts w:ascii="Segoe UI" w:eastAsia="Times New Roman" w:hAnsi="Segoe UI" w:cs="Segoe UI"/>
                <w:sz w:val="22"/>
                <w:lang w:eastAsia="ru-RU"/>
              </w:rPr>
            </w:pPr>
            <w:r w:rsidRPr="00E4725B">
              <w:rPr>
                <w:rFonts w:ascii="Segoe UI" w:hAnsi="Segoe UI" w:cs="Segoe UI"/>
                <w:spacing w:val="-5"/>
                <w:w w:val="110"/>
                <w:sz w:val="22"/>
              </w:rPr>
              <w:t>16</w:t>
            </w:r>
          </w:p>
        </w:tc>
      </w:tr>
      <w:tr w:rsidR="00840997"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840997" w:rsidRDefault="00D10626" w:rsidP="00D10626">
            <w:pPr>
              <w:jc w:val="center"/>
              <w:rPr>
                <w:rFonts w:ascii="Segoe UI" w:eastAsia="Times New Roman" w:hAnsi="Segoe UI" w:cs="Segoe UI"/>
                <w:sz w:val="22"/>
                <w:lang w:eastAsia="ru-RU"/>
              </w:rPr>
            </w:pPr>
            <w:r w:rsidRPr="00840997">
              <w:rPr>
                <w:rFonts w:ascii="Segoe UI" w:eastAsia="Times New Roman" w:hAnsi="Segoe UI" w:cs="Segoe UI"/>
                <w:sz w:val="22"/>
                <w:lang w:eastAsia="ru-RU"/>
              </w:rPr>
              <w:t>-5</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10"/>
                <w:sz w:val="22"/>
              </w:rPr>
              <w:t>70</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05"/>
                <w:sz w:val="22"/>
              </w:rPr>
              <w:t>54</w:t>
            </w:r>
          </w:p>
        </w:tc>
        <w:tc>
          <w:tcPr>
            <w:tcW w:w="0" w:type="auto"/>
            <w:tcBorders>
              <w:top w:val="nil"/>
              <w:left w:val="nil"/>
              <w:bottom w:val="single" w:sz="4" w:space="0" w:color="auto"/>
              <w:right w:val="single" w:sz="4" w:space="0" w:color="auto"/>
            </w:tcBorders>
            <w:shd w:val="clear" w:color="auto" w:fill="auto"/>
            <w:hideMark/>
          </w:tcPr>
          <w:p w:rsidR="00D10626" w:rsidRPr="00E4725B" w:rsidRDefault="00E4725B" w:rsidP="00D10626">
            <w:pPr>
              <w:jc w:val="center"/>
              <w:rPr>
                <w:rFonts w:ascii="Segoe UI" w:eastAsia="Times New Roman" w:hAnsi="Segoe UI" w:cs="Segoe UI"/>
                <w:sz w:val="22"/>
                <w:lang w:eastAsia="ru-RU"/>
              </w:rPr>
            </w:pPr>
            <w:r w:rsidRPr="00E4725B">
              <w:rPr>
                <w:rFonts w:ascii="Segoe UI" w:hAnsi="Segoe UI" w:cs="Segoe UI"/>
                <w:spacing w:val="-5"/>
                <w:w w:val="110"/>
                <w:sz w:val="22"/>
              </w:rPr>
              <w:t>16</w:t>
            </w:r>
          </w:p>
        </w:tc>
      </w:tr>
      <w:tr w:rsidR="00840997"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840997" w:rsidRDefault="00D10626" w:rsidP="00D10626">
            <w:pPr>
              <w:jc w:val="center"/>
              <w:rPr>
                <w:rFonts w:ascii="Segoe UI" w:eastAsia="Times New Roman" w:hAnsi="Segoe UI" w:cs="Segoe UI"/>
                <w:sz w:val="22"/>
                <w:lang w:eastAsia="ru-RU"/>
              </w:rPr>
            </w:pPr>
            <w:r w:rsidRPr="00840997">
              <w:rPr>
                <w:rFonts w:ascii="Segoe UI" w:eastAsia="Times New Roman" w:hAnsi="Segoe UI" w:cs="Segoe UI"/>
                <w:sz w:val="22"/>
                <w:lang w:eastAsia="ru-RU"/>
              </w:rPr>
              <w:t>-6</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10"/>
                <w:sz w:val="22"/>
              </w:rPr>
              <w:t>70</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10"/>
                <w:sz w:val="22"/>
              </w:rPr>
              <w:t>53</w:t>
            </w:r>
          </w:p>
        </w:tc>
        <w:tc>
          <w:tcPr>
            <w:tcW w:w="0" w:type="auto"/>
            <w:tcBorders>
              <w:top w:val="nil"/>
              <w:left w:val="nil"/>
              <w:bottom w:val="single" w:sz="4" w:space="0" w:color="auto"/>
              <w:right w:val="single" w:sz="4" w:space="0" w:color="auto"/>
            </w:tcBorders>
            <w:shd w:val="clear" w:color="auto" w:fill="auto"/>
            <w:hideMark/>
          </w:tcPr>
          <w:p w:rsidR="00D10626" w:rsidRPr="00E4725B" w:rsidRDefault="00E4725B" w:rsidP="00D10626">
            <w:pPr>
              <w:jc w:val="center"/>
              <w:rPr>
                <w:rFonts w:ascii="Segoe UI" w:eastAsia="Times New Roman" w:hAnsi="Segoe UI" w:cs="Segoe UI"/>
                <w:sz w:val="22"/>
                <w:lang w:eastAsia="ru-RU"/>
              </w:rPr>
            </w:pPr>
            <w:r w:rsidRPr="00E4725B">
              <w:rPr>
                <w:rFonts w:ascii="Segoe UI" w:hAnsi="Segoe UI" w:cs="Segoe UI"/>
                <w:spacing w:val="-5"/>
                <w:w w:val="110"/>
                <w:sz w:val="22"/>
              </w:rPr>
              <w:t>17</w:t>
            </w:r>
          </w:p>
        </w:tc>
      </w:tr>
      <w:tr w:rsidR="00840997"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840997" w:rsidRDefault="00D10626" w:rsidP="00D10626">
            <w:pPr>
              <w:jc w:val="center"/>
              <w:rPr>
                <w:rFonts w:ascii="Segoe UI" w:eastAsia="Times New Roman" w:hAnsi="Segoe UI" w:cs="Segoe UI"/>
                <w:sz w:val="22"/>
                <w:lang w:eastAsia="ru-RU"/>
              </w:rPr>
            </w:pPr>
            <w:r w:rsidRPr="00840997">
              <w:rPr>
                <w:rFonts w:ascii="Segoe UI" w:eastAsia="Times New Roman" w:hAnsi="Segoe UI" w:cs="Segoe UI"/>
                <w:sz w:val="22"/>
                <w:lang w:eastAsia="ru-RU"/>
              </w:rPr>
              <w:t>-7</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10"/>
                <w:sz w:val="22"/>
              </w:rPr>
              <w:t>70</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10"/>
                <w:sz w:val="22"/>
              </w:rPr>
              <w:t>53</w:t>
            </w:r>
          </w:p>
        </w:tc>
        <w:tc>
          <w:tcPr>
            <w:tcW w:w="0" w:type="auto"/>
            <w:tcBorders>
              <w:top w:val="nil"/>
              <w:left w:val="nil"/>
              <w:bottom w:val="single" w:sz="4" w:space="0" w:color="auto"/>
              <w:right w:val="single" w:sz="4" w:space="0" w:color="auto"/>
            </w:tcBorders>
            <w:shd w:val="clear" w:color="auto" w:fill="auto"/>
            <w:hideMark/>
          </w:tcPr>
          <w:p w:rsidR="00D10626" w:rsidRPr="00E4725B" w:rsidRDefault="00E4725B" w:rsidP="00D10626">
            <w:pPr>
              <w:jc w:val="center"/>
              <w:rPr>
                <w:rFonts w:ascii="Segoe UI" w:eastAsia="Times New Roman" w:hAnsi="Segoe UI" w:cs="Segoe UI"/>
                <w:sz w:val="22"/>
                <w:lang w:eastAsia="ru-RU"/>
              </w:rPr>
            </w:pPr>
            <w:r w:rsidRPr="00E4725B">
              <w:rPr>
                <w:rFonts w:ascii="Segoe UI" w:hAnsi="Segoe UI" w:cs="Segoe UI"/>
                <w:spacing w:val="-5"/>
                <w:w w:val="110"/>
                <w:sz w:val="22"/>
              </w:rPr>
              <w:t>17</w:t>
            </w:r>
          </w:p>
        </w:tc>
      </w:tr>
      <w:tr w:rsidR="00840997"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840997" w:rsidRDefault="00D10626" w:rsidP="00D10626">
            <w:pPr>
              <w:jc w:val="center"/>
              <w:rPr>
                <w:rFonts w:ascii="Segoe UI" w:eastAsia="Times New Roman" w:hAnsi="Segoe UI" w:cs="Segoe UI"/>
                <w:sz w:val="22"/>
                <w:lang w:eastAsia="ru-RU"/>
              </w:rPr>
            </w:pPr>
            <w:r w:rsidRPr="00840997">
              <w:rPr>
                <w:rFonts w:ascii="Segoe UI" w:eastAsia="Times New Roman" w:hAnsi="Segoe UI" w:cs="Segoe UI"/>
                <w:sz w:val="22"/>
                <w:lang w:eastAsia="ru-RU"/>
              </w:rPr>
              <w:t>-8</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05"/>
                <w:sz w:val="22"/>
              </w:rPr>
              <w:t>70</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05"/>
                <w:sz w:val="22"/>
              </w:rPr>
              <w:t>53</w:t>
            </w:r>
          </w:p>
        </w:tc>
        <w:tc>
          <w:tcPr>
            <w:tcW w:w="0" w:type="auto"/>
            <w:tcBorders>
              <w:top w:val="nil"/>
              <w:left w:val="nil"/>
              <w:bottom w:val="single" w:sz="4" w:space="0" w:color="auto"/>
              <w:right w:val="single" w:sz="4" w:space="0" w:color="auto"/>
            </w:tcBorders>
            <w:shd w:val="clear" w:color="auto" w:fill="auto"/>
            <w:hideMark/>
          </w:tcPr>
          <w:p w:rsidR="00D10626" w:rsidRPr="00E4725B" w:rsidRDefault="00E4725B" w:rsidP="00D10626">
            <w:pPr>
              <w:jc w:val="center"/>
              <w:rPr>
                <w:rFonts w:ascii="Segoe UI" w:eastAsia="Times New Roman" w:hAnsi="Segoe UI" w:cs="Segoe UI"/>
                <w:sz w:val="22"/>
                <w:lang w:eastAsia="ru-RU"/>
              </w:rPr>
            </w:pPr>
            <w:r w:rsidRPr="00E4725B">
              <w:rPr>
                <w:rFonts w:ascii="Segoe UI" w:hAnsi="Segoe UI" w:cs="Segoe UI"/>
                <w:spacing w:val="-5"/>
                <w:w w:val="105"/>
                <w:sz w:val="22"/>
              </w:rPr>
              <w:t>17</w:t>
            </w:r>
          </w:p>
        </w:tc>
      </w:tr>
      <w:tr w:rsidR="00840997"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840997" w:rsidRDefault="00D10626" w:rsidP="00D10626">
            <w:pPr>
              <w:jc w:val="center"/>
              <w:rPr>
                <w:rFonts w:ascii="Segoe UI" w:eastAsia="Times New Roman" w:hAnsi="Segoe UI" w:cs="Segoe UI"/>
                <w:sz w:val="22"/>
                <w:lang w:eastAsia="ru-RU"/>
              </w:rPr>
            </w:pPr>
            <w:r w:rsidRPr="00840997">
              <w:rPr>
                <w:rFonts w:ascii="Segoe UI" w:eastAsia="Times New Roman" w:hAnsi="Segoe UI" w:cs="Segoe UI"/>
                <w:sz w:val="22"/>
                <w:lang w:eastAsia="ru-RU"/>
              </w:rPr>
              <w:t>-9</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10"/>
                <w:sz w:val="22"/>
              </w:rPr>
              <w:t>70</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10"/>
                <w:sz w:val="22"/>
              </w:rPr>
              <w:t>52</w:t>
            </w:r>
          </w:p>
        </w:tc>
        <w:tc>
          <w:tcPr>
            <w:tcW w:w="0" w:type="auto"/>
            <w:tcBorders>
              <w:top w:val="nil"/>
              <w:left w:val="nil"/>
              <w:bottom w:val="single" w:sz="4" w:space="0" w:color="auto"/>
              <w:right w:val="single" w:sz="4" w:space="0" w:color="auto"/>
            </w:tcBorders>
            <w:shd w:val="clear" w:color="auto" w:fill="auto"/>
            <w:hideMark/>
          </w:tcPr>
          <w:p w:rsidR="00D10626" w:rsidRPr="00E4725B" w:rsidRDefault="00E4725B" w:rsidP="00D10626">
            <w:pPr>
              <w:jc w:val="center"/>
              <w:rPr>
                <w:rFonts w:ascii="Segoe UI" w:eastAsia="Times New Roman" w:hAnsi="Segoe UI" w:cs="Segoe UI"/>
                <w:sz w:val="22"/>
                <w:lang w:eastAsia="ru-RU"/>
              </w:rPr>
            </w:pPr>
            <w:r w:rsidRPr="00E4725B">
              <w:rPr>
                <w:rFonts w:ascii="Segoe UI" w:hAnsi="Segoe UI" w:cs="Segoe UI"/>
                <w:spacing w:val="-5"/>
                <w:w w:val="110"/>
                <w:sz w:val="22"/>
              </w:rPr>
              <w:t>18</w:t>
            </w:r>
          </w:p>
        </w:tc>
      </w:tr>
      <w:tr w:rsidR="00840997"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840997" w:rsidRDefault="00D10626" w:rsidP="00D10626">
            <w:pPr>
              <w:jc w:val="center"/>
              <w:rPr>
                <w:rFonts w:ascii="Segoe UI" w:eastAsia="Times New Roman" w:hAnsi="Segoe UI" w:cs="Segoe UI"/>
                <w:sz w:val="22"/>
                <w:lang w:eastAsia="ru-RU"/>
              </w:rPr>
            </w:pPr>
            <w:r w:rsidRPr="00840997">
              <w:rPr>
                <w:rFonts w:ascii="Segoe UI" w:eastAsia="Times New Roman" w:hAnsi="Segoe UI" w:cs="Segoe UI"/>
                <w:sz w:val="22"/>
                <w:lang w:eastAsia="ru-RU"/>
              </w:rPr>
              <w:t>-10</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05"/>
                <w:sz w:val="22"/>
              </w:rPr>
              <w:t>71</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10"/>
                <w:sz w:val="22"/>
              </w:rPr>
              <w:t>52</w:t>
            </w:r>
          </w:p>
        </w:tc>
        <w:tc>
          <w:tcPr>
            <w:tcW w:w="0" w:type="auto"/>
            <w:tcBorders>
              <w:top w:val="nil"/>
              <w:left w:val="nil"/>
              <w:bottom w:val="single" w:sz="4" w:space="0" w:color="auto"/>
              <w:right w:val="single" w:sz="4" w:space="0" w:color="auto"/>
            </w:tcBorders>
            <w:shd w:val="clear" w:color="auto" w:fill="auto"/>
            <w:hideMark/>
          </w:tcPr>
          <w:p w:rsidR="00D10626" w:rsidRPr="00E4725B" w:rsidRDefault="00E4725B" w:rsidP="00D10626">
            <w:pPr>
              <w:jc w:val="center"/>
              <w:rPr>
                <w:rFonts w:ascii="Segoe UI" w:eastAsia="Times New Roman" w:hAnsi="Segoe UI" w:cs="Segoe UI"/>
                <w:sz w:val="22"/>
                <w:lang w:eastAsia="ru-RU"/>
              </w:rPr>
            </w:pPr>
            <w:r w:rsidRPr="00E4725B">
              <w:rPr>
                <w:rFonts w:ascii="Segoe UI" w:hAnsi="Segoe UI" w:cs="Segoe UI"/>
                <w:spacing w:val="-5"/>
                <w:w w:val="105"/>
                <w:sz w:val="22"/>
              </w:rPr>
              <w:t>19</w:t>
            </w:r>
          </w:p>
        </w:tc>
      </w:tr>
      <w:tr w:rsidR="00840997"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840997" w:rsidRDefault="00D10626" w:rsidP="00D10626">
            <w:pPr>
              <w:jc w:val="center"/>
              <w:rPr>
                <w:rFonts w:ascii="Segoe UI" w:eastAsia="Times New Roman" w:hAnsi="Segoe UI" w:cs="Segoe UI"/>
                <w:sz w:val="22"/>
                <w:lang w:eastAsia="ru-RU"/>
              </w:rPr>
            </w:pPr>
            <w:r w:rsidRPr="00840997">
              <w:rPr>
                <w:rFonts w:ascii="Segoe UI" w:eastAsia="Times New Roman" w:hAnsi="Segoe UI" w:cs="Segoe UI"/>
                <w:sz w:val="22"/>
                <w:lang w:eastAsia="ru-RU"/>
              </w:rPr>
              <w:t>-11</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10"/>
                <w:sz w:val="22"/>
              </w:rPr>
              <w:t>71</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10"/>
                <w:sz w:val="22"/>
              </w:rPr>
              <w:t>52</w:t>
            </w:r>
          </w:p>
        </w:tc>
        <w:tc>
          <w:tcPr>
            <w:tcW w:w="0" w:type="auto"/>
            <w:tcBorders>
              <w:top w:val="nil"/>
              <w:left w:val="nil"/>
              <w:bottom w:val="single" w:sz="4" w:space="0" w:color="auto"/>
              <w:right w:val="single" w:sz="4" w:space="0" w:color="auto"/>
            </w:tcBorders>
            <w:shd w:val="clear" w:color="auto" w:fill="auto"/>
            <w:hideMark/>
          </w:tcPr>
          <w:p w:rsidR="00D10626" w:rsidRPr="00E4725B" w:rsidRDefault="00E4725B" w:rsidP="00D10626">
            <w:pPr>
              <w:jc w:val="center"/>
              <w:rPr>
                <w:rFonts w:ascii="Segoe UI" w:eastAsia="Times New Roman" w:hAnsi="Segoe UI" w:cs="Segoe UI"/>
                <w:sz w:val="22"/>
                <w:lang w:eastAsia="ru-RU"/>
              </w:rPr>
            </w:pPr>
            <w:r w:rsidRPr="00E4725B">
              <w:rPr>
                <w:rFonts w:ascii="Segoe UI" w:hAnsi="Segoe UI" w:cs="Segoe UI"/>
                <w:spacing w:val="-5"/>
                <w:w w:val="110"/>
                <w:sz w:val="22"/>
              </w:rPr>
              <w:t>19</w:t>
            </w:r>
          </w:p>
        </w:tc>
      </w:tr>
      <w:tr w:rsidR="00840997"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840997" w:rsidRDefault="00D10626" w:rsidP="00D10626">
            <w:pPr>
              <w:jc w:val="center"/>
              <w:rPr>
                <w:rFonts w:ascii="Segoe UI" w:eastAsia="Times New Roman" w:hAnsi="Segoe UI" w:cs="Segoe UI"/>
                <w:sz w:val="22"/>
                <w:lang w:eastAsia="ru-RU"/>
              </w:rPr>
            </w:pPr>
            <w:r w:rsidRPr="00840997">
              <w:rPr>
                <w:rFonts w:ascii="Segoe UI" w:eastAsia="Times New Roman" w:hAnsi="Segoe UI" w:cs="Segoe UI"/>
                <w:sz w:val="22"/>
                <w:lang w:eastAsia="ru-RU"/>
              </w:rPr>
              <w:t>-12</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05"/>
                <w:sz w:val="22"/>
              </w:rPr>
              <w:t>71</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10"/>
                <w:sz w:val="22"/>
              </w:rPr>
              <w:t>51</w:t>
            </w:r>
          </w:p>
        </w:tc>
        <w:tc>
          <w:tcPr>
            <w:tcW w:w="0" w:type="auto"/>
            <w:tcBorders>
              <w:top w:val="nil"/>
              <w:left w:val="nil"/>
              <w:bottom w:val="single" w:sz="4" w:space="0" w:color="auto"/>
              <w:right w:val="single" w:sz="4" w:space="0" w:color="auto"/>
            </w:tcBorders>
            <w:shd w:val="clear" w:color="auto" w:fill="auto"/>
            <w:hideMark/>
          </w:tcPr>
          <w:p w:rsidR="00D10626" w:rsidRPr="00E4725B" w:rsidRDefault="00E4725B" w:rsidP="00D10626">
            <w:pPr>
              <w:jc w:val="center"/>
              <w:rPr>
                <w:rFonts w:ascii="Segoe UI" w:eastAsia="Times New Roman" w:hAnsi="Segoe UI" w:cs="Segoe UI"/>
                <w:sz w:val="22"/>
                <w:lang w:eastAsia="ru-RU"/>
              </w:rPr>
            </w:pPr>
            <w:r w:rsidRPr="00E4725B">
              <w:rPr>
                <w:rFonts w:ascii="Segoe UI" w:hAnsi="Segoe UI" w:cs="Segoe UI"/>
                <w:spacing w:val="-5"/>
                <w:w w:val="105"/>
                <w:sz w:val="22"/>
              </w:rPr>
              <w:t>20</w:t>
            </w:r>
          </w:p>
        </w:tc>
      </w:tr>
      <w:tr w:rsidR="00840997"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840997" w:rsidRDefault="00D10626" w:rsidP="00D10626">
            <w:pPr>
              <w:jc w:val="center"/>
              <w:rPr>
                <w:rFonts w:ascii="Segoe UI" w:eastAsia="Times New Roman" w:hAnsi="Segoe UI" w:cs="Segoe UI"/>
                <w:sz w:val="22"/>
                <w:lang w:eastAsia="ru-RU"/>
              </w:rPr>
            </w:pPr>
            <w:r w:rsidRPr="00840997">
              <w:rPr>
                <w:rFonts w:ascii="Segoe UI" w:eastAsia="Times New Roman" w:hAnsi="Segoe UI" w:cs="Segoe UI"/>
                <w:sz w:val="22"/>
                <w:lang w:eastAsia="ru-RU"/>
              </w:rPr>
              <w:t>-13</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05"/>
                <w:sz w:val="22"/>
              </w:rPr>
              <w:t>72</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10"/>
                <w:sz w:val="22"/>
              </w:rPr>
              <w:t>51</w:t>
            </w:r>
          </w:p>
        </w:tc>
        <w:tc>
          <w:tcPr>
            <w:tcW w:w="0" w:type="auto"/>
            <w:tcBorders>
              <w:top w:val="nil"/>
              <w:left w:val="nil"/>
              <w:bottom w:val="single" w:sz="4" w:space="0" w:color="auto"/>
              <w:right w:val="single" w:sz="4" w:space="0" w:color="auto"/>
            </w:tcBorders>
            <w:shd w:val="clear" w:color="auto" w:fill="auto"/>
            <w:hideMark/>
          </w:tcPr>
          <w:p w:rsidR="00D10626" w:rsidRPr="00E4725B" w:rsidRDefault="00E4725B" w:rsidP="00D10626">
            <w:pPr>
              <w:jc w:val="center"/>
              <w:rPr>
                <w:rFonts w:ascii="Segoe UI" w:eastAsia="Times New Roman" w:hAnsi="Segoe UI" w:cs="Segoe UI"/>
                <w:sz w:val="22"/>
                <w:lang w:eastAsia="ru-RU"/>
              </w:rPr>
            </w:pPr>
            <w:r w:rsidRPr="00E4725B">
              <w:rPr>
                <w:rFonts w:ascii="Segoe UI" w:hAnsi="Segoe UI" w:cs="Segoe UI"/>
                <w:spacing w:val="-5"/>
                <w:w w:val="105"/>
                <w:sz w:val="22"/>
              </w:rPr>
              <w:t>21</w:t>
            </w:r>
          </w:p>
        </w:tc>
      </w:tr>
      <w:tr w:rsidR="00840997"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840997" w:rsidRDefault="00D10626" w:rsidP="00D10626">
            <w:pPr>
              <w:jc w:val="center"/>
              <w:rPr>
                <w:rFonts w:ascii="Segoe UI" w:eastAsia="Times New Roman" w:hAnsi="Segoe UI" w:cs="Segoe UI"/>
                <w:sz w:val="22"/>
                <w:lang w:eastAsia="ru-RU"/>
              </w:rPr>
            </w:pPr>
            <w:r w:rsidRPr="00840997">
              <w:rPr>
                <w:rFonts w:ascii="Segoe UI" w:eastAsia="Times New Roman" w:hAnsi="Segoe UI" w:cs="Segoe UI"/>
                <w:sz w:val="22"/>
                <w:lang w:eastAsia="ru-RU"/>
              </w:rPr>
              <w:t>-14</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sz w:val="22"/>
              </w:rPr>
              <w:t>72</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10"/>
                <w:sz w:val="22"/>
              </w:rPr>
              <w:t>51</w:t>
            </w:r>
          </w:p>
        </w:tc>
        <w:tc>
          <w:tcPr>
            <w:tcW w:w="0" w:type="auto"/>
            <w:tcBorders>
              <w:top w:val="nil"/>
              <w:left w:val="nil"/>
              <w:bottom w:val="single" w:sz="4" w:space="0" w:color="auto"/>
              <w:right w:val="single" w:sz="4" w:space="0" w:color="auto"/>
            </w:tcBorders>
            <w:shd w:val="clear" w:color="auto" w:fill="auto"/>
            <w:hideMark/>
          </w:tcPr>
          <w:p w:rsidR="00D10626" w:rsidRPr="00E4725B" w:rsidRDefault="00E4725B" w:rsidP="00D10626">
            <w:pPr>
              <w:jc w:val="center"/>
              <w:rPr>
                <w:rFonts w:ascii="Segoe UI" w:eastAsia="Times New Roman" w:hAnsi="Segoe UI" w:cs="Segoe UI"/>
                <w:sz w:val="22"/>
                <w:lang w:eastAsia="ru-RU"/>
              </w:rPr>
            </w:pPr>
            <w:r w:rsidRPr="00E4725B">
              <w:rPr>
                <w:rFonts w:ascii="Segoe UI" w:hAnsi="Segoe UI" w:cs="Segoe UI"/>
                <w:spacing w:val="-5"/>
                <w:sz w:val="22"/>
              </w:rPr>
              <w:t>21</w:t>
            </w:r>
          </w:p>
        </w:tc>
      </w:tr>
      <w:tr w:rsidR="00840997"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840997" w:rsidRDefault="00D10626" w:rsidP="00D10626">
            <w:pPr>
              <w:jc w:val="center"/>
              <w:rPr>
                <w:rFonts w:ascii="Segoe UI" w:eastAsia="Times New Roman" w:hAnsi="Segoe UI" w:cs="Segoe UI"/>
                <w:sz w:val="22"/>
                <w:lang w:eastAsia="ru-RU"/>
              </w:rPr>
            </w:pPr>
            <w:r w:rsidRPr="00840997">
              <w:rPr>
                <w:rFonts w:ascii="Segoe UI" w:eastAsia="Times New Roman" w:hAnsi="Segoe UI" w:cs="Segoe UI"/>
                <w:sz w:val="22"/>
                <w:lang w:eastAsia="ru-RU"/>
              </w:rPr>
              <w:t>-15</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05"/>
                <w:sz w:val="22"/>
              </w:rPr>
              <w:t>73</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05"/>
                <w:sz w:val="22"/>
              </w:rPr>
              <w:t>52</w:t>
            </w:r>
          </w:p>
        </w:tc>
        <w:tc>
          <w:tcPr>
            <w:tcW w:w="0" w:type="auto"/>
            <w:tcBorders>
              <w:top w:val="nil"/>
              <w:left w:val="nil"/>
              <w:bottom w:val="single" w:sz="4" w:space="0" w:color="auto"/>
              <w:right w:val="single" w:sz="4" w:space="0" w:color="auto"/>
            </w:tcBorders>
            <w:shd w:val="clear" w:color="auto" w:fill="auto"/>
            <w:hideMark/>
          </w:tcPr>
          <w:p w:rsidR="00D10626" w:rsidRPr="00E4725B" w:rsidRDefault="00E4725B" w:rsidP="00D10626">
            <w:pPr>
              <w:jc w:val="center"/>
              <w:rPr>
                <w:rFonts w:ascii="Segoe UI" w:eastAsia="Times New Roman" w:hAnsi="Segoe UI" w:cs="Segoe UI"/>
                <w:sz w:val="22"/>
                <w:lang w:eastAsia="ru-RU"/>
              </w:rPr>
            </w:pPr>
            <w:r w:rsidRPr="00E4725B">
              <w:rPr>
                <w:rFonts w:ascii="Segoe UI" w:hAnsi="Segoe UI" w:cs="Segoe UI"/>
                <w:spacing w:val="-5"/>
                <w:w w:val="105"/>
                <w:sz w:val="22"/>
              </w:rPr>
              <w:t>21</w:t>
            </w:r>
          </w:p>
        </w:tc>
      </w:tr>
      <w:tr w:rsidR="00840997"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840997" w:rsidRDefault="00D10626" w:rsidP="00D10626">
            <w:pPr>
              <w:jc w:val="center"/>
              <w:rPr>
                <w:rFonts w:ascii="Segoe UI" w:eastAsia="Times New Roman" w:hAnsi="Segoe UI" w:cs="Segoe UI"/>
                <w:sz w:val="22"/>
                <w:lang w:eastAsia="ru-RU"/>
              </w:rPr>
            </w:pPr>
            <w:r w:rsidRPr="00840997">
              <w:rPr>
                <w:rFonts w:ascii="Segoe UI" w:eastAsia="Times New Roman" w:hAnsi="Segoe UI" w:cs="Segoe UI"/>
                <w:sz w:val="22"/>
                <w:lang w:eastAsia="ru-RU"/>
              </w:rPr>
              <w:t>-16</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10"/>
                <w:sz w:val="22"/>
              </w:rPr>
              <w:t>73</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10"/>
                <w:sz w:val="22"/>
              </w:rPr>
              <w:t>53</w:t>
            </w:r>
          </w:p>
        </w:tc>
        <w:tc>
          <w:tcPr>
            <w:tcW w:w="0" w:type="auto"/>
            <w:tcBorders>
              <w:top w:val="nil"/>
              <w:left w:val="nil"/>
              <w:bottom w:val="single" w:sz="4" w:space="0" w:color="auto"/>
              <w:right w:val="single" w:sz="4" w:space="0" w:color="auto"/>
            </w:tcBorders>
            <w:shd w:val="clear" w:color="auto" w:fill="auto"/>
            <w:hideMark/>
          </w:tcPr>
          <w:p w:rsidR="00D10626" w:rsidRPr="00E4725B" w:rsidRDefault="00E4725B" w:rsidP="00D10626">
            <w:pPr>
              <w:jc w:val="center"/>
              <w:rPr>
                <w:rFonts w:ascii="Segoe UI" w:eastAsia="Times New Roman" w:hAnsi="Segoe UI" w:cs="Segoe UI"/>
                <w:sz w:val="22"/>
                <w:lang w:eastAsia="ru-RU"/>
              </w:rPr>
            </w:pPr>
            <w:r w:rsidRPr="00E4725B">
              <w:rPr>
                <w:rFonts w:ascii="Segoe UI" w:hAnsi="Segoe UI" w:cs="Segoe UI"/>
                <w:spacing w:val="-5"/>
                <w:w w:val="110"/>
                <w:sz w:val="22"/>
              </w:rPr>
              <w:t>20</w:t>
            </w:r>
          </w:p>
        </w:tc>
      </w:tr>
      <w:tr w:rsidR="00840997"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840997" w:rsidRDefault="00D10626" w:rsidP="00D10626">
            <w:pPr>
              <w:jc w:val="center"/>
              <w:rPr>
                <w:rFonts w:ascii="Segoe UI" w:eastAsia="Times New Roman" w:hAnsi="Segoe UI" w:cs="Segoe UI"/>
                <w:sz w:val="22"/>
                <w:lang w:eastAsia="ru-RU"/>
              </w:rPr>
            </w:pPr>
            <w:r w:rsidRPr="00840997">
              <w:rPr>
                <w:rFonts w:ascii="Segoe UI" w:eastAsia="Times New Roman" w:hAnsi="Segoe UI" w:cs="Segoe UI"/>
                <w:sz w:val="22"/>
                <w:lang w:eastAsia="ru-RU"/>
              </w:rPr>
              <w:t>-17</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10"/>
                <w:sz w:val="22"/>
              </w:rPr>
              <w:t>74</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10"/>
                <w:sz w:val="22"/>
              </w:rPr>
              <w:t>54</w:t>
            </w:r>
          </w:p>
        </w:tc>
        <w:tc>
          <w:tcPr>
            <w:tcW w:w="0" w:type="auto"/>
            <w:tcBorders>
              <w:top w:val="nil"/>
              <w:left w:val="nil"/>
              <w:bottom w:val="single" w:sz="4" w:space="0" w:color="auto"/>
              <w:right w:val="single" w:sz="4" w:space="0" w:color="auto"/>
            </w:tcBorders>
            <w:shd w:val="clear" w:color="auto" w:fill="auto"/>
            <w:hideMark/>
          </w:tcPr>
          <w:p w:rsidR="00D10626" w:rsidRPr="00E4725B" w:rsidRDefault="00E4725B" w:rsidP="00D10626">
            <w:pPr>
              <w:jc w:val="center"/>
              <w:rPr>
                <w:rFonts w:ascii="Segoe UI" w:eastAsia="Times New Roman" w:hAnsi="Segoe UI" w:cs="Segoe UI"/>
                <w:sz w:val="22"/>
                <w:lang w:eastAsia="ru-RU"/>
              </w:rPr>
            </w:pPr>
            <w:r w:rsidRPr="00E4725B">
              <w:rPr>
                <w:rFonts w:ascii="Segoe UI" w:hAnsi="Segoe UI" w:cs="Segoe UI"/>
                <w:spacing w:val="-5"/>
                <w:w w:val="110"/>
                <w:sz w:val="22"/>
              </w:rPr>
              <w:t>20</w:t>
            </w:r>
          </w:p>
        </w:tc>
      </w:tr>
      <w:tr w:rsidR="00840997"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840997" w:rsidRDefault="00D10626" w:rsidP="00D10626">
            <w:pPr>
              <w:jc w:val="center"/>
              <w:rPr>
                <w:rFonts w:ascii="Segoe UI" w:eastAsia="Times New Roman" w:hAnsi="Segoe UI" w:cs="Segoe UI"/>
                <w:sz w:val="22"/>
                <w:lang w:eastAsia="ru-RU"/>
              </w:rPr>
            </w:pPr>
            <w:r w:rsidRPr="00840997">
              <w:rPr>
                <w:rFonts w:ascii="Segoe UI" w:eastAsia="Times New Roman" w:hAnsi="Segoe UI" w:cs="Segoe UI"/>
                <w:sz w:val="22"/>
                <w:lang w:eastAsia="ru-RU"/>
              </w:rPr>
              <w:t>-18</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10"/>
                <w:sz w:val="22"/>
              </w:rPr>
              <w:t>74</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10"/>
                <w:sz w:val="22"/>
              </w:rPr>
              <w:t>55</w:t>
            </w:r>
          </w:p>
        </w:tc>
        <w:tc>
          <w:tcPr>
            <w:tcW w:w="0" w:type="auto"/>
            <w:tcBorders>
              <w:top w:val="nil"/>
              <w:left w:val="nil"/>
              <w:bottom w:val="single" w:sz="4" w:space="0" w:color="auto"/>
              <w:right w:val="single" w:sz="4" w:space="0" w:color="auto"/>
            </w:tcBorders>
            <w:shd w:val="clear" w:color="auto" w:fill="auto"/>
            <w:hideMark/>
          </w:tcPr>
          <w:p w:rsidR="00D10626" w:rsidRPr="00E4725B" w:rsidRDefault="00D10626" w:rsidP="00D10626">
            <w:pPr>
              <w:jc w:val="center"/>
              <w:rPr>
                <w:rFonts w:ascii="Segoe UI" w:eastAsia="Times New Roman" w:hAnsi="Segoe UI" w:cs="Segoe UI"/>
                <w:sz w:val="22"/>
                <w:lang w:eastAsia="ru-RU"/>
              </w:rPr>
            </w:pPr>
            <w:r w:rsidRPr="00E4725B">
              <w:rPr>
                <w:rFonts w:ascii="Segoe UI" w:hAnsi="Segoe UI" w:cs="Segoe UI"/>
                <w:spacing w:val="-5"/>
                <w:w w:val="110"/>
                <w:sz w:val="22"/>
              </w:rPr>
              <w:t>74</w:t>
            </w:r>
          </w:p>
        </w:tc>
      </w:tr>
      <w:tr w:rsidR="00840997"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840997" w:rsidRDefault="00D10626" w:rsidP="00D10626">
            <w:pPr>
              <w:jc w:val="center"/>
              <w:rPr>
                <w:rFonts w:ascii="Segoe UI" w:eastAsia="Times New Roman" w:hAnsi="Segoe UI" w:cs="Segoe UI"/>
                <w:sz w:val="22"/>
                <w:lang w:eastAsia="ru-RU"/>
              </w:rPr>
            </w:pPr>
            <w:r w:rsidRPr="00840997">
              <w:rPr>
                <w:rFonts w:ascii="Segoe UI" w:eastAsia="Times New Roman" w:hAnsi="Segoe UI" w:cs="Segoe UI"/>
                <w:sz w:val="22"/>
                <w:lang w:eastAsia="ru-RU"/>
              </w:rPr>
              <w:t>-19</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10"/>
                <w:sz w:val="22"/>
              </w:rPr>
              <w:t>75</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10"/>
                <w:sz w:val="22"/>
              </w:rPr>
              <w:t>56</w:t>
            </w:r>
          </w:p>
        </w:tc>
        <w:tc>
          <w:tcPr>
            <w:tcW w:w="0" w:type="auto"/>
            <w:tcBorders>
              <w:top w:val="nil"/>
              <w:left w:val="nil"/>
              <w:bottom w:val="single" w:sz="4" w:space="0" w:color="auto"/>
              <w:right w:val="single" w:sz="4" w:space="0" w:color="auto"/>
            </w:tcBorders>
            <w:shd w:val="clear" w:color="auto" w:fill="auto"/>
            <w:hideMark/>
          </w:tcPr>
          <w:p w:rsidR="00D10626" w:rsidRPr="00E4725B" w:rsidRDefault="00E4725B" w:rsidP="00D10626">
            <w:pPr>
              <w:jc w:val="center"/>
              <w:rPr>
                <w:rFonts w:ascii="Segoe UI" w:eastAsia="Times New Roman" w:hAnsi="Segoe UI" w:cs="Segoe UI"/>
                <w:sz w:val="22"/>
                <w:lang w:eastAsia="ru-RU"/>
              </w:rPr>
            </w:pPr>
            <w:r w:rsidRPr="00E4725B">
              <w:rPr>
                <w:rFonts w:ascii="Segoe UI" w:hAnsi="Segoe UI" w:cs="Segoe UI"/>
                <w:spacing w:val="-5"/>
                <w:w w:val="110"/>
                <w:sz w:val="22"/>
              </w:rPr>
              <w:t>19</w:t>
            </w:r>
          </w:p>
        </w:tc>
      </w:tr>
      <w:tr w:rsidR="00840997"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840997" w:rsidRDefault="00D10626" w:rsidP="00D10626">
            <w:pPr>
              <w:jc w:val="center"/>
              <w:rPr>
                <w:rFonts w:ascii="Segoe UI" w:eastAsia="Times New Roman" w:hAnsi="Segoe UI" w:cs="Segoe UI"/>
                <w:sz w:val="22"/>
                <w:lang w:eastAsia="ru-RU"/>
              </w:rPr>
            </w:pPr>
            <w:r w:rsidRPr="00840997">
              <w:rPr>
                <w:rFonts w:ascii="Segoe UI" w:eastAsia="Times New Roman" w:hAnsi="Segoe UI" w:cs="Segoe UI"/>
                <w:sz w:val="22"/>
                <w:lang w:eastAsia="ru-RU"/>
              </w:rPr>
              <w:t>-20</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05"/>
                <w:sz w:val="22"/>
              </w:rPr>
              <w:t>76</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10"/>
                <w:sz w:val="22"/>
              </w:rPr>
              <w:t>57</w:t>
            </w:r>
          </w:p>
        </w:tc>
        <w:tc>
          <w:tcPr>
            <w:tcW w:w="0" w:type="auto"/>
            <w:tcBorders>
              <w:top w:val="nil"/>
              <w:left w:val="nil"/>
              <w:bottom w:val="single" w:sz="4" w:space="0" w:color="auto"/>
              <w:right w:val="single" w:sz="4" w:space="0" w:color="auto"/>
            </w:tcBorders>
            <w:shd w:val="clear" w:color="auto" w:fill="auto"/>
            <w:hideMark/>
          </w:tcPr>
          <w:p w:rsidR="00D10626" w:rsidRPr="00E4725B" w:rsidRDefault="00E4725B" w:rsidP="00D10626">
            <w:pPr>
              <w:jc w:val="center"/>
              <w:rPr>
                <w:rFonts w:ascii="Segoe UI" w:eastAsia="Times New Roman" w:hAnsi="Segoe UI" w:cs="Segoe UI"/>
                <w:sz w:val="22"/>
                <w:lang w:eastAsia="ru-RU"/>
              </w:rPr>
            </w:pPr>
            <w:r w:rsidRPr="00E4725B">
              <w:rPr>
                <w:rFonts w:ascii="Segoe UI" w:hAnsi="Segoe UI" w:cs="Segoe UI"/>
                <w:spacing w:val="-5"/>
                <w:w w:val="105"/>
                <w:sz w:val="22"/>
              </w:rPr>
              <w:t>19</w:t>
            </w:r>
          </w:p>
        </w:tc>
      </w:tr>
      <w:tr w:rsidR="00840997"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840997" w:rsidRDefault="00D10626" w:rsidP="00D10626">
            <w:pPr>
              <w:jc w:val="center"/>
              <w:rPr>
                <w:rFonts w:ascii="Segoe UI" w:eastAsia="Times New Roman" w:hAnsi="Segoe UI" w:cs="Segoe UI"/>
                <w:sz w:val="22"/>
                <w:lang w:eastAsia="ru-RU"/>
              </w:rPr>
            </w:pPr>
            <w:r w:rsidRPr="00840997">
              <w:rPr>
                <w:rFonts w:ascii="Segoe UI" w:eastAsia="Times New Roman" w:hAnsi="Segoe UI" w:cs="Segoe UI"/>
                <w:sz w:val="22"/>
                <w:lang w:eastAsia="ru-RU"/>
              </w:rPr>
              <w:t>-21</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sz w:val="22"/>
              </w:rPr>
              <w:t>77</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10"/>
                <w:sz w:val="22"/>
              </w:rPr>
              <w:t>58</w:t>
            </w:r>
          </w:p>
        </w:tc>
        <w:tc>
          <w:tcPr>
            <w:tcW w:w="0" w:type="auto"/>
            <w:tcBorders>
              <w:top w:val="nil"/>
              <w:left w:val="nil"/>
              <w:bottom w:val="single" w:sz="4" w:space="0" w:color="auto"/>
              <w:right w:val="single" w:sz="4" w:space="0" w:color="auto"/>
            </w:tcBorders>
            <w:shd w:val="clear" w:color="auto" w:fill="auto"/>
            <w:hideMark/>
          </w:tcPr>
          <w:p w:rsidR="00D10626" w:rsidRPr="00E4725B" w:rsidRDefault="00E4725B" w:rsidP="00D10626">
            <w:pPr>
              <w:jc w:val="center"/>
              <w:rPr>
                <w:rFonts w:ascii="Segoe UI" w:eastAsia="Times New Roman" w:hAnsi="Segoe UI" w:cs="Segoe UI"/>
                <w:sz w:val="22"/>
                <w:lang w:eastAsia="ru-RU"/>
              </w:rPr>
            </w:pPr>
            <w:r w:rsidRPr="00E4725B">
              <w:rPr>
                <w:rFonts w:ascii="Segoe UI" w:hAnsi="Segoe UI" w:cs="Segoe UI"/>
                <w:spacing w:val="-5"/>
                <w:sz w:val="22"/>
              </w:rPr>
              <w:t>19</w:t>
            </w:r>
          </w:p>
        </w:tc>
      </w:tr>
      <w:tr w:rsidR="00840997"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840997" w:rsidRDefault="00D10626" w:rsidP="00D10626">
            <w:pPr>
              <w:jc w:val="center"/>
              <w:rPr>
                <w:rFonts w:ascii="Segoe UI" w:eastAsia="Times New Roman" w:hAnsi="Segoe UI" w:cs="Segoe UI"/>
                <w:sz w:val="22"/>
                <w:lang w:eastAsia="ru-RU"/>
              </w:rPr>
            </w:pPr>
            <w:r w:rsidRPr="00840997">
              <w:rPr>
                <w:rFonts w:ascii="Segoe UI" w:eastAsia="Times New Roman" w:hAnsi="Segoe UI" w:cs="Segoe UI"/>
                <w:sz w:val="22"/>
                <w:lang w:eastAsia="ru-RU"/>
              </w:rPr>
              <w:t>-22</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05"/>
                <w:sz w:val="22"/>
              </w:rPr>
              <w:t>78</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10"/>
                <w:sz w:val="22"/>
              </w:rPr>
              <w:t>59</w:t>
            </w:r>
          </w:p>
        </w:tc>
        <w:tc>
          <w:tcPr>
            <w:tcW w:w="0" w:type="auto"/>
            <w:tcBorders>
              <w:top w:val="nil"/>
              <w:left w:val="nil"/>
              <w:bottom w:val="single" w:sz="4" w:space="0" w:color="auto"/>
              <w:right w:val="single" w:sz="4" w:space="0" w:color="auto"/>
            </w:tcBorders>
            <w:shd w:val="clear" w:color="auto" w:fill="auto"/>
            <w:hideMark/>
          </w:tcPr>
          <w:p w:rsidR="00D10626" w:rsidRPr="00E4725B" w:rsidRDefault="00E4725B" w:rsidP="00D10626">
            <w:pPr>
              <w:jc w:val="center"/>
              <w:rPr>
                <w:rFonts w:ascii="Segoe UI" w:eastAsia="Times New Roman" w:hAnsi="Segoe UI" w:cs="Segoe UI"/>
                <w:sz w:val="22"/>
                <w:lang w:eastAsia="ru-RU"/>
              </w:rPr>
            </w:pPr>
            <w:r w:rsidRPr="00E4725B">
              <w:rPr>
                <w:rFonts w:ascii="Segoe UI" w:hAnsi="Segoe UI" w:cs="Segoe UI"/>
                <w:spacing w:val="-5"/>
                <w:w w:val="105"/>
                <w:sz w:val="22"/>
              </w:rPr>
              <w:t>19</w:t>
            </w:r>
          </w:p>
        </w:tc>
      </w:tr>
      <w:tr w:rsidR="00840997"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840997" w:rsidRDefault="00D10626" w:rsidP="00D10626">
            <w:pPr>
              <w:jc w:val="center"/>
              <w:rPr>
                <w:rFonts w:ascii="Segoe UI" w:eastAsia="Times New Roman" w:hAnsi="Segoe UI" w:cs="Segoe UI"/>
                <w:sz w:val="22"/>
                <w:lang w:eastAsia="ru-RU"/>
              </w:rPr>
            </w:pPr>
            <w:r w:rsidRPr="00840997">
              <w:rPr>
                <w:rFonts w:ascii="Segoe UI" w:eastAsia="Times New Roman" w:hAnsi="Segoe UI" w:cs="Segoe UI"/>
                <w:sz w:val="22"/>
                <w:lang w:eastAsia="ru-RU"/>
              </w:rPr>
              <w:t>-23</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10"/>
                <w:sz w:val="22"/>
              </w:rPr>
              <w:t>80</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10"/>
                <w:sz w:val="22"/>
              </w:rPr>
              <w:t>60</w:t>
            </w:r>
          </w:p>
        </w:tc>
        <w:tc>
          <w:tcPr>
            <w:tcW w:w="0" w:type="auto"/>
            <w:tcBorders>
              <w:top w:val="nil"/>
              <w:left w:val="nil"/>
              <w:bottom w:val="single" w:sz="4" w:space="0" w:color="auto"/>
              <w:right w:val="single" w:sz="4" w:space="0" w:color="auto"/>
            </w:tcBorders>
            <w:shd w:val="clear" w:color="auto" w:fill="auto"/>
            <w:hideMark/>
          </w:tcPr>
          <w:p w:rsidR="00D10626" w:rsidRPr="00E4725B" w:rsidRDefault="00E4725B" w:rsidP="00D10626">
            <w:pPr>
              <w:jc w:val="center"/>
              <w:rPr>
                <w:rFonts w:ascii="Segoe UI" w:eastAsia="Times New Roman" w:hAnsi="Segoe UI" w:cs="Segoe UI"/>
                <w:sz w:val="22"/>
                <w:lang w:eastAsia="ru-RU"/>
              </w:rPr>
            </w:pPr>
            <w:r w:rsidRPr="00E4725B">
              <w:rPr>
                <w:rFonts w:ascii="Segoe UI" w:hAnsi="Segoe UI" w:cs="Segoe UI"/>
                <w:spacing w:val="-5"/>
                <w:w w:val="110"/>
                <w:sz w:val="22"/>
              </w:rPr>
              <w:t>20</w:t>
            </w:r>
          </w:p>
        </w:tc>
      </w:tr>
      <w:tr w:rsidR="00840997"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840997" w:rsidRDefault="00D10626" w:rsidP="00D10626">
            <w:pPr>
              <w:jc w:val="center"/>
              <w:rPr>
                <w:rFonts w:ascii="Segoe UI" w:eastAsia="Times New Roman" w:hAnsi="Segoe UI" w:cs="Segoe UI"/>
                <w:sz w:val="22"/>
                <w:lang w:eastAsia="ru-RU"/>
              </w:rPr>
            </w:pPr>
            <w:r w:rsidRPr="00840997">
              <w:rPr>
                <w:rFonts w:ascii="Segoe UI" w:eastAsia="Times New Roman" w:hAnsi="Segoe UI" w:cs="Segoe UI"/>
                <w:sz w:val="22"/>
                <w:lang w:eastAsia="ru-RU"/>
              </w:rPr>
              <w:t>-24</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10"/>
                <w:sz w:val="22"/>
              </w:rPr>
              <w:t>83</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10"/>
                <w:sz w:val="22"/>
              </w:rPr>
              <w:t>61</w:t>
            </w:r>
          </w:p>
        </w:tc>
        <w:tc>
          <w:tcPr>
            <w:tcW w:w="0" w:type="auto"/>
            <w:tcBorders>
              <w:top w:val="nil"/>
              <w:left w:val="nil"/>
              <w:bottom w:val="single" w:sz="4" w:space="0" w:color="auto"/>
              <w:right w:val="single" w:sz="4" w:space="0" w:color="auto"/>
            </w:tcBorders>
            <w:shd w:val="clear" w:color="auto" w:fill="auto"/>
            <w:hideMark/>
          </w:tcPr>
          <w:p w:rsidR="00D10626" w:rsidRPr="00E4725B" w:rsidRDefault="00E4725B" w:rsidP="00D10626">
            <w:pPr>
              <w:jc w:val="center"/>
              <w:rPr>
                <w:rFonts w:ascii="Segoe UI" w:eastAsia="Times New Roman" w:hAnsi="Segoe UI" w:cs="Segoe UI"/>
                <w:sz w:val="22"/>
                <w:lang w:eastAsia="ru-RU"/>
              </w:rPr>
            </w:pPr>
            <w:r w:rsidRPr="00E4725B">
              <w:rPr>
                <w:rFonts w:ascii="Segoe UI" w:hAnsi="Segoe UI" w:cs="Segoe UI"/>
                <w:spacing w:val="-5"/>
                <w:w w:val="110"/>
                <w:sz w:val="22"/>
              </w:rPr>
              <w:t>22</w:t>
            </w:r>
          </w:p>
        </w:tc>
      </w:tr>
      <w:tr w:rsidR="00840997"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840997" w:rsidRDefault="00D10626" w:rsidP="00D10626">
            <w:pPr>
              <w:jc w:val="center"/>
              <w:rPr>
                <w:rFonts w:ascii="Segoe UI" w:eastAsia="Times New Roman" w:hAnsi="Segoe UI" w:cs="Segoe UI"/>
                <w:sz w:val="22"/>
                <w:lang w:eastAsia="ru-RU"/>
              </w:rPr>
            </w:pPr>
            <w:r w:rsidRPr="00840997">
              <w:rPr>
                <w:rFonts w:ascii="Segoe UI" w:eastAsia="Times New Roman" w:hAnsi="Segoe UI" w:cs="Segoe UI"/>
                <w:sz w:val="22"/>
                <w:lang w:eastAsia="ru-RU"/>
              </w:rPr>
              <w:t>-25</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sz w:val="22"/>
              </w:rPr>
              <w:t>88</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sz w:val="22"/>
              </w:rPr>
              <w:t>64</w:t>
            </w:r>
          </w:p>
        </w:tc>
        <w:tc>
          <w:tcPr>
            <w:tcW w:w="0" w:type="auto"/>
            <w:tcBorders>
              <w:top w:val="nil"/>
              <w:left w:val="nil"/>
              <w:bottom w:val="single" w:sz="4" w:space="0" w:color="auto"/>
              <w:right w:val="single" w:sz="4" w:space="0" w:color="auto"/>
            </w:tcBorders>
            <w:shd w:val="clear" w:color="auto" w:fill="auto"/>
            <w:hideMark/>
          </w:tcPr>
          <w:p w:rsidR="00D10626" w:rsidRPr="00E4725B" w:rsidRDefault="00E4725B" w:rsidP="00D10626">
            <w:pPr>
              <w:jc w:val="center"/>
              <w:rPr>
                <w:rFonts w:ascii="Segoe UI" w:eastAsia="Times New Roman" w:hAnsi="Segoe UI" w:cs="Segoe UI"/>
                <w:sz w:val="22"/>
                <w:lang w:eastAsia="ru-RU"/>
              </w:rPr>
            </w:pPr>
            <w:r w:rsidRPr="00E4725B">
              <w:rPr>
                <w:rFonts w:ascii="Segoe UI" w:hAnsi="Segoe UI" w:cs="Segoe UI"/>
                <w:spacing w:val="-5"/>
                <w:sz w:val="22"/>
              </w:rPr>
              <w:t>24</w:t>
            </w:r>
          </w:p>
        </w:tc>
      </w:tr>
      <w:tr w:rsidR="00840997"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840997" w:rsidRDefault="00D10626" w:rsidP="00D10626">
            <w:pPr>
              <w:jc w:val="center"/>
              <w:rPr>
                <w:rFonts w:ascii="Segoe UI" w:eastAsia="Times New Roman" w:hAnsi="Segoe UI" w:cs="Segoe UI"/>
                <w:sz w:val="22"/>
                <w:lang w:eastAsia="ru-RU"/>
              </w:rPr>
            </w:pPr>
            <w:r w:rsidRPr="00840997">
              <w:rPr>
                <w:rFonts w:ascii="Segoe UI" w:eastAsia="Times New Roman" w:hAnsi="Segoe UI" w:cs="Segoe UI"/>
                <w:sz w:val="22"/>
                <w:lang w:eastAsia="ru-RU"/>
              </w:rPr>
              <w:t>-26</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10"/>
                <w:sz w:val="22"/>
              </w:rPr>
              <w:t>91</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10"/>
                <w:sz w:val="22"/>
              </w:rPr>
              <w:t>67</w:t>
            </w:r>
          </w:p>
        </w:tc>
        <w:tc>
          <w:tcPr>
            <w:tcW w:w="0" w:type="auto"/>
            <w:tcBorders>
              <w:top w:val="nil"/>
              <w:left w:val="nil"/>
              <w:bottom w:val="single" w:sz="4" w:space="0" w:color="auto"/>
              <w:right w:val="single" w:sz="4" w:space="0" w:color="auto"/>
            </w:tcBorders>
            <w:shd w:val="clear" w:color="auto" w:fill="auto"/>
            <w:hideMark/>
          </w:tcPr>
          <w:p w:rsidR="00D10626" w:rsidRPr="00E4725B" w:rsidRDefault="00E4725B" w:rsidP="00D10626">
            <w:pPr>
              <w:jc w:val="center"/>
              <w:rPr>
                <w:rFonts w:ascii="Segoe UI" w:eastAsia="Times New Roman" w:hAnsi="Segoe UI" w:cs="Segoe UI"/>
                <w:sz w:val="22"/>
                <w:lang w:eastAsia="ru-RU"/>
              </w:rPr>
            </w:pPr>
            <w:r w:rsidRPr="00E4725B">
              <w:rPr>
                <w:rFonts w:ascii="Segoe UI" w:hAnsi="Segoe UI" w:cs="Segoe UI"/>
                <w:spacing w:val="-5"/>
                <w:w w:val="110"/>
                <w:sz w:val="22"/>
              </w:rPr>
              <w:t>24</w:t>
            </w:r>
          </w:p>
        </w:tc>
      </w:tr>
      <w:tr w:rsidR="00840997"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840997" w:rsidRDefault="00D10626" w:rsidP="00D10626">
            <w:pPr>
              <w:jc w:val="center"/>
              <w:rPr>
                <w:rFonts w:ascii="Segoe UI" w:eastAsia="Times New Roman" w:hAnsi="Segoe UI" w:cs="Segoe UI"/>
                <w:sz w:val="22"/>
                <w:lang w:eastAsia="ru-RU"/>
              </w:rPr>
            </w:pPr>
            <w:r w:rsidRPr="00840997">
              <w:rPr>
                <w:rFonts w:ascii="Segoe UI" w:eastAsia="Times New Roman" w:hAnsi="Segoe UI" w:cs="Segoe UI"/>
                <w:sz w:val="22"/>
                <w:lang w:eastAsia="ru-RU"/>
              </w:rPr>
              <w:t>-27</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10"/>
                <w:sz w:val="22"/>
              </w:rPr>
              <w:t>95</w:t>
            </w:r>
          </w:p>
        </w:tc>
        <w:tc>
          <w:tcPr>
            <w:tcW w:w="0" w:type="auto"/>
            <w:tcBorders>
              <w:top w:val="nil"/>
              <w:left w:val="nil"/>
              <w:bottom w:val="single" w:sz="4" w:space="0" w:color="auto"/>
              <w:right w:val="single" w:sz="4" w:space="0" w:color="auto"/>
            </w:tcBorders>
            <w:shd w:val="clear" w:color="auto" w:fill="auto"/>
            <w:hideMark/>
          </w:tcPr>
          <w:p w:rsidR="00D10626" w:rsidRPr="00840997" w:rsidRDefault="00D10626" w:rsidP="00D10626">
            <w:pPr>
              <w:jc w:val="center"/>
              <w:rPr>
                <w:rFonts w:ascii="Segoe UI" w:eastAsia="Times New Roman" w:hAnsi="Segoe UI" w:cs="Segoe UI"/>
                <w:sz w:val="22"/>
                <w:lang w:eastAsia="ru-RU"/>
              </w:rPr>
            </w:pPr>
            <w:r w:rsidRPr="00840997">
              <w:rPr>
                <w:rFonts w:ascii="Segoe UI" w:hAnsi="Segoe UI" w:cs="Segoe UI"/>
                <w:spacing w:val="-5"/>
                <w:w w:val="110"/>
                <w:sz w:val="22"/>
              </w:rPr>
              <w:t>70</w:t>
            </w:r>
          </w:p>
        </w:tc>
        <w:tc>
          <w:tcPr>
            <w:tcW w:w="0" w:type="auto"/>
            <w:tcBorders>
              <w:top w:val="nil"/>
              <w:left w:val="nil"/>
              <w:bottom w:val="single" w:sz="4" w:space="0" w:color="auto"/>
              <w:right w:val="single" w:sz="4" w:space="0" w:color="auto"/>
            </w:tcBorders>
            <w:shd w:val="clear" w:color="auto" w:fill="auto"/>
            <w:hideMark/>
          </w:tcPr>
          <w:p w:rsidR="00D10626" w:rsidRPr="00E4725B" w:rsidRDefault="00E4725B" w:rsidP="00D10626">
            <w:pPr>
              <w:jc w:val="center"/>
              <w:rPr>
                <w:rFonts w:ascii="Segoe UI" w:eastAsia="Times New Roman" w:hAnsi="Segoe UI" w:cs="Segoe UI"/>
                <w:sz w:val="22"/>
                <w:lang w:eastAsia="ru-RU"/>
              </w:rPr>
            </w:pPr>
            <w:r w:rsidRPr="00E4725B">
              <w:rPr>
                <w:rFonts w:ascii="Segoe UI" w:hAnsi="Segoe UI" w:cs="Segoe UI"/>
                <w:spacing w:val="-5"/>
                <w:w w:val="110"/>
                <w:sz w:val="22"/>
              </w:rPr>
              <w:t>25</w:t>
            </w:r>
          </w:p>
        </w:tc>
      </w:tr>
    </w:tbl>
    <w:p w:rsidR="00D10626" w:rsidRDefault="00D10626" w:rsidP="00F87D15">
      <w:pPr>
        <w:pStyle w:val="afffffffa"/>
      </w:pPr>
      <w:r w:rsidRPr="003B7BFC">
        <w:t xml:space="preserve">Таблица </w:t>
      </w:r>
      <w:r w:rsidR="00827E3F" w:rsidRPr="003B7BFC">
        <w:rPr>
          <w:noProof/>
        </w:rPr>
        <w:fldChar w:fldCharType="begin"/>
      </w:r>
      <w:r w:rsidRPr="003B7BFC">
        <w:rPr>
          <w:noProof/>
        </w:rPr>
        <w:instrText xml:space="preserve"> SEQ Таблица \* ARABIC </w:instrText>
      </w:r>
      <w:r w:rsidR="00827E3F" w:rsidRPr="003B7BFC">
        <w:rPr>
          <w:noProof/>
        </w:rPr>
        <w:fldChar w:fldCharType="separate"/>
      </w:r>
      <w:r w:rsidR="00C83B43">
        <w:rPr>
          <w:noProof/>
        </w:rPr>
        <w:t>11</w:t>
      </w:r>
      <w:r w:rsidR="00827E3F" w:rsidRPr="003B7BFC">
        <w:rPr>
          <w:noProof/>
        </w:rPr>
        <w:fldChar w:fldCharType="end"/>
      </w:r>
      <w:r w:rsidRPr="003B7BFC">
        <w:t xml:space="preserve"> – Температурный график БМК</w:t>
      </w:r>
      <w:r>
        <w:t>-7 (ул. Красноармейская, в районе д.56), БМК-8 (ул.</w:t>
      </w:r>
      <w:r w:rsidR="00F87D15">
        <w:t> </w:t>
      </w:r>
      <w:r>
        <w:t>Ленина – ул. Красноармейская)</w:t>
      </w:r>
    </w:p>
    <w:tbl>
      <w:tblPr>
        <w:tblW w:w="0" w:type="auto"/>
        <w:tblLook w:val="04A0"/>
      </w:tblPr>
      <w:tblGrid>
        <w:gridCol w:w="3119"/>
        <w:gridCol w:w="2907"/>
        <w:gridCol w:w="3020"/>
        <w:gridCol w:w="1375"/>
      </w:tblGrid>
      <w:tr w:rsidR="00D10626" w:rsidRPr="00840997" w:rsidTr="00F87D15">
        <w:trPr>
          <w:trHeight w:hRule="exact" w:val="1015"/>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D10626" w:rsidRPr="00840997" w:rsidRDefault="00D10626" w:rsidP="00E235EE">
            <w:pPr>
              <w:jc w:val="center"/>
              <w:rPr>
                <w:rFonts w:ascii="Segoe UI" w:eastAsia="Times New Roman" w:hAnsi="Segoe UI" w:cs="Segoe UI"/>
                <w:b/>
                <w:bCs/>
                <w:color w:val="000000"/>
                <w:sz w:val="22"/>
                <w:lang w:eastAsia="ru-RU"/>
              </w:rPr>
            </w:pPr>
            <w:r w:rsidRPr="00840997">
              <w:rPr>
                <w:rFonts w:ascii="Segoe UI" w:eastAsia="Times New Roman" w:hAnsi="Segoe UI" w:cs="Segoe UI"/>
                <w:b/>
                <w:bCs/>
                <w:color w:val="000000"/>
                <w:sz w:val="22"/>
                <w:lang w:eastAsia="ru-RU"/>
              </w:rPr>
              <w:t>Температура наружного воздуха, ºС</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D10626" w:rsidRPr="00840997" w:rsidRDefault="00D10626" w:rsidP="00E235EE">
            <w:pPr>
              <w:jc w:val="center"/>
              <w:rPr>
                <w:rFonts w:ascii="Segoe UI" w:eastAsia="Times New Roman" w:hAnsi="Segoe UI" w:cs="Segoe UI"/>
                <w:b/>
                <w:bCs/>
                <w:color w:val="000000"/>
                <w:sz w:val="22"/>
                <w:lang w:eastAsia="ru-RU"/>
              </w:rPr>
            </w:pPr>
            <w:r w:rsidRPr="00840997">
              <w:rPr>
                <w:rFonts w:ascii="Segoe UI" w:eastAsia="Times New Roman" w:hAnsi="Segoe UI" w:cs="Segoe UI"/>
                <w:b/>
                <w:bCs/>
                <w:color w:val="000000"/>
                <w:sz w:val="22"/>
                <w:lang w:eastAsia="ru-RU"/>
              </w:rPr>
              <w:t>Температура в прямой линии, °С</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D10626" w:rsidRPr="00840997" w:rsidRDefault="00D10626" w:rsidP="00E235EE">
            <w:pPr>
              <w:jc w:val="center"/>
              <w:rPr>
                <w:rFonts w:ascii="Segoe UI" w:eastAsia="Times New Roman" w:hAnsi="Segoe UI" w:cs="Segoe UI"/>
                <w:b/>
                <w:bCs/>
                <w:color w:val="000000"/>
                <w:sz w:val="22"/>
                <w:lang w:eastAsia="ru-RU"/>
              </w:rPr>
            </w:pPr>
            <w:r w:rsidRPr="00840997">
              <w:rPr>
                <w:rFonts w:ascii="Segoe UI" w:eastAsia="Times New Roman" w:hAnsi="Segoe UI" w:cs="Segoe UI"/>
                <w:b/>
                <w:bCs/>
                <w:color w:val="000000"/>
                <w:sz w:val="22"/>
                <w:lang w:eastAsia="ru-RU"/>
              </w:rPr>
              <w:t>Температура в обратной линии, °С</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D10626" w:rsidRPr="00840997" w:rsidRDefault="00D10626" w:rsidP="00E235EE">
            <w:pPr>
              <w:jc w:val="center"/>
              <w:rPr>
                <w:rFonts w:ascii="Segoe UI" w:eastAsia="Times New Roman" w:hAnsi="Segoe UI" w:cs="Segoe UI"/>
                <w:b/>
                <w:bCs/>
                <w:color w:val="000000"/>
                <w:sz w:val="22"/>
                <w:lang w:eastAsia="ru-RU"/>
              </w:rPr>
            </w:pPr>
            <w:r w:rsidRPr="00840997">
              <w:rPr>
                <w:rFonts w:ascii="Segoe UI" w:eastAsia="Times New Roman" w:hAnsi="Segoe UI" w:cs="Segoe UI"/>
                <w:b/>
                <w:bCs/>
                <w:color w:val="000000"/>
                <w:sz w:val="22"/>
                <w:lang w:eastAsia="ru-RU"/>
              </w:rPr>
              <w:t>Перепад, °С</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8</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4B4B4D"/>
                <w:spacing w:val="-5"/>
                <w:w w:val="115"/>
                <w:sz w:val="22"/>
              </w:rPr>
              <w:t>70</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D5E60"/>
                <w:spacing w:val="-4"/>
                <w:w w:val="105"/>
                <w:sz w:val="22"/>
              </w:rPr>
              <w:t>64,4</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5,6</w:t>
            </w:r>
          </w:p>
        </w:tc>
      </w:tr>
      <w:tr w:rsidR="00715D0C" w:rsidRPr="00840997" w:rsidTr="00F87D15">
        <w:trPr>
          <w:trHeight w:hRule="exact" w:val="321"/>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7</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4B4B4D"/>
                <w:spacing w:val="-5"/>
                <w:w w:val="110"/>
                <w:sz w:val="22"/>
              </w:rPr>
              <w:t>70</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4B4B4D"/>
                <w:spacing w:val="-4"/>
                <w:w w:val="105"/>
                <w:sz w:val="22"/>
              </w:rPr>
              <w:t>63,8</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6,2</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lastRenderedPageBreak/>
              <w:t>6</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4B4B4D"/>
                <w:spacing w:val="-5"/>
                <w:w w:val="110"/>
                <w:sz w:val="22"/>
              </w:rPr>
              <w:t>70</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D5E60"/>
                <w:spacing w:val="-4"/>
                <w:w w:val="110"/>
                <w:sz w:val="22"/>
              </w:rPr>
              <w:t>63,3</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6,7</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5</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333436"/>
                <w:spacing w:val="-5"/>
                <w:w w:val="105"/>
                <w:sz w:val="22"/>
              </w:rPr>
              <w:t>70</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D5E60"/>
                <w:spacing w:val="-4"/>
                <w:w w:val="105"/>
                <w:sz w:val="22"/>
              </w:rPr>
              <w:t>62,</w:t>
            </w:r>
            <w:r w:rsidRPr="00840997">
              <w:rPr>
                <w:rFonts w:ascii="Segoe UI" w:hAnsi="Segoe UI" w:cs="Segoe UI"/>
                <w:color w:val="333436"/>
                <w:spacing w:val="-4"/>
                <w:w w:val="105"/>
                <w:sz w:val="22"/>
              </w:rPr>
              <w:t>7</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7,3</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4</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D5E60"/>
                <w:spacing w:val="-5"/>
                <w:w w:val="110"/>
                <w:sz w:val="22"/>
              </w:rPr>
              <w:t>70</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D5E60"/>
                <w:spacing w:val="-4"/>
                <w:w w:val="110"/>
                <w:sz w:val="22"/>
              </w:rPr>
              <w:t>62,2</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7,8</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3</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333436"/>
                <w:spacing w:val="-5"/>
                <w:w w:val="105"/>
                <w:sz w:val="22"/>
              </w:rPr>
              <w:t>70</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D5E60"/>
                <w:spacing w:val="-4"/>
                <w:w w:val="105"/>
                <w:sz w:val="22"/>
              </w:rPr>
              <w:t>61</w:t>
            </w:r>
            <w:r w:rsidRPr="00840997">
              <w:rPr>
                <w:rFonts w:ascii="Segoe UI" w:hAnsi="Segoe UI" w:cs="Segoe UI"/>
                <w:color w:val="7B7C7E"/>
                <w:spacing w:val="-4"/>
                <w:w w:val="105"/>
                <w:sz w:val="22"/>
              </w:rPr>
              <w:t>,</w:t>
            </w:r>
            <w:r w:rsidRPr="00840997">
              <w:rPr>
                <w:rFonts w:ascii="Segoe UI" w:hAnsi="Segoe UI" w:cs="Segoe UI"/>
                <w:color w:val="4B4B4D"/>
                <w:spacing w:val="-4"/>
                <w:w w:val="105"/>
                <w:sz w:val="22"/>
              </w:rPr>
              <w:t>6</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8,4</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D5E60"/>
                <w:spacing w:val="-5"/>
                <w:w w:val="110"/>
                <w:sz w:val="22"/>
              </w:rPr>
              <w:t>70</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D5E60"/>
                <w:spacing w:val="-4"/>
                <w:w w:val="105"/>
                <w:sz w:val="22"/>
              </w:rPr>
              <w:t>61,1</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8,9</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4B4B4D"/>
                <w:spacing w:val="-5"/>
                <w:w w:val="105"/>
                <w:sz w:val="22"/>
              </w:rPr>
              <w:t>70</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D5E60"/>
                <w:spacing w:val="-4"/>
                <w:w w:val="105"/>
                <w:sz w:val="22"/>
              </w:rPr>
              <w:t>60,5</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9,5</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0</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4B4B4D"/>
                <w:spacing w:val="-5"/>
                <w:w w:val="110"/>
                <w:sz w:val="22"/>
              </w:rPr>
              <w:t>70</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D5E60"/>
                <w:spacing w:val="-5"/>
                <w:w w:val="110"/>
                <w:sz w:val="22"/>
              </w:rPr>
              <w:t>60</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10</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4B4B4D"/>
                <w:spacing w:val="-5"/>
                <w:sz w:val="22"/>
              </w:rPr>
              <w:t>70</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D5E60"/>
                <w:spacing w:val="-4"/>
                <w:w w:val="105"/>
                <w:sz w:val="22"/>
              </w:rPr>
              <w:t>59,4</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pacing w:val="-5"/>
                <w:sz w:val="22"/>
              </w:rPr>
              <w:t>10,6</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D5E60"/>
                <w:spacing w:val="-5"/>
                <w:sz w:val="22"/>
              </w:rPr>
              <w:t>70</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D5E60"/>
                <w:spacing w:val="-4"/>
                <w:w w:val="105"/>
                <w:sz w:val="22"/>
              </w:rPr>
              <w:t>58,8</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11,2</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-3</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333436"/>
                <w:spacing w:val="-5"/>
                <w:sz w:val="22"/>
              </w:rPr>
              <w:t>70</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4B4B4D"/>
                <w:spacing w:val="-4"/>
                <w:w w:val="105"/>
                <w:sz w:val="22"/>
              </w:rPr>
              <w:t>58,3</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pacing w:val="-5"/>
                <w:sz w:val="22"/>
              </w:rPr>
              <w:t>11,7</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-4</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D5E60"/>
                <w:spacing w:val="-5"/>
                <w:w w:val="110"/>
                <w:sz w:val="22"/>
              </w:rPr>
              <w:t>70</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D5E60"/>
                <w:spacing w:val="-4"/>
                <w:w w:val="105"/>
                <w:sz w:val="22"/>
              </w:rPr>
              <w:t>57,8</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12,2</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-5</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4B4B4D"/>
                <w:spacing w:val="-5"/>
                <w:w w:val="110"/>
                <w:sz w:val="22"/>
              </w:rPr>
              <w:t>70</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D5E60"/>
                <w:spacing w:val="-4"/>
                <w:w w:val="105"/>
                <w:sz w:val="22"/>
              </w:rPr>
              <w:t>57,2</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12,8</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-6</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4B4B4D"/>
                <w:spacing w:val="-5"/>
                <w:w w:val="110"/>
                <w:sz w:val="22"/>
              </w:rPr>
              <w:t>70</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D5E60"/>
                <w:spacing w:val="-4"/>
                <w:w w:val="105"/>
                <w:sz w:val="22"/>
              </w:rPr>
              <w:t>56,6</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13,4</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-7</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4B4B4D"/>
                <w:spacing w:val="-5"/>
                <w:w w:val="110"/>
                <w:sz w:val="22"/>
              </w:rPr>
              <w:t>70</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D5E60"/>
                <w:spacing w:val="-4"/>
                <w:w w:val="105"/>
                <w:sz w:val="22"/>
              </w:rPr>
              <w:t>56,1</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13,9</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-8</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4B4B4D"/>
                <w:spacing w:val="-5"/>
                <w:w w:val="105"/>
                <w:sz w:val="22"/>
              </w:rPr>
              <w:t>70</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D5E60"/>
                <w:spacing w:val="-4"/>
                <w:w w:val="105"/>
                <w:sz w:val="22"/>
              </w:rPr>
              <w:t>55,5</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14,5</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-9</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333436"/>
                <w:spacing w:val="-5"/>
                <w:w w:val="115"/>
                <w:sz w:val="22"/>
              </w:rPr>
              <w:t>70</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D5E60"/>
                <w:spacing w:val="-5"/>
                <w:w w:val="115"/>
                <w:sz w:val="22"/>
              </w:rPr>
              <w:t>55</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15</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-10</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4B4B4D"/>
                <w:spacing w:val="-5"/>
                <w:w w:val="110"/>
                <w:sz w:val="22"/>
              </w:rPr>
              <w:t>70</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D5E60"/>
                <w:spacing w:val="-4"/>
                <w:w w:val="105"/>
                <w:sz w:val="22"/>
              </w:rPr>
              <w:t>54,5</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15,5</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-11</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D5E60"/>
                <w:spacing w:val="-4"/>
                <w:w w:val="105"/>
                <w:sz w:val="22"/>
              </w:rPr>
              <w:t>71</w:t>
            </w:r>
            <w:r w:rsidRPr="00840997">
              <w:rPr>
                <w:rFonts w:ascii="Segoe UI" w:hAnsi="Segoe UI" w:cs="Segoe UI"/>
                <w:color w:val="7B7C7E"/>
                <w:spacing w:val="-4"/>
                <w:w w:val="105"/>
                <w:sz w:val="22"/>
              </w:rPr>
              <w:t>,</w:t>
            </w:r>
            <w:r w:rsidRPr="00840997">
              <w:rPr>
                <w:rFonts w:ascii="Segoe UI" w:hAnsi="Segoe UI" w:cs="Segoe UI"/>
                <w:color w:val="4B4B4D"/>
                <w:spacing w:val="-4"/>
                <w:w w:val="105"/>
                <w:sz w:val="22"/>
              </w:rPr>
              <w:t>4</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D5E60"/>
                <w:spacing w:val="-4"/>
                <w:w w:val="105"/>
                <w:sz w:val="22"/>
              </w:rPr>
              <w:t>55,3</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16,1</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-12</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4B4B4D"/>
                <w:spacing w:val="-4"/>
                <w:w w:val="110"/>
                <w:sz w:val="22"/>
              </w:rPr>
              <w:t>72,9</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4B4B4D"/>
                <w:spacing w:val="-4"/>
                <w:w w:val="105"/>
                <w:sz w:val="22"/>
              </w:rPr>
              <w:t>56,3</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16,6</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-13</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D5E60"/>
                <w:spacing w:val="-4"/>
                <w:w w:val="105"/>
                <w:sz w:val="22"/>
              </w:rPr>
              <w:t>74</w:t>
            </w:r>
            <w:r w:rsidRPr="00840997">
              <w:rPr>
                <w:rFonts w:ascii="Segoe UI" w:hAnsi="Segoe UI" w:cs="Segoe UI"/>
                <w:color w:val="7B7C7E"/>
                <w:spacing w:val="-4"/>
                <w:w w:val="105"/>
                <w:sz w:val="22"/>
              </w:rPr>
              <w:t>,</w:t>
            </w:r>
            <w:r w:rsidRPr="00840997">
              <w:rPr>
                <w:rFonts w:ascii="Segoe UI" w:hAnsi="Segoe UI" w:cs="Segoe UI"/>
                <w:color w:val="4B4B4D"/>
                <w:spacing w:val="-4"/>
                <w:w w:val="105"/>
                <w:sz w:val="22"/>
              </w:rPr>
              <w:t>4</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D5E60"/>
                <w:spacing w:val="-4"/>
                <w:w w:val="105"/>
                <w:sz w:val="22"/>
              </w:rPr>
              <w:t>57,2</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17,2</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-14</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D5E60"/>
                <w:spacing w:val="-4"/>
                <w:w w:val="110"/>
                <w:sz w:val="22"/>
              </w:rPr>
              <w:t>75,9</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4B4B4D"/>
                <w:spacing w:val="-4"/>
                <w:w w:val="105"/>
                <w:sz w:val="22"/>
              </w:rPr>
              <w:t>58</w:t>
            </w:r>
            <w:r w:rsidRPr="00840997">
              <w:rPr>
                <w:rFonts w:ascii="Segoe UI" w:hAnsi="Segoe UI" w:cs="Segoe UI"/>
                <w:color w:val="7B7C7E"/>
                <w:spacing w:val="-4"/>
                <w:w w:val="105"/>
                <w:sz w:val="22"/>
              </w:rPr>
              <w:t>,</w:t>
            </w:r>
            <w:r w:rsidRPr="00840997">
              <w:rPr>
                <w:rFonts w:ascii="Segoe UI" w:hAnsi="Segoe UI" w:cs="Segoe UI"/>
                <w:color w:val="4B4B4D"/>
                <w:spacing w:val="-4"/>
                <w:w w:val="105"/>
                <w:sz w:val="22"/>
              </w:rPr>
              <w:t>2</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pacing w:val="-5"/>
                <w:sz w:val="22"/>
              </w:rPr>
              <w:t>17,7</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-15</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D5E60"/>
                <w:spacing w:val="-4"/>
                <w:w w:val="105"/>
                <w:sz w:val="22"/>
              </w:rPr>
              <w:t>77,5</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D5E60"/>
                <w:spacing w:val="-4"/>
                <w:sz w:val="22"/>
              </w:rPr>
              <w:t>59</w:t>
            </w:r>
            <w:r w:rsidRPr="00840997">
              <w:rPr>
                <w:rFonts w:ascii="Segoe UI" w:hAnsi="Segoe UI" w:cs="Segoe UI"/>
                <w:color w:val="7B7C7E"/>
                <w:spacing w:val="-4"/>
                <w:sz w:val="22"/>
              </w:rPr>
              <w:t>,</w:t>
            </w:r>
            <w:r w:rsidRPr="00840997">
              <w:rPr>
                <w:rFonts w:ascii="Segoe UI" w:hAnsi="Segoe UI" w:cs="Segoe UI"/>
                <w:color w:val="4B4B4D"/>
                <w:spacing w:val="-4"/>
                <w:sz w:val="22"/>
              </w:rPr>
              <w:t>2</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18,3</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-16</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D5E60"/>
                <w:spacing w:val="-4"/>
                <w:w w:val="105"/>
                <w:sz w:val="22"/>
              </w:rPr>
              <w:t>7</w:t>
            </w:r>
            <w:r w:rsidRPr="00840997">
              <w:rPr>
                <w:rFonts w:ascii="Segoe UI" w:hAnsi="Segoe UI" w:cs="Segoe UI"/>
                <w:color w:val="333436"/>
                <w:spacing w:val="-4"/>
                <w:w w:val="105"/>
                <w:sz w:val="22"/>
              </w:rPr>
              <w:t>8</w:t>
            </w:r>
            <w:r w:rsidRPr="00840997">
              <w:rPr>
                <w:rFonts w:ascii="Segoe UI" w:hAnsi="Segoe UI" w:cs="Segoe UI"/>
                <w:color w:val="5D5E60"/>
                <w:spacing w:val="-4"/>
                <w:w w:val="105"/>
                <w:sz w:val="22"/>
              </w:rPr>
              <w:t>,9</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D5E60"/>
                <w:spacing w:val="-4"/>
                <w:w w:val="110"/>
                <w:sz w:val="22"/>
              </w:rPr>
              <w:t>60</w:t>
            </w:r>
            <w:r w:rsidRPr="00840997">
              <w:rPr>
                <w:rFonts w:ascii="Segoe UI" w:hAnsi="Segoe UI" w:cs="Segoe UI"/>
                <w:color w:val="7B7C7E"/>
                <w:spacing w:val="-4"/>
                <w:w w:val="110"/>
                <w:sz w:val="22"/>
              </w:rPr>
              <w:t>,</w:t>
            </w:r>
            <w:r w:rsidRPr="00840997">
              <w:rPr>
                <w:rFonts w:ascii="Segoe UI" w:hAnsi="Segoe UI" w:cs="Segoe UI"/>
                <w:color w:val="4B4B4D"/>
                <w:spacing w:val="-4"/>
                <w:w w:val="110"/>
                <w:sz w:val="22"/>
              </w:rPr>
              <w:t>1</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18,8</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-17</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D5E60"/>
                <w:spacing w:val="-4"/>
                <w:w w:val="105"/>
                <w:sz w:val="22"/>
              </w:rPr>
              <w:t>80,4</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D5E60"/>
                <w:spacing w:val="-5"/>
                <w:w w:val="110"/>
                <w:sz w:val="22"/>
              </w:rPr>
              <w:t>61</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19,4</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-18</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4B4B4D"/>
                <w:spacing w:val="-4"/>
                <w:w w:val="105"/>
                <w:sz w:val="22"/>
              </w:rPr>
              <w:t>81,9</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D5E60"/>
                <w:spacing w:val="-4"/>
                <w:w w:val="105"/>
                <w:sz w:val="22"/>
              </w:rPr>
              <w:t>61,</w:t>
            </w:r>
            <w:r w:rsidRPr="00840997">
              <w:rPr>
                <w:rFonts w:ascii="Segoe UI" w:hAnsi="Segoe UI" w:cs="Segoe UI"/>
                <w:color w:val="333436"/>
                <w:spacing w:val="-4"/>
                <w:w w:val="105"/>
                <w:sz w:val="22"/>
              </w:rPr>
              <w:t>9</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20</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-19</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D5E60"/>
                <w:spacing w:val="-4"/>
                <w:w w:val="105"/>
                <w:sz w:val="22"/>
              </w:rPr>
              <w:t>83,4</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D5E60"/>
                <w:spacing w:val="-4"/>
                <w:w w:val="105"/>
                <w:sz w:val="22"/>
              </w:rPr>
              <w:t>62,8</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20,6</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-20</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333436"/>
                <w:spacing w:val="-4"/>
                <w:w w:val="105"/>
                <w:sz w:val="22"/>
              </w:rPr>
              <w:t>84</w:t>
            </w:r>
            <w:r w:rsidRPr="00840997">
              <w:rPr>
                <w:rFonts w:ascii="Segoe UI" w:hAnsi="Segoe UI" w:cs="Segoe UI"/>
                <w:color w:val="5D5E60"/>
                <w:spacing w:val="-4"/>
                <w:w w:val="105"/>
                <w:sz w:val="22"/>
              </w:rPr>
              <w:t>,9</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D5E60"/>
                <w:spacing w:val="-4"/>
                <w:w w:val="105"/>
                <w:sz w:val="22"/>
              </w:rPr>
              <w:t>63</w:t>
            </w:r>
            <w:r w:rsidRPr="00840997">
              <w:rPr>
                <w:rFonts w:ascii="Segoe UI" w:hAnsi="Segoe UI" w:cs="Segoe UI"/>
                <w:color w:val="7B7C7E"/>
                <w:spacing w:val="-4"/>
                <w:w w:val="105"/>
                <w:sz w:val="22"/>
              </w:rPr>
              <w:t>,</w:t>
            </w:r>
            <w:r w:rsidRPr="00840997">
              <w:rPr>
                <w:rFonts w:ascii="Segoe UI" w:hAnsi="Segoe UI" w:cs="Segoe UI"/>
                <w:color w:val="4B4B4D"/>
                <w:spacing w:val="-4"/>
                <w:w w:val="105"/>
                <w:sz w:val="22"/>
              </w:rPr>
              <w:t>8</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21,1</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-21</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4B4B4D"/>
                <w:spacing w:val="-4"/>
                <w:w w:val="105"/>
                <w:sz w:val="22"/>
              </w:rPr>
              <w:t>86</w:t>
            </w:r>
            <w:r w:rsidRPr="00840997">
              <w:rPr>
                <w:rFonts w:ascii="Segoe UI" w:hAnsi="Segoe UI" w:cs="Segoe UI"/>
                <w:color w:val="7B7C7E"/>
                <w:spacing w:val="-4"/>
                <w:w w:val="105"/>
                <w:sz w:val="22"/>
              </w:rPr>
              <w:t>,</w:t>
            </w:r>
            <w:r w:rsidRPr="00840997">
              <w:rPr>
                <w:rFonts w:ascii="Segoe UI" w:hAnsi="Segoe UI" w:cs="Segoe UI"/>
                <w:color w:val="5D5E60"/>
                <w:spacing w:val="-4"/>
                <w:w w:val="105"/>
                <w:sz w:val="22"/>
              </w:rPr>
              <w:t>3</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D5E60"/>
                <w:spacing w:val="-4"/>
                <w:w w:val="110"/>
                <w:sz w:val="22"/>
              </w:rPr>
              <w:t>64,7</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pacing w:val="-5"/>
                <w:sz w:val="22"/>
              </w:rPr>
              <w:t>21,6</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-22</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333436"/>
                <w:spacing w:val="-4"/>
                <w:w w:val="105"/>
                <w:sz w:val="22"/>
              </w:rPr>
              <w:t>87</w:t>
            </w:r>
            <w:r w:rsidRPr="00840997">
              <w:rPr>
                <w:rFonts w:ascii="Segoe UI" w:hAnsi="Segoe UI" w:cs="Segoe UI"/>
                <w:color w:val="5D5E60"/>
                <w:spacing w:val="-4"/>
                <w:w w:val="105"/>
                <w:sz w:val="22"/>
              </w:rPr>
              <w:t>,7</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D5E60"/>
                <w:spacing w:val="-4"/>
                <w:w w:val="110"/>
                <w:sz w:val="22"/>
              </w:rPr>
              <w:t>65,6</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22,1</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-23</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4B4B4D"/>
                <w:spacing w:val="-4"/>
                <w:w w:val="105"/>
                <w:sz w:val="22"/>
              </w:rPr>
              <w:t>89,2</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D5E60"/>
                <w:spacing w:val="-4"/>
                <w:w w:val="105"/>
                <w:sz w:val="22"/>
              </w:rPr>
              <w:t>66,5</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22,7</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-24</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4B4B4D"/>
                <w:spacing w:val="-4"/>
                <w:w w:val="110"/>
                <w:sz w:val="22"/>
              </w:rPr>
              <w:t>90,6</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D5E60"/>
                <w:spacing w:val="-4"/>
                <w:w w:val="105"/>
                <w:sz w:val="22"/>
              </w:rPr>
              <w:t>67</w:t>
            </w:r>
            <w:r w:rsidRPr="00840997">
              <w:rPr>
                <w:rFonts w:ascii="Segoe UI" w:hAnsi="Segoe UI" w:cs="Segoe UI"/>
                <w:color w:val="7B7C7E"/>
                <w:spacing w:val="-4"/>
                <w:w w:val="105"/>
                <w:sz w:val="22"/>
              </w:rPr>
              <w:t>,</w:t>
            </w:r>
            <w:r w:rsidRPr="00840997">
              <w:rPr>
                <w:rFonts w:ascii="Segoe UI" w:hAnsi="Segoe UI" w:cs="Segoe UI"/>
                <w:color w:val="5D5E60"/>
                <w:spacing w:val="-4"/>
                <w:w w:val="105"/>
                <w:sz w:val="22"/>
              </w:rPr>
              <w:t>4</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23,2</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-25</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D5E60"/>
                <w:spacing w:val="-4"/>
                <w:w w:val="110"/>
                <w:sz w:val="22"/>
              </w:rPr>
              <w:t>92</w:t>
            </w:r>
            <w:r w:rsidRPr="00840997">
              <w:rPr>
                <w:rFonts w:ascii="Segoe UI" w:hAnsi="Segoe UI" w:cs="Segoe UI"/>
                <w:color w:val="7B7C7E"/>
                <w:spacing w:val="-4"/>
                <w:w w:val="110"/>
                <w:sz w:val="22"/>
              </w:rPr>
              <w:t>,</w:t>
            </w:r>
            <w:r w:rsidRPr="00840997">
              <w:rPr>
                <w:rFonts w:ascii="Segoe UI" w:hAnsi="Segoe UI" w:cs="Segoe UI"/>
                <w:color w:val="5D5E60"/>
                <w:spacing w:val="-4"/>
                <w:w w:val="110"/>
                <w:sz w:val="22"/>
              </w:rPr>
              <w:t>1</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D5E60"/>
                <w:spacing w:val="-4"/>
                <w:w w:val="105"/>
                <w:sz w:val="22"/>
              </w:rPr>
              <w:t>68</w:t>
            </w:r>
            <w:r w:rsidRPr="00840997">
              <w:rPr>
                <w:rFonts w:ascii="Segoe UI" w:hAnsi="Segoe UI" w:cs="Segoe UI"/>
                <w:color w:val="7B7C7E"/>
                <w:spacing w:val="-4"/>
                <w:w w:val="105"/>
                <w:sz w:val="22"/>
              </w:rPr>
              <w:t>,</w:t>
            </w:r>
            <w:r w:rsidRPr="00840997">
              <w:rPr>
                <w:rFonts w:ascii="Segoe UI" w:hAnsi="Segoe UI" w:cs="Segoe UI"/>
                <w:color w:val="5D5E60"/>
                <w:spacing w:val="-4"/>
                <w:w w:val="105"/>
                <w:sz w:val="22"/>
              </w:rPr>
              <w:t>3</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pacing w:val="-5"/>
                <w:sz w:val="22"/>
              </w:rPr>
              <w:t>23,8</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-26</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4B4B4D"/>
                <w:spacing w:val="-4"/>
                <w:w w:val="105"/>
                <w:sz w:val="22"/>
              </w:rPr>
              <w:t>93,5</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5D5E60"/>
                <w:spacing w:val="-4"/>
                <w:w w:val="110"/>
                <w:sz w:val="22"/>
              </w:rPr>
              <w:t>69</w:t>
            </w:r>
            <w:r w:rsidRPr="00840997">
              <w:rPr>
                <w:rFonts w:ascii="Segoe UI" w:hAnsi="Segoe UI" w:cs="Segoe UI"/>
                <w:color w:val="7B7C7E"/>
                <w:spacing w:val="-4"/>
                <w:w w:val="110"/>
                <w:sz w:val="22"/>
              </w:rPr>
              <w:t>,</w:t>
            </w:r>
            <w:r w:rsidRPr="00840997">
              <w:rPr>
                <w:rFonts w:ascii="Segoe UI" w:hAnsi="Segoe UI" w:cs="Segoe UI"/>
                <w:color w:val="4B4B4D"/>
                <w:spacing w:val="-4"/>
                <w:w w:val="110"/>
                <w:sz w:val="22"/>
              </w:rPr>
              <w:t>1</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24,4</w:t>
            </w:r>
          </w:p>
        </w:tc>
      </w:tr>
      <w:tr w:rsidR="00715D0C" w:rsidRPr="00840997"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eastAsia="Times New Roman" w:hAnsi="Segoe UI" w:cs="Segoe UI"/>
                <w:color w:val="000000"/>
                <w:sz w:val="22"/>
                <w:lang w:eastAsia="ru-RU"/>
              </w:rPr>
              <w:t>-27</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4B4B4D"/>
                <w:spacing w:val="-5"/>
                <w:w w:val="110"/>
                <w:sz w:val="22"/>
              </w:rPr>
              <w:t>95</w:t>
            </w:r>
          </w:p>
        </w:tc>
        <w:tc>
          <w:tcPr>
            <w:tcW w:w="0" w:type="auto"/>
            <w:tcBorders>
              <w:top w:val="nil"/>
              <w:left w:val="nil"/>
              <w:bottom w:val="single" w:sz="4" w:space="0" w:color="auto"/>
              <w:right w:val="single" w:sz="4" w:space="0" w:color="auto"/>
            </w:tcBorders>
            <w:shd w:val="clear" w:color="auto" w:fill="auto"/>
            <w:hideMark/>
          </w:tcPr>
          <w:p w:rsidR="00715D0C" w:rsidRPr="00840997" w:rsidRDefault="00715D0C" w:rsidP="00715D0C">
            <w:pPr>
              <w:jc w:val="center"/>
              <w:rPr>
                <w:rFonts w:ascii="Segoe UI" w:eastAsia="Times New Roman" w:hAnsi="Segoe UI" w:cs="Segoe UI"/>
                <w:color w:val="000000"/>
                <w:sz w:val="22"/>
                <w:lang w:eastAsia="ru-RU"/>
              </w:rPr>
            </w:pPr>
            <w:r w:rsidRPr="00840997">
              <w:rPr>
                <w:rFonts w:ascii="Segoe UI" w:hAnsi="Segoe UI" w:cs="Segoe UI"/>
                <w:color w:val="4B4B4D"/>
                <w:spacing w:val="-5"/>
                <w:w w:val="110"/>
                <w:sz w:val="22"/>
              </w:rPr>
              <w:t>70</w:t>
            </w:r>
          </w:p>
        </w:tc>
        <w:tc>
          <w:tcPr>
            <w:tcW w:w="0" w:type="auto"/>
            <w:tcBorders>
              <w:top w:val="nil"/>
              <w:left w:val="nil"/>
              <w:bottom w:val="single" w:sz="4" w:space="0" w:color="auto"/>
              <w:right w:val="single" w:sz="4" w:space="0" w:color="auto"/>
            </w:tcBorders>
            <w:shd w:val="clear" w:color="auto" w:fill="auto"/>
            <w:vAlign w:val="center"/>
            <w:hideMark/>
          </w:tcPr>
          <w:p w:rsidR="00715D0C" w:rsidRPr="00715D0C" w:rsidRDefault="00715D0C" w:rsidP="00715D0C">
            <w:pPr>
              <w:jc w:val="center"/>
              <w:rPr>
                <w:rFonts w:ascii="Segoe UI" w:eastAsia="Times New Roman" w:hAnsi="Segoe UI" w:cs="Segoe UI"/>
                <w:sz w:val="22"/>
                <w:lang w:eastAsia="ru-RU"/>
              </w:rPr>
            </w:pPr>
            <w:r w:rsidRPr="00715D0C">
              <w:rPr>
                <w:rFonts w:ascii="Segoe UI" w:hAnsi="Segoe UI" w:cs="Segoe UI"/>
                <w:sz w:val="22"/>
              </w:rPr>
              <w:t>25</w:t>
            </w:r>
          </w:p>
        </w:tc>
      </w:tr>
    </w:tbl>
    <w:p w:rsidR="00F87D15" w:rsidRDefault="00F87D15" w:rsidP="00F87D15">
      <w:pPr>
        <w:pStyle w:val="afffffffa"/>
      </w:pPr>
    </w:p>
    <w:p w:rsidR="00F87D15" w:rsidRDefault="00F87D15">
      <w:pPr>
        <w:jc w:val="left"/>
        <w:rPr>
          <w:rFonts w:ascii="Segoe UI" w:eastAsiaTheme="minorHAnsi" w:hAnsi="Segoe UI"/>
          <w:sz w:val="22"/>
          <w:szCs w:val="24"/>
        </w:rPr>
      </w:pPr>
      <w:r>
        <w:br w:type="page"/>
      </w:r>
    </w:p>
    <w:p w:rsidR="00271221" w:rsidRDefault="00D10626" w:rsidP="00F87D15">
      <w:pPr>
        <w:pStyle w:val="afffffffa"/>
      </w:pPr>
      <w:r w:rsidRPr="003B7BFC">
        <w:lastRenderedPageBreak/>
        <w:t xml:space="preserve">Таблица </w:t>
      </w:r>
      <w:r w:rsidR="00827E3F" w:rsidRPr="003B7BFC">
        <w:rPr>
          <w:noProof/>
        </w:rPr>
        <w:fldChar w:fldCharType="begin"/>
      </w:r>
      <w:r w:rsidRPr="003B7BFC">
        <w:rPr>
          <w:noProof/>
        </w:rPr>
        <w:instrText xml:space="preserve"> SEQ Таблица \* ARABIC </w:instrText>
      </w:r>
      <w:r w:rsidR="00827E3F" w:rsidRPr="003B7BFC">
        <w:rPr>
          <w:noProof/>
        </w:rPr>
        <w:fldChar w:fldCharType="separate"/>
      </w:r>
      <w:r w:rsidR="00C83B43">
        <w:rPr>
          <w:noProof/>
        </w:rPr>
        <w:t>12</w:t>
      </w:r>
      <w:r w:rsidR="00827E3F" w:rsidRPr="003B7BFC">
        <w:rPr>
          <w:noProof/>
        </w:rPr>
        <w:fldChar w:fldCharType="end"/>
      </w:r>
      <w:r w:rsidRPr="003B7BFC">
        <w:t xml:space="preserve"> – Температурный графи</w:t>
      </w:r>
      <w:r>
        <w:t xml:space="preserve">к котельной </w:t>
      </w:r>
      <w:r w:rsidR="00E4725B">
        <w:t xml:space="preserve">№4 </w:t>
      </w:r>
      <w:r>
        <w:t>с. Карманово, ул. Заводская</w:t>
      </w:r>
    </w:p>
    <w:tbl>
      <w:tblPr>
        <w:tblW w:w="0" w:type="auto"/>
        <w:tblLook w:val="04A0"/>
      </w:tblPr>
      <w:tblGrid>
        <w:gridCol w:w="3119"/>
        <w:gridCol w:w="2907"/>
        <w:gridCol w:w="3020"/>
        <w:gridCol w:w="1375"/>
      </w:tblGrid>
      <w:tr w:rsidR="00D10626" w:rsidRPr="00FA61EF" w:rsidTr="00F87D15">
        <w:trPr>
          <w:trHeight w:hRule="exact" w:val="1015"/>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D10626" w:rsidRPr="00FA61EF" w:rsidRDefault="00D10626" w:rsidP="00E235EE">
            <w:pPr>
              <w:jc w:val="center"/>
              <w:rPr>
                <w:rFonts w:ascii="Segoe UI" w:eastAsia="Times New Roman" w:hAnsi="Segoe UI" w:cs="Segoe UI"/>
                <w:b/>
                <w:bCs/>
                <w:color w:val="000000"/>
                <w:sz w:val="22"/>
                <w:lang w:eastAsia="ru-RU"/>
              </w:rPr>
            </w:pPr>
            <w:r w:rsidRPr="00FA61EF">
              <w:rPr>
                <w:rFonts w:ascii="Segoe UI" w:eastAsia="Times New Roman" w:hAnsi="Segoe UI" w:cs="Segoe UI"/>
                <w:b/>
                <w:bCs/>
                <w:color w:val="000000"/>
                <w:sz w:val="22"/>
                <w:lang w:eastAsia="ru-RU"/>
              </w:rPr>
              <w:t>Температура наружного воздуха, ºС</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D10626" w:rsidRPr="00FA61EF" w:rsidRDefault="00D10626" w:rsidP="00E235EE">
            <w:pPr>
              <w:jc w:val="center"/>
              <w:rPr>
                <w:rFonts w:ascii="Segoe UI" w:eastAsia="Times New Roman" w:hAnsi="Segoe UI" w:cs="Segoe UI"/>
                <w:b/>
                <w:bCs/>
                <w:color w:val="000000"/>
                <w:sz w:val="22"/>
                <w:lang w:eastAsia="ru-RU"/>
              </w:rPr>
            </w:pPr>
            <w:r w:rsidRPr="00FA61EF">
              <w:rPr>
                <w:rFonts w:ascii="Segoe UI" w:eastAsia="Times New Roman" w:hAnsi="Segoe UI" w:cs="Segoe UI"/>
                <w:b/>
                <w:bCs/>
                <w:color w:val="000000"/>
                <w:sz w:val="22"/>
                <w:lang w:eastAsia="ru-RU"/>
              </w:rPr>
              <w:t>Температура в прямой линии, °С</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D10626" w:rsidRPr="00FA61EF" w:rsidRDefault="00D10626" w:rsidP="00E235EE">
            <w:pPr>
              <w:jc w:val="center"/>
              <w:rPr>
                <w:rFonts w:ascii="Segoe UI" w:eastAsia="Times New Roman" w:hAnsi="Segoe UI" w:cs="Segoe UI"/>
                <w:b/>
                <w:bCs/>
                <w:color w:val="000000"/>
                <w:sz w:val="22"/>
                <w:lang w:eastAsia="ru-RU"/>
              </w:rPr>
            </w:pPr>
            <w:r w:rsidRPr="00FA61EF">
              <w:rPr>
                <w:rFonts w:ascii="Segoe UI" w:eastAsia="Times New Roman" w:hAnsi="Segoe UI" w:cs="Segoe UI"/>
                <w:b/>
                <w:bCs/>
                <w:color w:val="000000"/>
                <w:sz w:val="22"/>
                <w:lang w:eastAsia="ru-RU"/>
              </w:rPr>
              <w:t>Температура в обратной линии, °С</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D10626" w:rsidRPr="00FA61EF" w:rsidRDefault="00D10626" w:rsidP="00E235EE">
            <w:pPr>
              <w:jc w:val="center"/>
              <w:rPr>
                <w:rFonts w:ascii="Segoe UI" w:eastAsia="Times New Roman" w:hAnsi="Segoe UI" w:cs="Segoe UI"/>
                <w:b/>
                <w:bCs/>
                <w:color w:val="000000"/>
                <w:sz w:val="22"/>
                <w:lang w:eastAsia="ru-RU"/>
              </w:rPr>
            </w:pPr>
            <w:r w:rsidRPr="00FA61EF">
              <w:rPr>
                <w:rFonts w:ascii="Segoe UI" w:eastAsia="Times New Roman" w:hAnsi="Segoe UI" w:cs="Segoe UI"/>
                <w:b/>
                <w:bCs/>
                <w:color w:val="000000"/>
                <w:sz w:val="22"/>
                <w:lang w:eastAsia="ru-RU"/>
              </w:rPr>
              <w:t>Перепад, °С</w:t>
            </w:r>
          </w:p>
        </w:tc>
      </w:tr>
      <w:tr w:rsidR="00D10626" w:rsidRPr="00FA61EF"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eastAsia="Times New Roman" w:hAnsi="Segoe UI" w:cs="Segoe UI"/>
                <w:color w:val="000000"/>
                <w:sz w:val="22"/>
                <w:lang w:eastAsia="ru-RU"/>
              </w:rPr>
              <w:t>8</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4B4D4F"/>
                <w:spacing w:val="-5"/>
                <w:w w:val="95"/>
                <w:position w:val="2"/>
                <w:sz w:val="22"/>
              </w:rPr>
              <w:t>65</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3A3D3D"/>
                <w:spacing w:val="-5"/>
                <w:w w:val="95"/>
                <w:sz w:val="22"/>
              </w:rPr>
              <w:t>51</w:t>
            </w:r>
          </w:p>
        </w:tc>
        <w:tc>
          <w:tcPr>
            <w:tcW w:w="0" w:type="auto"/>
            <w:tcBorders>
              <w:top w:val="nil"/>
              <w:left w:val="nil"/>
              <w:bottom w:val="single" w:sz="4" w:space="0" w:color="auto"/>
              <w:right w:val="single" w:sz="4" w:space="0" w:color="auto"/>
            </w:tcBorders>
            <w:shd w:val="clear" w:color="auto" w:fill="auto"/>
            <w:hideMark/>
          </w:tcPr>
          <w:p w:rsidR="00D10626" w:rsidRPr="00FA61EF" w:rsidRDefault="00FA61EF" w:rsidP="00D10626">
            <w:pPr>
              <w:jc w:val="center"/>
              <w:rPr>
                <w:rFonts w:ascii="Segoe UI" w:eastAsia="Times New Roman" w:hAnsi="Segoe UI" w:cs="Segoe UI"/>
                <w:color w:val="000000"/>
                <w:sz w:val="22"/>
                <w:lang w:eastAsia="ru-RU"/>
              </w:rPr>
            </w:pPr>
            <w:r>
              <w:rPr>
                <w:rFonts w:ascii="Segoe UI" w:hAnsi="Segoe UI" w:cs="Segoe UI"/>
                <w:color w:val="666767"/>
                <w:spacing w:val="-5"/>
                <w:w w:val="110"/>
                <w:sz w:val="22"/>
              </w:rPr>
              <w:t>14</w:t>
            </w:r>
          </w:p>
        </w:tc>
      </w:tr>
      <w:tr w:rsidR="00D10626" w:rsidRPr="00FA61EF" w:rsidTr="00F87D15">
        <w:trPr>
          <w:trHeight w:hRule="exact" w:val="321"/>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eastAsia="Times New Roman" w:hAnsi="Segoe UI" w:cs="Segoe UI"/>
                <w:color w:val="000000"/>
                <w:sz w:val="22"/>
                <w:lang w:eastAsia="ru-RU"/>
              </w:rPr>
              <w:t>7</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4B4D4F"/>
                <w:spacing w:val="-5"/>
                <w:position w:val="2"/>
                <w:sz w:val="22"/>
              </w:rPr>
              <w:t>65</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3A3D3D"/>
                <w:spacing w:val="-5"/>
                <w:sz w:val="22"/>
              </w:rPr>
              <w:t>50</w:t>
            </w:r>
          </w:p>
        </w:tc>
        <w:tc>
          <w:tcPr>
            <w:tcW w:w="0" w:type="auto"/>
            <w:tcBorders>
              <w:top w:val="nil"/>
              <w:left w:val="nil"/>
              <w:bottom w:val="single" w:sz="4" w:space="0" w:color="auto"/>
              <w:right w:val="single" w:sz="4" w:space="0" w:color="auto"/>
            </w:tcBorders>
            <w:shd w:val="clear" w:color="auto" w:fill="auto"/>
            <w:hideMark/>
          </w:tcPr>
          <w:p w:rsidR="00D10626" w:rsidRPr="00FA61EF" w:rsidRDefault="00FA61EF" w:rsidP="00D10626">
            <w:pPr>
              <w:jc w:val="center"/>
              <w:rPr>
                <w:rFonts w:ascii="Segoe UI" w:eastAsia="Times New Roman" w:hAnsi="Segoe UI" w:cs="Segoe UI"/>
                <w:color w:val="000000"/>
                <w:sz w:val="22"/>
                <w:lang w:eastAsia="ru-RU"/>
              </w:rPr>
            </w:pPr>
            <w:r>
              <w:rPr>
                <w:rFonts w:ascii="Segoe UI" w:hAnsi="Segoe UI" w:cs="Segoe UI"/>
                <w:color w:val="424446"/>
                <w:spacing w:val="-5"/>
                <w:w w:val="105"/>
                <w:sz w:val="22"/>
              </w:rPr>
              <w:t>15</w:t>
            </w:r>
          </w:p>
        </w:tc>
      </w:tr>
      <w:tr w:rsidR="00D10626" w:rsidRPr="00FA61EF"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eastAsia="Times New Roman" w:hAnsi="Segoe UI" w:cs="Segoe UI"/>
                <w:color w:val="000000"/>
                <w:sz w:val="22"/>
                <w:lang w:eastAsia="ru-RU"/>
              </w:rPr>
              <w:t>6</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595D60"/>
                <w:spacing w:val="-5"/>
                <w:position w:val="2"/>
                <w:sz w:val="22"/>
              </w:rPr>
              <w:t>66</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3A3D3D"/>
                <w:spacing w:val="-5"/>
                <w:sz w:val="22"/>
              </w:rPr>
              <w:t>50</w:t>
            </w:r>
          </w:p>
        </w:tc>
        <w:tc>
          <w:tcPr>
            <w:tcW w:w="0" w:type="auto"/>
            <w:tcBorders>
              <w:top w:val="nil"/>
              <w:left w:val="nil"/>
              <w:bottom w:val="single" w:sz="4" w:space="0" w:color="auto"/>
              <w:right w:val="single" w:sz="4" w:space="0" w:color="auto"/>
            </w:tcBorders>
            <w:shd w:val="clear" w:color="auto" w:fill="auto"/>
            <w:hideMark/>
          </w:tcPr>
          <w:p w:rsidR="00D10626" w:rsidRPr="00FA61EF" w:rsidRDefault="00FA61EF" w:rsidP="00D10626">
            <w:pPr>
              <w:jc w:val="center"/>
              <w:rPr>
                <w:rFonts w:ascii="Segoe UI" w:eastAsia="Times New Roman" w:hAnsi="Segoe UI" w:cs="Segoe UI"/>
                <w:color w:val="000000"/>
                <w:sz w:val="22"/>
                <w:lang w:eastAsia="ru-RU"/>
              </w:rPr>
            </w:pPr>
            <w:r>
              <w:rPr>
                <w:rFonts w:ascii="Segoe UI" w:hAnsi="Segoe UI" w:cs="Segoe UI"/>
                <w:color w:val="666767"/>
                <w:spacing w:val="-5"/>
                <w:w w:val="110"/>
                <w:sz w:val="22"/>
              </w:rPr>
              <w:t>16</w:t>
            </w:r>
          </w:p>
        </w:tc>
      </w:tr>
      <w:tr w:rsidR="00D10626" w:rsidRPr="00FA61EF"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eastAsia="Times New Roman" w:hAnsi="Segoe UI" w:cs="Segoe UI"/>
                <w:color w:val="000000"/>
                <w:sz w:val="22"/>
                <w:lang w:eastAsia="ru-RU"/>
              </w:rPr>
              <w:t>5</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4B4D4F"/>
                <w:spacing w:val="-5"/>
                <w:position w:val="2"/>
                <w:sz w:val="22"/>
              </w:rPr>
              <w:t>67</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282B2D"/>
                <w:spacing w:val="-5"/>
                <w:sz w:val="22"/>
              </w:rPr>
              <w:t>50</w:t>
            </w:r>
          </w:p>
        </w:tc>
        <w:tc>
          <w:tcPr>
            <w:tcW w:w="0" w:type="auto"/>
            <w:tcBorders>
              <w:top w:val="nil"/>
              <w:left w:val="nil"/>
              <w:bottom w:val="single" w:sz="4" w:space="0" w:color="auto"/>
              <w:right w:val="single" w:sz="4" w:space="0" w:color="auto"/>
            </w:tcBorders>
            <w:shd w:val="clear" w:color="auto" w:fill="auto"/>
            <w:hideMark/>
          </w:tcPr>
          <w:p w:rsidR="00D10626" w:rsidRPr="00FA61EF" w:rsidRDefault="00FA61EF" w:rsidP="00D10626">
            <w:pPr>
              <w:jc w:val="center"/>
              <w:rPr>
                <w:rFonts w:ascii="Segoe UI" w:eastAsia="Times New Roman" w:hAnsi="Segoe UI" w:cs="Segoe UI"/>
                <w:color w:val="000000"/>
                <w:sz w:val="22"/>
                <w:lang w:eastAsia="ru-RU"/>
              </w:rPr>
            </w:pPr>
            <w:r>
              <w:rPr>
                <w:rFonts w:ascii="Segoe UI" w:hAnsi="Segoe UI" w:cs="Segoe UI"/>
                <w:color w:val="424446"/>
                <w:spacing w:val="-5"/>
                <w:w w:val="105"/>
                <w:sz w:val="22"/>
              </w:rPr>
              <w:t>17</w:t>
            </w:r>
          </w:p>
        </w:tc>
      </w:tr>
      <w:tr w:rsidR="00D10626" w:rsidRPr="00FA61EF"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eastAsia="Times New Roman" w:hAnsi="Segoe UI" w:cs="Segoe UI"/>
                <w:color w:val="000000"/>
                <w:sz w:val="22"/>
                <w:lang w:eastAsia="ru-RU"/>
              </w:rPr>
              <w:t>4</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4B4D4F"/>
                <w:spacing w:val="-5"/>
                <w:position w:val="1"/>
                <w:sz w:val="22"/>
              </w:rPr>
              <w:t>68</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3A3D3D"/>
                <w:spacing w:val="-5"/>
                <w:sz w:val="22"/>
              </w:rPr>
              <w:t>50</w:t>
            </w:r>
          </w:p>
        </w:tc>
        <w:tc>
          <w:tcPr>
            <w:tcW w:w="0" w:type="auto"/>
            <w:tcBorders>
              <w:top w:val="nil"/>
              <w:left w:val="nil"/>
              <w:bottom w:val="single" w:sz="4" w:space="0" w:color="auto"/>
              <w:right w:val="single" w:sz="4" w:space="0" w:color="auto"/>
            </w:tcBorders>
            <w:shd w:val="clear" w:color="auto" w:fill="auto"/>
            <w:hideMark/>
          </w:tcPr>
          <w:p w:rsidR="00D10626" w:rsidRPr="00FA61EF" w:rsidRDefault="00FA61EF" w:rsidP="00D10626">
            <w:pPr>
              <w:jc w:val="center"/>
              <w:rPr>
                <w:rFonts w:ascii="Segoe UI" w:eastAsia="Times New Roman" w:hAnsi="Segoe UI" w:cs="Segoe UI"/>
                <w:color w:val="000000"/>
                <w:sz w:val="22"/>
                <w:lang w:eastAsia="ru-RU"/>
              </w:rPr>
            </w:pPr>
            <w:r>
              <w:rPr>
                <w:rFonts w:ascii="Segoe UI" w:hAnsi="Segoe UI" w:cs="Segoe UI"/>
                <w:color w:val="565759"/>
                <w:spacing w:val="-5"/>
                <w:w w:val="110"/>
                <w:sz w:val="22"/>
              </w:rPr>
              <w:t>18</w:t>
            </w:r>
          </w:p>
        </w:tc>
      </w:tr>
      <w:tr w:rsidR="00D10626" w:rsidRPr="00FA61EF"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eastAsia="Times New Roman" w:hAnsi="Segoe UI" w:cs="Segoe UI"/>
                <w:color w:val="000000"/>
                <w:sz w:val="22"/>
                <w:lang w:eastAsia="ru-RU"/>
              </w:rPr>
              <w:t>3</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4B4D4F"/>
                <w:spacing w:val="-5"/>
                <w:position w:val="2"/>
                <w:sz w:val="22"/>
              </w:rPr>
              <w:t>68</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3A3D3D"/>
                <w:spacing w:val="-5"/>
                <w:sz w:val="22"/>
              </w:rPr>
              <w:t>50</w:t>
            </w:r>
          </w:p>
        </w:tc>
        <w:tc>
          <w:tcPr>
            <w:tcW w:w="0" w:type="auto"/>
            <w:tcBorders>
              <w:top w:val="nil"/>
              <w:left w:val="nil"/>
              <w:bottom w:val="single" w:sz="4" w:space="0" w:color="auto"/>
              <w:right w:val="single" w:sz="4" w:space="0" w:color="auto"/>
            </w:tcBorders>
            <w:shd w:val="clear" w:color="auto" w:fill="auto"/>
            <w:hideMark/>
          </w:tcPr>
          <w:p w:rsidR="00D10626" w:rsidRPr="00FA61EF" w:rsidRDefault="00FA61EF" w:rsidP="00D10626">
            <w:pPr>
              <w:jc w:val="center"/>
              <w:rPr>
                <w:rFonts w:ascii="Segoe UI" w:eastAsia="Times New Roman" w:hAnsi="Segoe UI" w:cs="Segoe UI"/>
                <w:color w:val="000000"/>
                <w:sz w:val="22"/>
                <w:lang w:eastAsia="ru-RU"/>
              </w:rPr>
            </w:pPr>
            <w:r>
              <w:rPr>
                <w:rFonts w:ascii="Segoe UI" w:hAnsi="Segoe UI" w:cs="Segoe UI"/>
                <w:color w:val="424446"/>
                <w:spacing w:val="-5"/>
                <w:w w:val="105"/>
                <w:sz w:val="22"/>
              </w:rPr>
              <w:t>18</w:t>
            </w:r>
          </w:p>
        </w:tc>
      </w:tr>
      <w:tr w:rsidR="00D10626" w:rsidRPr="00FA61EF"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eastAsia="Times New Roman" w:hAnsi="Segoe UI" w:cs="Segoe UI"/>
                <w:color w:val="000000"/>
                <w:sz w:val="22"/>
                <w:lang w:eastAsia="ru-RU"/>
              </w:rPr>
              <w:t>2</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4B4D4F"/>
                <w:spacing w:val="-5"/>
                <w:position w:val="2"/>
                <w:sz w:val="22"/>
              </w:rPr>
              <w:t>68</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3A3D3D"/>
                <w:spacing w:val="-5"/>
                <w:sz w:val="22"/>
              </w:rPr>
              <w:t>50</w:t>
            </w:r>
          </w:p>
        </w:tc>
        <w:tc>
          <w:tcPr>
            <w:tcW w:w="0" w:type="auto"/>
            <w:tcBorders>
              <w:top w:val="nil"/>
              <w:left w:val="nil"/>
              <w:bottom w:val="single" w:sz="4" w:space="0" w:color="auto"/>
              <w:right w:val="single" w:sz="4" w:space="0" w:color="auto"/>
            </w:tcBorders>
            <w:shd w:val="clear" w:color="auto" w:fill="auto"/>
            <w:hideMark/>
          </w:tcPr>
          <w:p w:rsidR="00D10626" w:rsidRPr="00FA61EF" w:rsidRDefault="00FA61EF" w:rsidP="00D10626">
            <w:pPr>
              <w:jc w:val="center"/>
              <w:rPr>
                <w:rFonts w:ascii="Segoe UI" w:eastAsia="Times New Roman" w:hAnsi="Segoe UI" w:cs="Segoe UI"/>
                <w:color w:val="000000"/>
                <w:sz w:val="22"/>
                <w:lang w:eastAsia="ru-RU"/>
              </w:rPr>
            </w:pPr>
            <w:r>
              <w:rPr>
                <w:rFonts w:ascii="Segoe UI" w:hAnsi="Segoe UI" w:cs="Segoe UI"/>
                <w:color w:val="565759"/>
                <w:spacing w:val="-5"/>
                <w:w w:val="110"/>
                <w:sz w:val="22"/>
              </w:rPr>
              <w:t>18</w:t>
            </w:r>
          </w:p>
        </w:tc>
      </w:tr>
      <w:tr w:rsidR="00D10626" w:rsidRPr="00FA61EF"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eastAsia="Times New Roman" w:hAnsi="Segoe UI" w:cs="Segoe UI"/>
                <w:color w:val="000000"/>
                <w:sz w:val="22"/>
                <w:lang w:eastAsia="ru-RU"/>
              </w:rPr>
              <w:t>1</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4B4D4F"/>
                <w:spacing w:val="-5"/>
                <w:position w:val="1"/>
                <w:sz w:val="22"/>
              </w:rPr>
              <w:t>68</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3A3D3D"/>
                <w:spacing w:val="-5"/>
                <w:sz w:val="22"/>
              </w:rPr>
              <w:t>50</w:t>
            </w:r>
          </w:p>
        </w:tc>
        <w:tc>
          <w:tcPr>
            <w:tcW w:w="0" w:type="auto"/>
            <w:tcBorders>
              <w:top w:val="nil"/>
              <w:left w:val="nil"/>
              <w:bottom w:val="single" w:sz="4" w:space="0" w:color="auto"/>
              <w:right w:val="single" w:sz="4" w:space="0" w:color="auto"/>
            </w:tcBorders>
            <w:shd w:val="clear" w:color="auto" w:fill="auto"/>
            <w:hideMark/>
          </w:tcPr>
          <w:p w:rsidR="00D10626" w:rsidRPr="00FA61EF" w:rsidRDefault="00FA61EF" w:rsidP="00D10626">
            <w:pPr>
              <w:jc w:val="center"/>
              <w:rPr>
                <w:rFonts w:ascii="Segoe UI" w:eastAsia="Times New Roman" w:hAnsi="Segoe UI" w:cs="Segoe UI"/>
                <w:color w:val="000000"/>
                <w:sz w:val="22"/>
                <w:lang w:eastAsia="ru-RU"/>
              </w:rPr>
            </w:pPr>
            <w:r>
              <w:rPr>
                <w:rFonts w:ascii="Segoe UI" w:hAnsi="Segoe UI" w:cs="Segoe UI"/>
                <w:color w:val="424446"/>
                <w:spacing w:val="-5"/>
                <w:w w:val="105"/>
                <w:sz w:val="22"/>
              </w:rPr>
              <w:t>18</w:t>
            </w:r>
          </w:p>
        </w:tc>
      </w:tr>
      <w:tr w:rsidR="00D10626" w:rsidRPr="00FA61EF"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eastAsia="Times New Roman" w:hAnsi="Segoe UI" w:cs="Segoe UI"/>
                <w:color w:val="000000"/>
                <w:sz w:val="22"/>
                <w:lang w:eastAsia="ru-RU"/>
              </w:rPr>
              <w:t>0</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4B4D4F"/>
                <w:spacing w:val="-5"/>
                <w:position w:val="1"/>
                <w:sz w:val="22"/>
              </w:rPr>
              <w:t>68</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3A3D3D"/>
                <w:spacing w:val="-5"/>
                <w:sz w:val="22"/>
              </w:rPr>
              <w:t>49</w:t>
            </w:r>
          </w:p>
        </w:tc>
        <w:tc>
          <w:tcPr>
            <w:tcW w:w="0" w:type="auto"/>
            <w:tcBorders>
              <w:top w:val="nil"/>
              <w:left w:val="nil"/>
              <w:bottom w:val="single" w:sz="4" w:space="0" w:color="auto"/>
              <w:right w:val="single" w:sz="4" w:space="0" w:color="auto"/>
            </w:tcBorders>
            <w:shd w:val="clear" w:color="auto" w:fill="auto"/>
            <w:hideMark/>
          </w:tcPr>
          <w:p w:rsidR="00D10626" w:rsidRPr="00FA61EF" w:rsidRDefault="00FA61EF" w:rsidP="00D10626">
            <w:pPr>
              <w:jc w:val="center"/>
              <w:rPr>
                <w:rFonts w:ascii="Segoe UI" w:eastAsia="Times New Roman" w:hAnsi="Segoe UI" w:cs="Segoe UI"/>
                <w:color w:val="000000"/>
                <w:sz w:val="22"/>
                <w:lang w:eastAsia="ru-RU"/>
              </w:rPr>
            </w:pPr>
            <w:r>
              <w:rPr>
                <w:rFonts w:ascii="Segoe UI" w:hAnsi="Segoe UI" w:cs="Segoe UI"/>
                <w:color w:val="565759"/>
                <w:spacing w:val="-5"/>
                <w:w w:val="105"/>
                <w:sz w:val="22"/>
              </w:rPr>
              <w:t>19</w:t>
            </w:r>
          </w:p>
        </w:tc>
      </w:tr>
      <w:tr w:rsidR="00D10626" w:rsidRPr="00FA61EF"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eastAsia="Times New Roman" w:hAnsi="Segoe UI" w:cs="Segoe UI"/>
                <w:color w:val="000000"/>
                <w:sz w:val="22"/>
                <w:lang w:eastAsia="ru-RU"/>
              </w:rPr>
              <w:t>-1</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595D60"/>
                <w:spacing w:val="-5"/>
                <w:position w:val="1"/>
                <w:sz w:val="22"/>
              </w:rPr>
              <w:t>68</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282B2D"/>
                <w:spacing w:val="-5"/>
                <w:sz w:val="22"/>
              </w:rPr>
              <w:t>48</w:t>
            </w:r>
          </w:p>
        </w:tc>
        <w:tc>
          <w:tcPr>
            <w:tcW w:w="0" w:type="auto"/>
            <w:tcBorders>
              <w:top w:val="nil"/>
              <w:left w:val="nil"/>
              <w:bottom w:val="single" w:sz="4" w:space="0" w:color="auto"/>
              <w:right w:val="single" w:sz="4" w:space="0" w:color="auto"/>
            </w:tcBorders>
            <w:shd w:val="clear" w:color="auto" w:fill="auto"/>
            <w:hideMark/>
          </w:tcPr>
          <w:p w:rsidR="00D10626" w:rsidRPr="00FA61EF" w:rsidRDefault="00FA61EF" w:rsidP="00D10626">
            <w:pPr>
              <w:jc w:val="center"/>
              <w:rPr>
                <w:rFonts w:ascii="Segoe UI" w:eastAsia="Times New Roman" w:hAnsi="Segoe UI" w:cs="Segoe UI"/>
                <w:color w:val="000000"/>
                <w:sz w:val="22"/>
                <w:lang w:eastAsia="ru-RU"/>
              </w:rPr>
            </w:pPr>
            <w:r>
              <w:rPr>
                <w:rFonts w:ascii="Segoe UI" w:hAnsi="Segoe UI" w:cs="Segoe UI"/>
                <w:color w:val="565759"/>
                <w:spacing w:val="-5"/>
                <w:sz w:val="22"/>
              </w:rPr>
              <w:t>20</w:t>
            </w:r>
          </w:p>
        </w:tc>
      </w:tr>
      <w:tr w:rsidR="00D10626" w:rsidRPr="00FA61EF"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eastAsia="Times New Roman" w:hAnsi="Segoe UI" w:cs="Segoe UI"/>
                <w:color w:val="000000"/>
                <w:sz w:val="22"/>
                <w:lang w:eastAsia="ru-RU"/>
              </w:rPr>
              <w:t>-2</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4B4D4F"/>
                <w:spacing w:val="-5"/>
                <w:position w:val="1"/>
                <w:sz w:val="22"/>
              </w:rPr>
              <w:t>68</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282B2D"/>
                <w:spacing w:val="-5"/>
                <w:sz w:val="22"/>
              </w:rPr>
              <w:t>47</w:t>
            </w:r>
          </w:p>
        </w:tc>
        <w:tc>
          <w:tcPr>
            <w:tcW w:w="0" w:type="auto"/>
            <w:tcBorders>
              <w:top w:val="nil"/>
              <w:left w:val="nil"/>
              <w:bottom w:val="single" w:sz="4" w:space="0" w:color="auto"/>
              <w:right w:val="single" w:sz="4" w:space="0" w:color="auto"/>
            </w:tcBorders>
            <w:shd w:val="clear" w:color="auto" w:fill="auto"/>
            <w:hideMark/>
          </w:tcPr>
          <w:p w:rsidR="00D10626" w:rsidRPr="00FA61EF" w:rsidRDefault="00FA61EF" w:rsidP="00D10626">
            <w:pPr>
              <w:jc w:val="center"/>
              <w:rPr>
                <w:rFonts w:ascii="Segoe UI" w:eastAsia="Times New Roman" w:hAnsi="Segoe UI" w:cs="Segoe UI"/>
                <w:color w:val="000000"/>
                <w:sz w:val="22"/>
                <w:lang w:eastAsia="ru-RU"/>
              </w:rPr>
            </w:pPr>
            <w:r>
              <w:rPr>
                <w:rFonts w:ascii="Segoe UI" w:hAnsi="Segoe UI" w:cs="Segoe UI"/>
                <w:color w:val="565759"/>
                <w:spacing w:val="-5"/>
                <w:w w:val="105"/>
                <w:sz w:val="22"/>
              </w:rPr>
              <w:t>21</w:t>
            </w:r>
          </w:p>
        </w:tc>
      </w:tr>
      <w:tr w:rsidR="00D10626" w:rsidRPr="00FA61EF"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eastAsia="Times New Roman" w:hAnsi="Segoe UI" w:cs="Segoe UI"/>
                <w:color w:val="000000"/>
                <w:sz w:val="22"/>
                <w:lang w:eastAsia="ru-RU"/>
              </w:rPr>
              <w:t>-3</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595D60"/>
                <w:spacing w:val="-5"/>
                <w:position w:val="1"/>
                <w:sz w:val="22"/>
              </w:rPr>
              <w:t>69</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3A3D3D"/>
                <w:spacing w:val="-5"/>
                <w:sz w:val="22"/>
              </w:rPr>
              <w:t>47</w:t>
            </w:r>
          </w:p>
        </w:tc>
        <w:tc>
          <w:tcPr>
            <w:tcW w:w="0" w:type="auto"/>
            <w:tcBorders>
              <w:top w:val="nil"/>
              <w:left w:val="nil"/>
              <w:bottom w:val="single" w:sz="4" w:space="0" w:color="auto"/>
              <w:right w:val="single" w:sz="4" w:space="0" w:color="auto"/>
            </w:tcBorders>
            <w:shd w:val="clear" w:color="auto" w:fill="auto"/>
            <w:hideMark/>
          </w:tcPr>
          <w:p w:rsidR="00D10626" w:rsidRPr="00FA61EF" w:rsidRDefault="00FA61EF" w:rsidP="00D10626">
            <w:pPr>
              <w:jc w:val="center"/>
              <w:rPr>
                <w:rFonts w:ascii="Segoe UI" w:eastAsia="Times New Roman" w:hAnsi="Segoe UI" w:cs="Segoe UI"/>
                <w:color w:val="000000"/>
                <w:sz w:val="22"/>
                <w:lang w:eastAsia="ru-RU"/>
              </w:rPr>
            </w:pPr>
            <w:r>
              <w:rPr>
                <w:rFonts w:ascii="Segoe UI" w:hAnsi="Segoe UI" w:cs="Segoe UI"/>
                <w:color w:val="565759"/>
                <w:spacing w:val="-5"/>
                <w:sz w:val="22"/>
              </w:rPr>
              <w:t>22</w:t>
            </w:r>
          </w:p>
        </w:tc>
      </w:tr>
      <w:tr w:rsidR="00D10626" w:rsidRPr="00FA61EF"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eastAsia="Times New Roman" w:hAnsi="Segoe UI" w:cs="Segoe UI"/>
                <w:color w:val="000000"/>
                <w:sz w:val="22"/>
                <w:lang w:eastAsia="ru-RU"/>
              </w:rPr>
              <w:t>-4</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595D60"/>
                <w:spacing w:val="-5"/>
                <w:position w:val="2"/>
                <w:sz w:val="22"/>
              </w:rPr>
              <w:t>70</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3A3D3D"/>
                <w:spacing w:val="-5"/>
                <w:sz w:val="22"/>
              </w:rPr>
              <w:t>48</w:t>
            </w:r>
          </w:p>
        </w:tc>
        <w:tc>
          <w:tcPr>
            <w:tcW w:w="0" w:type="auto"/>
            <w:tcBorders>
              <w:top w:val="nil"/>
              <w:left w:val="nil"/>
              <w:bottom w:val="single" w:sz="4" w:space="0" w:color="auto"/>
              <w:right w:val="single" w:sz="4" w:space="0" w:color="auto"/>
            </w:tcBorders>
            <w:shd w:val="clear" w:color="auto" w:fill="auto"/>
            <w:hideMark/>
          </w:tcPr>
          <w:p w:rsidR="00D10626" w:rsidRPr="00FA61EF" w:rsidRDefault="00FA61EF" w:rsidP="00D10626">
            <w:pPr>
              <w:jc w:val="center"/>
              <w:rPr>
                <w:rFonts w:ascii="Segoe UI" w:eastAsia="Times New Roman" w:hAnsi="Segoe UI" w:cs="Segoe UI"/>
                <w:color w:val="000000"/>
                <w:sz w:val="22"/>
                <w:lang w:eastAsia="ru-RU"/>
              </w:rPr>
            </w:pPr>
            <w:r>
              <w:rPr>
                <w:rFonts w:ascii="Segoe UI" w:hAnsi="Segoe UI" w:cs="Segoe UI"/>
                <w:color w:val="565759"/>
                <w:spacing w:val="-5"/>
                <w:w w:val="110"/>
                <w:sz w:val="22"/>
              </w:rPr>
              <w:t>22</w:t>
            </w:r>
          </w:p>
        </w:tc>
      </w:tr>
      <w:tr w:rsidR="00D10626" w:rsidRPr="00FA61EF"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eastAsia="Times New Roman" w:hAnsi="Segoe UI" w:cs="Segoe UI"/>
                <w:color w:val="000000"/>
                <w:sz w:val="22"/>
                <w:lang w:eastAsia="ru-RU"/>
              </w:rPr>
              <w:t>-5</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4B4D4F"/>
                <w:spacing w:val="-5"/>
                <w:sz w:val="22"/>
              </w:rPr>
              <w:t>70</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282B2D"/>
                <w:spacing w:val="-5"/>
                <w:sz w:val="22"/>
              </w:rPr>
              <w:t>47</w:t>
            </w:r>
          </w:p>
        </w:tc>
        <w:tc>
          <w:tcPr>
            <w:tcW w:w="0" w:type="auto"/>
            <w:tcBorders>
              <w:top w:val="nil"/>
              <w:left w:val="nil"/>
              <w:bottom w:val="single" w:sz="4" w:space="0" w:color="auto"/>
              <w:right w:val="single" w:sz="4" w:space="0" w:color="auto"/>
            </w:tcBorders>
            <w:shd w:val="clear" w:color="auto" w:fill="auto"/>
            <w:hideMark/>
          </w:tcPr>
          <w:p w:rsidR="00D10626" w:rsidRPr="00FA61EF" w:rsidRDefault="00FA61EF" w:rsidP="00D10626">
            <w:pPr>
              <w:jc w:val="center"/>
              <w:rPr>
                <w:rFonts w:ascii="Segoe UI" w:eastAsia="Times New Roman" w:hAnsi="Segoe UI" w:cs="Segoe UI"/>
                <w:color w:val="000000"/>
                <w:sz w:val="22"/>
                <w:lang w:eastAsia="ru-RU"/>
              </w:rPr>
            </w:pPr>
            <w:r>
              <w:rPr>
                <w:rFonts w:ascii="Segoe UI" w:hAnsi="Segoe UI" w:cs="Segoe UI"/>
                <w:color w:val="565759"/>
                <w:spacing w:val="-5"/>
                <w:w w:val="110"/>
                <w:sz w:val="22"/>
              </w:rPr>
              <w:t>23</w:t>
            </w:r>
          </w:p>
        </w:tc>
      </w:tr>
      <w:tr w:rsidR="00D10626" w:rsidRPr="00FA61EF"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eastAsia="Times New Roman" w:hAnsi="Segoe UI" w:cs="Segoe UI"/>
                <w:color w:val="000000"/>
                <w:sz w:val="22"/>
                <w:lang w:eastAsia="ru-RU"/>
              </w:rPr>
              <w:t>-6</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595D60"/>
                <w:spacing w:val="-5"/>
                <w:position w:val="1"/>
                <w:sz w:val="22"/>
              </w:rPr>
              <w:t>72</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3A3D3D"/>
                <w:spacing w:val="-5"/>
                <w:sz w:val="22"/>
              </w:rPr>
              <w:t>48</w:t>
            </w:r>
          </w:p>
        </w:tc>
        <w:tc>
          <w:tcPr>
            <w:tcW w:w="0" w:type="auto"/>
            <w:tcBorders>
              <w:top w:val="nil"/>
              <w:left w:val="nil"/>
              <w:bottom w:val="single" w:sz="4" w:space="0" w:color="auto"/>
              <w:right w:val="single" w:sz="4" w:space="0" w:color="auto"/>
            </w:tcBorders>
            <w:shd w:val="clear" w:color="auto" w:fill="auto"/>
            <w:hideMark/>
          </w:tcPr>
          <w:p w:rsidR="00D10626" w:rsidRPr="00FA61EF" w:rsidRDefault="00FA61EF" w:rsidP="00D10626">
            <w:pPr>
              <w:jc w:val="center"/>
              <w:rPr>
                <w:rFonts w:ascii="Segoe UI" w:eastAsia="Times New Roman" w:hAnsi="Segoe UI" w:cs="Segoe UI"/>
                <w:color w:val="000000"/>
                <w:sz w:val="22"/>
                <w:lang w:eastAsia="ru-RU"/>
              </w:rPr>
            </w:pPr>
            <w:r>
              <w:rPr>
                <w:rFonts w:ascii="Segoe UI" w:hAnsi="Segoe UI" w:cs="Segoe UI"/>
                <w:color w:val="424446"/>
                <w:spacing w:val="-5"/>
                <w:w w:val="110"/>
                <w:sz w:val="22"/>
              </w:rPr>
              <w:t>24</w:t>
            </w:r>
          </w:p>
        </w:tc>
      </w:tr>
      <w:tr w:rsidR="00D10626" w:rsidRPr="00FA61EF"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eastAsia="Times New Roman" w:hAnsi="Segoe UI" w:cs="Segoe UI"/>
                <w:color w:val="000000"/>
                <w:sz w:val="22"/>
                <w:lang w:eastAsia="ru-RU"/>
              </w:rPr>
              <w:t>-7</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595D60"/>
                <w:spacing w:val="-5"/>
                <w:position w:val="1"/>
                <w:sz w:val="22"/>
              </w:rPr>
              <w:t>73</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3A3D3D"/>
                <w:spacing w:val="-5"/>
                <w:sz w:val="22"/>
              </w:rPr>
              <w:t>49</w:t>
            </w:r>
          </w:p>
        </w:tc>
        <w:tc>
          <w:tcPr>
            <w:tcW w:w="0" w:type="auto"/>
            <w:tcBorders>
              <w:top w:val="nil"/>
              <w:left w:val="nil"/>
              <w:bottom w:val="single" w:sz="4" w:space="0" w:color="auto"/>
              <w:right w:val="single" w:sz="4" w:space="0" w:color="auto"/>
            </w:tcBorders>
            <w:shd w:val="clear" w:color="auto" w:fill="auto"/>
            <w:hideMark/>
          </w:tcPr>
          <w:p w:rsidR="00D10626" w:rsidRPr="00FA61EF" w:rsidRDefault="00FA61EF" w:rsidP="00D10626">
            <w:pPr>
              <w:jc w:val="center"/>
              <w:rPr>
                <w:rFonts w:ascii="Segoe UI" w:eastAsia="Times New Roman" w:hAnsi="Segoe UI" w:cs="Segoe UI"/>
                <w:color w:val="000000"/>
                <w:sz w:val="22"/>
                <w:lang w:eastAsia="ru-RU"/>
              </w:rPr>
            </w:pPr>
            <w:r>
              <w:rPr>
                <w:rFonts w:ascii="Segoe UI" w:hAnsi="Segoe UI" w:cs="Segoe UI"/>
                <w:color w:val="565759"/>
                <w:spacing w:val="-5"/>
                <w:w w:val="110"/>
                <w:sz w:val="22"/>
              </w:rPr>
              <w:t>24</w:t>
            </w:r>
          </w:p>
        </w:tc>
      </w:tr>
      <w:tr w:rsidR="00D10626" w:rsidRPr="00FA61EF"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eastAsia="Times New Roman" w:hAnsi="Segoe UI" w:cs="Segoe UI"/>
                <w:color w:val="000000"/>
                <w:sz w:val="22"/>
                <w:lang w:eastAsia="ru-RU"/>
              </w:rPr>
              <w:t>-8</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4B4D4F"/>
                <w:spacing w:val="-5"/>
                <w:sz w:val="22"/>
              </w:rPr>
              <w:t>75</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3A3D3D"/>
                <w:spacing w:val="-5"/>
                <w:sz w:val="22"/>
              </w:rPr>
              <w:t>50</w:t>
            </w:r>
          </w:p>
        </w:tc>
        <w:tc>
          <w:tcPr>
            <w:tcW w:w="0" w:type="auto"/>
            <w:tcBorders>
              <w:top w:val="nil"/>
              <w:left w:val="nil"/>
              <w:bottom w:val="single" w:sz="4" w:space="0" w:color="auto"/>
              <w:right w:val="single" w:sz="4" w:space="0" w:color="auto"/>
            </w:tcBorders>
            <w:shd w:val="clear" w:color="auto" w:fill="auto"/>
            <w:hideMark/>
          </w:tcPr>
          <w:p w:rsidR="00D10626" w:rsidRPr="00FA61EF" w:rsidRDefault="00FA61EF" w:rsidP="00D10626">
            <w:pPr>
              <w:jc w:val="center"/>
              <w:rPr>
                <w:rFonts w:ascii="Segoe UI" w:eastAsia="Times New Roman" w:hAnsi="Segoe UI" w:cs="Segoe UI"/>
                <w:color w:val="000000"/>
                <w:sz w:val="22"/>
                <w:lang w:eastAsia="ru-RU"/>
              </w:rPr>
            </w:pPr>
            <w:r>
              <w:rPr>
                <w:rFonts w:ascii="Segoe UI" w:hAnsi="Segoe UI" w:cs="Segoe UI"/>
                <w:color w:val="424446"/>
                <w:spacing w:val="-5"/>
                <w:w w:val="105"/>
                <w:sz w:val="22"/>
              </w:rPr>
              <w:t>25</w:t>
            </w:r>
          </w:p>
        </w:tc>
      </w:tr>
      <w:tr w:rsidR="00D10626" w:rsidRPr="00FA61EF"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eastAsia="Times New Roman" w:hAnsi="Segoe UI" w:cs="Segoe UI"/>
                <w:color w:val="000000"/>
                <w:sz w:val="22"/>
                <w:lang w:eastAsia="ru-RU"/>
              </w:rPr>
              <w:t>-9</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4B4D4F"/>
                <w:spacing w:val="-5"/>
                <w:sz w:val="22"/>
              </w:rPr>
              <w:t>77</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3A3D3D"/>
                <w:spacing w:val="-5"/>
                <w:sz w:val="22"/>
              </w:rPr>
              <w:t>51</w:t>
            </w:r>
          </w:p>
        </w:tc>
        <w:tc>
          <w:tcPr>
            <w:tcW w:w="0" w:type="auto"/>
            <w:tcBorders>
              <w:top w:val="nil"/>
              <w:left w:val="nil"/>
              <w:bottom w:val="single" w:sz="4" w:space="0" w:color="auto"/>
              <w:right w:val="single" w:sz="4" w:space="0" w:color="auto"/>
            </w:tcBorders>
            <w:shd w:val="clear" w:color="auto" w:fill="auto"/>
            <w:hideMark/>
          </w:tcPr>
          <w:p w:rsidR="00D10626" w:rsidRPr="00FA61EF" w:rsidRDefault="00FA61EF" w:rsidP="00D10626">
            <w:pPr>
              <w:jc w:val="center"/>
              <w:rPr>
                <w:rFonts w:ascii="Segoe UI" w:eastAsia="Times New Roman" w:hAnsi="Segoe UI" w:cs="Segoe UI"/>
                <w:color w:val="000000"/>
                <w:sz w:val="22"/>
                <w:lang w:eastAsia="ru-RU"/>
              </w:rPr>
            </w:pPr>
            <w:r>
              <w:rPr>
                <w:rFonts w:ascii="Segoe UI" w:hAnsi="Segoe UI" w:cs="Segoe UI"/>
                <w:color w:val="666767"/>
                <w:spacing w:val="-5"/>
                <w:w w:val="110"/>
                <w:sz w:val="22"/>
              </w:rPr>
              <w:t>26</w:t>
            </w:r>
          </w:p>
        </w:tc>
      </w:tr>
      <w:tr w:rsidR="00D10626" w:rsidRPr="00FA61EF"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eastAsia="Times New Roman" w:hAnsi="Segoe UI" w:cs="Segoe UI"/>
                <w:color w:val="000000"/>
                <w:sz w:val="22"/>
                <w:lang w:eastAsia="ru-RU"/>
              </w:rPr>
              <w:t>-10</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4B4D4F"/>
                <w:spacing w:val="-5"/>
                <w:sz w:val="22"/>
              </w:rPr>
              <w:t>78</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3A3D3D"/>
                <w:spacing w:val="-5"/>
                <w:sz w:val="22"/>
              </w:rPr>
              <w:t>51</w:t>
            </w:r>
          </w:p>
        </w:tc>
        <w:tc>
          <w:tcPr>
            <w:tcW w:w="0" w:type="auto"/>
            <w:tcBorders>
              <w:top w:val="nil"/>
              <w:left w:val="nil"/>
              <w:bottom w:val="single" w:sz="4" w:space="0" w:color="auto"/>
              <w:right w:val="single" w:sz="4" w:space="0" w:color="auto"/>
            </w:tcBorders>
            <w:shd w:val="clear" w:color="auto" w:fill="auto"/>
            <w:hideMark/>
          </w:tcPr>
          <w:p w:rsidR="00D10626" w:rsidRPr="00FA61EF" w:rsidRDefault="00FA61EF" w:rsidP="00D10626">
            <w:pPr>
              <w:jc w:val="center"/>
              <w:rPr>
                <w:rFonts w:ascii="Segoe UI" w:eastAsia="Times New Roman" w:hAnsi="Segoe UI" w:cs="Segoe UI"/>
                <w:color w:val="000000"/>
                <w:sz w:val="22"/>
                <w:lang w:eastAsia="ru-RU"/>
              </w:rPr>
            </w:pPr>
            <w:r>
              <w:rPr>
                <w:rFonts w:ascii="Segoe UI" w:hAnsi="Segoe UI" w:cs="Segoe UI"/>
                <w:color w:val="424446"/>
                <w:spacing w:val="-5"/>
                <w:w w:val="105"/>
                <w:sz w:val="22"/>
              </w:rPr>
              <w:t>27</w:t>
            </w:r>
          </w:p>
        </w:tc>
      </w:tr>
      <w:tr w:rsidR="00D10626" w:rsidRPr="00FA61EF"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eastAsia="Times New Roman" w:hAnsi="Segoe UI" w:cs="Segoe UI"/>
                <w:color w:val="000000"/>
                <w:sz w:val="22"/>
                <w:lang w:eastAsia="ru-RU"/>
              </w:rPr>
              <w:t>-11</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3A3D3D"/>
                <w:spacing w:val="-5"/>
                <w:sz w:val="22"/>
              </w:rPr>
              <w:t>80</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3A3D3D"/>
                <w:spacing w:val="-5"/>
                <w:sz w:val="22"/>
              </w:rPr>
              <w:t>52</w:t>
            </w:r>
          </w:p>
        </w:tc>
        <w:tc>
          <w:tcPr>
            <w:tcW w:w="0" w:type="auto"/>
            <w:tcBorders>
              <w:top w:val="nil"/>
              <w:left w:val="nil"/>
              <w:bottom w:val="single" w:sz="4" w:space="0" w:color="auto"/>
              <w:right w:val="single" w:sz="4" w:space="0" w:color="auto"/>
            </w:tcBorders>
            <w:shd w:val="clear" w:color="auto" w:fill="auto"/>
            <w:hideMark/>
          </w:tcPr>
          <w:p w:rsidR="00D10626" w:rsidRPr="00FA61EF" w:rsidRDefault="00FA61EF" w:rsidP="00D10626">
            <w:pPr>
              <w:jc w:val="center"/>
              <w:rPr>
                <w:rFonts w:ascii="Segoe UI" w:eastAsia="Times New Roman" w:hAnsi="Segoe UI" w:cs="Segoe UI"/>
                <w:color w:val="000000"/>
                <w:sz w:val="22"/>
                <w:lang w:eastAsia="ru-RU"/>
              </w:rPr>
            </w:pPr>
            <w:r>
              <w:rPr>
                <w:rFonts w:ascii="Segoe UI" w:hAnsi="Segoe UI" w:cs="Segoe UI"/>
                <w:color w:val="565759"/>
                <w:spacing w:val="-5"/>
                <w:w w:val="110"/>
                <w:sz w:val="22"/>
              </w:rPr>
              <w:t>28</w:t>
            </w:r>
          </w:p>
        </w:tc>
      </w:tr>
      <w:tr w:rsidR="00D10626" w:rsidRPr="00FA61EF"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eastAsia="Times New Roman" w:hAnsi="Segoe UI" w:cs="Segoe UI"/>
                <w:color w:val="000000"/>
                <w:sz w:val="22"/>
                <w:lang w:eastAsia="ru-RU"/>
              </w:rPr>
              <w:t>-12</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4B4D4F"/>
                <w:spacing w:val="-5"/>
                <w:sz w:val="22"/>
              </w:rPr>
              <w:t>82</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4B4D4F"/>
                <w:spacing w:val="-5"/>
                <w:sz w:val="22"/>
              </w:rPr>
              <w:t>54</w:t>
            </w:r>
          </w:p>
        </w:tc>
        <w:tc>
          <w:tcPr>
            <w:tcW w:w="0" w:type="auto"/>
            <w:tcBorders>
              <w:top w:val="nil"/>
              <w:left w:val="nil"/>
              <w:bottom w:val="single" w:sz="4" w:space="0" w:color="auto"/>
              <w:right w:val="single" w:sz="4" w:space="0" w:color="auto"/>
            </w:tcBorders>
            <w:shd w:val="clear" w:color="auto" w:fill="auto"/>
            <w:hideMark/>
          </w:tcPr>
          <w:p w:rsidR="00D10626" w:rsidRPr="00FA61EF" w:rsidRDefault="00FA61EF" w:rsidP="00D10626">
            <w:pPr>
              <w:jc w:val="center"/>
              <w:rPr>
                <w:rFonts w:ascii="Segoe UI" w:eastAsia="Times New Roman" w:hAnsi="Segoe UI" w:cs="Segoe UI"/>
                <w:color w:val="000000"/>
                <w:sz w:val="22"/>
                <w:lang w:eastAsia="ru-RU"/>
              </w:rPr>
            </w:pPr>
            <w:r>
              <w:rPr>
                <w:rFonts w:ascii="Segoe UI" w:hAnsi="Segoe UI" w:cs="Segoe UI"/>
                <w:color w:val="424446"/>
                <w:spacing w:val="-5"/>
                <w:w w:val="105"/>
                <w:sz w:val="22"/>
              </w:rPr>
              <w:t>28</w:t>
            </w:r>
          </w:p>
        </w:tc>
      </w:tr>
      <w:tr w:rsidR="00D10626" w:rsidRPr="00FA61EF"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eastAsia="Times New Roman" w:hAnsi="Segoe UI" w:cs="Segoe UI"/>
                <w:color w:val="000000"/>
                <w:sz w:val="22"/>
                <w:lang w:eastAsia="ru-RU"/>
              </w:rPr>
              <w:t>-13</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595D60"/>
                <w:spacing w:val="-5"/>
                <w:w w:val="95"/>
                <w:sz w:val="22"/>
              </w:rPr>
              <w:t>84</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4B4D4F"/>
                <w:spacing w:val="-5"/>
                <w:w w:val="95"/>
                <w:sz w:val="22"/>
              </w:rPr>
              <w:t>55</w:t>
            </w:r>
          </w:p>
        </w:tc>
        <w:tc>
          <w:tcPr>
            <w:tcW w:w="0" w:type="auto"/>
            <w:tcBorders>
              <w:top w:val="nil"/>
              <w:left w:val="nil"/>
              <w:bottom w:val="single" w:sz="4" w:space="0" w:color="auto"/>
              <w:right w:val="single" w:sz="4" w:space="0" w:color="auto"/>
            </w:tcBorders>
            <w:shd w:val="clear" w:color="auto" w:fill="auto"/>
            <w:hideMark/>
          </w:tcPr>
          <w:p w:rsidR="00D10626" w:rsidRPr="00FA61EF" w:rsidRDefault="00FA61EF" w:rsidP="00D10626">
            <w:pPr>
              <w:jc w:val="center"/>
              <w:rPr>
                <w:rFonts w:ascii="Segoe UI" w:eastAsia="Times New Roman" w:hAnsi="Segoe UI" w:cs="Segoe UI"/>
                <w:color w:val="000000"/>
                <w:sz w:val="22"/>
                <w:lang w:eastAsia="ru-RU"/>
              </w:rPr>
            </w:pPr>
            <w:r>
              <w:rPr>
                <w:rFonts w:ascii="Segoe UI" w:hAnsi="Segoe UI" w:cs="Segoe UI"/>
                <w:color w:val="424446"/>
                <w:spacing w:val="-5"/>
                <w:w w:val="105"/>
                <w:sz w:val="22"/>
              </w:rPr>
              <w:t>29</w:t>
            </w:r>
          </w:p>
        </w:tc>
      </w:tr>
      <w:tr w:rsidR="00D10626" w:rsidRPr="00FA61EF"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eastAsia="Times New Roman" w:hAnsi="Segoe UI" w:cs="Segoe UI"/>
                <w:color w:val="000000"/>
                <w:sz w:val="22"/>
                <w:lang w:eastAsia="ru-RU"/>
              </w:rPr>
              <w:t>-14</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3A3D3D"/>
                <w:spacing w:val="-5"/>
                <w:sz w:val="22"/>
              </w:rPr>
              <w:t>86</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282B2D"/>
                <w:spacing w:val="-5"/>
                <w:sz w:val="22"/>
              </w:rPr>
              <w:t>57</w:t>
            </w:r>
          </w:p>
        </w:tc>
        <w:tc>
          <w:tcPr>
            <w:tcW w:w="0" w:type="auto"/>
            <w:tcBorders>
              <w:top w:val="nil"/>
              <w:left w:val="nil"/>
              <w:bottom w:val="single" w:sz="4" w:space="0" w:color="auto"/>
              <w:right w:val="single" w:sz="4" w:space="0" w:color="auto"/>
            </w:tcBorders>
            <w:shd w:val="clear" w:color="auto" w:fill="auto"/>
            <w:hideMark/>
          </w:tcPr>
          <w:p w:rsidR="00D10626" w:rsidRPr="00FA61EF" w:rsidRDefault="00FA61EF" w:rsidP="00D10626">
            <w:pPr>
              <w:jc w:val="center"/>
              <w:rPr>
                <w:rFonts w:ascii="Segoe UI" w:eastAsia="Times New Roman" w:hAnsi="Segoe UI" w:cs="Segoe UI"/>
                <w:color w:val="000000"/>
                <w:sz w:val="22"/>
                <w:lang w:eastAsia="ru-RU"/>
              </w:rPr>
            </w:pPr>
            <w:r>
              <w:rPr>
                <w:rFonts w:ascii="Segoe UI" w:hAnsi="Segoe UI" w:cs="Segoe UI"/>
                <w:color w:val="424446"/>
                <w:spacing w:val="-5"/>
                <w:sz w:val="22"/>
              </w:rPr>
              <w:t>29</w:t>
            </w:r>
          </w:p>
        </w:tc>
      </w:tr>
      <w:tr w:rsidR="00D10626" w:rsidRPr="00FA61EF"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eastAsia="Times New Roman" w:hAnsi="Segoe UI" w:cs="Segoe UI"/>
                <w:color w:val="000000"/>
                <w:sz w:val="22"/>
                <w:lang w:eastAsia="ru-RU"/>
              </w:rPr>
              <w:t>-15</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4B4D4F"/>
                <w:spacing w:val="-5"/>
                <w:w w:val="95"/>
                <w:position w:val="1"/>
                <w:sz w:val="22"/>
              </w:rPr>
              <w:t>88</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3A3D3D"/>
                <w:spacing w:val="-5"/>
                <w:w w:val="95"/>
                <w:sz w:val="22"/>
              </w:rPr>
              <w:t>58</w:t>
            </w:r>
          </w:p>
        </w:tc>
        <w:tc>
          <w:tcPr>
            <w:tcW w:w="0" w:type="auto"/>
            <w:tcBorders>
              <w:top w:val="nil"/>
              <w:left w:val="nil"/>
              <w:bottom w:val="single" w:sz="4" w:space="0" w:color="auto"/>
              <w:right w:val="single" w:sz="4" w:space="0" w:color="auto"/>
            </w:tcBorders>
            <w:shd w:val="clear" w:color="auto" w:fill="auto"/>
            <w:hideMark/>
          </w:tcPr>
          <w:p w:rsidR="00D10626" w:rsidRPr="00FA61EF" w:rsidRDefault="00FA61EF" w:rsidP="00D10626">
            <w:pPr>
              <w:jc w:val="center"/>
              <w:rPr>
                <w:rFonts w:ascii="Segoe UI" w:eastAsia="Times New Roman" w:hAnsi="Segoe UI" w:cs="Segoe UI"/>
                <w:color w:val="000000"/>
                <w:sz w:val="22"/>
                <w:lang w:eastAsia="ru-RU"/>
              </w:rPr>
            </w:pPr>
            <w:r>
              <w:rPr>
                <w:rFonts w:ascii="Segoe UI" w:hAnsi="Segoe UI" w:cs="Segoe UI"/>
                <w:color w:val="424446"/>
                <w:spacing w:val="-5"/>
                <w:w w:val="105"/>
                <w:sz w:val="22"/>
              </w:rPr>
              <w:t>30</w:t>
            </w:r>
          </w:p>
        </w:tc>
      </w:tr>
      <w:tr w:rsidR="00D10626" w:rsidRPr="00FA61EF"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eastAsia="Times New Roman" w:hAnsi="Segoe UI" w:cs="Segoe UI"/>
                <w:color w:val="000000"/>
                <w:sz w:val="22"/>
                <w:lang w:eastAsia="ru-RU"/>
              </w:rPr>
              <w:t>-16</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4B4D4F"/>
                <w:spacing w:val="-5"/>
                <w:sz w:val="22"/>
              </w:rPr>
              <w:t>89</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4B4D4F"/>
                <w:spacing w:val="-5"/>
                <w:position w:val="1"/>
                <w:sz w:val="22"/>
              </w:rPr>
              <w:t>59</w:t>
            </w:r>
          </w:p>
        </w:tc>
        <w:tc>
          <w:tcPr>
            <w:tcW w:w="0" w:type="auto"/>
            <w:tcBorders>
              <w:top w:val="nil"/>
              <w:left w:val="nil"/>
              <w:bottom w:val="single" w:sz="4" w:space="0" w:color="auto"/>
              <w:right w:val="single" w:sz="4" w:space="0" w:color="auto"/>
            </w:tcBorders>
            <w:shd w:val="clear" w:color="auto" w:fill="auto"/>
            <w:hideMark/>
          </w:tcPr>
          <w:p w:rsidR="00D10626" w:rsidRPr="00FA61EF" w:rsidRDefault="00FA61EF" w:rsidP="00D10626">
            <w:pPr>
              <w:jc w:val="center"/>
              <w:rPr>
                <w:rFonts w:ascii="Segoe UI" w:eastAsia="Times New Roman" w:hAnsi="Segoe UI" w:cs="Segoe UI"/>
                <w:color w:val="000000"/>
                <w:sz w:val="22"/>
                <w:lang w:eastAsia="ru-RU"/>
              </w:rPr>
            </w:pPr>
            <w:r>
              <w:rPr>
                <w:rFonts w:ascii="Segoe UI" w:hAnsi="Segoe UI" w:cs="Segoe UI"/>
                <w:color w:val="565759"/>
                <w:spacing w:val="-5"/>
                <w:w w:val="110"/>
                <w:sz w:val="22"/>
              </w:rPr>
              <w:t>30</w:t>
            </w:r>
          </w:p>
        </w:tc>
      </w:tr>
      <w:tr w:rsidR="00D10626" w:rsidRPr="00FA61EF"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eastAsia="Times New Roman" w:hAnsi="Segoe UI" w:cs="Segoe UI"/>
                <w:color w:val="000000"/>
                <w:sz w:val="22"/>
                <w:lang w:eastAsia="ru-RU"/>
              </w:rPr>
              <w:t>-17</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4B4D4F"/>
                <w:spacing w:val="-5"/>
                <w:sz w:val="22"/>
              </w:rPr>
              <w:t>91</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282B2D"/>
                <w:spacing w:val="-5"/>
                <w:sz w:val="22"/>
              </w:rPr>
              <w:t>60</w:t>
            </w:r>
          </w:p>
        </w:tc>
        <w:tc>
          <w:tcPr>
            <w:tcW w:w="0" w:type="auto"/>
            <w:tcBorders>
              <w:top w:val="nil"/>
              <w:left w:val="nil"/>
              <w:bottom w:val="single" w:sz="4" w:space="0" w:color="auto"/>
              <w:right w:val="single" w:sz="4" w:space="0" w:color="auto"/>
            </w:tcBorders>
            <w:shd w:val="clear" w:color="auto" w:fill="auto"/>
            <w:hideMark/>
          </w:tcPr>
          <w:p w:rsidR="00D10626" w:rsidRPr="00FA61EF" w:rsidRDefault="00FA61EF" w:rsidP="00D10626">
            <w:pPr>
              <w:jc w:val="center"/>
              <w:rPr>
                <w:rFonts w:ascii="Segoe UI" w:eastAsia="Times New Roman" w:hAnsi="Segoe UI" w:cs="Segoe UI"/>
                <w:color w:val="000000"/>
                <w:sz w:val="22"/>
                <w:lang w:eastAsia="ru-RU"/>
              </w:rPr>
            </w:pPr>
            <w:r>
              <w:rPr>
                <w:rFonts w:ascii="Segoe UI" w:hAnsi="Segoe UI" w:cs="Segoe UI"/>
                <w:color w:val="424446"/>
                <w:spacing w:val="-5"/>
                <w:w w:val="110"/>
                <w:sz w:val="22"/>
              </w:rPr>
              <w:t>31</w:t>
            </w:r>
          </w:p>
        </w:tc>
      </w:tr>
      <w:tr w:rsidR="00D10626" w:rsidRPr="00FA61EF"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eastAsia="Times New Roman" w:hAnsi="Segoe UI" w:cs="Segoe UI"/>
                <w:color w:val="000000"/>
                <w:sz w:val="22"/>
                <w:lang w:eastAsia="ru-RU"/>
              </w:rPr>
              <w:t>-18</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595D60"/>
                <w:spacing w:val="-5"/>
                <w:sz w:val="22"/>
              </w:rPr>
              <w:t>92</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3A3D3D"/>
                <w:spacing w:val="-5"/>
                <w:sz w:val="22"/>
              </w:rPr>
              <w:t>61</w:t>
            </w:r>
          </w:p>
        </w:tc>
        <w:tc>
          <w:tcPr>
            <w:tcW w:w="0" w:type="auto"/>
            <w:tcBorders>
              <w:top w:val="nil"/>
              <w:left w:val="nil"/>
              <w:bottom w:val="single" w:sz="4" w:space="0" w:color="auto"/>
              <w:right w:val="single" w:sz="4" w:space="0" w:color="auto"/>
            </w:tcBorders>
            <w:shd w:val="clear" w:color="auto" w:fill="auto"/>
            <w:hideMark/>
          </w:tcPr>
          <w:p w:rsidR="00D10626" w:rsidRPr="00FA61EF" w:rsidRDefault="00FA61EF" w:rsidP="00D10626">
            <w:pPr>
              <w:jc w:val="center"/>
              <w:rPr>
                <w:rFonts w:ascii="Segoe UI" w:eastAsia="Times New Roman" w:hAnsi="Segoe UI" w:cs="Segoe UI"/>
                <w:color w:val="000000"/>
                <w:sz w:val="22"/>
                <w:lang w:eastAsia="ru-RU"/>
              </w:rPr>
            </w:pPr>
            <w:r>
              <w:rPr>
                <w:rFonts w:ascii="Segoe UI" w:hAnsi="Segoe UI" w:cs="Segoe UI"/>
                <w:color w:val="565759"/>
                <w:spacing w:val="-5"/>
                <w:w w:val="110"/>
                <w:sz w:val="22"/>
              </w:rPr>
              <w:t>31</w:t>
            </w:r>
          </w:p>
        </w:tc>
      </w:tr>
      <w:tr w:rsidR="00D10626" w:rsidRPr="00FA61EF"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eastAsia="Times New Roman" w:hAnsi="Segoe UI" w:cs="Segoe UI"/>
                <w:color w:val="000000"/>
                <w:sz w:val="22"/>
                <w:lang w:eastAsia="ru-RU"/>
              </w:rPr>
              <w:t>-19</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595D60"/>
                <w:spacing w:val="-5"/>
                <w:sz w:val="22"/>
              </w:rPr>
              <w:t>94</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3A3D3D"/>
                <w:spacing w:val="-5"/>
                <w:position w:val="1"/>
                <w:sz w:val="22"/>
              </w:rPr>
              <w:t>62</w:t>
            </w:r>
          </w:p>
        </w:tc>
        <w:tc>
          <w:tcPr>
            <w:tcW w:w="0" w:type="auto"/>
            <w:tcBorders>
              <w:top w:val="nil"/>
              <w:left w:val="nil"/>
              <w:bottom w:val="single" w:sz="4" w:space="0" w:color="auto"/>
              <w:right w:val="single" w:sz="4" w:space="0" w:color="auto"/>
            </w:tcBorders>
            <w:shd w:val="clear" w:color="auto" w:fill="auto"/>
            <w:hideMark/>
          </w:tcPr>
          <w:p w:rsidR="00D10626" w:rsidRPr="00FA61EF" w:rsidRDefault="00FA61EF" w:rsidP="00D10626">
            <w:pPr>
              <w:jc w:val="center"/>
              <w:rPr>
                <w:rFonts w:ascii="Segoe UI" w:eastAsia="Times New Roman" w:hAnsi="Segoe UI" w:cs="Segoe UI"/>
                <w:color w:val="000000"/>
                <w:sz w:val="22"/>
                <w:lang w:eastAsia="ru-RU"/>
              </w:rPr>
            </w:pPr>
            <w:r>
              <w:rPr>
                <w:rFonts w:ascii="Segoe UI" w:hAnsi="Segoe UI" w:cs="Segoe UI"/>
                <w:color w:val="424446"/>
                <w:spacing w:val="-5"/>
                <w:w w:val="110"/>
                <w:sz w:val="22"/>
              </w:rPr>
              <w:t>32</w:t>
            </w:r>
          </w:p>
        </w:tc>
      </w:tr>
      <w:tr w:rsidR="00D10626" w:rsidRPr="00FA61EF"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eastAsia="Times New Roman" w:hAnsi="Segoe UI" w:cs="Segoe UI"/>
                <w:color w:val="000000"/>
                <w:sz w:val="22"/>
                <w:lang w:eastAsia="ru-RU"/>
              </w:rPr>
              <w:t>-20</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595D60"/>
                <w:spacing w:val="-5"/>
                <w:sz w:val="22"/>
              </w:rPr>
              <w:t>96</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3A3D3D"/>
                <w:spacing w:val="-5"/>
                <w:sz w:val="22"/>
              </w:rPr>
              <w:t>64</w:t>
            </w:r>
          </w:p>
        </w:tc>
        <w:tc>
          <w:tcPr>
            <w:tcW w:w="0" w:type="auto"/>
            <w:tcBorders>
              <w:top w:val="nil"/>
              <w:left w:val="nil"/>
              <w:bottom w:val="single" w:sz="4" w:space="0" w:color="auto"/>
              <w:right w:val="single" w:sz="4" w:space="0" w:color="auto"/>
            </w:tcBorders>
            <w:shd w:val="clear" w:color="auto" w:fill="auto"/>
            <w:hideMark/>
          </w:tcPr>
          <w:p w:rsidR="00D10626" w:rsidRPr="00FA61EF" w:rsidRDefault="00FA61EF" w:rsidP="00D10626">
            <w:pPr>
              <w:jc w:val="center"/>
              <w:rPr>
                <w:rFonts w:ascii="Segoe UI" w:eastAsia="Times New Roman" w:hAnsi="Segoe UI" w:cs="Segoe UI"/>
                <w:color w:val="000000"/>
                <w:sz w:val="22"/>
                <w:lang w:eastAsia="ru-RU"/>
              </w:rPr>
            </w:pPr>
            <w:r>
              <w:rPr>
                <w:rFonts w:ascii="Segoe UI" w:hAnsi="Segoe UI" w:cs="Segoe UI"/>
                <w:color w:val="565759"/>
                <w:spacing w:val="-5"/>
                <w:w w:val="105"/>
                <w:sz w:val="22"/>
              </w:rPr>
              <w:t>32</w:t>
            </w:r>
          </w:p>
        </w:tc>
      </w:tr>
      <w:tr w:rsidR="00D10626" w:rsidRPr="00FA61EF"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eastAsia="Times New Roman" w:hAnsi="Segoe UI" w:cs="Segoe UI"/>
                <w:color w:val="000000"/>
                <w:sz w:val="22"/>
                <w:lang w:eastAsia="ru-RU"/>
              </w:rPr>
              <w:t>-21</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4B4D4F"/>
                <w:spacing w:val="-5"/>
                <w:sz w:val="22"/>
              </w:rPr>
              <w:t>98</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3A3D3D"/>
                <w:spacing w:val="-5"/>
                <w:sz w:val="22"/>
              </w:rPr>
              <w:t>65</w:t>
            </w:r>
          </w:p>
        </w:tc>
        <w:tc>
          <w:tcPr>
            <w:tcW w:w="0" w:type="auto"/>
            <w:tcBorders>
              <w:top w:val="nil"/>
              <w:left w:val="nil"/>
              <w:bottom w:val="single" w:sz="4" w:space="0" w:color="auto"/>
              <w:right w:val="single" w:sz="4" w:space="0" w:color="auto"/>
            </w:tcBorders>
            <w:shd w:val="clear" w:color="auto" w:fill="auto"/>
            <w:hideMark/>
          </w:tcPr>
          <w:p w:rsidR="00D10626" w:rsidRPr="00FA61EF" w:rsidRDefault="00FA61EF" w:rsidP="00D10626">
            <w:pPr>
              <w:jc w:val="center"/>
              <w:rPr>
                <w:rFonts w:ascii="Segoe UI" w:eastAsia="Times New Roman" w:hAnsi="Segoe UI" w:cs="Segoe UI"/>
                <w:color w:val="000000"/>
                <w:sz w:val="22"/>
                <w:lang w:eastAsia="ru-RU"/>
              </w:rPr>
            </w:pPr>
            <w:r>
              <w:rPr>
                <w:rFonts w:ascii="Segoe UI" w:hAnsi="Segoe UI" w:cs="Segoe UI"/>
                <w:color w:val="424446"/>
                <w:spacing w:val="-5"/>
                <w:sz w:val="22"/>
              </w:rPr>
              <w:t>33</w:t>
            </w:r>
          </w:p>
        </w:tc>
      </w:tr>
      <w:tr w:rsidR="00D10626" w:rsidRPr="00FA61EF"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eastAsia="Times New Roman" w:hAnsi="Segoe UI" w:cs="Segoe UI"/>
                <w:color w:val="000000"/>
                <w:sz w:val="22"/>
                <w:lang w:eastAsia="ru-RU"/>
              </w:rPr>
              <w:t>-22</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595D60"/>
                <w:spacing w:val="-5"/>
                <w:sz w:val="22"/>
              </w:rPr>
              <w:t>99</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4B4D4F"/>
                <w:spacing w:val="-5"/>
                <w:position w:val="1"/>
                <w:sz w:val="22"/>
              </w:rPr>
              <w:t>66</w:t>
            </w:r>
          </w:p>
        </w:tc>
        <w:tc>
          <w:tcPr>
            <w:tcW w:w="0" w:type="auto"/>
            <w:tcBorders>
              <w:top w:val="nil"/>
              <w:left w:val="nil"/>
              <w:bottom w:val="single" w:sz="4" w:space="0" w:color="auto"/>
              <w:right w:val="single" w:sz="4" w:space="0" w:color="auto"/>
            </w:tcBorders>
            <w:shd w:val="clear" w:color="auto" w:fill="auto"/>
            <w:hideMark/>
          </w:tcPr>
          <w:p w:rsidR="00D10626" w:rsidRPr="00FA61EF" w:rsidRDefault="00FA61EF" w:rsidP="00D10626">
            <w:pPr>
              <w:jc w:val="center"/>
              <w:rPr>
                <w:rFonts w:ascii="Segoe UI" w:eastAsia="Times New Roman" w:hAnsi="Segoe UI" w:cs="Segoe UI"/>
                <w:color w:val="000000"/>
                <w:sz w:val="22"/>
                <w:lang w:eastAsia="ru-RU"/>
              </w:rPr>
            </w:pPr>
            <w:r>
              <w:rPr>
                <w:rFonts w:ascii="Segoe UI" w:hAnsi="Segoe UI" w:cs="Segoe UI"/>
                <w:color w:val="424446"/>
                <w:spacing w:val="-5"/>
                <w:w w:val="105"/>
                <w:sz w:val="22"/>
              </w:rPr>
              <w:t>33</w:t>
            </w:r>
          </w:p>
        </w:tc>
      </w:tr>
      <w:tr w:rsidR="00D10626" w:rsidRPr="00FA61EF"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eastAsia="Times New Roman" w:hAnsi="Segoe UI" w:cs="Segoe UI"/>
                <w:color w:val="000000"/>
                <w:sz w:val="22"/>
                <w:lang w:eastAsia="ru-RU"/>
              </w:rPr>
              <w:t>-23</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595D60"/>
                <w:spacing w:val="-5"/>
                <w:w w:val="95"/>
                <w:sz w:val="22"/>
              </w:rPr>
              <w:t>100</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3A3D3D"/>
                <w:spacing w:val="-5"/>
                <w:w w:val="95"/>
                <w:sz w:val="22"/>
              </w:rPr>
              <w:t>66</w:t>
            </w:r>
          </w:p>
        </w:tc>
        <w:tc>
          <w:tcPr>
            <w:tcW w:w="0" w:type="auto"/>
            <w:tcBorders>
              <w:top w:val="nil"/>
              <w:left w:val="nil"/>
              <w:bottom w:val="single" w:sz="4" w:space="0" w:color="auto"/>
              <w:right w:val="single" w:sz="4" w:space="0" w:color="auto"/>
            </w:tcBorders>
            <w:shd w:val="clear" w:color="auto" w:fill="auto"/>
            <w:hideMark/>
          </w:tcPr>
          <w:p w:rsidR="00D10626" w:rsidRPr="00FA61EF" w:rsidRDefault="00FA61EF" w:rsidP="00D10626">
            <w:pPr>
              <w:jc w:val="center"/>
              <w:rPr>
                <w:rFonts w:ascii="Segoe UI" w:eastAsia="Times New Roman" w:hAnsi="Segoe UI" w:cs="Segoe UI"/>
                <w:color w:val="000000"/>
                <w:sz w:val="22"/>
                <w:lang w:eastAsia="ru-RU"/>
              </w:rPr>
            </w:pPr>
            <w:r>
              <w:rPr>
                <w:rFonts w:ascii="Segoe UI" w:hAnsi="Segoe UI" w:cs="Segoe UI"/>
                <w:color w:val="424446"/>
                <w:spacing w:val="-5"/>
                <w:w w:val="110"/>
                <w:sz w:val="22"/>
              </w:rPr>
              <w:t>34</w:t>
            </w:r>
          </w:p>
        </w:tc>
      </w:tr>
      <w:tr w:rsidR="00D10626" w:rsidRPr="00FA61EF"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eastAsia="Times New Roman" w:hAnsi="Segoe UI" w:cs="Segoe UI"/>
                <w:color w:val="000000"/>
                <w:sz w:val="22"/>
                <w:lang w:eastAsia="ru-RU"/>
              </w:rPr>
              <w:t>-24</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4B4D4F"/>
                <w:spacing w:val="-5"/>
                <w:w w:val="95"/>
                <w:sz w:val="22"/>
              </w:rPr>
              <w:t>101</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3A3D3D"/>
                <w:spacing w:val="-5"/>
                <w:w w:val="95"/>
                <w:sz w:val="22"/>
              </w:rPr>
              <w:t>67</w:t>
            </w:r>
          </w:p>
        </w:tc>
        <w:tc>
          <w:tcPr>
            <w:tcW w:w="0" w:type="auto"/>
            <w:tcBorders>
              <w:top w:val="nil"/>
              <w:left w:val="nil"/>
              <w:bottom w:val="single" w:sz="4" w:space="0" w:color="auto"/>
              <w:right w:val="single" w:sz="4" w:space="0" w:color="auto"/>
            </w:tcBorders>
            <w:shd w:val="clear" w:color="auto" w:fill="auto"/>
            <w:hideMark/>
          </w:tcPr>
          <w:p w:rsidR="00D10626" w:rsidRPr="00FA61EF" w:rsidRDefault="00FA61EF" w:rsidP="00D10626">
            <w:pPr>
              <w:jc w:val="center"/>
              <w:rPr>
                <w:rFonts w:ascii="Segoe UI" w:eastAsia="Times New Roman" w:hAnsi="Segoe UI" w:cs="Segoe UI"/>
                <w:color w:val="000000"/>
                <w:sz w:val="22"/>
                <w:lang w:eastAsia="ru-RU"/>
              </w:rPr>
            </w:pPr>
            <w:r>
              <w:rPr>
                <w:rFonts w:ascii="Segoe UI" w:hAnsi="Segoe UI" w:cs="Segoe UI"/>
                <w:color w:val="424446"/>
                <w:spacing w:val="-5"/>
                <w:w w:val="110"/>
                <w:sz w:val="22"/>
              </w:rPr>
              <w:t>34</w:t>
            </w:r>
          </w:p>
        </w:tc>
      </w:tr>
      <w:tr w:rsidR="00D10626" w:rsidRPr="00FA61EF"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eastAsia="Times New Roman" w:hAnsi="Segoe UI" w:cs="Segoe UI"/>
                <w:color w:val="000000"/>
                <w:sz w:val="22"/>
                <w:lang w:eastAsia="ru-RU"/>
              </w:rPr>
              <w:t>-25</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4B4D4F"/>
                <w:spacing w:val="-5"/>
                <w:sz w:val="22"/>
              </w:rPr>
              <w:t>1</w:t>
            </w:r>
            <w:r w:rsidRPr="00FA61EF">
              <w:rPr>
                <w:rFonts w:ascii="Segoe UI" w:hAnsi="Segoe UI" w:cs="Segoe UI"/>
                <w:color w:val="6B6E6E"/>
                <w:spacing w:val="-5"/>
                <w:sz w:val="22"/>
              </w:rPr>
              <w:t>03</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4B4D4F"/>
                <w:spacing w:val="-5"/>
                <w:sz w:val="22"/>
              </w:rPr>
              <w:t>6</w:t>
            </w:r>
            <w:r w:rsidRPr="00FA61EF">
              <w:rPr>
                <w:rFonts w:ascii="Segoe UI" w:hAnsi="Segoe UI" w:cs="Segoe UI"/>
                <w:color w:val="282B2D"/>
                <w:spacing w:val="-5"/>
                <w:sz w:val="22"/>
              </w:rPr>
              <w:t>8</w:t>
            </w:r>
          </w:p>
        </w:tc>
        <w:tc>
          <w:tcPr>
            <w:tcW w:w="0" w:type="auto"/>
            <w:tcBorders>
              <w:top w:val="nil"/>
              <w:left w:val="nil"/>
              <w:bottom w:val="single" w:sz="4" w:space="0" w:color="auto"/>
              <w:right w:val="single" w:sz="4" w:space="0" w:color="auto"/>
            </w:tcBorders>
            <w:shd w:val="clear" w:color="auto" w:fill="auto"/>
            <w:hideMark/>
          </w:tcPr>
          <w:p w:rsidR="00D10626" w:rsidRPr="00FA61EF" w:rsidRDefault="00FA61EF" w:rsidP="00D10626">
            <w:pPr>
              <w:jc w:val="center"/>
              <w:rPr>
                <w:rFonts w:ascii="Segoe UI" w:eastAsia="Times New Roman" w:hAnsi="Segoe UI" w:cs="Segoe UI"/>
                <w:color w:val="000000"/>
                <w:sz w:val="22"/>
                <w:lang w:eastAsia="ru-RU"/>
              </w:rPr>
            </w:pPr>
            <w:r>
              <w:rPr>
                <w:rFonts w:ascii="Segoe UI" w:hAnsi="Segoe UI" w:cs="Segoe UI"/>
                <w:color w:val="424446"/>
                <w:spacing w:val="-5"/>
                <w:sz w:val="22"/>
              </w:rPr>
              <w:t>35</w:t>
            </w:r>
          </w:p>
        </w:tc>
      </w:tr>
      <w:tr w:rsidR="00D10626" w:rsidRPr="00FA61EF"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eastAsia="Times New Roman" w:hAnsi="Segoe UI" w:cs="Segoe UI"/>
                <w:color w:val="000000"/>
                <w:sz w:val="22"/>
                <w:lang w:eastAsia="ru-RU"/>
              </w:rPr>
              <w:t>-26</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4B4D4F"/>
                <w:spacing w:val="-5"/>
                <w:w w:val="95"/>
                <w:sz w:val="22"/>
              </w:rPr>
              <w:t>104</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3A3D3D"/>
                <w:spacing w:val="-5"/>
                <w:w w:val="95"/>
                <w:sz w:val="22"/>
              </w:rPr>
              <w:t>69</w:t>
            </w:r>
          </w:p>
        </w:tc>
        <w:tc>
          <w:tcPr>
            <w:tcW w:w="0" w:type="auto"/>
            <w:tcBorders>
              <w:top w:val="nil"/>
              <w:left w:val="nil"/>
              <w:bottom w:val="single" w:sz="4" w:space="0" w:color="auto"/>
              <w:right w:val="single" w:sz="4" w:space="0" w:color="auto"/>
            </w:tcBorders>
            <w:shd w:val="clear" w:color="auto" w:fill="auto"/>
            <w:hideMark/>
          </w:tcPr>
          <w:p w:rsidR="00D10626" w:rsidRPr="00FA61EF" w:rsidRDefault="00FA61EF" w:rsidP="00D10626">
            <w:pPr>
              <w:jc w:val="center"/>
              <w:rPr>
                <w:rFonts w:ascii="Segoe UI" w:eastAsia="Times New Roman" w:hAnsi="Segoe UI" w:cs="Segoe UI"/>
                <w:color w:val="000000"/>
                <w:sz w:val="22"/>
                <w:lang w:eastAsia="ru-RU"/>
              </w:rPr>
            </w:pPr>
            <w:r>
              <w:rPr>
                <w:rFonts w:ascii="Segoe UI" w:hAnsi="Segoe UI" w:cs="Segoe UI"/>
                <w:color w:val="565759"/>
                <w:spacing w:val="-5"/>
                <w:w w:val="110"/>
                <w:sz w:val="22"/>
              </w:rPr>
              <w:t>35</w:t>
            </w:r>
          </w:p>
        </w:tc>
      </w:tr>
      <w:tr w:rsidR="00D10626" w:rsidRPr="00FA61EF"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eastAsia="Times New Roman" w:hAnsi="Segoe UI" w:cs="Segoe UI"/>
                <w:color w:val="000000"/>
                <w:sz w:val="22"/>
                <w:lang w:eastAsia="ru-RU"/>
              </w:rPr>
              <w:t>-27</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3A3D3D"/>
                <w:spacing w:val="-5"/>
                <w:w w:val="95"/>
                <w:sz w:val="22"/>
              </w:rPr>
              <w:t>105</w:t>
            </w:r>
          </w:p>
        </w:tc>
        <w:tc>
          <w:tcPr>
            <w:tcW w:w="0" w:type="auto"/>
            <w:tcBorders>
              <w:top w:val="nil"/>
              <w:left w:val="nil"/>
              <w:bottom w:val="single" w:sz="4" w:space="0" w:color="auto"/>
              <w:right w:val="single" w:sz="4" w:space="0" w:color="auto"/>
            </w:tcBorders>
            <w:shd w:val="clear" w:color="auto" w:fill="auto"/>
            <w:hideMark/>
          </w:tcPr>
          <w:p w:rsidR="00D10626" w:rsidRPr="00FA61EF" w:rsidRDefault="00D10626" w:rsidP="00D10626">
            <w:pPr>
              <w:jc w:val="center"/>
              <w:rPr>
                <w:rFonts w:ascii="Segoe UI" w:eastAsia="Times New Roman" w:hAnsi="Segoe UI" w:cs="Segoe UI"/>
                <w:color w:val="000000"/>
                <w:sz w:val="22"/>
                <w:lang w:eastAsia="ru-RU"/>
              </w:rPr>
            </w:pPr>
            <w:r w:rsidRPr="00FA61EF">
              <w:rPr>
                <w:rFonts w:ascii="Segoe UI" w:hAnsi="Segoe UI" w:cs="Segoe UI"/>
                <w:color w:val="3A3D3D"/>
                <w:spacing w:val="-5"/>
                <w:w w:val="95"/>
                <w:position w:val="1"/>
                <w:sz w:val="22"/>
              </w:rPr>
              <w:t>70</w:t>
            </w:r>
          </w:p>
        </w:tc>
        <w:tc>
          <w:tcPr>
            <w:tcW w:w="0" w:type="auto"/>
            <w:tcBorders>
              <w:top w:val="nil"/>
              <w:left w:val="nil"/>
              <w:bottom w:val="single" w:sz="4" w:space="0" w:color="auto"/>
              <w:right w:val="single" w:sz="4" w:space="0" w:color="auto"/>
            </w:tcBorders>
            <w:shd w:val="clear" w:color="auto" w:fill="auto"/>
            <w:hideMark/>
          </w:tcPr>
          <w:p w:rsidR="00D10626" w:rsidRPr="00FA61EF" w:rsidRDefault="00FA61EF" w:rsidP="00D10626">
            <w:pPr>
              <w:jc w:val="center"/>
              <w:rPr>
                <w:rFonts w:ascii="Segoe UI" w:eastAsia="Times New Roman" w:hAnsi="Segoe UI" w:cs="Segoe UI"/>
                <w:color w:val="000000"/>
                <w:sz w:val="22"/>
                <w:lang w:eastAsia="ru-RU"/>
              </w:rPr>
            </w:pPr>
            <w:r>
              <w:rPr>
                <w:rFonts w:ascii="Segoe UI" w:hAnsi="Segoe UI" w:cs="Segoe UI"/>
                <w:color w:val="565759"/>
                <w:spacing w:val="-5"/>
                <w:w w:val="110"/>
                <w:sz w:val="22"/>
              </w:rPr>
              <w:t>35</w:t>
            </w:r>
          </w:p>
        </w:tc>
      </w:tr>
    </w:tbl>
    <w:p w:rsidR="00F87D15" w:rsidRDefault="00F87D15" w:rsidP="002509C9">
      <w:pPr>
        <w:pStyle w:val="afffffffa"/>
      </w:pPr>
    </w:p>
    <w:p w:rsidR="00F87D15" w:rsidRDefault="00F87D15">
      <w:pPr>
        <w:jc w:val="left"/>
        <w:rPr>
          <w:rFonts w:ascii="Segoe UI" w:eastAsiaTheme="minorHAnsi" w:hAnsi="Segoe UI"/>
          <w:sz w:val="22"/>
          <w:szCs w:val="24"/>
        </w:rPr>
      </w:pPr>
      <w:r>
        <w:br w:type="page"/>
      </w:r>
    </w:p>
    <w:p w:rsidR="002509C9" w:rsidRDefault="002509C9" w:rsidP="002509C9">
      <w:pPr>
        <w:pStyle w:val="afffffffa"/>
      </w:pPr>
      <w:r w:rsidRPr="00030315">
        <w:lastRenderedPageBreak/>
        <w:t xml:space="preserve">Таблица </w:t>
      </w:r>
      <w:r w:rsidR="00827E3F" w:rsidRPr="00030315">
        <w:rPr>
          <w:noProof/>
        </w:rPr>
        <w:fldChar w:fldCharType="begin"/>
      </w:r>
      <w:r w:rsidRPr="00030315">
        <w:rPr>
          <w:noProof/>
        </w:rPr>
        <w:instrText xml:space="preserve"> SEQ Таблица \* ARABIC </w:instrText>
      </w:r>
      <w:r w:rsidR="00827E3F" w:rsidRPr="00030315">
        <w:rPr>
          <w:noProof/>
        </w:rPr>
        <w:fldChar w:fldCharType="separate"/>
      </w:r>
      <w:r w:rsidR="00C83B43">
        <w:rPr>
          <w:noProof/>
        </w:rPr>
        <w:t>13</w:t>
      </w:r>
      <w:r w:rsidR="00827E3F" w:rsidRPr="00030315">
        <w:rPr>
          <w:noProof/>
        </w:rPr>
        <w:fldChar w:fldCharType="end"/>
      </w:r>
      <w:r w:rsidRPr="00030315">
        <w:t xml:space="preserve"> – Температурный график котельных МБУ «Управление ДКХ Гагаринского района»</w:t>
      </w:r>
    </w:p>
    <w:tbl>
      <w:tblPr>
        <w:tblW w:w="0" w:type="auto"/>
        <w:tblLook w:val="04A0"/>
      </w:tblPr>
      <w:tblGrid>
        <w:gridCol w:w="3119"/>
        <w:gridCol w:w="2907"/>
        <w:gridCol w:w="3020"/>
        <w:gridCol w:w="1375"/>
      </w:tblGrid>
      <w:tr w:rsidR="002509C9" w:rsidRPr="00030315" w:rsidTr="00F87D15">
        <w:trPr>
          <w:trHeight w:hRule="exact" w:val="1015"/>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2509C9" w:rsidRPr="00030315" w:rsidRDefault="002509C9" w:rsidP="00544B89">
            <w:pPr>
              <w:jc w:val="center"/>
              <w:rPr>
                <w:rFonts w:ascii="Segoe UI" w:eastAsia="Times New Roman" w:hAnsi="Segoe UI" w:cs="Segoe UI"/>
                <w:b/>
                <w:bCs/>
                <w:sz w:val="22"/>
                <w:lang w:eastAsia="ru-RU"/>
              </w:rPr>
            </w:pPr>
            <w:r w:rsidRPr="00030315">
              <w:rPr>
                <w:rFonts w:ascii="Segoe UI" w:eastAsia="Times New Roman" w:hAnsi="Segoe UI" w:cs="Segoe UI"/>
                <w:b/>
                <w:bCs/>
                <w:sz w:val="22"/>
                <w:lang w:eastAsia="ru-RU"/>
              </w:rPr>
              <w:t>Температура наружного воздуха, ºС</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2509C9" w:rsidRPr="00030315" w:rsidRDefault="002509C9" w:rsidP="00544B89">
            <w:pPr>
              <w:jc w:val="center"/>
              <w:rPr>
                <w:rFonts w:ascii="Segoe UI" w:eastAsia="Times New Roman" w:hAnsi="Segoe UI" w:cs="Segoe UI"/>
                <w:b/>
                <w:bCs/>
                <w:sz w:val="22"/>
                <w:lang w:eastAsia="ru-RU"/>
              </w:rPr>
            </w:pPr>
            <w:r w:rsidRPr="00030315">
              <w:rPr>
                <w:rFonts w:ascii="Segoe UI" w:eastAsia="Times New Roman" w:hAnsi="Segoe UI" w:cs="Segoe UI"/>
                <w:b/>
                <w:bCs/>
                <w:sz w:val="22"/>
                <w:lang w:eastAsia="ru-RU"/>
              </w:rPr>
              <w:t>Температура в прямой линии, °С</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2509C9" w:rsidRPr="00030315" w:rsidRDefault="002509C9" w:rsidP="00544B89">
            <w:pPr>
              <w:jc w:val="center"/>
              <w:rPr>
                <w:rFonts w:ascii="Segoe UI" w:eastAsia="Times New Roman" w:hAnsi="Segoe UI" w:cs="Segoe UI"/>
                <w:b/>
                <w:bCs/>
                <w:sz w:val="22"/>
                <w:lang w:eastAsia="ru-RU"/>
              </w:rPr>
            </w:pPr>
            <w:r w:rsidRPr="00030315">
              <w:rPr>
                <w:rFonts w:ascii="Segoe UI" w:eastAsia="Times New Roman" w:hAnsi="Segoe UI" w:cs="Segoe UI"/>
                <w:b/>
                <w:bCs/>
                <w:sz w:val="22"/>
                <w:lang w:eastAsia="ru-RU"/>
              </w:rPr>
              <w:t>Температура в обратной линии, °С</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2509C9" w:rsidRPr="00030315" w:rsidRDefault="002509C9" w:rsidP="00544B89">
            <w:pPr>
              <w:jc w:val="center"/>
              <w:rPr>
                <w:rFonts w:ascii="Segoe UI" w:eastAsia="Times New Roman" w:hAnsi="Segoe UI" w:cs="Segoe UI"/>
                <w:b/>
                <w:bCs/>
                <w:sz w:val="22"/>
                <w:lang w:eastAsia="ru-RU"/>
              </w:rPr>
            </w:pPr>
            <w:r w:rsidRPr="00030315">
              <w:rPr>
                <w:rFonts w:ascii="Segoe UI" w:eastAsia="Times New Roman" w:hAnsi="Segoe UI" w:cs="Segoe UI"/>
                <w:b/>
                <w:bCs/>
                <w:sz w:val="22"/>
                <w:lang w:eastAsia="ru-RU"/>
              </w:rPr>
              <w:t>Перепад, °С</w:t>
            </w:r>
          </w:p>
        </w:tc>
      </w:tr>
      <w:tr w:rsidR="00030315" w:rsidRPr="00030315"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hideMark/>
          </w:tcPr>
          <w:p w:rsidR="00030315" w:rsidRPr="00030315" w:rsidRDefault="00030315" w:rsidP="00030315">
            <w:pPr>
              <w:jc w:val="center"/>
              <w:rPr>
                <w:rFonts w:ascii="Segoe UI" w:eastAsia="Times New Roman" w:hAnsi="Segoe UI" w:cs="Segoe UI"/>
                <w:sz w:val="22"/>
                <w:lang w:eastAsia="ru-RU"/>
              </w:rPr>
            </w:pPr>
            <w:r w:rsidRPr="00030315">
              <w:rPr>
                <w:rFonts w:ascii="Segoe UI" w:hAnsi="Segoe UI" w:cs="Segoe UI"/>
                <w:sz w:val="22"/>
              </w:rPr>
              <w:t>+ 10</w:t>
            </w:r>
          </w:p>
        </w:tc>
        <w:tc>
          <w:tcPr>
            <w:tcW w:w="0" w:type="auto"/>
            <w:tcBorders>
              <w:top w:val="nil"/>
              <w:left w:val="nil"/>
              <w:bottom w:val="single" w:sz="4" w:space="0" w:color="auto"/>
              <w:right w:val="single" w:sz="4" w:space="0" w:color="auto"/>
            </w:tcBorders>
            <w:shd w:val="clear" w:color="auto" w:fill="auto"/>
            <w:hideMark/>
          </w:tcPr>
          <w:p w:rsidR="00030315" w:rsidRPr="00030315" w:rsidRDefault="00030315" w:rsidP="00030315">
            <w:pPr>
              <w:jc w:val="center"/>
              <w:rPr>
                <w:rFonts w:ascii="Segoe UI" w:eastAsia="Times New Roman" w:hAnsi="Segoe UI" w:cs="Segoe UI"/>
                <w:sz w:val="22"/>
                <w:lang w:eastAsia="ru-RU"/>
              </w:rPr>
            </w:pPr>
            <w:r w:rsidRPr="00030315">
              <w:rPr>
                <w:rFonts w:ascii="Segoe UI" w:hAnsi="Segoe UI" w:cs="Segoe UI"/>
                <w:sz w:val="22"/>
              </w:rPr>
              <w:t>35,3</w:t>
            </w:r>
          </w:p>
        </w:tc>
        <w:tc>
          <w:tcPr>
            <w:tcW w:w="0" w:type="auto"/>
            <w:tcBorders>
              <w:top w:val="nil"/>
              <w:left w:val="nil"/>
              <w:bottom w:val="single" w:sz="4" w:space="0" w:color="auto"/>
              <w:right w:val="single" w:sz="4" w:space="0" w:color="auto"/>
            </w:tcBorders>
            <w:shd w:val="clear" w:color="auto" w:fill="auto"/>
            <w:hideMark/>
          </w:tcPr>
          <w:p w:rsidR="00030315" w:rsidRPr="00030315" w:rsidRDefault="00030315" w:rsidP="00030315">
            <w:pPr>
              <w:jc w:val="center"/>
              <w:rPr>
                <w:rFonts w:ascii="Segoe UI" w:eastAsia="Times New Roman" w:hAnsi="Segoe UI" w:cs="Segoe UI"/>
                <w:sz w:val="22"/>
                <w:lang w:eastAsia="ru-RU"/>
              </w:rPr>
            </w:pPr>
            <w:r w:rsidRPr="00030315">
              <w:rPr>
                <w:rFonts w:ascii="Segoe UI" w:hAnsi="Segoe UI" w:cs="Segoe UI"/>
                <w:sz w:val="22"/>
              </w:rPr>
              <w:t>31,5</w:t>
            </w:r>
          </w:p>
        </w:tc>
        <w:tc>
          <w:tcPr>
            <w:tcW w:w="0" w:type="auto"/>
            <w:tcBorders>
              <w:top w:val="nil"/>
              <w:left w:val="nil"/>
              <w:bottom w:val="single" w:sz="4" w:space="0" w:color="auto"/>
              <w:right w:val="single" w:sz="4" w:space="0" w:color="auto"/>
            </w:tcBorders>
            <w:shd w:val="clear" w:color="auto" w:fill="auto"/>
            <w:vAlign w:val="center"/>
            <w:hideMark/>
          </w:tcPr>
          <w:p w:rsidR="00030315" w:rsidRPr="00030315" w:rsidRDefault="00030315" w:rsidP="00030315">
            <w:pPr>
              <w:jc w:val="center"/>
              <w:rPr>
                <w:rFonts w:ascii="Segoe UI" w:eastAsia="Times New Roman" w:hAnsi="Segoe UI" w:cs="Segoe UI"/>
                <w:sz w:val="22"/>
                <w:lang w:eastAsia="ru-RU"/>
              </w:rPr>
            </w:pPr>
            <w:r>
              <w:rPr>
                <w:rFonts w:ascii="Segoe UI" w:eastAsia="Times New Roman" w:hAnsi="Segoe UI" w:cs="Segoe UI"/>
                <w:sz w:val="22"/>
                <w:lang w:eastAsia="ru-RU"/>
              </w:rPr>
              <w:t>4,0</w:t>
            </w:r>
          </w:p>
        </w:tc>
      </w:tr>
      <w:tr w:rsidR="00030315" w:rsidRPr="00030315" w:rsidTr="00F87D15">
        <w:trPr>
          <w:trHeight w:hRule="exact" w:val="321"/>
        </w:trPr>
        <w:tc>
          <w:tcPr>
            <w:tcW w:w="0" w:type="auto"/>
            <w:tcBorders>
              <w:top w:val="nil"/>
              <w:left w:val="single" w:sz="4" w:space="0" w:color="auto"/>
              <w:bottom w:val="single" w:sz="4" w:space="0" w:color="auto"/>
              <w:right w:val="single" w:sz="4" w:space="0" w:color="auto"/>
            </w:tcBorders>
            <w:shd w:val="clear" w:color="auto" w:fill="auto"/>
            <w:hideMark/>
          </w:tcPr>
          <w:p w:rsidR="00030315" w:rsidRPr="00030315" w:rsidRDefault="00030315" w:rsidP="00030315">
            <w:pPr>
              <w:jc w:val="center"/>
              <w:rPr>
                <w:rFonts w:ascii="Segoe UI" w:eastAsia="Times New Roman" w:hAnsi="Segoe UI" w:cs="Segoe UI"/>
                <w:sz w:val="22"/>
                <w:lang w:eastAsia="ru-RU"/>
              </w:rPr>
            </w:pPr>
            <w:r w:rsidRPr="00030315">
              <w:rPr>
                <w:rFonts w:ascii="Segoe UI" w:hAnsi="Segoe UI" w:cs="Segoe UI"/>
                <w:sz w:val="22"/>
              </w:rPr>
              <w:t>+7,5</w:t>
            </w:r>
          </w:p>
        </w:tc>
        <w:tc>
          <w:tcPr>
            <w:tcW w:w="0" w:type="auto"/>
            <w:tcBorders>
              <w:top w:val="nil"/>
              <w:left w:val="nil"/>
              <w:bottom w:val="single" w:sz="4" w:space="0" w:color="auto"/>
              <w:right w:val="single" w:sz="4" w:space="0" w:color="auto"/>
            </w:tcBorders>
            <w:shd w:val="clear" w:color="auto" w:fill="auto"/>
            <w:hideMark/>
          </w:tcPr>
          <w:p w:rsidR="00030315" w:rsidRPr="00030315" w:rsidRDefault="00030315" w:rsidP="00030315">
            <w:pPr>
              <w:jc w:val="center"/>
              <w:rPr>
                <w:rFonts w:ascii="Segoe UI" w:eastAsia="Times New Roman" w:hAnsi="Segoe UI" w:cs="Segoe UI"/>
                <w:sz w:val="22"/>
                <w:lang w:eastAsia="ru-RU"/>
              </w:rPr>
            </w:pPr>
            <w:r w:rsidRPr="00030315">
              <w:rPr>
                <w:rFonts w:ascii="Segoe UI" w:hAnsi="Segoe UI" w:cs="Segoe UI"/>
                <w:sz w:val="22"/>
              </w:rPr>
              <w:t>38,0</w:t>
            </w:r>
          </w:p>
        </w:tc>
        <w:tc>
          <w:tcPr>
            <w:tcW w:w="0" w:type="auto"/>
            <w:tcBorders>
              <w:top w:val="nil"/>
              <w:left w:val="nil"/>
              <w:bottom w:val="single" w:sz="4" w:space="0" w:color="auto"/>
              <w:right w:val="single" w:sz="4" w:space="0" w:color="auto"/>
            </w:tcBorders>
            <w:shd w:val="clear" w:color="auto" w:fill="auto"/>
            <w:hideMark/>
          </w:tcPr>
          <w:p w:rsidR="00030315" w:rsidRPr="00030315" w:rsidRDefault="00030315" w:rsidP="00030315">
            <w:pPr>
              <w:jc w:val="center"/>
              <w:rPr>
                <w:rFonts w:ascii="Segoe UI" w:eastAsia="Times New Roman" w:hAnsi="Segoe UI" w:cs="Segoe UI"/>
                <w:sz w:val="22"/>
                <w:lang w:eastAsia="ru-RU"/>
              </w:rPr>
            </w:pPr>
            <w:r w:rsidRPr="00030315">
              <w:rPr>
                <w:rFonts w:ascii="Segoe UI" w:hAnsi="Segoe UI" w:cs="Segoe UI"/>
                <w:sz w:val="22"/>
              </w:rPr>
              <w:t>33,7</w:t>
            </w:r>
          </w:p>
        </w:tc>
        <w:tc>
          <w:tcPr>
            <w:tcW w:w="0" w:type="auto"/>
            <w:tcBorders>
              <w:top w:val="nil"/>
              <w:left w:val="nil"/>
              <w:bottom w:val="single" w:sz="4" w:space="0" w:color="auto"/>
              <w:right w:val="single" w:sz="4" w:space="0" w:color="auto"/>
            </w:tcBorders>
            <w:shd w:val="clear" w:color="auto" w:fill="auto"/>
            <w:vAlign w:val="center"/>
            <w:hideMark/>
          </w:tcPr>
          <w:p w:rsidR="00030315" w:rsidRPr="00030315" w:rsidRDefault="00030315" w:rsidP="00030315">
            <w:pPr>
              <w:jc w:val="center"/>
              <w:rPr>
                <w:rFonts w:ascii="Segoe UI" w:eastAsia="Times New Roman" w:hAnsi="Segoe UI" w:cs="Segoe UI"/>
                <w:sz w:val="22"/>
                <w:lang w:eastAsia="ru-RU"/>
              </w:rPr>
            </w:pPr>
            <w:r>
              <w:rPr>
                <w:rFonts w:ascii="Segoe UI" w:eastAsia="Times New Roman" w:hAnsi="Segoe UI" w:cs="Segoe UI"/>
                <w:sz w:val="22"/>
                <w:lang w:eastAsia="ru-RU"/>
              </w:rPr>
              <w:t>4,3</w:t>
            </w:r>
          </w:p>
        </w:tc>
      </w:tr>
      <w:tr w:rsidR="00030315" w:rsidRPr="00030315"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hideMark/>
          </w:tcPr>
          <w:p w:rsidR="00030315" w:rsidRPr="00030315" w:rsidRDefault="00030315" w:rsidP="00030315">
            <w:pPr>
              <w:jc w:val="center"/>
              <w:rPr>
                <w:rFonts w:ascii="Segoe UI" w:eastAsia="Times New Roman" w:hAnsi="Segoe UI" w:cs="Segoe UI"/>
                <w:sz w:val="22"/>
                <w:lang w:eastAsia="ru-RU"/>
              </w:rPr>
            </w:pPr>
            <w:r w:rsidRPr="00030315">
              <w:rPr>
                <w:rFonts w:ascii="Segoe UI" w:hAnsi="Segoe UI" w:cs="Segoe UI"/>
                <w:sz w:val="22"/>
              </w:rPr>
              <w:t>+5,0</w:t>
            </w:r>
          </w:p>
        </w:tc>
        <w:tc>
          <w:tcPr>
            <w:tcW w:w="0" w:type="auto"/>
            <w:tcBorders>
              <w:top w:val="nil"/>
              <w:left w:val="nil"/>
              <w:bottom w:val="single" w:sz="4" w:space="0" w:color="auto"/>
              <w:right w:val="single" w:sz="4" w:space="0" w:color="auto"/>
            </w:tcBorders>
            <w:shd w:val="clear" w:color="auto" w:fill="auto"/>
            <w:hideMark/>
          </w:tcPr>
          <w:p w:rsidR="00030315" w:rsidRPr="00030315" w:rsidRDefault="00030315" w:rsidP="00030315">
            <w:pPr>
              <w:jc w:val="center"/>
              <w:rPr>
                <w:rFonts w:ascii="Segoe UI" w:eastAsia="Times New Roman" w:hAnsi="Segoe UI" w:cs="Segoe UI"/>
                <w:sz w:val="22"/>
                <w:lang w:eastAsia="ru-RU"/>
              </w:rPr>
            </w:pPr>
            <w:r w:rsidRPr="00030315">
              <w:rPr>
                <w:rFonts w:ascii="Segoe UI" w:hAnsi="Segoe UI" w:cs="Segoe UI"/>
                <w:sz w:val="22"/>
              </w:rPr>
              <w:t>40,3</w:t>
            </w:r>
          </w:p>
        </w:tc>
        <w:tc>
          <w:tcPr>
            <w:tcW w:w="0" w:type="auto"/>
            <w:tcBorders>
              <w:top w:val="nil"/>
              <w:left w:val="nil"/>
              <w:bottom w:val="single" w:sz="4" w:space="0" w:color="auto"/>
              <w:right w:val="single" w:sz="4" w:space="0" w:color="auto"/>
            </w:tcBorders>
            <w:shd w:val="clear" w:color="auto" w:fill="auto"/>
            <w:hideMark/>
          </w:tcPr>
          <w:p w:rsidR="00030315" w:rsidRPr="00030315" w:rsidRDefault="00030315" w:rsidP="00030315">
            <w:pPr>
              <w:jc w:val="center"/>
              <w:rPr>
                <w:rFonts w:ascii="Segoe UI" w:eastAsia="Times New Roman" w:hAnsi="Segoe UI" w:cs="Segoe UI"/>
                <w:sz w:val="22"/>
                <w:lang w:eastAsia="ru-RU"/>
              </w:rPr>
            </w:pPr>
            <w:r w:rsidRPr="00030315">
              <w:rPr>
                <w:rFonts w:ascii="Segoe UI" w:hAnsi="Segoe UI" w:cs="Segoe UI"/>
                <w:sz w:val="22"/>
              </w:rPr>
              <w:t>35,9</w:t>
            </w:r>
          </w:p>
        </w:tc>
        <w:tc>
          <w:tcPr>
            <w:tcW w:w="0" w:type="auto"/>
            <w:tcBorders>
              <w:top w:val="nil"/>
              <w:left w:val="nil"/>
              <w:bottom w:val="single" w:sz="4" w:space="0" w:color="auto"/>
              <w:right w:val="single" w:sz="4" w:space="0" w:color="auto"/>
            </w:tcBorders>
            <w:shd w:val="clear" w:color="auto" w:fill="auto"/>
            <w:vAlign w:val="center"/>
            <w:hideMark/>
          </w:tcPr>
          <w:p w:rsidR="00030315" w:rsidRPr="00030315" w:rsidRDefault="00030315" w:rsidP="00030315">
            <w:pPr>
              <w:jc w:val="center"/>
              <w:rPr>
                <w:rFonts w:ascii="Segoe UI" w:eastAsia="Times New Roman" w:hAnsi="Segoe UI" w:cs="Segoe UI"/>
                <w:sz w:val="22"/>
                <w:lang w:eastAsia="ru-RU"/>
              </w:rPr>
            </w:pPr>
            <w:r>
              <w:rPr>
                <w:rFonts w:ascii="Segoe UI" w:eastAsia="Times New Roman" w:hAnsi="Segoe UI" w:cs="Segoe UI"/>
                <w:sz w:val="22"/>
                <w:lang w:eastAsia="ru-RU"/>
              </w:rPr>
              <w:t>4,4</w:t>
            </w:r>
          </w:p>
        </w:tc>
      </w:tr>
      <w:tr w:rsidR="00030315" w:rsidRPr="00030315"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hideMark/>
          </w:tcPr>
          <w:p w:rsidR="00030315" w:rsidRPr="00030315" w:rsidRDefault="00030315" w:rsidP="00030315">
            <w:pPr>
              <w:jc w:val="center"/>
              <w:rPr>
                <w:rFonts w:ascii="Segoe UI" w:eastAsia="Times New Roman" w:hAnsi="Segoe UI" w:cs="Segoe UI"/>
                <w:sz w:val="22"/>
                <w:lang w:eastAsia="ru-RU"/>
              </w:rPr>
            </w:pPr>
            <w:r w:rsidRPr="00030315">
              <w:rPr>
                <w:rFonts w:ascii="Segoe UI" w:hAnsi="Segoe UI" w:cs="Segoe UI"/>
                <w:sz w:val="22"/>
              </w:rPr>
              <w:t>+2,5</w:t>
            </w:r>
          </w:p>
        </w:tc>
        <w:tc>
          <w:tcPr>
            <w:tcW w:w="0" w:type="auto"/>
            <w:tcBorders>
              <w:top w:val="nil"/>
              <w:left w:val="nil"/>
              <w:bottom w:val="single" w:sz="4" w:space="0" w:color="auto"/>
              <w:right w:val="single" w:sz="4" w:space="0" w:color="auto"/>
            </w:tcBorders>
            <w:shd w:val="clear" w:color="auto" w:fill="auto"/>
            <w:hideMark/>
          </w:tcPr>
          <w:p w:rsidR="00030315" w:rsidRPr="00030315" w:rsidRDefault="00030315" w:rsidP="00030315">
            <w:pPr>
              <w:jc w:val="center"/>
              <w:rPr>
                <w:rFonts w:ascii="Segoe UI" w:eastAsia="Times New Roman" w:hAnsi="Segoe UI" w:cs="Segoe UI"/>
                <w:sz w:val="22"/>
                <w:lang w:eastAsia="ru-RU"/>
              </w:rPr>
            </w:pPr>
            <w:r w:rsidRPr="00030315">
              <w:rPr>
                <w:rFonts w:ascii="Segoe UI" w:hAnsi="Segoe UI" w:cs="Segoe UI"/>
                <w:sz w:val="22"/>
              </w:rPr>
              <w:t>42,6</w:t>
            </w:r>
          </w:p>
        </w:tc>
        <w:tc>
          <w:tcPr>
            <w:tcW w:w="0" w:type="auto"/>
            <w:tcBorders>
              <w:top w:val="nil"/>
              <w:left w:val="nil"/>
              <w:bottom w:val="single" w:sz="4" w:space="0" w:color="auto"/>
              <w:right w:val="single" w:sz="4" w:space="0" w:color="auto"/>
            </w:tcBorders>
            <w:shd w:val="clear" w:color="auto" w:fill="auto"/>
            <w:hideMark/>
          </w:tcPr>
          <w:p w:rsidR="00030315" w:rsidRPr="00030315" w:rsidRDefault="00030315" w:rsidP="00030315">
            <w:pPr>
              <w:jc w:val="center"/>
              <w:rPr>
                <w:rFonts w:ascii="Segoe UI" w:eastAsia="Times New Roman" w:hAnsi="Segoe UI" w:cs="Segoe UI"/>
                <w:sz w:val="22"/>
                <w:lang w:eastAsia="ru-RU"/>
              </w:rPr>
            </w:pPr>
            <w:r w:rsidRPr="00030315">
              <w:rPr>
                <w:rFonts w:ascii="Segoe UI" w:hAnsi="Segoe UI" w:cs="Segoe UI"/>
                <w:sz w:val="22"/>
              </w:rPr>
              <w:t>38,1</w:t>
            </w:r>
          </w:p>
        </w:tc>
        <w:tc>
          <w:tcPr>
            <w:tcW w:w="0" w:type="auto"/>
            <w:tcBorders>
              <w:top w:val="nil"/>
              <w:left w:val="nil"/>
              <w:bottom w:val="single" w:sz="4" w:space="0" w:color="auto"/>
              <w:right w:val="single" w:sz="4" w:space="0" w:color="auto"/>
            </w:tcBorders>
            <w:shd w:val="clear" w:color="auto" w:fill="auto"/>
            <w:vAlign w:val="center"/>
            <w:hideMark/>
          </w:tcPr>
          <w:p w:rsidR="00030315" w:rsidRPr="00030315" w:rsidRDefault="00030315" w:rsidP="00030315">
            <w:pPr>
              <w:jc w:val="center"/>
              <w:rPr>
                <w:rFonts w:ascii="Segoe UI" w:eastAsia="Times New Roman" w:hAnsi="Segoe UI" w:cs="Segoe UI"/>
                <w:sz w:val="22"/>
                <w:lang w:eastAsia="ru-RU"/>
              </w:rPr>
            </w:pPr>
            <w:r>
              <w:rPr>
                <w:rFonts w:ascii="Segoe UI" w:eastAsia="Times New Roman" w:hAnsi="Segoe UI" w:cs="Segoe UI"/>
                <w:sz w:val="22"/>
                <w:lang w:eastAsia="ru-RU"/>
              </w:rPr>
              <w:t>4,5</w:t>
            </w:r>
          </w:p>
        </w:tc>
      </w:tr>
      <w:tr w:rsidR="00030315" w:rsidRPr="00030315"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hideMark/>
          </w:tcPr>
          <w:p w:rsidR="00030315" w:rsidRPr="00030315" w:rsidRDefault="00030315" w:rsidP="00030315">
            <w:pPr>
              <w:jc w:val="center"/>
              <w:rPr>
                <w:rFonts w:ascii="Segoe UI" w:eastAsia="Times New Roman" w:hAnsi="Segoe UI" w:cs="Segoe UI"/>
                <w:sz w:val="22"/>
                <w:lang w:eastAsia="ru-RU"/>
              </w:rPr>
            </w:pPr>
            <w:r w:rsidRPr="00030315">
              <w:rPr>
                <w:rFonts w:ascii="Segoe UI" w:hAnsi="Segoe UI" w:cs="Segoe UI"/>
                <w:sz w:val="22"/>
              </w:rPr>
              <w:t>0</w:t>
            </w:r>
          </w:p>
        </w:tc>
        <w:tc>
          <w:tcPr>
            <w:tcW w:w="0" w:type="auto"/>
            <w:tcBorders>
              <w:top w:val="nil"/>
              <w:left w:val="nil"/>
              <w:bottom w:val="single" w:sz="4" w:space="0" w:color="auto"/>
              <w:right w:val="single" w:sz="4" w:space="0" w:color="auto"/>
            </w:tcBorders>
            <w:shd w:val="clear" w:color="auto" w:fill="auto"/>
            <w:hideMark/>
          </w:tcPr>
          <w:p w:rsidR="00030315" w:rsidRPr="00030315" w:rsidRDefault="00030315" w:rsidP="00030315">
            <w:pPr>
              <w:jc w:val="center"/>
              <w:rPr>
                <w:rFonts w:ascii="Segoe UI" w:eastAsia="Times New Roman" w:hAnsi="Segoe UI" w:cs="Segoe UI"/>
                <w:sz w:val="22"/>
                <w:lang w:eastAsia="ru-RU"/>
              </w:rPr>
            </w:pPr>
            <w:r w:rsidRPr="00030315">
              <w:rPr>
                <w:rFonts w:ascii="Segoe UI" w:hAnsi="Segoe UI" w:cs="Segoe UI"/>
                <w:sz w:val="22"/>
              </w:rPr>
              <w:t>44,9</w:t>
            </w:r>
          </w:p>
        </w:tc>
        <w:tc>
          <w:tcPr>
            <w:tcW w:w="0" w:type="auto"/>
            <w:tcBorders>
              <w:top w:val="nil"/>
              <w:left w:val="nil"/>
              <w:bottom w:val="single" w:sz="4" w:space="0" w:color="auto"/>
              <w:right w:val="single" w:sz="4" w:space="0" w:color="auto"/>
            </w:tcBorders>
            <w:shd w:val="clear" w:color="auto" w:fill="auto"/>
            <w:hideMark/>
          </w:tcPr>
          <w:p w:rsidR="00030315" w:rsidRPr="00030315" w:rsidRDefault="00030315" w:rsidP="00030315">
            <w:pPr>
              <w:jc w:val="center"/>
              <w:rPr>
                <w:rFonts w:ascii="Segoe UI" w:eastAsia="Times New Roman" w:hAnsi="Segoe UI" w:cs="Segoe UI"/>
                <w:sz w:val="22"/>
                <w:lang w:eastAsia="ru-RU"/>
              </w:rPr>
            </w:pPr>
            <w:r w:rsidRPr="00030315">
              <w:rPr>
                <w:rFonts w:ascii="Segoe UI" w:hAnsi="Segoe UI" w:cs="Segoe UI"/>
                <w:sz w:val="22"/>
              </w:rPr>
              <w:t>40,3</w:t>
            </w:r>
          </w:p>
        </w:tc>
        <w:tc>
          <w:tcPr>
            <w:tcW w:w="0" w:type="auto"/>
            <w:tcBorders>
              <w:top w:val="nil"/>
              <w:left w:val="nil"/>
              <w:bottom w:val="single" w:sz="4" w:space="0" w:color="auto"/>
              <w:right w:val="single" w:sz="4" w:space="0" w:color="auto"/>
            </w:tcBorders>
            <w:shd w:val="clear" w:color="auto" w:fill="auto"/>
            <w:vAlign w:val="center"/>
            <w:hideMark/>
          </w:tcPr>
          <w:p w:rsidR="00030315" w:rsidRPr="00030315" w:rsidRDefault="00030315" w:rsidP="00030315">
            <w:pPr>
              <w:jc w:val="center"/>
              <w:rPr>
                <w:rFonts w:ascii="Segoe UI" w:eastAsia="Times New Roman" w:hAnsi="Segoe UI" w:cs="Segoe UI"/>
                <w:sz w:val="22"/>
                <w:lang w:eastAsia="ru-RU"/>
              </w:rPr>
            </w:pPr>
            <w:r>
              <w:rPr>
                <w:rFonts w:ascii="Segoe UI" w:eastAsia="Times New Roman" w:hAnsi="Segoe UI" w:cs="Segoe UI"/>
                <w:sz w:val="22"/>
                <w:lang w:eastAsia="ru-RU"/>
              </w:rPr>
              <w:t>4,6</w:t>
            </w:r>
          </w:p>
        </w:tc>
      </w:tr>
      <w:tr w:rsidR="00030315" w:rsidRPr="00030315"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hideMark/>
          </w:tcPr>
          <w:p w:rsidR="00030315" w:rsidRPr="00030315" w:rsidRDefault="00030315" w:rsidP="00030315">
            <w:pPr>
              <w:jc w:val="center"/>
              <w:rPr>
                <w:rFonts w:ascii="Segoe UI" w:eastAsia="Times New Roman" w:hAnsi="Segoe UI" w:cs="Segoe UI"/>
                <w:sz w:val="22"/>
                <w:lang w:eastAsia="ru-RU"/>
              </w:rPr>
            </w:pPr>
            <w:r w:rsidRPr="00030315">
              <w:rPr>
                <w:rFonts w:ascii="Segoe UI" w:hAnsi="Segoe UI" w:cs="Segoe UI"/>
                <w:sz w:val="22"/>
              </w:rPr>
              <w:t>-2,5</w:t>
            </w:r>
          </w:p>
        </w:tc>
        <w:tc>
          <w:tcPr>
            <w:tcW w:w="0" w:type="auto"/>
            <w:tcBorders>
              <w:top w:val="nil"/>
              <w:left w:val="nil"/>
              <w:bottom w:val="single" w:sz="4" w:space="0" w:color="auto"/>
              <w:right w:val="single" w:sz="4" w:space="0" w:color="auto"/>
            </w:tcBorders>
            <w:shd w:val="clear" w:color="auto" w:fill="auto"/>
            <w:hideMark/>
          </w:tcPr>
          <w:p w:rsidR="00030315" w:rsidRPr="00030315" w:rsidRDefault="00030315" w:rsidP="00030315">
            <w:pPr>
              <w:jc w:val="center"/>
              <w:rPr>
                <w:rFonts w:ascii="Segoe UI" w:eastAsia="Times New Roman" w:hAnsi="Segoe UI" w:cs="Segoe UI"/>
                <w:sz w:val="22"/>
                <w:lang w:eastAsia="ru-RU"/>
              </w:rPr>
            </w:pPr>
            <w:r w:rsidRPr="00030315">
              <w:rPr>
                <w:rFonts w:ascii="Segoe UI" w:hAnsi="Segoe UI" w:cs="Segoe UI"/>
                <w:sz w:val="22"/>
              </w:rPr>
              <w:t>47,2</w:t>
            </w:r>
          </w:p>
        </w:tc>
        <w:tc>
          <w:tcPr>
            <w:tcW w:w="0" w:type="auto"/>
            <w:tcBorders>
              <w:top w:val="nil"/>
              <w:left w:val="nil"/>
              <w:bottom w:val="single" w:sz="4" w:space="0" w:color="auto"/>
              <w:right w:val="single" w:sz="4" w:space="0" w:color="auto"/>
            </w:tcBorders>
            <w:shd w:val="clear" w:color="auto" w:fill="auto"/>
            <w:hideMark/>
          </w:tcPr>
          <w:p w:rsidR="00030315" w:rsidRPr="00030315" w:rsidRDefault="00030315" w:rsidP="00030315">
            <w:pPr>
              <w:jc w:val="center"/>
              <w:rPr>
                <w:rFonts w:ascii="Segoe UI" w:eastAsia="Times New Roman" w:hAnsi="Segoe UI" w:cs="Segoe UI"/>
                <w:sz w:val="22"/>
                <w:lang w:eastAsia="ru-RU"/>
              </w:rPr>
            </w:pPr>
            <w:r w:rsidRPr="00030315">
              <w:rPr>
                <w:rFonts w:ascii="Segoe UI" w:hAnsi="Segoe UI" w:cs="Segoe UI"/>
                <w:sz w:val="22"/>
              </w:rPr>
              <w:t>42,5</w:t>
            </w:r>
          </w:p>
        </w:tc>
        <w:tc>
          <w:tcPr>
            <w:tcW w:w="0" w:type="auto"/>
            <w:tcBorders>
              <w:top w:val="nil"/>
              <w:left w:val="nil"/>
              <w:bottom w:val="single" w:sz="4" w:space="0" w:color="auto"/>
              <w:right w:val="single" w:sz="4" w:space="0" w:color="auto"/>
            </w:tcBorders>
            <w:shd w:val="clear" w:color="auto" w:fill="auto"/>
            <w:vAlign w:val="center"/>
            <w:hideMark/>
          </w:tcPr>
          <w:p w:rsidR="00030315" w:rsidRPr="00030315" w:rsidRDefault="00030315" w:rsidP="00030315">
            <w:pPr>
              <w:jc w:val="center"/>
              <w:rPr>
                <w:rFonts w:ascii="Segoe UI" w:eastAsia="Times New Roman" w:hAnsi="Segoe UI" w:cs="Segoe UI"/>
                <w:sz w:val="22"/>
                <w:lang w:eastAsia="ru-RU"/>
              </w:rPr>
            </w:pPr>
            <w:r>
              <w:rPr>
                <w:rFonts w:ascii="Segoe UI" w:eastAsia="Times New Roman" w:hAnsi="Segoe UI" w:cs="Segoe UI"/>
                <w:sz w:val="22"/>
                <w:lang w:eastAsia="ru-RU"/>
              </w:rPr>
              <w:t>4,7</w:t>
            </w:r>
          </w:p>
        </w:tc>
      </w:tr>
      <w:tr w:rsidR="00030315" w:rsidRPr="00030315"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hideMark/>
          </w:tcPr>
          <w:p w:rsidR="00030315" w:rsidRPr="00030315" w:rsidRDefault="00030315" w:rsidP="00030315">
            <w:pPr>
              <w:jc w:val="center"/>
              <w:rPr>
                <w:rFonts w:ascii="Segoe UI" w:eastAsia="Times New Roman" w:hAnsi="Segoe UI" w:cs="Segoe UI"/>
                <w:sz w:val="22"/>
                <w:lang w:eastAsia="ru-RU"/>
              </w:rPr>
            </w:pPr>
            <w:r w:rsidRPr="00030315">
              <w:rPr>
                <w:rFonts w:ascii="Segoe UI" w:hAnsi="Segoe UI" w:cs="Segoe UI"/>
                <w:sz w:val="22"/>
              </w:rPr>
              <w:t>-5,0</w:t>
            </w:r>
          </w:p>
        </w:tc>
        <w:tc>
          <w:tcPr>
            <w:tcW w:w="0" w:type="auto"/>
            <w:tcBorders>
              <w:top w:val="nil"/>
              <w:left w:val="nil"/>
              <w:bottom w:val="single" w:sz="4" w:space="0" w:color="auto"/>
              <w:right w:val="single" w:sz="4" w:space="0" w:color="auto"/>
            </w:tcBorders>
            <w:shd w:val="clear" w:color="auto" w:fill="auto"/>
            <w:hideMark/>
          </w:tcPr>
          <w:p w:rsidR="00030315" w:rsidRPr="00030315" w:rsidRDefault="00030315" w:rsidP="00030315">
            <w:pPr>
              <w:jc w:val="center"/>
              <w:rPr>
                <w:rFonts w:ascii="Segoe UI" w:eastAsia="Times New Roman" w:hAnsi="Segoe UI" w:cs="Segoe UI"/>
                <w:sz w:val="22"/>
                <w:lang w:eastAsia="ru-RU"/>
              </w:rPr>
            </w:pPr>
            <w:r w:rsidRPr="00030315">
              <w:rPr>
                <w:rFonts w:ascii="Segoe UI" w:hAnsi="Segoe UI" w:cs="Segoe UI"/>
                <w:sz w:val="22"/>
              </w:rPr>
              <w:t>49,5</w:t>
            </w:r>
          </w:p>
        </w:tc>
        <w:tc>
          <w:tcPr>
            <w:tcW w:w="0" w:type="auto"/>
            <w:tcBorders>
              <w:top w:val="nil"/>
              <w:left w:val="nil"/>
              <w:bottom w:val="single" w:sz="4" w:space="0" w:color="auto"/>
              <w:right w:val="single" w:sz="4" w:space="0" w:color="auto"/>
            </w:tcBorders>
            <w:shd w:val="clear" w:color="auto" w:fill="auto"/>
            <w:hideMark/>
          </w:tcPr>
          <w:p w:rsidR="00030315" w:rsidRPr="00030315" w:rsidRDefault="00030315" w:rsidP="00030315">
            <w:pPr>
              <w:jc w:val="center"/>
              <w:rPr>
                <w:rFonts w:ascii="Segoe UI" w:eastAsia="Times New Roman" w:hAnsi="Segoe UI" w:cs="Segoe UI"/>
                <w:sz w:val="22"/>
                <w:lang w:eastAsia="ru-RU"/>
              </w:rPr>
            </w:pPr>
            <w:r w:rsidRPr="00030315">
              <w:rPr>
                <w:rFonts w:ascii="Segoe UI" w:hAnsi="Segoe UI" w:cs="Segoe UI"/>
                <w:sz w:val="22"/>
              </w:rPr>
              <w:t>44,7</w:t>
            </w:r>
          </w:p>
        </w:tc>
        <w:tc>
          <w:tcPr>
            <w:tcW w:w="0" w:type="auto"/>
            <w:tcBorders>
              <w:top w:val="nil"/>
              <w:left w:val="nil"/>
              <w:bottom w:val="single" w:sz="4" w:space="0" w:color="auto"/>
              <w:right w:val="single" w:sz="4" w:space="0" w:color="auto"/>
            </w:tcBorders>
            <w:shd w:val="clear" w:color="auto" w:fill="auto"/>
            <w:vAlign w:val="center"/>
            <w:hideMark/>
          </w:tcPr>
          <w:p w:rsidR="00030315" w:rsidRPr="00030315" w:rsidRDefault="00030315" w:rsidP="00030315">
            <w:pPr>
              <w:jc w:val="center"/>
              <w:rPr>
                <w:rFonts w:ascii="Segoe UI" w:eastAsia="Times New Roman" w:hAnsi="Segoe UI" w:cs="Segoe UI"/>
                <w:sz w:val="22"/>
                <w:lang w:eastAsia="ru-RU"/>
              </w:rPr>
            </w:pPr>
            <w:r>
              <w:rPr>
                <w:rFonts w:ascii="Segoe UI" w:eastAsia="Times New Roman" w:hAnsi="Segoe UI" w:cs="Segoe UI"/>
                <w:sz w:val="22"/>
                <w:lang w:eastAsia="ru-RU"/>
              </w:rPr>
              <w:t>4,8</w:t>
            </w:r>
          </w:p>
        </w:tc>
      </w:tr>
      <w:tr w:rsidR="00030315" w:rsidRPr="00030315"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hideMark/>
          </w:tcPr>
          <w:p w:rsidR="00030315" w:rsidRPr="00030315" w:rsidRDefault="00030315" w:rsidP="00030315">
            <w:pPr>
              <w:jc w:val="center"/>
              <w:rPr>
                <w:rFonts w:ascii="Segoe UI" w:eastAsia="Times New Roman" w:hAnsi="Segoe UI" w:cs="Segoe UI"/>
                <w:sz w:val="22"/>
                <w:lang w:eastAsia="ru-RU"/>
              </w:rPr>
            </w:pPr>
            <w:r w:rsidRPr="00030315">
              <w:rPr>
                <w:rFonts w:ascii="Segoe UI" w:hAnsi="Segoe UI" w:cs="Segoe UI"/>
                <w:sz w:val="22"/>
              </w:rPr>
              <w:t>-7,5</w:t>
            </w:r>
          </w:p>
        </w:tc>
        <w:tc>
          <w:tcPr>
            <w:tcW w:w="0" w:type="auto"/>
            <w:tcBorders>
              <w:top w:val="nil"/>
              <w:left w:val="nil"/>
              <w:bottom w:val="single" w:sz="4" w:space="0" w:color="auto"/>
              <w:right w:val="single" w:sz="4" w:space="0" w:color="auto"/>
            </w:tcBorders>
            <w:shd w:val="clear" w:color="auto" w:fill="auto"/>
            <w:hideMark/>
          </w:tcPr>
          <w:p w:rsidR="00030315" w:rsidRPr="00030315" w:rsidRDefault="00030315" w:rsidP="00030315">
            <w:pPr>
              <w:jc w:val="center"/>
              <w:rPr>
                <w:rFonts w:ascii="Segoe UI" w:eastAsia="Times New Roman" w:hAnsi="Segoe UI" w:cs="Segoe UI"/>
                <w:sz w:val="22"/>
                <w:lang w:eastAsia="ru-RU"/>
              </w:rPr>
            </w:pPr>
            <w:r w:rsidRPr="00030315">
              <w:rPr>
                <w:rFonts w:ascii="Segoe UI" w:hAnsi="Segoe UI" w:cs="Segoe UI"/>
                <w:sz w:val="22"/>
              </w:rPr>
              <w:t>51,8</w:t>
            </w:r>
          </w:p>
        </w:tc>
        <w:tc>
          <w:tcPr>
            <w:tcW w:w="0" w:type="auto"/>
            <w:tcBorders>
              <w:top w:val="nil"/>
              <w:left w:val="nil"/>
              <w:bottom w:val="single" w:sz="4" w:space="0" w:color="auto"/>
              <w:right w:val="single" w:sz="4" w:space="0" w:color="auto"/>
            </w:tcBorders>
            <w:shd w:val="clear" w:color="auto" w:fill="auto"/>
            <w:hideMark/>
          </w:tcPr>
          <w:p w:rsidR="00030315" w:rsidRPr="00030315" w:rsidRDefault="00030315" w:rsidP="00030315">
            <w:pPr>
              <w:jc w:val="center"/>
              <w:rPr>
                <w:rFonts w:ascii="Segoe UI" w:eastAsia="Times New Roman" w:hAnsi="Segoe UI" w:cs="Segoe UI"/>
                <w:sz w:val="22"/>
                <w:lang w:eastAsia="ru-RU"/>
              </w:rPr>
            </w:pPr>
            <w:r w:rsidRPr="00030315">
              <w:rPr>
                <w:rFonts w:ascii="Segoe UI" w:hAnsi="Segoe UI" w:cs="Segoe UI"/>
                <w:sz w:val="22"/>
              </w:rPr>
              <w:t>46,9</w:t>
            </w:r>
          </w:p>
        </w:tc>
        <w:tc>
          <w:tcPr>
            <w:tcW w:w="0" w:type="auto"/>
            <w:tcBorders>
              <w:top w:val="nil"/>
              <w:left w:val="nil"/>
              <w:bottom w:val="single" w:sz="4" w:space="0" w:color="auto"/>
              <w:right w:val="single" w:sz="4" w:space="0" w:color="auto"/>
            </w:tcBorders>
            <w:shd w:val="clear" w:color="auto" w:fill="auto"/>
            <w:vAlign w:val="center"/>
            <w:hideMark/>
          </w:tcPr>
          <w:p w:rsidR="00030315" w:rsidRPr="00030315" w:rsidRDefault="00030315" w:rsidP="00030315">
            <w:pPr>
              <w:jc w:val="center"/>
              <w:rPr>
                <w:rFonts w:ascii="Segoe UI" w:eastAsia="Times New Roman" w:hAnsi="Segoe UI" w:cs="Segoe UI"/>
                <w:sz w:val="22"/>
                <w:lang w:eastAsia="ru-RU"/>
              </w:rPr>
            </w:pPr>
            <w:r>
              <w:rPr>
                <w:rFonts w:ascii="Segoe UI" w:eastAsia="Times New Roman" w:hAnsi="Segoe UI" w:cs="Segoe UI"/>
                <w:sz w:val="22"/>
                <w:lang w:eastAsia="ru-RU"/>
              </w:rPr>
              <w:t>4,</w:t>
            </w:r>
            <w:r w:rsidRPr="00030315">
              <w:rPr>
                <w:rFonts w:ascii="Segoe UI" w:eastAsia="Times New Roman" w:hAnsi="Segoe UI" w:cs="Segoe UI"/>
                <w:sz w:val="22"/>
                <w:lang w:eastAsia="ru-RU"/>
              </w:rPr>
              <w:t>9</w:t>
            </w:r>
          </w:p>
        </w:tc>
      </w:tr>
      <w:tr w:rsidR="00030315" w:rsidRPr="00030315"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hideMark/>
          </w:tcPr>
          <w:p w:rsidR="00030315" w:rsidRPr="00030315" w:rsidRDefault="00030315" w:rsidP="00030315">
            <w:pPr>
              <w:jc w:val="center"/>
              <w:rPr>
                <w:rFonts w:ascii="Segoe UI" w:eastAsia="Times New Roman" w:hAnsi="Segoe UI" w:cs="Segoe UI"/>
                <w:sz w:val="22"/>
                <w:lang w:eastAsia="ru-RU"/>
              </w:rPr>
            </w:pPr>
            <w:r w:rsidRPr="00030315">
              <w:rPr>
                <w:rFonts w:ascii="Segoe UI" w:hAnsi="Segoe UI" w:cs="Segoe UI"/>
                <w:sz w:val="22"/>
              </w:rPr>
              <w:t>-10,0</w:t>
            </w:r>
          </w:p>
        </w:tc>
        <w:tc>
          <w:tcPr>
            <w:tcW w:w="0" w:type="auto"/>
            <w:tcBorders>
              <w:top w:val="nil"/>
              <w:left w:val="nil"/>
              <w:bottom w:val="single" w:sz="4" w:space="0" w:color="auto"/>
              <w:right w:val="single" w:sz="4" w:space="0" w:color="auto"/>
            </w:tcBorders>
            <w:shd w:val="clear" w:color="auto" w:fill="auto"/>
            <w:hideMark/>
          </w:tcPr>
          <w:p w:rsidR="00030315" w:rsidRPr="00030315" w:rsidRDefault="00030315" w:rsidP="00030315">
            <w:pPr>
              <w:jc w:val="center"/>
              <w:rPr>
                <w:rFonts w:ascii="Segoe UI" w:eastAsia="Times New Roman" w:hAnsi="Segoe UI" w:cs="Segoe UI"/>
                <w:sz w:val="22"/>
                <w:lang w:eastAsia="ru-RU"/>
              </w:rPr>
            </w:pPr>
            <w:r w:rsidRPr="00030315">
              <w:rPr>
                <w:rFonts w:ascii="Segoe UI" w:hAnsi="Segoe UI" w:cs="Segoe UI"/>
                <w:sz w:val="22"/>
              </w:rPr>
              <w:t>54,1</w:t>
            </w:r>
          </w:p>
        </w:tc>
        <w:tc>
          <w:tcPr>
            <w:tcW w:w="0" w:type="auto"/>
            <w:tcBorders>
              <w:top w:val="nil"/>
              <w:left w:val="nil"/>
              <w:bottom w:val="single" w:sz="4" w:space="0" w:color="auto"/>
              <w:right w:val="single" w:sz="4" w:space="0" w:color="auto"/>
            </w:tcBorders>
            <w:shd w:val="clear" w:color="auto" w:fill="auto"/>
            <w:hideMark/>
          </w:tcPr>
          <w:p w:rsidR="00030315" w:rsidRPr="00030315" w:rsidRDefault="00030315" w:rsidP="00030315">
            <w:pPr>
              <w:jc w:val="center"/>
              <w:rPr>
                <w:rFonts w:ascii="Segoe UI" w:eastAsia="Times New Roman" w:hAnsi="Segoe UI" w:cs="Segoe UI"/>
                <w:sz w:val="22"/>
                <w:lang w:eastAsia="ru-RU"/>
              </w:rPr>
            </w:pPr>
            <w:r w:rsidRPr="00030315">
              <w:rPr>
                <w:rFonts w:ascii="Segoe UI" w:hAnsi="Segoe UI" w:cs="Segoe UI"/>
                <w:sz w:val="22"/>
              </w:rPr>
              <w:t>49,1</w:t>
            </w:r>
          </w:p>
        </w:tc>
        <w:tc>
          <w:tcPr>
            <w:tcW w:w="0" w:type="auto"/>
            <w:tcBorders>
              <w:top w:val="nil"/>
              <w:left w:val="nil"/>
              <w:bottom w:val="single" w:sz="4" w:space="0" w:color="auto"/>
              <w:right w:val="single" w:sz="4" w:space="0" w:color="auto"/>
            </w:tcBorders>
            <w:shd w:val="clear" w:color="auto" w:fill="auto"/>
            <w:vAlign w:val="center"/>
            <w:hideMark/>
          </w:tcPr>
          <w:p w:rsidR="00030315" w:rsidRPr="00030315" w:rsidRDefault="00030315" w:rsidP="00030315">
            <w:pPr>
              <w:jc w:val="center"/>
              <w:rPr>
                <w:rFonts w:ascii="Segoe UI" w:eastAsia="Times New Roman" w:hAnsi="Segoe UI" w:cs="Segoe UI"/>
                <w:sz w:val="22"/>
                <w:lang w:eastAsia="ru-RU"/>
              </w:rPr>
            </w:pPr>
            <w:r>
              <w:rPr>
                <w:rFonts w:ascii="Segoe UI" w:eastAsia="Times New Roman" w:hAnsi="Segoe UI" w:cs="Segoe UI"/>
                <w:sz w:val="22"/>
                <w:lang w:eastAsia="ru-RU"/>
              </w:rPr>
              <w:t>5,0</w:t>
            </w:r>
          </w:p>
        </w:tc>
      </w:tr>
      <w:tr w:rsidR="00030315" w:rsidRPr="00030315"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hideMark/>
          </w:tcPr>
          <w:p w:rsidR="00030315" w:rsidRPr="00030315" w:rsidRDefault="00030315" w:rsidP="00030315">
            <w:pPr>
              <w:jc w:val="center"/>
              <w:rPr>
                <w:rFonts w:ascii="Segoe UI" w:eastAsia="Times New Roman" w:hAnsi="Segoe UI" w:cs="Segoe UI"/>
                <w:sz w:val="22"/>
                <w:lang w:eastAsia="ru-RU"/>
              </w:rPr>
            </w:pPr>
            <w:r w:rsidRPr="00030315">
              <w:rPr>
                <w:rFonts w:ascii="Segoe UI" w:hAnsi="Segoe UI" w:cs="Segoe UI"/>
                <w:sz w:val="22"/>
              </w:rPr>
              <w:t>-12,5</w:t>
            </w:r>
          </w:p>
        </w:tc>
        <w:tc>
          <w:tcPr>
            <w:tcW w:w="0" w:type="auto"/>
            <w:tcBorders>
              <w:top w:val="nil"/>
              <w:left w:val="nil"/>
              <w:bottom w:val="single" w:sz="4" w:space="0" w:color="auto"/>
              <w:right w:val="single" w:sz="4" w:space="0" w:color="auto"/>
            </w:tcBorders>
            <w:shd w:val="clear" w:color="auto" w:fill="auto"/>
            <w:hideMark/>
          </w:tcPr>
          <w:p w:rsidR="00030315" w:rsidRPr="00030315" w:rsidRDefault="00030315" w:rsidP="00030315">
            <w:pPr>
              <w:jc w:val="center"/>
              <w:rPr>
                <w:rFonts w:ascii="Segoe UI" w:eastAsia="Times New Roman" w:hAnsi="Segoe UI" w:cs="Segoe UI"/>
                <w:sz w:val="22"/>
                <w:lang w:eastAsia="ru-RU"/>
              </w:rPr>
            </w:pPr>
            <w:r w:rsidRPr="00030315">
              <w:rPr>
                <w:rFonts w:ascii="Segoe UI" w:hAnsi="Segoe UI" w:cs="Segoe UI"/>
                <w:sz w:val="22"/>
              </w:rPr>
              <w:t>56,4</w:t>
            </w:r>
          </w:p>
        </w:tc>
        <w:tc>
          <w:tcPr>
            <w:tcW w:w="0" w:type="auto"/>
            <w:tcBorders>
              <w:top w:val="nil"/>
              <w:left w:val="nil"/>
              <w:bottom w:val="single" w:sz="4" w:space="0" w:color="auto"/>
              <w:right w:val="single" w:sz="4" w:space="0" w:color="auto"/>
            </w:tcBorders>
            <w:shd w:val="clear" w:color="auto" w:fill="auto"/>
            <w:hideMark/>
          </w:tcPr>
          <w:p w:rsidR="00030315" w:rsidRPr="00030315" w:rsidRDefault="00030315" w:rsidP="00030315">
            <w:pPr>
              <w:jc w:val="center"/>
              <w:rPr>
                <w:rFonts w:ascii="Segoe UI" w:eastAsia="Times New Roman" w:hAnsi="Segoe UI" w:cs="Segoe UI"/>
                <w:sz w:val="22"/>
                <w:lang w:eastAsia="ru-RU"/>
              </w:rPr>
            </w:pPr>
            <w:r w:rsidRPr="00030315">
              <w:rPr>
                <w:rFonts w:ascii="Segoe UI" w:hAnsi="Segoe UI" w:cs="Segoe UI"/>
                <w:sz w:val="22"/>
              </w:rPr>
              <w:t>51,3</w:t>
            </w:r>
          </w:p>
        </w:tc>
        <w:tc>
          <w:tcPr>
            <w:tcW w:w="0" w:type="auto"/>
            <w:tcBorders>
              <w:top w:val="nil"/>
              <w:left w:val="nil"/>
              <w:bottom w:val="single" w:sz="4" w:space="0" w:color="auto"/>
              <w:right w:val="single" w:sz="4" w:space="0" w:color="auto"/>
            </w:tcBorders>
            <w:shd w:val="clear" w:color="auto" w:fill="auto"/>
            <w:vAlign w:val="center"/>
            <w:hideMark/>
          </w:tcPr>
          <w:p w:rsidR="00030315" w:rsidRPr="00030315" w:rsidRDefault="00030315" w:rsidP="00030315">
            <w:pPr>
              <w:jc w:val="center"/>
              <w:rPr>
                <w:rFonts w:ascii="Segoe UI" w:eastAsia="Times New Roman" w:hAnsi="Segoe UI" w:cs="Segoe UI"/>
                <w:sz w:val="22"/>
                <w:lang w:eastAsia="ru-RU"/>
              </w:rPr>
            </w:pPr>
            <w:r>
              <w:rPr>
                <w:rFonts w:ascii="Segoe UI" w:eastAsia="Times New Roman" w:hAnsi="Segoe UI" w:cs="Segoe UI"/>
                <w:sz w:val="22"/>
                <w:lang w:eastAsia="ru-RU"/>
              </w:rPr>
              <w:t>5,1</w:t>
            </w:r>
          </w:p>
        </w:tc>
      </w:tr>
      <w:tr w:rsidR="00030315" w:rsidRPr="00030315"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hideMark/>
          </w:tcPr>
          <w:p w:rsidR="00030315" w:rsidRPr="00030315" w:rsidRDefault="00030315" w:rsidP="00030315">
            <w:pPr>
              <w:jc w:val="center"/>
              <w:rPr>
                <w:rFonts w:ascii="Segoe UI" w:eastAsia="Times New Roman" w:hAnsi="Segoe UI" w:cs="Segoe UI"/>
                <w:sz w:val="22"/>
                <w:lang w:eastAsia="ru-RU"/>
              </w:rPr>
            </w:pPr>
            <w:r w:rsidRPr="00030315">
              <w:rPr>
                <w:rFonts w:ascii="Segoe UI" w:hAnsi="Segoe UI" w:cs="Segoe UI"/>
                <w:sz w:val="22"/>
              </w:rPr>
              <w:t>-15,0</w:t>
            </w:r>
          </w:p>
        </w:tc>
        <w:tc>
          <w:tcPr>
            <w:tcW w:w="0" w:type="auto"/>
            <w:tcBorders>
              <w:top w:val="nil"/>
              <w:left w:val="nil"/>
              <w:bottom w:val="single" w:sz="4" w:space="0" w:color="auto"/>
              <w:right w:val="single" w:sz="4" w:space="0" w:color="auto"/>
            </w:tcBorders>
            <w:shd w:val="clear" w:color="auto" w:fill="auto"/>
            <w:hideMark/>
          </w:tcPr>
          <w:p w:rsidR="00030315" w:rsidRPr="00030315" w:rsidRDefault="00030315" w:rsidP="00030315">
            <w:pPr>
              <w:jc w:val="center"/>
              <w:rPr>
                <w:rFonts w:ascii="Segoe UI" w:eastAsia="Times New Roman" w:hAnsi="Segoe UI" w:cs="Segoe UI"/>
                <w:sz w:val="22"/>
                <w:lang w:eastAsia="ru-RU"/>
              </w:rPr>
            </w:pPr>
            <w:r w:rsidRPr="00030315">
              <w:rPr>
                <w:rFonts w:ascii="Segoe UI" w:hAnsi="Segoe UI" w:cs="Segoe UI"/>
                <w:sz w:val="22"/>
              </w:rPr>
              <w:t>58,7</w:t>
            </w:r>
          </w:p>
        </w:tc>
        <w:tc>
          <w:tcPr>
            <w:tcW w:w="0" w:type="auto"/>
            <w:tcBorders>
              <w:top w:val="nil"/>
              <w:left w:val="nil"/>
              <w:bottom w:val="single" w:sz="4" w:space="0" w:color="auto"/>
              <w:right w:val="single" w:sz="4" w:space="0" w:color="auto"/>
            </w:tcBorders>
            <w:shd w:val="clear" w:color="auto" w:fill="auto"/>
            <w:hideMark/>
          </w:tcPr>
          <w:p w:rsidR="00030315" w:rsidRPr="00030315" w:rsidRDefault="00030315" w:rsidP="00030315">
            <w:pPr>
              <w:jc w:val="center"/>
              <w:rPr>
                <w:rFonts w:ascii="Segoe UI" w:eastAsia="Times New Roman" w:hAnsi="Segoe UI" w:cs="Segoe UI"/>
                <w:sz w:val="22"/>
                <w:lang w:eastAsia="ru-RU"/>
              </w:rPr>
            </w:pPr>
            <w:r w:rsidRPr="00030315">
              <w:rPr>
                <w:rFonts w:ascii="Segoe UI" w:hAnsi="Segoe UI" w:cs="Segoe UI"/>
                <w:sz w:val="22"/>
              </w:rPr>
              <w:t>53,3</w:t>
            </w:r>
          </w:p>
        </w:tc>
        <w:tc>
          <w:tcPr>
            <w:tcW w:w="0" w:type="auto"/>
            <w:tcBorders>
              <w:top w:val="nil"/>
              <w:left w:val="nil"/>
              <w:bottom w:val="single" w:sz="4" w:space="0" w:color="auto"/>
              <w:right w:val="single" w:sz="4" w:space="0" w:color="auto"/>
            </w:tcBorders>
            <w:shd w:val="clear" w:color="auto" w:fill="auto"/>
            <w:vAlign w:val="center"/>
            <w:hideMark/>
          </w:tcPr>
          <w:p w:rsidR="00030315" w:rsidRPr="00030315" w:rsidRDefault="00030315" w:rsidP="00030315">
            <w:pPr>
              <w:jc w:val="center"/>
              <w:rPr>
                <w:rFonts w:ascii="Segoe UI" w:eastAsia="Times New Roman" w:hAnsi="Segoe UI" w:cs="Segoe UI"/>
                <w:sz w:val="22"/>
                <w:lang w:eastAsia="ru-RU"/>
              </w:rPr>
            </w:pPr>
            <w:r>
              <w:rPr>
                <w:rFonts w:ascii="Segoe UI" w:eastAsia="Times New Roman" w:hAnsi="Segoe UI" w:cs="Segoe UI"/>
                <w:sz w:val="22"/>
                <w:lang w:eastAsia="ru-RU"/>
              </w:rPr>
              <w:t>5,4</w:t>
            </w:r>
          </w:p>
        </w:tc>
      </w:tr>
      <w:tr w:rsidR="00030315" w:rsidRPr="00030315"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hideMark/>
          </w:tcPr>
          <w:p w:rsidR="00030315" w:rsidRPr="00030315" w:rsidRDefault="00030315" w:rsidP="00030315">
            <w:pPr>
              <w:jc w:val="center"/>
              <w:rPr>
                <w:rFonts w:ascii="Segoe UI" w:eastAsia="Times New Roman" w:hAnsi="Segoe UI" w:cs="Segoe UI"/>
                <w:sz w:val="22"/>
                <w:lang w:eastAsia="ru-RU"/>
              </w:rPr>
            </w:pPr>
            <w:r w:rsidRPr="00030315">
              <w:rPr>
                <w:rFonts w:ascii="Segoe UI" w:hAnsi="Segoe UI" w:cs="Segoe UI"/>
                <w:sz w:val="22"/>
              </w:rPr>
              <w:t>-17,5</w:t>
            </w:r>
          </w:p>
        </w:tc>
        <w:tc>
          <w:tcPr>
            <w:tcW w:w="0" w:type="auto"/>
            <w:tcBorders>
              <w:top w:val="nil"/>
              <w:left w:val="nil"/>
              <w:bottom w:val="single" w:sz="4" w:space="0" w:color="auto"/>
              <w:right w:val="single" w:sz="4" w:space="0" w:color="auto"/>
            </w:tcBorders>
            <w:shd w:val="clear" w:color="auto" w:fill="auto"/>
            <w:hideMark/>
          </w:tcPr>
          <w:p w:rsidR="00030315" w:rsidRPr="00030315" w:rsidRDefault="00030315" w:rsidP="00030315">
            <w:pPr>
              <w:jc w:val="center"/>
              <w:rPr>
                <w:rFonts w:ascii="Segoe UI" w:eastAsia="Times New Roman" w:hAnsi="Segoe UI" w:cs="Segoe UI"/>
                <w:sz w:val="22"/>
                <w:lang w:eastAsia="ru-RU"/>
              </w:rPr>
            </w:pPr>
            <w:r w:rsidRPr="00030315">
              <w:rPr>
                <w:rFonts w:ascii="Segoe UI" w:hAnsi="Segoe UI" w:cs="Segoe UI"/>
                <w:sz w:val="22"/>
              </w:rPr>
              <w:t>63,0</w:t>
            </w:r>
          </w:p>
        </w:tc>
        <w:tc>
          <w:tcPr>
            <w:tcW w:w="0" w:type="auto"/>
            <w:tcBorders>
              <w:top w:val="nil"/>
              <w:left w:val="nil"/>
              <w:bottom w:val="single" w:sz="4" w:space="0" w:color="auto"/>
              <w:right w:val="single" w:sz="4" w:space="0" w:color="auto"/>
            </w:tcBorders>
            <w:shd w:val="clear" w:color="auto" w:fill="auto"/>
            <w:hideMark/>
          </w:tcPr>
          <w:p w:rsidR="00030315" w:rsidRPr="00030315" w:rsidRDefault="00030315" w:rsidP="00030315">
            <w:pPr>
              <w:jc w:val="center"/>
              <w:rPr>
                <w:rFonts w:ascii="Segoe UI" w:eastAsia="Times New Roman" w:hAnsi="Segoe UI" w:cs="Segoe UI"/>
                <w:sz w:val="22"/>
                <w:lang w:eastAsia="ru-RU"/>
              </w:rPr>
            </w:pPr>
            <w:r w:rsidRPr="00030315">
              <w:rPr>
                <w:rFonts w:ascii="Segoe UI" w:hAnsi="Segoe UI" w:cs="Segoe UI"/>
                <w:sz w:val="22"/>
              </w:rPr>
              <w:t>55,5</w:t>
            </w:r>
          </w:p>
        </w:tc>
        <w:tc>
          <w:tcPr>
            <w:tcW w:w="0" w:type="auto"/>
            <w:tcBorders>
              <w:top w:val="nil"/>
              <w:left w:val="nil"/>
              <w:bottom w:val="single" w:sz="4" w:space="0" w:color="auto"/>
              <w:right w:val="single" w:sz="4" w:space="0" w:color="auto"/>
            </w:tcBorders>
            <w:shd w:val="clear" w:color="auto" w:fill="auto"/>
            <w:vAlign w:val="center"/>
            <w:hideMark/>
          </w:tcPr>
          <w:p w:rsidR="00030315" w:rsidRPr="00030315" w:rsidRDefault="00030315" w:rsidP="00030315">
            <w:pPr>
              <w:jc w:val="center"/>
              <w:rPr>
                <w:rFonts w:ascii="Segoe UI" w:eastAsia="Times New Roman" w:hAnsi="Segoe UI" w:cs="Segoe UI"/>
                <w:sz w:val="22"/>
                <w:lang w:eastAsia="ru-RU"/>
              </w:rPr>
            </w:pPr>
            <w:r>
              <w:rPr>
                <w:rFonts w:ascii="Segoe UI" w:eastAsia="Times New Roman" w:hAnsi="Segoe UI" w:cs="Segoe UI"/>
                <w:sz w:val="22"/>
                <w:lang w:eastAsia="ru-RU"/>
              </w:rPr>
              <w:t>7,5</w:t>
            </w:r>
          </w:p>
        </w:tc>
      </w:tr>
      <w:tr w:rsidR="00030315" w:rsidRPr="00030315"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hideMark/>
          </w:tcPr>
          <w:p w:rsidR="00030315" w:rsidRPr="00030315" w:rsidRDefault="00030315" w:rsidP="00030315">
            <w:pPr>
              <w:jc w:val="center"/>
              <w:rPr>
                <w:rFonts w:ascii="Segoe UI" w:eastAsia="Times New Roman" w:hAnsi="Segoe UI" w:cs="Segoe UI"/>
                <w:sz w:val="22"/>
                <w:lang w:eastAsia="ru-RU"/>
              </w:rPr>
            </w:pPr>
            <w:r w:rsidRPr="00030315">
              <w:rPr>
                <w:rFonts w:ascii="Segoe UI" w:hAnsi="Segoe UI" w:cs="Segoe UI"/>
                <w:sz w:val="22"/>
              </w:rPr>
              <w:t>-20,0</w:t>
            </w:r>
          </w:p>
        </w:tc>
        <w:tc>
          <w:tcPr>
            <w:tcW w:w="0" w:type="auto"/>
            <w:tcBorders>
              <w:top w:val="nil"/>
              <w:left w:val="nil"/>
              <w:bottom w:val="single" w:sz="4" w:space="0" w:color="auto"/>
              <w:right w:val="single" w:sz="4" w:space="0" w:color="auto"/>
            </w:tcBorders>
            <w:shd w:val="clear" w:color="auto" w:fill="auto"/>
            <w:hideMark/>
          </w:tcPr>
          <w:p w:rsidR="00030315" w:rsidRPr="00030315" w:rsidRDefault="00030315" w:rsidP="00030315">
            <w:pPr>
              <w:jc w:val="center"/>
              <w:rPr>
                <w:rFonts w:ascii="Segoe UI" w:eastAsia="Times New Roman" w:hAnsi="Segoe UI" w:cs="Segoe UI"/>
                <w:sz w:val="22"/>
                <w:lang w:eastAsia="ru-RU"/>
              </w:rPr>
            </w:pPr>
            <w:r w:rsidRPr="00030315">
              <w:rPr>
                <w:rFonts w:ascii="Segoe UI" w:hAnsi="Segoe UI" w:cs="Segoe UI"/>
                <w:sz w:val="22"/>
              </w:rPr>
              <w:t>66,3</w:t>
            </w:r>
          </w:p>
        </w:tc>
        <w:tc>
          <w:tcPr>
            <w:tcW w:w="0" w:type="auto"/>
            <w:tcBorders>
              <w:top w:val="nil"/>
              <w:left w:val="nil"/>
              <w:bottom w:val="single" w:sz="4" w:space="0" w:color="auto"/>
              <w:right w:val="single" w:sz="4" w:space="0" w:color="auto"/>
            </w:tcBorders>
            <w:shd w:val="clear" w:color="auto" w:fill="auto"/>
            <w:hideMark/>
          </w:tcPr>
          <w:p w:rsidR="00030315" w:rsidRPr="00030315" w:rsidRDefault="00030315" w:rsidP="00030315">
            <w:pPr>
              <w:jc w:val="center"/>
              <w:rPr>
                <w:rFonts w:ascii="Segoe UI" w:eastAsia="Times New Roman" w:hAnsi="Segoe UI" w:cs="Segoe UI"/>
                <w:sz w:val="22"/>
                <w:lang w:eastAsia="ru-RU"/>
              </w:rPr>
            </w:pPr>
            <w:r w:rsidRPr="00030315">
              <w:rPr>
                <w:rFonts w:ascii="Segoe UI" w:hAnsi="Segoe UI" w:cs="Segoe UI"/>
                <w:sz w:val="22"/>
              </w:rPr>
              <w:t>56,7</w:t>
            </w:r>
          </w:p>
        </w:tc>
        <w:tc>
          <w:tcPr>
            <w:tcW w:w="0" w:type="auto"/>
            <w:tcBorders>
              <w:top w:val="nil"/>
              <w:left w:val="nil"/>
              <w:bottom w:val="single" w:sz="4" w:space="0" w:color="auto"/>
              <w:right w:val="single" w:sz="4" w:space="0" w:color="auto"/>
            </w:tcBorders>
            <w:shd w:val="clear" w:color="auto" w:fill="auto"/>
            <w:vAlign w:val="center"/>
            <w:hideMark/>
          </w:tcPr>
          <w:p w:rsidR="00030315" w:rsidRPr="00030315" w:rsidRDefault="00030315" w:rsidP="00030315">
            <w:pPr>
              <w:jc w:val="center"/>
              <w:rPr>
                <w:rFonts w:ascii="Segoe UI" w:eastAsia="Times New Roman" w:hAnsi="Segoe UI" w:cs="Segoe UI"/>
                <w:sz w:val="22"/>
                <w:lang w:eastAsia="ru-RU"/>
              </w:rPr>
            </w:pPr>
            <w:r>
              <w:rPr>
                <w:rFonts w:ascii="Segoe UI" w:eastAsia="Times New Roman" w:hAnsi="Segoe UI" w:cs="Segoe UI"/>
                <w:sz w:val="22"/>
                <w:lang w:eastAsia="ru-RU"/>
              </w:rPr>
              <w:t>9,6</w:t>
            </w:r>
          </w:p>
        </w:tc>
      </w:tr>
      <w:tr w:rsidR="00030315" w:rsidRPr="00030315"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hideMark/>
          </w:tcPr>
          <w:p w:rsidR="00030315" w:rsidRPr="00030315" w:rsidRDefault="00030315" w:rsidP="00030315">
            <w:pPr>
              <w:jc w:val="center"/>
              <w:rPr>
                <w:rFonts w:ascii="Segoe UI" w:eastAsia="Times New Roman" w:hAnsi="Segoe UI" w:cs="Segoe UI"/>
                <w:sz w:val="22"/>
                <w:lang w:eastAsia="ru-RU"/>
              </w:rPr>
            </w:pPr>
            <w:r w:rsidRPr="00030315">
              <w:rPr>
                <w:rFonts w:ascii="Segoe UI" w:hAnsi="Segoe UI" w:cs="Segoe UI"/>
                <w:sz w:val="22"/>
              </w:rPr>
              <w:t>-22,5</w:t>
            </w:r>
          </w:p>
        </w:tc>
        <w:tc>
          <w:tcPr>
            <w:tcW w:w="0" w:type="auto"/>
            <w:tcBorders>
              <w:top w:val="nil"/>
              <w:left w:val="nil"/>
              <w:bottom w:val="single" w:sz="4" w:space="0" w:color="auto"/>
              <w:right w:val="single" w:sz="4" w:space="0" w:color="auto"/>
            </w:tcBorders>
            <w:shd w:val="clear" w:color="auto" w:fill="auto"/>
            <w:hideMark/>
          </w:tcPr>
          <w:p w:rsidR="00030315" w:rsidRPr="00030315" w:rsidRDefault="00030315" w:rsidP="00030315">
            <w:pPr>
              <w:jc w:val="center"/>
              <w:rPr>
                <w:rFonts w:ascii="Segoe UI" w:eastAsia="Times New Roman" w:hAnsi="Segoe UI" w:cs="Segoe UI"/>
                <w:sz w:val="22"/>
                <w:lang w:eastAsia="ru-RU"/>
              </w:rPr>
            </w:pPr>
            <w:r w:rsidRPr="00030315">
              <w:rPr>
                <w:rFonts w:ascii="Segoe UI" w:hAnsi="Segoe UI" w:cs="Segoe UI"/>
                <w:sz w:val="22"/>
              </w:rPr>
              <w:t>69,6</w:t>
            </w:r>
          </w:p>
        </w:tc>
        <w:tc>
          <w:tcPr>
            <w:tcW w:w="0" w:type="auto"/>
            <w:tcBorders>
              <w:top w:val="nil"/>
              <w:left w:val="nil"/>
              <w:bottom w:val="single" w:sz="4" w:space="0" w:color="auto"/>
              <w:right w:val="single" w:sz="4" w:space="0" w:color="auto"/>
            </w:tcBorders>
            <w:shd w:val="clear" w:color="auto" w:fill="auto"/>
            <w:hideMark/>
          </w:tcPr>
          <w:p w:rsidR="00030315" w:rsidRPr="00030315" w:rsidRDefault="00030315" w:rsidP="00030315">
            <w:pPr>
              <w:jc w:val="center"/>
              <w:rPr>
                <w:rFonts w:ascii="Segoe UI" w:eastAsia="Times New Roman" w:hAnsi="Segoe UI" w:cs="Segoe UI"/>
                <w:sz w:val="22"/>
                <w:lang w:eastAsia="ru-RU"/>
              </w:rPr>
            </w:pPr>
            <w:r w:rsidRPr="00030315">
              <w:rPr>
                <w:rFonts w:ascii="Segoe UI" w:hAnsi="Segoe UI" w:cs="Segoe UI"/>
                <w:sz w:val="22"/>
              </w:rPr>
              <w:t>57,9</w:t>
            </w:r>
          </w:p>
        </w:tc>
        <w:tc>
          <w:tcPr>
            <w:tcW w:w="0" w:type="auto"/>
            <w:tcBorders>
              <w:top w:val="nil"/>
              <w:left w:val="nil"/>
              <w:bottom w:val="single" w:sz="4" w:space="0" w:color="auto"/>
              <w:right w:val="single" w:sz="4" w:space="0" w:color="auto"/>
            </w:tcBorders>
            <w:shd w:val="clear" w:color="auto" w:fill="auto"/>
            <w:vAlign w:val="center"/>
            <w:hideMark/>
          </w:tcPr>
          <w:p w:rsidR="00030315" w:rsidRPr="00030315" w:rsidRDefault="00030315" w:rsidP="00030315">
            <w:pPr>
              <w:jc w:val="center"/>
              <w:rPr>
                <w:rFonts w:ascii="Segoe UI" w:eastAsia="Times New Roman" w:hAnsi="Segoe UI" w:cs="Segoe UI"/>
                <w:sz w:val="22"/>
                <w:lang w:eastAsia="ru-RU"/>
              </w:rPr>
            </w:pPr>
            <w:r>
              <w:rPr>
                <w:rFonts w:ascii="Segoe UI" w:eastAsia="Times New Roman" w:hAnsi="Segoe UI" w:cs="Segoe UI"/>
                <w:sz w:val="22"/>
                <w:lang w:eastAsia="ru-RU"/>
              </w:rPr>
              <w:t>11,7</w:t>
            </w:r>
          </w:p>
        </w:tc>
      </w:tr>
      <w:tr w:rsidR="00030315" w:rsidRPr="00030315"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hideMark/>
          </w:tcPr>
          <w:p w:rsidR="00030315" w:rsidRPr="00030315" w:rsidRDefault="00030315" w:rsidP="00030315">
            <w:pPr>
              <w:jc w:val="center"/>
              <w:rPr>
                <w:rFonts w:ascii="Segoe UI" w:eastAsia="Times New Roman" w:hAnsi="Segoe UI" w:cs="Segoe UI"/>
                <w:sz w:val="22"/>
                <w:lang w:eastAsia="ru-RU"/>
              </w:rPr>
            </w:pPr>
            <w:r w:rsidRPr="00030315">
              <w:rPr>
                <w:rFonts w:ascii="Segoe UI" w:hAnsi="Segoe UI" w:cs="Segoe UI"/>
                <w:sz w:val="22"/>
              </w:rPr>
              <w:t>-25,0</w:t>
            </w:r>
          </w:p>
        </w:tc>
        <w:tc>
          <w:tcPr>
            <w:tcW w:w="0" w:type="auto"/>
            <w:tcBorders>
              <w:top w:val="nil"/>
              <w:left w:val="nil"/>
              <w:bottom w:val="single" w:sz="4" w:space="0" w:color="auto"/>
              <w:right w:val="single" w:sz="4" w:space="0" w:color="auto"/>
            </w:tcBorders>
            <w:shd w:val="clear" w:color="auto" w:fill="auto"/>
            <w:hideMark/>
          </w:tcPr>
          <w:p w:rsidR="00030315" w:rsidRPr="00030315" w:rsidRDefault="00030315" w:rsidP="00030315">
            <w:pPr>
              <w:jc w:val="center"/>
              <w:rPr>
                <w:rFonts w:ascii="Segoe UI" w:eastAsia="Times New Roman" w:hAnsi="Segoe UI" w:cs="Segoe UI"/>
                <w:sz w:val="22"/>
                <w:lang w:eastAsia="ru-RU"/>
              </w:rPr>
            </w:pPr>
            <w:r w:rsidRPr="00030315">
              <w:rPr>
                <w:rFonts w:ascii="Segoe UI" w:hAnsi="Segoe UI" w:cs="Segoe UI"/>
                <w:sz w:val="22"/>
              </w:rPr>
              <w:t>75,9</w:t>
            </w:r>
          </w:p>
        </w:tc>
        <w:tc>
          <w:tcPr>
            <w:tcW w:w="0" w:type="auto"/>
            <w:tcBorders>
              <w:top w:val="nil"/>
              <w:left w:val="nil"/>
              <w:bottom w:val="single" w:sz="4" w:space="0" w:color="auto"/>
              <w:right w:val="single" w:sz="4" w:space="0" w:color="auto"/>
            </w:tcBorders>
            <w:shd w:val="clear" w:color="auto" w:fill="auto"/>
            <w:hideMark/>
          </w:tcPr>
          <w:p w:rsidR="00030315" w:rsidRPr="00030315" w:rsidRDefault="00030315" w:rsidP="00030315">
            <w:pPr>
              <w:jc w:val="center"/>
              <w:rPr>
                <w:rFonts w:ascii="Segoe UI" w:eastAsia="Times New Roman" w:hAnsi="Segoe UI" w:cs="Segoe UI"/>
                <w:sz w:val="22"/>
                <w:lang w:eastAsia="ru-RU"/>
              </w:rPr>
            </w:pPr>
            <w:r w:rsidRPr="00030315">
              <w:rPr>
                <w:rFonts w:ascii="Segoe UI" w:hAnsi="Segoe UI" w:cs="Segoe UI"/>
                <w:sz w:val="22"/>
              </w:rPr>
              <w:t>59,0</w:t>
            </w:r>
          </w:p>
        </w:tc>
        <w:tc>
          <w:tcPr>
            <w:tcW w:w="0" w:type="auto"/>
            <w:tcBorders>
              <w:top w:val="nil"/>
              <w:left w:val="nil"/>
              <w:bottom w:val="single" w:sz="4" w:space="0" w:color="auto"/>
              <w:right w:val="single" w:sz="4" w:space="0" w:color="auto"/>
            </w:tcBorders>
            <w:shd w:val="clear" w:color="auto" w:fill="auto"/>
            <w:vAlign w:val="center"/>
            <w:hideMark/>
          </w:tcPr>
          <w:p w:rsidR="00030315" w:rsidRPr="00030315" w:rsidRDefault="00030315" w:rsidP="00030315">
            <w:pPr>
              <w:jc w:val="center"/>
              <w:rPr>
                <w:rFonts w:ascii="Segoe UI" w:eastAsia="Times New Roman" w:hAnsi="Segoe UI" w:cs="Segoe UI"/>
                <w:sz w:val="22"/>
                <w:lang w:eastAsia="ru-RU"/>
              </w:rPr>
            </w:pPr>
            <w:r>
              <w:rPr>
                <w:rFonts w:ascii="Segoe UI" w:eastAsia="Times New Roman" w:hAnsi="Segoe UI" w:cs="Segoe UI"/>
                <w:sz w:val="22"/>
                <w:lang w:eastAsia="ru-RU"/>
              </w:rPr>
              <w:t>16,9</w:t>
            </w:r>
          </w:p>
        </w:tc>
      </w:tr>
      <w:tr w:rsidR="00030315" w:rsidRPr="00030315" w:rsidTr="00F87D15">
        <w:trPr>
          <w:trHeight w:hRule="exact" w:val="330"/>
        </w:trPr>
        <w:tc>
          <w:tcPr>
            <w:tcW w:w="0" w:type="auto"/>
            <w:tcBorders>
              <w:top w:val="nil"/>
              <w:left w:val="single" w:sz="4" w:space="0" w:color="auto"/>
              <w:bottom w:val="single" w:sz="4" w:space="0" w:color="auto"/>
              <w:right w:val="single" w:sz="4" w:space="0" w:color="auto"/>
            </w:tcBorders>
            <w:shd w:val="clear" w:color="auto" w:fill="auto"/>
            <w:hideMark/>
          </w:tcPr>
          <w:p w:rsidR="00030315" w:rsidRPr="00030315" w:rsidRDefault="00030315" w:rsidP="00030315">
            <w:pPr>
              <w:jc w:val="center"/>
              <w:rPr>
                <w:rFonts w:ascii="Segoe UI" w:eastAsia="Times New Roman" w:hAnsi="Segoe UI" w:cs="Segoe UI"/>
                <w:sz w:val="22"/>
                <w:lang w:eastAsia="ru-RU"/>
              </w:rPr>
            </w:pPr>
            <w:r w:rsidRPr="00030315">
              <w:rPr>
                <w:rFonts w:ascii="Segoe UI" w:hAnsi="Segoe UI" w:cs="Segoe UI"/>
                <w:sz w:val="22"/>
              </w:rPr>
              <w:t>-27,5</w:t>
            </w:r>
          </w:p>
        </w:tc>
        <w:tc>
          <w:tcPr>
            <w:tcW w:w="0" w:type="auto"/>
            <w:tcBorders>
              <w:top w:val="nil"/>
              <w:left w:val="nil"/>
              <w:bottom w:val="single" w:sz="4" w:space="0" w:color="auto"/>
              <w:right w:val="single" w:sz="4" w:space="0" w:color="auto"/>
            </w:tcBorders>
            <w:shd w:val="clear" w:color="auto" w:fill="auto"/>
            <w:hideMark/>
          </w:tcPr>
          <w:p w:rsidR="00030315" w:rsidRPr="00030315" w:rsidRDefault="00030315" w:rsidP="00030315">
            <w:pPr>
              <w:jc w:val="center"/>
              <w:rPr>
                <w:rFonts w:ascii="Segoe UI" w:eastAsia="Times New Roman" w:hAnsi="Segoe UI" w:cs="Segoe UI"/>
                <w:sz w:val="22"/>
                <w:lang w:eastAsia="ru-RU"/>
              </w:rPr>
            </w:pPr>
            <w:r w:rsidRPr="00030315">
              <w:rPr>
                <w:rFonts w:ascii="Segoe UI" w:hAnsi="Segoe UI" w:cs="Segoe UI"/>
                <w:sz w:val="22"/>
              </w:rPr>
              <w:t>79,8</w:t>
            </w:r>
          </w:p>
        </w:tc>
        <w:tc>
          <w:tcPr>
            <w:tcW w:w="0" w:type="auto"/>
            <w:tcBorders>
              <w:top w:val="nil"/>
              <w:left w:val="nil"/>
              <w:bottom w:val="single" w:sz="4" w:space="0" w:color="auto"/>
              <w:right w:val="single" w:sz="4" w:space="0" w:color="auto"/>
            </w:tcBorders>
            <w:shd w:val="clear" w:color="auto" w:fill="auto"/>
            <w:hideMark/>
          </w:tcPr>
          <w:p w:rsidR="00030315" w:rsidRPr="00030315" w:rsidRDefault="00030315" w:rsidP="00030315">
            <w:pPr>
              <w:jc w:val="center"/>
              <w:rPr>
                <w:rFonts w:ascii="Segoe UI" w:eastAsia="Times New Roman" w:hAnsi="Segoe UI" w:cs="Segoe UI"/>
                <w:sz w:val="22"/>
                <w:lang w:eastAsia="ru-RU"/>
              </w:rPr>
            </w:pPr>
            <w:r w:rsidRPr="00030315">
              <w:rPr>
                <w:rFonts w:ascii="Segoe UI" w:hAnsi="Segoe UI" w:cs="Segoe UI"/>
                <w:sz w:val="22"/>
              </w:rPr>
              <w:t>60,1</w:t>
            </w:r>
          </w:p>
        </w:tc>
        <w:tc>
          <w:tcPr>
            <w:tcW w:w="0" w:type="auto"/>
            <w:tcBorders>
              <w:top w:val="nil"/>
              <w:left w:val="nil"/>
              <w:bottom w:val="single" w:sz="4" w:space="0" w:color="auto"/>
              <w:right w:val="single" w:sz="4" w:space="0" w:color="auto"/>
            </w:tcBorders>
            <w:shd w:val="clear" w:color="auto" w:fill="auto"/>
            <w:vAlign w:val="center"/>
            <w:hideMark/>
          </w:tcPr>
          <w:p w:rsidR="00030315" w:rsidRPr="00030315" w:rsidRDefault="00030315" w:rsidP="00030315">
            <w:pPr>
              <w:jc w:val="center"/>
              <w:rPr>
                <w:rFonts w:ascii="Segoe UI" w:eastAsia="Times New Roman" w:hAnsi="Segoe UI" w:cs="Segoe UI"/>
                <w:sz w:val="22"/>
                <w:lang w:eastAsia="ru-RU"/>
              </w:rPr>
            </w:pPr>
            <w:r>
              <w:rPr>
                <w:rFonts w:ascii="Segoe UI" w:eastAsia="Times New Roman" w:hAnsi="Segoe UI" w:cs="Segoe UI"/>
                <w:sz w:val="22"/>
                <w:lang w:eastAsia="ru-RU"/>
              </w:rPr>
              <w:t>19,7</w:t>
            </w:r>
          </w:p>
        </w:tc>
      </w:tr>
    </w:tbl>
    <w:p w:rsidR="008A451F" w:rsidRPr="002C4067" w:rsidRDefault="00F0314C" w:rsidP="008511AE">
      <w:pPr>
        <w:pStyle w:val="a2"/>
      </w:pPr>
      <w:bookmarkStart w:id="80" w:name="_Toc205122176"/>
      <w:r w:rsidRPr="002C4067">
        <w:t>С</w:t>
      </w:r>
      <w:r w:rsidR="00E800F8" w:rsidRPr="002C4067">
        <w:t>реднегодовая загрузка оборудования</w:t>
      </w:r>
      <w:bookmarkEnd w:id="78"/>
      <w:bookmarkEnd w:id="79"/>
      <w:bookmarkEnd w:id="80"/>
    </w:p>
    <w:p w:rsidR="004533F0" w:rsidRDefault="00901FA5" w:rsidP="00F236EA">
      <w:pPr>
        <w:pStyle w:val="aff2"/>
      </w:pPr>
      <w:r w:rsidRPr="00B460D8">
        <w:t xml:space="preserve">Проведенный по укрупненным показателям расчет позволил определить среднегодовую загрузку оборудования </w:t>
      </w:r>
      <w:r w:rsidR="005F6DC9" w:rsidRPr="00B460D8">
        <w:t>источник</w:t>
      </w:r>
      <w:r w:rsidR="004547B5">
        <w:t>а</w:t>
      </w:r>
      <w:r w:rsidR="005F6DC9" w:rsidRPr="00B460D8">
        <w:t xml:space="preserve"> тепл</w:t>
      </w:r>
      <w:r w:rsidR="005C79EF" w:rsidRPr="00B460D8">
        <w:t>а</w:t>
      </w:r>
      <w:r w:rsidRPr="00B460D8">
        <w:t>.</w:t>
      </w:r>
      <w:r w:rsidR="004C347C" w:rsidRPr="00B460D8">
        <w:t xml:space="preserve"> </w:t>
      </w:r>
      <w:r w:rsidR="000308C9" w:rsidRPr="00B460D8">
        <w:t>Среднегодовая загрузка котлоагрегатов котельн</w:t>
      </w:r>
      <w:r w:rsidR="004547B5">
        <w:t>ой</w:t>
      </w:r>
      <w:r w:rsidR="004C347C" w:rsidRPr="00B460D8">
        <w:t>, являющ</w:t>
      </w:r>
      <w:r w:rsidR="004547B5">
        <w:t>ей</w:t>
      </w:r>
      <w:r w:rsidR="004C347C" w:rsidRPr="00B460D8">
        <w:t>ся централизованным источник</w:t>
      </w:r>
      <w:r w:rsidR="004547B5">
        <w:t>ом</w:t>
      </w:r>
      <w:r w:rsidR="004C347C" w:rsidRPr="00B460D8">
        <w:t xml:space="preserve"> тепла,</w:t>
      </w:r>
      <w:r w:rsidR="000308C9" w:rsidRPr="00B460D8">
        <w:t xml:space="preserve"> представлена в таблице</w:t>
      </w:r>
      <w:r w:rsidR="00077CD2">
        <w:t xml:space="preserve"> 1</w:t>
      </w:r>
      <w:r w:rsidR="0040312D">
        <w:t>4</w:t>
      </w:r>
      <w:r w:rsidR="000308C9" w:rsidRPr="00B460D8">
        <w:t>.</w:t>
      </w:r>
    </w:p>
    <w:p w:rsidR="00901FA5" w:rsidRPr="002C4067" w:rsidRDefault="004547B5" w:rsidP="00FB3DF5">
      <w:pPr>
        <w:pStyle w:val="afffffffa"/>
      </w:pPr>
      <w:r w:rsidRPr="002C4067">
        <w:t xml:space="preserve">Таблица </w:t>
      </w:r>
      <w:r w:rsidR="00827E3F">
        <w:rPr>
          <w:noProof/>
        </w:rPr>
        <w:fldChar w:fldCharType="begin"/>
      </w:r>
      <w:r w:rsidR="00A95700">
        <w:rPr>
          <w:noProof/>
        </w:rPr>
        <w:instrText xml:space="preserve"> SEQ Таблица \* ARABIC </w:instrText>
      </w:r>
      <w:r w:rsidR="00827E3F">
        <w:rPr>
          <w:noProof/>
        </w:rPr>
        <w:fldChar w:fldCharType="separate"/>
      </w:r>
      <w:r w:rsidR="00C83B43">
        <w:rPr>
          <w:noProof/>
        </w:rPr>
        <w:t>14</w:t>
      </w:r>
      <w:r w:rsidR="00827E3F">
        <w:rPr>
          <w:noProof/>
        </w:rPr>
        <w:fldChar w:fldCharType="end"/>
      </w:r>
      <w:r w:rsidRPr="002C4067">
        <w:t xml:space="preserve"> – </w:t>
      </w:r>
      <w:r w:rsidR="00901FA5" w:rsidRPr="002C4067">
        <w:t>Среднегодовая загрузка оборудования</w:t>
      </w:r>
      <w:r w:rsidR="000308C9" w:rsidRPr="002C4067">
        <w:t xml:space="preserve"> котельн</w:t>
      </w:r>
      <w:r w:rsidR="00AF78D6">
        <w:t>ой</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20"/>
        <w:gridCol w:w="2903"/>
        <w:gridCol w:w="1882"/>
        <w:gridCol w:w="1446"/>
        <w:gridCol w:w="1563"/>
        <w:gridCol w:w="1907"/>
      </w:tblGrid>
      <w:tr w:rsidR="00B460D8" w:rsidRPr="005554A5" w:rsidTr="00F87D15">
        <w:trPr>
          <w:cantSplit/>
          <w:trHeight w:val="1096"/>
          <w:tblHeader/>
        </w:trPr>
        <w:tc>
          <w:tcPr>
            <w:tcW w:w="345" w:type="pct"/>
            <w:tcBorders>
              <w:right w:val="single" w:sz="4" w:space="0" w:color="auto"/>
            </w:tcBorders>
            <w:shd w:val="clear" w:color="auto" w:fill="auto"/>
            <w:vAlign w:val="center"/>
          </w:tcPr>
          <w:p w:rsidR="00B460D8" w:rsidRPr="00B460D8" w:rsidRDefault="00B460D8" w:rsidP="00726F2F">
            <w:pPr>
              <w:pStyle w:val="afffffff0"/>
              <w:rPr>
                <w:b/>
              </w:rPr>
            </w:pPr>
            <w:r w:rsidRPr="00B460D8">
              <w:rPr>
                <w:b/>
              </w:rPr>
              <w:t>№ п/п</w:t>
            </w:r>
          </w:p>
        </w:tc>
        <w:tc>
          <w:tcPr>
            <w:tcW w:w="1393" w:type="pct"/>
            <w:tcBorders>
              <w:left w:val="single" w:sz="4" w:space="0" w:color="auto"/>
            </w:tcBorders>
            <w:shd w:val="clear" w:color="auto" w:fill="auto"/>
            <w:vAlign w:val="center"/>
          </w:tcPr>
          <w:p w:rsidR="00B460D8" w:rsidRPr="00B460D8" w:rsidRDefault="00B460D8" w:rsidP="00726F2F">
            <w:pPr>
              <w:pStyle w:val="afffffff0"/>
              <w:rPr>
                <w:b/>
              </w:rPr>
            </w:pPr>
            <w:r w:rsidRPr="00B460D8">
              <w:rPr>
                <w:b/>
              </w:rPr>
              <w:t>Наименование котельной</w:t>
            </w:r>
          </w:p>
        </w:tc>
        <w:tc>
          <w:tcPr>
            <w:tcW w:w="903" w:type="pct"/>
            <w:tcBorders>
              <w:right w:val="single" w:sz="4" w:space="0" w:color="auto"/>
            </w:tcBorders>
            <w:shd w:val="clear" w:color="auto" w:fill="auto"/>
            <w:vAlign w:val="center"/>
          </w:tcPr>
          <w:p w:rsidR="00B460D8" w:rsidRPr="00B460D8" w:rsidRDefault="00B460D8" w:rsidP="00726F2F">
            <w:pPr>
              <w:pStyle w:val="afffffff0"/>
              <w:rPr>
                <w:b/>
              </w:rPr>
            </w:pPr>
            <w:r w:rsidRPr="00B460D8">
              <w:rPr>
                <w:b/>
              </w:rPr>
              <w:t>Установленная тепловая мощность, Гкал/ч</w:t>
            </w:r>
          </w:p>
        </w:tc>
        <w:tc>
          <w:tcPr>
            <w:tcW w:w="694" w:type="pct"/>
            <w:tcBorders>
              <w:left w:val="single" w:sz="4" w:space="0" w:color="auto"/>
            </w:tcBorders>
            <w:shd w:val="clear" w:color="auto" w:fill="auto"/>
            <w:vAlign w:val="center"/>
          </w:tcPr>
          <w:p w:rsidR="00B460D8" w:rsidRPr="00B460D8" w:rsidRDefault="00B460D8" w:rsidP="00726F2F">
            <w:pPr>
              <w:pStyle w:val="afffffff0"/>
              <w:rPr>
                <w:b/>
              </w:rPr>
            </w:pPr>
            <w:r w:rsidRPr="00B460D8">
              <w:rPr>
                <w:b/>
              </w:rPr>
              <w:t>Выработка тепла, Гкал</w:t>
            </w:r>
          </w:p>
        </w:tc>
        <w:tc>
          <w:tcPr>
            <w:tcW w:w="750" w:type="pct"/>
            <w:shd w:val="clear" w:color="auto" w:fill="auto"/>
            <w:vAlign w:val="center"/>
          </w:tcPr>
          <w:p w:rsidR="00B460D8" w:rsidRPr="00DE178C" w:rsidRDefault="00B460D8" w:rsidP="00726F2F">
            <w:pPr>
              <w:pStyle w:val="afffffff0"/>
              <w:ind w:right="-24"/>
              <w:rPr>
                <w:b/>
              </w:rPr>
            </w:pPr>
            <w:r w:rsidRPr="00DE178C">
              <w:rPr>
                <w:b/>
              </w:rPr>
              <w:t>Число часов исп</w:t>
            </w:r>
            <w:r w:rsidR="00726F2F" w:rsidRPr="00DE178C">
              <w:rPr>
                <w:b/>
              </w:rPr>
              <w:t>-</w:t>
            </w:r>
            <w:r w:rsidRPr="00DE178C">
              <w:rPr>
                <w:b/>
              </w:rPr>
              <w:t>ия УТМ, час</w:t>
            </w:r>
          </w:p>
        </w:tc>
        <w:tc>
          <w:tcPr>
            <w:tcW w:w="915" w:type="pct"/>
            <w:vAlign w:val="center"/>
          </w:tcPr>
          <w:p w:rsidR="00B460D8" w:rsidRPr="00B460D8" w:rsidRDefault="00B460D8" w:rsidP="00726F2F">
            <w:pPr>
              <w:pStyle w:val="afffffff0"/>
              <w:rPr>
                <w:b/>
              </w:rPr>
            </w:pPr>
            <w:r w:rsidRPr="00B460D8">
              <w:rPr>
                <w:b/>
              </w:rPr>
              <w:t>Среднегодовая загрузка оборудования, %</w:t>
            </w:r>
          </w:p>
        </w:tc>
      </w:tr>
      <w:tr w:rsidR="0040312D" w:rsidRPr="005554A5" w:rsidTr="00F87D15">
        <w:trPr>
          <w:cantSplit/>
          <w:trHeight w:val="752"/>
        </w:trPr>
        <w:tc>
          <w:tcPr>
            <w:tcW w:w="345" w:type="pct"/>
            <w:tcBorders>
              <w:right w:val="single" w:sz="4" w:space="0" w:color="auto"/>
            </w:tcBorders>
            <w:shd w:val="clear" w:color="auto" w:fill="auto"/>
            <w:vAlign w:val="center"/>
          </w:tcPr>
          <w:p w:rsidR="0040312D" w:rsidRPr="008E7B8D" w:rsidRDefault="0040312D" w:rsidP="0040312D">
            <w:pPr>
              <w:pStyle w:val="afffffff0"/>
            </w:pPr>
            <w:r w:rsidRPr="008E7B8D">
              <w:t>1</w:t>
            </w:r>
          </w:p>
        </w:tc>
        <w:tc>
          <w:tcPr>
            <w:tcW w:w="1393" w:type="pct"/>
            <w:tcBorders>
              <w:left w:val="single" w:sz="4" w:space="0" w:color="auto"/>
            </w:tcBorders>
            <w:shd w:val="clear" w:color="auto" w:fill="auto"/>
            <w:vAlign w:val="center"/>
          </w:tcPr>
          <w:p w:rsidR="0040312D" w:rsidRPr="008E7B8D" w:rsidRDefault="0040312D" w:rsidP="0040312D">
            <w:pPr>
              <w:pStyle w:val="afffffff0"/>
              <w:rPr>
                <w:rFonts w:eastAsia="Times New Roman"/>
                <w:lang w:eastAsia="ru-RU"/>
              </w:rPr>
            </w:pPr>
            <w:r w:rsidRPr="00680FB8">
              <w:t>№ 1 Промышленный пр-зд, Районная котельная</w:t>
            </w:r>
          </w:p>
        </w:tc>
        <w:tc>
          <w:tcPr>
            <w:tcW w:w="903" w:type="pct"/>
            <w:shd w:val="clear" w:color="auto" w:fill="auto"/>
            <w:vAlign w:val="center"/>
          </w:tcPr>
          <w:p w:rsidR="0040312D" w:rsidRPr="00E957C7" w:rsidRDefault="0040312D" w:rsidP="0040312D">
            <w:pPr>
              <w:pStyle w:val="afffffff0"/>
            </w:pPr>
            <w:r>
              <w:rPr>
                <w:rFonts w:cs="Segoe UI"/>
                <w:szCs w:val="22"/>
              </w:rPr>
              <w:t>43,500</w:t>
            </w:r>
          </w:p>
        </w:tc>
        <w:tc>
          <w:tcPr>
            <w:tcW w:w="694" w:type="pct"/>
            <w:shd w:val="clear" w:color="auto" w:fill="auto"/>
            <w:vAlign w:val="center"/>
          </w:tcPr>
          <w:p w:rsidR="0040312D" w:rsidRPr="0022635E" w:rsidRDefault="0040312D" w:rsidP="0040312D">
            <w:pPr>
              <w:pStyle w:val="afffffff0"/>
            </w:pPr>
            <w:r>
              <w:rPr>
                <w:rFonts w:cs="Segoe UI"/>
                <w:szCs w:val="22"/>
              </w:rPr>
              <w:t>88189,00</w:t>
            </w:r>
          </w:p>
        </w:tc>
        <w:tc>
          <w:tcPr>
            <w:tcW w:w="750" w:type="pct"/>
            <w:shd w:val="clear" w:color="auto" w:fill="auto"/>
            <w:vAlign w:val="center"/>
          </w:tcPr>
          <w:p w:rsidR="0040312D" w:rsidRPr="00DE178C" w:rsidRDefault="0040312D" w:rsidP="0040312D">
            <w:pPr>
              <w:pStyle w:val="afffffff0"/>
            </w:pPr>
            <w:r>
              <w:rPr>
                <w:rFonts w:cs="Segoe UI"/>
                <w:szCs w:val="22"/>
              </w:rPr>
              <w:t>2027,33</w:t>
            </w:r>
          </w:p>
        </w:tc>
        <w:tc>
          <w:tcPr>
            <w:tcW w:w="915" w:type="pct"/>
            <w:vAlign w:val="center"/>
          </w:tcPr>
          <w:p w:rsidR="0040312D" w:rsidRPr="0022635E" w:rsidRDefault="0040312D" w:rsidP="0040312D">
            <w:pPr>
              <w:pStyle w:val="afffffff0"/>
            </w:pPr>
            <w:r>
              <w:rPr>
                <w:rFonts w:cs="Segoe UI"/>
                <w:szCs w:val="22"/>
              </w:rPr>
              <w:t>40,81</w:t>
            </w:r>
          </w:p>
        </w:tc>
      </w:tr>
      <w:tr w:rsidR="0040312D" w:rsidRPr="005554A5" w:rsidTr="00F87D15">
        <w:trPr>
          <w:cantSplit/>
          <w:trHeight w:val="611"/>
        </w:trPr>
        <w:tc>
          <w:tcPr>
            <w:tcW w:w="345" w:type="pct"/>
            <w:tcBorders>
              <w:right w:val="single" w:sz="4" w:space="0" w:color="auto"/>
            </w:tcBorders>
            <w:shd w:val="clear" w:color="auto" w:fill="auto"/>
            <w:vAlign w:val="center"/>
          </w:tcPr>
          <w:p w:rsidR="0040312D" w:rsidRPr="008E7B8D" w:rsidRDefault="0040312D" w:rsidP="0040312D">
            <w:pPr>
              <w:pStyle w:val="afffffff0"/>
            </w:pPr>
            <w:r>
              <w:t>2</w:t>
            </w:r>
          </w:p>
        </w:tc>
        <w:tc>
          <w:tcPr>
            <w:tcW w:w="1393" w:type="pct"/>
            <w:tcBorders>
              <w:left w:val="single" w:sz="4" w:space="0" w:color="auto"/>
            </w:tcBorders>
            <w:shd w:val="clear" w:color="auto" w:fill="auto"/>
            <w:vAlign w:val="center"/>
          </w:tcPr>
          <w:p w:rsidR="0040312D" w:rsidRPr="00D770DB" w:rsidRDefault="0040312D" w:rsidP="0040312D">
            <w:pPr>
              <w:pStyle w:val="afffffff0"/>
            </w:pPr>
            <w:r w:rsidRPr="00680FB8">
              <w:t>№ 2 ул. Бахтина, БМК-1</w:t>
            </w:r>
          </w:p>
        </w:tc>
        <w:tc>
          <w:tcPr>
            <w:tcW w:w="903" w:type="pct"/>
            <w:shd w:val="clear" w:color="auto" w:fill="auto"/>
            <w:vAlign w:val="center"/>
          </w:tcPr>
          <w:p w:rsidR="0040312D" w:rsidRDefault="0040312D" w:rsidP="0040312D">
            <w:pPr>
              <w:pStyle w:val="afffffff0"/>
            </w:pPr>
            <w:r>
              <w:rPr>
                <w:rFonts w:cs="Segoe UI"/>
                <w:szCs w:val="22"/>
              </w:rPr>
              <w:t>10,400</w:t>
            </w:r>
          </w:p>
        </w:tc>
        <w:tc>
          <w:tcPr>
            <w:tcW w:w="694" w:type="pct"/>
            <w:shd w:val="clear" w:color="auto" w:fill="auto"/>
            <w:vAlign w:val="center"/>
          </w:tcPr>
          <w:p w:rsidR="0040312D" w:rsidRDefault="0040312D" w:rsidP="0040312D">
            <w:pPr>
              <w:pStyle w:val="afffffff0"/>
              <w:rPr>
                <w:rFonts w:cs="Segoe UI"/>
                <w:szCs w:val="22"/>
              </w:rPr>
            </w:pPr>
            <w:r>
              <w:rPr>
                <w:rFonts w:cs="Segoe UI"/>
                <w:szCs w:val="22"/>
              </w:rPr>
              <w:t>16577,26</w:t>
            </w:r>
          </w:p>
        </w:tc>
        <w:tc>
          <w:tcPr>
            <w:tcW w:w="750" w:type="pct"/>
            <w:shd w:val="clear" w:color="auto" w:fill="auto"/>
            <w:vAlign w:val="center"/>
          </w:tcPr>
          <w:p w:rsidR="0040312D" w:rsidRDefault="0040312D" w:rsidP="0040312D">
            <w:pPr>
              <w:pStyle w:val="afffffff0"/>
              <w:rPr>
                <w:rFonts w:cs="Segoe UI"/>
                <w:szCs w:val="22"/>
              </w:rPr>
            </w:pPr>
            <w:r>
              <w:rPr>
                <w:rFonts w:cs="Segoe UI"/>
                <w:szCs w:val="22"/>
              </w:rPr>
              <w:t>1593,97</w:t>
            </w:r>
          </w:p>
        </w:tc>
        <w:tc>
          <w:tcPr>
            <w:tcW w:w="915" w:type="pct"/>
            <w:vAlign w:val="center"/>
          </w:tcPr>
          <w:p w:rsidR="0040312D" w:rsidRDefault="0040312D" w:rsidP="0040312D">
            <w:pPr>
              <w:pStyle w:val="afffffff0"/>
              <w:rPr>
                <w:rFonts w:cs="Segoe UI"/>
                <w:szCs w:val="22"/>
              </w:rPr>
            </w:pPr>
            <w:r>
              <w:rPr>
                <w:rFonts w:cs="Segoe UI"/>
                <w:szCs w:val="22"/>
              </w:rPr>
              <w:t>32,08</w:t>
            </w:r>
          </w:p>
        </w:tc>
      </w:tr>
      <w:tr w:rsidR="0040312D" w:rsidRPr="005554A5" w:rsidTr="00F87D15">
        <w:trPr>
          <w:cantSplit/>
          <w:trHeight w:val="611"/>
        </w:trPr>
        <w:tc>
          <w:tcPr>
            <w:tcW w:w="345" w:type="pct"/>
            <w:tcBorders>
              <w:right w:val="single" w:sz="4" w:space="0" w:color="auto"/>
            </w:tcBorders>
            <w:shd w:val="clear" w:color="auto" w:fill="auto"/>
            <w:vAlign w:val="center"/>
          </w:tcPr>
          <w:p w:rsidR="0040312D" w:rsidRPr="008E7B8D" w:rsidRDefault="0040312D" w:rsidP="0040312D">
            <w:pPr>
              <w:pStyle w:val="afffffff0"/>
            </w:pPr>
            <w:r>
              <w:t>3</w:t>
            </w:r>
          </w:p>
        </w:tc>
        <w:tc>
          <w:tcPr>
            <w:tcW w:w="1393" w:type="pct"/>
            <w:tcBorders>
              <w:left w:val="single" w:sz="4" w:space="0" w:color="auto"/>
            </w:tcBorders>
            <w:shd w:val="clear" w:color="auto" w:fill="auto"/>
            <w:vAlign w:val="center"/>
          </w:tcPr>
          <w:p w:rsidR="0040312D" w:rsidRPr="00D770DB" w:rsidRDefault="0040312D" w:rsidP="0040312D">
            <w:pPr>
              <w:pStyle w:val="afffffff0"/>
            </w:pPr>
            <w:r w:rsidRPr="00680FB8">
              <w:t>№ 3 ул. Заводская, БМК-2</w:t>
            </w:r>
          </w:p>
        </w:tc>
        <w:tc>
          <w:tcPr>
            <w:tcW w:w="903" w:type="pct"/>
            <w:shd w:val="clear" w:color="auto" w:fill="auto"/>
            <w:vAlign w:val="center"/>
          </w:tcPr>
          <w:p w:rsidR="0040312D" w:rsidRDefault="0040312D" w:rsidP="0040312D">
            <w:pPr>
              <w:pStyle w:val="afffffff0"/>
            </w:pPr>
            <w:r>
              <w:rPr>
                <w:rFonts w:cs="Segoe UI"/>
                <w:szCs w:val="22"/>
              </w:rPr>
              <w:t>5,200</w:t>
            </w:r>
          </w:p>
        </w:tc>
        <w:tc>
          <w:tcPr>
            <w:tcW w:w="694" w:type="pct"/>
            <w:shd w:val="clear" w:color="auto" w:fill="auto"/>
            <w:vAlign w:val="center"/>
          </w:tcPr>
          <w:p w:rsidR="0040312D" w:rsidRDefault="0040312D" w:rsidP="0040312D">
            <w:pPr>
              <w:pStyle w:val="afffffff0"/>
              <w:rPr>
                <w:rFonts w:cs="Segoe UI"/>
                <w:szCs w:val="22"/>
              </w:rPr>
            </w:pPr>
            <w:r>
              <w:rPr>
                <w:rFonts w:cs="Segoe UI"/>
                <w:szCs w:val="22"/>
              </w:rPr>
              <w:t>7635,30</w:t>
            </w:r>
          </w:p>
        </w:tc>
        <w:tc>
          <w:tcPr>
            <w:tcW w:w="750" w:type="pct"/>
            <w:shd w:val="clear" w:color="auto" w:fill="auto"/>
            <w:vAlign w:val="center"/>
          </w:tcPr>
          <w:p w:rsidR="0040312D" w:rsidRDefault="0040312D" w:rsidP="0040312D">
            <w:pPr>
              <w:pStyle w:val="afffffff0"/>
              <w:rPr>
                <w:rFonts w:cs="Segoe UI"/>
                <w:szCs w:val="22"/>
              </w:rPr>
            </w:pPr>
            <w:r>
              <w:rPr>
                <w:rFonts w:cs="Segoe UI"/>
                <w:szCs w:val="22"/>
              </w:rPr>
              <w:t>1468,32</w:t>
            </w:r>
          </w:p>
        </w:tc>
        <w:tc>
          <w:tcPr>
            <w:tcW w:w="915" w:type="pct"/>
            <w:vAlign w:val="center"/>
          </w:tcPr>
          <w:p w:rsidR="0040312D" w:rsidRDefault="0040312D" w:rsidP="0040312D">
            <w:pPr>
              <w:pStyle w:val="afffffff0"/>
              <w:rPr>
                <w:rFonts w:cs="Segoe UI"/>
                <w:szCs w:val="22"/>
              </w:rPr>
            </w:pPr>
            <w:r>
              <w:rPr>
                <w:rFonts w:cs="Segoe UI"/>
                <w:szCs w:val="22"/>
              </w:rPr>
              <w:t>29,56</w:t>
            </w:r>
          </w:p>
        </w:tc>
      </w:tr>
      <w:tr w:rsidR="0040312D" w:rsidRPr="005554A5" w:rsidTr="00F87D15">
        <w:trPr>
          <w:cantSplit/>
          <w:trHeight w:val="611"/>
        </w:trPr>
        <w:tc>
          <w:tcPr>
            <w:tcW w:w="345" w:type="pct"/>
            <w:tcBorders>
              <w:right w:val="single" w:sz="4" w:space="0" w:color="auto"/>
            </w:tcBorders>
            <w:shd w:val="clear" w:color="auto" w:fill="auto"/>
            <w:vAlign w:val="center"/>
          </w:tcPr>
          <w:p w:rsidR="0040312D" w:rsidRPr="008E7B8D" w:rsidRDefault="0040312D" w:rsidP="0040312D">
            <w:pPr>
              <w:pStyle w:val="afffffff0"/>
            </w:pPr>
            <w:r>
              <w:t>4</w:t>
            </w:r>
          </w:p>
        </w:tc>
        <w:tc>
          <w:tcPr>
            <w:tcW w:w="1393" w:type="pct"/>
            <w:tcBorders>
              <w:left w:val="single" w:sz="4" w:space="0" w:color="auto"/>
            </w:tcBorders>
            <w:shd w:val="clear" w:color="auto" w:fill="auto"/>
            <w:vAlign w:val="center"/>
          </w:tcPr>
          <w:p w:rsidR="0040312D" w:rsidRPr="00D770DB" w:rsidRDefault="0040312D" w:rsidP="0040312D">
            <w:pPr>
              <w:pStyle w:val="afffffff0"/>
            </w:pPr>
            <w:r w:rsidRPr="00680FB8">
              <w:t>№ 4 Карманово, ул. Заводская, 4, стр. 2</w:t>
            </w:r>
          </w:p>
        </w:tc>
        <w:tc>
          <w:tcPr>
            <w:tcW w:w="903" w:type="pct"/>
            <w:shd w:val="clear" w:color="auto" w:fill="auto"/>
            <w:vAlign w:val="center"/>
          </w:tcPr>
          <w:p w:rsidR="0040312D" w:rsidRDefault="0040312D" w:rsidP="0040312D">
            <w:pPr>
              <w:pStyle w:val="afffffff0"/>
            </w:pPr>
            <w:r>
              <w:rPr>
                <w:rFonts w:cs="Segoe UI"/>
                <w:szCs w:val="22"/>
              </w:rPr>
              <w:t>21,725</w:t>
            </w:r>
          </w:p>
        </w:tc>
        <w:tc>
          <w:tcPr>
            <w:tcW w:w="694" w:type="pct"/>
            <w:shd w:val="clear" w:color="auto" w:fill="auto"/>
            <w:vAlign w:val="center"/>
          </w:tcPr>
          <w:p w:rsidR="0040312D" w:rsidRDefault="0040312D" w:rsidP="0040312D">
            <w:pPr>
              <w:pStyle w:val="afffffff0"/>
              <w:rPr>
                <w:rFonts w:cs="Segoe UI"/>
                <w:szCs w:val="22"/>
              </w:rPr>
            </w:pPr>
            <w:r>
              <w:rPr>
                <w:rFonts w:cs="Segoe UI"/>
                <w:szCs w:val="22"/>
              </w:rPr>
              <w:t>11960,90</w:t>
            </w:r>
          </w:p>
        </w:tc>
        <w:tc>
          <w:tcPr>
            <w:tcW w:w="750" w:type="pct"/>
            <w:shd w:val="clear" w:color="auto" w:fill="auto"/>
            <w:vAlign w:val="center"/>
          </w:tcPr>
          <w:p w:rsidR="0040312D" w:rsidRDefault="0040312D" w:rsidP="0040312D">
            <w:pPr>
              <w:pStyle w:val="afffffff0"/>
              <w:rPr>
                <w:rFonts w:cs="Segoe UI"/>
                <w:szCs w:val="22"/>
              </w:rPr>
            </w:pPr>
            <w:r>
              <w:rPr>
                <w:rFonts w:cs="Segoe UI"/>
                <w:szCs w:val="22"/>
              </w:rPr>
              <w:t>550,56</w:t>
            </w:r>
          </w:p>
        </w:tc>
        <w:tc>
          <w:tcPr>
            <w:tcW w:w="915" w:type="pct"/>
            <w:vAlign w:val="center"/>
          </w:tcPr>
          <w:p w:rsidR="0040312D" w:rsidRDefault="0040312D" w:rsidP="0040312D">
            <w:pPr>
              <w:pStyle w:val="afffffff0"/>
              <w:rPr>
                <w:rFonts w:cs="Segoe UI"/>
                <w:szCs w:val="22"/>
              </w:rPr>
            </w:pPr>
            <w:r>
              <w:rPr>
                <w:rFonts w:cs="Segoe UI"/>
                <w:szCs w:val="22"/>
              </w:rPr>
              <w:t>11,08</w:t>
            </w:r>
          </w:p>
        </w:tc>
      </w:tr>
      <w:tr w:rsidR="0040312D" w:rsidRPr="005554A5" w:rsidTr="00F87D15">
        <w:trPr>
          <w:cantSplit/>
          <w:trHeight w:val="611"/>
        </w:trPr>
        <w:tc>
          <w:tcPr>
            <w:tcW w:w="345" w:type="pct"/>
            <w:tcBorders>
              <w:right w:val="single" w:sz="4" w:space="0" w:color="auto"/>
            </w:tcBorders>
            <w:shd w:val="clear" w:color="auto" w:fill="auto"/>
            <w:vAlign w:val="center"/>
          </w:tcPr>
          <w:p w:rsidR="0040312D" w:rsidRPr="008E7B8D" w:rsidRDefault="0040312D" w:rsidP="0040312D">
            <w:pPr>
              <w:pStyle w:val="afffffff0"/>
            </w:pPr>
            <w:r>
              <w:t>5</w:t>
            </w:r>
          </w:p>
        </w:tc>
        <w:tc>
          <w:tcPr>
            <w:tcW w:w="1393" w:type="pct"/>
            <w:tcBorders>
              <w:left w:val="single" w:sz="4" w:space="0" w:color="auto"/>
            </w:tcBorders>
            <w:shd w:val="clear" w:color="auto" w:fill="auto"/>
            <w:vAlign w:val="center"/>
          </w:tcPr>
          <w:p w:rsidR="0040312D" w:rsidRPr="00D770DB" w:rsidRDefault="0040312D" w:rsidP="0040312D">
            <w:pPr>
              <w:pStyle w:val="afffffff0"/>
            </w:pPr>
            <w:r w:rsidRPr="00680FB8">
              <w:t>№ 5 ул. Мира, БМК-3</w:t>
            </w:r>
          </w:p>
        </w:tc>
        <w:tc>
          <w:tcPr>
            <w:tcW w:w="903" w:type="pct"/>
            <w:shd w:val="clear" w:color="auto" w:fill="auto"/>
            <w:vAlign w:val="center"/>
          </w:tcPr>
          <w:p w:rsidR="0040312D" w:rsidRDefault="0040312D" w:rsidP="0040312D">
            <w:pPr>
              <w:pStyle w:val="afffffff0"/>
            </w:pPr>
            <w:r>
              <w:rPr>
                <w:rFonts w:cs="Segoe UI"/>
                <w:szCs w:val="22"/>
              </w:rPr>
              <w:t>2,140</w:t>
            </w:r>
          </w:p>
        </w:tc>
        <w:tc>
          <w:tcPr>
            <w:tcW w:w="694" w:type="pct"/>
            <w:shd w:val="clear" w:color="auto" w:fill="auto"/>
            <w:vAlign w:val="center"/>
          </w:tcPr>
          <w:p w:rsidR="0040312D" w:rsidRDefault="0040312D" w:rsidP="0040312D">
            <w:pPr>
              <w:pStyle w:val="afffffff0"/>
              <w:rPr>
                <w:rFonts w:cs="Segoe UI"/>
                <w:szCs w:val="22"/>
              </w:rPr>
            </w:pPr>
            <w:r>
              <w:rPr>
                <w:rFonts w:cs="Segoe UI"/>
                <w:szCs w:val="22"/>
              </w:rPr>
              <w:t>2688,55</w:t>
            </w:r>
          </w:p>
        </w:tc>
        <w:tc>
          <w:tcPr>
            <w:tcW w:w="750" w:type="pct"/>
            <w:shd w:val="clear" w:color="auto" w:fill="auto"/>
            <w:vAlign w:val="center"/>
          </w:tcPr>
          <w:p w:rsidR="0040312D" w:rsidRDefault="0040312D" w:rsidP="0040312D">
            <w:pPr>
              <w:pStyle w:val="afffffff0"/>
              <w:rPr>
                <w:rFonts w:cs="Segoe UI"/>
                <w:szCs w:val="22"/>
              </w:rPr>
            </w:pPr>
            <w:r>
              <w:rPr>
                <w:rFonts w:cs="Segoe UI"/>
                <w:szCs w:val="22"/>
              </w:rPr>
              <w:t>1256,36</w:t>
            </w:r>
          </w:p>
        </w:tc>
        <w:tc>
          <w:tcPr>
            <w:tcW w:w="915" w:type="pct"/>
            <w:vAlign w:val="center"/>
          </w:tcPr>
          <w:p w:rsidR="0040312D" w:rsidRDefault="0040312D" w:rsidP="0040312D">
            <w:pPr>
              <w:pStyle w:val="afffffff0"/>
              <w:rPr>
                <w:rFonts w:cs="Segoe UI"/>
                <w:szCs w:val="22"/>
              </w:rPr>
            </w:pPr>
            <w:r>
              <w:rPr>
                <w:rFonts w:cs="Segoe UI"/>
                <w:szCs w:val="22"/>
              </w:rPr>
              <w:t>25,29</w:t>
            </w:r>
          </w:p>
        </w:tc>
      </w:tr>
      <w:tr w:rsidR="0040312D" w:rsidRPr="005554A5" w:rsidTr="00F87D15">
        <w:trPr>
          <w:cantSplit/>
          <w:trHeight w:val="611"/>
        </w:trPr>
        <w:tc>
          <w:tcPr>
            <w:tcW w:w="345" w:type="pct"/>
            <w:tcBorders>
              <w:right w:val="single" w:sz="4" w:space="0" w:color="auto"/>
            </w:tcBorders>
            <w:shd w:val="clear" w:color="auto" w:fill="auto"/>
            <w:vAlign w:val="center"/>
          </w:tcPr>
          <w:p w:rsidR="0040312D" w:rsidRPr="008E7B8D" w:rsidRDefault="0040312D" w:rsidP="0040312D">
            <w:pPr>
              <w:pStyle w:val="afffffff0"/>
            </w:pPr>
            <w:r>
              <w:t>6</w:t>
            </w:r>
          </w:p>
        </w:tc>
        <w:tc>
          <w:tcPr>
            <w:tcW w:w="1393" w:type="pct"/>
            <w:tcBorders>
              <w:left w:val="single" w:sz="4" w:space="0" w:color="auto"/>
            </w:tcBorders>
            <w:shd w:val="clear" w:color="auto" w:fill="auto"/>
            <w:vAlign w:val="center"/>
          </w:tcPr>
          <w:p w:rsidR="0040312D" w:rsidRPr="00D770DB" w:rsidRDefault="0040312D" w:rsidP="0040312D">
            <w:pPr>
              <w:pStyle w:val="afffffff0"/>
            </w:pPr>
            <w:r w:rsidRPr="00680FB8">
              <w:t>№ 6 БМК ул. Пушная, 2А</w:t>
            </w:r>
          </w:p>
        </w:tc>
        <w:tc>
          <w:tcPr>
            <w:tcW w:w="903" w:type="pct"/>
            <w:shd w:val="clear" w:color="auto" w:fill="auto"/>
            <w:vAlign w:val="center"/>
          </w:tcPr>
          <w:p w:rsidR="0040312D" w:rsidRDefault="0040312D" w:rsidP="0040312D">
            <w:pPr>
              <w:pStyle w:val="afffffff0"/>
            </w:pPr>
            <w:r>
              <w:rPr>
                <w:rFonts w:cs="Segoe UI"/>
                <w:szCs w:val="22"/>
              </w:rPr>
              <w:t>0,500</w:t>
            </w:r>
          </w:p>
        </w:tc>
        <w:tc>
          <w:tcPr>
            <w:tcW w:w="694" w:type="pct"/>
            <w:shd w:val="clear" w:color="auto" w:fill="auto"/>
            <w:vAlign w:val="center"/>
          </w:tcPr>
          <w:p w:rsidR="0040312D" w:rsidRDefault="0040312D" w:rsidP="0040312D">
            <w:pPr>
              <w:pStyle w:val="afffffff0"/>
              <w:rPr>
                <w:rFonts w:cs="Segoe UI"/>
                <w:szCs w:val="22"/>
              </w:rPr>
            </w:pPr>
            <w:r>
              <w:rPr>
                <w:rFonts w:cs="Segoe UI"/>
                <w:szCs w:val="22"/>
              </w:rPr>
              <w:t>863,04</w:t>
            </w:r>
          </w:p>
        </w:tc>
        <w:tc>
          <w:tcPr>
            <w:tcW w:w="750" w:type="pct"/>
            <w:shd w:val="clear" w:color="auto" w:fill="auto"/>
            <w:vAlign w:val="center"/>
          </w:tcPr>
          <w:p w:rsidR="0040312D" w:rsidRDefault="0040312D" w:rsidP="0040312D">
            <w:pPr>
              <w:pStyle w:val="afffffff0"/>
              <w:rPr>
                <w:rFonts w:cs="Segoe UI"/>
                <w:szCs w:val="22"/>
              </w:rPr>
            </w:pPr>
            <w:r>
              <w:rPr>
                <w:rFonts w:cs="Segoe UI"/>
                <w:szCs w:val="22"/>
              </w:rPr>
              <w:t>1726,08</w:t>
            </w:r>
          </w:p>
        </w:tc>
        <w:tc>
          <w:tcPr>
            <w:tcW w:w="915" w:type="pct"/>
            <w:vAlign w:val="center"/>
          </w:tcPr>
          <w:p w:rsidR="0040312D" w:rsidRDefault="0040312D" w:rsidP="0040312D">
            <w:pPr>
              <w:pStyle w:val="afffffff0"/>
              <w:rPr>
                <w:rFonts w:cs="Segoe UI"/>
                <w:szCs w:val="22"/>
              </w:rPr>
            </w:pPr>
            <w:r>
              <w:rPr>
                <w:rFonts w:cs="Segoe UI"/>
                <w:szCs w:val="22"/>
              </w:rPr>
              <w:t>34,74</w:t>
            </w:r>
          </w:p>
        </w:tc>
      </w:tr>
      <w:tr w:rsidR="0040312D" w:rsidRPr="005554A5" w:rsidTr="00F87D15">
        <w:trPr>
          <w:cantSplit/>
          <w:trHeight w:val="611"/>
        </w:trPr>
        <w:tc>
          <w:tcPr>
            <w:tcW w:w="345" w:type="pct"/>
            <w:tcBorders>
              <w:right w:val="single" w:sz="4" w:space="0" w:color="auto"/>
            </w:tcBorders>
            <w:shd w:val="clear" w:color="auto" w:fill="auto"/>
            <w:vAlign w:val="center"/>
          </w:tcPr>
          <w:p w:rsidR="0040312D" w:rsidRPr="008E7B8D" w:rsidRDefault="0040312D" w:rsidP="0040312D">
            <w:pPr>
              <w:pStyle w:val="afffffff0"/>
            </w:pPr>
            <w:r>
              <w:t>7</w:t>
            </w:r>
          </w:p>
        </w:tc>
        <w:tc>
          <w:tcPr>
            <w:tcW w:w="1393" w:type="pct"/>
            <w:tcBorders>
              <w:left w:val="single" w:sz="4" w:space="0" w:color="auto"/>
            </w:tcBorders>
            <w:shd w:val="clear" w:color="auto" w:fill="auto"/>
            <w:vAlign w:val="center"/>
          </w:tcPr>
          <w:p w:rsidR="0040312D" w:rsidRPr="00D770DB" w:rsidRDefault="0040312D" w:rsidP="0040312D">
            <w:pPr>
              <w:pStyle w:val="afffffff0"/>
            </w:pPr>
            <w:r w:rsidRPr="00680FB8">
              <w:t>БМК-7</w:t>
            </w:r>
          </w:p>
        </w:tc>
        <w:tc>
          <w:tcPr>
            <w:tcW w:w="903" w:type="pct"/>
            <w:shd w:val="clear" w:color="auto" w:fill="auto"/>
            <w:vAlign w:val="center"/>
          </w:tcPr>
          <w:p w:rsidR="0040312D" w:rsidRDefault="0040312D" w:rsidP="0040312D">
            <w:pPr>
              <w:pStyle w:val="afffffff0"/>
            </w:pPr>
            <w:r>
              <w:rPr>
                <w:rFonts w:cs="Segoe UI"/>
                <w:szCs w:val="22"/>
              </w:rPr>
              <w:t>7,980</w:t>
            </w:r>
          </w:p>
        </w:tc>
        <w:tc>
          <w:tcPr>
            <w:tcW w:w="694" w:type="pct"/>
            <w:shd w:val="clear" w:color="auto" w:fill="auto"/>
            <w:vAlign w:val="center"/>
          </w:tcPr>
          <w:p w:rsidR="0040312D" w:rsidRDefault="0040312D" w:rsidP="0040312D">
            <w:pPr>
              <w:pStyle w:val="afffffff0"/>
              <w:rPr>
                <w:rFonts w:cs="Segoe UI"/>
                <w:szCs w:val="22"/>
              </w:rPr>
            </w:pPr>
            <w:r>
              <w:rPr>
                <w:rFonts w:cs="Segoe UI"/>
                <w:szCs w:val="22"/>
              </w:rPr>
              <w:t>16287,85</w:t>
            </w:r>
          </w:p>
        </w:tc>
        <w:tc>
          <w:tcPr>
            <w:tcW w:w="750" w:type="pct"/>
            <w:shd w:val="clear" w:color="auto" w:fill="auto"/>
            <w:vAlign w:val="center"/>
          </w:tcPr>
          <w:p w:rsidR="0040312D" w:rsidRDefault="0040312D" w:rsidP="0040312D">
            <w:pPr>
              <w:pStyle w:val="afffffff0"/>
              <w:rPr>
                <w:rFonts w:cs="Segoe UI"/>
                <w:szCs w:val="22"/>
              </w:rPr>
            </w:pPr>
            <w:r>
              <w:rPr>
                <w:rFonts w:cs="Segoe UI"/>
                <w:szCs w:val="22"/>
              </w:rPr>
              <w:t>2041,08</w:t>
            </w:r>
          </w:p>
        </w:tc>
        <w:tc>
          <w:tcPr>
            <w:tcW w:w="915" w:type="pct"/>
            <w:vAlign w:val="center"/>
          </w:tcPr>
          <w:p w:rsidR="0040312D" w:rsidRDefault="0040312D" w:rsidP="0040312D">
            <w:pPr>
              <w:pStyle w:val="afffffff0"/>
              <w:rPr>
                <w:rFonts w:cs="Segoe UI"/>
                <w:szCs w:val="22"/>
              </w:rPr>
            </w:pPr>
            <w:r>
              <w:rPr>
                <w:rFonts w:cs="Segoe UI"/>
                <w:szCs w:val="22"/>
              </w:rPr>
              <w:t>41,08</w:t>
            </w:r>
          </w:p>
        </w:tc>
      </w:tr>
      <w:tr w:rsidR="0040312D" w:rsidRPr="005554A5" w:rsidTr="00F87D15">
        <w:trPr>
          <w:cantSplit/>
          <w:trHeight w:val="611"/>
        </w:trPr>
        <w:tc>
          <w:tcPr>
            <w:tcW w:w="345" w:type="pct"/>
            <w:tcBorders>
              <w:right w:val="single" w:sz="4" w:space="0" w:color="auto"/>
            </w:tcBorders>
            <w:shd w:val="clear" w:color="auto" w:fill="auto"/>
            <w:vAlign w:val="center"/>
          </w:tcPr>
          <w:p w:rsidR="0040312D" w:rsidRPr="008E7B8D" w:rsidRDefault="0040312D" w:rsidP="0040312D">
            <w:pPr>
              <w:pStyle w:val="afffffff0"/>
            </w:pPr>
            <w:r>
              <w:t>8</w:t>
            </w:r>
          </w:p>
        </w:tc>
        <w:tc>
          <w:tcPr>
            <w:tcW w:w="1393" w:type="pct"/>
            <w:tcBorders>
              <w:left w:val="single" w:sz="4" w:space="0" w:color="auto"/>
            </w:tcBorders>
            <w:shd w:val="clear" w:color="auto" w:fill="auto"/>
            <w:vAlign w:val="center"/>
          </w:tcPr>
          <w:p w:rsidR="0040312D" w:rsidRPr="00D770DB" w:rsidRDefault="0040312D" w:rsidP="0040312D">
            <w:pPr>
              <w:pStyle w:val="afffffff0"/>
            </w:pPr>
            <w:r w:rsidRPr="00680FB8">
              <w:t>БМК-8</w:t>
            </w:r>
          </w:p>
        </w:tc>
        <w:tc>
          <w:tcPr>
            <w:tcW w:w="903" w:type="pct"/>
            <w:shd w:val="clear" w:color="auto" w:fill="auto"/>
            <w:vAlign w:val="center"/>
          </w:tcPr>
          <w:p w:rsidR="0040312D" w:rsidRDefault="0040312D" w:rsidP="0040312D">
            <w:pPr>
              <w:pStyle w:val="afffffff0"/>
            </w:pPr>
            <w:r>
              <w:rPr>
                <w:rFonts w:cs="Segoe UI"/>
                <w:szCs w:val="22"/>
              </w:rPr>
              <w:t>2,795</w:t>
            </w:r>
          </w:p>
        </w:tc>
        <w:tc>
          <w:tcPr>
            <w:tcW w:w="694" w:type="pct"/>
            <w:shd w:val="clear" w:color="auto" w:fill="auto"/>
            <w:vAlign w:val="center"/>
          </w:tcPr>
          <w:p w:rsidR="0040312D" w:rsidRDefault="0040312D" w:rsidP="0040312D">
            <w:pPr>
              <w:pStyle w:val="afffffff0"/>
              <w:rPr>
                <w:rFonts w:cs="Segoe UI"/>
                <w:szCs w:val="22"/>
              </w:rPr>
            </w:pPr>
            <w:r>
              <w:rPr>
                <w:rFonts w:cs="Segoe UI"/>
                <w:szCs w:val="22"/>
              </w:rPr>
              <w:t>3894,43</w:t>
            </w:r>
          </w:p>
        </w:tc>
        <w:tc>
          <w:tcPr>
            <w:tcW w:w="750" w:type="pct"/>
            <w:shd w:val="clear" w:color="auto" w:fill="auto"/>
            <w:vAlign w:val="center"/>
          </w:tcPr>
          <w:p w:rsidR="0040312D" w:rsidRDefault="0040312D" w:rsidP="0040312D">
            <w:pPr>
              <w:pStyle w:val="afffffff0"/>
              <w:rPr>
                <w:rFonts w:cs="Segoe UI"/>
                <w:szCs w:val="22"/>
              </w:rPr>
            </w:pPr>
            <w:r>
              <w:rPr>
                <w:rFonts w:cs="Segoe UI"/>
                <w:szCs w:val="22"/>
              </w:rPr>
              <w:t>1393,35</w:t>
            </w:r>
          </w:p>
        </w:tc>
        <w:tc>
          <w:tcPr>
            <w:tcW w:w="915" w:type="pct"/>
            <w:vAlign w:val="center"/>
          </w:tcPr>
          <w:p w:rsidR="0040312D" w:rsidRDefault="0040312D" w:rsidP="0040312D">
            <w:pPr>
              <w:pStyle w:val="afffffff0"/>
              <w:rPr>
                <w:rFonts w:cs="Segoe UI"/>
                <w:szCs w:val="22"/>
              </w:rPr>
            </w:pPr>
            <w:r>
              <w:rPr>
                <w:rFonts w:cs="Segoe UI"/>
                <w:szCs w:val="22"/>
              </w:rPr>
              <w:t>28,05</w:t>
            </w:r>
          </w:p>
        </w:tc>
      </w:tr>
      <w:tr w:rsidR="0040312D" w:rsidRPr="005554A5" w:rsidTr="00F87D15">
        <w:trPr>
          <w:cantSplit/>
          <w:trHeight w:val="611"/>
        </w:trPr>
        <w:tc>
          <w:tcPr>
            <w:tcW w:w="345" w:type="pct"/>
            <w:tcBorders>
              <w:right w:val="single" w:sz="4" w:space="0" w:color="auto"/>
            </w:tcBorders>
            <w:shd w:val="clear" w:color="auto" w:fill="auto"/>
            <w:vAlign w:val="center"/>
          </w:tcPr>
          <w:p w:rsidR="0040312D" w:rsidRPr="008E7B8D" w:rsidRDefault="0040312D" w:rsidP="0040312D">
            <w:pPr>
              <w:pStyle w:val="afffffff0"/>
            </w:pPr>
            <w:r>
              <w:lastRenderedPageBreak/>
              <w:t>9</w:t>
            </w:r>
          </w:p>
        </w:tc>
        <w:tc>
          <w:tcPr>
            <w:tcW w:w="1393" w:type="pct"/>
            <w:tcBorders>
              <w:left w:val="single" w:sz="4" w:space="0" w:color="auto"/>
            </w:tcBorders>
            <w:shd w:val="clear" w:color="auto" w:fill="auto"/>
            <w:vAlign w:val="center"/>
          </w:tcPr>
          <w:p w:rsidR="0040312D" w:rsidRPr="00D770DB" w:rsidRDefault="0040312D" w:rsidP="0040312D">
            <w:pPr>
              <w:pStyle w:val="afffffff0"/>
            </w:pPr>
            <w:r w:rsidRPr="00680FB8">
              <w:t>БМК-9</w:t>
            </w:r>
          </w:p>
        </w:tc>
        <w:tc>
          <w:tcPr>
            <w:tcW w:w="903" w:type="pct"/>
            <w:shd w:val="clear" w:color="auto" w:fill="auto"/>
            <w:vAlign w:val="center"/>
          </w:tcPr>
          <w:p w:rsidR="0040312D" w:rsidRDefault="0040312D" w:rsidP="0040312D">
            <w:pPr>
              <w:pStyle w:val="afffffff0"/>
            </w:pPr>
            <w:r>
              <w:rPr>
                <w:rFonts w:cs="Segoe UI"/>
                <w:szCs w:val="22"/>
              </w:rPr>
              <w:t>7,980</w:t>
            </w:r>
          </w:p>
        </w:tc>
        <w:tc>
          <w:tcPr>
            <w:tcW w:w="694" w:type="pct"/>
            <w:shd w:val="clear" w:color="auto" w:fill="auto"/>
            <w:vAlign w:val="center"/>
          </w:tcPr>
          <w:p w:rsidR="0040312D" w:rsidRDefault="0040312D" w:rsidP="0040312D">
            <w:pPr>
              <w:pStyle w:val="afffffff0"/>
              <w:rPr>
                <w:rFonts w:cs="Segoe UI"/>
                <w:szCs w:val="22"/>
              </w:rPr>
            </w:pPr>
            <w:r>
              <w:rPr>
                <w:rFonts w:cs="Segoe UI"/>
                <w:szCs w:val="22"/>
              </w:rPr>
              <w:t>11985,42</w:t>
            </w:r>
          </w:p>
        </w:tc>
        <w:tc>
          <w:tcPr>
            <w:tcW w:w="750" w:type="pct"/>
            <w:shd w:val="clear" w:color="auto" w:fill="auto"/>
            <w:vAlign w:val="center"/>
          </w:tcPr>
          <w:p w:rsidR="0040312D" w:rsidRDefault="0040312D" w:rsidP="0040312D">
            <w:pPr>
              <w:pStyle w:val="afffffff0"/>
              <w:rPr>
                <w:rFonts w:cs="Segoe UI"/>
                <w:szCs w:val="22"/>
              </w:rPr>
            </w:pPr>
            <w:r>
              <w:rPr>
                <w:rFonts w:cs="Segoe UI"/>
                <w:szCs w:val="22"/>
              </w:rPr>
              <w:t>1501,93</w:t>
            </w:r>
          </w:p>
        </w:tc>
        <w:tc>
          <w:tcPr>
            <w:tcW w:w="915" w:type="pct"/>
            <w:vAlign w:val="center"/>
          </w:tcPr>
          <w:p w:rsidR="0040312D" w:rsidRDefault="0040312D" w:rsidP="0040312D">
            <w:pPr>
              <w:pStyle w:val="afffffff0"/>
              <w:rPr>
                <w:rFonts w:cs="Segoe UI"/>
                <w:szCs w:val="22"/>
              </w:rPr>
            </w:pPr>
            <w:r>
              <w:rPr>
                <w:rFonts w:cs="Segoe UI"/>
                <w:szCs w:val="22"/>
              </w:rPr>
              <w:t>30,23</w:t>
            </w:r>
          </w:p>
        </w:tc>
      </w:tr>
      <w:tr w:rsidR="0040312D" w:rsidRPr="005554A5" w:rsidTr="00F87D15">
        <w:trPr>
          <w:cantSplit/>
          <w:trHeight w:val="611"/>
        </w:trPr>
        <w:tc>
          <w:tcPr>
            <w:tcW w:w="345" w:type="pct"/>
            <w:tcBorders>
              <w:right w:val="single" w:sz="4" w:space="0" w:color="auto"/>
            </w:tcBorders>
            <w:shd w:val="clear" w:color="auto" w:fill="auto"/>
            <w:vAlign w:val="center"/>
          </w:tcPr>
          <w:p w:rsidR="0040312D" w:rsidRPr="008E7B8D" w:rsidRDefault="0040312D" w:rsidP="0040312D">
            <w:pPr>
              <w:pStyle w:val="afffffff0"/>
            </w:pPr>
            <w:r>
              <w:t>10</w:t>
            </w:r>
          </w:p>
        </w:tc>
        <w:tc>
          <w:tcPr>
            <w:tcW w:w="1393" w:type="pct"/>
            <w:tcBorders>
              <w:left w:val="single" w:sz="4" w:space="0" w:color="auto"/>
            </w:tcBorders>
            <w:shd w:val="clear" w:color="auto" w:fill="auto"/>
            <w:vAlign w:val="center"/>
          </w:tcPr>
          <w:p w:rsidR="0040312D" w:rsidRPr="00D770DB" w:rsidRDefault="0040312D" w:rsidP="0040312D">
            <w:pPr>
              <w:pStyle w:val="afffffff0"/>
            </w:pPr>
            <w:r w:rsidRPr="00503042">
              <w:t>Котельная с. Карманово, ул. Набережная</w:t>
            </w:r>
          </w:p>
        </w:tc>
        <w:tc>
          <w:tcPr>
            <w:tcW w:w="903" w:type="pct"/>
            <w:shd w:val="clear" w:color="auto" w:fill="auto"/>
            <w:vAlign w:val="center"/>
          </w:tcPr>
          <w:p w:rsidR="0040312D" w:rsidRDefault="0040312D" w:rsidP="0040312D">
            <w:pPr>
              <w:pStyle w:val="afffffff0"/>
            </w:pPr>
            <w:r>
              <w:rPr>
                <w:rFonts w:cs="Segoe UI"/>
                <w:szCs w:val="22"/>
              </w:rPr>
              <w:t>0,130</w:t>
            </w:r>
          </w:p>
        </w:tc>
        <w:tc>
          <w:tcPr>
            <w:tcW w:w="694" w:type="pct"/>
            <w:shd w:val="clear" w:color="auto" w:fill="auto"/>
            <w:vAlign w:val="center"/>
          </w:tcPr>
          <w:p w:rsidR="0040312D" w:rsidRDefault="0040312D" w:rsidP="0040312D">
            <w:pPr>
              <w:pStyle w:val="afffffff0"/>
              <w:rPr>
                <w:rFonts w:cs="Segoe UI"/>
                <w:szCs w:val="22"/>
              </w:rPr>
            </w:pPr>
            <w:r>
              <w:rPr>
                <w:rFonts w:cs="Segoe UI"/>
                <w:szCs w:val="22"/>
              </w:rPr>
              <w:t>225,10</w:t>
            </w:r>
          </w:p>
        </w:tc>
        <w:tc>
          <w:tcPr>
            <w:tcW w:w="750" w:type="pct"/>
            <w:shd w:val="clear" w:color="auto" w:fill="auto"/>
            <w:vAlign w:val="center"/>
          </w:tcPr>
          <w:p w:rsidR="0040312D" w:rsidRDefault="0040312D" w:rsidP="0040312D">
            <w:pPr>
              <w:pStyle w:val="afffffff0"/>
              <w:rPr>
                <w:rFonts w:cs="Segoe UI"/>
                <w:szCs w:val="22"/>
              </w:rPr>
            </w:pPr>
            <w:r>
              <w:rPr>
                <w:rFonts w:cs="Segoe UI"/>
                <w:szCs w:val="22"/>
              </w:rPr>
              <w:t>1731,54</w:t>
            </w:r>
          </w:p>
        </w:tc>
        <w:tc>
          <w:tcPr>
            <w:tcW w:w="915" w:type="pct"/>
            <w:vAlign w:val="center"/>
          </w:tcPr>
          <w:p w:rsidR="0040312D" w:rsidRDefault="0040312D" w:rsidP="0040312D">
            <w:pPr>
              <w:pStyle w:val="afffffff0"/>
              <w:rPr>
                <w:rFonts w:cs="Segoe UI"/>
                <w:szCs w:val="22"/>
              </w:rPr>
            </w:pPr>
            <w:r>
              <w:rPr>
                <w:rFonts w:cs="Segoe UI"/>
                <w:szCs w:val="22"/>
              </w:rPr>
              <w:t>34,85</w:t>
            </w:r>
          </w:p>
        </w:tc>
      </w:tr>
      <w:tr w:rsidR="0040312D" w:rsidRPr="005554A5" w:rsidTr="00F87D15">
        <w:trPr>
          <w:cantSplit/>
          <w:trHeight w:val="611"/>
        </w:trPr>
        <w:tc>
          <w:tcPr>
            <w:tcW w:w="345" w:type="pct"/>
            <w:tcBorders>
              <w:right w:val="single" w:sz="4" w:space="0" w:color="auto"/>
            </w:tcBorders>
            <w:shd w:val="clear" w:color="auto" w:fill="auto"/>
            <w:vAlign w:val="center"/>
          </w:tcPr>
          <w:p w:rsidR="0040312D" w:rsidRPr="008E7B8D" w:rsidRDefault="0040312D" w:rsidP="0040312D">
            <w:pPr>
              <w:pStyle w:val="afffffff0"/>
            </w:pPr>
            <w:r>
              <w:t>11</w:t>
            </w:r>
          </w:p>
        </w:tc>
        <w:tc>
          <w:tcPr>
            <w:tcW w:w="1393" w:type="pct"/>
            <w:tcBorders>
              <w:left w:val="single" w:sz="4" w:space="0" w:color="auto"/>
            </w:tcBorders>
            <w:shd w:val="clear" w:color="auto" w:fill="auto"/>
            <w:vAlign w:val="center"/>
          </w:tcPr>
          <w:p w:rsidR="0040312D" w:rsidRPr="00D770DB" w:rsidRDefault="0040312D" w:rsidP="0040312D">
            <w:pPr>
              <w:pStyle w:val="afffffff0"/>
            </w:pPr>
            <w:r w:rsidRPr="00680FB8">
              <w:t>Котельная г. Гагарин, пр. Первомайский, 1</w:t>
            </w:r>
          </w:p>
        </w:tc>
        <w:tc>
          <w:tcPr>
            <w:tcW w:w="903" w:type="pct"/>
            <w:shd w:val="clear" w:color="auto" w:fill="auto"/>
            <w:vAlign w:val="center"/>
          </w:tcPr>
          <w:p w:rsidR="0040312D" w:rsidRDefault="0040312D" w:rsidP="0040312D">
            <w:pPr>
              <w:pStyle w:val="afffffff0"/>
            </w:pPr>
            <w:r>
              <w:rPr>
                <w:rFonts w:cs="Segoe UI"/>
                <w:szCs w:val="22"/>
              </w:rPr>
              <w:t>0,308</w:t>
            </w:r>
          </w:p>
        </w:tc>
        <w:tc>
          <w:tcPr>
            <w:tcW w:w="694" w:type="pct"/>
            <w:shd w:val="clear" w:color="auto" w:fill="auto"/>
            <w:vAlign w:val="center"/>
          </w:tcPr>
          <w:p w:rsidR="0040312D" w:rsidRDefault="0040312D" w:rsidP="0040312D">
            <w:pPr>
              <w:pStyle w:val="afffffff0"/>
              <w:rPr>
                <w:rFonts w:cs="Segoe UI"/>
                <w:szCs w:val="22"/>
              </w:rPr>
            </w:pPr>
            <w:r>
              <w:rPr>
                <w:rFonts w:cs="Segoe UI"/>
                <w:szCs w:val="22"/>
              </w:rPr>
              <w:t>860,00</w:t>
            </w:r>
          </w:p>
        </w:tc>
        <w:tc>
          <w:tcPr>
            <w:tcW w:w="750" w:type="pct"/>
            <w:shd w:val="clear" w:color="auto" w:fill="auto"/>
            <w:vAlign w:val="center"/>
          </w:tcPr>
          <w:p w:rsidR="0040312D" w:rsidRDefault="0040312D" w:rsidP="0040312D">
            <w:pPr>
              <w:pStyle w:val="afffffff0"/>
              <w:rPr>
                <w:rFonts w:cs="Segoe UI"/>
                <w:szCs w:val="22"/>
              </w:rPr>
            </w:pPr>
            <w:r>
              <w:rPr>
                <w:rFonts w:cs="Segoe UI"/>
                <w:szCs w:val="22"/>
              </w:rPr>
              <w:t>2792,21</w:t>
            </w:r>
          </w:p>
        </w:tc>
        <w:tc>
          <w:tcPr>
            <w:tcW w:w="915" w:type="pct"/>
            <w:vAlign w:val="center"/>
          </w:tcPr>
          <w:p w:rsidR="0040312D" w:rsidRDefault="0040312D" w:rsidP="0040312D">
            <w:pPr>
              <w:pStyle w:val="afffffff0"/>
              <w:rPr>
                <w:rFonts w:cs="Segoe UI"/>
                <w:szCs w:val="22"/>
              </w:rPr>
            </w:pPr>
            <w:r>
              <w:rPr>
                <w:rFonts w:cs="Segoe UI"/>
                <w:szCs w:val="22"/>
              </w:rPr>
              <w:t>56,20</w:t>
            </w:r>
          </w:p>
        </w:tc>
      </w:tr>
      <w:tr w:rsidR="0040312D" w:rsidRPr="005554A5" w:rsidTr="00F87D15">
        <w:trPr>
          <w:cantSplit/>
          <w:trHeight w:val="611"/>
        </w:trPr>
        <w:tc>
          <w:tcPr>
            <w:tcW w:w="345" w:type="pct"/>
            <w:tcBorders>
              <w:right w:val="single" w:sz="4" w:space="0" w:color="auto"/>
            </w:tcBorders>
            <w:shd w:val="clear" w:color="auto" w:fill="auto"/>
            <w:vAlign w:val="center"/>
          </w:tcPr>
          <w:p w:rsidR="0040312D" w:rsidRPr="008E7B8D" w:rsidRDefault="0040312D" w:rsidP="0040312D">
            <w:pPr>
              <w:pStyle w:val="afffffff0"/>
            </w:pPr>
            <w:r>
              <w:t>12</w:t>
            </w:r>
          </w:p>
        </w:tc>
        <w:tc>
          <w:tcPr>
            <w:tcW w:w="1393" w:type="pct"/>
            <w:tcBorders>
              <w:left w:val="single" w:sz="4" w:space="0" w:color="auto"/>
            </w:tcBorders>
            <w:shd w:val="clear" w:color="auto" w:fill="auto"/>
            <w:vAlign w:val="center"/>
          </w:tcPr>
          <w:p w:rsidR="0040312D" w:rsidRPr="00D770DB" w:rsidRDefault="0040312D" w:rsidP="0040312D">
            <w:pPr>
              <w:pStyle w:val="afffffff0"/>
            </w:pPr>
            <w:r w:rsidRPr="00680FB8">
              <w:t>Котельная г. Гагарин, ул. Комсомольская, 9</w:t>
            </w:r>
          </w:p>
        </w:tc>
        <w:tc>
          <w:tcPr>
            <w:tcW w:w="903" w:type="pct"/>
            <w:shd w:val="clear" w:color="auto" w:fill="auto"/>
            <w:vAlign w:val="center"/>
          </w:tcPr>
          <w:p w:rsidR="0040312D" w:rsidRDefault="0040312D" w:rsidP="0040312D">
            <w:pPr>
              <w:pStyle w:val="afffffff0"/>
            </w:pPr>
            <w:r>
              <w:rPr>
                <w:rFonts w:cs="Segoe UI"/>
                <w:szCs w:val="22"/>
              </w:rPr>
              <w:t>0,154</w:t>
            </w:r>
          </w:p>
        </w:tc>
        <w:tc>
          <w:tcPr>
            <w:tcW w:w="694" w:type="pct"/>
            <w:shd w:val="clear" w:color="auto" w:fill="auto"/>
            <w:vAlign w:val="center"/>
          </w:tcPr>
          <w:p w:rsidR="0040312D" w:rsidRDefault="0040312D" w:rsidP="0040312D">
            <w:pPr>
              <w:pStyle w:val="afffffff0"/>
              <w:rPr>
                <w:rFonts w:cs="Segoe UI"/>
                <w:szCs w:val="22"/>
              </w:rPr>
            </w:pPr>
            <w:r>
              <w:rPr>
                <w:rFonts w:cs="Segoe UI"/>
                <w:szCs w:val="22"/>
              </w:rPr>
              <w:t>126,00</w:t>
            </w:r>
          </w:p>
        </w:tc>
        <w:tc>
          <w:tcPr>
            <w:tcW w:w="750" w:type="pct"/>
            <w:shd w:val="clear" w:color="auto" w:fill="auto"/>
            <w:vAlign w:val="center"/>
          </w:tcPr>
          <w:p w:rsidR="0040312D" w:rsidRDefault="0040312D" w:rsidP="0040312D">
            <w:pPr>
              <w:pStyle w:val="afffffff0"/>
              <w:rPr>
                <w:rFonts w:cs="Segoe UI"/>
                <w:szCs w:val="22"/>
              </w:rPr>
            </w:pPr>
            <w:r>
              <w:rPr>
                <w:rFonts w:cs="Segoe UI"/>
                <w:szCs w:val="22"/>
              </w:rPr>
              <w:t>824,68</w:t>
            </w:r>
          </w:p>
        </w:tc>
        <w:tc>
          <w:tcPr>
            <w:tcW w:w="915" w:type="pct"/>
            <w:vAlign w:val="center"/>
          </w:tcPr>
          <w:p w:rsidR="0040312D" w:rsidRDefault="0040312D" w:rsidP="0040312D">
            <w:pPr>
              <w:pStyle w:val="afffffff0"/>
              <w:rPr>
                <w:rFonts w:cs="Segoe UI"/>
                <w:szCs w:val="22"/>
              </w:rPr>
            </w:pPr>
            <w:r>
              <w:rPr>
                <w:rFonts w:cs="Segoe UI"/>
                <w:szCs w:val="22"/>
              </w:rPr>
              <w:t>16,60</w:t>
            </w:r>
          </w:p>
        </w:tc>
      </w:tr>
      <w:tr w:rsidR="0040312D" w:rsidRPr="005554A5" w:rsidTr="00F87D15">
        <w:trPr>
          <w:cantSplit/>
          <w:trHeight w:val="611"/>
        </w:trPr>
        <w:tc>
          <w:tcPr>
            <w:tcW w:w="345" w:type="pct"/>
            <w:tcBorders>
              <w:right w:val="single" w:sz="4" w:space="0" w:color="auto"/>
            </w:tcBorders>
            <w:shd w:val="clear" w:color="auto" w:fill="auto"/>
            <w:vAlign w:val="center"/>
          </w:tcPr>
          <w:p w:rsidR="0040312D" w:rsidRPr="008E7B8D" w:rsidRDefault="0040312D" w:rsidP="0040312D">
            <w:pPr>
              <w:pStyle w:val="afffffff0"/>
            </w:pPr>
            <w:r>
              <w:t>13</w:t>
            </w:r>
          </w:p>
        </w:tc>
        <w:tc>
          <w:tcPr>
            <w:tcW w:w="1393" w:type="pct"/>
            <w:tcBorders>
              <w:left w:val="single" w:sz="4" w:space="0" w:color="auto"/>
            </w:tcBorders>
            <w:shd w:val="clear" w:color="auto" w:fill="auto"/>
            <w:vAlign w:val="center"/>
          </w:tcPr>
          <w:p w:rsidR="0040312D" w:rsidRPr="00D770DB" w:rsidRDefault="0040312D" w:rsidP="0040312D">
            <w:pPr>
              <w:pStyle w:val="afffffff0"/>
            </w:pPr>
            <w:r w:rsidRPr="00680FB8">
              <w:t>Котельная г. Гагарин, ул. Советская д. 64а, ФОК «Восток»</w:t>
            </w:r>
          </w:p>
        </w:tc>
        <w:tc>
          <w:tcPr>
            <w:tcW w:w="903" w:type="pct"/>
            <w:shd w:val="clear" w:color="auto" w:fill="auto"/>
            <w:vAlign w:val="center"/>
          </w:tcPr>
          <w:p w:rsidR="0040312D" w:rsidRDefault="0040312D" w:rsidP="0040312D">
            <w:pPr>
              <w:pStyle w:val="afffffff0"/>
            </w:pPr>
            <w:r>
              <w:rPr>
                <w:rFonts w:cs="Segoe UI"/>
                <w:szCs w:val="22"/>
              </w:rPr>
              <w:t>0,276</w:t>
            </w:r>
          </w:p>
        </w:tc>
        <w:tc>
          <w:tcPr>
            <w:tcW w:w="694" w:type="pct"/>
            <w:shd w:val="clear" w:color="auto" w:fill="auto"/>
            <w:vAlign w:val="center"/>
          </w:tcPr>
          <w:p w:rsidR="0040312D" w:rsidRDefault="0040312D" w:rsidP="0040312D">
            <w:pPr>
              <w:pStyle w:val="afffffff0"/>
              <w:rPr>
                <w:rFonts w:cs="Segoe UI"/>
                <w:szCs w:val="22"/>
              </w:rPr>
            </w:pPr>
            <w:r>
              <w:rPr>
                <w:rFonts w:cs="Segoe UI"/>
                <w:szCs w:val="22"/>
              </w:rPr>
              <w:t>716,00</w:t>
            </w:r>
          </w:p>
        </w:tc>
        <w:tc>
          <w:tcPr>
            <w:tcW w:w="750" w:type="pct"/>
            <w:shd w:val="clear" w:color="auto" w:fill="auto"/>
            <w:vAlign w:val="center"/>
          </w:tcPr>
          <w:p w:rsidR="0040312D" w:rsidRDefault="0040312D" w:rsidP="0040312D">
            <w:pPr>
              <w:pStyle w:val="afffffff0"/>
              <w:rPr>
                <w:rFonts w:cs="Segoe UI"/>
                <w:szCs w:val="22"/>
              </w:rPr>
            </w:pPr>
            <w:r>
              <w:rPr>
                <w:rFonts w:cs="Segoe UI"/>
                <w:szCs w:val="22"/>
              </w:rPr>
              <w:t>2594,20</w:t>
            </w:r>
          </w:p>
        </w:tc>
        <w:tc>
          <w:tcPr>
            <w:tcW w:w="915" w:type="pct"/>
            <w:vAlign w:val="center"/>
          </w:tcPr>
          <w:p w:rsidR="0040312D" w:rsidRDefault="0040312D" w:rsidP="0040312D">
            <w:pPr>
              <w:pStyle w:val="afffffff0"/>
              <w:rPr>
                <w:rFonts w:cs="Segoe UI"/>
                <w:szCs w:val="22"/>
              </w:rPr>
            </w:pPr>
            <w:r>
              <w:rPr>
                <w:rFonts w:cs="Segoe UI"/>
                <w:szCs w:val="22"/>
              </w:rPr>
              <w:t>52,22</w:t>
            </w:r>
          </w:p>
        </w:tc>
      </w:tr>
      <w:tr w:rsidR="0040312D" w:rsidRPr="005554A5" w:rsidTr="00F87D15">
        <w:trPr>
          <w:cantSplit/>
          <w:trHeight w:val="611"/>
        </w:trPr>
        <w:tc>
          <w:tcPr>
            <w:tcW w:w="345" w:type="pct"/>
            <w:tcBorders>
              <w:right w:val="single" w:sz="4" w:space="0" w:color="auto"/>
            </w:tcBorders>
            <w:shd w:val="clear" w:color="auto" w:fill="auto"/>
            <w:vAlign w:val="center"/>
          </w:tcPr>
          <w:p w:rsidR="0040312D" w:rsidRDefault="0040312D" w:rsidP="0040312D">
            <w:pPr>
              <w:pStyle w:val="afffffff0"/>
            </w:pPr>
            <w:r>
              <w:t>14</w:t>
            </w:r>
          </w:p>
        </w:tc>
        <w:tc>
          <w:tcPr>
            <w:tcW w:w="1393" w:type="pct"/>
            <w:tcBorders>
              <w:left w:val="single" w:sz="4" w:space="0" w:color="auto"/>
            </w:tcBorders>
            <w:shd w:val="clear" w:color="auto" w:fill="auto"/>
            <w:vAlign w:val="center"/>
          </w:tcPr>
          <w:p w:rsidR="0040312D" w:rsidRPr="002563DF" w:rsidRDefault="0040312D" w:rsidP="0040312D">
            <w:pPr>
              <w:pStyle w:val="afffffff0"/>
            </w:pPr>
            <w:r w:rsidRPr="00680FB8">
              <w:t>Котельная д. Акатово, Акатовская школа</w:t>
            </w:r>
          </w:p>
        </w:tc>
        <w:tc>
          <w:tcPr>
            <w:tcW w:w="903" w:type="pct"/>
            <w:shd w:val="clear" w:color="auto" w:fill="auto"/>
            <w:vAlign w:val="center"/>
          </w:tcPr>
          <w:p w:rsidR="0040312D" w:rsidRDefault="0040312D" w:rsidP="0040312D">
            <w:pPr>
              <w:pStyle w:val="afffffff0"/>
            </w:pPr>
            <w:r>
              <w:rPr>
                <w:rFonts w:cs="Segoe UI"/>
                <w:szCs w:val="22"/>
              </w:rPr>
              <w:t>0,275</w:t>
            </w:r>
          </w:p>
        </w:tc>
        <w:tc>
          <w:tcPr>
            <w:tcW w:w="694" w:type="pct"/>
            <w:shd w:val="clear" w:color="auto" w:fill="auto"/>
            <w:vAlign w:val="center"/>
          </w:tcPr>
          <w:p w:rsidR="0040312D" w:rsidRDefault="0040312D" w:rsidP="0040312D">
            <w:pPr>
              <w:pStyle w:val="afffffff0"/>
              <w:rPr>
                <w:rFonts w:cs="Segoe UI"/>
                <w:szCs w:val="22"/>
              </w:rPr>
            </w:pPr>
            <w:r>
              <w:rPr>
                <w:rFonts w:cs="Segoe UI"/>
                <w:szCs w:val="22"/>
              </w:rPr>
              <w:t>430,00</w:t>
            </w:r>
          </w:p>
        </w:tc>
        <w:tc>
          <w:tcPr>
            <w:tcW w:w="750" w:type="pct"/>
            <w:shd w:val="clear" w:color="auto" w:fill="auto"/>
            <w:vAlign w:val="center"/>
          </w:tcPr>
          <w:p w:rsidR="0040312D" w:rsidRDefault="0040312D" w:rsidP="0040312D">
            <w:pPr>
              <w:pStyle w:val="afffffff0"/>
              <w:rPr>
                <w:rFonts w:cs="Segoe UI"/>
                <w:szCs w:val="22"/>
              </w:rPr>
            </w:pPr>
            <w:r>
              <w:rPr>
                <w:rFonts w:cs="Segoe UI"/>
                <w:szCs w:val="22"/>
              </w:rPr>
              <w:t>1563,64</w:t>
            </w:r>
          </w:p>
        </w:tc>
        <w:tc>
          <w:tcPr>
            <w:tcW w:w="915" w:type="pct"/>
            <w:vAlign w:val="center"/>
          </w:tcPr>
          <w:p w:rsidR="0040312D" w:rsidRDefault="0040312D" w:rsidP="0040312D">
            <w:pPr>
              <w:pStyle w:val="afffffff0"/>
              <w:rPr>
                <w:rFonts w:cs="Segoe UI"/>
                <w:szCs w:val="22"/>
              </w:rPr>
            </w:pPr>
            <w:r>
              <w:rPr>
                <w:rFonts w:cs="Segoe UI"/>
                <w:szCs w:val="22"/>
              </w:rPr>
              <w:t>31,47</w:t>
            </w:r>
          </w:p>
        </w:tc>
      </w:tr>
      <w:tr w:rsidR="0040312D" w:rsidRPr="005554A5" w:rsidTr="00F87D15">
        <w:trPr>
          <w:cantSplit/>
          <w:trHeight w:val="611"/>
        </w:trPr>
        <w:tc>
          <w:tcPr>
            <w:tcW w:w="345" w:type="pct"/>
            <w:tcBorders>
              <w:right w:val="single" w:sz="4" w:space="0" w:color="auto"/>
            </w:tcBorders>
            <w:shd w:val="clear" w:color="auto" w:fill="auto"/>
            <w:vAlign w:val="center"/>
          </w:tcPr>
          <w:p w:rsidR="0040312D" w:rsidRDefault="0040312D" w:rsidP="0040312D">
            <w:pPr>
              <w:pStyle w:val="afffffff0"/>
            </w:pPr>
            <w:r>
              <w:t>15</w:t>
            </w:r>
          </w:p>
        </w:tc>
        <w:tc>
          <w:tcPr>
            <w:tcW w:w="1393" w:type="pct"/>
            <w:tcBorders>
              <w:left w:val="single" w:sz="4" w:space="0" w:color="auto"/>
            </w:tcBorders>
            <w:shd w:val="clear" w:color="auto" w:fill="auto"/>
            <w:vAlign w:val="center"/>
          </w:tcPr>
          <w:p w:rsidR="0040312D" w:rsidRPr="002563DF" w:rsidRDefault="0040312D" w:rsidP="0040312D">
            <w:pPr>
              <w:pStyle w:val="afffffff0"/>
            </w:pPr>
            <w:r w:rsidRPr="00680FB8">
              <w:t>Котельная д. Никольское, Никольская школа</w:t>
            </w:r>
          </w:p>
        </w:tc>
        <w:tc>
          <w:tcPr>
            <w:tcW w:w="903" w:type="pct"/>
            <w:shd w:val="clear" w:color="auto" w:fill="auto"/>
            <w:vAlign w:val="center"/>
          </w:tcPr>
          <w:p w:rsidR="0040312D" w:rsidRDefault="0040312D" w:rsidP="0040312D">
            <w:pPr>
              <w:pStyle w:val="afffffff0"/>
            </w:pPr>
            <w:r>
              <w:rPr>
                <w:rFonts w:cs="Segoe UI"/>
                <w:szCs w:val="22"/>
              </w:rPr>
              <w:t>0,213</w:t>
            </w:r>
          </w:p>
        </w:tc>
        <w:tc>
          <w:tcPr>
            <w:tcW w:w="694" w:type="pct"/>
            <w:shd w:val="clear" w:color="auto" w:fill="auto"/>
            <w:vAlign w:val="center"/>
          </w:tcPr>
          <w:p w:rsidR="0040312D" w:rsidRDefault="0040312D" w:rsidP="0040312D">
            <w:pPr>
              <w:pStyle w:val="afffffff0"/>
              <w:rPr>
                <w:rFonts w:cs="Segoe UI"/>
                <w:szCs w:val="22"/>
              </w:rPr>
            </w:pPr>
            <w:r>
              <w:rPr>
                <w:rFonts w:cs="Segoe UI"/>
                <w:szCs w:val="22"/>
              </w:rPr>
              <w:t>510,00</w:t>
            </w:r>
          </w:p>
        </w:tc>
        <w:tc>
          <w:tcPr>
            <w:tcW w:w="750" w:type="pct"/>
            <w:shd w:val="clear" w:color="auto" w:fill="auto"/>
            <w:vAlign w:val="center"/>
          </w:tcPr>
          <w:p w:rsidR="0040312D" w:rsidRDefault="0040312D" w:rsidP="0040312D">
            <w:pPr>
              <w:pStyle w:val="afffffff0"/>
              <w:rPr>
                <w:rFonts w:cs="Segoe UI"/>
                <w:szCs w:val="22"/>
              </w:rPr>
            </w:pPr>
            <w:r>
              <w:rPr>
                <w:rFonts w:cs="Segoe UI"/>
                <w:szCs w:val="22"/>
              </w:rPr>
              <w:t>2394,37</w:t>
            </w:r>
          </w:p>
        </w:tc>
        <w:tc>
          <w:tcPr>
            <w:tcW w:w="915" w:type="pct"/>
            <w:vAlign w:val="center"/>
          </w:tcPr>
          <w:p w:rsidR="0040312D" w:rsidRDefault="0040312D" w:rsidP="0040312D">
            <w:pPr>
              <w:pStyle w:val="afffffff0"/>
              <w:rPr>
                <w:rFonts w:cs="Segoe UI"/>
                <w:szCs w:val="22"/>
              </w:rPr>
            </w:pPr>
            <w:r>
              <w:rPr>
                <w:rFonts w:cs="Segoe UI"/>
                <w:szCs w:val="22"/>
              </w:rPr>
              <w:t>48,20</w:t>
            </w:r>
          </w:p>
        </w:tc>
      </w:tr>
      <w:tr w:rsidR="0040312D" w:rsidRPr="005554A5" w:rsidTr="00F87D15">
        <w:trPr>
          <w:cantSplit/>
          <w:trHeight w:val="611"/>
        </w:trPr>
        <w:tc>
          <w:tcPr>
            <w:tcW w:w="345" w:type="pct"/>
            <w:tcBorders>
              <w:right w:val="single" w:sz="4" w:space="0" w:color="auto"/>
            </w:tcBorders>
            <w:shd w:val="clear" w:color="auto" w:fill="auto"/>
            <w:vAlign w:val="center"/>
          </w:tcPr>
          <w:p w:rsidR="0040312D" w:rsidRDefault="0040312D" w:rsidP="0040312D">
            <w:pPr>
              <w:pStyle w:val="afffffff0"/>
            </w:pPr>
            <w:r>
              <w:t>16</w:t>
            </w:r>
          </w:p>
        </w:tc>
        <w:tc>
          <w:tcPr>
            <w:tcW w:w="1393" w:type="pct"/>
            <w:tcBorders>
              <w:left w:val="single" w:sz="4" w:space="0" w:color="auto"/>
            </w:tcBorders>
            <w:shd w:val="clear" w:color="auto" w:fill="auto"/>
            <w:vAlign w:val="center"/>
          </w:tcPr>
          <w:p w:rsidR="0040312D" w:rsidRPr="002563DF" w:rsidRDefault="0040312D" w:rsidP="0040312D">
            <w:pPr>
              <w:pStyle w:val="afffffff0"/>
            </w:pPr>
            <w:r w:rsidRPr="00680FB8">
              <w:t>Котельная с. Пречистое, Пречистенская школа</w:t>
            </w:r>
          </w:p>
        </w:tc>
        <w:tc>
          <w:tcPr>
            <w:tcW w:w="903" w:type="pct"/>
            <w:shd w:val="clear" w:color="auto" w:fill="auto"/>
            <w:vAlign w:val="center"/>
          </w:tcPr>
          <w:p w:rsidR="0040312D" w:rsidRDefault="0040312D" w:rsidP="0040312D">
            <w:pPr>
              <w:pStyle w:val="afffffff0"/>
            </w:pPr>
            <w:r>
              <w:rPr>
                <w:rFonts w:cs="Segoe UI"/>
                <w:szCs w:val="22"/>
              </w:rPr>
              <w:t>0,318</w:t>
            </w:r>
          </w:p>
        </w:tc>
        <w:tc>
          <w:tcPr>
            <w:tcW w:w="694" w:type="pct"/>
            <w:shd w:val="clear" w:color="auto" w:fill="auto"/>
            <w:vAlign w:val="center"/>
          </w:tcPr>
          <w:p w:rsidR="0040312D" w:rsidRDefault="0040312D" w:rsidP="0040312D">
            <w:pPr>
              <w:pStyle w:val="afffffff0"/>
              <w:rPr>
                <w:rFonts w:cs="Segoe UI"/>
                <w:szCs w:val="22"/>
              </w:rPr>
            </w:pPr>
            <w:r>
              <w:rPr>
                <w:rFonts w:cs="Segoe UI"/>
                <w:szCs w:val="22"/>
              </w:rPr>
              <w:t>563,00</w:t>
            </w:r>
          </w:p>
        </w:tc>
        <w:tc>
          <w:tcPr>
            <w:tcW w:w="750" w:type="pct"/>
            <w:shd w:val="clear" w:color="auto" w:fill="auto"/>
            <w:vAlign w:val="center"/>
          </w:tcPr>
          <w:p w:rsidR="0040312D" w:rsidRDefault="0040312D" w:rsidP="0040312D">
            <w:pPr>
              <w:pStyle w:val="afffffff0"/>
              <w:rPr>
                <w:rFonts w:cs="Segoe UI"/>
                <w:szCs w:val="22"/>
              </w:rPr>
            </w:pPr>
            <w:r>
              <w:rPr>
                <w:rFonts w:cs="Segoe UI"/>
                <w:szCs w:val="22"/>
              </w:rPr>
              <w:t>1770,44</w:t>
            </w:r>
          </w:p>
        </w:tc>
        <w:tc>
          <w:tcPr>
            <w:tcW w:w="915" w:type="pct"/>
            <w:vAlign w:val="center"/>
          </w:tcPr>
          <w:p w:rsidR="0040312D" w:rsidRDefault="0040312D" w:rsidP="0040312D">
            <w:pPr>
              <w:pStyle w:val="afffffff0"/>
              <w:rPr>
                <w:rFonts w:cs="Segoe UI"/>
                <w:szCs w:val="22"/>
              </w:rPr>
            </w:pPr>
            <w:r>
              <w:rPr>
                <w:rFonts w:cs="Segoe UI"/>
                <w:szCs w:val="22"/>
              </w:rPr>
              <w:t>35,64</w:t>
            </w:r>
          </w:p>
        </w:tc>
      </w:tr>
      <w:tr w:rsidR="0040312D" w:rsidRPr="005554A5" w:rsidTr="00F87D15">
        <w:trPr>
          <w:cantSplit/>
          <w:trHeight w:val="611"/>
        </w:trPr>
        <w:tc>
          <w:tcPr>
            <w:tcW w:w="345" w:type="pct"/>
            <w:tcBorders>
              <w:right w:val="single" w:sz="4" w:space="0" w:color="auto"/>
            </w:tcBorders>
            <w:shd w:val="clear" w:color="auto" w:fill="auto"/>
            <w:vAlign w:val="center"/>
          </w:tcPr>
          <w:p w:rsidR="0040312D" w:rsidRDefault="0040312D" w:rsidP="0040312D">
            <w:pPr>
              <w:pStyle w:val="afffffff0"/>
            </w:pPr>
            <w:r>
              <w:t>17</w:t>
            </w:r>
          </w:p>
        </w:tc>
        <w:tc>
          <w:tcPr>
            <w:tcW w:w="1393" w:type="pct"/>
            <w:tcBorders>
              <w:left w:val="single" w:sz="4" w:space="0" w:color="auto"/>
            </w:tcBorders>
            <w:shd w:val="clear" w:color="auto" w:fill="auto"/>
            <w:vAlign w:val="center"/>
          </w:tcPr>
          <w:p w:rsidR="0040312D" w:rsidRPr="002563DF" w:rsidRDefault="0040312D" w:rsidP="0040312D">
            <w:pPr>
              <w:pStyle w:val="afffffff0"/>
            </w:pPr>
            <w:r w:rsidRPr="00680FB8">
              <w:t>Котельная д. Родоманово, Родомановская школа</w:t>
            </w:r>
          </w:p>
        </w:tc>
        <w:tc>
          <w:tcPr>
            <w:tcW w:w="903" w:type="pct"/>
            <w:shd w:val="clear" w:color="auto" w:fill="auto"/>
            <w:vAlign w:val="center"/>
          </w:tcPr>
          <w:p w:rsidR="0040312D" w:rsidRDefault="0040312D" w:rsidP="0040312D">
            <w:pPr>
              <w:pStyle w:val="afffffff0"/>
            </w:pPr>
            <w:r>
              <w:rPr>
                <w:rFonts w:cs="Segoe UI"/>
                <w:szCs w:val="22"/>
              </w:rPr>
              <w:t>0,330</w:t>
            </w:r>
          </w:p>
        </w:tc>
        <w:tc>
          <w:tcPr>
            <w:tcW w:w="694" w:type="pct"/>
            <w:shd w:val="clear" w:color="auto" w:fill="auto"/>
            <w:vAlign w:val="center"/>
          </w:tcPr>
          <w:p w:rsidR="0040312D" w:rsidRDefault="0040312D" w:rsidP="0040312D">
            <w:pPr>
              <w:pStyle w:val="afffffff0"/>
              <w:rPr>
                <w:rFonts w:cs="Segoe UI"/>
                <w:szCs w:val="22"/>
              </w:rPr>
            </w:pPr>
            <w:r>
              <w:rPr>
                <w:rFonts w:cs="Segoe UI"/>
                <w:szCs w:val="22"/>
              </w:rPr>
              <w:t>500,00</w:t>
            </w:r>
          </w:p>
        </w:tc>
        <w:tc>
          <w:tcPr>
            <w:tcW w:w="750" w:type="pct"/>
            <w:shd w:val="clear" w:color="auto" w:fill="auto"/>
            <w:vAlign w:val="center"/>
          </w:tcPr>
          <w:p w:rsidR="0040312D" w:rsidRDefault="0040312D" w:rsidP="0040312D">
            <w:pPr>
              <w:pStyle w:val="afffffff0"/>
              <w:rPr>
                <w:rFonts w:cs="Segoe UI"/>
                <w:szCs w:val="22"/>
              </w:rPr>
            </w:pPr>
            <w:r>
              <w:rPr>
                <w:rFonts w:cs="Segoe UI"/>
                <w:szCs w:val="22"/>
              </w:rPr>
              <w:t>1515,15</w:t>
            </w:r>
          </w:p>
        </w:tc>
        <w:tc>
          <w:tcPr>
            <w:tcW w:w="915" w:type="pct"/>
            <w:vAlign w:val="center"/>
          </w:tcPr>
          <w:p w:rsidR="0040312D" w:rsidRDefault="0040312D" w:rsidP="0040312D">
            <w:pPr>
              <w:pStyle w:val="afffffff0"/>
              <w:rPr>
                <w:rFonts w:cs="Segoe UI"/>
                <w:szCs w:val="22"/>
              </w:rPr>
            </w:pPr>
            <w:r>
              <w:rPr>
                <w:rFonts w:cs="Segoe UI"/>
                <w:szCs w:val="22"/>
              </w:rPr>
              <w:t>30,50</w:t>
            </w:r>
          </w:p>
        </w:tc>
      </w:tr>
      <w:tr w:rsidR="0040312D" w:rsidRPr="005554A5" w:rsidTr="00F87D15">
        <w:trPr>
          <w:cantSplit/>
          <w:trHeight w:val="611"/>
        </w:trPr>
        <w:tc>
          <w:tcPr>
            <w:tcW w:w="345" w:type="pct"/>
            <w:tcBorders>
              <w:right w:val="single" w:sz="4" w:space="0" w:color="auto"/>
            </w:tcBorders>
            <w:shd w:val="clear" w:color="auto" w:fill="auto"/>
            <w:vAlign w:val="center"/>
          </w:tcPr>
          <w:p w:rsidR="0040312D" w:rsidRDefault="0040312D" w:rsidP="0040312D">
            <w:pPr>
              <w:pStyle w:val="afffffff0"/>
            </w:pPr>
            <w:r>
              <w:t>18</w:t>
            </w:r>
          </w:p>
        </w:tc>
        <w:tc>
          <w:tcPr>
            <w:tcW w:w="1393" w:type="pct"/>
            <w:tcBorders>
              <w:left w:val="single" w:sz="4" w:space="0" w:color="auto"/>
            </w:tcBorders>
            <w:shd w:val="clear" w:color="auto" w:fill="auto"/>
            <w:vAlign w:val="center"/>
          </w:tcPr>
          <w:p w:rsidR="0040312D" w:rsidRPr="002563DF" w:rsidRDefault="0040312D" w:rsidP="0040312D">
            <w:pPr>
              <w:pStyle w:val="afffffff0"/>
            </w:pPr>
            <w:r w:rsidRPr="00680FB8">
              <w:t>Котельная д. Токарево, Токаревская школа</w:t>
            </w:r>
          </w:p>
        </w:tc>
        <w:tc>
          <w:tcPr>
            <w:tcW w:w="903" w:type="pct"/>
            <w:shd w:val="clear" w:color="auto" w:fill="auto"/>
            <w:vAlign w:val="center"/>
          </w:tcPr>
          <w:p w:rsidR="0040312D" w:rsidRDefault="0040312D" w:rsidP="0040312D">
            <w:pPr>
              <w:pStyle w:val="afffffff0"/>
            </w:pPr>
            <w:r>
              <w:rPr>
                <w:rFonts w:cs="Segoe UI"/>
                <w:szCs w:val="22"/>
              </w:rPr>
              <w:t>0,275</w:t>
            </w:r>
          </w:p>
        </w:tc>
        <w:tc>
          <w:tcPr>
            <w:tcW w:w="694" w:type="pct"/>
            <w:shd w:val="clear" w:color="auto" w:fill="auto"/>
            <w:vAlign w:val="center"/>
          </w:tcPr>
          <w:p w:rsidR="0040312D" w:rsidRDefault="0040312D" w:rsidP="0040312D">
            <w:pPr>
              <w:pStyle w:val="afffffff0"/>
              <w:rPr>
                <w:rFonts w:cs="Segoe UI"/>
                <w:szCs w:val="22"/>
              </w:rPr>
            </w:pPr>
            <w:r>
              <w:rPr>
                <w:rFonts w:cs="Segoe UI"/>
                <w:szCs w:val="22"/>
              </w:rPr>
              <w:t>568,00</w:t>
            </w:r>
          </w:p>
        </w:tc>
        <w:tc>
          <w:tcPr>
            <w:tcW w:w="750" w:type="pct"/>
            <w:shd w:val="clear" w:color="auto" w:fill="auto"/>
            <w:vAlign w:val="center"/>
          </w:tcPr>
          <w:p w:rsidR="0040312D" w:rsidRDefault="0040312D" w:rsidP="0040312D">
            <w:pPr>
              <w:pStyle w:val="afffffff0"/>
              <w:rPr>
                <w:rFonts w:cs="Segoe UI"/>
                <w:szCs w:val="22"/>
              </w:rPr>
            </w:pPr>
            <w:r>
              <w:rPr>
                <w:rFonts w:cs="Segoe UI"/>
                <w:szCs w:val="22"/>
              </w:rPr>
              <w:t>2065,45</w:t>
            </w:r>
          </w:p>
        </w:tc>
        <w:tc>
          <w:tcPr>
            <w:tcW w:w="915" w:type="pct"/>
            <w:vAlign w:val="center"/>
          </w:tcPr>
          <w:p w:rsidR="0040312D" w:rsidRDefault="0040312D" w:rsidP="0040312D">
            <w:pPr>
              <w:pStyle w:val="afffffff0"/>
              <w:rPr>
                <w:rFonts w:cs="Segoe UI"/>
                <w:szCs w:val="22"/>
              </w:rPr>
            </w:pPr>
            <w:r>
              <w:rPr>
                <w:rFonts w:cs="Segoe UI"/>
                <w:szCs w:val="22"/>
              </w:rPr>
              <w:t>41,58</w:t>
            </w:r>
          </w:p>
        </w:tc>
      </w:tr>
      <w:tr w:rsidR="0040312D" w:rsidRPr="005554A5" w:rsidTr="00F87D15">
        <w:trPr>
          <w:cantSplit/>
          <w:trHeight w:val="611"/>
        </w:trPr>
        <w:tc>
          <w:tcPr>
            <w:tcW w:w="345" w:type="pct"/>
            <w:tcBorders>
              <w:right w:val="single" w:sz="4" w:space="0" w:color="auto"/>
            </w:tcBorders>
            <w:shd w:val="clear" w:color="auto" w:fill="auto"/>
            <w:vAlign w:val="center"/>
          </w:tcPr>
          <w:p w:rsidR="0040312D" w:rsidRDefault="0040312D" w:rsidP="0040312D">
            <w:pPr>
              <w:pStyle w:val="afffffff0"/>
            </w:pPr>
            <w:r>
              <w:t>19</w:t>
            </w:r>
          </w:p>
        </w:tc>
        <w:tc>
          <w:tcPr>
            <w:tcW w:w="1393" w:type="pct"/>
            <w:tcBorders>
              <w:left w:val="single" w:sz="4" w:space="0" w:color="auto"/>
            </w:tcBorders>
            <w:shd w:val="clear" w:color="auto" w:fill="auto"/>
            <w:vAlign w:val="center"/>
          </w:tcPr>
          <w:p w:rsidR="0040312D" w:rsidRPr="002563DF" w:rsidRDefault="0040312D" w:rsidP="0040312D">
            <w:pPr>
              <w:pStyle w:val="afffffff0"/>
            </w:pPr>
            <w:r w:rsidRPr="00680FB8">
              <w:t>Котельная д. Клушино, Клушинский СДК</w:t>
            </w:r>
          </w:p>
        </w:tc>
        <w:tc>
          <w:tcPr>
            <w:tcW w:w="903" w:type="pct"/>
            <w:shd w:val="clear" w:color="auto" w:fill="auto"/>
            <w:vAlign w:val="center"/>
          </w:tcPr>
          <w:p w:rsidR="0040312D" w:rsidRDefault="0040312D" w:rsidP="0040312D">
            <w:pPr>
              <w:pStyle w:val="afffffff0"/>
            </w:pPr>
            <w:r>
              <w:rPr>
                <w:rFonts w:cs="Segoe UI"/>
                <w:szCs w:val="22"/>
              </w:rPr>
              <w:t>0,154</w:t>
            </w:r>
          </w:p>
        </w:tc>
        <w:tc>
          <w:tcPr>
            <w:tcW w:w="694" w:type="pct"/>
            <w:shd w:val="clear" w:color="auto" w:fill="auto"/>
            <w:vAlign w:val="center"/>
          </w:tcPr>
          <w:p w:rsidR="0040312D" w:rsidRDefault="0040312D" w:rsidP="0040312D">
            <w:pPr>
              <w:pStyle w:val="afffffff0"/>
              <w:rPr>
                <w:rFonts w:cs="Segoe UI"/>
                <w:szCs w:val="22"/>
              </w:rPr>
            </w:pPr>
            <w:r>
              <w:rPr>
                <w:rFonts w:cs="Segoe UI"/>
                <w:szCs w:val="22"/>
              </w:rPr>
              <w:t>130,00</w:t>
            </w:r>
          </w:p>
        </w:tc>
        <w:tc>
          <w:tcPr>
            <w:tcW w:w="750" w:type="pct"/>
            <w:shd w:val="clear" w:color="auto" w:fill="auto"/>
            <w:vAlign w:val="center"/>
          </w:tcPr>
          <w:p w:rsidR="0040312D" w:rsidRDefault="0040312D" w:rsidP="0040312D">
            <w:pPr>
              <w:pStyle w:val="afffffff0"/>
              <w:rPr>
                <w:rFonts w:cs="Segoe UI"/>
                <w:szCs w:val="22"/>
              </w:rPr>
            </w:pPr>
            <w:r>
              <w:rPr>
                <w:rFonts w:cs="Segoe UI"/>
                <w:szCs w:val="22"/>
              </w:rPr>
              <w:t>844,16</w:t>
            </w:r>
          </w:p>
        </w:tc>
        <w:tc>
          <w:tcPr>
            <w:tcW w:w="915" w:type="pct"/>
            <w:vAlign w:val="center"/>
          </w:tcPr>
          <w:p w:rsidR="0040312D" w:rsidRDefault="0040312D" w:rsidP="0040312D">
            <w:pPr>
              <w:pStyle w:val="afffffff0"/>
              <w:rPr>
                <w:rFonts w:cs="Segoe UI"/>
                <w:szCs w:val="22"/>
              </w:rPr>
            </w:pPr>
            <w:r>
              <w:rPr>
                <w:rFonts w:cs="Segoe UI"/>
                <w:szCs w:val="22"/>
              </w:rPr>
              <w:t>16,99</w:t>
            </w:r>
          </w:p>
        </w:tc>
      </w:tr>
      <w:tr w:rsidR="0040312D" w:rsidRPr="005554A5" w:rsidTr="00F87D15">
        <w:trPr>
          <w:cantSplit/>
          <w:trHeight w:val="611"/>
        </w:trPr>
        <w:tc>
          <w:tcPr>
            <w:tcW w:w="345" w:type="pct"/>
            <w:tcBorders>
              <w:right w:val="single" w:sz="4" w:space="0" w:color="auto"/>
            </w:tcBorders>
            <w:shd w:val="clear" w:color="auto" w:fill="auto"/>
            <w:vAlign w:val="center"/>
          </w:tcPr>
          <w:p w:rsidR="0040312D" w:rsidRPr="00A74D5D" w:rsidRDefault="0040312D" w:rsidP="0040312D">
            <w:pPr>
              <w:pStyle w:val="afffffff0"/>
            </w:pPr>
            <w:r w:rsidRPr="00A74D5D">
              <w:t>20</w:t>
            </w:r>
          </w:p>
        </w:tc>
        <w:tc>
          <w:tcPr>
            <w:tcW w:w="1393" w:type="pct"/>
            <w:tcBorders>
              <w:left w:val="single" w:sz="4" w:space="0" w:color="auto"/>
            </w:tcBorders>
            <w:shd w:val="clear" w:color="auto" w:fill="auto"/>
            <w:vAlign w:val="center"/>
          </w:tcPr>
          <w:p w:rsidR="0040312D" w:rsidRPr="00A74D5D" w:rsidRDefault="0040312D" w:rsidP="0040312D">
            <w:pPr>
              <w:pStyle w:val="afffffff0"/>
            </w:pPr>
            <w:r w:rsidRPr="00A74D5D">
              <w:t>Котельная д. Поличня, ул. Новая</w:t>
            </w:r>
          </w:p>
        </w:tc>
        <w:tc>
          <w:tcPr>
            <w:tcW w:w="903" w:type="pct"/>
            <w:shd w:val="clear" w:color="auto" w:fill="auto"/>
            <w:vAlign w:val="center"/>
          </w:tcPr>
          <w:p w:rsidR="0040312D" w:rsidRDefault="0040312D" w:rsidP="0040312D">
            <w:pPr>
              <w:pStyle w:val="afffffff0"/>
            </w:pPr>
            <w:r>
              <w:rPr>
                <w:rFonts w:cs="Segoe UI"/>
                <w:szCs w:val="22"/>
              </w:rPr>
              <w:t>0,275</w:t>
            </w:r>
          </w:p>
        </w:tc>
        <w:tc>
          <w:tcPr>
            <w:tcW w:w="694" w:type="pct"/>
            <w:shd w:val="clear" w:color="auto" w:fill="auto"/>
            <w:vAlign w:val="center"/>
          </w:tcPr>
          <w:p w:rsidR="0040312D" w:rsidRPr="00372758" w:rsidRDefault="0040312D" w:rsidP="0040312D">
            <w:pPr>
              <w:pStyle w:val="afffffff0"/>
            </w:pPr>
            <w:r>
              <w:t>н/д</w:t>
            </w:r>
          </w:p>
        </w:tc>
        <w:tc>
          <w:tcPr>
            <w:tcW w:w="750" w:type="pct"/>
            <w:shd w:val="clear" w:color="auto" w:fill="auto"/>
            <w:vAlign w:val="center"/>
          </w:tcPr>
          <w:p w:rsidR="0040312D" w:rsidRDefault="0040312D" w:rsidP="0040312D">
            <w:pPr>
              <w:pStyle w:val="afffffff0"/>
              <w:rPr>
                <w:rFonts w:cs="Segoe UI"/>
                <w:szCs w:val="22"/>
              </w:rPr>
            </w:pPr>
            <w:r>
              <w:rPr>
                <w:rFonts w:cs="Segoe UI"/>
                <w:szCs w:val="22"/>
              </w:rPr>
              <w:t>н/д</w:t>
            </w:r>
          </w:p>
        </w:tc>
        <w:tc>
          <w:tcPr>
            <w:tcW w:w="915" w:type="pct"/>
            <w:vAlign w:val="center"/>
          </w:tcPr>
          <w:p w:rsidR="0040312D" w:rsidRDefault="0040312D" w:rsidP="0040312D">
            <w:pPr>
              <w:pStyle w:val="afffffff0"/>
              <w:rPr>
                <w:rFonts w:cs="Segoe UI"/>
                <w:szCs w:val="22"/>
              </w:rPr>
            </w:pPr>
            <w:r>
              <w:rPr>
                <w:rFonts w:cs="Segoe UI"/>
                <w:szCs w:val="22"/>
              </w:rPr>
              <w:t>н/д</w:t>
            </w:r>
          </w:p>
        </w:tc>
      </w:tr>
    </w:tbl>
    <w:p w:rsidR="008A451F" w:rsidRPr="002C4067" w:rsidRDefault="00F0314C" w:rsidP="008511AE">
      <w:pPr>
        <w:pStyle w:val="a2"/>
      </w:pPr>
      <w:bookmarkStart w:id="81" w:name="_Toc162259147"/>
      <w:bookmarkStart w:id="82" w:name="_Toc165985033"/>
      <w:bookmarkStart w:id="83" w:name="_Toc205122177"/>
      <w:r w:rsidRPr="002C4067">
        <w:t>С</w:t>
      </w:r>
      <w:r w:rsidR="00E800F8" w:rsidRPr="002C4067">
        <w:t>пособы учета тепла, отпущенного в тепловые сети</w:t>
      </w:r>
      <w:bookmarkEnd w:id="81"/>
      <w:bookmarkEnd w:id="82"/>
      <w:bookmarkEnd w:id="83"/>
    </w:p>
    <w:p w:rsidR="002C480E" w:rsidRPr="002C4067" w:rsidRDefault="002C480E" w:rsidP="00FA1C46">
      <w:pPr>
        <w:pStyle w:val="aff2"/>
      </w:pPr>
      <w:r w:rsidRPr="002C4067">
        <w:t xml:space="preserve">Согласно пункту 1 статьи 13 Федерального закона от 23.11.2009 № 261-ФЗ «Об энергосбережении и о повышении </w:t>
      </w:r>
      <w:r w:rsidR="00B460D8" w:rsidRPr="002C4067">
        <w:t>энергетической эффективности,</w:t>
      </w:r>
      <w:r w:rsidRPr="002C4067">
        <w:t xml:space="preserve"> и о внесении изменений в отдельные законодательные акты Российской федерации» производимые, передаваемые, потребляемые энергетические ресурсы подлежат обязательному учету с применением приборов учета используемых энергетических ресурсов. </w:t>
      </w:r>
    </w:p>
    <w:p w:rsidR="002C480E" w:rsidRPr="002C4067" w:rsidRDefault="002C480E" w:rsidP="00FA1C46">
      <w:pPr>
        <w:pStyle w:val="aff2"/>
      </w:pPr>
      <w:r w:rsidRPr="002C4067">
        <w:t xml:space="preserve">В соответствии с пунктом 1 статьи 19 Федерального закона от 27.07.2010 </w:t>
      </w:r>
      <w:r w:rsidR="00E07727">
        <w:t>№ 1</w:t>
      </w:r>
      <w:r w:rsidRPr="002C4067">
        <w:t>90-ФЗ «О теплоснабжении» количество тепловой энергии, теплоносителя, поставляемых по договору теплоснабжения или договору поставки тепловой энергии, а также передаваемых по договору оказания услуг по передаче тепловой энергии, теплоносителя, подлежит коммерческому учету.</w:t>
      </w:r>
    </w:p>
    <w:p w:rsidR="002C480E" w:rsidRPr="002C4067" w:rsidRDefault="002C480E" w:rsidP="00FA1C46">
      <w:pPr>
        <w:pStyle w:val="aff2"/>
      </w:pPr>
      <w:r w:rsidRPr="002C4067">
        <w:t xml:space="preserve">В соответствии с пунктом 2 статьи 19 Федерального закона от 27.07.2010 </w:t>
      </w:r>
      <w:r w:rsidR="00E07727">
        <w:t>№ 1</w:t>
      </w:r>
      <w:r w:rsidRPr="002C4067">
        <w:t>90-ФЗ «О теплоснабжении» коммерческий учет тепловой энергии, теплоносителя осуществляется путем их измерения приборами учета, которые устанавливаются в точке учета, расположенной на границе балансовой принадлежности, если договором теплоснабжения или договором оказания услуг по передаче тепловой энергии не определена иная точка учета.</w:t>
      </w:r>
    </w:p>
    <w:p w:rsidR="002C480E" w:rsidRPr="002C4067" w:rsidRDefault="002C480E" w:rsidP="00012F45">
      <w:pPr>
        <w:pStyle w:val="aff2"/>
      </w:pPr>
      <w:r w:rsidRPr="002C4067">
        <w:lastRenderedPageBreak/>
        <w:t>Узлы учета тепловой энергии осуществляют:</w:t>
      </w:r>
    </w:p>
    <w:p w:rsidR="002C480E" w:rsidRPr="002C4067" w:rsidRDefault="002C480E" w:rsidP="0060330C">
      <w:pPr>
        <w:pStyle w:val="afffffff8"/>
        <w:numPr>
          <w:ilvl w:val="0"/>
          <w:numId w:val="18"/>
        </w:numPr>
      </w:pPr>
      <w:r w:rsidRPr="002C4067">
        <w:t>учет тепловой энергии, расходуемой объектами на отопление;</w:t>
      </w:r>
    </w:p>
    <w:p w:rsidR="002C480E" w:rsidRPr="002C4067" w:rsidRDefault="002C480E" w:rsidP="0060330C">
      <w:pPr>
        <w:pStyle w:val="afffffff8"/>
        <w:numPr>
          <w:ilvl w:val="0"/>
          <w:numId w:val="18"/>
        </w:numPr>
      </w:pPr>
      <w:r w:rsidRPr="002C4067">
        <w:t>измерение давления в трубопроводах;</w:t>
      </w:r>
    </w:p>
    <w:p w:rsidR="002C480E" w:rsidRPr="002C4067" w:rsidRDefault="002C480E" w:rsidP="0060330C">
      <w:pPr>
        <w:pStyle w:val="afffffff8"/>
        <w:numPr>
          <w:ilvl w:val="0"/>
          <w:numId w:val="18"/>
        </w:numPr>
      </w:pPr>
      <w:r w:rsidRPr="002C4067">
        <w:t>измерение температуры в трубопроводах;</w:t>
      </w:r>
    </w:p>
    <w:p w:rsidR="002C480E" w:rsidRPr="002C4067" w:rsidRDefault="002C480E" w:rsidP="0060330C">
      <w:pPr>
        <w:pStyle w:val="afffffff8"/>
        <w:numPr>
          <w:ilvl w:val="0"/>
          <w:numId w:val="18"/>
        </w:numPr>
      </w:pPr>
      <w:r w:rsidRPr="002C4067">
        <w:t>регистрацию нештатных ситуаций;</w:t>
      </w:r>
    </w:p>
    <w:p w:rsidR="002C480E" w:rsidRPr="002C4067" w:rsidRDefault="002C480E" w:rsidP="0060330C">
      <w:pPr>
        <w:pStyle w:val="afffffff8"/>
        <w:numPr>
          <w:ilvl w:val="0"/>
          <w:numId w:val="18"/>
        </w:numPr>
      </w:pPr>
      <w:r w:rsidRPr="002C4067">
        <w:t>автоматическую передачу данных с заданным периодом опроса, сигналов предупреждения об аварийных и нештатных ситуациях - немедленно.</w:t>
      </w:r>
    </w:p>
    <w:p w:rsidR="002C480E" w:rsidRPr="002C4067" w:rsidRDefault="002C480E" w:rsidP="00FA1C46">
      <w:pPr>
        <w:pStyle w:val="aff2"/>
      </w:pPr>
      <w:r w:rsidRPr="002C4067">
        <w:t>При отсутствии приборов учета тепла расчет величины отпускаемой тепловой энергии осуществляется расчетным способом, исходя из удельного расхода топлива на выработку тепла.</w:t>
      </w:r>
    </w:p>
    <w:p w:rsidR="00467CF3" w:rsidRDefault="002C480E" w:rsidP="00F236EA">
      <w:pPr>
        <w:pStyle w:val="aff2"/>
      </w:pPr>
      <w:r w:rsidRPr="00290F68">
        <w:t>Сведения о наличии приборов учета тепла на ко</w:t>
      </w:r>
      <w:r w:rsidR="00E74FB5" w:rsidRPr="00290F68">
        <w:t xml:space="preserve">тельных </w:t>
      </w:r>
      <w:r w:rsidR="005C3BD4" w:rsidRPr="005C3BD4">
        <w:t>ООО «Смоленскрегионтеплоэнерго»</w:t>
      </w:r>
      <w:r w:rsidR="005C3BD4">
        <w:t xml:space="preserve"> </w:t>
      </w:r>
      <w:r w:rsidR="00E74FB5" w:rsidRPr="00290F68">
        <w:t xml:space="preserve">представлена в таблице </w:t>
      </w:r>
      <w:r w:rsidR="00793FAE">
        <w:t>1</w:t>
      </w:r>
      <w:r w:rsidR="0040312D">
        <w:t>5</w:t>
      </w:r>
      <w:r w:rsidRPr="00290F68">
        <w:t>.</w:t>
      </w:r>
    </w:p>
    <w:p w:rsidR="00915E2B" w:rsidRDefault="007711B9" w:rsidP="00FB3DF5">
      <w:pPr>
        <w:pStyle w:val="afffffffa"/>
      </w:pPr>
      <w:r w:rsidRPr="002C4067">
        <w:t xml:space="preserve">Таблица </w:t>
      </w:r>
      <w:r w:rsidR="00827E3F">
        <w:rPr>
          <w:noProof/>
        </w:rPr>
        <w:fldChar w:fldCharType="begin"/>
      </w:r>
      <w:r w:rsidR="00A95700">
        <w:rPr>
          <w:noProof/>
        </w:rPr>
        <w:instrText xml:space="preserve"> SEQ Таблица \* ARABIC </w:instrText>
      </w:r>
      <w:r w:rsidR="00827E3F">
        <w:rPr>
          <w:noProof/>
        </w:rPr>
        <w:fldChar w:fldCharType="separate"/>
      </w:r>
      <w:r w:rsidR="00C83B43">
        <w:rPr>
          <w:noProof/>
        </w:rPr>
        <w:t>15</w:t>
      </w:r>
      <w:r w:rsidR="00827E3F">
        <w:rPr>
          <w:noProof/>
        </w:rPr>
        <w:fldChar w:fldCharType="end"/>
      </w:r>
      <w:r w:rsidRPr="002C4067">
        <w:t xml:space="preserve"> –</w:t>
      </w:r>
      <w:r w:rsidR="00AF78D6">
        <w:t xml:space="preserve"> </w:t>
      </w:r>
      <w:r w:rsidR="00915E2B">
        <w:t>Наличие приборов учета</w:t>
      </w:r>
      <w:r w:rsidR="005C3BD4">
        <w:t xml:space="preserve"> ООО «</w:t>
      </w:r>
      <w:r w:rsidR="005C3BD4" w:rsidRPr="005C3BD4">
        <w:t>Смоленскрегионтеплоэнерго</w:t>
      </w:r>
      <w:r w:rsidR="005C3BD4">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25"/>
        <w:gridCol w:w="1627"/>
        <w:gridCol w:w="1601"/>
        <w:gridCol w:w="1371"/>
        <w:gridCol w:w="2097"/>
      </w:tblGrid>
      <w:tr w:rsidR="005C3BD4" w:rsidRPr="00482DB9" w:rsidTr="00750B7E">
        <w:trPr>
          <w:cantSplit/>
          <w:trHeight w:val="495"/>
          <w:tblHeader/>
        </w:trPr>
        <w:tc>
          <w:tcPr>
            <w:tcW w:w="1347" w:type="pct"/>
            <w:shd w:val="clear" w:color="auto" w:fill="auto"/>
            <w:vAlign w:val="center"/>
            <w:hideMark/>
          </w:tcPr>
          <w:p w:rsidR="0087757C" w:rsidRPr="00F87D15" w:rsidRDefault="0087757C" w:rsidP="00F87D15">
            <w:pPr>
              <w:pStyle w:val="afffffff0"/>
              <w:rPr>
                <w:b/>
                <w:bCs/>
                <w:lang w:eastAsia="ru-RU"/>
              </w:rPr>
            </w:pPr>
            <w:r w:rsidRPr="00F87D15">
              <w:rPr>
                <w:b/>
                <w:bCs/>
                <w:lang w:eastAsia="ru-RU"/>
              </w:rPr>
              <w:t>Объект</w:t>
            </w:r>
          </w:p>
        </w:tc>
        <w:tc>
          <w:tcPr>
            <w:tcW w:w="888" w:type="pct"/>
            <w:shd w:val="clear" w:color="auto" w:fill="auto"/>
            <w:vAlign w:val="center"/>
            <w:hideMark/>
          </w:tcPr>
          <w:p w:rsidR="0087757C" w:rsidRPr="00F87D15" w:rsidRDefault="0087757C" w:rsidP="00F87D15">
            <w:pPr>
              <w:pStyle w:val="afffffff0"/>
              <w:rPr>
                <w:b/>
                <w:bCs/>
                <w:lang w:eastAsia="ru-RU"/>
              </w:rPr>
            </w:pPr>
            <w:r w:rsidRPr="00F87D15">
              <w:rPr>
                <w:b/>
                <w:bCs/>
                <w:lang w:eastAsia="ru-RU"/>
              </w:rPr>
              <w:t>Счетчик воды</w:t>
            </w:r>
          </w:p>
        </w:tc>
        <w:tc>
          <w:tcPr>
            <w:tcW w:w="872" w:type="pct"/>
            <w:shd w:val="clear" w:color="auto" w:fill="auto"/>
            <w:vAlign w:val="center"/>
            <w:hideMark/>
          </w:tcPr>
          <w:p w:rsidR="0087757C" w:rsidRPr="00F87D15" w:rsidRDefault="0087757C" w:rsidP="00F87D15">
            <w:pPr>
              <w:pStyle w:val="afffffff0"/>
              <w:rPr>
                <w:b/>
                <w:bCs/>
                <w:lang w:eastAsia="ru-RU"/>
              </w:rPr>
            </w:pPr>
            <w:r w:rsidRPr="00F87D15">
              <w:rPr>
                <w:b/>
                <w:bCs/>
                <w:lang w:eastAsia="ru-RU"/>
              </w:rPr>
              <w:t>Электро-счетчик</w:t>
            </w:r>
          </w:p>
        </w:tc>
        <w:tc>
          <w:tcPr>
            <w:tcW w:w="992" w:type="pct"/>
            <w:shd w:val="clear" w:color="auto" w:fill="auto"/>
            <w:vAlign w:val="center"/>
            <w:hideMark/>
          </w:tcPr>
          <w:p w:rsidR="0087757C" w:rsidRPr="00F87D15" w:rsidRDefault="0087757C" w:rsidP="00F87D15">
            <w:pPr>
              <w:pStyle w:val="afffffff0"/>
              <w:rPr>
                <w:b/>
                <w:bCs/>
                <w:lang w:eastAsia="ru-RU"/>
              </w:rPr>
            </w:pPr>
            <w:r w:rsidRPr="00F87D15">
              <w:rPr>
                <w:b/>
                <w:bCs/>
                <w:lang w:eastAsia="ru-RU"/>
              </w:rPr>
              <w:t>Теплосчетчик</w:t>
            </w:r>
          </w:p>
        </w:tc>
        <w:tc>
          <w:tcPr>
            <w:tcW w:w="900" w:type="pct"/>
            <w:shd w:val="clear" w:color="auto" w:fill="auto"/>
            <w:vAlign w:val="center"/>
            <w:hideMark/>
          </w:tcPr>
          <w:p w:rsidR="0087757C" w:rsidRPr="00F87D15" w:rsidRDefault="0087757C" w:rsidP="00F87D15">
            <w:pPr>
              <w:pStyle w:val="afffffff0"/>
              <w:rPr>
                <w:b/>
                <w:bCs/>
                <w:lang w:eastAsia="ru-RU"/>
              </w:rPr>
            </w:pPr>
            <w:r w:rsidRPr="00F87D15">
              <w:rPr>
                <w:b/>
                <w:bCs/>
                <w:lang w:eastAsia="ru-RU"/>
              </w:rPr>
              <w:t>Счетчик газа</w:t>
            </w:r>
          </w:p>
        </w:tc>
      </w:tr>
      <w:tr w:rsidR="005C3BD4" w:rsidRPr="00482DB9" w:rsidTr="00750B7E">
        <w:trPr>
          <w:cantSplit/>
          <w:trHeight w:val="300"/>
        </w:trPr>
        <w:tc>
          <w:tcPr>
            <w:tcW w:w="1347" w:type="pct"/>
            <w:shd w:val="clear" w:color="auto" w:fill="auto"/>
            <w:vAlign w:val="center"/>
            <w:hideMark/>
          </w:tcPr>
          <w:p w:rsidR="0087757C" w:rsidRPr="0087757C" w:rsidRDefault="0087757C" w:rsidP="00F87D15">
            <w:pPr>
              <w:pStyle w:val="afffffff0"/>
              <w:rPr>
                <w:lang w:eastAsia="ru-RU"/>
              </w:rPr>
            </w:pPr>
            <w:r w:rsidRPr="0087757C">
              <w:rPr>
                <w:lang w:eastAsia="ru-RU"/>
              </w:rPr>
              <w:t xml:space="preserve">Котельная №1, пр-д. Промышленный д. 1 </w:t>
            </w:r>
          </w:p>
        </w:tc>
        <w:tc>
          <w:tcPr>
            <w:tcW w:w="888" w:type="pct"/>
            <w:shd w:val="clear" w:color="auto" w:fill="auto"/>
            <w:noWrap/>
            <w:vAlign w:val="center"/>
            <w:hideMark/>
          </w:tcPr>
          <w:p w:rsidR="0087757C" w:rsidRPr="0087757C" w:rsidRDefault="0087757C" w:rsidP="00F87D15">
            <w:pPr>
              <w:pStyle w:val="afffffff0"/>
              <w:rPr>
                <w:lang w:eastAsia="ru-RU"/>
              </w:rPr>
            </w:pPr>
            <w:r w:rsidRPr="0087757C">
              <w:rPr>
                <w:lang w:eastAsia="ru-RU"/>
              </w:rPr>
              <w:t>ВХ-80</w:t>
            </w:r>
          </w:p>
        </w:tc>
        <w:tc>
          <w:tcPr>
            <w:tcW w:w="872" w:type="pct"/>
            <w:shd w:val="clear" w:color="auto" w:fill="auto"/>
            <w:vAlign w:val="center"/>
            <w:hideMark/>
          </w:tcPr>
          <w:p w:rsidR="0087757C" w:rsidRPr="0087757C" w:rsidRDefault="0087757C" w:rsidP="00F87D15">
            <w:pPr>
              <w:pStyle w:val="afffffff0"/>
              <w:rPr>
                <w:lang w:eastAsia="ru-RU"/>
              </w:rPr>
            </w:pPr>
            <w:r w:rsidRPr="0087757C">
              <w:rPr>
                <w:lang w:eastAsia="ru-RU"/>
              </w:rPr>
              <w:t>Меркурий 234</w:t>
            </w:r>
          </w:p>
        </w:tc>
        <w:tc>
          <w:tcPr>
            <w:tcW w:w="992" w:type="pct"/>
            <w:shd w:val="clear" w:color="auto" w:fill="auto"/>
            <w:noWrap/>
            <w:vAlign w:val="center"/>
            <w:hideMark/>
          </w:tcPr>
          <w:p w:rsidR="0087757C" w:rsidRPr="0087757C" w:rsidRDefault="00750B7E" w:rsidP="00F87D15">
            <w:pPr>
              <w:pStyle w:val="afffffff0"/>
              <w:rPr>
                <w:lang w:eastAsia="ru-RU"/>
              </w:rPr>
            </w:pPr>
            <w:r>
              <w:rPr>
                <w:lang w:eastAsia="ru-RU"/>
              </w:rPr>
              <w:t>-</w:t>
            </w:r>
          </w:p>
        </w:tc>
        <w:tc>
          <w:tcPr>
            <w:tcW w:w="900" w:type="pct"/>
            <w:shd w:val="clear" w:color="auto" w:fill="auto"/>
            <w:noWrap/>
            <w:vAlign w:val="center"/>
            <w:hideMark/>
          </w:tcPr>
          <w:p w:rsidR="0087757C" w:rsidRPr="0087757C" w:rsidRDefault="0087757C" w:rsidP="00F87D15">
            <w:pPr>
              <w:pStyle w:val="afffffff0"/>
              <w:rPr>
                <w:lang w:eastAsia="ru-RU"/>
              </w:rPr>
            </w:pPr>
            <w:r w:rsidRPr="0087757C">
              <w:rPr>
                <w:lang w:eastAsia="ru-RU"/>
              </w:rPr>
              <w:t>СГ-ЭКВз-Т2-0,5-1600/1,6</w:t>
            </w:r>
          </w:p>
        </w:tc>
      </w:tr>
      <w:tr w:rsidR="005C3BD4" w:rsidRPr="00482DB9" w:rsidTr="00750B7E">
        <w:trPr>
          <w:cantSplit/>
          <w:trHeight w:val="300"/>
        </w:trPr>
        <w:tc>
          <w:tcPr>
            <w:tcW w:w="1347" w:type="pct"/>
            <w:shd w:val="clear" w:color="auto" w:fill="auto"/>
            <w:vAlign w:val="center"/>
            <w:hideMark/>
          </w:tcPr>
          <w:p w:rsidR="0087757C" w:rsidRPr="0087757C" w:rsidRDefault="0087757C" w:rsidP="00F87D15">
            <w:pPr>
              <w:pStyle w:val="afffffff0"/>
              <w:rPr>
                <w:lang w:eastAsia="ru-RU"/>
              </w:rPr>
            </w:pPr>
            <w:r w:rsidRPr="0087757C">
              <w:rPr>
                <w:lang w:eastAsia="ru-RU"/>
              </w:rPr>
              <w:t xml:space="preserve">Котельная №1, пр-д. Промышленный д. 1 </w:t>
            </w:r>
          </w:p>
        </w:tc>
        <w:tc>
          <w:tcPr>
            <w:tcW w:w="888" w:type="pct"/>
            <w:shd w:val="clear" w:color="auto" w:fill="auto"/>
            <w:noWrap/>
            <w:vAlign w:val="center"/>
            <w:hideMark/>
          </w:tcPr>
          <w:p w:rsidR="0087757C" w:rsidRPr="0087757C" w:rsidRDefault="0087757C" w:rsidP="00F87D15">
            <w:pPr>
              <w:pStyle w:val="afffffff0"/>
              <w:rPr>
                <w:lang w:eastAsia="ru-RU"/>
              </w:rPr>
            </w:pPr>
            <w:r w:rsidRPr="0087757C">
              <w:rPr>
                <w:lang w:eastAsia="ru-RU"/>
              </w:rPr>
              <w:t>ВХ-80</w:t>
            </w:r>
          </w:p>
        </w:tc>
        <w:tc>
          <w:tcPr>
            <w:tcW w:w="872" w:type="pct"/>
            <w:shd w:val="clear" w:color="auto" w:fill="auto"/>
            <w:vAlign w:val="center"/>
            <w:hideMark/>
          </w:tcPr>
          <w:p w:rsidR="0087757C" w:rsidRPr="0087757C" w:rsidRDefault="0087757C" w:rsidP="00F87D15">
            <w:pPr>
              <w:pStyle w:val="afffffff0"/>
              <w:rPr>
                <w:lang w:eastAsia="ru-RU"/>
              </w:rPr>
            </w:pPr>
            <w:r w:rsidRPr="0087757C">
              <w:rPr>
                <w:lang w:eastAsia="ru-RU"/>
              </w:rPr>
              <w:t>Меркурий 234</w:t>
            </w:r>
          </w:p>
        </w:tc>
        <w:tc>
          <w:tcPr>
            <w:tcW w:w="992" w:type="pct"/>
            <w:shd w:val="clear" w:color="auto" w:fill="auto"/>
            <w:noWrap/>
            <w:vAlign w:val="center"/>
            <w:hideMark/>
          </w:tcPr>
          <w:p w:rsidR="0087757C" w:rsidRPr="0087757C" w:rsidRDefault="00750B7E" w:rsidP="00F87D15">
            <w:pPr>
              <w:pStyle w:val="afffffff0"/>
              <w:rPr>
                <w:lang w:eastAsia="ru-RU"/>
              </w:rPr>
            </w:pPr>
            <w:r>
              <w:rPr>
                <w:lang w:eastAsia="ru-RU"/>
              </w:rPr>
              <w:t>-</w:t>
            </w:r>
          </w:p>
        </w:tc>
        <w:tc>
          <w:tcPr>
            <w:tcW w:w="900" w:type="pct"/>
            <w:shd w:val="clear" w:color="auto" w:fill="auto"/>
            <w:noWrap/>
            <w:vAlign w:val="center"/>
            <w:hideMark/>
          </w:tcPr>
          <w:p w:rsidR="0087757C" w:rsidRPr="0087757C" w:rsidRDefault="0087757C" w:rsidP="00F87D15">
            <w:pPr>
              <w:pStyle w:val="afffffff0"/>
              <w:rPr>
                <w:lang w:eastAsia="ru-RU"/>
              </w:rPr>
            </w:pPr>
            <w:r w:rsidRPr="0087757C">
              <w:rPr>
                <w:lang w:eastAsia="ru-RU"/>
              </w:rPr>
              <w:t>СГ-ЭКВз-Т2-0,5-400/1,6</w:t>
            </w:r>
          </w:p>
        </w:tc>
      </w:tr>
      <w:tr w:rsidR="005C3BD4" w:rsidRPr="00482DB9" w:rsidTr="00750B7E">
        <w:trPr>
          <w:cantSplit/>
          <w:trHeight w:val="360"/>
        </w:trPr>
        <w:tc>
          <w:tcPr>
            <w:tcW w:w="1347" w:type="pct"/>
            <w:shd w:val="clear" w:color="000000" w:fill="FFFFFF"/>
            <w:vAlign w:val="center"/>
            <w:hideMark/>
          </w:tcPr>
          <w:p w:rsidR="0087757C" w:rsidRPr="0087757C" w:rsidRDefault="0087757C" w:rsidP="00F87D15">
            <w:pPr>
              <w:pStyle w:val="afffffff0"/>
              <w:rPr>
                <w:lang w:eastAsia="ru-RU"/>
              </w:rPr>
            </w:pPr>
            <w:r w:rsidRPr="0087757C">
              <w:rPr>
                <w:lang w:eastAsia="ru-RU"/>
              </w:rPr>
              <w:t>Блочно-модульная котельная №2, ул.Бахтина, д. 11Б</w:t>
            </w:r>
          </w:p>
        </w:tc>
        <w:tc>
          <w:tcPr>
            <w:tcW w:w="888" w:type="pct"/>
            <w:shd w:val="clear" w:color="000000" w:fill="FFFFFF"/>
            <w:noWrap/>
            <w:vAlign w:val="center"/>
            <w:hideMark/>
          </w:tcPr>
          <w:p w:rsidR="0087757C" w:rsidRPr="0087757C" w:rsidRDefault="0087757C" w:rsidP="00F87D15">
            <w:pPr>
              <w:pStyle w:val="afffffff0"/>
              <w:rPr>
                <w:lang w:eastAsia="ru-RU"/>
              </w:rPr>
            </w:pPr>
            <w:r w:rsidRPr="0087757C">
              <w:rPr>
                <w:lang w:eastAsia="ru-RU"/>
              </w:rPr>
              <w:t>ВСКМ 90-20</w:t>
            </w:r>
          </w:p>
        </w:tc>
        <w:tc>
          <w:tcPr>
            <w:tcW w:w="872" w:type="pct"/>
            <w:shd w:val="clear" w:color="000000" w:fill="FFFFFF"/>
            <w:vAlign w:val="center"/>
            <w:hideMark/>
          </w:tcPr>
          <w:p w:rsidR="0087757C" w:rsidRPr="0087757C" w:rsidRDefault="0087757C" w:rsidP="00F87D15">
            <w:pPr>
              <w:pStyle w:val="afffffff0"/>
              <w:rPr>
                <w:lang w:eastAsia="ru-RU"/>
              </w:rPr>
            </w:pPr>
            <w:r w:rsidRPr="0087757C">
              <w:rPr>
                <w:lang w:eastAsia="ru-RU"/>
              </w:rPr>
              <w:t>Меркурий 230АМ-03</w:t>
            </w:r>
          </w:p>
        </w:tc>
        <w:tc>
          <w:tcPr>
            <w:tcW w:w="992" w:type="pct"/>
            <w:vMerge w:val="restart"/>
            <w:shd w:val="clear" w:color="000000" w:fill="FFFFFF"/>
            <w:noWrap/>
            <w:vAlign w:val="center"/>
            <w:hideMark/>
          </w:tcPr>
          <w:p w:rsidR="0087757C" w:rsidRPr="0087757C" w:rsidRDefault="0087757C" w:rsidP="00F87D15">
            <w:pPr>
              <w:pStyle w:val="afffffff0"/>
              <w:rPr>
                <w:lang w:eastAsia="ru-RU"/>
              </w:rPr>
            </w:pPr>
            <w:r w:rsidRPr="0087757C">
              <w:rPr>
                <w:lang w:eastAsia="ru-RU"/>
              </w:rPr>
              <w:t>ТСРВ-024М</w:t>
            </w:r>
          </w:p>
        </w:tc>
        <w:tc>
          <w:tcPr>
            <w:tcW w:w="900" w:type="pct"/>
            <w:vMerge w:val="restart"/>
            <w:shd w:val="clear" w:color="000000" w:fill="FFFFFF"/>
            <w:noWrap/>
            <w:vAlign w:val="center"/>
            <w:hideMark/>
          </w:tcPr>
          <w:p w:rsidR="0087757C" w:rsidRPr="0087757C" w:rsidRDefault="0087757C" w:rsidP="00F87D15">
            <w:pPr>
              <w:pStyle w:val="afffffff0"/>
              <w:rPr>
                <w:lang w:eastAsia="ru-RU"/>
              </w:rPr>
            </w:pPr>
            <w:r w:rsidRPr="0087757C">
              <w:rPr>
                <w:lang w:eastAsia="ru-RU"/>
              </w:rPr>
              <w:t>СГ16МТ-400-Р-3</w:t>
            </w:r>
          </w:p>
        </w:tc>
      </w:tr>
      <w:tr w:rsidR="005C3BD4" w:rsidRPr="00482DB9" w:rsidTr="00750B7E">
        <w:trPr>
          <w:cantSplit/>
          <w:trHeight w:val="360"/>
        </w:trPr>
        <w:tc>
          <w:tcPr>
            <w:tcW w:w="1347" w:type="pct"/>
            <w:shd w:val="clear" w:color="000000" w:fill="FFFFFF"/>
            <w:vAlign w:val="center"/>
            <w:hideMark/>
          </w:tcPr>
          <w:p w:rsidR="0087757C" w:rsidRPr="0087757C" w:rsidRDefault="0087757C" w:rsidP="00F87D15">
            <w:pPr>
              <w:pStyle w:val="afffffff0"/>
              <w:rPr>
                <w:lang w:eastAsia="ru-RU"/>
              </w:rPr>
            </w:pPr>
            <w:r w:rsidRPr="0087757C">
              <w:rPr>
                <w:lang w:eastAsia="ru-RU"/>
              </w:rPr>
              <w:t>Блочно-модульная котельная №2, ул.Бахтина, д. 11Б</w:t>
            </w:r>
          </w:p>
        </w:tc>
        <w:tc>
          <w:tcPr>
            <w:tcW w:w="888" w:type="pct"/>
            <w:shd w:val="clear" w:color="000000" w:fill="FFFFFF"/>
            <w:noWrap/>
            <w:vAlign w:val="center"/>
            <w:hideMark/>
          </w:tcPr>
          <w:p w:rsidR="0087757C" w:rsidRPr="0087757C" w:rsidRDefault="0087757C" w:rsidP="00F87D15">
            <w:pPr>
              <w:pStyle w:val="afffffff0"/>
              <w:rPr>
                <w:lang w:eastAsia="ru-RU"/>
              </w:rPr>
            </w:pPr>
            <w:r w:rsidRPr="0087757C">
              <w:rPr>
                <w:lang w:eastAsia="ru-RU"/>
              </w:rPr>
              <w:t>ХН-80</w:t>
            </w:r>
          </w:p>
        </w:tc>
        <w:tc>
          <w:tcPr>
            <w:tcW w:w="872" w:type="pct"/>
            <w:shd w:val="clear" w:color="000000" w:fill="FFFFFF"/>
            <w:vAlign w:val="center"/>
            <w:hideMark/>
          </w:tcPr>
          <w:p w:rsidR="0087757C" w:rsidRPr="0087757C" w:rsidRDefault="0087757C" w:rsidP="00F87D15">
            <w:pPr>
              <w:pStyle w:val="afffffff0"/>
              <w:rPr>
                <w:lang w:eastAsia="ru-RU"/>
              </w:rPr>
            </w:pPr>
            <w:r w:rsidRPr="0087757C">
              <w:rPr>
                <w:lang w:eastAsia="ru-RU"/>
              </w:rPr>
              <w:t>Меркурий 230АМ-03</w:t>
            </w:r>
          </w:p>
        </w:tc>
        <w:tc>
          <w:tcPr>
            <w:tcW w:w="992" w:type="pct"/>
            <w:vMerge/>
            <w:vAlign w:val="center"/>
            <w:hideMark/>
          </w:tcPr>
          <w:p w:rsidR="0087757C" w:rsidRPr="0087757C" w:rsidRDefault="0087757C" w:rsidP="00F87D15">
            <w:pPr>
              <w:pStyle w:val="afffffff0"/>
              <w:rPr>
                <w:lang w:eastAsia="ru-RU"/>
              </w:rPr>
            </w:pPr>
          </w:p>
        </w:tc>
        <w:tc>
          <w:tcPr>
            <w:tcW w:w="900" w:type="pct"/>
            <w:vMerge/>
            <w:vAlign w:val="center"/>
            <w:hideMark/>
          </w:tcPr>
          <w:p w:rsidR="0087757C" w:rsidRPr="0087757C" w:rsidRDefault="0087757C" w:rsidP="00F87D15">
            <w:pPr>
              <w:pStyle w:val="afffffff0"/>
              <w:rPr>
                <w:lang w:eastAsia="ru-RU"/>
              </w:rPr>
            </w:pPr>
          </w:p>
        </w:tc>
      </w:tr>
      <w:tr w:rsidR="005C3BD4" w:rsidRPr="00482DB9" w:rsidTr="00750B7E">
        <w:trPr>
          <w:cantSplit/>
          <w:trHeight w:val="315"/>
        </w:trPr>
        <w:tc>
          <w:tcPr>
            <w:tcW w:w="1347" w:type="pct"/>
            <w:shd w:val="clear" w:color="000000" w:fill="FFFFFF"/>
            <w:vAlign w:val="center"/>
            <w:hideMark/>
          </w:tcPr>
          <w:p w:rsidR="0087757C" w:rsidRPr="0087757C" w:rsidRDefault="0087757C" w:rsidP="00F87D15">
            <w:pPr>
              <w:pStyle w:val="afffffff0"/>
              <w:rPr>
                <w:lang w:eastAsia="ru-RU"/>
              </w:rPr>
            </w:pPr>
            <w:r w:rsidRPr="0087757C">
              <w:rPr>
                <w:lang w:eastAsia="ru-RU"/>
              </w:rPr>
              <w:t>Блочно-модульная котельная №3, ул.Заводская, д. 5А</w:t>
            </w:r>
          </w:p>
        </w:tc>
        <w:tc>
          <w:tcPr>
            <w:tcW w:w="888" w:type="pct"/>
            <w:shd w:val="clear" w:color="auto" w:fill="auto"/>
            <w:noWrap/>
            <w:vAlign w:val="center"/>
            <w:hideMark/>
          </w:tcPr>
          <w:p w:rsidR="0087757C" w:rsidRPr="0087757C" w:rsidRDefault="0087757C" w:rsidP="00F87D15">
            <w:pPr>
              <w:pStyle w:val="afffffff0"/>
              <w:rPr>
                <w:lang w:eastAsia="ru-RU"/>
              </w:rPr>
            </w:pPr>
            <w:r w:rsidRPr="0087757C">
              <w:rPr>
                <w:lang w:eastAsia="ru-RU"/>
              </w:rPr>
              <w:t>ВСКМ-90-32</w:t>
            </w:r>
          </w:p>
        </w:tc>
        <w:tc>
          <w:tcPr>
            <w:tcW w:w="872" w:type="pct"/>
            <w:shd w:val="clear" w:color="auto" w:fill="auto"/>
            <w:noWrap/>
            <w:vAlign w:val="center"/>
            <w:hideMark/>
          </w:tcPr>
          <w:p w:rsidR="0087757C" w:rsidRPr="0087757C" w:rsidRDefault="0087757C" w:rsidP="00F87D15">
            <w:pPr>
              <w:pStyle w:val="afffffff0"/>
              <w:rPr>
                <w:lang w:eastAsia="ru-RU"/>
              </w:rPr>
            </w:pPr>
            <w:r w:rsidRPr="0087757C">
              <w:rPr>
                <w:lang w:eastAsia="ru-RU"/>
              </w:rPr>
              <w:t>ЦЭ6803 В</w:t>
            </w:r>
          </w:p>
        </w:tc>
        <w:tc>
          <w:tcPr>
            <w:tcW w:w="992" w:type="pct"/>
            <w:shd w:val="clear" w:color="auto" w:fill="auto"/>
            <w:noWrap/>
            <w:vAlign w:val="center"/>
            <w:hideMark/>
          </w:tcPr>
          <w:p w:rsidR="0087757C" w:rsidRPr="0087757C" w:rsidRDefault="0087757C" w:rsidP="00F87D15">
            <w:pPr>
              <w:pStyle w:val="afffffff0"/>
              <w:rPr>
                <w:lang w:eastAsia="ru-RU"/>
              </w:rPr>
            </w:pPr>
            <w:r w:rsidRPr="0087757C">
              <w:rPr>
                <w:lang w:eastAsia="ru-RU"/>
              </w:rPr>
              <w:t>ТСРВ-024М</w:t>
            </w:r>
          </w:p>
        </w:tc>
        <w:tc>
          <w:tcPr>
            <w:tcW w:w="900" w:type="pct"/>
            <w:shd w:val="clear" w:color="auto" w:fill="auto"/>
            <w:noWrap/>
            <w:vAlign w:val="center"/>
            <w:hideMark/>
          </w:tcPr>
          <w:p w:rsidR="0087757C" w:rsidRPr="0087757C" w:rsidRDefault="0087757C" w:rsidP="00F87D15">
            <w:pPr>
              <w:pStyle w:val="afffffff0"/>
              <w:rPr>
                <w:lang w:eastAsia="ru-RU"/>
              </w:rPr>
            </w:pPr>
            <w:r w:rsidRPr="0087757C">
              <w:rPr>
                <w:lang w:eastAsia="ru-RU"/>
              </w:rPr>
              <w:t>СГ-ЭКВз-Р-0,5-250/1,6</w:t>
            </w:r>
          </w:p>
        </w:tc>
      </w:tr>
      <w:tr w:rsidR="005C3BD4" w:rsidRPr="00482DB9" w:rsidTr="00750B7E">
        <w:trPr>
          <w:cantSplit/>
          <w:trHeight w:val="469"/>
        </w:trPr>
        <w:tc>
          <w:tcPr>
            <w:tcW w:w="1347" w:type="pct"/>
            <w:shd w:val="clear" w:color="000000" w:fill="FFFFFF"/>
            <w:vAlign w:val="center"/>
            <w:hideMark/>
          </w:tcPr>
          <w:p w:rsidR="0087757C" w:rsidRPr="0087757C" w:rsidRDefault="0087757C" w:rsidP="00F87D15">
            <w:pPr>
              <w:pStyle w:val="afffffff0"/>
              <w:rPr>
                <w:lang w:eastAsia="ru-RU"/>
              </w:rPr>
            </w:pPr>
            <w:r w:rsidRPr="0087757C">
              <w:rPr>
                <w:lang w:eastAsia="ru-RU"/>
              </w:rPr>
              <w:t>Блочно-модульная котельная №5, ул.Мира, д. 2А</w:t>
            </w:r>
          </w:p>
        </w:tc>
        <w:tc>
          <w:tcPr>
            <w:tcW w:w="888" w:type="pct"/>
            <w:shd w:val="clear" w:color="auto" w:fill="auto"/>
            <w:noWrap/>
            <w:vAlign w:val="center"/>
            <w:hideMark/>
          </w:tcPr>
          <w:p w:rsidR="0087757C" w:rsidRPr="0087757C" w:rsidRDefault="0087757C" w:rsidP="00F87D15">
            <w:pPr>
              <w:pStyle w:val="afffffff0"/>
              <w:rPr>
                <w:lang w:eastAsia="ru-RU"/>
              </w:rPr>
            </w:pPr>
            <w:r w:rsidRPr="0087757C">
              <w:rPr>
                <w:lang w:eastAsia="ru-RU"/>
              </w:rPr>
              <w:t>ВСНГ-40</w:t>
            </w:r>
          </w:p>
        </w:tc>
        <w:tc>
          <w:tcPr>
            <w:tcW w:w="872" w:type="pct"/>
            <w:shd w:val="clear" w:color="000000" w:fill="FFFFFF"/>
            <w:vAlign w:val="center"/>
            <w:hideMark/>
          </w:tcPr>
          <w:p w:rsidR="0087757C" w:rsidRPr="0087757C" w:rsidRDefault="0087757C" w:rsidP="00F87D15">
            <w:pPr>
              <w:pStyle w:val="afffffff0"/>
              <w:rPr>
                <w:lang w:eastAsia="ru-RU"/>
              </w:rPr>
            </w:pPr>
            <w:r w:rsidRPr="0087757C">
              <w:rPr>
                <w:lang w:eastAsia="ru-RU"/>
              </w:rPr>
              <w:t>Меркурий 230АМ-03</w:t>
            </w:r>
          </w:p>
        </w:tc>
        <w:tc>
          <w:tcPr>
            <w:tcW w:w="992" w:type="pct"/>
            <w:shd w:val="clear" w:color="auto" w:fill="auto"/>
            <w:noWrap/>
            <w:vAlign w:val="center"/>
            <w:hideMark/>
          </w:tcPr>
          <w:p w:rsidR="0087757C" w:rsidRPr="0087757C" w:rsidRDefault="00750B7E" w:rsidP="00F87D15">
            <w:pPr>
              <w:pStyle w:val="afffffff0"/>
              <w:rPr>
                <w:lang w:eastAsia="ru-RU"/>
              </w:rPr>
            </w:pPr>
            <w:r>
              <w:rPr>
                <w:lang w:eastAsia="ru-RU"/>
              </w:rPr>
              <w:t>-</w:t>
            </w:r>
          </w:p>
        </w:tc>
        <w:tc>
          <w:tcPr>
            <w:tcW w:w="900" w:type="pct"/>
            <w:shd w:val="clear" w:color="auto" w:fill="auto"/>
            <w:noWrap/>
            <w:vAlign w:val="center"/>
            <w:hideMark/>
          </w:tcPr>
          <w:p w:rsidR="0087757C" w:rsidRPr="0087757C" w:rsidRDefault="00750B7E" w:rsidP="00F87D15">
            <w:pPr>
              <w:pStyle w:val="afffffff0"/>
              <w:rPr>
                <w:lang w:eastAsia="ru-RU"/>
              </w:rPr>
            </w:pPr>
            <w:r>
              <w:rPr>
                <w:lang w:eastAsia="ru-RU"/>
              </w:rPr>
              <w:t>-</w:t>
            </w:r>
          </w:p>
        </w:tc>
      </w:tr>
      <w:tr w:rsidR="005C3BD4" w:rsidRPr="00482DB9" w:rsidTr="00750B7E">
        <w:trPr>
          <w:cantSplit/>
          <w:trHeight w:val="330"/>
        </w:trPr>
        <w:tc>
          <w:tcPr>
            <w:tcW w:w="1347" w:type="pct"/>
            <w:shd w:val="clear" w:color="auto" w:fill="auto"/>
            <w:vAlign w:val="center"/>
            <w:hideMark/>
          </w:tcPr>
          <w:p w:rsidR="0087757C" w:rsidRPr="0087757C" w:rsidRDefault="0087757C" w:rsidP="00F87D15">
            <w:pPr>
              <w:pStyle w:val="afffffff0"/>
              <w:rPr>
                <w:lang w:eastAsia="ru-RU"/>
              </w:rPr>
            </w:pPr>
            <w:r w:rsidRPr="0087757C">
              <w:rPr>
                <w:lang w:eastAsia="ru-RU"/>
              </w:rPr>
              <w:t>Котельная №6, ул.Пушная, д. 2</w:t>
            </w:r>
          </w:p>
        </w:tc>
        <w:tc>
          <w:tcPr>
            <w:tcW w:w="888" w:type="pct"/>
            <w:shd w:val="clear" w:color="auto" w:fill="auto"/>
            <w:noWrap/>
            <w:vAlign w:val="center"/>
            <w:hideMark/>
          </w:tcPr>
          <w:p w:rsidR="0087757C" w:rsidRPr="0087757C" w:rsidRDefault="0087757C" w:rsidP="00F87D15">
            <w:pPr>
              <w:pStyle w:val="afffffff0"/>
              <w:rPr>
                <w:lang w:eastAsia="ru-RU"/>
              </w:rPr>
            </w:pPr>
            <w:r w:rsidRPr="0087757C">
              <w:rPr>
                <w:lang w:eastAsia="ru-RU"/>
              </w:rPr>
              <w:t>ОСВХ-25</w:t>
            </w:r>
          </w:p>
        </w:tc>
        <w:tc>
          <w:tcPr>
            <w:tcW w:w="872" w:type="pct"/>
            <w:shd w:val="clear" w:color="auto" w:fill="auto"/>
            <w:noWrap/>
            <w:vAlign w:val="center"/>
            <w:hideMark/>
          </w:tcPr>
          <w:p w:rsidR="0087757C" w:rsidRPr="0087757C" w:rsidRDefault="0087757C" w:rsidP="00F87D15">
            <w:pPr>
              <w:pStyle w:val="afffffff0"/>
              <w:rPr>
                <w:lang w:eastAsia="ru-RU"/>
              </w:rPr>
            </w:pPr>
            <w:r w:rsidRPr="0087757C">
              <w:rPr>
                <w:lang w:eastAsia="ru-RU"/>
              </w:rPr>
              <w:t>Меркурий МА-01</w:t>
            </w:r>
          </w:p>
        </w:tc>
        <w:tc>
          <w:tcPr>
            <w:tcW w:w="992" w:type="pct"/>
            <w:shd w:val="clear" w:color="auto" w:fill="auto"/>
            <w:noWrap/>
            <w:vAlign w:val="center"/>
            <w:hideMark/>
          </w:tcPr>
          <w:p w:rsidR="0087757C" w:rsidRPr="0087757C" w:rsidRDefault="00750B7E" w:rsidP="00F87D15">
            <w:pPr>
              <w:pStyle w:val="afffffff0"/>
              <w:rPr>
                <w:lang w:eastAsia="ru-RU"/>
              </w:rPr>
            </w:pPr>
            <w:r>
              <w:rPr>
                <w:lang w:eastAsia="ru-RU"/>
              </w:rPr>
              <w:t>-</w:t>
            </w:r>
          </w:p>
        </w:tc>
        <w:tc>
          <w:tcPr>
            <w:tcW w:w="900" w:type="pct"/>
            <w:shd w:val="clear" w:color="auto" w:fill="auto"/>
            <w:noWrap/>
            <w:vAlign w:val="center"/>
            <w:hideMark/>
          </w:tcPr>
          <w:p w:rsidR="0087757C" w:rsidRPr="0087757C" w:rsidRDefault="0087757C" w:rsidP="00F87D15">
            <w:pPr>
              <w:pStyle w:val="afffffff0"/>
              <w:rPr>
                <w:lang w:eastAsia="ru-RU"/>
              </w:rPr>
            </w:pPr>
            <w:r w:rsidRPr="0087757C">
              <w:rPr>
                <w:lang w:eastAsia="ru-RU"/>
              </w:rPr>
              <w:t>СГ-ЭКВз-Р-0,2-65/1,6</w:t>
            </w:r>
          </w:p>
        </w:tc>
      </w:tr>
      <w:tr w:rsidR="005C3BD4" w:rsidRPr="00482DB9" w:rsidTr="00750B7E">
        <w:trPr>
          <w:cantSplit/>
          <w:trHeight w:val="330"/>
        </w:trPr>
        <w:tc>
          <w:tcPr>
            <w:tcW w:w="1347" w:type="pct"/>
            <w:shd w:val="clear" w:color="auto" w:fill="auto"/>
            <w:vAlign w:val="center"/>
            <w:hideMark/>
          </w:tcPr>
          <w:p w:rsidR="0087757C" w:rsidRPr="0087757C" w:rsidRDefault="0087757C" w:rsidP="00F87D15">
            <w:pPr>
              <w:pStyle w:val="afffffff0"/>
              <w:rPr>
                <w:lang w:eastAsia="ru-RU"/>
              </w:rPr>
            </w:pPr>
            <w:r w:rsidRPr="0087757C">
              <w:rPr>
                <w:lang w:eastAsia="ru-RU"/>
              </w:rPr>
              <w:t>Котельная №6, ул.Пушная, д. 2</w:t>
            </w:r>
          </w:p>
        </w:tc>
        <w:tc>
          <w:tcPr>
            <w:tcW w:w="888" w:type="pct"/>
            <w:shd w:val="clear" w:color="000000" w:fill="FFFFFF"/>
            <w:noWrap/>
            <w:vAlign w:val="center"/>
            <w:hideMark/>
          </w:tcPr>
          <w:p w:rsidR="0087757C" w:rsidRPr="0087757C" w:rsidRDefault="0087757C" w:rsidP="00F87D15">
            <w:pPr>
              <w:pStyle w:val="afffffff0"/>
              <w:rPr>
                <w:lang w:eastAsia="ru-RU"/>
              </w:rPr>
            </w:pPr>
            <w:r w:rsidRPr="0087757C">
              <w:rPr>
                <w:lang w:eastAsia="ru-RU"/>
              </w:rPr>
              <w:t>ВМХ-50</w:t>
            </w:r>
          </w:p>
        </w:tc>
        <w:tc>
          <w:tcPr>
            <w:tcW w:w="872" w:type="pct"/>
            <w:shd w:val="clear" w:color="auto" w:fill="auto"/>
            <w:noWrap/>
            <w:vAlign w:val="center"/>
            <w:hideMark/>
          </w:tcPr>
          <w:p w:rsidR="0087757C" w:rsidRPr="0087757C" w:rsidRDefault="00750B7E" w:rsidP="00F87D15">
            <w:pPr>
              <w:pStyle w:val="afffffff0"/>
              <w:rPr>
                <w:lang w:eastAsia="ru-RU"/>
              </w:rPr>
            </w:pPr>
            <w:r>
              <w:rPr>
                <w:lang w:eastAsia="ru-RU"/>
              </w:rPr>
              <w:t>-</w:t>
            </w:r>
          </w:p>
        </w:tc>
        <w:tc>
          <w:tcPr>
            <w:tcW w:w="992" w:type="pct"/>
            <w:shd w:val="clear" w:color="auto" w:fill="auto"/>
            <w:noWrap/>
            <w:vAlign w:val="center"/>
            <w:hideMark/>
          </w:tcPr>
          <w:p w:rsidR="0087757C" w:rsidRPr="0087757C" w:rsidRDefault="00750B7E" w:rsidP="00F87D15">
            <w:pPr>
              <w:pStyle w:val="afffffff0"/>
              <w:rPr>
                <w:lang w:eastAsia="ru-RU"/>
              </w:rPr>
            </w:pPr>
            <w:r>
              <w:rPr>
                <w:lang w:eastAsia="ru-RU"/>
              </w:rPr>
              <w:t>-</w:t>
            </w:r>
          </w:p>
        </w:tc>
        <w:tc>
          <w:tcPr>
            <w:tcW w:w="900" w:type="pct"/>
            <w:shd w:val="clear" w:color="auto" w:fill="auto"/>
            <w:noWrap/>
            <w:vAlign w:val="center"/>
            <w:hideMark/>
          </w:tcPr>
          <w:p w:rsidR="0087757C" w:rsidRPr="0087757C" w:rsidRDefault="00750B7E" w:rsidP="00F87D15">
            <w:pPr>
              <w:pStyle w:val="afffffff0"/>
              <w:rPr>
                <w:lang w:eastAsia="ru-RU"/>
              </w:rPr>
            </w:pPr>
            <w:r>
              <w:rPr>
                <w:lang w:eastAsia="ru-RU"/>
              </w:rPr>
              <w:t>-</w:t>
            </w:r>
          </w:p>
        </w:tc>
      </w:tr>
      <w:tr w:rsidR="005C3BD4" w:rsidRPr="00482DB9" w:rsidTr="00750B7E">
        <w:trPr>
          <w:cantSplit/>
          <w:trHeight w:val="555"/>
        </w:trPr>
        <w:tc>
          <w:tcPr>
            <w:tcW w:w="1347" w:type="pct"/>
            <w:shd w:val="clear" w:color="000000" w:fill="FFFFFF"/>
            <w:vAlign w:val="center"/>
            <w:hideMark/>
          </w:tcPr>
          <w:p w:rsidR="0087757C" w:rsidRPr="0087757C" w:rsidRDefault="0087757C" w:rsidP="00F87D15">
            <w:pPr>
              <w:pStyle w:val="afffffff0"/>
              <w:rPr>
                <w:lang w:eastAsia="ru-RU"/>
              </w:rPr>
            </w:pPr>
            <w:r w:rsidRPr="0087757C">
              <w:rPr>
                <w:lang w:eastAsia="ru-RU"/>
              </w:rPr>
              <w:t>Блочно-модульная котельная №7,ул.Красноармейская, юго-восточнее жилого дома №56А</w:t>
            </w:r>
          </w:p>
        </w:tc>
        <w:tc>
          <w:tcPr>
            <w:tcW w:w="888" w:type="pct"/>
            <w:shd w:val="clear" w:color="auto" w:fill="auto"/>
            <w:noWrap/>
            <w:vAlign w:val="center"/>
            <w:hideMark/>
          </w:tcPr>
          <w:p w:rsidR="0087757C" w:rsidRPr="0087757C" w:rsidRDefault="0087757C" w:rsidP="00F87D15">
            <w:pPr>
              <w:pStyle w:val="afffffff0"/>
              <w:rPr>
                <w:lang w:eastAsia="ru-RU"/>
              </w:rPr>
            </w:pPr>
            <w:r w:rsidRPr="0087757C">
              <w:rPr>
                <w:lang w:eastAsia="ru-RU"/>
              </w:rPr>
              <w:t>ВСХНд-5</w:t>
            </w:r>
          </w:p>
        </w:tc>
        <w:tc>
          <w:tcPr>
            <w:tcW w:w="872" w:type="pct"/>
            <w:shd w:val="clear" w:color="auto" w:fill="auto"/>
            <w:vAlign w:val="center"/>
            <w:hideMark/>
          </w:tcPr>
          <w:p w:rsidR="0087757C" w:rsidRPr="0087757C" w:rsidRDefault="0087757C" w:rsidP="00F87D15">
            <w:pPr>
              <w:pStyle w:val="afffffff0"/>
              <w:rPr>
                <w:lang w:eastAsia="ru-RU"/>
              </w:rPr>
            </w:pPr>
            <w:r w:rsidRPr="0087757C">
              <w:rPr>
                <w:lang w:eastAsia="ru-RU"/>
              </w:rPr>
              <w:t>KNUN2023</w:t>
            </w:r>
          </w:p>
        </w:tc>
        <w:tc>
          <w:tcPr>
            <w:tcW w:w="992" w:type="pct"/>
            <w:shd w:val="clear" w:color="auto" w:fill="auto"/>
            <w:noWrap/>
            <w:vAlign w:val="center"/>
            <w:hideMark/>
          </w:tcPr>
          <w:p w:rsidR="0087757C" w:rsidRPr="0087757C" w:rsidRDefault="00750B7E" w:rsidP="00F87D15">
            <w:pPr>
              <w:pStyle w:val="afffffff0"/>
              <w:rPr>
                <w:lang w:eastAsia="ru-RU"/>
              </w:rPr>
            </w:pPr>
            <w:r>
              <w:rPr>
                <w:lang w:eastAsia="ru-RU"/>
              </w:rPr>
              <w:t>-</w:t>
            </w:r>
          </w:p>
        </w:tc>
        <w:tc>
          <w:tcPr>
            <w:tcW w:w="900" w:type="pct"/>
            <w:shd w:val="clear" w:color="auto" w:fill="auto"/>
            <w:noWrap/>
            <w:vAlign w:val="center"/>
            <w:hideMark/>
          </w:tcPr>
          <w:p w:rsidR="0087757C" w:rsidRPr="0087757C" w:rsidRDefault="0087757C" w:rsidP="00F87D15">
            <w:pPr>
              <w:pStyle w:val="afffffff0"/>
              <w:rPr>
                <w:lang w:eastAsia="ru-RU"/>
              </w:rPr>
            </w:pPr>
            <w:r w:rsidRPr="0087757C">
              <w:rPr>
                <w:lang w:eastAsia="ru-RU"/>
              </w:rPr>
              <w:t>СГ-ЭКВз-Р-0,2-650/1,6</w:t>
            </w:r>
          </w:p>
        </w:tc>
      </w:tr>
      <w:tr w:rsidR="005C3BD4" w:rsidRPr="00482DB9" w:rsidTr="00750B7E">
        <w:trPr>
          <w:cantSplit/>
          <w:trHeight w:val="555"/>
        </w:trPr>
        <w:tc>
          <w:tcPr>
            <w:tcW w:w="1347" w:type="pct"/>
            <w:shd w:val="clear" w:color="000000" w:fill="FFFFFF"/>
            <w:vAlign w:val="center"/>
            <w:hideMark/>
          </w:tcPr>
          <w:p w:rsidR="0087757C" w:rsidRPr="0087757C" w:rsidRDefault="0087757C" w:rsidP="00F87D15">
            <w:pPr>
              <w:pStyle w:val="afffffff0"/>
              <w:rPr>
                <w:lang w:eastAsia="ru-RU"/>
              </w:rPr>
            </w:pPr>
            <w:r w:rsidRPr="0087757C">
              <w:rPr>
                <w:lang w:eastAsia="ru-RU"/>
              </w:rPr>
              <w:t>Блочно-модульная котельная №7,</w:t>
            </w:r>
            <w:r w:rsidR="00482DB9" w:rsidRPr="00482DB9">
              <w:rPr>
                <w:lang w:eastAsia="ru-RU"/>
              </w:rPr>
              <w:t xml:space="preserve"> </w:t>
            </w:r>
            <w:r w:rsidRPr="0087757C">
              <w:rPr>
                <w:lang w:eastAsia="ru-RU"/>
              </w:rPr>
              <w:t>ул.Красноармейская, юго-восточнее жилого дома №56А</w:t>
            </w:r>
          </w:p>
        </w:tc>
        <w:tc>
          <w:tcPr>
            <w:tcW w:w="888" w:type="pct"/>
            <w:shd w:val="clear" w:color="auto" w:fill="auto"/>
            <w:noWrap/>
            <w:vAlign w:val="center"/>
            <w:hideMark/>
          </w:tcPr>
          <w:p w:rsidR="0087757C" w:rsidRPr="0087757C" w:rsidRDefault="0087757C" w:rsidP="00F87D15">
            <w:pPr>
              <w:pStyle w:val="afffffff0"/>
              <w:rPr>
                <w:lang w:eastAsia="ru-RU"/>
              </w:rPr>
            </w:pPr>
            <w:r w:rsidRPr="0087757C">
              <w:rPr>
                <w:lang w:eastAsia="ru-RU"/>
              </w:rPr>
              <w:t>ВСХНд-40</w:t>
            </w:r>
          </w:p>
        </w:tc>
        <w:tc>
          <w:tcPr>
            <w:tcW w:w="872" w:type="pct"/>
            <w:shd w:val="clear" w:color="auto" w:fill="auto"/>
            <w:vAlign w:val="center"/>
            <w:hideMark/>
          </w:tcPr>
          <w:p w:rsidR="0087757C" w:rsidRPr="0087757C" w:rsidRDefault="0087757C" w:rsidP="00F87D15">
            <w:pPr>
              <w:pStyle w:val="afffffff0"/>
              <w:rPr>
                <w:lang w:eastAsia="ru-RU"/>
              </w:rPr>
            </w:pPr>
            <w:r w:rsidRPr="0087757C">
              <w:rPr>
                <w:lang w:eastAsia="ru-RU"/>
              </w:rPr>
              <w:t>Меркурий230 АRТ-03</w:t>
            </w:r>
          </w:p>
        </w:tc>
        <w:tc>
          <w:tcPr>
            <w:tcW w:w="992" w:type="pct"/>
            <w:shd w:val="clear" w:color="000000" w:fill="FFFFFF"/>
            <w:noWrap/>
            <w:vAlign w:val="center"/>
            <w:hideMark/>
          </w:tcPr>
          <w:p w:rsidR="0087757C" w:rsidRPr="0087757C" w:rsidRDefault="0087757C" w:rsidP="00F87D15">
            <w:pPr>
              <w:pStyle w:val="afffffff0"/>
              <w:rPr>
                <w:lang w:eastAsia="ru-RU"/>
              </w:rPr>
            </w:pPr>
            <w:r w:rsidRPr="0087757C">
              <w:rPr>
                <w:lang w:eastAsia="ru-RU"/>
              </w:rPr>
              <w:t>ТМК-Н100.2.1</w:t>
            </w:r>
          </w:p>
        </w:tc>
        <w:tc>
          <w:tcPr>
            <w:tcW w:w="900" w:type="pct"/>
            <w:shd w:val="clear" w:color="auto" w:fill="auto"/>
            <w:noWrap/>
            <w:vAlign w:val="center"/>
            <w:hideMark/>
          </w:tcPr>
          <w:p w:rsidR="0087757C" w:rsidRPr="0087757C" w:rsidRDefault="00750B7E" w:rsidP="00F87D15">
            <w:pPr>
              <w:pStyle w:val="afffffff0"/>
              <w:rPr>
                <w:lang w:eastAsia="ru-RU"/>
              </w:rPr>
            </w:pPr>
            <w:r>
              <w:rPr>
                <w:lang w:eastAsia="ru-RU"/>
              </w:rPr>
              <w:t>-</w:t>
            </w:r>
          </w:p>
        </w:tc>
      </w:tr>
      <w:tr w:rsidR="005C3BD4" w:rsidRPr="00482DB9" w:rsidTr="00750B7E">
        <w:trPr>
          <w:cantSplit/>
          <w:trHeight w:val="450"/>
        </w:trPr>
        <w:tc>
          <w:tcPr>
            <w:tcW w:w="1347" w:type="pct"/>
            <w:shd w:val="clear" w:color="000000" w:fill="FFFFFF"/>
            <w:vAlign w:val="center"/>
            <w:hideMark/>
          </w:tcPr>
          <w:p w:rsidR="0087757C" w:rsidRPr="0087757C" w:rsidRDefault="0087757C" w:rsidP="00F87D15">
            <w:pPr>
              <w:pStyle w:val="afffffff0"/>
              <w:rPr>
                <w:lang w:eastAsia="ru-RU"/>
              </w:rPr>
            </w:pPr>
            <w:r w:rsidRPr="0087757C">
              <w:rPr>
                <w:lang w:eastAsia="ru-RU"/>
              </w:rPr>
              <w:t>Блочно-модульная котельная №8, на пересечении улиц Ленина и Красноармейская</w:t>
            </w:r>
          </w:p>
        </w:tc>
        <w:tc>
          <w:tcPr>
            <w:tcW w:w="888" w:type="pct"/>
            <w:shd w:val="clear" w:color="auto" w:fill="auto"/>
            <w:vAlign w:val="center"/>
            <w:hideMark/>
          </w:tcPr>
          <w:p w:rsidR="0087757C" w:rsidRPr="0087757C" w:rsidRDefault="0087757C" w:rsidP="00F87D15">
            <w:pPr>
              <w:pStyle w:val="afffffff0"/>
              <w:rPr>
                <w:lang w:eastAsia="ru-RU"/>
              </w:rPr>
            </w:pPr>
            <w:r w:rsidRPr="0087757C">
              <w:rPr>
                <w:lang w:eastAsia="ru-RU"/>
              </w:rPr>
              <w:t>Пульсар модель 2 Ду 25</w:t>
            </w:r>
          </w:p>
        </w:tc>
        <w:tc>
          <w:tcPr>
            <w:tcW w:w="872" w:type="pct"/>
            <w:shd w:val="clear" w:color="auto" w:fill="auto"/>
            <w:vAlign w:val="center"/>
            <w:hideMark/>
          </w:tcPr>
          <w:p w:rsidR="0087757C" w:rsidRPr="0087757C" w:rsidRDefault="0087757C" w:rsidP="00F87D15">
            <w:pPr>
              <w:pStyle w:val="afffffff0"/>
              <w:rPr>
                <w:lang w:eastAsia="ru-RU"/>
              </w:rPr>
            </w:pPr>
            <w:r w:rsidRPr="0087757C">
              <w:rPr>
                <w:lang w:eastAsia="ru-RU"/>
              </w:rPr>
              <w:t>Меркурий 230 АМ-03</w:t>
            </w:r>
          </w:p>
        </w:tc>
        <w:tc>
          <w:tcPr>
            <w:tcW w:w="992" w:type="pct"/>
            <w:shd w:val="clear" w:color="000000" w:fill="FFFFFF"/>
            <w:noWrap/>
            <w:vAlign w:val="center"/>
            <w:hideMark/>
          </w:tcPr>
          <w:p w:rsidR="0087757C" w:rsidRPr="0087757C" w:rsidRDefault="0087757C" w:rsidP="00F87D15">
            <w:pPr>
              <w:pStyle w:val="afffffff0"/>
              <w:rPr>
                <w:lang w:eastAsia="ru-RU"/>
              </w:rPr>
            </w:pPr>
            <w:r w:rsidRPr="0087757C">
              <w:rPr>
                <w:lang w:eastAsia="ru-RU"/>
              </w:rPr>
              <w:t>ТМК-Н100.2.1</w:t>
            </w:r>
          </w:p>
        </w:tc>
        <w:tc>
          <w:tcPr>
            <w:tcW w:w="900" w:type="pct"/>
            <w:shd w:val="clear" w:color="auto" w:fill="auto"/>
            <w:noWrap/>
            <w:vAlign w:val="center"/>
            <w:hideMark/>
          </w:tcPr>
          <w:p w:rsidR="0087757C" w:rsidRPr="0087757C" w:rsidRDefault="0087757C" w:rsidP="00F87D15">
            <w:pPr>
              <w:pStyle w:val="afffffff0"/>
              <w:rPr>
                <w:lang w:eastAsia="ru-RU"/>
              </w:rPr>
            </w:pPr>
            <w:r w:rsidRPr="0087757C">
              <w:rPr>
                <w:lang w:eastAsia="ru-RU"/>
              </w:rPr>
              <w:t>СГ-ЭКВз-Р-0,2-250/1,6</w:t>
            </w:r>
          </w:p>
        </w:tc>
      </w:tr>
      <w:tr w:rsidR="005C3BD4" w:rsidRPr="00482DB9" w:rsidTr="00750B7E">
        <w:trPr>
          <w:cantSplit/>
          <w:trHeight w:val="420"/>
        </w:trPr>
        <w:tc>
          <w:tcPr>
            <w:tcW w:w="1347" w:type="pct"/>
            <w:shd w:val="clear" w:color="000000" w:fill="FFFFFF"/>
            <w:vAlign w:val="center"/>
            <w:hideMark/>
          </w:tcPr>
          <w:p w:rsidR="0087757C" w:rsidRPr="0087757C" w:rsidRDefault="0087757C" w:rsidP="00F87D15">
            <w:pPr>
              <w:pStyle w:val="afffffff0"/>
              <w:rPr>
                <w:lang w:eastAsia="ru-RU"/>
              </w:rPr>
            </w:pPr>
            <w:r w:rsidRPr="0087757C">
              <w:rPr>
                <w:lang w:eastAsia="ru-RU"/>
              </w:rPr>
              <w:t>Блочно-модульная котельная №9, улица Советская, в районе жилого дома №7 и ЦТП-11</w:t>
            </w:r>
          </w:p>
        </w:tc>
        <w:tc>
          <w:tcPr>
            <w:tcW w:w="888" w:type="pct"/>
            <w:shd w:val="clear" w:color="000000" w:fill="FFFFFF"/>
            <w:noWrap/>
            <w:vAlign w:val="center"/>
            <w:hideMark/>
          </w:tcPr>
          <w:p w:rsidR="0087757C" w:rsidRPr="0087757C" w:rsidRDefault="0087757C" w:rsidP="00F87D15">
            <w:pPr>
              <w:pStyle w:val="afffffff0"/>
              <w:rPr>
                <w:lang w:eastAsia="ru-RU"/>
              </w:rPr>
            </w:pPr>
            <w:r w:rsidRPr="0087757C">
              <w:rPr>
                <w:lang w:eastAsia="ru-RU"/>
              </w:rPr>
              <w:t>ZENNER</w:t>
            </w:r>
          </w:p>
        </w:tc>
        <w:tc>
          <w:tcPr>
            <w:tcW w:w="872" w:type="pct"/>
            <w:shd w:val="clear" w:color="000000" w:fill="FFFFFF"/>
            <w:vAlign w:val="center"/>
            <w:hideMark/>
          </w:tcPr>
          <w:p w:rsidR="0087757C" w:rsidRPr="0087757C" w:rsidRDefault="0087757C" w:rsidP="00F87D15">
            <w:pPr>
              <w:pStyle w:val="afffffff0"/>
              <w:rPr>
                <w:lang w:eastAsia="ru-RU"/>
              </w:rPr>
            </w:pPr>
            <w:r w:rsidRPr="0087757C">
              <w:rPr>
                <w:lang w:eastAsia="ru-RU"/>
              </w:rPr>
              <w:t>Меркурий 230 АМ-03</w:t>
            </w:r>
          </w:p>
        </w:tc>
        <w:tc>
          <w:tcPr>
            <w:tcW w:w="992" w:type="pct"/>
            <w:shd w:val="clear" w:color="000000" w:fill="FFFFFF"/>
            <w:noWrap/>
            <w:vAlign w:val="center"/>
            <w:hideMark/>
          </w:tcPr>
          <w:p w:rsidR="0087757C" w:rsidRPr="0087757C" w:rsidRDefault="0087757C" w:rsidP="00F87D15">
            <w:pPr>
              <w:pStyle w:val="afffffff0"/>
              <w:rPr>
                <w:lang w:eastAsia="ru-RU"/>
              </w:rPr>
            </w:pPr>
            <w:r w:rsidRPr="0087757C">
              <w:rPr>
                <w:lang w:eastAsia="ru-RU"/>
              </w:rPr>
              <w:t>ТМК-Н100.2.1</w:t>
            </w:r>
          </w:p>
        </w:tc>
        <w:tc>
          <w:tcPr>
            <w:tcW w:w="900" w:type="pct"/>
            <w:shd w:val="clear" w:color="auto" w:fill="auto"/>
            <w:noWrap/>
            <w:vAlign w:val="center"/>
            <w:hideMark/>
          </w:tcPr>
          <w:p w:rsidR="0087757C" w:rsidRPr="0087757C" w:rsidRDefault="0087757C" w:rsidP="00F87D15">
            <w:pPr>
              <w:pStyle w:val="afffffff0"/>
              <w:rPr>
                <w:lang w:eastAsia="ru-RU"/>
              </w:rPr>
            </w:pPr>
            <w:r w:rsidRPr="0087757C">
              <w:rPr>
                <w:lang w:eastAsia="ru-RU"/>
              </w:rPr>
              <w:t>СГ-ЭКВз-Р-0,3-650/1,6</w:t>
            </w:r>
          </w:p>
        </w:tc>
      </w:tr>
      <w:tr w:rsidR="005C3BD4" w:rsidRPr="00482DB9" w:rsidTr="00750B7E">
        <w:trPr>
          <w:cantSplit/>
          <w:trHeight w:val="420"/>
        </w:trPr>
        <w:tc>
          <w:tcPr>
            <w:tcW w:w="1347" w:type="pct"/>
            <w:shd w:val="clear" w:color="000000" w:fill="FFFFFF"/>
            <w:vAlign w:val="center"/>
            <w:hideMark/>
          </w:tcPr>
          <w:p w:rsidR="0087757C" w:rsidRPr="0087757C" w:rsidRDefault="0087757C" w:rsidP="00F87D15">
            <w:pPr>
              <w:pStyle w:val="afffffff0"/>
              <w:rPr>
                <w:lang w:eastAsia="ru-RU"/>
              </w:rPr>
            </w:pPr>
            <w:r w:rsidRPr="0087757C">
              <w:rPr>
                <w:lang w:eastAsia="ru-RU"/>
              </w:rPr>
              <w:lastRenderedPageBreak/>
              <w:t>Блочно-модульная котельная №9, улица Советская, в районе жилого дома №7 и ЦТП-11</w:t>
            </w:r>
          </w:p>
        </w:tc>
        <w:tc>
          <w:tcPr>
            <w:tcW w:w="888" w:type="pct"/>
            <w:shd w:val="clear" w:color="000000" w:fill="FFFFFF"/>
            <w:noWrap/>
            <w:vAlign w:val="center"/>
            <w:hideMark/>
          </w:tcPr>
          <w:p w:rsidR="0087757C" w:rsidRPr="0087757C" w:rsidRDefault="0087757C" w:rsidP="00F87D15">
            <w:pPr>
              <w:pStyle w:val="afffffff0"/>
              <w:rPr>
                <w:lang w:eastAsia="ru-RU"/>
              </w:rPr>
            </w:pPr>
            <w:r w:rsidRPr="0087757C">
              <w:rPr>
                <w:lang w:eastAsia="ru-RU"/>
              </w:rPr>
              <w:t>ВСХН-100</w:t>
            </w:r>
          </w:p>
        </w:tc>
        <w:tc>
          <w:tcPr>
            <w:tcW w:w="872" w:type="pct"/>
            <w:shd w:val="clear" w:color="000000" w:fill="FFFFFF"/>
            <w:vAlign w:val="center"/>
            <w:hideMark/>
          </w:tcPr>
          <w:p w:rsidR="0087757C" w:rsidRPr="0087757C" w:rsidRDefault="0087757C" w:rsidP="00F87D15">
            <w:pPr>
              <w:pStyle w:val="afffffff0"/>
              <w:rPr>
                <w:lang w:eastAsia="ru-RU"/>
              </w:rPr>
            </w:pPr>
            <w:r w:rsidRPr="0087757C">
              <w:rPr>
                <w:lang w:eastAsia="ru-RU"/>
              </w:rPr>
              <w:t>Меркурий230 AРТ-03</w:t>
            </w:r>
          </w:p>
        </w:tc>
        <w:tc>
          <w:tcPr>
            <w:tcW w:w="992" w:type="pct"/>
            <w:shd w:val="clear" w:color="000000" w:fill="FFFFFF"/>
            <w:noWrap/>
            <w:vAlign w:val="center"/>
            <w:hideMark/>
          </w:tcPr>
          <w:p w:rsidR="0087757C" w:rsidRPr="0087757C" w:rsidRDefault="00750B7E" w:rsidP="00F87D15">
            <w:pPr>
              <w:pStyle w:val="afffffff0"/>
              <w:rPr>
                <w:lang w:eastAsia="ru-RU"/>
              </w:rPr>
            </w:pPr>
            <w:r>
              <w:rPr>
                <w:lang w:eastAsia="ru-RU"/>
              </w:rPr>
              <w:t>-</w:t>
            </w:r>
          </w:p>
        </w:tc>
        <w:tc>
          <w:tcPr>
            <w:tcW w:w="900" w:type="pct"/>
            <w:shd w:val="clear" w:color="000000" w:fill="FFFFFF"/>
            <w:noWrap/>
            <w:vAlign w:val="center"/>
            <w:hideMark/>
          </w:tcPr>
          <w:p w:rsidR="0087757C" w:rsidRPr="0087757C" w:rsidRDefault="00750B7E" w:rsidP="00F87D15">
            <w:pPr>
              <w:pStyle w:val="afffffff0"/>
              <w:rPr>
                <w:lang w:eastAsia="ru-RU"/>
              </w:rPr>
            </w:pPr>
            <w:r>
              <w:rPr>
                <w:lang w:eastAsia="ru-RU"/>
              </w:rPr>
              <w:t>-</w:t>
            </w:r>
          </w:p>
        </w:tc>
      </w:tr>
      <w:tr w:rsidR="005C3BD4" w:rsidRPr="00482DB9" w:rsidTr="00750B7E">
        <w:trPr>
          <w:cantSplit/>
          <w:trHeight w:val="330"/>
        </w:trPr>
        <w:tc>
          <w:tcPr>
            <w:tcW w:w="1347" w:type="pct"/>
            <w:shd w:val="clear" w:color="auto" w:fill="auto"/>
            <w:noWrap/>
            <w:vAlign w:val="center"/>
            <w:hideMark/>
          </w:tcPr>
          <w:p w:rsidR="0087757C" w:rsidRPr="0087757C" w:rsidRDefault="0087757C" w:rsidP="00F87D15">
            <w:pPr>
              <w:pStyle w:val="afffffff0"/>
              <w:rPr>
                <w:lang w:eastAsia="ru-RU"/>
              </w:rPr>
            </w:pPr>
            <w:r w:rsidRPr="0087757C">
              <w:rPr>
                <w:lang w:eastAsia="ru-RU"/>
              </w:rPr>
              <w:t>ЦТП - 1</w:t>
            </w:r>
          </w:p>
        </w:tc>
        <w:tc>
          <w:tcPr>
            <w:tcW w:w="888" w:type="pct"/>
            <w:shd w:val="clear" w:color="auto" w:fill="auto"/>
            <w:noWrap/>
            <w:vAlign w:val="center"/>
            <w:hideMark/>
          </w:tcPr>
          <w:p w:rsidR="0087757C" w:rsidRPr="0087757C" w:rsidRDefault="0087757C" w:rsidP="00F87D15">
            <w:pPr>
              <w:pStyle w:val="afffffff0"/>
              <w:rPr>
                <w:lang w:eastAsia="ru-RU"/>
              </w:rPr>
            </w:pPr>
            <w:r w:rsidRPr="0087757C">
              <w:rPr>
                <w:lang w:eastAsia="ru-RU"/>
              </w:rPr>
              <w:t>ВМХ-80</w:t>
            </w:r>
          </w:p>
        </w:tc>
        <w:tc>
          <w:tcPr>
            <w:tcW w:w="872" w:type="pct"/>
            <w:shd w:val="clear" w:color="000000" w:fill="FFFFFF"/>
            <w:noWrap/>
            <w:vAlign w:val="center"/>
            <w:hideMark/>
          </w:tcPr>
          <w:p w:rsidR="0087757C" w:rsidRPr="0087757C" w:rsidRDefault="0087757C" w:rsidP="00F87D15">
            <w:pPr>
              <w:pStyle w:val="afffffff0"/>
              <w:rPr>
                <w:lang w:eastAsia="ru-RU"/>
              </w:rPr>
            </w:pPr>
            <w:r w:rsidRPr="0087757C">
              <w:rPr>
                <w:lang w:eastAsia="ru-RU"/>
              </w:rPr>
              <w:t>Фобос-3IQ0RLM</w:t>
            </w:r>
          </w:p>
        </w:tc>
        <w:tc>
          <w:tcPr>
            <w:tcW w:w="992" w:type="pct"/>
            <w:shd w:val="clear" w:color="000000" w:fill="FFFFFF"/>
            <w:noWrap/>
            <w:vAlign w:val="center"/>
            <w:hideMark/>
          </w:tcPr>
          <w:p w:rsidR="0087757C" w:rsidRPr="0087757C" w:rsidRDefault="0087757C" w:rsidP="00F87D15">
            <w:pPr>
              <w:pStyle w:val="afffffff0"/>
              <w:rPr>
                <w:lang w:eastAsia="ru-RU"/>
              </w:rPr>
            </w:pPr>
            <w:r w:rsidRPr="0087757C">
              <w:rPr>
                <w:lang w:eastAsia="ru-RU"/>
              </w:rPr>
              <w:t>ТМК-Н100.2.1</w:t>
            </w:r>
          </w:p>
        </w:tc>
        <w:tc>
          <w:tcPr>
            <w:tcW w:w="900" w:type="pct"/>
            <w:shd w:val="clear" w:color="000000" w:fill="FFFFFF"/>
            <w:noWrap/>
            <w:vAlign w:val="center"/>
            <w:hideMark/>
          </w:tcPr>
          <w:p w:rsidR="0087757C" w:rsidRPr="0087757C" w:rsidRDefault="00750B7E" w:rsidP="00F87D15">
            <w:pPr>
              <w:pStyle w:val="afffffff0"/>
              <w:rPr>
                <w:lang w:eastAsia="ru-RU"/>
              </w:rPr>
            </w:pPr>
            <w:r>
              <w:rPr>
                <w:lang w:eastAsia="ru-RU"/>
              </w:rPr>
              <w:t>-</w:t>
            </w:r>
          </w:p>
        </w:tc>
      </w:tr>
      <w:tr w:rsidR="005C3BD4" w:rsidRPr="00482DB9" w:rsidTr="00750B7E">
        <w:trPr>
          <w:cantSplit/>
          <w:trHeight w:val="660"/>
        </w:trPr>
        <w:tc>
          <w:tcPr>
            <w:tcW w:w="1347" w:type="pct"/>
            <w:shd w:val="clear" w:color="auto" w:fill="auto"/>
            <w:noWrap/>
            <w:vAlign w:val="center"/>
            <w:hideMark/>
          </w:tcPr>
          <w:p w:rsidR="0087757C" w:rsidRPr="0087757C" w:rsidRDefault="0087757C" w:rsidP="00F87D15">
            <w:pPr>
              <w:pStyle w:val="afffffff0"/>
              <w:rPr>
                <w:lang w:eastAsia="ru-RU"/>
              </w:rPr>
            </w:pPr>
            <w:r w:rsidRPr="0087757C">
              <w:rPr>
                <w:lang w:eastAsia="ru-RU"/>
              </w:rPr>
              <w:t>ЦТП - 2</w:t>
            </w:r>
          </w:p>
        </w:tc>
        <w:tc>
          <w:tcPr>
            <w:tcW w:w="888" w:type="pct"/>
            <w:shd w:val="clear" w:color="auto" w:fill="auto"/>
            <w:noWrap/>
            <w:vAlign w:val="center"/>
            <w:hideMark/>
          </w:tcPr>
          <w:p w:rsidR="0087757C" w:rsidRPr="0087757C" w:rsidRDefault="0087757C" w:rsidP="00F87D15">
            <w:pPr>
              <w:pStyle w:val="afffffff0"/>
              <w:rPr>
                <w:lang w:eastAsia="ru-RU"/>
              </w:rPr>
            </w:pPr>
            <w:r w:rsidRPr="0087757C">
              <w:rPr>
                <w:lang w:eastAsia="ru-RU"/>
              </w:rPr>
              <w:t>ВСХН-80</w:t>
            </w:r>
          </w:p>
        </w:tc>
        <w:tc>
          <w:tcPr>
            <w:tcW w:w="872" w:type="pct"/>
            <w:shd w:val="clear" w:color="000000" w:fill="FFFFFF"/>
            <w:vAlign w:val="center"/>
            <w:hideMark/>
          </w:tcPr>
          <w:p w:rsidR="0087757C" w:rsidRPr="0087757C" w:rsidRDefault="0087757C" w:rsidP="00F87D15">
            <w:pPr>
              <w:pStyle w:val="afffffff0"/>
              <w:rPr>
                <w:lang w:eastAsia="ru-RU"/>
              </w:rPr>
            </w:pPr>
            <w:r w:rsidRPr="0087757C">
              <w:rPr>
                <w:lang w:eastAsia="ru-RU"/>
              </w:rPr>
              <w:t>Меркурий 230АМ-03</w:t>
            </w:r>
          </w:p>
        </w:tc>
        <w:tc>
          <w:tcPr>
            <w:tcW w:w="992" w:type="pct"/>
            <w:shd w:val="clear" w:color="000000" w:fill="FFFFFF"/>
            <w:noWrap/>
            <w:vAlign w:val="center"/>
            <w:hideMark/>
          </w:tcPr>
          <w:p w:rsidR="0087757C" w:rsidRPr="0087757C" w:rsidRDefault="00750B7E" w:rsidP="00F87D15">
            <w:pPr>
              <w:pStyle w:val="afffffff0"/>
              <w:rPr>
                <w:lang w:eastAsia="ru-RU"/>
              </w:rPr>
            </w:pPr>
            <w:r>
              <w:rPr>
                <w:lang w:eastAsia="ru-RU"/>
              </w:rPr>
              <w:t>-</w:t>
            </w:r>
          </w:p>
        </w:tc>
        <w:tc>
          <w:tcPr>
            <w:tcW w:w="900" w:type="pct"/>
            <w:shd w:val="clear" w:color="000000" w:fill="FFFFFF"/>
            <w:noWrap/>
            <w:vAlign w:val="center"/>
            <w:hideMark/>
          </w:tcPr>
          <w:p w:rsidR="0087757C" w:rsidRPr="0087757C" w:rsidRDefault="00750B7E" w:rsidP="00F87D15">
            <w:pPr>
              <w:pStyle w:val="afffffff0"/>
              <w:rPr>
                <w:lang w:eastAsia="ru-RU"/>
              </w:rPr>
            </w:pPr>
            <w:r>
              <w:rPr>
                <w:lang w:eastAsia="ru-RU"/>
              </w:rPr>
              <w:t>-</w:t>
            </w:r>
          </w:p>
        </w:tc>
      </w:tr>
      <w:tr w:rsidR="005C3BD4" w:rsidRPr="00482DB9" w:rsidTr="00750B7E">
        <w:trPr>
          <w:cantSplit/>
          <w:trHeight w:val="660"/>
        </w:trPr>
        <w:tc>
          <w:tcPr>
            <w:tcW w:w="1347" w:type="pct"/>
            <w:shd w:val="clear" w:color="auto" w:fill="auto"/>
            <w:noWrap/>
            <w:vAlign w:val="center"/>
            <w:hideMark/>
          </w:tcPr>
          <w:p w:rsidR="0087757C" w:rsidRPr="0087757C" w:rsidRDefault="0087757C" w:rsidP="00F87D15">
            <w:pPr>
              <w:pStyle w:val="afffffff0"/>
              <w:rPr>
                <w:lang w:eastAsia="ru-RU"/>
              </w:rPr>
            </w:pPr>
            <w:r w:rsidRPr="0087757C">
              <w:rPr>
                <w:lang w:eastAsia="ru-RU"/>
              </w:rPr>
              <w:t>ЦТП - 2</w:t>
            </w:r>
          </w:p>
        </w:tc>
        <w:tc>
          <w:tcPr>
            <w:tcW w:w="888" w:type="pct"/>
            <w:shd w:val="clear" w:color="auto" w:fill="auto"/>
            <w:noWrap/>
            <w:vAlign w:val="center"/>
            <w:hideMark/>
          </w:tcPr>
          <w:p w:rsidR="0087757C" w:rsidRPr="0087757C" w:rsidRDefault="0087757C" w:rsidP="00F87D15">
            <w:pPr>
              <w:pStyle w:val="afffffff0"/>
              <w:rPr>
                <w:lang w:eastAsia="ru-RU"/>
              </w:rPr>
            </w:pPr>
            <w:r w:rsidRPr="0087757C">
              <w:rPr>
                <w:lang w:eastAsia="ru-RU"/>
              </w:rPr>
              <w:t>ВСХН-80</w:t>
            </w:r>
          </w:p>
        </w:tc>
        <w:tc>
          <w:tcPr>
            <w:tcW w:w="872" w:type="pct"/>
            <w:shd w:val="clear" w:color="000000" w:fill="FFFFFF"/>
            <w:vAlign w:val="center"/>
            <w:hideMark/>
          </w:tcPr>
          <w:p w:rsidR="0087757C" w:rsidRPr="0087757C" w:rsidRDefault="0087757C" w:rsidP="00F87D15">
            <w:pPr>
              <w:pStyle w:val="afffffff0"/>
              <w:rPr>
                <w:lang w:eastAsia="ru-RU"/>
              </w:rPr>
            </w:pPr>
            <w:r w:rsidRPr="0087757C">
              <w:rPr>
                <w:lang w:eastAsia="ru-RU"/>
              </w:rPr>
              <w:t>Меркурий 230АМ-03</w:t>
            </w:r>
          </w:p>
        </w:tc>
        <w:tc>
          <w:tcPr>
            <w:tcW w:w="992" w:type="pct"/>
            <w:shd w:val="clear" w:color="000000" w:fill="FFFFFF"/>
            <w:noWrap/>
            <w:vAlign w:val="center"/>
            <w:hideMark/>
          </w:tcPr>
          <w:p w:rsidR="0087757C" w:rsidRPr="0087757C" w:rsidRDefault="00750B7E" w:rsidP="00F87D15">
            <w:pPr>
              <w:pStyle w:val="afffffff0"/>
              <w:rPr>
                <w:lang w:eastAsia="ru-RU"/>
              </w:rPr>
            </w:pPr>
            <w:r>
              <w:rPr>
                <w:lang w:eastAsia="ru-RU"/>
              </w:rPr>
              <w:t>-</w:t>
            </w:r>
          </w:p>
        </w:tc>
        <w:tc>
          <w:tcPr>
            <w:tcW w:w="900" w:type="pct"/>
            <w:shd w:val="clear" w:color="000000" w:fill="FFFFFF"/>
            <w:noWrap/>
            <w:vAlign w:val="center"/>
            <w:hideMark/>
          </w:tcPr>
          <w:p w:rsidR="0087757C" w:rsidRPr="0087757C" w:rsidRDefault="00750B7E" w:rsidP="00F87D15">
            <w:pPr>
              <w:pStyle w:val="afffffff0"/>
              <w:rPr>
                <w:lang w:eastAsia="ru-RU"/>
              </w:rPr>
            </w:pPr>
            <w:r>
              <w:rPr>
                <w:lang w:eastAsia="ru-RU"/>
              </w:rPr>
              <w:t>-</w:t>
            </w:r>
          </w:p>
        </w:tc>
      </w:tr>
      <w:tr w:rsidR="005C3BD4" w:rsidRPr="00482DB9" w:rsidTr="00750B7E">
        <w:trPr>
          <w:cantSplit/>
          <w:trHeight w:val="330"/>
        </w:trPr>
        <w:tc>
          <w:tcPr>
            <w:tcW w:w="1347" w:type="pct"/>
            <w:shd w:val="clear" w:color="auto" w:fill="auto"/>
            <w:noWrap/>
            <w:vAlign w:val="center"/>
            <w:hideMark/>
          </w:tcPr>
          <w:p w:rsidR="0087757C" w:rsidRPr="0087757C" w:rsidRDefault="0087757C" w:rsidP="00F87D15">
            <w:pPr>
              <w:pStyle w:val="afffffff0"/>
              <w:rPr>
                <w:lang w:eastAsia="ru-RU"/>
              </w:rPr>
            </w:pPr>
            <w:r w:rsidRPr="0087757C">
              <w:rPr>
                <w:lang w:eastAsia="ru-RU"/>
              </w:rPr>
              <w:t>ЦТП - 3</w:t>
            </w:r>
          </w:p>
        </w:tc>
        <w:tc>
          <w:tcPr>
            <w:tcW w:w="888" w:type="pct"/>
            <w:shd w:val="clear" w:color="auto" w:fill="auto"/>
            <w:noWrap/>
            <w:vAlign w:val="center"/>
            <w:hideMark/>
          </w:tcPr>
          <w:p w:rsidR="0087757C" w:rsidRPr="0087757C" w:rsidRDefault="0087757C" w:rsidP="00F87D15">
            <w:pPr>
              <w:pStyle w:val="afffffff0"/>
              <w:rPr>
                <w:lang w:eastAsia="ru-RU"/>
              </w:rPr>
            </w:pPr>
            <w:r w:rsidRPr="0087757C">
              <w:rPr>
                <w:lang w:eastAsia="ru-RU"/>
              </w:rPr>
              <w:t>ВСХН-80</w:t>
            </w:r>
          </w:p>
        </w:tc>
        <w:tc>
          <w:tcPr>
            <w:tcW w:w="872" w:type="pct"/>
            <w:shd w:val="clear" w:color="000000" w:fill="FFFFFF"/>
            <w:vAlign w:val="center"/>
            <w:hideMark/>
          </w:tcPr>
          <w:p w:rsidR="0087757C" w:rsidRPr="0087757C" w:rsidRDefault="0087757C" w:rsidP="00F87D15">
            <w:pPr>
              <w:pStyle w:val="afffffff0"/>
              <w:rPr>
                <w:lang w:eastAsia="ru-RU"/>
              </w:rPr>
            </w:pPr>
            <w:r w:rsidRPr="0087757C">
              <w:rPr>
                <w:lang w:eastAsia="ru-RU"/>
              </w:rPr>
              <w:t>ЦЭ6803В</w:t>
            </w:r>
          </w:p>
        </w:tc>
        <w:tc>
          <w:tcPr>
            <w:tcW w:w="992" w:type="pct"/>
            <w:shd w:val="clear" w:color="000000" w:fill="FFFFFF"/>
            <w:noWrap/>
            <w:vAlign w:val="center"/>
            <w:hideMark/>
          </w:tcPr>
          <w:p w:rsidR="0087757C" w:rsidRPr="0087757C" w:rsidRDefault="00750B7E" w:rsidP="00F87D15">
            <w:pPr>
              <w:pStyle w:val="afffffff0"/>
              <w:rPr>
                <w:lang w:eastAsia="ru-RU"/>
              </w:rPr>
            </w:pPr>
            <w:r>
              <w:rPr>
                <w:lang w:eastAsia="ru-RU"/>
              </w:rPr>
              <w:t>-</w:t>
            </w:r>
          </w:p>
        </w:tc>
        <w:tc>
          <w:tcPr>
            <w:tcW w:w="900" w:type="pct"/>
            <w:shd w:val="clear" w:color="000000" w:fill="FFFFFF"/>
            <w:noWrap/>
            <w:vAlign w:val="center"/>
            <w:hideMark/>
          </w:tcPr>
          <w:p w:rsidR="0087757C" w:rsidRPr="0087757C" w:rsidRDefault="00750B7E" w:rsidP="00F87D15">
            <w:pPr>
              <w:pStyle w:val="afffffff0"/>
              <w:rPr>
                <w:lang w:eastAsia="ru-RU"/>
              </w:rPr>
            </w:pPr>
            <w:r>
              <w:rPr>
                <w:lang w:eastAsia="ru-RU"/>
              </w:rPr>
              <w:t>-</w:t>
            </w:r>
          </w:p>
        </w:tc>
      </w:tr>
      <w:tr w:rsidR="005C3BD4" w:rsidRPr="00482DB9" w:rsidTr="00750B7E">
        <w:trPr>
          <w:cantSplit/>
          <w:trHeight w:val="330"/>
        </w:trPr>
        <w:tc>
          <w:tcPr>
            <w:tcW w:w="1347" w:type="pct"/>
            <w:shd w:val="clear" w:color="auto" w:fill="auto"/>
            <w:noWrap/>
            <w:vAlign w:val="center"/>
            <w:hideMark/>
          </w:tcPr>
          <w:p w:rsidR="0087757C" w:rsidRPr="0087757C" w:rsidRDefault="0087757C" w:rsidP="00F87D15">
            <w:pPr>
              <w:pStyle w:val="afffffff0"/>
              <w:rPr>
                <w:lang w:eastAsia="ru-RU"/>
              </w:rPr>
            </w:pPr>
            <w:r w:rsidRPr="0087757C">
              <w:rPr>
                <w:lang w:eastAsia="ru-RU"/>
              </w:rPr>
              <w:t>ЦТП - 3</w:t>
            </w:r>
          </w:p>
        </w:tc>
        <w:tc>
          <w:tcPr>
            <w:tcW w:w="888" w:type="pct"/>
            <w:shd w:val="clear" w:color="auto" w:fill="auto"/>
            <w:noWrap/>
            <w:vAlign w:val="center"/>
            <w:hideMark/>
          </w:tcPr>
          <w:p w:rsidR="0087757C" w:rsidRPr="0087757C" w:rsidRDefault="0087757C" w:rsidP="00F87D15">
            <w:pPr>
              <w:pStyle w:val="afffffff0"/>
              <w:rPr>
                <w:lang w:eastAsia="ru-RU"/>
              </w:rPr>
            </w:pPr>
            <w:r w:rsidRPr="0087757C">
              <w:rPr>
                <w:lang w:eastAsia="ru-RU"/>
              </w:rPr>
              <w:t>ВСХН-100</w:t>
            </w:r>
          </w:p>
        </w:tc>
        <w:tc>
          <w:tcPr>
            <w:tcW w:w="872" w:type="pct"/>
            <w:shd w:val="clear" w:color="000000" w:fill="FFFFFF"/>
            <w:noWrap/>
            <w:vAlign w:val="center"/>
            <w:hideMark/>
          </w:tcPr>
          <w:p w:rsidR="0087757C" w:rsidRPr="0087757C" w:rsidRDefault="0087757C" w:rsidP="00F87D15">
            <w:pPr>
              <w:pStyle w:val="afffffff0"/>
              <w:rPr>
                <w:lang w:eastAsia="ru-RU"/>
              </w:rPr>
            </w:pPr>
            <w:r w:rsidRPr="0087757C">
              <w:rPr>
                <w:lang w:eastAsia="ru-RU"/>
              </w:rPr>
              <w:t>СЭТ3 а-02-44-04</w:t>
            </w:r>
          </w:p>
        </w:tc>
        <w:tc>
          <w:tcPr>
            <w:tcW w:w="992" w:type="pct"/>
            <w:shd w:val="clear" w:color="000000" w:fill="FFFFFF"/>
            <w:noWrap/>
            <w:vAlign w:val="center"/>
            <w:hideMark/>
          </w:tcPr>
          <w:p w:rsidR="0087757C" w:rsidRPr="0087757C" w:rsidRDefault="00750B7E" w:rsidP="00F87D15">
            <w:pPr>
              <w:pStyle w:val="afffffff0"/>
              <w:rPr>
                <w:lang w:eastAsia="ru-RU"/>
              </w:rPr>
            </w:pPr>
            <w:r>
              <w:rPr>
                <w:lang w:eastAsia="ru-RU"/>
              </w:rPr>
              <w:t>-</w:t>
            </w:r>
          </w:p>
        </w:tc>
        <w:tc>
          <w:tcPr>
            <w:tcW w:w="900" w:type="pct"/>
            <w:shd w:val="clear" w:color="000000" w:fill="FFFFFF"/>
            <w:noWrap/>
            <w:vAlign w:val="center"/>
            <w:hideMark/>
          </w:tcPr>
          <w:p w:rsidR="0087757C" w:rsidRPr="0087757C" w:rsidRDefault="00750B7E" w:rsidP="00F87D15">
            <w:pPr>
              <w:pStyle w:val="afffffff0"/>
              <w:rPr>
                <w:lang w:eastAsia="ru-RU"/>
              </w:rPr>
            </w:pPr>
            <w:r>
              <w:rPr>
                <w:lang w:eastAsia="ru-RU"/>
              </w:rPr>
              <w:t>-</w:t>
            </w:r>
          </w:p>
        </w:tc>
      </w:tr>
      <w:tr w:rsidR="005C3BD4" w:rsidRPr="00482DB9" w:rsidTr="00750B7E">
        <w:trPr>
          <w:cantSplit/>
          <w:trHeight w:val="660"/>
        </w:trPr>
        <w:tc>
          <w:tcPr>
            <w:tcW w:w="1347" w:type="pct"/>
            <w:shd w:val="clear" w:color="auto" w:fill="auto"/>
            <w:noWrap/>
            <w:vAlign w:val="center"/>
            <w:hideMark/>
          </w:tcPr>
          <w:p w:rsidR="0087757C" w:rsidRPr="0087757C" w:rsidRDefault="0087757C" w:rsidP="00F87D15">
            <w:pPr>
              <w:pStyle w:val="afffffff0"/>
              <w:rPr>
                <w:lang w:eastAsia="ru-RU"/>
              </w:rPr>
            </w:pPr>
            <w:r w:rsidRPr="0087757C">
              <w:rPr>
                <w:lang w:eastAsia="ru-RU"/>
              </w:rPr>
              <w:t>ЦТП - 4</w:t>
            </w:r>
          </w:p>
        </w:tc>
        <w:tc>
          <w:tcPr>
            <w:tcW w:w="888" w:type="pct"/>
            <w:shd w:val="clear" w:color="auto" w:fill="auto"/>
            <w:noWrap/>
            <w:vAlign w:val="center"/>
            <w:hideMark/>
          </w:tcPr>
          <w:p w:rsidR="0087757C" w:rsidRPr="0087757C" w:rsidRDefault="0087757C" w:rsidP="00F87D15">
            <w:pPr>
              <w:pStyle w:val="afffffff0"/>
              <w:rPr>
                <w:lang w:eastAsia="ru-RU"/>
              </w:rPr>
            </w:pPr>
            <w:r w:rsidRPr="0087757C">
              <w:rPr>
                <w:lang w:eastAsia="ru-RU"/>
              </w:rPr>
              <w:t>ВХ-80</w:t>
            </w:r>
          </w:p>
        </w:tc>
        <w:tc>
          <w:tcPr>
            <w:tcW w:w="872" w:type="pct"/>
            <w:shd w:val="clear" w:color="000000" w:fill="FFFFFF"/>
            <w:vAlign w:val="center"/>
            <w:hideMark/>
          </w:tcPr>
          <w:p w:rsidR="0087757C" w:rsidRPr="0087757C" w:rsidRDefault="0087757C" w:rsidP="00F87D15">
            <w:pPr>
              <w:pStyle w:val="afffffff0"/>
              <w:rPr>
                <w:lang w:eastAsia="ru-RU"/>
              </w:rPr>
            </w:pPr>
            <w:r w:rsidRPr="0087757C">
              <w:rPr>
                <w:lang w:eastAsia="ru-RU"/>
              </w:rPr>
              <w:t>Меркурий 230АМ-03</w:t>
            </w:r>
          </w:p>
        </w:tc>
        <w:tc>
          <w:tcPr>
            <w:tcW w:w="992" w:type="pct"/>
            <w:shd w:val="clear" w:color="000000" w:fill="FFFFFF"/>
            <w:noWrap/>
            <w:vAlign w:val="center"/>
            <w:hideMark/>
          </w:tcPr>
          <w:p w:rsidR="0087757C" w:rsidRPr="0087757C" w:rsidRDefault="00750B7E" w:rsidP="00F87D15">
            <w:pPr>
              <w:pStyle w:val="afffffff0"/>
              <w:rPr>
                <w:lang w:eastAsia="ru-RU"/>
              </w:rPr>
            </w:pPr>
            <w:r>
              <w:rPr>
                <w:lang w:eastAsia="ru-RU"/>
              </w:rPr>
              <w:t>-</w:t>
            </w:r>
          </w:p>
        </w:tc>
        <w:tc>
          <w:tcPr>
            <w:tcW w:w="900" w:type="pct"/>
            <w:shd w:val="clear" w:color="000000" w:fill="FFFFFF"/>
            <w:noWrap/>
            <w:vAlign w:val="center"/>
            <w:hideMark/>
          </w:tcPr>
          <w:p w:rsidR="0087757C" w:rsidRPr="0087757C" w:rsidRDefault="00750B7E" w:rsidP="00F87D15">
            <w:pPr>
              <w:pStyle w:val="afffffff0"/>
              <w:rPr>
                <w:lang w:eastAsia="ru-RU"/>
              </w:rPr>
            </w:pPr>
            <w:r>
              <w:rPr>
                <w:lang w:eastAsia="ru-RU"/>
              </w:rPr>
              <w:t>-</w:t>
            </w:r>
          </w:p>
        </w:tc>
      </w:tr>
      <w:tr w:rsidR="005C3BD4" w:rsidRPr="00482DB9" w:rsidTr="00750B7E">
        <w:trPr>
          <w:cantSplit/>
          <w:trHeight w:val="330"/>
        </w:trPr>
        <w:tc>
          <w:tcPr>
            <w:tcW w:w="1347" w:type="pct"/>
            <w:shd w:val="clear" w:color="auto" w:fill="auto"/>
            <w:noWrap/>
            <w:vAlign w:val="center"/>
            <w:hideMark/>
          </w:tcPr>
          <w:p w:rsidR="0087757C" w:rsidRPr="0087757C" w:rsidRDefault="0087757C" w:rsidP="00F87D15">
            <w:pPr>
              <w:pStyle w:val="afffffff0"/>
              <w:rPr>
                <w:lang w:eastAsia="ru-RU"/>
              </w:rPr>
            </w:pPr>
            <w:r w:rsidRPr="0087757C">
              <w:rPr>
                <w:lang w:eastAsia="ru-RU"/>
              </w:rPr>
              <w:t>ЦТП - 5</w:t>
            </w:r>
          </w:p>
        </w:tc>
        <w:tc>
          <w:tcPr>
            <w:tcW w:w="888" w:type="pct"/>
            <w:shd w:val="clear" w:color="auto" w:fill="auto"/>
            <w:noWrap/>
            <w:vAlign w:val="center"/>
            <w:hideMark/>
          </w:tcPr>
          <w:p w:rsidR="0087757C" w:rsidRPr="0087757C" w:rsidRDefault="0087757C" w:rsidP="00F87D15">
            <w:pPr>
              <w:pStyle w:val="afffffff0"/>
              <w:rPr>
                <w:lang w:eastAsia="ru-RU"/>
              </w:rPr>
            </w:pPr>
            <w:r w:rsidRPr="0087757C">
              <w:rPr>
                <w:lang w:eastAsia="ru-RU"/>
              </w:rPr>
              <w:t>ВМХ-100</w:t>
            </w:r>
          </w:p>
        </w:tc>
        <w:tc>
          <w:tcPr>
            <w:tcW w:w="872" w:type="pct"/>
            <w:shd w:val="clear" w:color="000000" w:fill="FFFFFF"/>
            <w:noWrap/>
            <w:vAlign w:val="center"/>
            <w:hideMark/>
          </w:tcPr>
          <w:p w:rsidR="0087757C" w:rsidRPr="0087757C" w:rsidRDefault="0087757C" w:rsidP="00F87D15">
            <w:pPr>
              <w:pStyle w:val="afffffff0"/>
              <w:rPr>
                <w:lang w:eastAsia="ru-RU"/>
              </w:rPr>
            </w:pPr>
            <w:r w:rsidRPr="0087757C">
              <w:rPr>
                <w:lang w:eastAsia="ru-RU"/>
              </w:rPr>
              <w:t>ЦЭ6803В</w:t>
            </w:r>
          </w:p>
        </w:tc>
        <w:tc>
          <w:tcPr>
            <w:tcW w:w="992" w:type="pct"/>
            <w:shd w:val="clear" w:color="000000" w:fill="FFFFFF"/>
            <w:noWrap/>
            <w:vAlign w:val="center"/>
            <w:hideMark/>
          </w:tcPr>
          <w:p w:rsidR="0087757C" w:rsidRPr="0087757C" w:rsidRDefault="0087757C" w:rsidP="00F87D15">
            <w:pPr>
              <w:pStyle w:val="afffffff0"/>
              <w:rPr>
                <w:lang w:eastAsia="ru-RU"/>
              </w:rPr>
            </w:pPr>
            <w:r w:rsidRPr="0087757C">
              <w:rPr>
                <w:lang w:eastAsia="ru-RU"/>
              </w:rPr>
              <w:t>ТМК-Н100.2.1</w:t>
            </w:r>
          </w:p>
        </w:tc>
        <w:tc>
          <w:tcPr>
            <w:tcW w:w="900" w:type="pct"/>
            <w:shd w:val="clear" w:color="000000" w:fill="FFFFFF"/>
            <w:noWrap/>
            <w:vAlign w:val="center"/>
            <w:hideMark/>
          </w:tcPr>
          <w:p w:rsidR="0087757C" w:rsidRPr="0087757C" w:rsidRDefault="00750B7E" w:rsidP="00F87D15">
            <w:pPr>
              <w:pStyle w:val="afffffff0"/>
              <w:rPr>
                <w:lang w:eastAsia="ru-RU"/>
              </w:rPr>
            </w:pPr>
            <w:r>
              <w:rPr>
                <w:lang w:eastAsia="ru-RU"/>
              </w:rPr>
              <w:t>-</w:t>
            </w:r>
          </w:p>
        </w:tc>
      </w:tr>
      <w:tr w:rsidR="005C3BD4" w:rsidRPr="00482DB9" w:rsidTr="00750B7E">
        <w:trPr>
          <w:cantSplit/>
          <w:trHeight w:val="330"/>
        </w:trPr>
        <w:tc>
          <w:tcPr>
            <w:tcW w:w="1347" w:type="pct"/>
            <w:shd w:val="clear" w:color="auto" w:fill="auto"/>
            <w:noWrap/>
            <w:vAlign w:val="center"/>
            <w:hideMark/>
          </w:tcPr>
          <w:p w:rsidR="0087757C" w:rsidRPr="0087757C" w:rsidRDefault="0087757C" w:rsidP="00F87D15">
            <w:pPr>
              <w:pStyle w:val="afffffff0"/>
              <w:rPr>
                <w:lang w:eastAsia="ru-RU"/>
              </w:rPr>
            </w:pPr>
            <w:r w:rsidRPr="0087757C">
              <w:rPr>
                <w:lang w:eastAsia="ru-RU"/>
              </w:rPr>
              <w:t>ЦТП - 5</w:t>
            </w:r>
          </w:p>
        </w:tc>
        <w:tc>
          <w:tcPr>
            <w:tcW w:w="888" w:type="pct"/>
            <w:shd w:val="clear" w:color="auto" w:fill="auto"/>
            <w:noWrap/>
            <w:vAlign w:val="center"/>
            <w:hideMark/>
          </w:tcPr>
          <w:p w:rsidR="0087757C" w:rsidRPr="0087757C" w:rsidRDefault="0087757C" w:rsidP="00F87D15">
            <w:pPr>
              <w:pStyle w:val="afffffff0"/>
              <w:rPr>
                <w:lang w:eastAsia="ru-RU"/>
              </w:rPr>
            </w:pPr>
            <w:r w:rsidRPr="0087757C">
              <w:rPr>
                <w:lang w:eastAsia="ru-RU"/>
              </w:rPr>
              <w:t>ВСХН-80</w:t>
            </w:r>
          </w:p>
        </w:tc>
        <w:tc>
          <w:tcPr>
            <w:tcW w:w="872" w:type="pct"/>
            <w:shd w:val="clear" w:color="000000" w:fill="FFFFFF"/>
            <w:noWrap/>
            <w:vAlign w:val="center"/>
            <w:hideMark/>
          </w:tcPr>
          <w:p w:rsidR="0087757C" w:rsidRPr="0087757C" w:rsidRDefault="0087757C" w:rsidP="00F87D15">
            <w:pPr>
              <w:pStyle w:val="afffffff0"/>
              <w:rPr>
                <w:lang w:eastAsia="ru-RU"/>
              </w:rPr>
            </w:pPr>
            <w:r w:rsidRPr="0087757C">
              <w:rPr>
                <w:lang w:eastAsia="ru-RU"/>
              </w:rPr>
              <w:t>ЦЭ6803В</w:t>
            </w:r>
          </w:p>
        </w:tc>
        <w:tc>
          <w:tcPr>
            <w:tcW w:w="992" w:type="pct"/>
            <w:shd w:val="clear" w:color="000000" w:fill="FFFFFF"/>
            <w:noWrap/>
            <w:vAlign w:val="center"/>
            <w:hideMark/>
          </w:tcPr>
          <w:p w:rsidR="0087757C" w:rsidRPr="0087757C" w:rsidRDefault="00750B7E" w:rsidP="00F87D15">
            <w:pPr>
              <w:pStyle w:val="afffffff0"/>
              <w:rPr>
                <w:lang w:eastAsia="ru-RU"/>
              </w:rPr>
            </w:pPr>
            <w:r>
              <w:rPr>
                <w:lang w:eastAsia="ru-RU"/>
              </w:rPr>
              <w:t>-</w:t>
            </w:r>
          </w:p>
        </w:tc>
        <w:tc>
          <w:tcPr>
            <w:tcW w:w="900" w:type="pct"/>
            <w:shd w:val="clear" w:color="000000" w:fill="FFFFFF"/>
            <w:noWrap/>
            <w:vAlign w:val="center"/>
            <w:hideMark/>
          </w:tcPr>
          <w:p w:rsidR="0087757C" w:rsidRPr="0087757C" w:rsidRDefault="00750B7E" w:rsidP="00F87D15">
            <w:pPr>
              <w:pStyle w:val="afffffff0"/>
              <w:rPr>
                <w:lang w:eastAsia="ru-RU"/>
              </w:rPr>
            </w:pPr>
            <w:r>
              <w:rPr>
                <w:lang w:eastAsia="ru-RU"/>
              </w:rPr>
              <w:t>-</w:t>
            </w:r>
          </w:p>
        </w:tc>
      </w:tr>
      <w:tr w:rsidR="005C3BD4" w:rsidRPr="00482DB9" w:rsidTr="00750B7E">
        <w:trPr>
          <w:cantSplit/>
          <w:trHeight w:val="330"/>
        </w:trPr>
        <w:tc>
          <w:tcPr>
            <w:tcW w:w="1347" w:type="pct"/>
            <w:shd w:val="clear" w:color="auto" w:fill="auto"/>
            <w:noWrap/>
            <w:vAlign w:val="center"/>
            <w:hideMark/>
          </w:tcPr>
          <w:p w:rsidR="0087757C" w:rsidRPr="0087757C" w:rsidRDefault="0087757C" w:rsidP="00F87D15">
            <w:pPr>
              <w:pStyle w:val="afffffff0"/>
              <w:rPr>
                <w:color w:val="000000"/>
                <w:lang w:eastAsia="ru-RU"/>
              </w:rPr>
            </w:pPr>
            <w:r w:rsidRPr="0087757C">
              <w:rPr>
                <w:color w:val="000000"/>
                <w:lang w:eastAsia="ru-RU"/>
              </w:rPr>
              <w:t>ЦТП - 6</w:t>
            </w:r>
          </w:p>
        </w:tc>
        <w:tc>
          <w:tcPr>
            <w:tcW w:w="888" w:type="pct"/>
            <w:shd w:val="clear" w:color="auto" w:fill="auto"/>
            <w:noWrap/>
            <w:vAlign w:val="center"/>
            <w:hideMark/>
          </w:tcPr>
          <w:p w:rsidR="0087757C" w:rsidRPr="0087757C" w:rsidRDefault="0087757C" w:rsidP="00F87D15">
            <w:pPr>
              <w:pStyle w:val="afffffff0"/>
              <w:rPr>
                <w:color w:val="000000"/>
                <w:lang w:eastAsia="ru-RU"/>
              </w:rPr>
            </w:pPr>
            <w:r w:rsidRPr="0087757C">
              <w:rPr>
                <w:color w:val="000000"/>
                <w:lang w:eastAsia="ru-RU"/>
              </w:rPr>
              <w:t>ВМХ-80</w:t>
            </w:r>
          </w:p>
        </w:tc>
        <w:tc>
          <w:tcPr>
            <w:tcW w:w="872" w:type="pct"/>
            <w:shd w:val="clear" w:color="000000" w:fill="FFFFFF"/>
            <w:vAlign w:val="center"/>
            <w:hideMark/>
          </w:tcPr>
          <w:p w:rsidR="0087757C" w:rsidRPr="0087757C" w:rsidRDefault="0087757C" w:rsidP="00F87D15">
            <w:pPr>
              <w:pStyle w:val="afffffff0"/>
              <w:rPr>
                <w:lang w:eastAsia="ru-RU"/>
              </w:rPr>
            </w:pPr>
            <w:r w:rsidRPr="0087757C">
              <w:rPr>
                <w:lang w:eastAsia="ru-RU"/>
              </w:rPr>
              <w:t>Меркурий 230</w:t>
            </w:r>
          </w:p>
        </w:tc>
        <w:tc>
          <w:tcPr>
            <w:tcW w:w="992" w:type="pct"/>
            <w:shd w:val="clear" w:color="000000" w:fill="FFFFFF"/>
            <w:noWrap/>
            <w:vAlign w:val="center"/>
            <w:hideMark/>
          </w:tcPr>
          <w:p w:rsidR="0087757C" w:rsidRPr="0087757C" w:rsidRDefault="00750B7E" w:rsidP="00F87D15">
            <w:pPr>
              <w:pStyle w:val="afffffff0"/>
              <w:rPr>
                <w:lang w:eastAsia="ru-RU"/>
              </w:rPr>
            </w:pPr>
            <w:r>
              <w:rPr>
                <w:lang w:eastAsia="ru-RU"/>
              </w:rPr>
              <w:t>-</w:t>
            </w:r>
          </w:p>
        </w:tc>
        <w:tc>
          <w:tcPr>
            <w:tcW w:w="900" w:type="pct"/>
            <w:shd w:val="clear" w:color="000000" w:fill="FFFFFF"/>
            <w:noWrap/>
            <w:vAlign w:val="center"/>
            <w:hideMark/>
          </w:tcPr>
          <w:p w:rsidR="0087757C" w:rsidRPr="0087757C" w:rsidRDefault="00750B7E" w:rsidP="00F87D15">
            <w:pPr>
              <w:pStyle w:val="afffffff0"/>
              <w:rPr>
                <w:lang w:eastAsia="ru-RU"/>
              </w:rPr>
            </w:pPr>
            <w:r>
              <w:rPr>
                <w:lang w:eastAsia="ru-RU"/>
              </w:rPr>
              <w:t>-</w:t>
            </w:r>
          </w:p>
        </w:tc>
      </w:tr>
      <w:tr w:rsidR="005C3BD4" w:rsidRPr="00482DB9" w:rsidTr="00750B7E">
        <w:trPr>
          <w:cantSplit/>
          <w:trHeight w:val="660"/>
        </w:trPr>
        <w:tc>
          <w:tcPr>
            <w:tcW w:w="1347" w:type="pct"/>
            <w:shd w:val="clear" w:color="auto" w:fill="auto"/>
            <w:noWrap/>
            <w:vAlign w:val="center"/>
            <w:hideMark/>
          </w:tcPr>
          <w:p w:rsidR="0087757C" w:rsidRPr="0087757C" w:rsidRDefault="0087757C" w:rsidP="00F87D15">
            <w:pPr>
              <w:pStyle w:val="afffffff0"/>
              <w:rPr>
                <w:color w:val="000000"/>
                <w:lang w:eastAsia="ru-RU"/>
              </w:rPr>
            </w:pPr>
            <w:r w:rsidRPr="0087757C">
              <w:rPr>
                <w:color w:val="000000"/>
                <w:lang w:eastAsia="ru-RU"/>
              </w:rPr>
              <w:t>ЦТП - 7</w:t>
            </w:r>
          </w:p>
        </w:tc>
        <w:tc>
          <w:tcPr>
            <w:tcW w:w="888" w:type="pct"/>
            <w:shd w:val="clear" w:color="auto" w:fill="auto"/>
            <w:noWrap/>
            <w:vAlign w:val="center"/>
            <w:hideMark/>
          </w:tcPr>
          <w:p w:rsidR="0087757C" w:rsidRPr="0087757C" w:rsidRDefault="0087757C" w:rsidP="00F87D15">
            <w:pPr>
              <w:pStyle w:val="afffffff0"/>
              <w:rPr>
                <w:color w:val="000000"/>
                <w:lang w:eastAsia="ru-RU"/>
              </w:rPr>
            </w:pPr>
            <w:r w:rsidRPr="0087757C">
              <w:rPr>
                <w:color w:val="000000"/>
                <w:lang w:eastAsia="ru-RU"/>
              </w:rPr>
              <w:t>ВСХН-80</w:t>
            </w:r>
          </w:p>
        </w:tc>
        <w:tc>
          <w:tcPr>
            <w:tcW w:w="872" w:type="pct"/>
            <w:shd w:val="clear" w:color="000000" w:fill="FFFFFF"/>
            <w:vAlign w:val="center"/>
            <w:hideMark/>
          </w:tcPr>
          <w:p w:rsidR="0087757C" w:rsidRPr="0087757C" w:rsidRDefault="0087757C" w:rsidP="00F87D15">
            <w:pPr>
              <w:pStyle w:val="afffffff0"/>
              <w:rPr>
                <w:lang w:eastAsia="ru-RU"/>
              </w:rPr>
            </w:pPr>
            <w:r w:rsidRPr="0087757C">
              <w:rPr>
                <w:lang w:eastAsia="ru-RU"/>
              </w:rPr>
              <w:t>Меркурий 230АМ-03</w:t>
            </w:r>
          </w:p>
        </w:tc>
        <w:tc>
          <w:tcPr>
            <w:tcW w:w="992" w:type="pct"/>
            <w:shd w:val="clear" w:color="000000" w:fill="FFFFFF"/>
            <w:noWrap/>
            <w:vAlign w:val="center"/>
            <w:hideMark/>
          </w:tcPr>
          <w:p w:rsidR="0087757C" w:rsidRPr="0087757C" w:rsidRDefault="00750B7E" w:rsidP="00F87D15">
            <w:pPr>
              <w:pStyle w:val="afffffff0"/>
              <w:rPr>
                <w:lang w:eastAsia="ru-RU"/>
              </w:rPr>
            </w:pPr>
            <w:r>
              <w:rPr>
                <w:lang w:eastAsia="ru-RU"/>
              </w:rPr>
              <w:t>-</w:t>
            </w:r>
          </w:p>
        </w:tc>
        <w:tc>
          <w:tcPr>
            <w:tcW w:w="900" w:type="pct"/>
            <w:shd w:val="clear" w:color="000000" w:fill="FFFFFF"/>
            <w:noWrap/>
            <w:vAlign w:val="center"/>
            <w:hideMark/>
          </w:tcPr>
          <w:p w:rsidR="0087757C" w:rsidRPr="0087757C" w:rsidRDefault="00750B7E" w:rsidP="00F87D15">
            <w:pPr>
              <w:pStyle w:val="afffffff0"/>
              <w:rPr>
                <w:lang w:eastAsia="ru-RU"/>
              </w:rPr>
            </w:pPr>
            <w:r>
              <w:rPr>
                <w:lang w:eastAsia="ru-RU"/>
              </w:rPr>
              <w:t>-</w:t>
            </w:r>
          </w:p>
        </w:tc>
      </w:tr>
      <w:tr w:rsidR="005C3BD4" w:rsidRPr="00482DB9" w:rsidTr="00750B7E">
        <w:trPr>
          <w:cantSplit/>
          <w:trHeight w:val="660"/>
        </w:trPr>
        <w:tc>
          <w:tcPr>
            <w:tcW w:w="1347" w:type="pct"/>
            <w:shd w:val="clear" w:color="auto" w:fill="auto"/>
            <w:noWrap/>
            <w:vAlign w:val="center"/>
            <w:hideMark/>
          </w:tcPr>
          <w:p w:rsidR="0087757C" w:rsidRPr="0087757C" w:rsidRDefault="0087757C" w:rsidP="00F87D15">
            <w:pPr>
              <w:pStyle w:val="afffffff0"/>
              <w:rPr>
                <w:color w:val="000000"/>
                <w:lang w:eastAsia="ru-RU"/>
              </w:rPr>
            </w:pPr>
            <w:r w:rsidRPr="0087757C">
              <w:rPr>
                <w:color w:val="000000"/>
                <w:lang w:eastAsia="ru-RU"/>
              </w:rPr>
              <w:t>ЦТП - 8</w:t>
            </w:r>
          </w:p>
        </w:tc>
        <w:tc>
          <w:tcPr>
            <w:tcW w:w="888" w:type="pct"/>
            <w:shd w:val="clear" w:color="auto" w:fill="auto"/>
            <w:noWrap/>
            <w:vAlign w:val="center"/>
            <w:hideMark/>
          </w:tcPr>
          <w:p w:rsidR="0087757C" w:rsidRPr="0087757C" w:rsidRDefault="0087757C" w:rsidP="00F87D15">
            <w:pPr>
              <w:pStyle w:val="afffffff0"/>
              <w:rPr>
                <w:lang w:eastAsia="ru-RU"/>
              </w:rPr>
            </w:pPr>
            <w:r w:rsidRPr="0087757C">
              <w:rPr>
                <w:lang w:eastAsia="ru-RU"/>
              </w:rPr>
              <w:t>ВСХН-80</w:t>
            </w:r>
          </w:p>
        </w:tc>
        <w:tc>
          <w:tcPr>
            <w:tcW w:w="872" w:type="pct"/>
            <w:shd w:val="clear" w:color="000000" w:fill="FFFFFF"/>
            <w:vAlign w:val="center"/>
            <w:hideMark/>
          </w:tcPr>
          <w:p w:rsidR="0087757C" w:rsidRPr="0087757C" w:rsidRDefault="0087757C" w:rsidP="00F87D15">
            <w:pPr>
              <w:pStyle w:val="afffffff0"/>
              <w:rPr>
                <w:lang w:eastAsia="ru-RU"/>
              </w:rPr>
            </w:pPr>
            <w:r w:rsidRPr="0087757C">
              <w:rPr>
                <w:lang w:eastAsia="ru-RU"/>
              </w:rPr>
              <w:t>СЭТ3 а-02-44-04</w:t>
            </w:r>
          </w:p>
        </w:tc>
        <w:tc>
          <w:tcPr>
            <w:tcW w:w="992" w:type="pct"/>
            <w:shd w:val="clear" w:color="000000" w:fill="FFFFFF"/>
            <w:noWrap/>
            <w:vAlign w:val="center"/>
            <w:hideMark/>
          </w:tcPr>
          <w:p w:rsidR="0087757C" w:rsidRPr="0087757C" w:rsidRDefault="0087757C" w:rsidP="00F87D15">
            <w:pPr>
              <w:pStyle w:val="afffffff0"/>
              <w:rPr>
                <w:lang w:eastAsia="ru-RU"/>
              </w:rPr>
            </w:pPr>
            <w:r w:rsidRPr="0087757C">
              <w:rPr>
                <w:lang w:eastAsia="ru-RU"/>
              </w:rPr>
              <w:t>ТМК-Н100.2.1</w:t>
            </w:r>
          </w:p>
        </w:tc>
        <w:tc>
          <w:tcPr>
            <w:tcW w:w="900" w:type="pct"/>
            <w:shd w:val="clear" w:color="000000" w:fill="FFFFFF"/>
            <w:noWrap/>
            <w:vAlign w:val="center"/>
            <w:hideMark/>
          </w:tcPr>
          <w:p w:rsidR="0087757C" w:rsidRPr="0087757C" w:rsidRDefault="00750B7E" w:rsidP="00F87D15">
            <w:pPr>
              <w:pStyle w:val="afffffff0"/>
              <w:rPr>
                <w:lang w:eastAsia="ru-RU"/>
              </w:rPr>
            </w:pPr>
            <w:r>
              <w:rPr>
                <w:lang w:eastAsia="ru-RU"/>
              </w:rPr>
              <w:t>-</w:t>
            </w:r>
          </w:p>
        </w:tc>
      </w:tr>
      <w:tr w:rsidR="005C3BD4" w:rsidRPr="00482DB9" w:rsidTr="00750B7E">
        <w:trPr>
          <w:cantSplit/>
          <w:trHeight w:val="660"/>
        </w:trPr>
        <w:tc>
          <w:tcPr>
            <w:tcW w:w="1347" w:type="pct"/>
            <w:shd w:val="clear" w:color="auto" w:fill="auto"/>
            <w:noWrap/>
            <w:vAlign w:val="center"/>
            <w:hideMark/>
          </w:tcPr>
          <w:p w:rsidR="0087757C" w:rsidRPr="0087757C" w:rsidRDefault="0087757C" w:rsidP="00F87D15">
            <w:pPr>
              <w:pStyle w:val="afffffff0"/>
              <w:rPr>
                <w:color w:val="000000"/>
                <w:lang w:eastAsia="ru-RU"/>
              </w:rPr>
            </w:pPr>
            <w:r w:rsidRPr="0087757C">
              <w:rPr>
                <w:color w:val="000000"/>
                <w:lang w:eastAsia="ru-RU"/>
              </w:rPr>
              <w:t>ЦТП - 8</w:t>
            </w:r>
          </w:p>
        </w:tc>
        <w:tc>
          <w:tcPr>
            <w:tcW w:w="888" w:type="pct"/>
            <w:shd w:val="clear" w:color="auto" w:fill="auto"/>
            <w:noWrap/>
            <w:vAlign w:val="center"/>
            <w:hideMark/>
          </w:tcPr>
          <w:p w:rsidR="0087757C" w:rsidRPr="0087757C" w:rsidRDefault="0087757C" w:rsidP="00F87D15">
            <w:pPr>
              <w:pStyle w:val="afffffff0"/>
              <w:rPr>
                <w:color w:val="000000"/>
                <w:lang w:eastAsia="ru-RU"/>
              </w:rPr>
            </w:pPr>
            <w:r w:rsidRPr="0087757C">
              <w:rPr>
                <w:color w:val="000000"/>
                <w:lang w:eastAsia="ru-RU"/>
              </w:rPr>
              <w:t>ВХ-80</w:t>
            </w:r>
          </w:p>
        </w:tc>
        <w:tc>
          <w:tcPr>
            <w:tcW w:w="872" w:type="pct"/>
            <w:shd w:val="clear" w:color="000000" w:fill="FFFFFF"/>
            <w:vAlign w:val="center"/>
            <w:hideMark/>
          </w:tcPr>
          <w:p w:rsidR="0087757C" w:rsidRPr="0087757C" w:rsidRDefault="0087757C" w:rsidP="00F87D15">
            <w:pPr>
              <w:pStyle w:val="afffffff0"/>
              <w:rPr>
                <w:lang w:eastAsia="ru-RU"/>
              </w:rPr>
            </w:pPr>
            <w:r w:rsidRPr="0087757C">
              <w:rPr>
                <w:lang w:eastAsia="ru-RU"/>
              </w:rPr>
              <w:t>Меркурий 230АМ-03</w:t>
            </w:r>
          </w:p>
        </w:tc>
        <w:tc>
          <w:tcPr>
            <w:tcW w:w="992" w:type="pct"/>
            <w:shd w:val="clear" w:color="000000" w:fill="FFFFFF"/>
            <w:noWrap/>
            <w:vAlign w:val="center"/>
            <w:hideMark/>
          </w:tcPr>
          <w:p w:rsidR="0087757C" w:rsidRPr="0087757C" w:rsidRDefault="00750B7E" w:rsidP="00F87D15">
            <w:pPr>
              <w:pStyle w:val="afffffff0"/>
              <w:rPr>
                <w:lang w:eastAsia="ru-RU"/>
              </w:rPr>
            </w:pPr>
            <w:r>
              <w:rPr>
                <w:lang w:eastAsia="ru-RU"/>
              </w:rPr>
              <w:t>-</w:t>
            </w:r>
          </w:p>
        </w:tc>
        <w:tc>
          <w:tcPr>
            <w:tcW w:w="900" w:type="pct"/>
            <w:shd w:val="clear" w:color="000000" w:fill="FFFFFF"/>
            <w:noWrap/>
            <w:vAlign w:val="center"/>
            <w:hideMark/>
          </w:tcPr>
          <w:p w:rsidR="0087757C" w:rsidRPr="0087757C" w:rsidRDefault="00750B7E" w:rsidP="00F87D15">
            <w:pPr>
              <w:pStyle w:val="afffffff0"/>
              <w:rPr>
                <w:lang w:eastAsia="ru-RU"/>
              </w:rPr>
            </w:pPr>
            <w:r>
              <w:rPr>
                <w:lang w:eastAsia="ru-RU"/>
              </w:rPr>
              <w:t>-</w:t>
            </w:r>
          </w:p>
        </w:tc>
      </w:tr>
      <w:tr w:rsidR="005C3BD4" w:rsidRPr="00482DB9" w:rsidTr="00750B7E">
        <w:trPr>
          <w:cantSplit/>
          <w:trHeight w:val="660"/>
        </w:trPr>
        <w:tc>
          <w:tcPr>
            <w:tcW w:w="1347" w:type="pct"/>
            <w:shd w:val="clear" w:color="auto" w:fill="auto"/>
            <w:noWrap/>
            <w:vAlign w:val="center"/>
            <w:hideMark/>
          </w:tcPr>
          <w:p w:rsidR="0087757C" w:rsidRPr="0087757C" w:rsidRDefault="0087757C" w:rsidP="00F87D15">
            <w:pPr>
              <w:pStyle w:val="afffffff0"/>
              <w:rPr>
                <w:lang w:eastAsia="ru-RU"/>
              </w:rPr>
            </w:pPr>
            <w:r w:rsidRPr="0087757C">
              <w:rPr>
                <w:lang w:eastAsia="ru-RU"/>
              </w:rPr>
              <w:t>ЦТП</w:t>
            </w:r>
            <w:r w:rsidR="009C4C0C">
              <w:rPr>
                <w:lang w:eastAsia="ru-RU"/>
              </w:rPr>
              <w:t xml:space="preserve"> </w:t>
            </w:r>
            <w:r w:rsidRPr="0087757C">
              <w:rPr>
                <w:lang w:eastAsia="ru-RU"/>
              </w:rPr>
              <w:t>-</w:t>
            </w:r>
            <w:r w:rsidR="009C4C0C">
              <w:rPr>
                <w:lang w:eastAsia="ru-RU"/>
              </w:rPr>
              <w:t xml:space="preserve"> </w:t>
            </w:r>
            <w:r w:rsidRPr="0087757C">
              <w:rPr>
                <w:lang w:eastAsia="ru-RU"/>
              </w:rPr>
              <w:t>9</w:t>
            </w:r>
          </w:p>
        </w:tc>
        <w:tc>
          <w:tcPr>
            <w:tcW w:w="888" w:type="pct"/>
            <w:shd w:val="clear" w:color="auto" w:fill="auto"/>
            <w:noWrap/>
            <w:vAlign w:val="center"/>
            <w:hideMark/>
          </w:tcPr>
          <w:p w:rsidR="0087757C" w:rsidRPr="0087757C" w:rsidRDefault="0087757C" w:rsidP="00F87D15">
            <w:pPr>
              <w:pStyle w:val="afffffff0"/>
              <w:rPr>
                <w:lang w:eastAsia="ru-RU"/>
              </w:rPr>
            </w:pPr>
            <w:r w:rsidRPr="0087757C">
              <w:rPr>
                <w:lang w:eastAsia="ru-RU"/>
              </w:rPr>
              <w:t>ТВСТ-80</w:t>
            </w:r>
          </w:p>
        </w:tc>
        <w:tc>
          <w:tcPr>
            <w:tcW w:w="872" w:type="pct"/>
            <w:shd w:val="clear" w:color="000000" w:fill="FFFFFF"/>
            <w:vAlign w:val="center"/>
            <w:hideMark/>
          </w:tcPr>
          <w:p w:rsidR="0087757C" w:rsidRPr="0087757C" w:rsidRDefault="0087757C" w:rsidP="00F87D15">
            <w:pPr>
              <w:pStyle w:val="afffffff0"/>
              <w:rPr>
                <w:lang w:eastAsia="ru-RU"/>
              </w:rPr>
            </w:pPr>
            <w:r w:rsidRPr="0087757C">
              <w:rPr>
                <w:lang w:eastAsia="ru-RU"/>
              </w:rPr>
              <w:t>Меркурий 230АМ-03</w:t>
            </w:r>
          </w:p>
        </w:tc>
        <w:tc>
          <w:tcPr>
            <w:tcW w:w="992" w:type="pct"/>
            <w:shd w:val="clear" w:color="000000" w:fill="FFFFFF"/>
            <w:noWrap/>
            <w:vAlign w:val="center"/>
            <w:hideMark/>
          </w:tcPr>
          <w:p w:rsidR="0087757C" w:rsidRPr="0087757C" w:rsidRDefault="00750B7E" w:rsidP="00F87D15">
            <w:pPr>
              <w:pStyle w:val="afffffff0"/>
              <w:rPr>
                <w:lang w:eastAsia="ru-RU"/>
              </w:rPr>
            </w:pPr>
            <w:r>
              <w:rPr>
                <w:lang w:eastAsia="ru-RU"/>
              </w:rPr>
              <w:t>-</w:t>
            </w:r>
          </w:p>
        </w:tc>
        <w:tc>
          <w:tcPr>
            <w:tcW w:w="900" w:type="pct"/>
            <w:shd w:val="clear" w:color="000000" w:fill="FFFFFF"/>
            <w:noWrap/>
            <w:vAlign w:val="center"/>
            <w:hideMark/>
          </w:tcPr>
          <w:p w:rsidR="0087757C" w:rsidRPr="0087757C" w:rsidRDefault="00750B7E" w:rsidP="00F87D15">
            <w:pPr>
              <w:pStyle w:val="afffffff0"/>
              <w:rPr>
                <w:lang w:eastAsia="ru-RU"/>
              </w:rPr>
            </w:pPr>
            <w:r>
              <w:rPr>
                <w:lang w:eastAsia="ru-RU"/>
              </w:rPr>
              <w:t>-</w:t>
            </w:r>
          </w:p>
        </w:tc>
      </w:tr>
      <w:tr w:rsidR="005C3BD4" w:rsidRPr="00482DB9" w:rsidTr="00750B7E">
        <w:trPr>
          <w:cantSplit/>
          <w:trHeight w:val="330"/>
        </w:trPr>
        <w:tc>
          <w:tcPr>
            <w:tcW w:w="1347" w:type="pct"/>
            <w:shd w:val="clear" w:color="auto" w:fill="auto"/>
            <w:noWrap/>
            <w:vAlign w:val="center"/>
            <w:hideMark/>
          </w:tcPr>
          <w:p w:rsidR="0087757C" w:rsidRPr="0087757C" w:rsidRDefault="0087757C" w:rsidP="00F87D15">
            <w:pPr>
              <w:pStyle w:val="afffffff0"/>
              <w:rPr>
                <w:lang w:eastAsia="ru-RU"/>
              </w:rPr>
            </w:pPr>
            <w:r w:rsidRPr="0087757C">
              <w:rPr>
                <w:lang w:eastAsia="ru-RU"/>
              </w:rPr>
              <w:t>ЦТП</w:t>
            </w:r>
            <w:r w:rsidR="009C4C0C">
              <w:rPr>
                <w:lang w:eastAsia="ru-RU"/>
              </w:rPr>
              <w:t xml:space="preserve"> </w:t>
            </w:r>
            <w:r w:rsidRPr="0087757C">
              <w:rPr>
                <w:lang w:eastAsia="ru-RU"/>
              </w:rPr>
              <w:t>-</w:t>
            </w:r>
            <w:r w:rsidR="009C4C0C">
              <w:rPr>
                <w:lang w:eastAsia="ru-RU"/>
              </w:rPr>
              <w:t xml:space="preserve"> </w:t>
            </w:r>
            <w:r w:rsidRPr="0087757C">
              <w:rPr>
                <w:lang w:eastAsia="ru-RU"/>
              </w:rPr>
              <w:t>9</w:t>
            </w:r>
          </w:p>
        </w:tc>
        <w:tc>
          <w:tcPr>
            <w:tcW w:w="888" w:type="pct"/>
            <w:shd w:val="clear" w:color="auto" w:fill="auto"/>
            <w:noWrap/>
            <w:vAlign w:val="center"/>
            <w:hideMark/>
          </w:tcPr>
          <w:p w:rsidR="0087757C" w:rsidRPr="0087757C" w:rsidRDefault="0087757C" w:rsidP="00F87D15">
            <w:pPr>
              <w:pStyle w:val="afffffff0"/>
              <w:rPr>
                <w:lang w:eastAsia="ru-RU"/>
              </w:rPr>
            </w:pPr>
            <w:r w:rsidRPr="0087757C">
              <w:rPr>
                <w:lang w:eastAsia="ru-RU"/>
              </w:rPr>
              <w:t>ВСХН-80</w:t>
            </w:r>
          </w:p>
        </w:tc>
        <w:tc>
          <w:tcPr>
            <w:tcW w:w="872" w:type="pct"/>
            <w:shd w:val="clear" w:color="000000" w:fill="FFFFFF"/>
            <w:noWrap/>
            <w:vAlign w:val="center"/>
            <w:hideMark/>
          </w:tcPr>
          <w:p w:rsidR="0087757C" w:rsidRPr="0087757C" w:rsidRDefault="0087757C" w:rsidP="00F87D15">
            <w:pPr>
              <w:pStyle w:val="afffffff0"/>
              <w:rPr>
                <w:lang w:eastAsia="ru-RU"/>
              </w:rPr>
            </w:pPr>
            <w:r w:rsidRPr="0087757C">
              <w:rPr>
                <w:lang w:eastAsia="ru-RU"/>
              </w:rPr>
              <w:t>KNU2023</w:t>
            </w:r>
          </w:p>
        </w:tc>
        <w:tc>
          <w:tcPr>
            <w:tcW w:w="992" w:type="pct"/>
            <w:shd w:val="clear" w:color="000000" w:fill="FFFFFF"/>
            <w:noWrap/>
            <w:vAlign w:val="center"/>
            <w:hideMark/>
          </w:tcPr>
          <w:p w:rsidR="0087757C" w:rsidRPr="0087757C" w:rsidRDefault="00750B7E" w:rsidP="00F87D15">
            <w:pPr>
              <w:pStyle w:val="afffffff0"/>
              <w:rPr>
                <w:lang w:eastAsia="ru-RU"/>
              </w:rPr>
            </w:pPr>
            <w:r>
              <w:rPr>
                <w:lang w:eastAsia="ru-RU"/>
              </w:rPr>
              <w:t>-</w:t>
            </w:r>
          </w:p>
        </w:tc>
        <w:tc>
          <w:tcPr>
            <w:tcW w:w="900" w:type="pct"/>
            <w:shd w:val="clear" w:color="000000" w:fill="FFFFFF"/>
            <w:noWrap/>
            <w:vAlign w:val="center"/>
            <w:hideMark/>
          </w:tcPr>
          <w:p w:rsidR="0087757C" w:rsidRPr="0087757C" w:rsidRDefault="00750B7E" w:rsidP="00F87D15">
            <w:pPr>
              <w:pStyle w:val="afffffff0"/>
              <w:rPr>
                <w:lang w:eastAsia="ru-RU"/>
              </w:rPr>
            </w:pPr>
            <w:r>
              <w:rPr>
                <w:lang w:eastAsia="ru-RU"/>
              </w:rPr>
              <w:t>-</w:t>
            </w:r>
          </w:p>
        </w:tc>
      </w:tr>
      <w:tr w:rsidR="005C3BD4" w:rsidRPr="00482DB9" w:rsidTr="00750B7E">
        <w:trPr>
          <w:cantSplit/>
          <w:trHeight w:val="660"/>
        </w:trPr>
        <w:tc>
          <w:tcPr>
            <w:tcW w:w="1347" w:type="pct"/>
            <w:shd w:val="clear" w:color="auto" w:fill="auto"/>
            <w:noWrap/>
            <w:vAlign w:val="center"/>
            <w:hideMark/>
          </w:tcPr>
          <w:p w:rsidR="0087757C" w:rsidRPr="0087757C" w:rsidRDefault="0087757C" w:rsidP="00F87D15">
            <w:pPr>
              <w:pStyle w:val="afffffff0"/>
              <w:rPr>
                <w:color w:val="000000"/>
                <w:lang w:eastAsia="ru-RU"/>
              </w:rPr>
            </w:pPr>
            <w:r w:rsidRPr="0087757C">
              <w:rPr>
                <w:color w:val="000000"/>
                <w:lang w:eastAsia="ru-RU"/>
              </w:rPr>
              <w:t>ЦТП</w:t>
            </w:r>
            <w:r w:rsidR="009C4C0C">
              <w:rPr>
                <w:color w:val="000000"/>
                <w:lang w:eastAsia="ru-RU"/>
              </w:rPr>
              <w:t xml:space="preserve"> </w:t>
            </w:r>
            <w:r w:rsidRPr="0087757C">
              <w:rPr>
                <w:color w:val="000000"/>
                <w:lang w:eastAsia="ru-RU"/>
              </w:rPr>
              <w:t>-</w:t>
            </w:r>
            <w:r w:rsidR="009C4C0C">
              <w:rPr>
                <w:color w:val="000000"/>
                <w:lang w:eastAsia="ru-RU"/>
              </w:rPr>
              <w:t xml:space="preserve"> </w:t>
            </w:r>
            <w:r w:rsidRPr="0087757C">
              <w:rPr>
                <w:color w:val="000000"/>
                <w:lang w:eastAsia="ru-RU"/>
              </w:rPr>
              <w:t>10</w:t>
            </w:r>
          </w:p>
        </w:tc>
        <w:tc>
          <w:tcPr>
            <w:tcW w:w="888" w:type="pct"/>
            <w:shd w:val="clear" w:color="auto" w:fill="auto"/>
            <w:noWrap/>
            <w:vAlign w:val="center"/>
            <w:hideMark/>
          </w:tcPr>
          <w:p w:rsidR="0087757C" w:rsidRPr="0087757C" w:rsidRDefault="0087757C" w:rsidP="00F87D15">
            <w:pPr>
              <w:pStyle w:val="afffffff0"/>
              <w:rPr>
                <w:color w:val="000000"/>
                <w:lang w:eastAsia="ru-RU"/>
              </w:rPr>
            </w:pPr>
            <w:r w:rsidRPr="0087757C">
              <w:rPr>
                <w:color w:val="000000"/>
                <w:lang w:eastAsia="ru-RU"/>
              </w:rPr>
              <w:t>ОСВУ-25 "Нептун"</w:t>
            </w:r>
          </w:p>
        </w:tc>
        <w:tc>
          <w:tcPr>
            <w:tcW w:w="872" w:type="pct"/>
            <w:shd w:val="clear" w:color="000000" w:fill="FFFFFF"/>
            <w:vAlign w:val="center"/>
            <w:hideMark/>
          </w:tcPr>
          <w:p w:rsidR="0087757C" w:rsidRPr="0087757C" w:rsidRDefault="0087757C" w:rsidP="00F87D15">
            <w:pPr>
              <w:pStyle w:val="afffffff0"/>
              <w:rPr>
                <w:lang w:eastAsia="ru-RU"/>
              </w:rPr>
            </w:pPr>
            <w:r w:rsidRPr="0087757C">
              <w:rPr>
                <w:lang w:eastAsia="ru-RU"/>
              </w:rPr>
              <w:t>Меркурий 230АМ-02</w:t>
            </w:r>
          </w:p>
        </w:tc>
        <w:tc>
          <w:tcPr>
            <w:tcW w:w="992" w:type="pct"/>
            <w:shd w:val="clear" w:color="000000" w:fill="FFFFFF"/>
            <w:noWrap/>
            <w:vAlign w:val="center"/>
            <w:hideMark/>
          </w:tcPr>
          <w:p w:rsidR="0087757C" w:rsidRPr="0087757C" w:rsidRDefault="00750B7E" w:rsidP="00F87D15">
            <w:pPr>
              <w:pStyle w:val="afffffff0"/>
              <w:rPr>
                <w:lang w:eastAsia="ru-RU"/>
              </w:rPr>
            </w:pPr>
            <w:r>
              <w:rPr>
                <w:lang w:eastAsia="ru-RU"/>
              </w:rPr>
              <w:t>-</w:t>
            </w:r>
          </w:p>
        </w:tc>
        <w:tc>
          <w:tcPr>
            <w:tcW w:w="900" w:type="pct"/>
            <w:shd w:val="clear" w:color="000000" w:fill="FFFFFF"/>
            <w:noWrap/>
            <w:vAlign w:val="center"/>
            <w:hideMark/>
          </w:tcPr>
          <w:p w:rsidR="0087757C" w:rsidRPr="0087757C" w:rsidRDefault="00750B7E" w:rsidP="00F87D15">
            <w:pPr>
              <w:pStyle w:val="afffffff0"/>
              <w:rPr>
                <w:lang w:eastAsia="ru-RU"/>
              </w:rPr>
            </w:pPr>
            <w:r>
              <w:rPr>
                <w:lang w:eastAsia="ru-RU"/>
              </w:rPr>
              <w:t>-</w:t>
            </w:r>
          </w:p>
        </w:tc>
      </w:tr>
      <w:tr w:rsidR="005C3BD4" w:rsidRPr="00482DB9" w:rsidTr="00750B7E">
        <w:trPr>
          <w:cantSplit/>
          <w:trHeight w:val="330"/>
        </w:trPr>
        <w:tc>
          <w:tcPr>
            <w:tcW w:w="1347" w:type="pct"/>
            <w:shd w:val="clear" w:color="auto" w:fill="auto"/>
            <w:noWrap/>
            <w:vAlign w:val="center"/>
            <w:hideMark/>
          </w:tcPr>
          <w:p w:rsidR="0087757C" w:rsidRPr="0087757C" w:rsidRDefault="0087757C" w:rsidP="00F87D15">
            <w:pPr>
              <w:pStyle w:val="afffffff0"/>
              <w:rPr>
                <w:lang w:eastAsia="ru-RU"/>
              </w:rPr>
            </w:pPr>
            <w:r w:rsidRPr="0087757C">
              <w:rPr>
                <w:lang w:eastAsia="ru-RU"/>
              </w:rPr>
              <w:t>ЦТП - 12</w:t>
            </w:r>
          </w:p>
        </w:tc>
        <w:tc>
          <w:tcPr>
            <w:tcW w:w="888" w:type="pct"/>
            <w:shd w:val="clear" w:color="auto" w:fill="auto"/>
            <w:noWrap/>
            <w:vAlign w:val="center"/>
            <w:hideMark/>
          </w:tcPr>
          <w:p w:rsidR="0087757C" w:rsidRPr="0087757C" w:rsidRDefault="0087757C" w:rsidP="00F87D15">
            <w:pPr>
              <w:pStyle w:val="afffffff0"/>
              <w:rPr>
                <w:lang w:eastAsia="ru-RU"/>
              </w:rPr>
            </w:pPr>
            <w:r w:rsidRPr="0087757C">
              <w:rPr>
                <w:lang w:eastAsia="ru-RU"/>
              </w:rPr>
              <w:t>ВДТХ-80</w:t>
            </w:r>
          </w:p>
        </w:tc>
        <w:tc>
          <w:tcPr>
            <w:tcW w:w="872" w:type="pct"/>
            <w:shd w:val="clear" w:color="000000" w:fill="FFFFFF"/>
            <w:noWrap/>
            <w:vAlign w:val="center"/>
            <w:hideMark/>
          </w:tcPr>
          <w:p w:rsidR="0087757C" w:rsidRPr="0087757C" w:rsidRDefault="0087757C" w:rsidP="00F87D15">
            <w:pPr>
              <w:pStyle w:val="afffffff0"/>
              <w:rPr>
                <w:lang w:eastAsia="ru-RU"/>
              </w:rPr>
            </w:pPr>
            <w:r w:rsidRPr="0087757C">
              <w:rPr>
                <w:lang w:eastAsia="ru-RU"/>
              </w:rPr>
              <w:t>СЭТ3 а-02-44-04</w:t>
            </w:r>
          </w:p>
        </w:tc>
        <w:tc>
          <w:tcPr>
            <w:tcW w:w="992" w:type="pct"/>
            <w:shd w:val="clear" w:color="000000" w:fill="FFFFFF"/>
            <w:noWrap/>
            <w:vAlign w:val="center"/>
            <w:hideMark/>
          </w:tcPr>
          <w:p w:rsidR="0087757C" w:rsidRPr="0087757C" w:rsidRDefault="00750B7E" w:rsidP="00F87D15">
            <w:pPr>
              <w:pStyle w:val="afffffff0"/>
              <w:rPr>
                <w:lang w:eastAsia="ru-RU"/>
              </w:rPr>
            </w:pPr>
            <w:r>
              <w:rPr>
                <w:lang w:eastAsia="ru-RU"/>
              </w:rPr>
              <w:t>-</w:t>
            </w:r>
          </w:p>
        </w:tc>
        <w:tc>
          <w:tcPr>
            <w:tcW w:w="900" w:type="pct"/>
            <w:shd w:val="clear" w:color="000000" w:fill="FFFFFF"/>
            <w:noWrap/>
            <w:vAlign w:val="center"/>
            <w:hideMark/>
          </w:tcPr>
          <w:p w:rsidR="0087757C" w:rsidRPr="0087757C" w:rsidRDefault="00750B7E" w:rsidP="00F87D15">
            <w:pPr>
              <w:pStyle w:val="afffffff0"/>
              <w:rPr>
                <w:lang w:eastAsia="ru-RU"/>
              </w:rPr>
            </w:pPr>
            <w:r>
              <w:rPr>
                <w:lang w:eastAsia="ru-RU"/>
              </w:rPr>
              <w:t>-</w:t>
            </w:r>
          </w:p>
        </w:tc>
      </w:tr>
      <w:tr w:rsidR="005C3BD4" w:rsidRPr="00482DB9" w:rsidTr="00750B7E">
        <w:trPr>
          <w:cantSplit/>
          <w:trHeight w:val="660"/>
        </w:trPr>
        <w:tc>
          <w:tcPr>
            <w:tcW w:w="1347" w:type="pct"/>
            <w:shd w:val="clear" w:color="000000" w:fill="FFFFFF"/>
            <w:noWrap/>
            <w:vAlign w:val="center"/>
            <w:hideMark/>
          </w:tcPr>
          <w:p w:rsidR="0087757C" w:rsidRPr="0087757C" w:rsidRDefault="0087757C" w:rsidP="00F87D15">
            <w:pPr>
              <w:pStyle w:val="afffffff0"/>
              <w:rPr>
                <w:lang w:eastAsia="ru-RU"/>
              </w:rPr>
            </w:pPr>
            <w:r w:rsidRPr="0087757C">
              <w:rPr>
                <w:lang w:eastAsia="ru-RU"/>
              </w:rPr>
              <w:t>ЦТП - 13</w:t>
            </w:r>
          </w:p>
        </w:tc>
        <w:tc>
          <w:tcPr>
            <w:tcW w:w="888" w:type="pct"/>
            <w:shd w:val="clear" w:color="000000" w:fill="FFFFFF"/>
            <w:noWrap/>
            <w:vAlign w:val="center"/>
            <w:hideMark/>
          </w:tcPr>
          <w:p w:rsidR="0087757C" w:rsidRPr="0087757C" w:rsidRDefault="0087757C" w:rsidP="00F87D15">
            <w:pPr>
              <w:pStyle w:val="afffffff0"/>
              <w:rPr>
                <w:lang w:eastAsia="ru-RU"/>
              </w:rPr>
            </w:pPr>
            <w:r w:rsidRPr="0087757C">
              <w:rPr>
                <w:lang w:eastAsia="ru-RU"/>
              </w:rPr>
              <w:t>ВДХ-32</w:t>
            </w:r>
          </w:p>
        </w:tc>
        <w:tc>
          <w:tcPr>
            <w:tcW w:w="872" w:type="pct"/>
            <w:shd w:val="clear" w:color="000000" w:fill="FFFFFF"/>
            <w:vAlign w:val="center"/>
            <w:hideMark/>
          </w:tcPr>
          <w:p w:rsidR="0087757C" w:rsidRPr="0087757C" w:rsidRDefault="0087757C" w:rsidP="00F87D15">
            <w:pPr>
              <w:pStyle w:val="afffffff0"/>
              <w:rPr>
                <w:lang w:eastAsia="ru-RU"/>
              </w:rPr>
            </w:pPr>
            <w:r w:rsidRPr="0087757C">
              <w:rPr>
                <w:lang w:eastAsia="ru-RU"/>
              </w:rPr>
              <w:t>Меркурий 230АМ-03</w:t>
            </w:r>
          </w:p>
        </w:tc>
        <w:tc>
          <w:tcPr>
            <w:tcW w:w="992" w:type="pct"/>
            <w:shd w:val="clear" w:color="auto" w:fill="auto"/>
            <w:noWrap/>
            <w:vAlign w:val="center"/>
            <w:hideMark/>
          </w:tcPr>
          <w:p w:rsidR="0087757C" w:rsidRPr="0087757C" w:rsidRDefault="00750B7E" w:rsidP="00F87D15">
            <w:pPr>
              <w:pStyle w:val="afffffff0"/>
              <w:rPr>
                <w:lang w:eastAsia="ru-RU"/>
              </w:rPr>
            </w:pPr>
            <w:r>
              <w:rPr>
                <w:lang w:eastAsia="ru-RU"/>
              </w:rPr>
              <w:t>-</w:t>
            </w:r>
          </w:p>
        </w:tc>
        <w:tc>
          <w:tcPr>
            <w:tcW w:w="900" w:type="pct"/>
            <w:shd w:val="clear" w:color="auto" w:fill="auto"/>
            <w:noWrap/>
            <w:vAlign w:val="center"/>
            <w:hideMark/>
          </w:tcPr>
          <w:p w:rsidR="0087757C" w:rsidRPr="0087757C" w:rsidRDefault="00750B7E" w:rsidP="00F87D15">
            <w:pPr>
              <w:pStyle w:val="afffffff0"/>
              <w:rPr>
                <w:lang w:eastAsia="ru-RU"/>
              </w:rPr>
            </w:pPr>
            <w:r>
              <w:rPr>
                <w:lang w:eastAsia="ru-RU"/>
              </w:rPr>
              <w:t>-</w:t>
            </w:r>
          </w:p>
        </w:tc>
      </w:tr>
      <w:tr w:rsidR="005C3BD4" w:rsidRPr="00482DB9" w:rsidTr="00750B7E">
        <w:trPr>
          <w:cantSplit/>
          <w:trHeight w:val="330"/>
        </w:trPr>
        <w:tc>
          <w:tcPr>
            <w:tcW w:w="1347" w:type="pct"/>
            <w:shd w:val="clear" w:color="auto" w:fill="auto"/>
            <w:noWrap/>
            <w:vAlign w:val="center"/>
            <w:hideMark/>
          </w:tcPr>
          <w:p w:rsidR="0087757C" w:rsidRPr="0087757C" w:rsidRDefault="0087757C" w:rsidP="00F87D15">
            <w:pPr>
              <w:pStyle w:val="afffffff0"/>
              <w:rPr>
                <w:lang w:eastAsia="ru-RU"/>
              </w:rPr>
            </w:pPr>
            <w:r w:rsidRPr="0087757C">
              <w:rPr>
                <w:lang w:eastAsia="ru-RU"/>
              </w:rPr>
              <w:t>ЦТП - 14</w:t>
            </w:r>
          </w:p>
        </w:tc>
        <w:tc>
          <w:tcPr>
            <w:tcW w:w="888" w:type="pct"/>
            <w:shd w:val="clear" w:color="auto" w:fill="auto"/>
            <w:noWrap/>
            <w:vAlign w:val="center"/>
            <w:hideMark/>
          </w:tcPr>
          <w:p w:rsidR="0087757C" w:rsidRPr="0087757C" w:rsidRDefault="0087757C" w:rsidP="00F87D15">
            <w:pPr>
              <w:pStyle w:val="afffffff0"/>
              <w:rPr>
                <w:lang w:eastAsia="ru-RU"/>
              </w:rPr>
            </w:pPr>
            <w:r w:rsidRPr="0087757C">
              <w:rPr>
                <w:lang w:eastAsia="ru-RU"/>
              </w:rPr>
              <w:t>ВХ-80</w:t>
            </w:r>
          </w:p>
        </w:tc>
        <w:tc>
          <w:tcPr>
            <w:tcW w:w="872" w:type="pct"/>
            <w:shd w:val="clear" w:color="auto" w:fill="auto"/>
            <w:noWrap/>
            <w:vAlign w:val="center"/>
            <w:hideMark/>
          </w:tcPr>
          <w:p w:rsidR="0087757C" w:rsidRPr="0087757C" w:rsidRDefault="0087757C" w:rsidP="00F87D15">
            <w:pPr>
              <w:pStyle w:val="afffffff0"/>
              <w:rPr>
                <w:lang w:eastAsia="ru-RU"/>
              </w:rPr>
            </w:pPr>
            <w:r w:rsidRPr="0087757C">
              <w:rPr>
                <w:lang w:eastAsia="ru-RU"/>
              </w:rPr>
              <w:t>ЦЭ6803В</w:t>
            </w:r>
          </w:p>
        </w:tc>
        <w:tc>
          <w:tcPr>
            <w:tcW w:w="992" w:type="pct"/>
            <w:shd w:val="clear" w:color="auto" w:fill="auto"/>
            <w:noWrap/>
            <w:vAlign w:val="center"/>
            <w:hideMark/>
          </w:tcPr>
          <w:p w:rsidR="0087757C" w:rsidRPr="0087757C" w:rsidRDefault="00750B7E" w:rsidP="00F87D15">
            <w:pPr>
              <w:pStyle w:val="afffffff0"/>
              <w:rPr>
                <w:lang w:eastAsia="ru-RU"/>
              </w:rPr>
            </w:pPr>
            <w:r>
              <w:rPr>
                <w:lang w:eastAsia="ru-RU"/>
              </w:rPr>
              <w:t>-</w:t>
            </w:r>
          </w:p>
        </w:tc>
        <w:tc>
          <w:tcPr>
            <w:tcW w:w="900" w:type="pct"/>
            <w:shd w:val="clear" w:color="auto" w:fill="auto"/>
            <w:noWrap/>
            <w:vAlign w:val="center"/>
            <w:hideMark/>
          </w:tcPr>
          <w:p w:rsidR="0087757C" w:rsidRPr="0087757C" w:rsidRDefault="00750B7E" w:rsidP="00F87D15">
            <w:pPr>
              <w:pStyle w:val="afffffff0"/>
              <w:rPr>
                <w:lang w:eastAsia="ru-RU"/>
              </w:rPr>
            </w:pPr>
            <w:r>
              <w:rPr>
                <w:lang w:eastAsia="ru-RU"/>
              </w:rPr>
              <w:t>-</w:t>
            </w:r>
          </w:p>
        </w:tc>
      </w:tr>
      <w:tr w:rsidR="005C3BD4" w:rsidRPr="00482DB9" w:rsidTr="00750B7E">
        <w:trPr>
          <w:cantSplit/>
          <w:trHeight w:val="660"/>
        </w:trPr>
        <w:tc>
          <w:tcPr>
            <w:tcW w:w="1347" w:type="pct"/>
            <w:shd w:val="clear" w:color="auto" w:fill="auto"/>
            <w:noWrap/>
            <w:vAlign w:val="center"/>
            <w:hideMark/>
          </w:tcPr>
          <w:p w:rsidR="0087757C" w:rsidRPr="0087757C" w:rsidRDefault="0087757C" w:rsidP="00F87D15">
            <w:pPr>
              <w:pStyle w:val="afffffff0"/>
              <w:rPr>
                <w:lang w:eastAsia="ru-RU"/>
              </w:rPr>
            </w:pPr>
            <w:r w:rsidRPr="0087757C">
              <w:rPr>
                <w:lang w:eastAsia="ru-RU"/>
              </w:rPr>
              <w:t>ЦТП - 14</w:t>
            </w:r>
          </w:p>
        </w:tc>
        <w:tc>
          <w:tcPr>
            <w:tcW w:w="888" w:type="pct"/>
            <w:shd w:val="clear" w:color="auto" w:fill="auto"/>
            <w:noWrap/>
            <w:vAlign w:val="center"/>
            <w:hideMark/>
          </w:tcPr>
          <w:p w:rsidR="0087757C" w:rsidRPr="0087757C" w:rsidRDefault="0087757C" w:rsidP="00F87D15">
            <w:pPr>
              <w:pStyle w:val="afffffff0"/>
              <w:rPr>
                <w:lang w:eastAsia="ru-RU"/>
              </w:rPr>
            </w:pPr>
            <w:r w:rsidRPr="0087757C">
              <w:rPr>
                <w:lang w:eastAsia="ru-RU"/>
              </w:rPr>
              <w:t>ВСХН-80</w:t>
            </w:r>
          </w:p>
        </w:tc>
        <w:tc>
          <w:tcPr>
            <w:tcW w:w="872" w:type="pct"/>
            <w:shd w:val="clear" w:color="000000" w:fill="FFFFFF"/>
            <w:vAlign w:val="center"/>
            <w:hideMark/>
          </w:tcPr>
          <w:p w:rsidR="0087757C" w:rsidRPr="0087757C" w:rsidRDefault="0087757C" w:rsidP="00F87D15">
            <w:pPr>
              <w:pStyle w:val="afffffff0"/>
              <w:rPr>
                <w:lang w:eastAsia="ru-RU"/>
              </w:rPr>
            </w:pPr>
            <w:r w:rsidRPr="0087757C">
              <w:rPr>
                <w:lang w:eastAsia="ru-RU"/>
              </w:rPr>
              <w:t>Меркурий 230АМ-03</w:t>
            </w:r>
          </w:p>
        </w:tc>
        <w:tc>
          <w:tcPr>
            <w:tcW w:w="992" w:type="pct"/>
            <w:shd w:val="clear" w:color="auto" w:fill="auto"/>
            <w:noWrap/>
            <w:vAlign w:val="center"/>
            <w:hideMark/>
          </w:tcPr>
          <w:p w:rsidR="0087757C" w:rsidRPr="0087757C" w:rsidRDefault="00750B7E" w:rsidP="00F87D15">
            <w:pPr>
              <w:pStyle w:val="afffffff0"/>
              <w:rPr>
                <w:lang w:eastAsia="ru-RU"/>
              </w:rPr>
            </w:pPr>
            <w:r>
              <w:rPr>
                <w:lang w:eastAsia="ru-RU"/>
              </w:rPr>
              <w:t>-</w:t>
            </w:r>
          </w:p>
        </w:tc>
        <w:tc>
          <w:tcPr>
            <w:tcW w:w="900" w:type="pct"/>
            <w:shd w:val="clear" w:color="auto" w:fill="auto"/>
            <w:noWrap/>
            <w:vAlign w:val="center"/>
            <w:hideMark/>
          </w:tcPr>
          <w:p w:rsidR="0087757C" w:rsidRPr="0087757C" w:rsidRDefault="00750B7E" w:rsidP="00F87D15">
            <w:pPr>
              <w:pStyle w:val="afffffff0"/>
              <w:rPr>
                <w:lang w:eastAsia="ru-RU"/>
              </w:rPr>
            </w:pPr>
            <w:r>
              <w:rPr>
                <w:lang w:eastAsia="ru-RU"/>
              </w:rPr>
              <w:t>-</w:t>
            </w:r>
          </w:p>
        </w:tc>
      </w:tr>
      <w:tr w:rsidR="005C3BD4" w:rsidRPr="00482DB9" w:rsidTr="00750B7E">
        <w:trPr>
          <w:cantSplit/>
          <w:trHeight w:val="255"/>
        </w:trPr>
        <w:tc>
          <w:tcPr>
            <w:tcW w:w="1347" w:type="pct"/>
            <w:shd w:val="clear" w:color="auto" w:fill="auto"/>
            <w:noWrap/>
            <w:vAlign w:val="center"/>
            <w:hideMark/>
          </w:tcPr>
          <w:p w:rsidR="0087757C" w:rsidRPr="0087757C" w:rsidRDefault="0087757C" w:rsidP="00F87D15">
            <w:pPr>
              <w:pStyle w:val="afffffff0"/>
              <w:rPr>
                <w:lang w:eastAsia="ru-RU"/>
              </w:rPr>
            </w:pPr>
            <w:r w:rsidRPr="0087757C">
              <w:rPr>
                <w:lang w:eastAsia="ru-RU"/>
              </w:rPr>
              <w:t>ЦТП - 15</w:t>
            </w:r>
          </w:p>
        </w:tc>
        <w:tc>
          <w:tcPr>
            <w:tcW w:w="888" w:type="pct"/>
            <w:shd w:val="clear" w:color="auto" w:fill="auto"/>
            <w:noWrap/>
            <w:vAlign w:val="center"/>
            <w:hideMark/>
          </w:tcPr>
          <w:p w:rsidR="0087757C" w:rsidRPr="0087757C" w:rsidRDefault="0087757C" w:rsidP="00F87D15">
            <w:pPr>
              <w:pStyle w:val="afffffff0"/>
              <w:rPr>
                <w:lang w:eastAsia="ru-RU"/>
              </w:rPr>
            </w:pPr>
            <w:r w:rsidRPr="0087757C">
              <w:rPr>
                <w:lang w:eastAsia="ru-RU"/>
              </w:rPr>
              <w:t>ВМХ-80</w:t>
            </w:r>
          </w:p>
        </w:tc>
        <w:tc>
          <w:tcPr>
            <w:tcW w:w="872" w:type="pct"/>
            <w:shd w:val="clear" w:color="000000" w:fill="FFFFFF"/>
            <w:noWrap/>
            <w:vAlign w:val="center"/>
            <w:hideMark/>
          </w:tcPr>
          <w:p w:rsidR="0087757C" w:rsidRPr="0087757C" w:rsidRDefault="0087757C" w:rsidP="00F87D15">
            <w:pPr>
              <w:pStyle w:val="afffffff0"/>
              <w:rPr>
                <w:lang w:eastAsia="ru-RU"/>
              </w:rPr>
            </w:pPr>
            <w:r w:rsidRPr="0087757C">
              <w:rPr>
                <w:lang w:eastAsia="ru-RU"/>
              </w:rPr>
              <w:t>Фобос-3IQ0RLM</w:t>
            </w:r>
          </w:p>
        </w:tc>
        <w:tc>
          <w:tcPr>
            <w:tcW w:w="992" w:type="pct"/>
            <w:shd w:val="clear" w:color="auto" w:fill="auto"/>
            <w:noWrap/>
            <w:vAlign w:val="center"/>
            <w:hideMark/>
          </w:tcPr>
          <w:p w:rsidR="0087757C" w:rsidRPr="0087757C" w:rsidRDefault="00750B7E" w:rsidP="00F87D15">
            <w:pPr>
              <w:pStyle w:val="afffffff0"/>
              <w:rPr>
                <w:lang w:eastAsia="ru-RU"/>
              </w:rPr>
            </w:pPr>
            <w:r>
              <w:rPr>
                <w:lang w:eastAsia="ru-RU"/>
              </w:rPr>
              <w:t>-</w:t>
            </w:r>
          </w:p>
        </w:tc>
        <w:tc>
          <w:tcPr>
            <w:tcW w:w="900" w:type="pct"/>
            <w:shd w:val="clear" w:color="auto" w:fill="auto"/>
            <w:noWrap/>
            <w:vAlign w:val="center"/>
            <w:hideMark/>
          </w:tcPr>
          <w:p w:rsidR="0087757C" w:rsidRPr="0087757C" w:rsidRDefault="00750B7E" w:rsidP="00F87D15">
            <w:pPr>
              <w:pStyle w:val="afffffff0"/>
              <w:rPr>
                <w:lang w:eastAsia="ru-RU"/>
              </w:rPr>
            </w:pPr>
            <w:r>
              <w:rPr>
                <w:lang w:eastAsia="ru-RU"/>
              </w:rPr>
              <w:t>-</w:t>
            </w:r>
          </w:p>
        </w:tc>
      </w:tr>
      <w:tr w:rsidR="005C3BD4" w:rsidRPr="00482DB9" w:rsidTr="00750B7E">
        <w:trPr>
          <w:cantSplit/>
          <w:trHeight w:val="255"/>
        </w:trPr>
        <w:tc>
          <w:tcPr>
            <w:tcW w:w="1347" w:type="pct"/>
            <w:shd w:val="clear" w:color="auto" w:fill="auto"/>
            <w:noWrap/>
            <w:vAlign w:val="center"/>
            <w:hideMark/>
          </w:tcPr>
          <w:p w:rsidR="0087757C" w:rsidRPr="0087757C" w:rsidRDefault="0087757C" w:rsidP="00F87D15">
            <w:pPr>
              <w:pStyle w:val="afffffff0"/>
              <w:rPr>
                <w:lang w:eastAsia="ru-RU"/>
              </w:rPr>
            </w:pPr>
            <w:r w:rsidRPr="0087757C">
              <w:rPr>
                <w:lang w:eastAsia="ru-RU"/>
              </w:rPr>
              <w:t>ЦТП - 17</w:t>
            </w:r>
          </w:p>
        </w:tc>
        <w:tc>
          <w:tcPr>
            <w:tcW w:w="888" w:type="pct"/>
            <w:shd w:val="clear" w:color="auto" w:fill="auto"/>
            <w:noWrap/>
            <w:vAlign w:val="center"/>
            <w:hideMark/>
          </w:tcPr>
          <w:p w:rsidR="0087757C" w:rsidRPr="0087757C" w:rsidRDefault="0087757C" w:rsidP="00F87D15">
            <w:pPr>
              <w:pStyle w:val="afffffff0"/>
              <w:rPr>
                <w:lang w:eastAsia="ru-RU"/>
              </w:rPr>
            </w:pPr>
            <w:r w:rsidRPr="0087757C">
              <w:rPr>
                <w:lang w:eastAsia="ru-RU"/>
              </w:rPr>
              <w:t>ВСХН-80</w:t>
            </w:r>
          </w:p>
        </w:tc>
        <w:tc>
          <w:tcPr>
            <w:tcW w:w="872" w:type="pct"/>
            <w:shd w:val="clear" w:color="auto" w:fill="auto"/>
            <w:vAlign w:val="center"/>
            <w:hideMark/>
          </w:tcPr>
          <w:p w:rsidR="0087757C" w:rsidRPr="0087757C" w:rsidRDefault="0087757C" w:rsidP="00F87D15">
            <w:pPr>
              <w:pStyle w:val="afffffff0"/>
              <w:rPr>
                <w:lang w:eastAsia="ru-RU"/>
              </w:rPr>
            </w:pPr>
            <w:r w:rsidRPr="0087757C">
              <w:rPr>
                <w:lang w:eastAsia="ru-RU"/>
              </w:rPr>
              <w:t>Меркурий 234АРТМ-02</w:t>
            </w:r>
          </w:p>
        </w:tc>
        <w:tc>
          <w:tcPr>
            <w:tcW w:w="992" w:type="pct"/>
            <w:shd w:val="clear" w:color="auto" w:fill="auto"/>
            <w:noWrap/>
            <w:vAlign w:val="center"/>
            <w:hideMark/>
          </w:tcPr>
          <w:p w:rsidR="0087757C" w:rsidRPr="0087757C" w:rsidRDefault="00750B7E" w:rsidP="00F87D15">
            <w:pPr>
              <w:pStyle w:val="afffffff0"/>
              <w:rPr>
                <w:lang w:eastAsia="ru-RU"/>
              </w:rPr>
            </w:pPr>
            <w:r>
              <w:rPr>
                <w:lang w:eastAsia="ru-RU"/>
              </w:rPr>
              <w:t>-</w:t>
            </w:r>
          </w:p>
        </w:tc>
        <w:tc>
          <w:tcPr>
            <w:tcW w:w="900" w:type="pct"/>
            <w:shd w:val="clear" w:color="auto" w:fill="auto"/>
            <w:noWrap/>
            <w:vAlign w:val="center"/>
            <w:hideMark/>
          </w:tcPr>
          <w:p w:rsidR="0087757C" w:rsidRPr="0087757C" w:rsidRDefault="00750B7E" w:rsidP="00F87D15">
            <w:pPr>
              <w:pStyle w:val="afffffff0"/>
              <w:rPr>
                <w:lang w:eastAsia="ru-RU"/>
              </w:rPr>
            </w:pPr>
            <w:r>
              <w:rPr>
                <w:lang w:eastAsia="ru-RU"/>
              </w:rPr>
              <w:t>-</w:t>
            </w:r>
          </w:p>
        </w:tc>
      </w:tr>
      <w:tr w:rsidR="005C3BD4" w:rsidRPr="00482DB9" w:rsidTr="00750B7E">
        <w:trPr>
          <w:cantSplit/>
          <w:trHeight w:val="240"/>
        </w:trPr>
        <w:tc>
          <w:tcPr>
            <w:tcW w:w="1347" w:type="pct"/>
            <w:shd w:val="clear" w:color="auto" w:fill="auto"/>
            <w:noWrap/>
            <w:vAlign w:val="center"/>
            <w:hideMark/>
          </w:tcPr>
          <w:p w:rsidR="0087757C" w:rsidRPr="0087757C" w:rsidRDefault="0087757C" w:rsidP="00F87D15">
            <w:pPr>
              <w:pStyle w:val="afffffff0"/>
              <w:rPr>
                <w:lang w:eastAsia="ru-RU"/>
              </w:rPr>
            </w:pPr>
            <w:r w:rsidRPr="0087757C">
              <w:rPr>
                <w:lang w:eastAsia="ru-RU"/>
              </w:rPr>
              <w:lastRenderedPageBreak/>
              <w:t>ЦТП - 17</w:t>
            </w:r>
          </w:p>
        </w:tc>
        <w:tc>
          <w:tcPr>
            <w:tcW w:w="888" w:type="pct"/>
            <w:shd w:val="clear" w:color="auto" w:fill="auto"/>
            <w:noWrap/>
            <w:vAlign w:val="center"/>
            <w:hideMark/>
          </w:tcPr>
          <w:p w:rsidR="0087757C" w:rsidRPr="0087757C" w:rsidRDefault="0087757C" w:rsidP="00F87D15">
            <w:pPr>
              <w:pStyle w:val="afffffff0"/>
              <w:rPr>
                <w:lang w:eastAsia="ru-RU"/>
              </w:rPr>
            </w:pPr>
            <w:r w:rsidRPr="0087757C">
              <w:rPr>
                <w:lang w:eastAsia="ru-RU"/>
              </w:rPr>
              <w:t>ВХ-80</w:t>
            </w:r>
          </w:p>
        </w:tc>
        <w:tc>
          <w:tcPr>
            <w:tcW w:w="872" w:type="pct"/>
            <w:shd w:val="clear" w:color="auto" w:fill="auto"/>
            <w:vAlign w:val="center"/>
            <w:hideMark/>
          </w:tcPr>
          <w:p w:rsidR="0087757C" w:rsidRPr="0087757C" w:rsidRDefault="0087757C" w:rsidP="00F87D15">
            <w:pPr>
              <w:pStyle w:val="afffffff0"/>
              <w:rPr>
                <w:lang w:eastAsia="ru-RU"/>
              </w:rPr>
            </w:pPr>
            <w:r w:rsidRPr="0087757C">
              <w:rPr>
                <w:lang w:eastAsia="ru-RU"/>
              </w:rPr>
              <w:t>Меркурий 234АРТМ-02</w:t>
            </w:r>
          </w:p>
        </w:tc>
        <w:tc>
          <w:tcPr>
            <w:tcW w:w="992" w:type="pct"/>
            <w:shd w:val="clear" w:color="auto" w:fill="auto"/>
            <w:noWrap/>
            <w:vAlign w:val="center"/>
            <w:hideMark/>
          </w:tcPr>
          <w:p w:rsidR="0087757C" w:rsidRPr="0087757C" w:rsidRDefault="00750B7E" w:rsidP="00F87D15">
            <w:pPr>
              <w:pStyle w:val="afffffff0"/>
              <w:rPr>
                <w:lang w:eastAsia="ru-RU"/>
              </w:rPr>
            </w:pPr>
            <w:r>
              <w:rPr>
                <w:lang w:eastAsia="ru-RU"/>
              </w:rPr>
              <w:t>-</w:t>
            </w:r>
          </w:p>
        </w:tc>
        <w:tc>
          <w:tcPr>
            <w:tcW w:w="900" w:type="pct"/>
            <w:shd w:val="clear" w:color="auto" w:fill="auto"/>
            <w:noWrap/>
            <w:vAlign w:val="center"/>
            <w:hideMark/>
          </w:tcPr>
          <w:p w:rsidR="0087757C" w:rsidRPr="0087757C" w:rsidRDefault="00750B7E" w:rsidP="00F87D15">
            <w:pPr>
              <w:pStyle w:val="afffffff0"/>
              <w:rPr>
                <w:lang w:eastAsia="ru-RU"/>
              </w:rPr>
            </w:pPr>
            <w:r>
              <w:rPr>
                <w:lang w:eastAsia="ru-RU"/>
              </w:rPr>
              <w:t>-</w:t>
            </w:r>
          </w:p>
        </w:tc>
      </w:tr>
      <w:tr w:rsidR="005C3BD4" w:rsidRPr="00482DB9" w:rsidTr="00750B7E">
        <w:trPr>
          <w:cantSplit/>
          <w:trHeight w:val="487"/>
        </w:trPr>
        <w:tc>
          <w:tcPr>
            <w:tcW w:w="1347" w:type="pct"/>
            <w:shd w:val="clear" w:color="auto" w:fill="auto"/>
            <w:noWrap/>
            <w:vAlign w:val="center"/>
            <w:hideMark/>
          </w:tcPr>
          <w:p w:rsidR="0087757C" w:rsidRPr="0087757C" w:rsidRDefault="0087757C" w:rsidP="00F87D15">
            <w:pPr>
              <w:pStyle w:val="afffffff0"/>
              <w:rPr>
                <w:color w:val="000000"/>
                <w:lang w:eastAsia="ru-RU"/>
              </w:rPr>
            </w:pPr>
            <w:r w:rsidRPr="0087757C">
              <w:rPr>
                <w:color w:val="000000"/>
                <w:lang w:eastAsia="ru-RU"/>
              </w:rPr>
              <w:t>ЦТП - 18</w:t>
            </w:r>
          </w:p>
        </w:tc>
        <w:tc>
          <w:tcPr>
            <w:tcW w:w="888" w:type="pct"/>
            <w:shd w:val="clear" w:color="auto" w:fill="auto"/>
            <w:noWrap/>
            <w:vAlign w:val="center"/>
            <w:hideMark/>
          </w:tcPr>
          <w:p w:rsidR="0087757C" w:rsidRPr="0087757C" w:rsidRDefault="0087757C" w:rsidP="00F87D15">
            <w:pPr>
              <w:pStyle w:val="afffffff0"/>
              <w:rPr>
                <w:color w:val="000000"/>
                <w:lang w:eastAsia="ru-RU"/>
              </w:rPr>
            </w:pPr>
            <w:r w:rsidRPr="0087757C">
              <w:rPr>
                <w:color w:val="000000"/>
                <w:lang w:eastAsia="ru-RU"/>
              </w:rPr>
              <w:t>ВМХ-80</w:t>
            </w:r>
          </w:p>
        </w:tc>
        <w:tc>
          <w:tcPr>
            <w:tcW w:w="872" w:type="pct"/>
            <w:shd w:val="clear" w:color="auto" w:fill="auto"/>
            <w:noWrap/>
            <w:vAlign w:val="center"/>
            <w:hideMark/>
          </w:tcPr>
          <w:p w:rsidR="0087757C" w:rsidRPr="0087757C" w:rsidRDefault="0087757C" w:rsidP="00F87D15">
            <w:pPr>
              <w:pStyle w:val="afffffff0"/>
              <w:rPr>
                <w:lang w:eastAsia="ru-RU"/>
              </w:rPr>
            </w:pPr>
            <w:r w:rsidRPr="0087757C">
              <w:rPr>
                <w:lang w:eastAsia="ru-RU"/>
              </w:rPr>
              <w:t>230АМ-03</w:t>
            </w:r>
          </w:p>
        </w:tc>
        <w:tc>
          <w:tcPr>
            <w:tcW w:w="992" w:type="pct"/>
            <w:shd w:val="clear" w:color="auto" w:fill="auto"/>
            <w:noWrap/>
            <w:vAlign w:val="center"/>
            <w:hideMark/>
          </w:tcPr>
          <w:p w:rsidR="0087757C" w:rsidRPr="0087757C" w:rsidRDefault="00750B7E" w:rsidP="00F87D15">
            <w:pPr>
              <w:pStyle w:val="afffffff0"/>
              <w:rPr>
                <w:lang w:eastAsia="ru-RU"/>
              </w:rPr>
            </w:pPr>
            <w:r>
              <w:rPr>
                <w:lang w:eastAsia="ru-RU"/>
              </w:rPr>
              <w:t>-</w:t>
            </w:r>
          </w:p>
        </w:tc>
        <w:tc>
          <w:tcPr>
            <w:tcW w:w="900" w:type="pct"/>
            <w:shd w:val="clear" w:color="auto" w:fill="auto"/>
            <w:noWrap/>
            <w:vAlign w:val="center"/>
            <w:hideMark/>
          </w:tcPr>
          <w:p w:rsidR="0087757C" w:rsidRPr="0087757C" w:rsidRDefault="00750B7E" w:rsidP="00F87D15">
            <w:pPr>
              <w:pStyle w:val="afffffff0"/>
              <w:rPr>
                <w:lang w:eastAsia="ru-RU"/>
              </w:rPr>
            </w:pPr>
            <w:r>
              <w:rPr>
                <w:lang w:eastAsia="ru-RU"/>
              </w:rPr>
              <w:t>-</w:t>
            </w:r>
          </w:p>
        </w:tc>
      </w:tr>
      <w:tr w:rsidR="005C3BD4" w:rsidRPr="00482DB9" w:rsidTr="00750B7E">
        <w:trPr>
          <w:cantSplit/>
          <w:trHeight w:val="255"/>
        </w:trPr>
        <w:tc>
          <w:tcPr>
            <w:tcW w:w="1347" w:type="pct"/>
            <w:shd w:val="clear" w:color="auto" w:fill="auto"/>
            <w:noWrap/>
            <w:vAlign w:val="center"/>
            <w:hideMark/>
          </w:tcPr>
          <w:p w:rsidR="0087757C" w:rsidRPr="0087757C" w:rsidRDefault="0087757C" w:rsidP="00F87D15">
            <w:pPr>
              <w:pStyle w:val="afffffff0"/>
              <w:rPr>
                <w:color w:val="000000"/>
                <w:lang w:eastAsia="ru-RU"/>
              </w:rPr>
            </w:pPr>
            <w:r w:rsidRPr="0087757C">
              <w:rPr>
                <w:color w:val="000000"/>
                <w:lang w:eastAsia="ru-RU"/>
              </w:rPr>
              <w:t>ЦТП - 18</w:t>
            </w:r>
          </w:p>
        </w:tc>
        <w:tc>
          <w:tcPr>
            <w:tcW w:w="888" w:type="pct"/>
            <w:shd w:val="clear" w:color="auto" w:fill="auto"/>
            <w:noWrap/>
            <w:vAlign w:val="center"/>
            <w:hideMark/>
          </w:tcPr>
          <w:p w:rsidR="0087757C" w:rsidRPr="0087757C" w:rsidRDefault="0087757C" w:rsidP="00F87D15">
            <w:pPr>
              <w:pStyle w:val="afffffff0"/>
              <w:rPr>
                <w:lang w:eastAsia="ru-RU"/>
              </w:rPr>
            </w:pPr>
            <w:r w:rsidRPr="0087757C">
              <w:rPr>
                <w:lang w:eastAsia="ru-RU"/>
              </w:rPr>
              <w:t>ВСХН-80</w:t>
            </w:r>
          </w:p>
        </w:tc>
        <w:tc>
          <w:tcPr>
            <w:tcW w:w="872" w:type="pct"/>
            <w:shd w:val="clear" w:color="auto" w:fill="auto"/>
            <w:noWrap/>
            <w:vAlign w:val="center"/>
            <w:hideMark/>
          </w:tcPr>
          <w:p w:rsidR="0087757C" w:rsidRPr="0087757C" w:rsidRDefault="0087757C" w:rsidP="00F87D15">
            <w:pPr>
              <w:pStyle w:val="afffffff0"/>
              <w:rPr>
                <w:lang w:eastAsia="ru-RU"/>
              </w:rPr>
            </w:pPr>
            <w:r w:rsidRPr="0087757C">
              <w:rPr>
                <w:lang w:eastAsia="ru-RU"/>
              </w:rPr>
              <w:t>Меркурий230 AМ</w:t>
            </w:r>
          </w:p>
        </w:tc>
        <w:tc>
          <w:tcPr>
            <w:tcW w:w="992" w:type="pct"/>
            <w:shd w:val="clear" w:color="auto" w:fill="auto"/>
            <w:noWrap/>
            <w:vAlign w:val="center"/>
            <w:hideMark/>
          </w:tcPr>
          <w:p w:rsidR="0087757C" w:rsidRPr="0087757C" w:rsidRDefault="00750B7E" w:rsidP="00F87D15">
            <w:pPr>
              <w:pStyle w:val="afffffff0"/>
              <w:rPr>
                <w:lang w:eastAsia="ru-RU"/>
              </w:rPr>
            </w:pPr>
            <w:r>
              <w:rPr>
                <w:lang w:eastAsia="ru-RU"/>
              </w:rPr>
              <w:t>-</w:t>
            </w:r>
          </w:p>
        </w:tc>
        <w:tc>
          <w:tcPr>
            <w:tcW w:w="900" w:type="pct"/>
            <w:shd w:val="clear" w:color="auto" w:fill="auto"/>
            <w:noWrap/>
            <w:vAlign w:val="center"/>
            <w:hideMark/>
          </w:tcPr>
          <w:p w:rsidR="0087757C" w:rsidRPr="0087757C" w:rsidRDefault="00750B7E" w:rsidP="00F87D15">
            <w:pPr>
              <w:pStyle w:val="afffffff0"/>
              <w:rPr>
                <w:lang w:eastAsia="ru-RU"/>
              </w:rPr>
            </w:pPr>
            <w:r>
              <w:rPr>
                <w:lang w:eastAsia="ru-RU"/>
              </w:rPr>
              <w:t>-</w:t>
            </w:r>
          </w:p>
        </w:tc>
      </w:tr>
      <w:tr w:rsidR="005C3BD4" w:rsidRPr="00482DB9" w:rsidTr="00750B7E">
        <w:trPr>
          <w:cantSplit/>
          <w:trHeight w:val="660"/>
        </w:trPr>
        <w:tc>
          <w:tcPr>
            <w:tcW w:w="1347" w:type="pct"/>
            <w:shd w:val="clear" w:color="auto" w:fill="auto"/>
            <w:noWrap/>
            <w:vAlign w:val="center"/>
            <w:hideMark/>
          </w:tcPr>
          <w:p w:rsidR="0087757C" w:rsidRPr="0087757C" w:rsidRDefault="0087757C" w:rsidP="00F87D15">
            <w:pPr>
              <w:pStyle w:val="afffffff0"/>
              <w:rPr>
                <w:lang w:eastAsia="ru-RU"/>
              </w:rPr>
            </w:pPr>
            <w:r w:rsidRPr="0087757C">
              <w:rPr>
                <w:lang w:eastAsia="ru-RU"/>
              </w:rPr>
              <w:t xml:space="preserve">Котельная №4 (Карманово) </w:t>
            </w:r>
          </w:p>
        </w:tc>
        <w:tc>
          <w:tcPr>
            <w:tcW w:w="888" w:type="pct"/>
            <w:shd w:val="clear" w:color="auto" w:fill="auto"/>
            <w:noWrap/>
            <w:vAlign w:val="center"/>
            <w:hideMark/>
          </w:tcPr>
          <w:p w:rsidR="0087757C" w:rsidRPr="0087757C" w:rsidRDefault="0087757C" w:rsidP="00F87D15">
            <w:pPr>
              <w:pStyle w:val="afffffff0"/>
              <w:rPr>
                <w:lang w:eastAsia="ru-RU"/>
              </w:rPr>
            </w:pPr>
            <w:r w:rsidRPr="0087757C">
              <w:rPr>
                <w:lang w:eastAsia="ru-RU"/>
              </w:rPr>
              <w:t>ВСКМ-20</w:t>
            </w:r>
          </w:p>
        </w:tc>
        <w:tc>
          <w:tcPr>
            <w:tcW w:w="872" w:type="pct"/>
            <w:shd w:val="clear" w:color="000000" w:fill="FFFFFF"/>
            <w:vAlign w:val="center"/>
            <w:hideMark/>
          </w:tcPr>
          <w:p w:rsidR="0087757C" w:rsidRPr="0087757C" w:rsidRDefault="0087757C" w:rsidP="00F87D15">
            <w:pPr>
              <w:pStyle w:val="afffffff0"/>
              <w:rPr>
                <w:lang w:eastAsia="ru-RU"/>
              </w:rPr>
            </w:pPr>
            <w:r w:rsidRPr="0087757C">
              <w:rPr>
                <w:lang w:eastAsia="ru-RU"/>
              </w:rPr>
              <w:t>Меркурий 230АМ-03</w:t>
            </w:r>
          </w:p>
        </w:tc>
        <w:tc>
          <w:tcPr>
            <w:tcW w:w="992" w:type="pct"/>
            <w:vMerge w:val="restart"/>
            <w:shd w:val="clear" w:color="auto" w:fill="auto"/>
            <w:noWrap/>
            <w:vAlign w:val="center"/>
            <w:hideMark/>
          </w:tcPr>
          <w:p w:rsidR="0087757C" w:rsidRPr="0087757C" w:rsidRDefault="0087757C" w:rsidP="00F87D15">
            <w:pPr>
              <w:pStyle w:val="afffffff0"/>
              <w:rPr>
                <w:lang w:eastAsia="ru-RU"/>
              </w:rPr>
            </w:pPr>
            <w:r w:rsidRPr="0087757C">
              <w:rPr>
                <w:lang w:eastAsia="ru-RU"/>
              </w:rPr>
              <w:t>ТМК-Н130</w:t>
            </w:r>
          </w:p>
        </w:tc>
        <w:tc>
          <w:tcPr>
            <w:tcW w:w="900" w:type="pct"/>
            <w:shd w:val="clear" w:color="auto" w:fill="auto"/>
            <w:noWrap/>
            <w:vAlign w:val="center"/>
            <w:hideMark/>
          </w:tcPr>
          <w:p w:rsidR="0087757C" w:rsidRPr="0087757C" w:rsidRDefault="0087757C" w:rsidP="00F87D15">
            <w:pPr>
              <w:pStyle w:val="afffffff0"/>
              <w:rPr>
                <w:lang w:eastAsia="ru-RU"/>
              </w:rPr>
            </w:pPr>
            <w:r w:rsidRPr="0087757C">
              <w:rPr>
                <w:lang w:eastAsia="ru-RU"/>
              </w:rPr>
              <w:t>СГ-ЭКВз-Т2-0,5-400/1,6</w:t>
            </w:r>
          </w:p>
        </w:tc>
      </w:tr>
      <w:tr w:rsidR="005C3BD4" w:rsidRPr="00482DB9" w:rsidTr="00750B7E">
        <w:trPr>
          <w:cantSplit/>
          <w:trHeight w:val="330"/>
        </w:trPr>
        <w:tc>
          <w:tcPr>
            <w:tcW w:w="1347" w:type="pct"/>
            <w:shd w:val="clear" w:color="auto" w:fill="auto"/>
            <w:noWrap/>
            <w:vAlign w:val="center"/>
            <w:hideMark/>
          </w:tcPr>
          <w:p w:rsidR="0087757C" w:rsidRPr="0087757C" w:rsidRDefault="0087757C" w:rsidP="00F87D15">
            <w:pPr>
              <w:pStyle w:val="afffffff0"/>
              <w:rPr>
                <w:lang w:eastAsia="ru-RU"/>
              </w:rPr>
            </w:pPr>
            <w:r w:rsidRPr="0087757C">
              <w:rPr>
                <w:lang w:eastAsia="ru-RU"/>
              </w:rPr>
              <w:t xml:space="preserve">Котельная №4 (Карманово) </w:t>
            </w:r>
          </w:p>
        </w:tc>
        <w:tc>
          <w:tcPr>
            <w:tcW w:w="888" w:type="pct"/>
            <w:vMerge w:val="restart"/>
            <w:shd w:val="clear" w:color="auto" w:fill="auto"/>
            <w:noWrap/>
            <w:vAlign w:val="center"/>
            <w:hideMark/>
          </w:tcPr>
          <w:p w:rsidR="0087757C" w:rsidRPr="0087757C" w:rsidRDefault="0087757C" w:rsidP="00F87D15">
            <w:pPr>
              <w:pStyle w:val="afffffff0"/>
              <w:rPr>
                <w:lang w:eastAsia="ru-RU"/>
              </w:rPr>
            </w:pPr>
            <w:r w:rsidRPr="0087757C">
              <w:rPr>
                <w:lang w:eastAsia="ru-RU"/>
              </w:rPr>
              <w:t>ВСКМ-20</w:t>
            </w:r>
          </w:p>
        </w:tc>
        <w:tc>
          <w:tcPr>
            <w:tcW w:w="872" w:type="pct"/>
            <w:shd w:val="clear" w:color="auto" w:fill="auto"/>
            <w:noWrap/>
            <w:vAlign w:val="center"/>
            <w:hideMark/>
          </w:tcPr>
          <w:p w:rsidR="0087757C" w:rsidRPr="0087757C" w:rsidRDefault="0087757C" w:rsidP="00F87D15">
            <w:pPr>
              <w:pStyle w:val="afffffff0"/>
              <w:rPr>
                <w:lang w:eastAsia="ru-RU"/>
              </w:rPr>
            </w:pPr>
            <w:r w:rsidRPr="0087757C">
              <w:rPr>
                <w:lang w:eastAsia="ru-RU"/>
              </w:rPr>
              <w:t>ЦЭ6803В</w:t>
            </w:r>
          </w:p>
        </w:tc>
        <w:tc>
          <w:tcPr>
            <w:tcW w:w="992" w:type="pct"/>
            <w:vMerge/>
            <w:vAlign w:val="center"/>
            <w:hideMark/>
          </w:tcPr>
          <w:p w:rsidR="0087757C" w:rsidRPr="0087757C" w:rsidRDefault="0087757C" w:rsidP="00F87D15">
            <w:pPr>
              <w:pStyle w:val="afffffff0"/>
              <w:rPr>
                <w:lang w:eastAsia="ru-RU"/>
              </w:rPr>
            </w:pPr>
          </w:p>
        </w:tc>
        <w:tc>
          <w:tcPr>
            <w:tcW w:w="900" w:type="pct"/>
            <w:vMerge w:val="restart"/>
            <w:shd w:val="clear" w:color="auto" w:fill="auto"/>
            <w:noWrap/>
            <w:vAlign w:val="center"/>
            <w:hideMark/>
          </w:tcPr>
          <w:p w:rsidR="0087757C" w:rsidRPr="0087757C" w:rsidRDefault="0087757C" w:rsidP="00F87D15">
            <w:pPr>
              <w:pStyle w:val="afffffff0"/>
              <w:rPr>
                <w:lang w:eastAsia="ru-RU"/>
              </w:rPr>
            </w:pPr>
            <w:r w:rsidRPr="0087757C">
              <w:rPr>
                <w:lang w:eastAsia="ru-RU"/>
              </w:rPr>
              <w:t>СГ-ЭКВз-Т2-0,5-100/1,6</w:t>
            </w:r>
          </w:p>
        </w:tc>
      </w:tr>
      <w:tr w:rsidR="005C3BD4" w:rsidRPr="00482DB9" w:rsidTr="00750B7E">
        <w:trPr>
          <w:cantSplit/>
          <w:trHeight w:val="330"/>
        </w:trPr>
        <w:tc>
          <w:tcPr>
            <w:tcW w:w="1347" w:type="pct"/>
            <w:shd w:val="clear" w:color="auto" w:fill="auto"/>
            <w:noWrap/>
            <w:vAlign w:val="center"/>
            <w:hideMark/>
          </w:tcPr>
          <w:p w:rsidR="0087757C" w:rsidRPr="0087757C" w:rsidRDefault="0087757C" w:rsidP="00F87D15">
            <w:pPr>
              <w:pStyle w:val="afffffff0"/>
              <w:rPr>
                <w:lang w:eastAsia="ru-RU"/>
              </w:rPr>
            </w:pPr>
            <w:r w:rsidRPr="0087757C">
              <w:rPr>
                <w:lang w:eastAsia="ru-RU"/>
              </w:rPr>
              <w:t xml:space="preserve">Котельная №4 (Карманово) </w:t>
            </w:r>
          </w:p>
        </w:tc>
        <w:tc>
          <w:tcPr>
            <w:tcW w:w="888" w:type="pct"/>
            <w:vMerge/>
            <w:vAlign w:val="center"/>
            <w:hideMark/>
          </w:tcPr>
          <w:p w:rsidR="0087757C" w:rsidRPr="0087757C" w:rsidRDefault="0087757C" w:rsidP="00F87D15">
            <w:pPr>
              <w:pStyle w:val="afffffff0"/>
              <w:rPr>
                <w:lang w:eastAsia="ru-RU"/>
              </w:rPr>
            </w:pPr>
          </w:p>
        </w:tc>
        <w:tc>
          <w:tcPr>
            <w:tcW w:w="872" w:type="pct"/>
            <w:shd w:val="clear" w:color="auto" w:fill="auto"/>
            <w:noWrap/>
            <w:vAlign w:val="center"/>
            <w:hideMark/>
          </w:tcPr>
          <w:p w:rsidR="0087757C" w:rsidRPr="0087757C" w:rsidRDefault="0087757C" w:rsidP="00F87D15">
            <w:pPr>
              <w:pStyle w:val="afffffff0"/>
              <w:rPr>
                <w:lang w:eastAsia="ru-RU"/>
              </w:rPr>
            </w:pPr>
            <w:r w:rsidRPr="0087757C">
              <w:rPr>
                <w:lang w:eastAsia="ru-RU"/>
              </w:rPr>
              <w:t>KNUM-2023</w:t>
            </w:r>
          </w:p>
        </w:tc>
        <w:tc>
          <w:tcPr>
            <w:tcW w:w="992" w:type="pct"/>
            <w:vMerge/>
            <w:vAlign w:val="center"/>
            <w:hideMark/>
          </w:tcPr>
          <w:p w:rsidR="0087757C" w:rsidRPr="0087757C" w:rsidRDefault="0087757C" w:rsidP="00F87D15">
            <w:pPr>
              <w:pStyle w:val="afffffff0"/>
              <w:rPr>
                <w:lang w:eastAsia="ru-RU"/>
              </w:rPr>
            </w:pPr>
          </w:p>
        </w:tc>
        <w:tc>
          <w:tcPr>
            <w:tcW w:w="900" w:type="pct"/>
            <w:vMerge/>
            <w:vAlign w:val="center"/>
            <w:hideMark/>
          </w:tcPr>
          <w:p w:rsidR="0087757C" w:rsidRPr="0087757C" w:rsidRDefault="0087757C" w:rsidP="00F87D15">
            <w:pPr>
              <w:pStyle w:val="afffffff0"/>
              <w:rPr>
                <w:lang w:eastAsia="ru-RU"/>
              </w:rPr>
            </w:pPr>
          </w:p>
        </w:tc>
      </w:tr>
      <w:tr w:rsidR="005C3BD4" w:rsidRPr="00482DB9" w:rsidTr="00750B7E">
        <w:trPr>
          <w:cantSplit/>
          <w:trHeight w:val="660"/>
        </w:trPr>
        <w:tc>
          <w:tcPr>
            <w:tcW w:w="1347" w:type="pct"/>
            <w:shd w:val="clear" w:color="auto" w:fill="auto"/>
            <w:noWrap/>
            <w:vAlign w:val="center"/>
            <w:hideMark/>
          </w:tcPr>
          <w:p w:rsidR="0087757C" w:rsidRPr="0087757C" w:rsidRDefault="0087757C" w:rsidP="00F87D15">
            <w:pPr>
              <w:pStyle w:val="afffffff0"/>
              <w:rPr>
                <w:lang w:eastAsia="ru-RU"/>
              </w:rPr>
            </w:pPr>
            <w:r w:rsidRPr="0087757C">
              <w:rPr>
                <w:lang w:eastAsia="ru-RU"/>
              </w:rPr>
              <w:t>ЦТП - 30</w:t>
            </w:r>
          </w:p>
        </w:tc>
        <w:tc>
          <w:tcPr>
            <w:tcW w:w="888" w:type="pct"/>
            <w:shd w:val="clear" w:color="auto" w:fill="auto"/>
            <w:noWrap/>
            <w:vAlign w:val="center"/>
            <w:hideMark/>
          </w:tcPr>
          <w:p w:rsidR="0087757C" w:rsidRPr="0087757C" w:rsidRDefault="0087757C" w:rsidP="00F87D15">
            <w:pPr>
              <w:pStyle w:val="afffffff0"/>
              <w:rPr>
                <w:lang w:eastAsia="ru-RU"/>
              </w:rPr>
            </w:pPr>
            <w:r w:rsidRPr="0087757C">
              <w:rPr>
                <w:lang w:eastAsia="ru-RU"/>
              </w:rPr>
              <w:t>ВДТХ-50</w:t>
            </w:r>
          </w:p>
        </w:tc>
        <w:tc>
          <w:tcPr>
            <w:tcW w:w="872" w:type="pct"/>
            <w:shd w:val="clear" w:color="auto" w:fill="auto"/>
            <w:vAlign w:val="center"/>
            <w:hideMark/>
          </w:tcPr>
          <w:p w:rsidR="0087757C" w:rsidRPr="0087757C" w:rsidRDefault="0087757C" w:rsidP="00F87D15">
            <w:pPr>
              <w:pStyle w:val="afffffff0"/>
              <w:rPr>
                <w:lang w:eastAsia="ru-RU"/>
              </w:rPr>
            </w:pPr>
            <w:r w:rsidRPr="0087757C">
              <w:rPr>
                <w:lang w:eastAsia="ru-RU"/>
              </w:rPr>
              <w:t>Меркурий 230 АМ-03</w:t>
            </w:r>
          </w:p>
        </w:tc>
        <w:tc>
          <w:tcPr>
            <w:tcW w:w="992" w:type="pct"/>
            <w:shd w:val="clear" w:color="auto" w:fill="auto"/>
            <w:noWrap/>
            <w:vAlign w:val="center"/>
            <w:hideMark/>
          </w:tcPr>
          <w:p w:rsidR="0087757C" w:rsidRPr="0087757C" w:rsidRDefault="00750B7E" w:rsidP="00F87D15">
            <w:pPr>
              <w:pStyle w:val="afffffff0"/>
              <w:rPr>
                <w:lang w:eastAsia="ru-RU"/>
              </w:rPr>
            </w:pPr>
            <w:r>
              <w:rPr>
                <w:lang w:eastAsia="ru-RU"/>
              </w:rPr>
              <w:t>-</w:t>
            </w:r>
          </w:p>
        </w:tc>
        <w:tc>
          <w:tcPr>
            <w:tcW w:w="900" w:type="pct"/>
            <w:shd w:val="clear" w:color="auto" w:fill="auto"/>
            <w:noWrap/>
            <w:vAlign w:val="center"/>
            <w:hideMark/>
          </w:tcPr>
          <w:p w:rsidR="0087757C" w:rsidRPr="0087757C" w:rsidRDefault="00750B7E" w:rsidP="00F87D15">
            <w:pPr>
              <w:pStyle w:val="afffffff0"/>
              <w:rPr>
                <w:lang w:eastAsia="ru-RU"/>
              </w:rPr>
            </w:pPr>
            <w:r>
              <w:rPr>
                <w:lang w:eastAsia="ru-RU"/>
              </w:rPr>
              <w:t>-</w:t>
            </w:r>
          </w:p>
        </w:tc>
      </w:tr>
      <w:tr w:rsidR="005C3BD4" w:rsidRPr="00482DB9" w:rsidTr="00750B7E">
        <w:trPr>
          <w:cantSplit/>
          <w:trHeight w:val="330"/>
        </w:trPr>
        <w:tc>
          <w:tcPr>
            <w:tcW w:w="1347" w:type="pct"/>
            <w:shd w:val="clear" w:color="auto" w:fill="auto"/>
            <w:noWrap/>
            <w:vAlign w:val="center"/>
            <w:hideMark/>
          </w:tcPr>
          <w:p w:rsidR="0087757C" w:rsidRPr="0087757C" w:rsidRDefault="0087757C" w:rsidP="00F87D15">
            <w:pPr>
              <w:pStyle w:val="afffffff0"/>
              <w:rPr>
                <w:lang w:eastAsia="ru-RU"/>
              </w:rPr>
            </w:pPr>
            <w:r w:rsidRPr="0087757C">
              <w:rPr>
                <w:lang w:eastAsia="ru-RU"/>
              </w:rPr>
              <w:t>ЦТП - 31</w:t>
            </w:r>
          </w:p>
        </w:tc>
        <w:tc>
          <w:tcPr>
            <w:tcW w:w="888" w:type="pct"/>
            <w:shd w:val="clear" w:color="auto" w:fill="auto"/>
            <w:noWrap/>
            <w:vAlign w:val="center"/>
            <w:hideMark/>
          </w:tcPr>
          <w:p w:rsidR="0087757C" w:rsidRPr="0087757C" w:rsidRDefault="00750B7E" w:rsidP="00F87D15">
            <w:pPr>
              <w:pStyle w:val="afffffff0"/>
              <w:rPr>
                <w:lang w:eastAsia="ru-RU"/>
              </w:rPr>
            </w:pPr>
            <w:r>
              <w:rPr>
                <w:lang w:eastAsia="ru-RU"/>
              </w:rPr>
              <w:t>-</w:t>
            </w:r>
          </w:p>
        </w:tc>
        <w:tc>
          <w:tcPr>
            <w:tcW w:w="872" w:type="pct"/>
            <w:shd w:val="clear" w:color="auto" w:fill="auto"/>
            <w:noWrap/>
            <w:vAlign w:val="center"/>
            <w:hideMark/>
          </w:tcPr>
          <w:p w:rsidR="0087757C" w:rsidRPr="0087757C" w:rsidRDefault="0087757C" w:rsidP="00F87D15">
            <w:pPr>
              <w:pStyle w:val="afffffff0"/>
              <w:rPr>
                <w:lang w:eastAsia="ru-RU"/>
              </w:rPr>
            </w:pPr>
            <w:r w:rsidRPr="0087757C">
              <w:rPr>
                <w:lang w:eastAsia="ru-RU"/>
              </w:rPr>
              <w:t>KNUM-2023</w:t>
            </w:r>
          </w:p>
        </w:tc>
        <w:tc>
          <w:tcPr>
            <w:tcW w:w="992" w:type="pct"/>
            <w:shd w:val="clear" w:color="auto" w:fill="auto"/>
            <w:noWrap/>
            <w:vAlign w:val="center"/>
            <w:hideMark/>
          </w:tcPr>
          <w:p w:rsidR="0087757C" w:rsidRPr="0087757C" w:rsidRDefault="00750B7E" w:rsidP="00F87D15">
            <w:pPr>
              <w:pStyle w:val="afffffff0"/>
              <w:rPr>
                <w:lang w:eastAsia="ru-RU"/>
              </w:rPr>
            </w:pPr>
            <w:r>
              <w:rPr>
                <w:lang w:eastAsia="ru-RU"/>
              </w:rPr>
              <w:t>-</w:t>
            </w:r>
          </w:p>
        </w:tc>
        <w:tc>
          <w:tcPr>
            <w:tcW w:w="900" w:type="pct"/>
            <w:shd w:val="clear" w:color="auto" w:fill="auto"/>
            <w:noWrap/>
            <w:vAlign w:val="center"/>
            <w:hideMark/>
          </w:tcPr>
          <w:p w:rsidR="0087757C" w:rsidRPr="0087757C" w:rsidRDefault="00750B7E" w:rsidP="00F87D15">
            <w:pPr>
              <w:pStyle w:val="afffffff0"/>
              <w:rPr>
                <w:lang w:eastAsia="ru-RU"/>
              </w:rPr>
            </w:pPr>
            <w:r>
              <w:rPr>
                <w:lang w:eastAsia="ru-RU"/>
              </w:rPr>
              <w:t>-</w:t>
            </w:r>
          </w:p>
        </w:tc>
      </w:tr>
      <w:tr w:rsidR="005C3BD4" w:rsidRPr="00482DB9" w:rsidTr="00750B7E">
        <w:trPr>
          <w:cantSplit/>
          <w:trHeight w:val="660"/>
        </w:trPr>
        <w:tc>
          <w:tcPr>
            <w:tcW w:w="1347" w:type="pct"/>
            <w:shd w:val="clear" w:color="auto" w:fill="auto"/>
            <w:noWrap/>
            <w:vAlign w:val="center"/>
            <w:hideMark/>
          </w:tcPr>
          <w:p w:rsidR="0087757C" w:rsidRPr="0087757C" w:rsidRDefault="0087757C" w:rsidP="00F87D15">
            <w:pPr>
              <w:pStyle w:val="afffffff0"/>
              <w:rPr>
                <w:lang w:eastAsia="ru-RU"/>
              </w:rPr>
            </w:pPr>
            <w:r w:rsidRPr="0087757C">
              <w:rPr>
                <w:lang w:eastAsia="ru-RU"/>
              </w:rPr>
              <w:t>Котельная №10 (Карманово</w:t>
            </w:r>
            <w:r w:rsidR="00503042">
              <w:rPr>
                <w:lang w:eastAsia="ru-RU"/>
              </w:rPr>
              <w:t>, ул.Набережная</w:t>
            </w:r>
            <w:r w:rsidRPr="0087757C">
              <w:rPr>
                <w:lang w:eastAsia="ru-RU"/>
              </w:rPr>
              <w:t xml:space="preserve">) </w:t>
            </w:r>
          </w:p>
        </w:tc>
        <w:tc>
          <w:tcPr>
            <w:tcW w:w="888" w:type="pct"/>
            <w:shd w:val="clear" w:color="auto" w:fill="auto"/>
            <w:noWrap/>
            <w:vAlign w:val="center"/>
            <w:hideMark/>
          </w:tcPr>
          <w:p w:rsidR="0087757C" w:rsidRPr="0087757C" w:rsidRDefault="00750B7E" w:rsidP="00F87D15">
            <w:pPr>
              <w:pStyle w:val="afffffff0"/>
              <w:rPr>
                <w:lang w:eastAsia="ru-RU"/>
              </w:rPr>
            </w:pPr>
            <w:r>
              <w:rPr>
                <w:lang w:eastAsia="ru-RU"/>
              </w:rPr>
              <w:t>-</w:t>
            </w:r>
          </w:p>
        </w:tc>
        <w:tc>
          <w:tcPr>
            <w:tcW w:w="872" w:type="pct"/>
            <w:shd w:val="clear" w:color="auto" w:fill="auto"/>
            <w:vAlign w:val="center"/>
            <w:hideMark/>
          </w:tcPr>
          <w:p w:rsidR="0087757C" w:rsidRPr="0087757C" w:rsidRDefault="0087757C" w:rsidP="00F87D15">
            <w:pPr>
              <w:pStyle w:val="afffffff0"/>
              <w:rPr>
                <w:lang w:eastAsia="ru-RU"/>
              </w:rPr>
            </w:pPr>
            <w:r w:rsidRPr="0087757C">
              <w:rPr>
                <w:lang w:eastAsia="ru-RU"/>
              </w:rPr>
              <w:t>Меркурий 234АРТМ-02</w:t>
            </w:r>
          </w:p>
        </w:tc>
        <w:tc>
          <w:tcPr>
            <w:tcW w:w="992" w:type="pct"/>
            <w:shd w:val="clear" w:color="auto" w:fill="auto"/>
            <w:noWrap/>
            <w:vAlign w:val="center"/>
            <w:hideMark/>
          </w:tcPr>
          <w:p w:rsidR="0087757C" w:rsidRPr="0087757C" w:rsidRDefault="00750B7E" w:rsidP="00F87D15">
            <w:pPr>
              <w:pStyle w:val="afffffff0"/>
              <w:rPr>
                <w:lang w:eastAsia="ru-RU"/>
              </w:rPr>
            </w:pPr>
            <w:r>
              <w:rPr>
                <w:lang w:eastAsia="ru-RU"/>
              </w:rPr>
              <w:t>-</w:t>
            </w:r>
          </w:p>
        </w:tc>
        <w:tc>
          <w:tcPr>
            <w:tcW w:w="900" w:type="pct"/>
            <w:shd w:val="clear" w:color="auto" w:fill="auto"/>
            <w:noWrap/>
            <w:vAlign w:val="center"/>
            <w:hideMark/>
          </w:tcPr>
          <w:p w:rsidR="0087757C" w:rsidRPr="0087757C" w:rsidRDefault="0087757C" w:rsidP="00F87D15">
            <w:pPr>
              <w:pStyle w:val="afffffff0"/>
              <w:rPr>
                <w:lang w:eastAsia="ru-RU"/>
              </w:rPr>
            </w:pPr>
            <w:r w:rsidRPr="0087757C">
              <w:rPr>
                <w:lang w:eastAsia="ru-RU"/>
              </w:rPr>
              <w:t>ВК-G16+ТC220</w:t>
            </w:r>
          </w:p>
        </w:tc>
      </w:tr>
    </w:tbl>
    <w:p w:rsidR="0087757C" w:rsidRPr="00915E2B" w:rsidRDefault="005F1CD2" w:rsidP="005C3BD4">
      <w:pPr>
        <w:pStyle w:val="aff2"/>
      </w:pPr>
      <w:r w:rsidRPr="0040312D">
        <w:t>Приборы учета на</w:t>
      </w:r>
      <w:r w:rsidR="005C3BD4" w:rsidRPr="0040312D">
        <w:t xml:space="preserve"> котельных МБУ «Управление ДКХ Гагаринского района» отсутствуют.</w:t>
      </w:r>
    </w:p>
    <w:p w:rsidR="008A451F" w:rsidRPr="002C4067" w:rsidRDefault="00F0314C" w:rsidP="008511AE">
      <w:pPr>
        <w:pStyle w:val="a2"/>
      </w:pPr>
      <w:bookmarkStart w:id="84" w:name="_Toc162259148"/>
      <w:bookmarkStart w:id="85" w:name="_Toc165985034"/>
      <w:bookmarkStart w:id="86" w:name="_Toc205122178"/>
      <w:r w:rsidRPr="002C4067">
        <w:t>С</w:t>
      </w:r>
      <w:r w:rsidR="00E800F8" w:rsidRPr="002C4067">
        <w:t>татистика отказов и восстановлений оборудования источников тепловой энергии</w:t>
      </w:r>
      <w:bookmarkEnd w:id="84"/>
      <w:bookmarkEnd w:id="85"/>
      <w:bookmarkEnd w:id="86"/>
    </w:p>
    <w:p w:rsidR="000E2D27" w:rsidRPr="002C4067" w:rsidRDefault="000E2D27" w:rsidP="00FA1C46">
      <w:pPr>
        <w:pStyle w:val="aff2"/>
      </w:pPr>
      <w:r w:rsidRPr="002C4067">
        <w:t>На основе</w:t>
      </w:r>
      <w:r w:rsidR="008618F3" w:rsidRPr="002C4067">
        <w:t xml:space="preserve"> данных, предоставленных ресурсоснабжающими организациями</w:t>
      </w:r>
      <w:r w:rsidR="00B01D55">
        <w:t>,</w:t>
      </w:r>
      <w:r w:rsidR="008618F3" w:rsidRPr="002C4067">
        <w:t xml:space="preserve"> и</w:t>
      </w:r>
      <w:r w:rsidRPr="002C4067">
        <w:t xml:space="preserve"> </w:t>
      </w:r>
      <w:r w:rsidR="000C7801" w:rsidRPr="002C4067">
        <w:t>отчетных данных,</w:t>
      </w:r>
      <w:r w:rsidRPr="002C4067">
        <w:t xml:space="preserve"> публикуемых в соответствии со стандартами раскрытия информации ТСО, отказов оборудования источник</w:t>
      </w:r>
      <w:r w:rsidR="00B01D55">
        <w:t>а</w:t>
      </w:r>
      <w:r w:rsidRPr="002C4067">
        <w:t xml:space="preserve"> тепловой энергии, повлекших прекращение подачи тепла</w:t>
      </w:r>
      <w:r w:rsidRPr="00F907FD">
        <w:t>, не зафиксировано.</w:t>
      </w:r>
    </w:p>
    <w:p w:rsidR="008A451F" w:rsidRPr="002C4067" w:rsidRDefault="00F0314C" w:rsidP="008511AE">
      <w:pPr>
        <w:pStyle w:val="a2"/>
      </w:pPr>
      <w:bookmarkStart w:id="87" w:name="_Toc162259149"/>
      <w:bookmarkStart w:id="88" w:name="_Toc165985035"/>
      <w:bookmarkStart w:id="89" w:name="_Toc205122179"/>
      <w:r w:rsidRPr="002C4067">
        <w:t>П</w:t>
      </w:r>
      <w:r w:rsidR="00E800F8" w:rsidRPr="002C4067">
        <w:t>редписания надзорных органов по запрещению дальнейшей эксплуатации источников тепловой энергии</w:t>
      </w:r>
      <w:bookmarkEnd w:id="87"/>
      <w:bookmarkEnd w:id="88"/>
      <w:bookmarkEnd w:id="89"/>
    </w:p>
    <w:p w:rsidR="00084260" w:rsidRPr="002C4067" w:rsidRDefault="00084260" w:rsidP="000C7801">
      <w:pPr>
        <w:pStyle w:val="aff2"/>
      </w:pPr>
      <w:r w:rsidRPr="002C4067">
        <w:t>Предписания надзорных органов по запрещению дальнейшей эксплуатации источников тепловой энергии отсутствуют.</w:t>
      </w:r>
    </w:p>
    <w:p w:rsidR="00631856" w:rsidRPr="002C4067" w:rsidRDefault="00F0314C" w:rsidP="008511AE">
      <w:pPr>
        <w:pStyle w:val="a2"/>
        <w:rPr>
          <w:rStyle w:val="ed"/>
        </w:rPr>
      </w:pPr>
      <w:bookmarkStart w:id="90" w:name="_Toc162259150"/>
      <w:bookmarkStart w:id="91" w:name="_Toc165985036"/>
      <w:bookmarkStart w:id="92" w:name="_Toc205122180"/>
      <w:r w:rsidRPr="002C4067">
        <w:rPr>
          <w:rStyle w:val="ed"/>
        </w:rPr>
        <w:t>П</w:t>
      </w:r>
      <w:r w:rsidR="00E800F8" w:rsidRPr="002C4067">
        <w:rPr>
          <w:rStyle w:val="ed"/>
        </w:rPr>
        <w:t>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90"/>
      <w:bookmarkEnd w:id="91"/>
      <w:bookmarkEnd w:id="92"/>
    </w:p>
    <w:p w:rsidR="00B11847" w:rsidRPr="002C4067" w:rsidRDefault="00B11847" w:rsidP="00393334">
      <w:pPr>
        <w:pStyle w:val="aff2"/>
      </w:pPr>
      <w:r w:rsidRPr="00393334">
        <w:t>Комбинированная выработка тепловой и элек</w:t>
      </w:r>
      <w:r w:rsidR="00B57620" w:rsidRPr="00393334">
        <w:t xml:space="preserve">трической энергии </w:t>
      </w:r>
      <w:r w:rsidRPr="00393334">
        <w:t>не осуществляется</w:t>
      </w:r>
      <w:r w:rsidRPr="002C4067">
        <w:t>.</w:t>
      </w:r>
    </w:p>
    <w:p w:rsidR="005530D5" w:rsidRPr="002C4067" w:rsidRDefault="005530D5" w:rsidP="008511AE">
      <w:pPr>
        <w:pStyle w:val="a2"/>
      </w:pPr>
      <w:bookmarkStart w:id="93" w:name="_Toc162259151"/>
      <w:bookmarkStart w:id="94" w:name="_Toc165985037"/>
      <w:bookmarkStart w:id="95" w:name="_Toc205122181"/>
      <w:r w:rsidRPr="002C4067">
        <w:t xml:space="preserve">Изменения, произошедшие в </w:t>
      </w:r>
      <w:r w:rsidR="008122C5" w:rsidRPr="002C4067">
        <w:t>технических характеристиках основного оборудования источников тепловой энергии</w:t>
      </w:r>
      <w:r w:rsidR="00D458C1" w:rsidRPr="002C4067">
        <w:t xml:space="preserve"> </w:t>
      </w:r>
      <w:r w:rsidR="008122C5" w:rsidRPr="002C4067">
        <w:t xml:space="preserve">за период, </w:t>
      </w:r>
      <w:r w:rsidR="00042A16" w:rsidRPr="002C4067">
        <w:t>предшествующий разработке (актуализации) схемы теплоснабжения</w:t>
      </w:r>
      <w:bookmarkEnd w:id="93"/>
      <w:bookmarkEnd w:id="94"/>
      <w:bookmarkEnd w:id="95"/>
    </w:p>
    <w:p w:rsidR="00BC7C88" w:rsidRDefault="00BC7C88" w:rsidP="00BC7C88">
      <w:pPr>
        <w:pStyle w:val="aff2"/>
      </w:pPr>
      <w:r>
        <w:t xml:space="preserve">До 2019 года включительно Вяземский филиал ООО «Смоленскрегионтеплоэнерго» по правобережной части города снабжал потребителей покупной тепловой энергий, которую </w:t>
      </w:r>
      <w:r>
        <w:lastRenderedPageBreak/>
        <w:t>вырабатывала производственная котельная АО «Гагаринский светотехнический завод» (в аренде у ООО «Факел»).</w:t>
      </w:r>
    </w:p>
    <w:p w:rsidR="00BC7C88" w:rsidRDefault="00BC7C88" w:rsidP="00BC7C88">
      <w:pPr>
        <w:pStyle w:val="aff2"/>
      </w:pPr>
      <w:r>
        <w:t>В 2019 году ООО «Смоленскрегионтеплоэнерго» за счет собственных средств построил и ввел в эксплуатацию три блочно-модульные котельные взамен котельной ООО «Факел»:</w:t>
      </w:r>
    </w:p>
    <w:p w:rsidR="00BC7C88" w:rsidRDefault="00BC7C88" w:rsidP="00733CA4">
      <w:pPr>
        <w:pStyle w:val="aff2"/>
        <w:numPr>
          <w:ilvl w:val="0"/>
          <w:numId w:val="67"/>
        </w:numPr>
      </w:pPr>
      <w:r>
        <w:t>БМК-7 в районе ЦТП-18 по адресу: Смоленская область, Гагаринский район, г. Гагарин, ул. Красноармейская, юго-восточнее жилого дома №56А;</w:t>
      </w:r>
    </w:p>
    <w:p w:rsidR="00BC7C88" w:rsidRDefault="00BC7C88" w:rsidP="00733CA4">
      <w:pPr>
        <w:pStyle w:val="aff2"/>
        <w:numPr>
          <w:ilvl w:val="0"/>
          <w:numId w:val="67"/>
        </w:numPr>
      </w:pPr>
      <w:r>
        <w:t>БМК-</w:t>
      </w:r>
      <w:r w:rsidR="00DE4B43">
        <w:t>9</w:t>
      </w:r>
      <w:r>
        <w:t xml:space="preserve"> в районе ЦТП-11 по адресу: Смоленская область, Гагаринский район, г. Гагарин, ул.Советская, в районе жилого дома №7 и ЦТП-11 (на базе ЦТП-11);</w:t>
      </w:r>
    </w:p>
    <w:p w:rsidR="002C480E" w:rsidRPr="002C4067" w:rsidRDefault="00BC7C88" w:rsidP="00733CA4">
      <w:pPr>
        <w:pStyle w:val="aff2"/>
        <w:numPr>
          <w:ilvl w:val="0"/>
          <w:numId w:val="67"/>
        </w:numPr>
      </w:pPr>
      <w:r>
        <w:t>БМК-</w:t>
      </w:r>
      <w:r w:rsidR="00DE4B43">
        <w:t>8</w:t>
      </w:r>
      <w:r>
        <w:t xml:space="preserve"> в районе ЦТП-12 по адресу: Смоленская область, Гагаринский район, г. Гагарин, на пересечении улиц Ленина и Красноармейская.</w:t>
      </w:r>
    </w:p>
    <w:p w:rsidR="005554A5" w:rsidRPr="005554A5" w:rsidRDefault="00E800F8" w:rsidP="00FB3DF5">
      <w:pPr>
        <w:pStyle w:val="a1"/>
      </w:pPr>
      <w:bookmarkStart w:id="96" w:name="_Toc162259152"/>
      <w:bookmarkStart w:id="97" w:name="_Toc165985038"/>
      <w:bookmarkStart w:id="98" w:name="_Toc205122182"/>
      <w:r w:rsidRPr="002C4067">
        <w:t>Тепловые сети, сооружения на них</w:t>
      </w:r>
      <w:bookmarkEnd w:id="96"/>
      <w:bookmarkEnd w:id="97"/>
      <w:bookmarkEnd w:id="98"/>
    </w:p>
    <w:p w:rsidR="009A06A9" w:rsidRPr="002C4067" w:rsidRDefault="00F0314C" w:rsidP="008511AE">
      <w:pPr>
        <w:pStyle w:val="a2"/>
      </w:pPr>
      <w:bookmarkStart w:id="99" w:name="_Toc162259153"/>
      <w:bookmarkStart w:id="100" w:name="_Toc165985039"/>
      <w:bookmarkStart w:id="101" w:name="_Toc205122183"/>
      <w:r w:rsidRPr="002C4067">
        <w:t>О</w:t>
      </w:r>
      <w:r w:rsidR="00E800F8" w:rsidRPr="002C4067">
        <w:t>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99"/>
      <w:bookmarkEnd w:id="100"/>
      <w:bookmarkEnd w:id="101"/>
    </w:p>
    <w:p w:rsidR="00793FAE" w:rsidRDefault="002F0387" w:rsidP="00793FAE">
      <w:pPr>
        <w:pStyle w:val="aff2"/>
      </w:pPr>
      <w:r w:rsidRPr="002C4067">
        <w:t>Краткая х</w:t>
      </w:r>
      <w:r w:rsidR="00D41130" w:rsidRPr="002C4067">
        <w:t>арактеристика тепловых сетей</w:t>
      </w:r>
      <w:r w:rsidR="00A776A4" w:rsidRPr="002C4067">
        <w:t xml:space="preserve">, расположенных на </w:t>
      </w:r>
      <w:r w:rsidR="000A5A43" w:rsidRPr="002C4067">
        <w:t>территории</w:t>
      </w:r>
      <w:r w:rsidR="00D458C1" w:rsidRPr="002C4067">
        <w:t xml:space="preserve"> </w:t>
      </w:r>
      <w:r w:rsidR="008539C1">
        <w:t>округа</w:t>
      </w:r>
      <w:r w:rsidR="00A776A4" w:rsidRPr="002C4067">
        <w:t>,</w:t>
      </w:r>
      <w:r w:rsidR="00D41130" w:rsidRPr="002C4067">
        <w:t xml:space="preserve"> приведена в таблиц</w:t>
      </w:r>
      <w:r w:rsidR="0040312D">
        <w:t>ах</w:t>
      </w:r>
      <w:r w:rsidR="00D41130" w:rsidRPr="002C4067">
        <w:t xml:space="preserve"> </w:t>
      </w:r>
      <w:r w:rsidR="0040312D">
        <w:t>16-17</w:t>
      </w:r>
      <w:r w:rsidR="00D41130" w:rsidRPr="002C4067">
        <w:t>.</w:t>
      </w:r>
    </w:p>
    <w:p w:rsidR="00F11337" w:rsidRPr="00BC7C88" w:rsidRDefault="00F11337" w:rsidP="00251D04">
      <w:pPr>
        <w:pStyle w:val="aff2"/>
      </w:pPr>
      <w:r w:rsidRPr="00DE178C">
        <w:t xml:space="preserve">Тепловые сети выполнены </w:t>
      </w:r>
      <w:r w:rsidR="009277B4" w:rsidRPr="00DE178C">
        <w:t xml:space="preserve">в </w:t>
      </w:r>
      <w:r w:rsidRPr="00DE178C">
        <w:t>двухтрубн</w:t>
      </w:r>
      <w:r w:rsidR="00CD4A93" w:rsidRPr="00DE178C">
        <w:t xml:space="preserve">ом </w:t>
      </w:r>
      <w:r w:rsidR="00CD4A93" w:rsidRPr="0040312D">
        <w:t>исполнении</w:t>
      </w:r>
      <w:r w:rsidR="00F2797C" w:rsidRPr="0040312D">
        <w:t xml:space="preserve"> до ЦТП и в четырехтрубном исполнении после ЦТП</w:t>
      </w:r>
      <w:r w:rsidR="00682F25" w:rsidRPr="0040312D">
        <w:t>.</w:t>
      </w:r>
      <w:r w:rsidR="006B6CC3" w:rsidRPr="0040312D">
        <w:t xml:space="preserve"> </w:t>
      </w:r>
      <w:r w:rsidRPr="0040312D">
        <w:t>По</w:t>
      </w:r>
      <w:r w:rsidRPr="00DE178C">
        <w:t>дающие и обратные трубопро</w:t>
      </w:r>
      <w:r w:rsidRPr="002C4067">
        <w:t xml:space="preserve">воды водяных тепловых сетей вместе с соответствующими трубопроводами котельных и систем теплопотребления образуют замкнутые контуры циркуляции теплоносителя. Эта </w:t>
      </w:r>
      <w:r w:rsidRPr="00251D04">
        <w:t xml:space="preserve">циркуляция поддерживается сетевыми насосами, </w:t>
      </w:r>
      <w:r w:rsidRPr="00BC7C88">
        <w:t xml:space="preserve">устанавливаемыми в котельных. </w:t>
      </w:r>
    </w:p>
    <w:p w:rsidR="00FB063C" w:rsidRPr="00BC7C88" w:rsidRDefault="00F52B4A" w:rsidP="00251D04">
      <w:pPr>
        <w:pStyle w:val="aff2"/>
      </w:pPr>
      <w:r w:rsidRPr="00BC7C88">
        <w:rPr>
          <w:rStyle w:val="2c"/>
          <w:rFonts w:ascii="Segoe UI" w:eastAsiaTheme="minorHAnsi" w:hAnsi="Segoe UI" w:cs="Times New Roman"/>
          <w:color w:val="auto"/>
          <w:sz w:val="22"/>
          <w:szCs w:val="24"/>
          <w:shd w:val="clear" w:color="auto" w:fill="auto"/>
          <w:lang w:eastAsia="en-US" w:bidi="ar-SA"/>
        </w:rPr>
        <w:t xml:space="preserve">Прокладка 80 % магистральных и распределительных сетей выполнена в непроходных каналах ниже уровня грунтовых вод, в условиях неэффективной работы дренажей, а в некоторых местах и их отсутствия. </w:t>
      </w:r>
      <w:r w:rsidR="00F2797C" w:rsidRPr="00BC7C88">
        <w:rPr>
          <w:rStyle w:val="2c"/>
          <w:rFonts w:ascii="Segoe UI" w:eastAsiaTheme="minorHAnsi" w:hAnsi="Segoe UI" w:cs="Times New Roman"/>
          <w:color w:val="000000" w:themeColor="text1"/>
          <w:sz w:val="22"/>
          <w:szCs w:val="24"/>
          <w:shd w:val="clear" w:color="auto" w:fill="auto"/>
          <w:lang w:eastAsia="en-US" w:bidi="ar-SA"/>
        </w:rPr>
        <w:t>В качестве тепловой изоляции используется минеральная вата</w:t>
      </w:r>
      <w:r w:rsidR="00F2797C" w:rsidRPr="00BC7C88">
        <w:rPr>
          <w:color w:val="000000" w:themeColor="text1"/>
        </w:rPr>
        <w:t xml:space="preserve">. </w:t>
      </w:r>
      <w:r w:rsidRPr="00BC7C88">
        <w:rPr>
          <w:rStyle w:val="2c"/>
          <w:rFonts w:ascii="Segoe UI" w:eastAsiaTheme="minorHAnsi" w:hAnsi="Segoe UI" w:cs="Times New Roman"/>
          <w:color w:val="auto"/>
          <w:sz w:val="22"/>
          <w:szCs w:val="24"/>
          <w:shd w:val="clear" w:color="auto" w:fill="auto"/>
          <w:lang w:eastAsia="en-US" w:bidi="ar-SA"/>
        </w:rPr>
        <w:t>Более 20 лет назад на отдельных участках был изменен тип прокладки с непроходных каналов на бесканальную прокладку в битумперлитной изоляции, что привело к сокращению тепловых потерь и уменьшению количества ремонтов</w:t>
      </w:r>
      <w:r w:rsidR="0081681A" w:rsidRPr="00BC7C88">
        <w:rPr>
          <w:rStyle w:val="2c"/>
          <w:rFonts w:ascii="Segoe UI" w:eastAsiaTheme="minorHAnsi" w:hAnsi="Segoe UI" w:cs="Times New Roman"/>
          <w:color w:val="auto"/>
          <w:sz w:val="22"/>
          <w:szCs w:val="24"/>
          <w:shd w:val="clear" w:color="auto" w:fill="auto"/>
          <w:lang w:eastAsia="en-US" w:bidi="ar-SA"/>
        </w:rPr>
        <w:t xml:space="preserve">. </w:t>
      </w:r>
      <w:r w:rsidR="00DA2000" w:rsidRPr="00BC7C88">
        <w:t>Компенсация температурных удлинений осуществляется П-образными компенсаторами и углами поворотов теплотрассы.</w:t>
      </w:r>
    </w:p>
    <w:p w:rsidR="00FB063C" w:rsidRPr="002C4067" w:rsidRDefault="00FB063C" w:rsidP="00251D04">
      <w:pPr>
        <w:pStyle w:val="aff2"/>
      </w:pPr>
      <w:r w:rsidRPr="00BC7C88">
        <w:t xml:space="preserve">Общее состояние трубопроводов сетей </w:t>
      </w:r>
      <w:r w:rsidR="00F2797C" w:rsidRPr="00BC7C88">
        <w:t>не</w:t>
      </w:r>
      <w:r w:rsidRPr="00BC7C88">
        <w:t>удовлетворительное. По</w:t>
      </w:r>
      <w:r w:rsidRPr="00251D04">
        <w:t xml:space="preserve"> мере износа участки сети теплоснабжения ремонтируются. Однако для безаварийно</w:t>
      </w:r>
      <w:r w:rsidR="00B01D55">
        <w:t>й</w:t>
      </w:r>
      <w:r w:rsidRPr="00251D04">
        <w:t xml:space="preserve"> эксплуатации сетей, а </w:t>
      </w:r>
      <w:r w:rsidR="00251D04" w:rsidRPr="00251D04">
        <w:t>также</w:t>
      </w:r>
      <w:r w:rsidRPr="00251D04">
        <w:t xml:space="preserve"> с</w:t>
      </w:r>
      <w:r w:rsidRPr="002C4067">
        <w:t xml:space="preserve"> целью снижения потерь тепловой энергии необходимо произвести реконструкцию сетей теплоснабжения с заменой трубопроводов и изоляции.</w:t>
      </w:r>
    </w:p>
    <w:p w:rsidR="009A06A9" w:rsidRPr="002C4067" w:rsidRDefault="00F0314C" w:rsidP="008511AE">
      <w:pPr>
        <w:pStyle w:val="a2"/>
      </w:pPr>
      <w:bookmarkStart w:id="102" w:name="_Toc162259154"/>
      <w:bookmarkStart w:id="103" w:name="_Toc165985040"/>
      <w:bookmarkStart w:id="104" w:name="_Toc205122184"/>
      <w:r w:rsidRPr="002C4067">
        <w:t>К</w:t>
      </w:r>
      <w:r w:rsidR="00E800F8" w:rsidRPr="002C4067">
        <w:t>арты (схемы) тепловых сетей в зонах действия источников тепловой энергии в электронной форме и (или) на бумажном носителе</w:t>
      </w:r>
      <w:bookmarkEnd w:id="102"/>
      <w:bookmarkEnd w:id="103"/>
      <w:bookmarkEnd w:id="104"/>
    </w:p>
    <w:p w:rsidR="00BA57E9" w:rsidRPr="00374BFA" w:rsidRDefault="00F66056" w:rsidP="005D5807">
      <w:pPr>
        <w:pStyle w:val="aff2"/>
      </w:pPr>
      <w:r w:rsidRPr="00763C90">
        <w:t>Схем</w:t>
      </w:r>
      <w:r w:rsidR="00035534" w:rsidRPr="00763C90">
        <w:t>ы</w:t>
      </w:r>
      <w:r w:rsidRPr="00763C90">
        <w:t xml:space="preserve"> тепловых сетей</w:t>
      </w:r>
      <w:r w:rsidR="00B853AD" w:rsidRPr="00763C90">
        <w:t>, расположенных на территории</w:t>
      </w:r>
      <w:r w:rsidR="00D458C1" w:rsidRPr="00763C90">
        <w:t xml:space="preserve"> </w:t>
      </w:r>
      <w:r w:rsidR="008539C1" w:rsidRPr="00763C90">
        <w:t>округа</w:t>
      </w:r>
      <w:r w:rsidR="00B853AD" w:rsidRPr="00763C90">
        <w:t>,</w:t>
      </w:r>
      <w:r w:rsidRPr="00763C90">
        <w:t xml:space="preserve"> приведе</w:t>
      </w:r>
      <w:r w:rsidR="00B853AD" w:rsidRPr="00763C90">
        <w:t>н</w:t>
      </w:r>
      <w:r w:rsidR="00763C90" w:rsidRPr="00763C90">
        <w:t>ы</w:t>
      </w:r>
      <w:r w:rsidRPr="00763C90">
        <w:t xml:space="preserve"> в приложени</w:t>
      </w:r>
      <w:r w:rsidR="00B853AD" w:rsidRPr="00763C90">
        <w:t>ях</w:t>
      </w:r>
      <w:r w:rsidRPr="00763C90">
        <w:t xml:space="preserve"> к настоящей Схеме.</w:t>
      </w:r>
      <w:r w:rsidR="004C13A4" w:rsidRPr="002C4067">
        <w:t xml:space="preserve"> </w:t>
      </w:r>
    </w:p>
    <w:p w:rsidR="009A06A9" w:rsidRPr="002C4067" w:rsidRDefault="00F0314C" w:rsidP="008511AE">
      <w:pPr>
        <w:pStyle w:val="a2"/>
      </w:pPr>
      <w:bookmarkStart w:id="105" w:name="_Toc162259155"/>
      <w:bookmarkStart w:id="106" w:name="_Toc165985041"/>
      <w:bookmarkStart w:id="107" w:name="_Toc205122185"/>
      <w:r w:rsidRPr="002C4067">
        <w:t>П</w:t>
      </w:r>
      <w:r w:rsidR="00E800F8" w:rsidRPr="002C4067">
        <w:t xml:space="preserve">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w:t>
      </w:r>
      <w:r w:rsidR="00E800F8" w:rsidRPr="002C4067">
        <w:lastRenderedPageBreak/>
        <w:t>надежных участков, определением их материальной характеристики и тепловой нагрузки потребителей, подключенных к таким участкам</w:t>
      </w:r>
      <w:bookmarkEnd w:id="105"/>
      <w:bookmarkEnd w:id="106"/>
      <w:bookmarkEnd w:id="107"/>
    </w:p>
    <w:p w:rsidR="006D67D7" w:rsidRDefault="0025726E" w:rsidP="00FA1C46">
      <w:pPr>
        <w:pStyle w:val="aff2"/>
      </w:pPr>
      <w:r w:rsidRPr="002C4067">
        <w:t>К основным параметрам тепловых сетей относятся: длина, диаметр трубопровода, ви</w:t>
      </w:r>
      <w:r w:rsidR="00146216" w:rsidRPr="002C4067">
        <w:t>д</w:t>
      </w:r>
      <w:r w:rsidR="00787B99" w:rsidRPr="002C4067">
        <w:t xml:space="preserve"> </w:t>
      </w:r>
      <w:r w:rsidRPr="002C4067">
        <w:t xml:space="preserve">прокладки тепловой сети, материал теплоизоляции, </w:t>
      </w:r>
      <w:r w:rsidR="009C38E7" w:rsidRPr="002C4067">
        <w:t xml:space="preserve">год </w:t>
      </w:r>
      <w:r w:rsidRPr="002C4067">
        <w:t>ввода в эксплуатацию, подключенная нагрузка, материальная характеристика тепловой сети.</w:t>
      </w:r>
      <w:r w:rsidR="002F5504" w:rsidRPr="002C4067">
        <w:t xml:space="preserve"> </w:t>
      </w:r>
      <w:r w:rsidRPr="002C4067">
        <w:t xml:space="preserve">Характеристика тепловых сетей </w:t>
      </w:r>
      <w:r w:rsidR="00CC10B6" w:rsidRPr="002C4067">
        <w:t xml:space="preserve">по каждому источнику централизованного теплоснабжения представлена в </w:t>
      </w:r>
      <w:r w:rsidR="006B61E2">
        <w:t>таблицах 1</w:t>
      </w:r>
      <w:r w:rsidR="00945BDC">
        <w:t>6</w:t>
      </w:r>
      <w:r w:rsidR="006B61E2">
        <w:t>-1</w:t>
      </w:r>
      <w:r w:rsidR="00945BDC">
        <w:t>7</w:t>
      </w:r>
      <w:r w:rsidR="00166D20" w:rsidRPr="002C4067">
        <w:t>.</w:t>
      </w:r>
    </w:p>
    <w:p w:rsidR="001D70BE" w:rsidRDefault="001D70BE" w:rsidP="005D5807">
      <w:pPr>
        <w:pStyle w:val="afffffffa"/>
      </w:pPr>
      <w:r w:rsidRPr="002C4067">
        <w:t xml:space="preserve">Таблица </w:t>
      </w:r>
      <w:r w:rsidR="00827E3F">
        <w:rPr>
          <w:noProof/>
        </w:rPr>
        <w:fldChar w:fldCharType="begin"/>
      </w:r>
      <w:r>
        <w:rPr>
          <w:noProof/>
        </w:rPr>
        <w:instrText xml:space="preserve"> SEQ Таблица \* ARABIC </w:instrText>
      </w:r>
      <w:r w:rsidR="00827E3F">
        <w:rPr>
          <w:noProof/>
        </w:rPr>
        <w:fldChar w:fldCharType="separate"/>
      </w:r>
      <w:r w:rsidR="00C83B43">
        <w:rPr>
          <w:noProof/>
        </w:rPr>
        <w:t>16</w:t>
      </w:r>
      <w:r w:rsidR="00827E3F">
        <w:rPr>
          <w:noProof/>
        </w:rPr>
        <w:fldChar w:fldCharType="end"/>
      </w:r>
      <w:r w:rsidRPr="002C4067">
        <w:t xml:space="preserve"> – Общая характеристика тепловых сетей</w:t>
      </w:r>
      <w:r w:rsidR="006B61E2">
        <w:t xml:space="preserve"> </w:t>
      </w:r>
      <w:r w:rsidR="006B61E2" w:rsidRPr="006B61E2">
        <w:t>МБУ «Управление ДКХ Гагаринского района»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3"/>
        <w:gridCol w:w="2040"/>
        <w:gridCol w:w="1134"/>
        <w:gridCol w:w="1336"/>
        <w:gridCol w:w="1505"/>
        <w:gridCol w:w="1526"/>
        <w:gridCol w:w="798"/>
        <w:gridCol w:w="1519"/>
      </w:tblGrid>
      <w:tr w:rsidR="004F71F4" w:rsidRPr="001D70BE" w:rsidTr="00F8606D">
        <w:trPr>
          <w:cantSplit/>
          <w:trHeight w:val="1847"/>
          <w:tblHeader/>
        </w:trPr>
        <w:tc>
          <w:tcPr>
            <w:tcW w:w="270" w:type="pct"/>
            <w:tcBorders>
              <w:right w:val="single" w:sz="4" w:space="0" w:color="auto"/>
            </w:tcBorders>
            <w:shd w:val="clear" w:color="auto" w:fill="auto"/>
            <w:vAlign w:val="center"/>
          </w:tcPr>
          <w:p w:rsidR="001D70BE" w:rsidRPr="001D70BE" w:rsidRDefault="001D70BE" w:rsidP="00A36638">
            <w:pPr>
              <w:pStyle w:val="afffffff0"/>
              <w:spacing w:before="0" w:after="0"/>
              <w:rPr>
                <w:b/>
                <w:sz w:val="20"/>
                <w:szCs w:val="20"/>
              </w:rPr>
            </w:pPr>
            <w:r w:rsidRPr="001D70BE">
              <w:rPr>
                <w:b/>
                <w:sz w:val="20"/>
                <w:szCs w:val="20"/>
              </w:rPr>
              <w:t>№ п/п</w:t>
            </w:r>
          </w:p>
        </w:tc>
        <w:tc>
          <w:tcPr>
            <w:tcW w:w="979" w:type="pct"/>
            <w:tcBorders>
              <w:left w:val="single" w:sz="4" w:space="0" w:color="auto"/>
            </w:tcBorders>
            <w:shd w:val="clear" w:color="auto" w:fill="auto"/>
            <w:vAlign w:val="center"/>
          </w:tcPr>
          <w:p w:rsidR="001D70BE" w:rsidRPr="001D70BE" w:rsidRDefault="001D70BE" w:rsidP="00A36638">
            <w:pPr>
              <w:pStyle w:val="afffffff0"/>
              <w:spacing w:before="0" w:after="0"/>
              <w:rPr>
                <w:b/>
                <w:sz w:val="20"/>
                <w:szCs w:val="20"/>
              </w:rPr>
            </w:pPr>
            <w:r w:rsidRPr="001D70BE">
              <w:rPr>
                <w:b/>
                <w:sz w:val="20"/>
                <w:szCs w:val="20"/>
              </w:rPr>
              <w:t>Наименование СЦТ</w:t>
            </w:r>
          </w:p>
        </w:tc>
        <w:tc>
          <w:tcPr>
            <w:tcW w:w="544" w:type="pct"/>
            <w:textDirection w:val="btLr"/>
            <w:vAlign w:val="center"/>
          </w:tcPr>
          <w:p w:rsidR="001D70BE" w:rsidRPr="001D70BE" w:rsidRDefault="001D70BE" w:rsidP="001D70BE">
            <w:pPr>
              <w:pStyle w:val="afffffff0"/>
              <w:spacing w:before="0" w:after="0"/>
              <w:ind w:left="113" w:right="113"/>
              <w:rPr>
                <w:b/>
                <w:sz w:val="20"/>
                <w:szCs w:val="20"/>
              </w:rPr>
            </w:pPr>
            <w:r w:rsidRPr="001D70BE">
              <w:rPr>
                <w:b/>
                <w:sz w:val="20"/>
                <w:szCs w:val="20"/>
              </w:rPr>
              <w:t>Наружный диаметр, мм</w:t>
            </w:r>
          </w:p>
        </w:tc>
        <w:tc>
          <w:tcPr>
            <w:tcW w:w="641" w:type="pct"/>
            <w:shd w:val="clear" w:color="auto" w:fill="auto"/>
            <w:textDirection w:val="btLr"/>
            <w:vAlign w:val="center"/>
          </w:tcPr>
          <w:p w:rsidR="001D70BE" w:rsidRPr="001D70BE" w:rsidRDefault="001D70BE" w:rsidP="001D70BE">
            <w:pPr>
              <w:pStyle w:val="afffffff0"/>
              <w:spacing w:before="0" w:after="0"/>
              <w:ind w:left="113" w:right="113"/>
              <w:rPr>
                <w:b/>
                <w:sz w:val="20"/>
                <w:szCs w:val="20"/>
              </w:rPr>
            </w:pPr>
            <w:r w:rsidRPr="001D70BE">
              <w:rPr>
                <w:b/>
                <w:sz w:val="20"/>
                <w:szCs w:val="20"/>
              </w:rPr>
              <w:t>Протяженность тепловой сети в двухтрубном исчислении, м</w:t>
            </w:r>
          </w:p>
        </w:tc>
        <w:tc>
          <w:tcPr>
            <w:tcW w:w="722" w:type="pct"/>
            <w:textDirection w:val="btLr"/>
            <w:vAlign w:val="center"/>
          </w:tcPr>
          <w:p w:rsidR="001D70BE" w:rsidRPr="001D70BE" w:rsidRDefault="001D70BE" w:rsidP="001D70BE">
            <w:pPr>
              <w:pStyle w:val="afffffff0"/>
              <w:spacing w:before="0" w:after="0"/>
              <w:ind w:left="113" w:right="113"/>
              <w:rPr>
                <w:b/>
                <w:sz w:val="20"/>
                <w:szCs w:val="20"/>
              </w:rPr>
            </w:pPr>
            <w:r>
              <w:rPr>
                <w:b/>
                <w:sz w:val="20"/>
                <w:szCs w:val="20"/>
              </w:rPr>
              <w:t>Способ прокладки</w:t>
            </w:r>
          </w:p>
        </w:tc>
        <w:tc>
          <w:tcPr>
            <w:tcW w:w="732" w:type="pct"/>
            <w:textDirection w:val="btLr"/>
            <w:vAlign w:val="center"/>
          </w:tcPr>
          <w:p w:rsidR="001D70BE" w:rsidRPr="001D70BE" w:rsidRDefault="001D70BE" w:rsidP="001D70BE">
            <w:pPr>
              <w:pStyle w:val="afffffff0"/>
              <w:spacing w:before="0" w:after="0"/>
              <w:ind w:left="113" w:right="113"/>
              <w:rPr>
                <w:b/>
                <w:sz w:val="20"/>
                <w:szCs w:val="20"/>
              </w:rPr>
            </w:pPr>
            <w:r>
              <w:rPr>
                <w:b/>
                <w:sz w:val="20"/>
                <w:szCs w:val="20"/>
              </w:rPr>
              <w:t>Материал изоляции</w:t>
            </w:r>
          </w:p>
        </w:tc>
        <w:tc>
          <w:tcPr>
            <w:tcW w:w="383" w:type="pct"/>
            <w:textDirection w:val="btLr"/>
            <w:vAlign w:val="center"/>
          </w:tcPr>
          <w:p w:rsidR="001D70BE" w:rsidRPr="001D70BE" w:rsidRDefault="001D70BE" w:rsidP="001D70BE">
            <w:pPr>
              <w:pStyle w:val="afffffff0"/>
              <w:spacing w:before="0" w:after="0"/>
              <w:ind w:left="113" w:right="113"/>
              <w:rPr>
                <w:b/>
                <w:sz w:val="20"/>
                <w:szCs w:val="20"/>
              </w:rPr>
            </w:pPr>
            <w:r>
              <w:rPr>
                <w:b/>
                <w:sz w:val="20"/>
                <w:szCs w:val="20"/>
              </w:rPr>
              <w:t>Год прокладки</w:t>
            </w:r>
          </w:p>
        </w:tc>
        <w:tc>
          <w:tcPr>
            <w:tcW w:w="729" w:type="pct"/>
            <w:shd w:val="clear" w:color="auto" w:fill="auto"/>
            <w:textDirection w:val="btLr"/>
            <w:vAlign w:val="center"/>
          </w:tcPr>
          <w:p w:rsidR="001D70BE" w:rsidRPr="001D70BE" w:rsidRDefault="001D70BE" w:rsidP="001D70BE">
            <w:pPr>
              <w:pStyle w:val="afffffff0"/>
              <w:spacing w:before="0" w:after="0"/>
              <w:ind w:left="113" w:right="113"/>
              <w:rPr>
                <w:b/>
                <w:sz w:val="20"/>
                <w:szCs w:val="20"/>
              </w:rPr>
            </w:pPr>
            <w:r w:rsidRPr="001D70BE">
              <w:rPr>
                <w:b/>
                <w:sz w:val="20"/>
                <w:szCs w:val="20"/>
              </w:rPr>
              <w:t>Материальная характеристика, кв. м</w:t>
            </w:r>
          </w:p>
        </w:tc>
      </w:tr>
      <w:tr w:rsidR="004F71F4" w:rsidRPr="001D70BE" w:rsidTr="00F8606D">
        <w:trPr>
          <w:trHeight w:val="340"/>
        </w:trPr>
        <w:tc>
          <w:tcPr>
            <w:tcW w:w="270" w:type="pct"/>
            <w:tcBorders>
              <w:right w:val="single" w:sz="4" w:space="0" w:color="auto"/>
            </w:tcBorders>
            <w:shd w:val="clear" w:color="auto" w:fill="auto"/>
            <w:vAlign w:val="center"/>
          </w:tcPr>
          <w:p w:rsidR="001D70BE" w:rsidRPr="001D70BE" w:rsidRDefault="001D70BE" w:rsidP="00A36638">
            <w:pPr>
              <w:pStyle w:val="afffffff0"/>
              <w:spacing w:before="0" w:after="0"/>
              <w:rPr>
                <w:sz w:val="20"/>
                <w:szCs w:val="20"/>
              </w:rPr>
            </w:pPr>
            <w:r w:rsidRPr="001D70BE">
              <w:rPr>
                <w:sz w:val="20"/>
                <w:szCs w:val="20"/>
              </w:rPr>
              <w:t>1</w:t>
            </w:r>
          </w:p>
        </w:tc>
        <w:tc>
          <w:tcPr>
            <w:tcW w:w="979" w:type="pct"/>
            <w:tcBorders>
              <w:left w:val="single" w:sz="4" w:space="0" w:color="auto"/>
            </w:tcBorders>
            <w:shd w:val="clear" w:color="auto" w:fill="auto"/>
            <w:vAlign w:val="center"/>
          </w:tcPr>
          <w:p w:rsidR="001D70BE" w:rsidRPr="001D70BE" w:rsidRDefault="001D70BE" w:rsidP="00A36638">
            <w:pPr>
              <w:pStyle w:val="afffffff0"/>
              <w:spacing w:before="0" w:after="0"/>
              <w:rPr>
                <w:sz w:val="20"/>
                <w:szCs w:val="20"/>
              </w:rPr>
            </w:pPr>
            <w:r w:rsidRPr="001D70BE">
              <w:rPr>
                <w:sz w:val="20"/>
                <w:szCs w:val="20"/>
              </w:rPr>
              <w:t>Котельная пр. Первомайский, 1</w:t>
            </w:r>
          </w:p>
        </w:tc>
        <w:tc>
          <w:tcPr>
            <w:tcW w:w="544" w:type="pct"/>
            <w:vAlign w:val="center"/>
          </w:tcPr>
          <w:p w:rsidR="001D70BE" w:rsidRPr="001D70BE" w:rsidRDefault="001D70BE" w:rsidP="00A36638">
            <w:pPr>
              <w:pStyle w:val="afffffff0"/>
              <w:spacing w:before="0" w:after="0"/>
              <w:rPr>
                <w:sz w:val="20"/>
                <w:szCs w:val="20"/>
              </w:rPr>
            </w:pPr>
            <w:r>
              <w:rPr>
                <w:sz w:val="20"/>
                <w:szCs w:val="20"/>
              </w:rPr>
              <w:t>89</w:t>
            </w:r>
          </w:p>
        </w:tc>
        <w:tc>
          <w:tcPr>
            <w:tcW w:w="641" w:type="pct"/>
            <w:shd w:val="clear" w:color="auto" w:fill="auto"/>
            <w:vAlign w:val="center"/>
          </w:tcPr>
          <w:p w:rsidR="001D70BE" w:rsidRPr="001D70BE" w:rsidRDefault="001D70BE" w:rsidP="00A36638">
            <w:pPr>
              <w:pStyle w:val="afffffff0"/>
              <w:spacing w:before="0" w:after="0"/>
              <w:rPr>
                <w:sz w:val="20"/>
                <w:szCs w:val="20"/>
              </w:rPr>
            </w:pPr>
            <w:r w:rsidRPr="001D70BE">
              <w:rPr>
                <w:sz w:val="20"/>
                <w:szCs w:val="20"/>
              </w:rPr>
              <w:t>71,5</w:t>
            </w:r>
          </w:p>
        </w:tc>
        <w:tc>
          <w:tcPr>
            <w:tcW w:w="722" w:type="pct"/>
            <w:vAlign w:val="center"/>
          </w:tcPr>
          <w:p w:rsidR="001D70BE" w:rsidRPr="001D70BE" w:rsidRDefault="004F71F4" w:rsidP="00A36638">
            <w:pPr>
              <w:pStyle w:val="afffffff0"/>
              <w:spacing w:before="0" w:after="0"/>
              <w:rPr>
                <w:sz w:val="20"/>
                <w:szCs w:val="20"/>
                <w:lang w:eastAsia="ru-RU"/>
              </w:rPr>
            </w:pPr>
            <w:r>
              <w:rPr>
                <w:sz w:val="20"/>
                <w:szCs w:val="20"/>
                <w:lang w:eastAsia="ru-RU"/>
              </w:rPr>
              <w:t>Надземная</w:t>
            </w:r>
          </w:p>
        </w:tc>
        <w:tc>
          <w:tcPr>
            <w:tcW w:w="732" w:type="pct"/>
            <w:vAlign w:val="center"/>
          </w:tcPr>
          <w:p w:rsidR="001D70BE" w:rsidRPr="001D70BE" w:rsidRDefault="004F71F4" w:rsidP="00A36638">
            <w:pPr>
              <w:pStyle w:val="afffffff0"/>
              <w:spacing w:before="0" w:after="0"/>
              <w:rPr>
                <w:sz w:val="20"/>
                <w:szCs w:val="20"/>
                <w:lang w:eastAsia="ru-RU"/>
              </w:rPr>
            </w:pPr>
            <w:r>
              <w:rPr>
                <w:sz w:val="20"/>
                <w:szCs w:val="20"/>
                <w:lang w:eastAsia="ru-RU"/>
              </w:rPr>
              <w:t>ППУ с защитой</w:t>
            </w:r>
          </w:p>
        </w:tc>
        <w:tc>
          <w:tcPr>
            <w:tcW w:w="383" w:type="pct"/>
            <w:vAlign w:val="center"/>
          </w:tcPr>
          <w:p w:rsidR="001D70BE" w:rsidRPr="001D70BE" w:rsidRDefault="004F71F4" w:rsidP="00A36638">
            <w:pPr>
              <w:pStyle w:val="afffffff0"/>
              <w:spacing w:before="0" w:after="0"/>
              <w:rPr>
                <w:sz w:val="20"/>
                <w:szCs w:val="20"/>
                <w:lang w:eastAsia="ru-RU"/>
              </w:rPr>
            </w:pPr>
            <w:r>
              <w:rPr>
                <w:sz w:val="20"/>
                <w:szCs w:val="20"/>
                <w:lang w:eastAsia="ru-RU"/>
              </w:rPr>
              <w:t>2009</w:t>
            </w:r>
          </w:p>
        </w:tc>
        <w:tc>
          <w:tcPr>
            <w:tcW w:w="729" w:type="pct"/>
            <w:shd w:val="clear" w:color="auto" w:fill="auto"/>
            <w:vAlign w:val="center"/>
          </w:tcPr>
          <w:p w:rsidR="001D70BE" w:rsidRPr="001D70BE" w:rsidRDefault="001D70BE" w:rsidP="00A36638">
            <w:pPr>
              <w:pStyle w:val="afffffff0"/>
              <w:spacing w:before="0" w:after="0"/>
              <w:rPr>
                <w:sz w:val="20"/>
                <w:szCs w:val="20"/>
                <w:lang w:eastAsia="ru-RU"/>
              </w:rPr>
            </w:pPr>
            <w:r w:rsidRPr="001D70BE">
              <w:rPr>
                <w:sz w:val="20"/>
                <w:szCs w:val="20"/>
                <w:lang w:eastAsia="ru-RU"/>
              </w:rPr>
              <w:t>12,727</w:t>
            </w:r>
          </w:p>
        </w:tc>
      </w:tr>
      <w:tr w:rsidR="004F71F4" w:rsidRPr="001D70BE" w:rsidTr="00F8606D">
        <w:trPr>
          <w:trHeight w:val="340"/>
        </w:trPr>
        <w:tc>
          <w:tcPr>
            <w:tcW w:w="270" w:type="pct"/>
            <w:tcBorders>
              <w:right w:val="single" w:sz="4" w:space="0" w:color="auto"/>
            </w:tcBorders>
            <w:shd w:val="clear" w:color="auto" w:fill="auto"/>
            <w:vAlign w:val="center"/>
          </w:tcPr>
          <w:p w:rsidR="001D70BE" w:rsidRPr="001D70BE" w:rsidRDefault="001D70BE" w:rsidP="00A36638">
            <w:pPr>
              <w:pStyle w:val="afffffff0"/>
              <w:spacing w:before="0" w:after="0"/>
              <w:rPr>
                <w:sz w:val="20"/>
                <w:szCs w:val="20"/>
              </w:rPr>
            </w:pPr>
            <w:r w:rsidRPr="001D70BE">
              <w:rPr>
                <w:sz w:val="20"/>
                <w:szCs w:val="20"/>
              </w:rPr>
              <w:t>2</w:t>
            </w:r>
          </w:p>
        </w:tc>
        <w:tc>
          <w:tcPr>
            <w:tcW w:w="979" w:type="pct"/>
            <w:tcBorders>
              <w:left w:val="single" w:sz="4" w:space="0" w:color="auto"/>
            </w:tcBorders>
            <w:shd w:val="clear" w:color="auto" w:fill="auto"/>
            <w:vAlign w:val="center"/>
          </w:tcPr>
          <w:p w:rsidR="001D70BE" w:rsidRPr="001D70BE" w:rsidRDefault="001D70BE" w:rsidP="00A36638">
            <w:pPr>
              <w:pStyle w:val="afffffff0"/>
              <w:spacing w:before="0" w:after="0"/>
              <w:rPr>
                <w:color w:val="FF0000"/>
                <w:sz w:val="20"/>
                <w:szCs w:val="20"/>
              </w:rPr>
            </w:pPr>
            <w:r w:rsidRPr="001D70BE">
              <w:rPr>
                <w:sz w:val="20"/>
                <w:szCs w:val="20"/>
              </w:rPr>
              <w:t>Котельная ул. Комсомольская, 9</w:t>
            </w:r>
          </w:p>
        </w:tc>
        <w:tc>
          <w:tcPr>
            <w:tcW w:w="544" w:type="pct"/>
            <w:vAlign w:val="center"/>
          </w:tcPr>
          <w:p w:rsidR="001D70BE" w:rsidRPr="001D70BE" w:rsidRDefault="001D70BE" w:rsidP="00A36638">
            <w:pPr>
              <w:pStyle w:val="afffffff0"/>
              <w:spacing w:before="0" w:after="0"/>
              <w:rPr>
                <w:sz w:val="20"/>
                <w:szCs w:val="20"/>
              </w:rPr>
            </w:pPr>
            <w:r>
              <w:rPr>
                <w:sz w:val="20"/>
                <w:szCs w:val="20"/>
              </w:rPr>
              <w:t>-</w:t>
            </w:r>
          </w:p>
        </w:tc>
        <w:tc>
          <w:tcPr>
            <w:tcW w:w="641" w:type="pct"/>
            <w:shd w:val="clear" w:color="auto" w:fill="auto"/>
            <w:vAlign w:val="center"/>
          </w:tcPr>
          <w:p w:rsidR="001D70BE" w:rsidRPr="001D70BE" w:rsidRDefault="004F71F4" w:rsidP="00A36638">
            <w:pPr>
              <w:pStyle w:val="afffffff0"/>
              <w:spacing w:before="0" w:after="0"/>
              <w:rPr>
                <w:sz w:val="20"/>
                <w:szCs w:val="20"/>
              </w:rPr>
            </w:pPr>
            <w:r>
              <w:rPr>
                <w:sz w:val="20"/>
                <w:szCs w:val="20"/>
              </w:rPr>
              <w:t>-</w:t>
            </w:r>
          </w:p>
        </w:tc>
        <w:tc>
          <w:tcPr>
            <w:tcW w:w="722" w:type="pct"/>
            <w:vAlign w:val="center"/>
          </w:tcPr>
          <w:p w:rsidR="001D70BE" w:rsidRPr="001D70BE" w:rsidRDefault="004F71F4" w:rsidP="00A36638">
            <w:pPr>
              <w:pStyle w:val="afffffff0"/>
              <w:spacing w:before="0" w:after="0"/>
              <w:rPr>
                <w:sz w:val="20"/>
                <w:szCs w:val="20"/>
                <w:lang w:eastAsia="ru-RU"/>
              </w:rPr>
            </w:pPr>
            <w:r>
              <w:rPr>
                <w:sz w:val="20"/>
                <w:szCs w:val="20"/>
                <w:lang w:eastAsia="ru-RU"/>
              </w:rPr>
              <w:t>-</w:t>
            </w:r>
          </w:p>
        </w:tc>
        <w:tc>
          <w:tcPr>
            <w:tcW w:w="732" w:type="pct"/>
            <w:vAlign w:val="center"/>
          </w:tcPr>
          <w:p w:rsidR="001D70BE" w:rsidRPr="001D70BE" w:rsidRDefault="004F71F4" w:rsidP="00A36638">
            <w:pPr>
              <w:pStyle w:val="afffffff0"/>
              <w:spacing w:before="0" w:after="0"/>
              <w:rPr>
                <w:sz w:val="20"/>
                <w:szCs w:val="20"/>
                <w:lang w:eastAsia="ru-RU"/>
              </w:rPr>
            </w:pPr>
            <w:r>
              <w:rPr>
                <w:sz w:val="20"/>
                <w:szCs w:val="20"/>
                <w:lang w:eastAsia="ru-RU"/>
              </w:rPr>
              <w:t>-</w:t>
            </w:r>
          </w:p>
        </w:tc>
        <w:tc>
          <w:tcPr>
            <w:tcW w:w="383" w:type="pct"/>
            <w:vAlign w:val="center"/>
          </w:tcPr>
          <w:p w:rsidR="001D70BE" w:rsidRPr="001D70BE" w:rsidRDefault="004F71F4" w:rsidP="00A36638">
            <w:pPr>
              <w:pStyle w:val="afffffff0"/>
              <w:spacing w:before="0" w:after="0"/>
              <w:rPr>
                <w:sz w:val="20"/>
                <w:szCs w:val="20"/>
                <w:lang w:eastAsia="ru-RU"/>
              </w:rPr>
            </w:pPr>
            <w:r>
              <w:rPr>
                <w:sz w:val="20"/>
                <w:szCs w:val="20"/>
                <w:lang w:eastAsia="ru-RU"/>
              </w:rPr>
              <w:t>-</w:t>
            </w:r>
          </w:p>
        </w:tc>
        <w:tc>
          <w:tcPr>
            <w:tcW w:w="729" w:type="pct"/>
            <w:shd w:val="clear" w:color="auto" w:fill="auto"/>
            <w:vAlign w:val="center"/>
          </w:tcPr>
          <w:p w:rsidR="001D70BE" w:rsidRPr="001D70BE" w:rsidRDefault="004F71F4" w:rsidP="00A36638">
            <w:pPr>
              <w:pStyle w:val="afffffff0"/>
              <w:spacing w:before="0" w:after="0"/>
              <w:rPr>
                <w:sz w:val="20"/>
                <w:szCs w:val="20"/>
                <w:lang w:eastAsia="ru-RU"/>
              </w:rPr>
            </w:pPr>
            <w:r>
              <w:rPr>
                <w:sz w:val="20"/>
                <w:szCs w:val="20"/>
                <w:lang w:eastAsia="ru-RU"/>
              </w:rPr>
              <w:t>-</w:t>
            </w:r>
          </w:p>
        </w:tc>
      </w:tr>
      <w:tr w:rsidR="004F71F4" w:rsidRPr="001D70BE" w:rsidTr="00F8606D">
        <w:trPr>
          <w:trHeight w:val="340"/>
        </w:trPr>
        <w:tc>
          <w:tcPr>
            <w:tcW w:w="270" w:type="pct"/>
            <w:tcBorders>
              <w:right w:val="single" w:sz="4" w:space="0" w:color="auto"/>
            </w:tcBorders>
            <w:shd w:val="clear" w:color="auto" w:fill="auto"/>
            <w:vAlign w:val="center"/>
          </w:tcPr>
          <w:p w:rsidR="004F71F4" w:rsidRPr="001D70BE" w:rsidRDefault="004F71F4" w:rsidP="004F71F4">
            <w:pPr>
              <w:pStyle w:val="afffffff0"/>
              <w:spacing w:before="0" w:after="0"/>
              <w:rPr>
                <w:sz w:val="20"/>
                <w:szCs w:val="20"/>
              </w:rPr>
            </w:pPr>
            <w:r w:rsidRPr="001D70BE">
              <w:rPr>
                <w:sz w:val="20"/>
                <w:szCs w:val="20"/>
              </w:rPr>
              <w:t>3</w:t>
            </w:r>
          </w:p>
        </w:tc>
        <w:tc>
          <w:tcPr>
            <w:tcW w:w="979" w:type="pct"/>
            <w:tcBorders>
              <w:left w:val="single" w:sz="4" w:space="0" w:color="auto"/>
            </w:tcBorders>
            <w:shd w:val="clear" w:color="auto" w:fill="auto"/>
            <w:vAlign w:val="center"/>
          </w:tcPr>
          <w:p w:rsidR="004F71F4" w:rsidRPr="001D70BE" w:rsidRDefault="004F71F4" w:rsidP="004F71F4">
            <w:pPr>
              <w:pStyle w:val="afffffff0"/>
              <w:spacing w:before="0" w:after="0"/>
              <w:rPr>
                <w:sz w:val="20"/>
                <w:szCs w:val="20"/>
              </w:rPr>
            </w:pPr>
            <w:r w:rsidRPr="001D70BE">
              <w:rPr>
                <w:sz w:val="20"/>
                <w:szCs w:val="20"/>
              </w:rPr>
              <w:t>Котельная г. Гагарин, ул. Советская д. 64а, ФОК «Восток»</w:t>
            </w:r>
          </w:p>
        </w:tc>
        <w:tc>
          <w:tcPr>
            <w:tcW w:w="544" w:type="pct"/>
            <w:vAlign w:val="center"/>
          </w:tcPr>
          <w:p w:rsidR="004F71F4" w:rsidRPr="001D70BE" w:rsidRDefault="004F71F4" w:rsidP="004F71F4">
            <w:pPr>
              <w:pStyle w:val="afffffff0"/>
              <w:spacing w:before="0" w:after="0"/>
              <w:rPr>
                <w:sz w:val="20"/>
                <w:szCs w:val="20"/>
              </w:rPr>
            </w:pPr>
            <w:r>
              <w:rPr>
                <w:sz w:val="20"/>
                <w:szCs w:val="20"/>
              </w:rPr>
              <w:t>89/76</w:t>
            </w:r>
          </w:p>
        </w:tc>
        <w:tc>
          <w:tcPr>
            <w:tcW w:w="641" w:type="pct"/>
            <w:shd w:val="clear" w:color="auto" w:fill="auto"/>
            <w:vAlign w:val="center"/>
          </w:tcPr>
          <w:p w:rsidR="004F71F4" w:rsidRPr="001D70BE" w:rsidRDefault="004F71F4" w:rsidP="004F71F4">
            <w:pPr>
              <w:pStyle w:val="afffffff0"/>
              <w:spacing w:before="0" w:after="0"/>
              <w:rPr>
                <w:sz w:val="20"/>
                <w:szCs w:val="20"/>
              </w:rPr>
            </w:pPr>
            <w:r>
              <w:rPr>
                <w:sz w:val="20"/>
                <w:szCs w:val="20"/>
              </w:rPr>
              <w:t>98/160</w:t>
            </w:r>
          </w:p>
        </w:tc>
        <w:tc>
          <w:tcPr>
            <w:tcW w:w="722" w:type="pct"/>
            <w:vAlign w:val="center"/>
          </w:tcPr>
          <w:p w:rsidR="004F71F4" w:rsidRPr="001D70BE" w:rsidRDefault="004F71F4" w:rsidP="004F71F4">
            <w:pPr>
              <w:pStyle w:val="afffffff0"/>
              <w:spacing w:before="0" w:after="0"/>
              <w:rPr>
                <w:sz w:val="20"/>
                <w:szCs w:val="20"/>
                <w:lang w:eastAsia="ru-RU"/>
              </w:rPr>
            </w:pPr>
            <w:r>
              <w:rPr>
                <w:sz w:val="20"/>
                <w:szCs w:val="20"/>
                <w:lang w:eastAsia="ru-RU"/>
              </w:rPr>
              <w:t>Подземная канальная</w:t>
            </w:r>
          </w:p>
        </w:tc>
        <w:tc>
          <w:tcPr>
            <w:tcW w:w="732" w:type="pct"/>
            <w:vAlign w:val="center"/>
          </w:tcPr>
          <w:p w:rsidR="004F71F4" w:rsidRPr="001D70BE" w:rsidRDefault="004F71F4" w:rsidP="004F71F4">
            <w:pPr>
              <w:pStyle w:val="afffffff0"/>
              <w:spacing w:before="0" w:after="0"/>
              <w:rPr>
                <w:sz w:val="20"/>
                <w:szCs w:val="20"/>
                <w:lang w:eastAsia="ru-RU"/>
              </w:rPr>
            </w:pPr>
            <w:r>
              <w:rPr>
                <w:sz w:val="20"/>
                <w:szCs w:val="20"/>
                <w:lang w:eastAsia="ru-RU"/>
              </w:rPr>
              <w:t>ППУ с защитой</w:t>
            </w:r>
          </w:p>
        </w:tc>
        <w:tc>
          <w:tcPr>
            <w:tcW w:w="383" w:type="pct"/>
            <w:vAlign w:val="center"/>
          </w:tcPr>
          <w:p w:rsidR="004F71F4" w:rsidRPr="001D70BE" w:rsidRDefault="004F71F4" w:rsidP="004F71F4">
            <w:pPr>
              <w:pStyle w:val="afffffff0"/>
              <w:spacing w:before="0" w:after="0"/>
              <w:rPr>
                <w:sz w:val="20"/>
                <w:szCs w:val="20"/>
                <w:lang w:eastAsia="ru-RU"/>
              </w:rPr>
            </w:pPr>
            <w:r>
              <w:rPr>
                <w:sz w:val="20"/>
                <w:szCs w:val="20"/>
                <w:lang w:eastAsia="ru-RU"/>
              </w:rPr>
              <w:t>н/д</w:t>
            </w:r>
          </w:p>
        </w:tc>
        <w:tc>
          <w:tcPr>
            <w:tcW w:w="729" w:type="pct"/>
            <w:shd w:val="clear" w:color="auto" w:fill="auto"/>
            <w:vAlign w:val="center"/>
          </w:tcPr>
          <w:p w:rsidR="004F71F4" w:rsidRPr="001D70BE" w:rsidRDefault="004F71F4" w:rsidP="004F71F4">
            <w:pPr>
              <w:pStyle w:val="afffffff0"/>
              <w:spacing w:before="0" w:after="0"/>
              <w:rPr>
                <w:sz w:val="20"/>
                <w:szCs w:val="20"/>
                <w:lang w:eastAsia="ru-RU"/>
              </w:rPr>
            </w:pPr>
            <w:r w:rsidRPr="001D70BE">
              <w:rPr>
                <w:sz w:val="20"/>
                <w:szCs w:val="20"/>
                <w:lang w:eastAsia="ru-RU"/>
              </w:rPr>
              <w:t>41,764</w:t>
            </w:r>
          </w:p>
        </w:tc>
      </w:tr>
      <w:tr w:rsidR="004F71F4" w:rsidRPr="001D70BE" w:rsidTr="00F8606D">
        <w:trPr>
          <w:trHeight w:val="340"/>
        </w:trPr>
        <w:tc>
          <w:tcPr>
            <w:tcW w:w="270" w:type="pct"/>
            <w:tcBorders>
              <w:right w:val="single" w:sz="4" w:space="0" w:color="auto"/>
            </w:tcBorders>
            <w:shd w:val="clear" w:color="auto" w:fill="auto"/>
            <w:vAlign w:val="center"/>
          </w:tcPr>
          <w:p w:rsidR="004F71F4" w:rsidRPr="001D70BE" w:rsidRDefault="004F71F4" w:rsidP="004F71F4">
            <w:pPr>
              <w:pStyle w:val="afffffff0"/>
              <w:spacing w:before="0" w:after="0"/>
              <w:rPr>
                <w:sz w:val="20"/>
                <w:szCs w:val="20"/>
              </w:rPr>
            </w:pPr>
            <w:r w:rsidRPr="001D70BE">
              <w:rPr>
                <w:sz w:val="20"/>
                <w:szCs w:val="20"/>
              </w:rPr>
              <w:t>4</w:t>
            </w:r>
          </w:p>
        </w:tc>
        <w:tc>
          <w:tcPr>
            <w:tcW w:w="979" w:type="pct"/>
            <w:tcBorders>
              <w:left w:val="single" w:sz="4" w:space="0" w:color="auto"/>
            </w:tcBorders>
            <w:shd w:val="clear" w:color="auto" w:fill="auto"/>
            <w:vAlign w:val="center"/>
          </w:tcPr>
          <w:p w:rsidR="004F71F4" w:rsidRPr="001D70BE" w:rsidRDefault="004F71F4" w:rsidP="004F71F4">
            <w:pPr>
              <w:pStyle w:val="afffffff0"/>
              <w:spacing w:before="0" w:after="0"/>
              <w:rPr>
                <w:sz w:val="20"/>
                <w:szCs w:val="20"/>
              </w:rPr>
            </w:pPr>
            <w:r w:rsidRPr="001D70BE">
              <w:rPr>
                <w:sz w:val="20"/>
                <w:szCs w:val="20"/>
              </w:rPr>
              <w:t>Котельная д. Акатово, Акатовская школа</w:t>
            </w:r>
          </w:p>
        </w:tc>
        <w:tc>
          <w:tcPr>
            <w:tcW w:w="544" w:type="pct"/>
            <w:vAlign w:val="center"/>
          </w:tcPr>
          <w:p w:rsidR="004F71F4" w:rsidRPr="001D70BE" w:rsidRDefault="004F71F4" w:rsidP="004F71F4">
            <w:pPr>
              <w:pStyle w:val="afffffff0"/>
              <w:spacing w:before="0" w:after="0"/>
              <w:rPr>
                <w:sz w:val="20"/>
                <w:szCs w:val="20"/>
              </w:rPr>
            </w:pPr>
            <w:r>
              <w:rPr>
                <w:sz w:val="20"/>
                <w:szCs w:val="20"/>
              </w:rPr>
              <w:t>89/65</w:t>
            </w:r>
          </w:p>
        </w:tc>
        <w:tc>
          <w:tcPr>
            <w:tcW w:w="641" w:type="pct"/>
            <w:shd w:val="clear" w:color="auto" w:fill="auto"/>
            <w:vAlign w:val="center"/>
          </w:tcPr>
          <w:p w:rsidR="004F71F4" w:rsidRPr="001D70BE" w:rsidRDefault="004F71F4" w:rsidP="004F71F4">
            <w:pPr>
              <w:pStyle w:val="afffffff0"/>
              <w:spacing w:before="0" w:after="0"/>
              <w:rPr>
                <w:sz w:val="20"/>
                <w:szCs w:val="20"/>
              </w:rPr>
            </w:pPr>
            <w:r>
              <w:rPr>
                <w:sz w:val="20"/>
                <w:szCs w:val="20"/>
              </w:rPr>
              <w:t>60/44</w:t>
            </w:r>
          </w:p>
        </w:tc>
        <w:tc>
          <w:tcPr>
            <w:tcW w:w="722" w:type="pct"/>
            <w:vAlign w:val="center"/>
          </w:tcPr>
          <w:p w:rsidR="004F71F4" w:rsidRPr="001D70BE" w:rsidRDefault="004F71F4" w:rsidP="004F71F4">
            <w:pPr>
              <w:pStyle w:val="afffffff0"/>
              <w:spacing w:before="0" w:after="0"/>
              <w:rPr>
                <w:sz w:val="20"/>
                <w:szCs w:val="20"/>
                <w:lang w:eastAsia="ru-RU"/>
              </w:rPr>
            </w:pPr>
            <w:r>
              <w:rPr>
                <w:sz w:val="20"/>
                <w:szCs w:val="20"/>
                <w:lang w:eastAsia="ru-RU"/>
              </w:rPr>
              <w:t>Подземная бесканальная</w:t>
            </w:r>
          </w:p>
        </w:tc>
        <w:tc>
          <w:tcPr>
            <w:tcW w:w="732" w:type="pct"/>
            <w:vAlign w:val="center"/>
          </w:tcPr>
          <w:p w:rsidR="004F71F4" w:rsidRPr="001D70BE" w:rsidRDefault="004F71F4" w:rsidP="004F71F4">
            <w:pPr>
              <w:pStyle w:val="afffffff0"/>
              <w:spacing w:before="0" w:after="0"/>
              <w:rPr>
                <w:sz w:val="20"/>
                <w:szCs w:val="20"/>
                <w:lang w:eastAsia="ru-RU"/>
              </w:rPr>
            </w:pPr>
            <w:r>
              <w:rPr>
                <w:sz w:val="20"/>
                <w:szCs w:val="20"/>
                <w:lang w:eastAsia="ru-RU"/>
              </w:rPr>
              <w:t>ППУ с защитой</w:t>
            </w:r>
          </w:p>
        </w:tc>
        <w:tc>
          <w:tcPr>
            <w:tcW w:w="383" w:type="pct"/>
            <w:vAlign w:val="center"/>
          </w:tcPr>
          <w:p w:rsidR="004F71F4" w:rsidRPr="001D70BE" w:rsidRDefault="004F71F4" w:rsidP="004F71F4">
            <w:pPr>
              <w:pStyle w:val="afffffff0"/>
              <w:spacing w:before="0" w:after="0"/>
              <w:rPr>
                <w:sz w:val="20"/>
                <w:szCs w:val="20"/>
                <w:lang w:eastAsia="ru-RU"/>
              </w:rPr>
            </w:pPr>
            <w:r>
              <w:rPr>
                <w:sz w:val="20"/>
                <w:szCs w:val="20"/>
                <w:lang w:eastAsia="ru-RU"/>
              </w:rPr>
              <w:t>2014</w:t>
            </w:r>
          </w:p>
        </w:tc>
        <w:tc>
          <w:tcPr>
            <w:tcW w:w="729" w:type="pct"/>
            <w:shd w:val="clear" w:color="auto" w:fill="auto"/>
            <w:vAlign w:val="center"/>
          </w:tcPr>
          <w:p w:rsidR="004F71F4" w:rsidRPr="001D70BE" w:rsidRDefault="004F71F4" w:rsidP="004F71F4">
            <w:pPr>
              <w:pStyle w:val="afffffff0"/>
              <w:spacing w:before="0" w:after="0"/>
              <w:rPr>
                <w:sz w:val="20"/>
                <w:szCs w:val="20"/>
                <w:lang w:eastAsia="ru-RU"/>
              </w:rPr>
            </w:pPr>
            <w:r w:rsidRPr="001D70BE">
              <w:rPr>
                <w:sz w:val="20"/>
                <w:szCs w:val="20"/>
                <w:lang w:eastAsia="ru-RU"/>
              </w:rPr>
              <w:t>16,400</w:t>
            </w:r>
          </w:p>
        </w:tc>
      </w:tr>
      <w:tr w:rsidR="004F71F4" w:rsidRPr="001D70BE" w:rsidTr="00F8606D">
        <w:trPr>
          <w:trHeight w:val="340"/>
        </w:trPr>
        <w:tc>
          <w:tcPr>
            <w:tcW w:w="270" w:type="pct"/>
            <w:tcBorders>
              <w:right w:val="single" w:sz="4" w:space="0" w:color="auto"/>
            </w:tcBorders>
            <w:shd w:val="clear" w:color="auto" w:fill="auto"/>
            <w:vAlign w:val="center"/>
          </w:tcPr>
          <w:p w:rsidR="004F71F4" w:rsidRPr="001D70BE" w:rsidRDefault="004F71F4" w:rsidP="004F71F4">
            <w:pPr>
              <w:pStyle w:val="afffffff0"/>
              <w:spacing w:before="0" w:after="0"/>
              <w:rPr>
                <w:sz w:val="20"/>
                <w:szCs w:val="20"/>
              </w:rPr>
            </w:pPr>
            <w:r w:rsidRPr="001D70BE">
              <w:rPr>
                <w:sz w:val="20"/>
                <w:szCs w:val="20"/>
              </w:rPr>
              <w:t>5</w:t>
            </w:r>
          </w:p>
        </w:tc>
        <w:tc>
          <w:tcPr>
            <w:tcW w:w="979" w:type="pct"/>
            <w:tcBorders>
              <w:left w:val="single" w:sz="4" w:space="0" w:color="auto"/>
            </w:tcBorders>
            <w:shd w:val="clear" w:color="auto" w:fill="auto"/>
            <w:vAlign w:val="center"/>
          </w:tcPr>
          <w:p w:rsidR="004F71F4" w:rsidRPr="001D70BE" w:rsidRDefault="004F71F4" w:rsidP="004F71F4">
            <w:pPr>
              <w:pStyle w:val="afffffff0"/>
              <w:spacing w:before="0" w:after="0"/>
              <w:rPr>
                <w:sz w:val="20"/>
                <w:szCs w:val="20"/>
              </w:rPr>
            </w:pPr>
            <w:r w:rsidRPr="001D70BE">
              <w:rPr>
                <w:sz w:val="20"/>
                <w:szCs w:val="20"/>
              </w:rPr>
              <w:t>Котельная д. Никольское, Никольская школа</w:t>
            </w:r>
          </w:p>
        </w:tc>
        <w:tc>
          <w:tcPr>
            <w:tcW w:w="544" w:type="pct"/>
            <w:vAlign w:val="center"/>
          </w:tcPr>
          <w:p w:rsidR="004F71F4" w:rsidRPr="001D70BE" w:rsidRDefault="004F71F4" w:rsidP="004F71F4">
            <w:pPr>
              <w:pStyle w:val="afffffff0"/>
              <w:spacing w:before="0" w:after="0"/>
              <w:rPr>
                <w:sz w:val="20"/>
                <w:szCs w:val="20"/>
              </w:rPr>
            </w:pPr>
            <w:r>
              <w:rPr>
                <w:sz w:val="20"/>
                <w:szCs w:val="20"/>
              </w:rPr>
              <w:t>89</w:t>
            </w:r>
          </w:p>
        </w:tc>
        <w:tc>
          <w:tcPr>
            <w:tcW w:w="641" w:type="pct"/>
            <w:shd w:val="clear" w:color="auto" w:fill="auto"/>
            <w:vAlign w:val="center"/>
          </w:tcPr>
          <w:p w:rsidR="004F71F4" w:rsidRPr="001D70BE" w:rsidRDefault="004F71F4" w:rsidP="004F71F4">
            <w:pPr>
              <w:pStyle w:val="afffffff0"/>
              <w:spacing w:before="0" w:after="0"/>
              <w:rPr>
                <w:sz w:val="20"/>
                <w:szCs w:val="20"/>
              </w:rPr>
            </w:pPr>
            <w:r w:rsidRPr="001D70BE">
              <w:rPr>
                <w:sz w:val="20"/>
                <w:szCs w:val="20"/>
              </w:rPr>
              <w:t>58</w:t>
            </w:r>
          </w:p>
        </w:tc>
        <w:tc>
          <w:tcPr>
            <w:tcW w:w="722" w:type="pct"/>
            <w:vAlign w:val="center"/>
          </w:tcPr>
          <w:p w:rsidR="004F71F4" w:rsidRPr="001D70BE" w:rsidRDefault="004F71F4" w:rsidP="004F71F4">
            <w:pPr>
              <w:pStyle w:val="afffffff0"/>
              <w:spacing w:before="0" w:after="0"/>
              <w:rPr>
                <w:sz w:val="20"/>
                <w:szCs w:val="20"/>
                <w:lang w:eastAsia="ru-RU"/>
              </w:rPr>
            </w:pPr>
            <w:r>
              <w:rPr>
                <w:sz w:val="20"/>
                <w:szCs w:val="20"/>
                <w:lang w:eastAsia="ru-RU"/>
              </w:rPr>
              <w:t>Подземная бесканальная</w:t>
            </w:r>
          </w:p>
        </w:tc>
        <w:tc>
          <w:tcPr>
            <w:tcW w:w="732" w:type="pct"/>
            <w:vAlign w:val="center"/>
          </w:tcPr>
          <w:p w:rsidR="004F71F4" w:rsidRPr="001D70BE" w:rsidRDefault="004F71F4" w:rsidP="004F71F4">
            <w:pPr>
              <w:pStyle w:val="afffffff0"/>
              <w:spacing w:before="0" w:after="0"/>
              <w:rPr>
                <w:sz w:val="20"/>
                <w:szCs w:val="20"/>
                <w:lang w:eastAsia="ru-RU"/>
              </w:rPr>
            </w:pPr>
            <w:r>
              <w:rPr>
                <w:sz w:val="20"/>
                <w:szCs w:val="20"/>
                <w:lang w:eastAsia="ru-RU"/>
              </w:rPr>
              <w:t>ППУ с защитой</w:t>
            </w:r>
          </w:p>
        </w:tc>
        <w:tc>
          <w:tcPr>
            <w:tcW w:w="383" w:type="pct"/>
            <w:vAlign w:val="center"/>
          </w:tcPr>
          <w:p w:rsidR="004F71F4" w:rsidRPr="001D70BE" w:rsidRDefault="004F71F4" w:rsidP="004F71F4">
            <w:pPr>
              <w:pStyle w:val="afffffff0"/>
              <w:spacing w:before="0" w:after="0"/>
              <w:rPr>
                <w:sz w:val="20"/>
                <w:szCs w:val="20"/>
                <w:lang w:eastAsia="ru-RU"/>
              </w:rPr>
            </w:pPr>
            <w:r>
              <w:rPr>
                <w:sz w:val="20"/>
                <w:szCs w:val="20"/>
                <w:lang w:eastAsia="ru-RU"/>
              </w:rPr>
              <w:t>2014</w:t>
            </w:r>
          </w:p>
        </w:tc>
        <w:tc>
          <w:tcPr>
            <w:tcW w:w="729" w:type="pct"/>
            <w:shd w:val="clear" w:color="auto" w:fill="auto"/>
            <w:vAlign w:val="center"/>
          </w:tcPr>
          <w:p w:rsidR="004F71F4" w:rsidRPr="001D70BE" w:rsidRDefault="004F71F4" w:rsidP="004F71F4">
            <w:pPr>
              <w:pStyle w:val="afffffff0"/>
              <w:spacing w:before="0" w:after="0"/>
              <w:rPr>
                <w:sz w:val="20"/>
                <w:szCs w:val="20"/>
                <w:lang w:eastAsia="ru-RU"/>
              </w:rPr>
            </w:pPr>
            <w:r w:rsidRPr="001D70BE">
              <w:rPr>
                <w:sz w:val="20"/>
                <w:szCs w:val="20"/>
                <w:lang w:eastAsia="ru-RU"/>
              </w:rPr>
              <w:t>10,324</w:t>
            </w:r>
          </w:p>
        </w:tc>
      </w:tr>
      <w:tr w:rsidR="004F71F4" w:rsidRPr="001D70BE" w:rsidTr="00F8606D">
        <w:trPr>
          <w:trHeight w:val="340"/>
        </w:trPr>
        <w:tc>
          <w:tcPr>
            <w:tcW w:w="270" w:type="pct"/>
            <w:tcBorders>
              <w:right w:val="single" w:sz="4" w:space="0" w:color="auto"/>
            </w:tcBorders>
            <w:shd w:val="clear" w:color="auto" w:fill="auto"/>
            <w:vAlign w:val="center"/>
          </w:tcPr>
          <w:p w:rsidR="004F71F4" w:rsidRPr="001D70BE" w:rsidRDefault="004F71F4" w:rsidP="004F71F4">
            <w:pPr>
              <w:pStyle w:val="afffffff0"/>
              <w:spacing w:before="0" w:after="0"/>
              <w:rPr>
                <w:sz w:val="20"/>
                <w:szCs w:val="20"/>
              </w:rPr>
            </w:pPr>
            <w:r w:rsidRPr="001D70BE">
              <w:rPr>
                <w:sz w:val="20"/>
                <w:szCs w:val="20"/>
              </w:rPr>
              <w:t>6</w:t>
            </w:r>
          </w:p>
        </w:tc>
        <w:tc>
          <w:tcPr>
            <w:tcW w:w="979" w:type="pct"/>
            <w:tcBorders>
              <w:left w:val="single" w:sz="4" w:space="0" w:color="auto"/>
            </w:tcBorders>
            <w:shd w:val="clear" w:color="auto" w:fill="auto"/>
            <w:vAlign w:val="center"/>
          </w:tcPr>
          <w:p w:rsidR="004F71F4" w:rsidRPr="001D70BE" w:rsidRDefault="004F71F4" w:rsidP="004F71F4">
            <w:pPr>
              <w:pStyle w:val="afffffff0"/>
              <w:spacing w:before="0" w:after="0"/>
              <w:rPr>
                <w:sz w:val="20"/>
                <w:szCs w:val="20"/>
              </w:rPr>
            </w:pPr>
            <w:r w:rsidRPr="001D70BE">
              <w:rPr>
                <w:sz w:val="20"/>
                <w:szCs w:val="20"/>
              </w:rPr>
              <w:t>Котельная с. Пречистое, Пречистенская школа</w:t>
            </w:r>
          </w:p>
        </w:tc>
        <w:tc>
          <w:tcPr>
            <w:tcW w:w="544" w:type="pct"/>
            <w:vAlign w:val="center"/>
          </w:tcPr>
          <w:p w:rsidR="004F71F4" w:rsidRPr="001D70BE" w:rsidRDefault="004F71F4" w:rsidP="004F71F4">
            <w:pPr>
              <w:pStyle w:val="afffffff0"/>
              <w:spacing w:before="0" w:after="0"/>
              <w:rPr>
                <w:sz w:val="20"/>
                <w:szCs w:val="20"/>
              </w:rPr>
            </w:pPr>
            <w:r>
              <w:rPr>
                <w:sz w:val="20"/>
                <w:szCs w:val="20"/>
              </w:rPr>
              <w:t>76</w:t>
            </w:r>
          </w:p>
        </w:tc>
        <w:tc>
          <w:tcPr>
            <w:tcW w:w="641" w:type="pct"/>
            <w:shd w:val="clear" w:color="auto" w:fill="auto"/>
            <w:vAlign w:val="center"/>
          </w:tcPr>
          <w:p w:rsidR="004F71F4" w:rsidRPr="001D70BE" w:rsidRDefault="004F71F4" w:rsidP="004F71F4">
            <w:pPr>
              <w:pStyle w:val="afffffff0"/>
              <w:spacing w:before="0" w:after="0"/>
              <w:rPr>
                <w:sz w:val="20"/>
                <w:szCs w:val="20"/>
              </w:rPr>
            </w:pPr>
            <w:r w:rsidRPr="001D70BE">
              <w:rPr>
                <w:sz w:val="20"/>
                <w:szCs w:val="20"/>
              </w:rPr>
              <w:t>75</w:t>
            </w:r>
          </w:p>
        </w:tc>
        <w:tc>
          <w:tcPr>
            <w:tcW w:w="722" w:type="pct"/>
            <w:vAlign w:val="center"/>
          </w:tcPr>
          <w:p w:rsidR="004F71F4" w:rsidRPr="001D70BE" w:rsidRDefault="004F71F4" w:rsidP="004F71F4">
            <w:pPr>
              <w:pStyle w:val="afffffff0"/>
              <w:spacing w:before="0" w:after="0"/>
              <w:rPr>
                <w:sz w:val="20"/>
                <w:szCs w:val="20"/>
                <w:lang w:eastAsia="ru-RU"/>
              </w:rPr>
            </w:pPr>
            <w:r>
              <w:rPr>
                <w:sz w:val="20"/>
                <w:szCs w:val="20"/>
                <w:lang w:eastAsia="ru-RU"/>
              </w:rPr>
              <w:t>Подземная бесканальная</w:t>
            </w:r>
          </w:p>
        </w:tc>
        <w:tc>
          <w:tcPr>
            <w:tcW w:w="732" w:type="pct"/>
            <w:vAlign w:val="center"/>
          </w:tcPr>
          <w:p w:rsidR="004F71F4" w:rsidRPr="001D70BE" w:rsidRDefault="004F71F4" w:rsidP="004F71F4">
            <w:pPr>
              <w:pStyle w:val="afffffff0"/>
              <w:spacing w:before="0" w:after="0"/>
              <w:rPr>
                <w:sz w:val="20"/>
                <w:szCs w:val="20"/>
                <w:lang w:eastAsia="ru-RU"/>
              </w:rPr>
            </w:pPr>
            <w:r>
              <w:rPr>
                <w:sz w:val="20"/>
                <w:szCs w:val="20"/>
                <w:lang w:eastAsia="ru-RU"/>
              </w:rPr>
              <w:t>ППУ с защитой</w:t>
            </w:r>
          </w:p>
        </w:tc>
        <w:tc>
          <w:tcPr>
            <w:tcW w:w="383" w:type="pct"/>
            <w:vAlign w:val="center"/>
          </w:tcPr>
          <w:p w:rsidR="004F71F4" w:rsidRPr="001D70BE" w:rsidRDefault="004F71F4" w:rsidP="004F71F4">
            <w:pPr>
              <w:pStyle w:val="afffffff0"/>
              <w:spacing w:before="0" w:after="0"/>
              <w:rPr>
                <w:sz w:val="20"/>
                <w:szCs w:val="20"/>
                <w:lang w:eastAsia="ru-RU"/>
              </w:rPr>
            </w:pPr>
            <w:r>
              <w:rPr>
                <w:sz w:val="20"/>
                <w:szCs w:val="20"/>
                <w:lang w:eastAsia="ru-RU"/>
              </w:rPr>
              <w:t>н/д</w:t>
            </w:r>
          </w:p>
        </w:tc>
        <w:tc>
          <w:tcPr>
            <w:tcW w:w="729" w:type="pct"/>
            <w:shd w:val="clear" w:color="auto" w:fill="auto"/>
            <w:vAlign w:val="center"/>
          </w:tcPr>
          <w:p w:rsidR="004F71F4" w:rsidRPr="001D70BE" w:rsidRDefault="004F71F4" w:rsidP="004F71F4">
            <w:pPr>
              <w:pStyle w:val="afffffff0"/>
              <w:spacing w:before="0" w:after="0"/>
              <w:rPr>
                <w:sz w:val="20"/>
                <w:szCs w:val="20"/>
                <w:lang w:eastAsia="ru-RU"/>
              </w:rPr>
            </w:pPr>
            <w:r w:rsidRPr="001D70BE">
              <w:rPr>
                <w:sz w:val="20"/>
                <w:szCs w:val="20"/>
                <w:lang w:eastAsia="ru-RU"/>
              </w:rPr>
              <w:t>11,400</w:t>
            </w:r>
          </w:p>
        </w:tc>
      </w:tr>
      <w:tr w:rsidR="004F71F4" w:rsidRPr="001D70BE" w:rsidTr="00F8606D">
        <w:trPr>
          <w:trHeight w:val="340"/>
        </w:trPr>
        <w:tc>
          <w:tcPr>
            <w:tcW w:w="270" w:type="pct"/>
            <w:tcBorders>
              <w:right w:val="single" w:sz="4" w:space="0" w:color="auto"/>
            </w:tcBorders>
            <w:shd w:val="clear" w:color="auto" w:fill="auto"/>
            <w:vAlign w:val="center"/>
          </w:tcPr>
          <w:p w:rsidR="004F71F4" w:rsidRPr="001D70BE" w:rsidRDefault="004F71F4" w:rsidP="004F71F4">
            <w:pPr>
              <w:pStyle w:val="afffffff0"/>
              <w:spacing w:before="0" w:after="0"/>
              <w:rPr>
                <w:sz w:val="20"/>
                <w:szCs w:val="20"/>
              </w:rPr>
            </w:pPr>
            <w:r w:rsidRPr="001D70BE">
              <w:rPr>
                <w:sz w:val="20"/>
                <w:szCs w:val="20"/>
              </w:rPr>
              <w:t>7</w:t>
            </w:r>
          </w:p>
        </w:tc>
        <w:tc>
          <w:tcPr>
            <w:tcW w:w="979" w:type="pct"/>
            <w:tcBorders>
              <w:left w:val="single" w:sz="4" w:space="0" w:color="auto"/>
            </w:tcBorders>
            <w:shd w:val="clear" w:color="auto" w:fill="auto"/>
            <w:vAlign w:val="center"/>
          </w:tcPr>
          <w:p w:rsidR="004F71F4" w:rsidRPr="001D70BE" w:rsidRDefault="004F71F4" w:rsidP="004F71F4">
            <w:pPr>
              <w:pStyle w:val="afffffff0"/>
              <w:spacing w:before="0" w:after="0"/>
              <w:rPr>
                <w:sz w:val="20"/>
                <w:szCs w:val="20"/>
              </w:rPr>
            </w:pPr>
            <w:r w:rsidRPr="001D70BE">
              <w:rPr>
                <w:sz w:val="20"/>
                <w:szCs w:val="20"/>
              </w:rPr>
              <w:t>Котельная д. Родоманово, Родомановская школа</w:t>
            </w:r>
          </w:p>
        </w:tc>
        <w:tc>
          <w:tcPr>
            <w:tcW w:w="544" w:type="pct"/>
            <w:vAlign w:val="center"/>
          </w:tcPr>
          <w:p w:rsidR="004F71F4" w:rsidRPr="001D70BE" w:rsidRDefault="004F71F4" w:rsidP="004F71F4">
            <w:pPr>
              <w:pStyle w:val="afffffff0"/>
              <w:spacing w:before="0" w:after="0"/>
              <w:rPr>
                <w:sz w:val="20"/>
                <w:szCs w:val="20"/>
              </w:rPr>
            </w:pPr>
            <w:r>
              <w:rPr>
                <w:sz w:val="20"/>
                <w:szCs w:val="20"/>
              </w:rPr>
              <w:t>89</w:t>
            </w:r>
          </w:p>
        </w:tc>
        <w:tc>
          <w:tcPr>
            <w:tcW w:w="641" w:type="pct"/>
            <w:shd w:val="clear" w:color="auto" w:fill="auto"/>
            <w:vAlign w:val="center"/>
          </w:tcPr>
          <w:p w:rsidR="004F71F4" w:rsidRPr="001D70BE" w:rsidRDefault="004F71F4" w:rsidP="004F71F4">
            <w:pPr>
              <w:pStyle w:val="afffffff0"/>
              <w:spacing w:before="0" w:after="0"/>
              <w:rPr>
                <w:sz w:val="20"/>
                <w:szCs w:val="20"/>
              </w:rPr>
            </w:pPr>
            <w:r w:rsidRPr="001D70BE">
              <w:rPr>
                <w:sz w:val="20"/>
                <w:szCs w:val="20"/>
              </w:rPr>
              <w:t>65 (136)</w:t>
            </w:r>
          </w:p>
        </w:tc>
        <w:tc>
          <w:tcPr>
            <w:tcW w:w="722" w:type="pct"/>
            <w:vAlign w:val="center"/>
          </w:tcPr>
          <w:p w:rsidR="004F71F4" w:rsidRPr="001D70BE" w:rsidRDefault="004F71F4" w:rsidP="004F71F4">
            <w:pPr>
              <w:pStyle w:val="afffffff0"/>
              <w:spacing w:before="0" w:after="0"/>
              <w:rPr>
                <w:sz w:val="20"/>
                <w:szCs w:val="20"/>
                <w:lang w:eastAsia="ru-RU"/>
              </w:rPr>
            </w:pPr>
            <w:r>
              <w:rPr>
                <w:sz w:val="20"/>
                <w:szCs w:val="20"/>
                <w:lang w:eastAsia="ru-RU"/>
              </w:rPr>
              <w:t xml:space="preserve">Надземная </w:t>
            </w:r>
          </w:p>
        </w:tc>
        <w:tc>
          <w:tcPr>
            <w:tcW w:w="732" w:type="pct"/>
            <w:vAlign w:val="center"/>
          </w:tcPr>
          <w:p w:rsidR="004F71F4" w:rsidRPr="001D70BE" w:rsidRDefault="004F71F4" w:rsidP="004F71F4">
            <w:pPr>
              <w:pStyle w:val="afffffff0"/>
              <w:spacing w:before="0" w:after="0"/>
              <w:rPr>
                <w:sz w:val="20"/>
                <w:szCs w:val="20"/>
                <w:lang w:eastAsia="ru-RU"/>
              </w:rPr>
            </w:pPr>
            <w:r>
              <w:rPr>
                <w:sz w:val="20"/>
                <w:szCs w:val="20"/>
                <w:lang w:eastAsia="ru-RU"/>
              </w:rPr>
              <w:t>ППУ с защитой</w:t>
            </w:r>
          </w:p>
        </w:tc>
        <w:tc>
          <w:tcPr>
            <w:tcW w:w="383" w:type="pct"/>
            <w:vAlign w:val="center"/>
          </w:tcPr>
          <w:p w:rsidR="004F71F4" w:rsidRPr="001D70BE" w:rsidRDefault="004F71F4" w:rsidP="004F71F4">
            <w:pPr>
              <w:pStyle w:val="afffffff0"/>
              <w:spacing w:before="0" w:after="0"/>
              <w:rPr>
                <w:sz w:val="20"/>
                <w:szCs w:val="20"/>
                <w:lang w:eastAsia="ru-RU"/>
              </w:rPr>
            </w:pPr>
            <w:r>
              <w:rPr>
                <w:sz w:val="20"/>
                <w:szCs w:val="20"/>
                <w:lang w:eastAsia="ru-RU"/>
              </w:rPr>
              <w:t>н/д</w:t>
            </w:r>
          </w:p>
        </w:tc>
        <w:tc>
          <w:tcPr>
            <w:tcW w:w="729" w:type="pct"/>
            <w:shd w:val="clear" w:color="auto" w:fill="auto"/>
            <w:vAlign w:val="center"/>
          </w:tcPr>
          <w:p w:rsidR="004F71F4" w:rsidRPr="001D70BE" w:rsidRDefault="004F71F4" w:rsidP="004F71F4">
            <w:pPr>
              <w:pStyle w:val="afffffff0"/>
              <w:spacing w:before="0" w:after="0"/>
              <w:rPr>
                <w:sz w:val="20"/>
                <w:szCs w:val="20"/>
                <w:lang w:eastAsia="ru-RU"/>
              </w:rPr>
            </w:pPr>
            <w:r w:rsidRPr="001D70BE">
              <w:rPr>
                <w:sz w:val="20"/>
                <w:szCs w:val="20"/>
                <w:lang w:eastAsia="ru-RU"/>
              </w:rPr>
              <w:t>24,208</w:t>
            </w:r>
          </w:p>
        </w:tc>
      </w:tr>
      <w:tr w:rsidR="004F71F4" w:rsidRPr="001D70BE" w:rsidTr="00F8606D">
        <w:trPr>
          <w:trHeight w:val="340"/>
        </w:trPr>
        <w:tc>
          <w:tcPr>
            <w:tcW w:w="270" w:type="pct"/>
            <w:tcBorders>
              <w:right w:val="single" w:sz="4" w:space="0" w:color="auto"/>
            </w:tcBorders>
            <w:shd w:val="clear" w:color="auto" w:fill="auto"/>
            <w:vAlign w:val="center"/>
          </w:tcPr>
          <w:p w:rsidR="004F71F4" w:rsidRPr="001D70BE" w:rsidRDefault="004F71F4" w:rsidP="004F71F4">
            <w:pPr>
              <w:pStyle w:val="afffffff0"/>
              <w:spacing w:before="0" w:after="0"/>
              <w:rPr>
                <w:sz w:val="20"/>
                <w:szCs w:val="20"/>
              </w:rPr>
            </w:pPr>
            <w:r w:rsidRPr="001D70BE">
              <w:rPr>
                <w:sz w:val="20"/>
                <w:szCs w:val="20"/>
              </w:rPr>
              <w:t>8</w:t>
            </w:r>
          </w:p>
        </w:tc>
        <w:tc>
          <w:tcPr>
            <w:tcW w:w="979" w:type="pct"/>
            <w:tcBorders>
              <w:left w:val="single" w:sz="4" w:space="0" w:color="auto"/>
            </w:tcBorders>
            <w:shd w:val="clear" w:color="auto" w:fill="auto"/>
            <w:vAlign w:val="center"/>
          </w:tcPr>
          <w:p w:rsidR="004F71F4" w:rsidRPr="001D70BE" w:rsidRDefault="004F71F4" w:rsidP="004F71F4">
            <w:pPr>
              <w:pStyle w:val="afffffff0"/>
              <w:spacing w:before="0" w:after="0"/>
              <w:rPr>
                <w:sz w:val="20"/>
                <w:szCs w:val="20"/>
              </w:rPr>
            </w:pPr>
            <w:r w:rsidRPr="001D70BE">
              <w:rPr>
                <w:sz w:val="20"/>
                <w:szCs w:val="20"/>
              </w:rPr>
              <w:t>Котельная д. Токарево, Токаревская школа</w:t>
            </w:r>
          </w:p>
        </w:tc>
        <w:tc>
          <w:tcPr>
            <w:tcW w:w="544" w:type="pct"/>
            <w:vAlign w:val="center"/>
          </w:tcPr>
          <w:p w:rsidR="004F71F4" w:rsidRPr="001D70BE" w:rsidRDefault="004F71F4" w:rsidP="004F71F4">
            <w:pPr>
              <w:pStyle w:val="afffffff0"/>
              <w:spacing w:before="0" w:after="0"/>
              <w:rPr>
                <w:sz w:val="20"/>
                <w:szCs w:val="20"/>
              </w:rPr>
            </w:pPr>
            <w:r>
              <w:rPr>
                <w:sz w:val="20"/>
                <w:szCs w:val="20"/>
              </w:rPr>
              <w:t>65</w:t>
            </w:r>
          </w:p>
        </w:tc>
        <w:tc>
          <w:tcPr>
            <w:tcW w:w="641" w:type="pct"/>
            <w:shd w:val="clear" w:color="auto" w:fill="auto"/>
            <w:vAlign w:val="center"/>
          </w:tcPr>
          <w:p w:rsidR="004F71F4" w:rsidRPr="001D70BE" w:rsidRDefault="004F71F4" w:rsidP="004F71F4">
            <w:pPr>
              <w:pStyle w:val="afffffff0"/>
              <w:spacing w:before="0" w:after="0"/>
              <w:rPr>
                <w:sz w:val="20"/>
                <w:szCs w:val="20"/>
              </w:rPr>
            </w:pPr>
            <w:r w:rsidRPr="001D70BE">
              <w:rPr>
                <w:sz w:val="20"/>
                <w:szCs w:val="20"/>
              </w:rPr>
              <w:t>62</w:t>
            </w:r>
          </w:p>
        </w:tc>
        <w:tc>
          <w:tcPr>
            <w:tcW w:w="722" w:type="pct"/>
            <w:vAlign w:val="center"/>
          </w:tcPr>
          <w:p w:rsidR="004F71F4" w:rsidRPr="001D70BE" w:rsidRDefault="004F71F4" w:rsidP="004F71F4">
            <w:pPr>
              <w:pStyle w:val="afffffff0"/>
              <w:spacing w:before="0" w:after="0"/>
              <w:rPr>
                <w:sz w:val="20"/>
                <w:szCs w:val="20"/>
                <w:lang w:eastAsia="ru-RU"/>
              </w:rPr>
            </w:pPr>
            <w:r>
              <w:rPr>
                <w:sz w:val="20"/>
                <w:szCs w:val="20"/>
                <w:lang w:eastAsia="ru-RU"/>
              </w:rPr>
              <w:t>Подземная бесканальная</w:t>
            </w:r>
          </w:p>
        </w:tc>
        <w:tc>
          <w:tcPr>
            <w:tcW w:w="732" w:type="pct"/>
            <w:vAlign w:val="center"/>
          </w:tcPr>
          <w:p w:rsidR="004F71F4" w:rsidRPr="001D70BE" w:rsidRDefault="004F71F4" w:rsidP="004F71F4">
            <w:pPr>
              <w:pStyle w:val="afffffff0"/>
              <w:spacing w:before="0" w:after="0"/>
              <w:rPr>
                <w:sz w:val="20"/>
                <w:szCs w:val="20"/>
                <w:lang w:eastAsia="ru-RU"/>
              </w:rPr>
            </w:pPr>
            <w:r>
              <w:rPr>
                <w:sz w:val="20"/>
                <w:szCs w:val="20"/>
                <w:lang w:eastAsia="ru-RU"/>
              </w:rPr>
              <w:t>ППУ с защитой</w:t>
            </w:r>
          </w:p>
        </w:tc>
        <w:tc>
          <w:tcPr>
            <w:tcW w:w="383" w:type="pct"/>
            <w:vAlign w:val="center"/>
          </w:tcPr>
          <w:p w:rsidR="004F71F4" w:rsidRPr="001D70BE" w:rsidRDefault="004F71F4" w:rsidP="004F71F4">
            <w:pPr>
              <w:pStyle w:val="afffffff0"/>
              <w:spacing w:before="0" w:after="0"/>
              <w:rPr>
                <w:sz w:val="20"/>
                <w:szCs w:val="20"/>
                <w:lang w:eastAsia="ru-RU"/>
              </w:rPr>
            </w:pPr>
            <w:r>
              <w:rPr>
                <w:sz w:val="20"/>
                <w:szCs w:val="20"/>
                <w:lang w:eastAsia="ru-RU"/>
              </w:rPr>
              <w:t>2015</w:t>
            </w:r>
          </w:p>
        </w:tc>
        <w:tc>
          <w:tcPr>
            <w:tcW w:w="729" w:type="pct"/>
            <w:shd w:val="clear" w:color="auto" w:fill="auto"/>
            <w:vAlign w:val="center"/>
          </w:tcPr>
          <w:p w:rsidR="004F71F4" w:rsidRPr="001D70BE" w:rsidRDefault="004F71F4" w:rsidP="004F71F4">
            <w:pPr>
              <w:pStyle w:val="afffffff0"/>
              <w:spacing w:before="0" w:after="0"/>
              <w:rPr>
                <w:sz w:val="20"/>
                <w:szCs w:val="20"/>
                <w:lang w:eastAsia="ru-RU"/>
              </w:rPr>
            </w:pPr>
            <w:r w:rsidRPr="001D70BE">
              <w:rPr>
                <w:sz w:val="20"/>
                <w:szCs w:val="20"/>
                <w:lang w:eastAsia="ru-RU"/>
              </w:rPr>
              <w:t>8,060</w:t>
            </w:r>
          </w:p>
        </w:tc>
      </w:tr>
      <w:tr w:rsidR="004F71F4" w:rsidRPr="001D70BE" w:rsidTr="00F8606D">
        <w:trPr>
          <w:trHeight w:val="340"/>
        </w:trPr>
        <w:tc>
          <w:tcPr>
            <w:tcW w:w="270" w:type="pct"/>
            <w:tcBorders>
              <w:right w:val="single" w:sz="4" w:space="0" w:color="auto"/>
            </w:tcBorders>
            <w:shd w:val="clear" w:color="auto" w:fill="auto"/>
            <w:vAlign w:val="center"/>
          </w:tcPr>
          <w:p w:rsidR="001D70BE" w:rsidRPr="001D70BE" w:rsidRDefault="001D70BE" w:rsidP="00A36638">
            <w:pPr>
              <w:pStyle w:val="afffffff0"/>
              <w:spacing w:before="0" w:after="0"/>
              <w:rPr>
                <w:sz w:val="20"/>
                <w:szCs w:val="20"/>
              </w:rPr>
            </w:pPr>
            <w:r w:rsidRPr="001D70BE">
              <w:rPr>
                <w:sz w:val="20"/>
                <w:szCs w:val="20"/>
              </w:rPr>
              <w:t>9</w:t>
            </w:r>
          </w:p>
        </w:tc>
        <w:tc>
          <w:tcPr>
            <w:tcW w:w="979" w:type="pct"/>
            <w:tcBorders>
              <w:left w:val="single" w:sz="4" w:space="0" w:color="auto"/>
            </w:tcBorders>
            <w:shd w:val="clear" w:color="auto" w:fill="auto"/>
            <w:vAlign w:val="center"/>
          </w:tcPr>
          <w:p w:rsidR="001D70BE" w:rsidRPr="001D70BE" w:rsidRDefault="001D70BE" w:rsidP="00A36638">
            <w:pPr>
              <w:pStyle w:val="afffffff0"/>
              <w:spacing w:before="0" w:after="0"/>
              <w:rPr>
                <w:sz w:val="20"/>
                <w:szCs w:val="20"/>
              </w:rPr>
            </w:pPr>
            <w:r w:rsidRPr="001D70BE">
              <w:rPr>
                <w:sz w:val="20"/>
                <w:szCs w:val="20"/>
              </w:rPr>
              <w:t>Котельная д. Клушино, Клушинский СДК</w:t>
            </w:r>
          </w:p>
        </w:tc>
        <w:tc>
          <w:tcPr>
            <w:tcW w:w="544" w:type="pct"/>
            <w:vAlign w:val="center"/>
          </w:tcPr>
          <w:p w:rsidR="001D70BE" w:rsidRPr="001D70BE" w:rsidRDefault="004F71F4" w:rsidP="00A36638">
            <w:pPr>
              <w:pStyle w:val="afffffff0"/>
              <w:spacing w:before="0" w:after="0"/>
              <w:rPr>
                <w:sz w:val="20"/>
                <w:szCs w:val="20"/>
              </w:rPr>
            </w:pPr>
            <w:r>
              <w:rPr>
                <w:sz w:val="20"/>
                <w:szCs w:val="20"/>
              </w:rPr>
              <w:t>-</w:t>
            </w:r>
          </w:p>
        </w:tc>
        <w:tc>
          <w:tcPr>
            <w:tcW w:w="641" w:type="pct"/>
            <w:shd w:val="clear" w:color="auto" w:fill="auto"/>
            <w:vAlign w:val="center"/>
          </w:tcPr>
          <w:p w:rsidR="001D70BE" w:rsidRPr="001D70BE" w:rsidRDefault="004F71F4" w:rsidP="00A36638">
            <w:pPr>
              <w:pStyle w:val="afffffff0"/>
              <w:spacing w:before="0" w:after="0"/>
              <w:rPr>
                <w:sz w:val="20"/>
                <w:szCs w:val="20"/>
              </w:rPr>
            </w:pPr>
            <w:r>
              <w:rPr>
                <w:sz w:val="20"/>
                <w:szCs w:val="20"/>
              </w:rPr>
              <w:t>-</w:t>
            </w:r>
          </w:p>
        </w:tc>
        <w:tc>
          <w:tcPr>
            <w:tcW w:w="722" w:type="pct"/>
            <w:vAlign w:val="center"/>
          </w:tcPr>
          <w:p w:rsidR="001D70BE" w:rsidRPr="001D70BE" w:rsidRDefault="004F71F4" w:rsidP="00A36638">
            <w:pPr>
              <w:pStyle w:val="afffffff0"/>
              <w:spacing w:before="0" w:after="0"/>
              <w:rPr>
                <w:sz w:val="20"/>
                <w:szCs w:val="20"/>
                <w:lang w:eastAsia="ru-RU"/>
              </w:rPr>
            </w:pPr>
            <w:r>
              <w:rPr>
                <w:sz w:val="20"/>
                <w:szCs w:val="20"/>
                <w:lang w:eastAsia="ru-RU"/>
              </w:rPr>
              <w:t>-</w:t>
            </w:r>
          </w:p>
        </w:tc>
        <w:tc>
          <w:tcPr>
            <w:tcW w:w="732" w:type="pct"/>
            <w:vAlign w:val="center"/>
          </w:tcPr>
          <w:p w:rsidR="001D70BE" w:rsidRPr="001D70BE" w:rsidRDefault="004F71F4" w:rsidP="00A36638">
            <w:pPr>
              <w:pStyle w:val="afffffff0"/>
              <w:spacing w:before="0" w:after="0"/>
              <w:rPr>
                <w:sz w:val="20"/>
                <w:szCs w:val="20"/>
                <w:lang w:eastAsia="ru-RU"/>
              </w:rPr>
            </w:pPr>
            <w:r>
              <w:rPr>
                <w:sz w:val="20"/>
                <w:szCs w:val="20"/>
                <w:lang w:eastAsia="ru-RU"/>
              </w:rPr>
              <w:t>-</w:t>
            </w:r>
          </w:p>
        </w:tc>
        <w:tc>
          <w:tcPr>
            <w:tcW w:w="383" w:type="pct"/>
            <w:vAlign w:val="center"/>
          </w:tcPr>
          <w:p w:rsidR="001D70BE" w:rsidRPr="001D70BE" w:rsidRDefault="004F71F4" w:rsidP="00A36638">
            <w:pPr>
              <w:pStyle w:val="afffffff0"/>
              <w:spacing w:before="0" w:after="0"/>
              <w:rPr>
                <w:sz w:val="20"/>
                <w:szCs w:val="20"/>
                <w:lang w:eastAsia="ru-RU"/>
              </w:rPr>
            </w:pPr>
            <w:r>
              <w:rPr>
                <w:sz w:val="20"/>
                <w:szCs w:val="20"/>
                <w:lang w:eastAsia="ru-RU"/>
              </w:rPr>
              <w:t>-</w:t>
            </w:r>
          </w:p>
        </w:tc>
        <w:tc>
          <w:tcPr>
            <w:tcW w:w="729" w:type="pct"/>
            <w:shd w:val="clear" w:color="auto" w:fill="auto"/>
            <w:vAlign w:val="center"/>
          </w:tcPr>
          <w:p w:rsidR="001D70BE" w:rsidRPr="001D70BE" w:rsidRDefault="004F71F4" w:rsidP="00A36638">
            <w:pPr>
              <w:pStyle w:val="afffffff0"/>
              <w:spacing w:before="0" w:after="0"/>
              <w:rPr>
                <w:sz w:val="20"/>
                <w:szCs w:val="20"/>
                <w:lang w:eastAsia="ru-RU"/>
              </w:rPr>
            </w:pPr>
            <w:r>
              <w:rPr>
                <w:sz w:val="20"/>
                <w:szCs w:val="20"/>
                <w:lang w:eastAsia="ru-RU"/>
              </w:rPr>
              <w:t>-</w:t>
            </w:r>
          </w:p>
        </w:tc>
      </w:tr>
      <w:tr w:rsidR="004F71F4" w:rsidRPr="001D70BE" w:rsidTr="00F8606D">
        <w:trPr>
          <w:trHeight w:val="340"/>
        </w:trPr>
        <w:tc>
          <w:tcPr>
            <w:tcW w:w="270" w:type="pct"/>
            <w:tcBorders>
              <w:right w:val="single" w:sz="4" w:space="0" w:color="auto"/>
            </w:tcBorders>
            <w:shd w:val="clear" w:color="auto" w:fill="auto"/>
            <w:vAlign w:val="center"/>
          </w:tcPr>
          <w:p w:rsidR="004F71F4" w:rsidRPr="006B61E2" w:rsidRDefault="00945BDC" w:rsidP="004F71F4">
            <w:pPr>
              <w:pStyle w:val="afffffff0"/>
              <w:spacing w:before="0" w:after="0"/>
              <w:rPr>
                <w:sz w:val="20"/>
                <w:szCs w:val="20"/>
              </w:rPr>
            </w:pPr>
            <w:r>
              <w:rPr>
                <w:sz w:val="20"/>
                <w:szCs w:val="20"/>
              </w:rPr>
              <w:t>1</w:t>
            </w:r>
            <w:r w:rsidR="004F71F4" w:rsidRPr="006B61E2">
              <w:rPr>
                <w:sz w:val="20"/>
                <w:szCs w:val="20"/>
              </w:rPr>
              <w:t>0</w:t>
            </w:r>
          </w:p>
        </w:tc>
        <w:tc>
          <w:tcPr>
            <w:tcW w:w="979" w:type="pct"/>
            <w:tcBorders>
              <w:left w:val="single" w:sz="4" w:space="0" w:color="auto"/>
            </w:tcBorders>
            <w:shd w:val="clear" w:color="auto" w:fill="auto"/>
            <w:vAlign w:val="center"/>
          </w:tcPr>
          <w:p w:rsidR="004F71F4" w:rsidRPr="006B61E2" w:rsidRDefault="004F71F4" w:rsidP="004F71F4">
            <w:pPr>
              <w:pStyle w:val="afffffff0"/>
              <w:spacing w:before="0" w:after="0"/>
              <w:rPr>
                <w:sz w:val="20"/>
                <w:szCs w:val="20"/>
              </w:rPr>
            </w:pPr>
            <w:r w:rsidRPr="006B61E2">
              <w:rPr>
                <w:sz w:val="20"/>
                <w:szCs w:val="20"/>
              </w:rPr>
              <w:t>Котельная д. Поличня, ул. Новая</w:t>
            </w:r>
          </w:p>
        </w:tc>
        <w:tc>
          <w:tcPr>
            <w:tcW w:w="544" w:type="pct"/>
            <w:vAlign w:val="center"/>
          </w:tcPr>
          <w:p w:rsidR="004F71F4" w:rsidRPr="006B61E2" w:rsidRDefault="003D65B9" w:rsidP="004F71F4">
            <w:pPr>
              <w:pStyle w:val="afffffff0"/>
              <w:spacing w:before="0" w:after="0"/>
              <w:rPr>
                <w:sz w:val="20"/>
                <w:szCs w:val="20"/>
              </w:rPr>
            </w:pPr>
            <w:r>
              <w:rPr>
                <w:sz w:val="20"/>
                <w:szCs w:val="20"/>
                <w:lang w:eastAsia="ru-RU"/>
              </w:rPr>
              <w:t>40</w:t>
            </w:r>
          </w:p>
        </w:tc>
        <w:tc>
          <w:tcPr>
            <w:tcW w:w="641" w:type="pct"/>
            <w:shd w:val="clear" w:color="auto" w:fill="auto"/>
            <w:vAlign w:val="center"/>
          </w:tcPr>
          <w:p w:rsidR="004F71F4" w:rsidRPr="001D70BE" w:rsidRDefault="003D65B9" w:rsidP="004F71F4">
            <w:pPr>
              <w:pStyle w:val="afffffff0"/>
              <w:spacing w:before="0" w:after="0"/>
              <w:rPr>
                <w:sz w:val="20"/>
                <w:szCs w:val="20"/>
              </w:rPr>
            </w:pPr>
            <w:r>
              <w:rPr>
                <w:sz w:val="20"/>
                <w:szCs w:val="20"/>
                <w:lang w:eastAsia="ru-RU"/>
              </w:rPr>
              <w:t>185</w:t>
            </w:r>
          </w:p>
        </w:tc>
        <w:tc>
          <w:tcPr>
            <w:tcW w:w="722" w:type="pct"/>
            <w:vAlign w:val="center"/>
          </w:tcPr>
          <w:p w:rsidR="004F71F4" w:rsidRPr="001D70BE" w:rsidRDefault="004F71F4" w:rsidP="004F71F4">
            <w:pPr>
              <w:pStyle w:val="afffffff0"/>
              <w:spacing w:before="0" w:after="0"/>
              <w:rPr>
                <w:sz w:val="20"/>
                <w:szCs w:val="20"/>
                <w:lang w:eastAsia="ru-RU"/>
              </w:rPr>
            </w:pPr>
            <w:r>
              <w:rPr>
                <w:sz w:val="20"/>
                <w:szCs w:val="20"/>
                <w:lang w:eastAsia="ru-RU"/>
              </w:rPr>
              <w:t>н/д</w:t>
            </w:r>
          </w:p>
        </w:tc>
        <w:tc>
          <w:tcPr>
            <w:tcW w:w="732" w:type="pct"/>
            <w:vAlign w:val="center"/>
          </w:tcPr>
          <w:p w:rsidR="004F71F4" w:rsidRPr="001D70BE" w:rsidRDefault="003D65B9" w:rsidP="004F71F4">
            <w:pPr>
              <w:pStyle w:val="afffffff0"/>
              <w:spacing w:before="0" w:after="0"/>
              <w:rPr>
                <w:sz w:val="20"/>
                <w:szCs w:val="20"/>
                <w:lang w:eastAsia="ru-RU"/>
              </w:rPr>
            </w:pPr>
            <w:r w:rsidRPr="003D65B9">
              <w:rPr>
                <w:sz w:val="20"/>
                <w:szCs w:val="20"/>
                <w:lang w:eastAsia="ru-RU"/>
              </w:rPr>
              <w:t>изопрофлекс тандем ПЭ-Х Р 0,6 МПа 40х40/125</w:t>
            </w:r>
          </w:p>
        </w:tc>
        <w:tc>
          <w:tcPr>
            <w:tcW w:w="383" w:type="pct"/>
            <w:vAlign w:val="center"/>
          </w:tcPr>
          <w:p w:rsidR="004F71F4" w:rsidRPr="001D70BE" w:rsidRDefault="004F71F4" w:rsidP="004F71F4">
            <w:pPr>
              <w:pStyle w:val="afffffff0"/>
              <w:spacing w:before="0" w:after="0"/>
              <w:rPr>
                <w:sz w:val="20"/>
                <w:szCs w:val="20"/>
                <w:lang w:eastAsia="ru-RU"/>
              </w:rPr>
            </w:pPr>
            <w:r>
              <w:rPr>
                <w:sz w:val="20"/>
                <w:szCs w:val="20"/>
                <w:lang w:eastAsia="ru-RU"/>
              </w:rPr>
              <w:t>н/д</w:t>
            </w:r>
          </w:p>
        </w:tc>
        <w:tc>
          <w:tcPr>
            <w:tcW w:w="729" w:type="pct"/>
            <w:shd w:val="clear" w:color="auto" w:fill="auto"/>
            <w:vAlign w:val="center"/>
          </w:tcPr>
          <w:p w:rsidR="004F71F4" w:rsidRPr="001D70BE" w:rsidRDefault="003D65B9" w:rsidP="004F71F4">
            <w:pPr>
              <w:pStyle w:val="afffffff0"/>
              <w:spacing w:before="0" w:after="0"/>
              <w:rPr>
                <w:sz w:val="20"/>
                <w:szCs w:val="20"/>
                <w:lang w:eastAsia="ru-RU"/>
              </w:rPr>
            </w:pPr>
            <w:r>
              <w:rPr>
                <w:sz w:val="20"/>
                <w:szCs w:val="20"/>
                <w:lang w:eastAsia="ru-RU"/>
              </w:rPr>
              <w:t>14,800</w:t>
            </w:r>
          </w:p>
        </w:tc>
      </w:tr>
    </w:tbl>
    <w:p w:rsidR="005209B1" w:rsidRDefault="006B61E2" w:rsidP="005D5807">
      <w:pPr>
        <w:pStyle w:val="afffffffa"/>
      </w:pPr>
      <w:r w:rsidRPr="002C4067">
        <w:t xml:space="preserve">Таблица </w:t>
      </w:r>
      <w:r w:rsidR="00827E3F">
        <w:rPr>
          <w:noProof/>
        </w:rPr>
        <w:fldChar w:fldCharType="begin"/>
      </w:r>
      <w:r>
        <w:rPr>
          <w:noProof/>
        </w:rPr>
        <w:instrText xml:space="preserve"> SEQ Таблица \* ARABIC </w:instrText>
      </w:r>
      <w:r w:rsidR="00827E3F">
        <w:rPr>
          <w:noProof/>
        </w:rPr>
        <w:fldChar w:fldCharType="separate"/>
      </w:r>
      <w:r w:rsidR="00C83B43">
        <w:rPr>
          <w:noProof/>
        </w:rPr>
        <w:t>17</w:t>
      </w:r>
      <w:r w:rsidR="00827E3F">
        <w:rPr>
          <w:noProof/>
        </w:rPr>
        <w:fldChar w:fldCharType="end"/>
      </w:r>
      <w:r w:rsidRPr="002C4067">
        <w:t xml:space="preserve"> –</w:t>
      </w:r>
      <w:r>
        <w:t xml:space="preserve"> </w:t>
      </w:r>
      <w:r w:rsidRPr="006B61E2">
        <w:t>Общая характеристика тепловых сетей</w:t>
      </w:r>
      <w:r>
        <w:t xml:space="preserve"> </w:t>
      </w:r>
      <w:r w:rsidRPr="006B61E2">
        <w:t>ООО «Смоленскрегионтеплоэнерго»</w:t>
      </w:r>
    </w:p>
    <w:tbl>
      <w:tblPr>
        <w:tblW w:w="5000" w:type="pct"/>
        <w:tblLook w:val="04A0"/>
      </w:tblPr>
      <w:tblGrid>
        <w:gridCol w:w="2311"/>
        <w:gridCol w:w="3045"/>
        <w:gridCol w:w="2464"/>
        <w:gridCol w:w="2601"/>
      </w:tblGrid>
      <w:tr w:rsidR="00945BDC" w:rsidRPr="00945BDC" w:rsidTr="00945BDC">
        <w:trPr>
          <w:trHeight w:val="397"/>
          <w:tblHeader/>
        </w:trPr>
        <w:tc>
          <w:tcPr>
            <w:tcW w:w="110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Наружный диаметр, мм</w:t>
            </w:r>
          </w:p>
        </w:tc>
        <w:tc>
          <w:tcPr>
            <w:tcW w:w="2643" w:type="pct"/>
            <w:gridSpan w:val="2"/>
            <w:tcBorders>
              <w:top w:val="single" w:sz="4" w:space="0" w:color="auto"/>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Протяженность в однотрубном исчислении, м</w:t>
            </w:r>
          </w:p>
        </w:tc>
        <w:tc>
          <w:tcPr>
            <w:tcW w:w="124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Материальная характеристика сети, м</w:t>
            </w:r>
            <w:r w:rsidRPr="00945BDC">
              <w:rPr>
                <w:rFonts w:ascii="Segoe UI" w:eastAsia="Times New Roman" w:hAnsi="Segoe UI" w:cs="Segoe UI"/>
                <w:b/>
                <w:bCs/>
                <w:color w:val="000000"/>
                <w:szCs w:val="24"/>
                <w:vertAlign w:val="superscript"/>
                <w:lang w:eastAsia="ru-RU"/>
              </w:rPr>
              <w:t>2</w:t>
            </w:r>
          </w:p>
        </w:tc>
      </w:tr>
      <w:tr w:rsidR="00945BDC" w:rsidRPr="00945BDC" w:rsidTr="00945BDC">
        <w:trPr>
          <w:trHeight w:val="397"/>
        </w:trPr>
        <w:tc>
          <w:tcPr>
            <w:tcW w:w="1109" w:type="pct"/>
            <w:vMerge/>
            <w:tcBorders>
              <w:top w:val="single" w:sz="4" w:space="0" w:color="auto"/>
              <w:left w:val="single" w:sz="4" w:space="0" w:color="auto"/>
              <w:bottom w:val="single" w:sz="4" w:space="0" w:color="auto"/>
              <w:right w:val="single" w:sz="4" w:space="0" w:color="auto"/>
            </w:tcBorders>
            <w:vAlign w:val="center"/>
            <w:hideMark/>
          </w:tcPr>
          <w:p w:rsidR="00945BDC" w:rsidRPr="00945BDC" w:rsidRDefault="00945BDC" w:rsidP="00945BDC">
            <w:pPr>
              <w:jc w:val="left"/>
              <w:rPr>
                <w:rFonts w:ascii="Segoe UI" w:eastAsia="Times New Roman" w:hAnsi="Segoe UI" w:cs="Segoe UI"/>
                <w:b/>
                <w:bCs/>
                <w:color w:val="000000"/>
                <w:szCs w:val="24"/>
                <w:lang w:eastAsia="ru-RU"/>
              </w:rPr>
            </w:pPr>
          </w:p>
        </w:tc>
        <w:tc>
          <w:tcPr>
            <w:tcW w:w="1461" w:type="pct"/>
            <w:tcBorders>
              <w:top w:val="nil"/>
              <w:left w:val="nil"/>
              <w:bottom w:val="single" w:sz="4" w:space="0" w:color="auto"/>
              <w:right w:val="single" w:sz="4" w:space="0" w:color="auto"/>
            </w:tcBorders>
            <w:shd w:val="clear" w:color="auto" w:fill="auto"/>
            <w:noWrap/>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подающий</w:t>
            </w:r>
          </w:p>
        </w:tc>
        <w:tc>
          <w:tcPr>
            <w:tcW w:w="1182" w:type="pct"/>
            <w:tcBorders>
              <w:top w:val="nil"/>
              <w:left w:val="nil"/>
              <w:bottom w:val="single" w:sz="4" w:space="0" w:color="auto"/>
              <w:right w:val="single" w:sz="4" w:space="0" w:color="auto"/>
            </w:tcBorders>
            <w:shd w:val="clear" w:color="auto" w:fill="auto"/>
            <w:noWrap/>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обратный</w:t>
            </w:r>
          </w:p>
        </w:tc>
        <w:tc>
          <w:tcPr>
            <w:tcW w:w="1248" w:type="pct"/>
            <w:vMerge/>
            <w:tcBorders>
              <w:top w:val="single" w:sz="4" w:space="0" w:color="auto"/>
              <w:left w:val="single" w:sz="4" w:space="0" w:color="auto"/>
              <w:bottom w:val="single" w:sz="4" w:space="0" w:color="auto"/>
              <w:right w:val="single" w:sz="4" w:space="0" w:color="auto"/>
            </w:tcBorders>
            <w:vAlign w:val="center"/>
            <w:hideMark/>
          </w:tcPr>
          <w:p w:rsidR="00945BDC" w:rsidRPr="00945BDC" w:rsidRDefault="00945BDC" w:rsidP="00945BDC">
            <w:pPr>
              <w:jc w:val="left"/>
              <w:rPr>
                <w:rFonts w:ascii="Segoe UI" w:eastAsia="Times New Roman" w:hAnsi="Segoe UI" w:cs="Segoe UI"/>
                <w:b/>
                <w:bCs/>
                <w:color w:val="000000"/>
                <w:szCs w:val="24"/>
                <w:lang w:eastAsia="ru-RU"/>
              </w:rPr>
            </w:pPr>
          </w:p>
        </w:tc>
      </w:tr>
      <w:tr w:rsidR="00945BDC" w:rsidRPr="00945BDC" w:rsidTr="00945BDC">
        <w:trPr>
          <w:trHeight w:val="397"/>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 1 Промышленный пр-зд, Районная котельная</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32</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280</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1039</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42,21</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lastRenderedPageBreak/>
              <w:t>38</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301</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354</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24,89</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48</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819</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1747</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123,17</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57</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5178</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7197</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705,38</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76</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4096</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3162</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551,61</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89</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4712</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3694</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748,13</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108</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3900</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2611</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703,19</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133</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2355</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2297</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618,72</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159</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2922</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2458</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855,42</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219</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2789</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2781</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1219,83</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325</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1294</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1294</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841,10</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426</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1115</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1115</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949,98</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ВСЕГО</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29761,0</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29749,0</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7383,6</w:t>
            </w:r>
          </w:p>
        </w:tc>
      </w:tr>
      <w:tr w:rsidR="00945BDC" w:rsidRPr="00945BDC" w:rsidTr="00945BDC">
        <w:trPr>
          <w:trHeight w:val="397"/>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 2 ул. Бахтина, БМК-1</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32</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48</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73</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3,87</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38</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0</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47</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1,79</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48</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80</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313</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18,86</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57</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1720</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2075</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216,32</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76</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951</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707</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126,01</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89</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966</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721</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150,14</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108</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696</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622</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142,34</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133</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640</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526</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155,08</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159</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518</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518</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164,72</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219</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297</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297</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130,09</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325</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22</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22</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14,30</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ВСЕГО</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5938,0</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5921,0</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1123,5</w:t>
            </w:r>
          </w:p>
        </w:tc>
      </w:tr>
      <w:tr w:rsidR="00945BDC" w:rsidRPr="00945BDC" w:rsidTr="00945BDC">
        <w:trPr>
          <w:trHeight w:val="397"/>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 3 ул. Заводская, БМК-2</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32</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12</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127</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4,45</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48</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173</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305</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22,94</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57</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415</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356</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43,95</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76</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202</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279</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36,56</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89</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249</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79</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29,19</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108</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146</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95</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26,03</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133</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315</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371</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91,24</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159</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304</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204</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80,77</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219</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154</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154</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67,45</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273</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180</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180</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98,28</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lastRenderedPageBreak/>
              <w:t>ВСЕГО</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2150,0</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2150,0</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500,9</w:t>
            </w:r>
          </w:p>
        </w:tc>
      </w:tr>
      <w:tr w:rsidR="00945BDC" w:rsidRPr="00945BDC" w:rsidTr="00945BDC">
        <w:trPr>
          <w:trHeight w:val="397"/>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 4 с. Карманово, ул. Заводская, 4, стр. 2</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32</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1691</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1929</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115,84</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38</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0</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89</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3,38</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48</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297</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293</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28,32</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57</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2162</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2384</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259,12</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76</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1454</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1535</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227,16</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89</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1008</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874</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167,50</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108</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1148</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656</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194,83</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133</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385</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385</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102,41</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159</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1153</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1153</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366,65</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219</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1368</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1368</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599,18</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ВСЕГО</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10666,0</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10666,0</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2064,4</w:t>
            </w:r>
          </w:p>
        </w:tc>
      </w:tr>
      <w:tr w:rsidR="00945BDC" w:rsidRPr="00945BDC" w:rsidTr="00945BDC">
        <w:trPr>
          <w:trHeight w:val="397"/>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 5 ул. Мира, БМК-3</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32</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71</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71</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4,54</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48</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244</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244</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23,42</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57</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401</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401</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45,71</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76</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570</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570</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86,64</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108</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215</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215</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46,44</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133</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246</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246</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65,44</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159</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10</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10</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3,18</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ВСЕГО</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1757,0</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1757,0</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275,4</w:t>
            </w:r>
          </w:p>
        </w:tc>
      </w:tr>
      <w:tr w:rsidR="00945BDC" w:rsidRPr="00945BDC" w:rsidTr="00945BDC">
        <w:trPr>
          <w:trHeight w:val="397"/>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 6 БМК ул. Пушная, 2А</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32</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0</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146</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4,67</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57</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146</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0</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8,32</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76</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310</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310</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47,12</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ВСЕГО</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456,0</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456,0</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60,1</w:t>
            </w:r>
          </w:p>
        </w:tc>
      </w:tr>
      <w:tr w:rsidR="00945BDC" w:rsidRPr="00945BDC" w:rsidTr="00945BDC">
        <w:trPr>
          <w:trHeight w:val="397"/>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БМК-7</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32</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73</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100</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5,54</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38</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0</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148</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5,62</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48</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45</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249</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14,11</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57</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1061</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1479</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144,78</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76</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1533</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846</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180,80</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89</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188</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394</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51,80</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108</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915</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599</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163,51</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133</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135</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135</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35,91</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lastRenderedPageBreak/>
              <w:t>159</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677</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677</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215,29</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219</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1098</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1098</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480,92</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273</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313</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313</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170,90</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ВСЕГО</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6038,0</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6038,0</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1469,2</w:t>
            </w:r>
          </w:p>
        </w:tc>
      </w:tr>
      <w:tr w:rsidR="00945BDC" w:rsidRPr="00945BDC" w:rsidTr="00945BDC">
        <w:trPr>
          <w:trHeight w:val="397"/>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БМК-8</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38</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0</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43</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1,63</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57</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495</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692</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67,66</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76</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619</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379</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75,85</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89</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44</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44</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7,83</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108</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590</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590</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127,44</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133</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74</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74</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19,68</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159</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169</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169</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53,74</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219</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55</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55</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24,09</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ВСЕГО</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2046,0</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2046,0</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377,9</w:t>
            </w:r>
          </w:p>
        </w:tc>
      </w:tr>
      <w:tr w:rsidR="00945BDC" w:rsidRPr="00945BDC" w:rsidTr="00945BDC">
        <w:trPr>
          <w:trHeight w:val="397"/>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БМК-9</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32</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29</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123</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4,86</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38</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175</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277</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17,18</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48</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136</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358</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23,71</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57</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1647</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1562</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182,91</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76</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701</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434</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86,26</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89</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419</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563</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87,40</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108</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978</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954</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208,66</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133</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826</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640</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194,98</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159</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341</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341</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108,44</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219</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353</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353</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154,61</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273</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66</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66</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36,04</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ВСЕГО</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5671,0</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5671,0</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1105,0</w:t>
            </w:r>
          </w:p>
        </w:tc>
      </w:tr>
      <w:tr w:rsidR="00945BDC" w:rsidRPr="00945BDC" w:rsidTr="00945BDC">
        <w:trPr>
          <w:trHeight w:val="397"/>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Котельная с. Карманово, ул. Набережная, 18</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32</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29,5</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29,5</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1,89</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76</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29,5</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29,5</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color w:val="000000"/>
                <w:szCs w:val="24"/>
                <w:lang w:eastAsia="ru-RU"/>
              </w:rPr>
            </w:pPr>
            <w:r w:rsidRPr="00945BDC">
              <w:rPr>
                <w:rFonts w:ascii="Segoe UI" w:eastAsia="Times New Roman" w:hAnsi="Segoe UI" w:cs="Segoe UI"/>
                <w:color w:val="000000"/>
                <w:szCs w:val="24"/>
                <w:lang w:eastAsia="ru-RU"/>
              </w:rPr>
              <w:t>4,48</w:t>
            </w:r>
          </w:p>
        </w:tc>
      </w:tr>
      <w:tr w:rsidR="00945BDC" w:rsidRPr="00945BDC" w:rsidTr="00945BDC">
        <w:trPr>
          <w:trHeight w:val="397"/>
        </w:trPr>
        <w:tc>
          <w:tcPr>
            <w:tcW w:w="1109" w:type="pct"/>
            <w:tcBorders>
              <w:top w:val="nil"/>
              <w:left w:val="single" w:sz="4" w:space="0" w:color="auto"/>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ВСЕГО</w:t>
            </w:r>
          </w:p>
        </w:tc>
        <w:tc>
          <w:tcPr>
            <w:tcW w:w="1461"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59,0</w:t>
            </w:r>
          </w:p>
        </w:tc>
        <w:tc>
          <w:tcPr>
            <w:tcW w:w="1182"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59,0</w:t>
            </w:r>
          </w:p>
        </w:tc>
        <w:tc>
          <w:tcPr>
            <w:tcW w:w="1248" w:type="pct"/>
            <w:tcBorders>
              <w:top w:val="nil"/>
              <w:left w:val="nil"/>
              <w:bottom w:val="single" w:sz="4" w:space="0" w:color="auto"/>
              <w:right w:val="single" w:sz="4" w:space="0" w:color="auto"/>
            </w:tcBorders>
            <w:shd w:val="clear" w:color="auto" w:fill="auto"/>
            <w:vAlign w:val="center"/>
            <w:hideMark/>
          </w:tcPr>
          <w:p w:rsidR="00945BDC" w:rsidRPr="00945BDC" w:rsidRDefault="00945BDC" w:rsidP="00945BDC">
            <w:pPr>
              <w:jc w:val="center"/>
              <w:rPr>
                <w:rFonts w:ascii="Segoe UI" w:eastAsia="Times New Roman" w:hAnsi="Segoe UI" w:cs="Segoe UI"/>
                <w:b/>
                <w:bCs/>
                <w:color w:val="000000"/>
                <w:szCs w:val="24"/>
                <w:lang w:eastAsia="ru-RU"/>
              </w:rPr>
            </w:pPr>
            <w:r w:rsidRPr="00945BDC">
              <w:rPr>
                <w:rFonts w:ascii="Segoe UI" w:eastAsia="Times New Roman" w:hAnsi="Segoe UI" w:cs="Segoe UI"/>
                <w:b/>
                <w:bCs/>
                <w:color w:val="000000"/>
                <w:szCs w:val="24"/>
                <w:lang w:eastAsia="ru-RU"/>
              </w:rPr>
              <w:t>6,4</w:t>
            </w:r>
          </w:p>
        </w:tc>
      </w:tr>
    </w:tbl>
    <w:p w:rsidR="009A06A9" w:rsidRPr="002C4067" w:rsidRDefault="00F0314C" w:rsidP="008511AE">
      <w:pPr>
        <w:pStyle w:val="a2"/>
      </w:pPr>
      <w:bookmarkStart w:id="108" w:name="_Toc162259156"/>
      <w:bookmarkStart w:id="109" w:name="_Toc165985042"/>
      <w:bookmarkStart w:id="110" w:name="_Toc205122186"/>
      <w:r w:rsidRPr="002C4067">
        <w:t>О</w:t>
      </w:r>
      <w:r w:rsidR="00E800F8" w:rsidRPr="002C4067">
        <w:t>писание типов и количества секционирующей и регулирующей арматуры на тепловых сетях</w:t>
      </w:r>
      <w:bookmarkEnd w:id="108"/>
      <w:bookmarkEnd w:id="109"/>
      <w:bookmarkEnd w:id="110"/>
    </w:p>
    <w:p w:rsidR="00D41130" w:rsidRPr="007B66E9" w:rsidRDefault="00D41130" w:rsidP="00CA7A71">
      <w:pPr>
        <w:pStyle w:val="aff2"/>
      </w:pPr>
      <w:r w:rsidRPr="00945BDC">
        <w:t>Секционирующие и регулирующие задвижк</w:t>
      </w:r>
      <w:r w:rsidR="000D78B7" w:rsidRPr="00945BDC">
        <w:t>и</w:t>
      </w:r>
      <w:r w:rsidR="002F5504" w:rsidRPr="00945BDC">
        <w:t xml:space="preserve"> </w:t>
      </w:r>
      <w:r w:rsidRPr="00945BDC">
        <w:t>не установлены. Имеется в наличии только запорная арматура – вентили, задвижки.</w:t>
      </w:r>
      <w:r w:rsidRPr="007B66E9">
        <w:t xml:space="preserve"> </w:t>
      </w:r>
    </w:p>
    <w:p w:rsidR="00D41130" w:rsidRPr="002C4067" w:rsidRDefault="00D41130" w:rsidP="00CA7A71">
      <w:pPr>
        <w:pStyle w:val="aff2"/>
      </w:pPr>
      <w:r w:rsidRPr="002C4067">
        <w:t xml:space="preserve">Запорная арматура в тепловых сетях предусматривается для отключения трубопроводов, ответвлений и перемычек между трубопроводами, секционирования магистральных и </w:t>
      </w:r>
      <w:r w:rsidRPr="002C4067">
        <w:lastRenderedPageBreak/>
        <w:t>распределительных тепловых сетей на время ремонта и промывки тепловых сетей и т. п. Установка запорной арматуры предусматривается на всех выводах тепловых сетей от источников теплоты независимо от параметров теплоносителя и диаметров трубопроводов.</w:t>
      </w:r>
    </w:p>
    <w:p w:rsidR="00D41130" w:rsidRPr="002C4067" w:rsidRDefault="00D41130" w:rsidP="00CA7A71">
      <w:pPr>
        <w:pStyle w:val="aff2"/>
      </w:pPr>
      <w:r w:rsidRPr="002C4067">
        <w:t xml:space="preserve">Для обслуживания отключающей арматуры при подземной прокладке на сетях установлены тепловые камеры. В тепловых камерах установлены стальные задвижки, спускные и воздушные устройства, требующие постоянного доступа и обслуживания. </w:t>
      </w:r>
    </w:p>
    <w:p w:rsidR="009A06A9" w:rsidRPr="002C4067" w:rsidRDefault="00F0314C" w:rsidP="008511AE">
      <w:pPr>
        <w:pStyle w:val="a2"/>
      </w:pPr>
      <w:bookmarkStart w:id="111" w:name="_Toc162259157"/>
      <w:bookmarkStart w:id="112" w:name="_Toc165985043"/>
      <w:bookmarkStart w:id="113" w:name="_Toc205122187"/>
      <w:r w:rsidRPr="002C4067">
        <w:t>О</w:t>
      </w:r>
      <w:r w:rsidR="00E800F8" w:rsidRPr="002C4067">
        <w:t>писание типов и строительных особенностей тепловых пунктов, тепловых камер и павильонов</w:t>
      </w:r>
      <w:bookmarkEnd w:id="111"/>
      <w:bookmarkEnd w:id="112"/>
      <w:bookmarkEnd w:id="113"/>
    </w:p>
    <w:p w:rsidR="00281C68" w:rsidRPr="002C4067" w:rsidRDefault="00281C68" w:rsidP="00CA7A71">
      <w:pPr>
        <w:pStyle w:val="aff2"/>
      </w:pPr>
      <w:r w:rsidRPr="00F97CAE">
        <w:t>Тепловые камеры на тепловых сетях выполнены в подземном исполнении</w:t>
      </w:r>
      <w:r w:rsidR="005367C1" w:rsidRPr="00F97CAE">
        <w:t>.</w:t>
      </w:r>
      <w:r w:rsidRPr="00982F18">
        <w:t xml:space="preserve"> </w:t>
      </w:r>
      <w:r w:rsidRPr="002C4067">
        <w:t>Внутренние габариты соответствуют числу и диаметру проложенных труб, размерам установленного оборудования (задвижек, сальниковых компенсаторов и др.). Приямки для отведения сточных в</w:t>
      </w:r>
      <w:r w:rsidR="002664F2" w:rsidRPr="002C4067">
        <w:t xml:space="preserve">од </w:t>
      </w:r>
      <w:r w:rsidRPr="002C4067">
        <w:t>в сбросные колодцы или дренаж отсутствуют.</w:t>
      </w:r>
    </w:p>
    <w:p w:rsidR="009962EB" w:rsidRPr="002C4067" w:rsidRDefault="00D41130" w:rsidP="00CA7A71">
      <w:pPr>
        <w:pStyle w:val="aff2"/>
      </w:pPr>
      <w:r w:rsidRPr="002C4067">
        <w:t>Строительная часть тепловых камер выполнена из бетона. Высота камеры не менее 1,8 – 2</w:t>
      </w:r>
      <w:r w:rsidR="00F4199A" w:rsidRPr="002C4067">
        <w:t> </w:t>
      </w:r>
      <w:r w:rsidRPr="002C4067">
        <w:t xml:space="preserve">м, в перекрытиях камер не менее двух люков. Днище выполнено с уклоном </w:t>
      </w:r>
      <w:r w:rsidR="0081681A" w:rsidRPr="002C4067">
        <w:t>0,02</w:t>
      </w:r>
      <w:r w:rsidR="00F0314C" w:rsidRPr="002C4067">
        <w:t xml:space="preserve"> </w:t>
      </w:r>
      <w:r w:rsidRPr="002C4067">
        <w:t>в сторону водосборного приямка.</w:t>
      </w:r>
      <w:r w:rsidR="002F5504" w:rsidRPr="002C4067">
        <w:t xml:space="preserve"> </w:t>
      </w:r>
      <w:r w:rsidR="009277B4" w:rsidRPr="002C4067">
        <w:t>Назначением тепловых камер является</w:t>
      </w:r>
      <w:r w:rsidRPr="002C4067">
        <w:t xml:space="preserve"> размещение запорной арматуры, проведение ремонтных работ.</w:t>
      </w:r>
    </w:p>
    <w:p w:rsidR="009A06A9" w:rsidRPr="002C4067" w:rsidRDefault="00F0314C" w:rsidP="008511AE">
      <w:pPr>
        <w:pStyle w:val="a2"/>
      </w:pPr>
      <w:bookmarkStart w:id="114" w:name="_Toc162259158"/>
      <w:bookmarkStart w:id="115" w:name="_Toc165985044"/>
      <w:bookmarkStart w:id="116" w:name="_Toc205122188"/>
      <w:r w:rsidRPr="002C4067">
        <w:t>О</w:t>
      </w:r>
      <w:r w:rsidR="00E800F8" w:rsidRPr="002C4067">
        <w:t>писание графиков регулирования отпуска тепла в тепловые сети с анализом их обоснованности</w:t>
      </w:r>
      <w:bookmarkEnd w:id="114"/>
      <w:bookmarkEnd w:id="115"/>
      <w:bookmarkEnd w:id="116"/>
    </w:p>
    <w:p w:rsidR="00D41130" w:rsidRPr="002C4067" w:rsidRDefault="00D41130" w:rsidP="008B5093">
      <w:pPr>
        <w:pStyle w:val="aff2"/>
      </w:pPr>
      <w:r w:rsidRPr="002C4067">
        <w:t>Регулирование отпуска теплоты осуществляется качественно по расчетному температурному графику</w:t>
      </w:r>
      <w:r w:rsidRPr="00945BDC">
        <w:t xml:space="preserve">. Присоединение потребителей к тепловым сетям </w:t>
      </w:r>
      <w:r w:rsidR="00943B01" w:rsidRPr="00945BDC">
        <w:t>зависимое (непосредственное или через элеватор),</w:t>
      </w:r>
      <w:r w:rsidRPr="00945BDC">
        <w:t xml:space="preserve"> без регуляторов расхода на вводах.</w:t>
      </w:r>
    </w:p>
    <w:p w:rsidR="000763A5" w:rsidRDefault="00704ECD" w:rsidP="001C0951">
      <w:pPr>
        <w:pStyle w:val="aff2"/>
      </w:pPr>
      <w:r>
        <w:t>Способ регулирования - к</w:t>
      </w:r>
      <w:r w:rsidR="00D41130" w:rsidRPr="002C4067">
        <w:t>ачественный, выбор температурного графика обусловлен преобладанием отопительной нагрузки и непосредственным присоединением абонентов к тепловым сетям</w:t>
      </w:r>
      <w:r w:rsidR="00D77F42">
        <w:t>.</w:t>
      </w:r>
      <w:r w:rsidR="002F5504" w:rsidRPr="002C4067">
        <w:t xml:space="preserve"> </w:t>
      </w:r>
      <w:r w:rsidR="00D41130" w:rsidRPr="002C4067">
        <w:t>Сведения о температурн</w:t>
      </w:r>
      <w:r w:rsidR="00E3438F">
        <w:t>ых</w:t>
      </w:r>
      <w:r w:rsidR="00D41130" w:rsidRPr="002C4067">
        <w:t xml:space="preserve"> график</w:t>
      </w:r>
      <w:r w:rsidR="00E3438F">
        <w:t xml:space="preserve">ах </w:t>
      </w:r>
      <w:r w:rsidR="00D41130" w:rsidRPr="002C4067">
        <w:t>котельн</w:t>
      </w:r>
      <w:r w:rsidR="00E3438F">
        <w:t xml:space="preserve">ых </w:t>
      </w:r>
      <w:r w:rsidR="00D41130" w:rsidRPr="002C4067">
        <w:t>приведены в таблице ниже.</w:t>
      </w:r>
    </w:p>
    <w:p w:rsidR="008F5D12" w:rsidRDefault="00D77F42" w:rsidP="00FB3DF5">
      <w:pPr>
        <w:pStyle w:val="afffffffa"/>
      </w:pPr>
      <w:r w:rsidRPr="002C4067">
        <w:t xml:space="preserve">Таблица </w:t>
      </w:r>
      <w:r w:rsidR="00827E3F">
        <w:rPr>
          <w:noProof/>
        </w:rPr>
        <w:fldChar w:fldCharType="begin"/>
      </w:r>
      <w:r w:rsidR="00A95700">
        <w:rPr>
          <w:noProof/>
        </w:rPr>
        <w:instrText xml:space="preserve"> SEQ Таблица \* ARABIC </w:instrText>
      </w:r>
      <w:r w:rsidR="00827E3F">
        <w:rPr>
          <w:noProof/>
        </w:rPr>
        <w:fldChar w:fldCharType="separate"/>
      </w:r>
      <w:r w:rsidR="00C83B43">
        <w:rPr>
          <w:noProof/>
        </w:rPr>
        <w:t>18</w:t>
      </w:r>
      <w:r w:rsidR="00827E3F">
        <w:rPr>
          <w:noProof/>
        </w:rPr>
        <w:fldChar w:fldCharType="end"/>
      </w:r>
      <w:r>
        <w:rPr>
          <w:noProof/>
        </w:rPr>
        <w:t xml:space="preserve"> </w:t>
      </w:r>
      <w:r>
        <w:t xml:space="preserve">– </w:t>
      </w:r>
      <w:r w:rsidR="003A3BED" w:rsidRPr="002C4067">
        <w:t>Температурн</w:t>
      </w:r>
      <w:r w:rsidR="008539C1">
        <w:t>ые</w:t>
      </w:r>
      <w:r w:rsidR="003A3BED" w:rsidRPr="002C4067">
        <w:t xml:space="preserve"> график</w:t>
      </w:r>
      <w:r w:rsidR="008539C1">
        <w:t>и на источниках тепловой энергии</w:t>
      </w:r>
    </w:p>
    <w:tbl>
      <w:tblPr>
        <w:tblW w:w="494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12"/>
        <w:gridCol w:w="6474"/>
        <w:gridCol w:w="2929"/>
      </w:tblGrid>
      <w:tr w:rsidR="003A3BED" w:rsidRPr="00F15782" w:rsidTr="006B61E2">
        <w:trPr>
          <w:cantSplit/>
          <w:trHeight w:val="340"/>
          <w:tblHeader/>
        </w:trPr>
        <w:tc>
          <w:tcPr>
            <w:tcW w:w="442" w:type="pct"/>
            <w:tcBorders>
              <w:right w:val="single" w:sz="4" w:space="0" w:color="auto"/>
            </w:tcBorders>
            <w:shd w:val="clear" w:color="auto" w:fill="auto"/>
            <w:vAlign w:val="center"/>
          </w:tcPr>
          <w:p w:rsidR="003A3BED" w:rsidRPr="00B175AD" w:rsidRDefault="003A3BED" w:rsidP="00B175AD">
            <w:pPr>
              <w:pStyle w:val="afffffff0"/>
              <w:rPr>
                <w:b/>
              </w:rPr>
            </w:pPr>
            <w:r w:rsidRPr="00B175AD">
              <w:rPr>
                <w:b/>
              </w:rPr>
              <w:t>№ п/п</w:t>
            </w:r>
          </w:p>
        </w:tc>
        <w:tc>
          <w:tcPr>
            <w:tcW w:w="3138" w:type="pct"/>
            <w:tcBorders>
              <w:left w:val="single" w:sz="4" w:space="0" w:color="auto"/>
            </w:tcBorders>
            <w:shd w:val="clear" w:color="auto" w:fill="auto"/>
            <w:vAlign w:val="center"/>
          </w:tcPr>
          <w:p w:rsidR="003A3BED" w:rsidRPr="00B175AD" w:rsidRDefault="003A3BED" w:rsidP="00B175AD">
            <w:pPr>
              <w:pStyle w:val="afffffff0"/>
              <w:rPr>
                <w:b/>
              </w:rPr>
            </w:pPr>
            <w:r w:rsidRPr="00B175AD">
              <w:rPr>
                <w:b/>
              </w:rPr>
              <w:t>Наименование СЦТ</w:t>
            </w:r>
          </w:p>
        </w:tc>
        <w:tc>
          <w:tcPr>
            <w:tcW w:w="1420" w:type="pct"/>
            <w:shd w:val="clear" w:color="auto" w:fill="auto"/>
            <w:vAlign w:val="center"/>
          </w:tcPr>
          <w:p w:rsidR="003A3BED" w:rsidRPr="00B175AD" w:rsidRDefault="003A3BED" w:rsidP="00B175AD">
            <w:pPr>
              <w:pStyle w:val="afffffff0"/>
              <w:rPr>
                <w:b/>
              </w:rPr>
            </w:pPr>
            <w:r w:rsidRPr="00B175AD">
              <w:rPr>
                <w:b/>
              </w:rPr>
              <w:t>Температурный график</w:t>
            </w:r>
          </w:p>
        </w:tc>
      </w:tr>
      <w:tr w:rsidR="00340918" w:rsidRPr="00F15782" w:rsidTr="006B61E2">
        <w:trPr>
          <w:cantSplit/>
          <w:trHeight w:val="340"/>
        </w:trPr>
        <w:tc>
          <w:tcPr>
            <w:tcW w:w="442" w:type="pct"/>
            <w:tcBorders>
              <w:right w:val="single" w:sz="4" w:space="0" w:color="auto"/>
            </w:tcBorders>
            <w:shd w:val="clear" w:color="auto" w:fill="auto"/>
            <w:vAlign w:val="center"/>
          </w:tcPr>
          <w:p w:rsidR="00340918" w:rsidRPr="00107DB4" w:rsidRDefault="00340918" w:rsidP="00340918">
            <w:pPr>
              <w:pStyle w:val="afffffff0"/>
            </w:pPr>
            <w:r w:rsidRPr="00107DB4">
              <w:t>1</w:t>
            </w:r>
          </w:p>
        </w:tc>
        <w:tc>
          <w:tcPr>
            <w:tcW w:w="3138" w:type="pct"/>
            <w:tcBorders>
              <w:left w:val="single" w:sz="4" w:space="0" w:color="auto"/>
            </w:tcBorders>
            <w:shd w:val="clear" w:color="auto" w:fill="auto"/>
            <w:vAlign w:val="center"/>
          </w:tcPr>
          <w:p w:rsidR="00340918" w:rsidRPr="00107DB4" w:rsidRDefault="00340918" w:rsidP="00340918">
            <w:pPr>
              <w:pStyle w:val="afffffff0"/>
              <w:rPr>
                <w:rFonts w:eastAsia="Times New Roman"/>
                <w:lang w:eastAsia="ru-RU"/>
              </w:rPr>
            </w:pPr>
            <w:r w:rsidRPr="002563DF">
              <w:t>№ 1 Промышленный пр-зд, Районная котельная</w:t>
            </w:r>
          </w:p>
        </w:tc>
        <w:tc>
          <w:tcPr>
            <w:tcW w:w="1420" w:type="pct"/>
            <w:shd w:val="clear" w:color="auto" w:fill="auto"/>
            <w:vAlign w:val="center"/>
          </w:tcPr>
          <w:p w:rsidR="00340918" w:rsidRPr="00107DB4" w:rsidRDefault="00340918" w:rsidP="00340918">
            <w:pPr>
              <w:pStyle w:val="afffffff0"/>
            </w:pPr>
            <w:r>
              <w:t>115/</w:t>
            </w:r>
            <w:r w:rsidR="0090487E">
              <w:t>70</w:t>
            </w:r>
            <w:r w:rsidRPr="00107DB4">
              <w:t>ºС</w:t>
            </w:r>
          </w:p>
        </w:tc>
      </w:tr>
      <w:tr w:rsidR="00340918" w:rsidRPr="00F15782" w:rsidTr="006B61E2">
        <w:trPr>
          <w:cantSplit/>
          <w:trHeight w:val="340"/>
        </w:trPr>
        <w:tc>
          <w:tcPr>
            <w:tcW w:w="442" w:type="pct"/>
            <w:tcBorders>
              <w:right w:val="single" w:sz="4" w:space="0" w:color="auto"/>
            </w:tcBorders>
            <w:shd w:val="clear" w:color="auto" w:fill="auto"/>
            <w:vAlign w:val="center"/>
          </w:tcPr>
          <w:p w:rsidR="00340918" w:rsidRPr="00107DB4" w:rsidRDefault="00340918" w:rsidP="00340918">
            <w:pPr>
              <w:pStyle w:val="afffffff0"/>
            </w:pPr>
            <w:r>
              <w:t>2</w:t>
            </w:r>
          </w:p>
        </w:tc>
        <w:tc>
          <w:tcPr>
            <w:tcW w:w="3138" w:type="pct"/>
            <w:tcBorders>
              <w:left w:val="single" w:sz="4" w:space="0" w:color="auto"/>
            </w:tcBorders>
            <w:shd w:val="clear" w:color="auto" w:fill="auto"/>
            <w:vAlign w:val="center"/>
          </w:tcPr>
          <w:p w:rsidR="00340918" w:rsidRPr="00D770DB" w:rsidRDefault="00340918" w:rsidP="00340918">
            <w:pPr>
              <w:pStyle w:val="afffffff0"/>
            </w:pPr>
            <w:r w:rsidRPr="002563DF">
              <w:t>№ 2 ул. Бахтина, БМК-1</w:t>
            </w:r>
          </w:p>
        </w:tc>
        <w:tc>
          <w:tcPr>
            <w:tcW w:w="1420" w:type="pct"/>
            <w:shd w:val="clear" w:color="auto" w:fill="auto"/>
            <w:vAlign w:val="center"/>
          </w:tcPr>
          <w:p w:rsidR="00340918" w:rsidRDefault="0090487E" w:rsidP="00340918">
            <w:pPr>
              <w:pStyle w:val="afffffff0"/>
            </w:pPr>
            <w:r>
              <w:t>95/70</w:t>
            </w:r>
            <w:r w:rsidRPr="00107DB4">
              <w:t xml:space="preserve"> ºС</w:t>
            </w:r>
          </w:p>
        </w:tc>
      </w:tr>
      <w:tr w:rsidR="00340918" w:rsidRPr="00F15782" w:rsidTr="006B61E2">
        <w:trPr>
          <w:cantSplit/>
          <w:trHeight w:val="340"/>
        </w:trPr>
        <w:tc>
          <w:tcPr>
            <w:tcW w:w="442" w:type="pct"/>
            <w:tcBorders>
              <w:right w:val="single" w:sz="4" w:space="0" w:color="auto"/>
            </w:tcBorders>
            <w:shd w:val="clear" w:color="auto" w:fill="auto"/>
            <w:vAlign w:val="center"/>
          </w:tcPr>
          <w:p w:rsidR="00340918" w:rsidRPr="00107DB4" w:rsidRDefault="00340918" w:rsidP="00340918">
            <w:pPr>
              <w:pStyle w:val="afffffff0"/>
            </w:pPr>
            <w:r>
              <w:t>3</w:t>
            </w:r>
          </w:p>
        </w:tc>
        <w:tc>
          <w:tcPr>
            <w:tcW w:w="3138" w:type="pct"/>
            <w:tcBorders>
              <w:left w:val="single" w:sz="4" w:space="0" w:color="auto"/>
            </w:tcBorders>
            <w:shd w:val="clear" w:color="auto" w:fill="auto"/>
            <w:vAlign w:val="center"/>
          </w:tcPr>
          <w:p w:rsidR="00340918" w:rsidRPr="00D770DB" w:rsidRDefault="00340918" w:rsidP="00340918">
            <w:pPr>
              <w:pStyle w:val="afffffff0"/>
            </w:pPr>
            <w:r w:rsidRPr="002563DF">
              <w:t>№ 3 ул. Заводская, БМК-2</w:t>
            </w:r>
          </w:p>
        </w:tc>
        <w:tc>
          <w:tcPr>
            <w:tcW w:w="1420" w:type="pct"/>
            <w:shd w:val="clear" w:color="auto" w:fill="auto"/>
            <w:vAlign w:val="center"/>
          </w:tcPr>
          <w:p w:rsidR="00340918" w:rsidRDefault="0090487E" w:rsidP="00340918">
            <w:pPr>
              <w:pStyle w:val="afffffff0"/>
            </w:pPr>
            <w:r>
              <w:t>95/70</w:t>
            </w:r>
            <w:r w:rsidRPr="00107DB4">
              <w:t xml:space="preserve"> ºС</w:t>
            </w:r>
            <w:r>
              <w:t xml:space="preserve"> ср. ГВС</w:t>
            </w:r>
          </w:p>
        </w:tc>
      </w:tr>
      <w:tr w:rsidR="002C1E2E" w:rsidRPr="00F15782" w:rsidTr="006B61E2">
        <w:trPr>
          <w:cantSplit/>
          <w:trHeight w:val="340"/>
        </w:trPr>
        <w:tc>
          <w:tcPr>
            <w:tcW w:w="442" w:type="pct"/>
            <w:tcBorders>
              <w:right w:val="single" w:sz="4" w:space="0" w:color="auto"/>
            </w:tcBorders>
            <w:shd w:val="clear" w:color="auto" w:fill="auto"/>
            <w:vAlign w:val="center"/>
          </w:tcPr>
          <w:p w:rsidR="002C1E2E" w:rsidRPr="00107DB4" w:rsidRDefault="002C1E2E" w:rsidP="002C1E2E">
            <w:pPr>
              <w:pStyle w:val="afffffff0"/>
            </w:pPr>
            <w:r>
              <w:t>4</w:t>
            </w:r>
          </w:p>
        </w:tc>
        <w:tc>
          <w:tcPr>
            <w:tcW w:w="3138" w:type="pct"/>
            <w:tcBorders>
              <w:left w:val="single" w:sz="4" w:space="0" w:color="auto"/>
            </w:tcBorders>
            <w:shd w:val="clear" w:color="auto" w:fill="auto"/>
            <w:vAlign w:val="center"/>
          </w:tcPr>
          <w:p w:rsidR="002C1E2E" w:rsidRPr="00D770DB" w:rsidRDefault="002C1E2E" w:rsidP="002C1E2E">
            <w:pPr>
              <w:pStyle w:val="afffffff0"/>
            </w:pPr>
            <w:r w:rsidRPr="002563DF">
              <w:t>№ 4 Карманово, ул. Заводская, 4, стр. 2</w:t>
            </w:r>
          </w:p>
        </w:tc>
        <w:tc>
          <w:tcPr>
            <w:tcW w:w="1420" w:type="pct"/>
            <w:shd w:val="clear" w:color="auto" w:fill="auto"/>
            <w:vAlign w:val="center"/>
          </w:tcPr>
          <w:p w:rsidR="002C1E2E" w:rsidRDefault="002C1E2E" w:rsidP="002C1E2E">
            <w:pPr>
              <w:pStyle w:val="afffffff0"/>
            </w:pPr>
            <w:r>
              <w:t>105/70</w:t>
            </w:r>
            <w:r w:rsidRPr="00107DB4">
              <w:t xml:space="preserve"> ºС</w:t>
            </w:r>
            <w:r>
              <w:t xml:space="preserve"> ср. ГВС</w:t>
            </w:r>
          </w:p>
        </w:tc>
      </w:tr>
      <w:tr w:rsidR="00340918" w:rsidRPr="00F15782" w:rsidTr="006B61E2">
        <w:trPr>
          <w:cantSplit/>
          <w:trHeight w:val="340"/>
        </w:trPr>
        <w:tc>
          <w:tcPr>
            <w:tcW w:w="442" w:type="pct"/>
            <w:tcBorders>
              <w:right w:val="single" w:sz="4" w:space="0" w:color="auto"/>
            </w:tcBorders>
            <w:shd w:val="clear" w:color="auto" w:fill="auto"/>
            <w:vAlign w:val="center"/>
          </w:tcPr>
          <w:p w:rsidR="00340918" w:rsidRPr="00107DB4" w:rsidRDefault="00340918" w:rsidP="00340918">
            <w:pPr>
              <w:pStyle w:val="afffffff0"/>
            </w:pPr>
            <w:r>
              <w:t>5</w:t>
            </w:r>
          </w:p>
        </w:tc>
        <w:tc>
          <w:tcPr>
            <w:tcW w:w="3138" w:type="pct"/>
            <w:tcBorders>
              <w:left w:val="single" w:sz="4" w:space="0" w:color="auto"/>
            </w:tcBorders>
            <w:shd w:val="clear" w:color="auto" w:fill="auto"/>
            <w:vAlign w:val="center"/>
          </w:tcPr>
          <w:p w:rsidR="00340918" w:rsidRPr="00D770DB" w:rsidRDefault="00340918" w:rsidP="00340918">
            <w:pPr>
              <w:pStyle w:val="afffffff0"/>
            </w:pPr>
            <w:r w:rsidRPr="002563DF">
              <w:t>№ 5 ул. Мира, БМК-3</w:t>
            </w:r>
          </w:p>
        </w:tc>
        <w:tc>
          <w:tcPr>
            <w:tcW w:w="1420" w:type="pct"/>
            <w:shd w:val="clear" w:color="auto" w:fill="auto"/>
            <w:vAlign w:val="center"/>
          </w:tcPr>
          <w:p w:rsidR="00340918" w:rsidRDefault="0090487E" w:rsidP="00340918">
            <w:pPr>
              <w:pStyle w:val="afffffff0"/>
            </w:pPr>
            <w:r>
              <w:t>95/70</w:t>
            </w:r>
            <w:r w:rsidRPr="00107DB4">
              <w:t xml:space="preserve"> ºС</w:t>
            </w:r>
          </w:p>
        </w:tc>
      </w:tr>
      <w:tr w:rsidR="00340918" w:rsidRPr="00F15782" w:rsidTr="006B61E2">
        <w:trPr>
          <w:cantSplit/>
          <w:trHeight w:val="340"/>
        </w:trPr>
        <w:tc>
          <w:tcPr>
            <w:tcW w:w="442" w:type="pct"/>
            <w:tcBorders>
              <w:right w:val="single" w:sz="4" w:space="0" w:color="auto"/>
            </w:tcBorders>
            <w:shd w:val="clear" w:color="auto" w:fill="auto"/>
            <w:vAlign w:val="center"/>
          </w:tcPr>
          <w:p w:rsidR="00340918" w:rsidRPr="00107DB4" w:rsidRDefault="00340918" w:rsidP="00340918">
            <w:pPr>
              <w:pStyle w:val="afffffff0"/>
            </w:pPr>
            <w:r>
              <w:t>6</w:t>
            </w:r>
          </w:p>
        </w:tc>
        <w:tc>
          <w:tcPr>
            <w:tcW w:w="3138" w:type="pct"/>
            <w:tcBorders>
              <w:left w:val="single" w:sz="4" w:space="0" w:color="auto"/>
            </w:tcBorders>
            <w:shd w:val="clear" w:color="auto" w:fill="auto"/>
            <w:vAlign w:val="center"/>
          </w:tcPr>
          <w:p w:rsidR="00340918" w:rsidRPr="00D770DB" w:rsidRDefault="00340918" w:rsidP="00340918">
            <w:pPr>
              <w:pStyle w:val="afffffff0"/>
            </w:pPr>
            <w:r w:rsidRPr="002563DF">
              <w:t>№ 6 БМК ул. Пушная, 2А</w:t>
            </w:r>
          </w:p>
        </w:tc>
        <w:tc>
          <w:tcPr>
            <w:tcW w:w="1420" w:type="pct"/>
            <w:shd w:val="clear" w:color="auto" w:fill="auto"/>
            <w:vAlign w:val="center"/>
          </w:tcPr>
          <w:p w:rsidR="00340918" w:rsidRDefault="0090487E" w:rsidP="00340918">
            <w:pPr>
              <w:pStyle w:val="afffffff0"/>
            </w:pPr>
            <w:r>
              <w:t>95/70</w:t>
            </w:r>
            <w:r w:rsidRPr="00107DB4">
              <w:t xml:space="preserve"> ºС</w:t>
            </w:r>
          </w:p>
        </w:tc>
      </w:tr>
      <w:tr w:rsidR="00340918" w:rsidRPr="00F15782" w:rsidTr="006B61E2">
        <w:trPr>
          <w:cantSplit/>
          <w:trHeight w:val="340"/>
        </w:trPr>
        <w:tc>
          <w:tcPr>
            <w:tcW w:w="442" w:type="pct"/>
            <w:tcBorders>
              <w:right w:val="single" w:sz="4" w:space="0" w:color="auto"/>
            </w:tcBorders>
            <w:shd w:val="clear" w:color="auto" w:fill="auto"/>
            <w:vAlign w:val="center"/>
          </w:tcPr>
          <w:p w:rsidR="00340918" w:rsidRPr="00107DB4" w:rsidRDefault="00340918" w:rsidP="00340918">
            <w:pPr>
              <w:pStyle w:val="afffffff0"/>
            </w:pPr>
            <w:r>
              <w:t>7</w:t>
            </w:r>
          </w:p>
        </w:tc>
        <w:tc>
          <w:tcPr>
            <w:tcW w:w="3138" w:type="pct"/>
            <w:tcBorders>
              <w:left w:val="single" w:sz="4" w:space="0" w:color="auto"/>
            </w:tcBorders>
            <w:shd w:val="clear" w:color="auto" w:fill="auto"/>
            <w:vAlign w:val="center"/>
          </w:tcPr>
          <w:p w:rsidR="00340918" w:rsidRPr="00D770DB" w:rsidRDefault="00340918" w:rsidP="00340918">
            <w:pPr>
              <w:pStyle w:val="afffffff0"/>
            </w:pPr>
            <w:r w:rsidRPr="002563DF">
              <w:t>БМК-7</w:t>
            </w:r>
          </w:p>
        </w:tc>
        <w:tc>
          <w:tcPr>
            <w:tcW w:w="1420" w:type="pct"/>
            <w:shd w:val="clear" w:color="auto" w:fill="auto"/>
            <w:vAlign w:val="center"/>
          </w:tcPr>
          <w:p w:rsidR="00340918" w:rsidRDefault="002C1E2E" w:rsidP="00340918">
            <w:pPr>
              <w:pStyle w:val="afffffff0"/>
            </w:pPr>
            <w:r>
              <w:t>95/70</w:t>
            </w:r>
            <w:r w:rsidRPr="00107DB4">
              <w:t xml:space="preserve"> ºС</w:t>
            </w:r>
            <w:r>
              <w:t xml:space="preserve"> ср. ГВС</w:t>
            </w:r>
          </w:p>
        </w:tc>
      </w:tr>
      <w:tr w:rsidR="00340918" w:rsidRPr="00F15782" w:rsidTr="006B61E2">
        <w:trPr>
          <w:cantSplit/>
          <w:trHeight w:val="340"/>
        </w:trPr>
        <w:tc>
          <w:tcPr>
            <w:tcW w:w="442" w:type="pct"/>
            <w:tcBorders>
              <w:right w:val="single" w:sz="4" w:space="0" w:color="auto"/>
            </w:tcBorders>
            <w:shd w:val="clear" w:color="auto" w:fill="auto"/>
            <w:vAlign w:val="center"/>
          </w:tcPr>
          <w:p w:rsidR="00340918" w:rsidRPr="00107DB4" w:rsidRDefault="00340918" w:rsidP="00340918">
            <w:pPr>
              <w:pStyle w:val="afffffff0"/>
            </w:pPr>
            <w:r>
              <w:t>8</w:t>
            </w:r>
          </w:p>
        </w:tc>
        <w:tc>
          <w:tcPr>
            <w:tcW w:w="3138" w:type="pct"/>
            <w:tcBorders>
              <w:left w:val="single" w:sz="4" w:space="0" w:color="auto"/>
            </w:tcBorders>
            <w:shd w:val="clear" w:color="auto" w:fill="auto"/>
            <w:vAlign w:val="center"/>
          </w:tcPr>
          <w:p w:rsidR="00340918" w:rsidRPr="00D770DB" w:rsidRDefault="00340918" w:rsidP="00340918">
            <w:pPr>
              <w:pStyle w:val="afffffff0"/>
            </w:pPr>
            <w:r w:rsidRPr="002563DF">
              <w:t>БМК-8</w:t>
            </w:r>
          </w:p>
        </w:tc>
        <w:tc>
          <w:tcPr>
            <w:tcW w:w="1420" w:type="pct"/>
            <w:shd w:val="clear" w:color="auto" w:fill="auto"/>
            <w:vAlign w:val="center"/>
          </w:tcPr>
          <w:p w:rsidR="00340918" w:rsidRDefault="002C1E2E" w:rsidP="00340918">
            <w:pPr>
              <w:pStyle w:val="afffffff0"/>
            </w:pPr>
            <w:r>
              <w:t>95/70</w:t>
            </w:r>
            <w:r w:rsidRPr="00107DB4">
              <w:t xml:space="preserve"> ºС</w:t>
            </w:r>
            <w:r>
              <w:t xml:space="preserve"> ср. ГВС</w:t>
            </w:r>
          </w:p>
        </w:tc>
      </w:tr>
      <w:tr w:rsidR="002C1E2E" w:rsidRPr="00F15782" w:rsidTr="006B61E2">
        <w:trPr>
          <w:cantSplit/>
          <w:trHeight w:val="340"/>
        </w:trPr>
        <w:tc>
          <w:tcPr>
            <w:tcW w:w="442" w:type="pct"/>
            <w:tcBorders>
              <w:right w:val="single" w:sz="4" w:space="0" w:color="auto"/>
            </w:tcBorders>
            <w:shd w:val="clear" w:color="auto" w:fill="auto"/>
            <w:vAlign w:val="center"/>
          </w:tcPr>
          <w:p w:rsidR="002C1E2E" w:rsidRPr="00107DB4" w:rsidRDefault="002C1E2E" w:rsidP="002C1E2E">
            <w:pPr>
              <w:pStyle w:val="afffffff0"/>
            </w:pPr>
            <w:r>
              <w:t>9</w:t>
            </w:r>
          </w:p>
        </w:tc>
        <w:tc>
          <w:tcPr>
            <w:tcW w:w="3138" w:type="pct"/>
            <w:tcBorders>
              <w:left w:val="single" w:sz="4" w:space="0" w:color="auto"/>
            </w:tcBorders>
            <w:shd w:val="clear" w:color="auto" w:fill="auto"/>
            <w:vAlign w:val="center"/>
          </w:tcPr>
          <w:p w:rsidR="002C1E2E" w:rsidRPr="00D770DB" w:rsidRDefault="002C1E2E" w:rsidP="002C1E2E">
            <w:pPr>
              <w:pStyle w:val="afffffff0"/>
            </w:pPr>
            <w:r w:rsidRPr="002563DF">
              <w:t>БМК-9</w:t>
            </w:r>
          </w:p>
        </w:tc>
        <w:tc>
          <w:tcPr>
            <w:tcW w:w="1420" w:type="pct"/>
            <w:shd w:val="clear" w:color="auto" w:fill="auto"/>
            <w:vAlign w:val="center"/>
          </w:tcPr>
          <w:p w:rsidR="002C1E2E" w:rsidRDefault="002C1E2E" w:rsidP="002C1E2E">
            <w:pPr>
              <w:pStyle w:val="afffffff0"/>
            </w:pPr>
            <w:r>
              <w:t>95/70</w:t>
            </w:r>
            <w:r w:rsidRPr="00107DB4">
              <w:t xml:space="preserve"> ºС</w:t>
            </w:r>
          </w:p>
        </w:tc>
      </w:tr>
      <w:tr w:rsidR="00E3438F" w:rsidRPr="00F15782" w:rsidTr="006B61E2">
        <w:trPr>
          <w:cantSplit/>
          <w:trHeight w:val="340"/>
        </w:trPr>
        <w:tc>
          <w:tcPr>
            <w:tcW w:w="442" w:type="pct"/>
            <w:tcBorders>
              <w:right w:val="single" w:sz="4" w:space="0" w:color="auto"/>
            </w:tcBorders>
            <w:shd w:val="clear" w:color="auto" w:fill="auto"/>
            <w:vAlign w:val="center"/>
          </w:tcPr>
          <w:p w:rsidR="00E3438F" w:rsidRDefault="00E3438F" w:rsidP="00E3438F">
            <w:pPr>
              <w:pStyle w:val="afffffff0"/>
            </w:pPr>
            <w:r>
              <w:t>10</w:t>
            </w:r>
          </w:p>
        </w:tc>
        <w:tc>
          <w:tcPr>
            <w:tcW w:w="3138" w:type="pct"/>
            <w:tcBorders>
              <w:left w:val="single" w:sz="4" w:space="0" w:color="auto"/>
            </w:tcBorders>
            <w:shd w:val="clear" w:color="auto" w:fill="auto"/>
            <w:vAlign w:val="center"/>
          </w:tcPr>
          <w:p w:rsidR="00E3438F" w:rsidRPr="002563DF" w:rsidRDefault="003D65B9" w:rsidP="00E3438F">
            <w:pPr>
              <w:pStyle w:val="afffffff0"/>
            </w:pPr>
            <w:r w:rsidRPr="003D65B9">
              <w:t>Котельная с. Карманово, ул. Набережная</w:t>
            </w:r>
          </w:p>
        </w:tc>
        <w:tc>
          <w:tcPr>
            <w:tcW w:w="1420" w:type="pct"/>
            <w:shd w:val="clear" w:color="auto" w:fill="auto"/>
            <w:vAlign w:val="center"/>
          </w:tcPr>
          <w:p w:rsidR="00E3438F" w:rsidRDefault="00E3438F" w:rsidP="00E3438F">
            <w:pPr>
              <w:pStyle w:val="afffffff0"/>
            </w:pPr>
            <w:r>
              <w:t>95/70</w:t>
            </w:r>
            <w:r w:rsidRPr="00107DB4">
              <w:t xml:space="preserve"> ºС</w:t>
            </w:r>
          </w:p>
        </w:tc>
      </w:tr>
      <w:tr w:rsidR="003D65B9" w:rsidRPr="00F15782" w:rsidTr="006B61E2">
        <w:trPr>
          <w:cantSplit/>
          <w:trHeight w:val="340"/>
        </w:trPr>
        <w:tc>
          <w:tcPr>
            <w:tcW w:w="442" w:type="pct"/>
            <w:tcBorders>
              <w:right w:val="single" w:sz="4" w:space="0" w:color="auto"/>
            </w:tcBorders>
            <w:shd w:val="clear" w:color="auto" w:fill="auto"/>
            <w:vAlign w:val="center"/>
          </w:tcPr>
          <w:p w:rsidR="003D65B9" w:rsidRPr="00107DB4" w:rsidRDefault="003D65B9" w:rsidP="003D65B9">
            <w:pPr>
              <w:pStyle w:val="afffffff0"/>
            </w:pPr>
            <w:r>
              <w:t>11</w:t>
            </w:r>
          </w:p>
        </w:tc>
        <w:tc>
          <w:tcPr>
            <w:tcW w:w="3138" w:type="pct"/>
            <w:tcBorders>
              <w:left w:val="single" w:sz="4" w:space="0" w:color="auto"/>
            </w:tcBorders>
            <w:shd w:val="clear" w:color="auto" w:fill="auto"/>
            <w:vAlign w:val="center"/>
          </w:tcPr>
          <w:p w:rsidR="003D65B9" w:rsidRPr="00D770DB" w:rsidRDefault="003D65B9" w:rsidP="003D65B9">
            <w:pPr>
              <w:pStyle w:val="afffffff0"/>
            </w:pPr>
            <w:r w:rsidRPr="002563DF">
              <w:t>Котельная пр. Первомайский, 1</w:t>
            </w:r>
          </w:p>
        </w:tc>
        <w:tc>
          <w:tcPr>
            <w:tcW w:w="1420" w:type="pct"/>
            <w:shd w:val="clear" w:color="auto" w:fill="auto"/>
            <w:vAlign w:val="center"/>
          </w:tcPr>
          <w:p w:rsidR="003D65B9" w:rsidRDefault="003D65B9" w:rsidP="003D65B9">
            <w:pPr>
              <w:pStyle w:val="afffffff0"/>
            </w:pPr>
            <w:r>
              <w:t>80/60</w:t>
            </w:r>
            <w:r w:rsidRPr="00107DB4">
              <w:t xml:space="preserve"> ºС</w:t>
            </w:r>
          </w:p>
        </w:tc>
      </w:tr>
      <w:tr w:rsidR="003D65B9" w:rsidRPr="00F15782" w:rsidTr="006B61E2">
        <w:trPr>
          <w:cantSplit/>
          <w:trHeight w:val="340"/>
        </w:trPr>
        <w:tc>
          <w:tcPr>
            <w:tcW w:w="442" w:type="pct"/>
            <w:tcBorders>
              <w:right w:val="single" w:sz="4" w:space="0" w:color="auto"/>
            </w:tcBorders>
            <w:shd w:val="clear" w:color="auto" w:fill="auto"/>
            <w:vAlign w:val="center"/>
          </w:tcPr>
          <w:p w:rsidR="003D65B9" w:rsidRPr="00107DB4" w:rsidRDefault="003D65B9" w:rsidP="003D65B9">
            <w:pPr>
              <w:pStyle w:val="afffffff0"/>
            </w:pPr>
            <w:r>
              <w:t>12</w:t>
            </w:r>
          </w:p>
        </w:tc>
        <w:tc>
          <w:tcPr>
            <w:tcW w:w="3138" w:type="pct"/>
            <w:tcBorders>
              <w:left w:val="single" w:sz="4" w:space="0" w:color="auto"/>
            </w:tcBorders>
            <w:shd w:val="clear" w:color="auto" w:fill="auto"/>
            <w:vAlign w:val="center"/>
          </w:tcPr>
          <w:p w:rsidR="003D65B9" w:rsidRPr="00D770DB" w:rsidRDefault="003D65B9" w:rsidP="003D65B9">
            <w:pPr>
              <w:pStyle w:val="afffffff0"/>
            </w:pPr>
            <w:r w:rsidRPr="002563DF">
              <w:t>Котельная ул. Комсомольская, 9</w:t>
            </w:r>
          </w:p>
        </w:tc>
        <w:tc>
          <w:tcPr>
            <w:tcW w:w="1420" w:type="pct"/>
            <w:shd w:val="clear" w:color="auto" w:fill="auto"/>
            <w:vAlign w:val="center"/>
          </w:tcPr>
          <w:p w:rsidR="003D65B9" w:rsidRDefault="003D65B9" w:rsidP="003D65B9">
            <w:pPr>
              <w:pStyle w:val="afffffff0"/>
            </w:pPr>
            <w:r>
              <w:t>80/60</w:t>
            </w:r>
            <w:r w:rsidRPr="00107DB4">
              <w:t xml:space="preserve"> ºС</w:t>
            </w:r>
          </w:p>
        </w:tc>
      </w:tr>
      <w:tr w:rsidR="003D65B9" w:rsidRPr="00F15782" w:rsidTr="006B61E2">
        <w:trPr>
          <w:cantSplit/>
          <w:trHeight w:val="340"/>
        </w:trPr>
        <w:tc>
          <w:tcPr>
            <w:tcW w:w="442" w:type="pct"/>
            <w:tcBorders>
              <w:right w:val="single" w:sz="4" w:space="0" w:color="auto"/>
            </w:tcBorders>
            <w:shd w:val="clear" w:color="auto" w:fill="auto"/>
            <w:vAlign w:val="center"/>
          </w:tcPr>
          <w:p w:rsidR="003D65B9" w:rsidRDefault="003D65B9" w:rsidP="003D65B9">
            <w:pPr>
              <w:pStyle w:val="afffffff0"/>
            </w:pPr>
            <w:r>
              <w:t>13</w:t>
            </w:r>
          </w:p>
        </w:tc>
        <w:tc>
          <w:tcPr>
            <w:tcW w:w="3138" w:type="pct"/>
            <w:tcBorders>
              <w:left w:val="single" w:sz="4" w:space="0" w:color="auto"/>
            </w:tcBorders>
            <w:shd w:val="clear" w:color="auto" w:fill="auto"/>
            <w:vAlign w:val="center"/>
          </w:tcPr>
          <w:p w:rsidR="003D65B9" w:rsidRPr="002563DF" w:rsidRDefault="003D65B9" w:rsidP="003D65B9">
            <w:pPr>
              <w:pStyle w:val="afffffff0"/>
            </w:pPr>
            <w:r w:rsidRPr="00680FB8">
              <w:t>Котельная г. Гагарин, ул. Советская д. 64а, ФОК «Восток»</w:t>
            </w:r>
          </w:p>
        </w:tc>
        <w:tc>
          <w:tcPr>
            <w:tcW w:w="1420" w:type="pct"/>
            <w:shd w:val="clear" w:color="auto" w:fill="auto"/>
            <w:vAlign w:val="center"/>
          </w:tcPr>
          <w:p w:rsidR="003D65B9" w:rsidRDefault="003D65B9" w:rsidP="003D65B9">
            <w:pPr>
              <w:pStyle w:val="afffffff0"/>
            </w:pPr>
            <w:r>
              <w:t>80/60</w:t>
            </w:r>
            <w:r w:rsidRPr="00107DB4">
              <w:t xml:space="preserve"> ºС</w:t>
            </w:r>
          </w:p>
        </w:tc>
      </w:tr>
      <w:tr w:rsidR="003D65B9" w:rsidRPr="00F15782" w:rsidTr="006B61E2">
        <w:trPr>
          <w:cantSplit/>
          <w:trHeight w:val="340"/>
        </w:trPr>
        <w:tc>
          <w:tcPr>
            <w:tcW w:w="442" w:type="pct"/>
            <w:tcBorders>
              <w:right w:val="single" w:sz="4" w:space="0" w:color="auto"/>
            </w:tcBorders>
            <w:shd w:val="clear" w:color="auto" w:fill="auto"/>
            <w:vAlign w:val="center"/>
          </w:tcPr>
          <w:p w:rsidR="003D65B9" w:rsidRDefault="003D65B9" w:rsidP="003D65B9">
            <w:pPr>
              <w:pStyle w:val="afffffff0"/>
            </w:pPr>
            <w:r>
              <w:lastRenderedPageBreak/>
              <w:t>14</w:t>
            </w:r>
          </w:p>
        </w:tc>
        <w:tc>
          <w:tcPr>
            <w:tcW w:w="3138" w:type="pct"/>
            <w:tcBorders>
              <w:left w:val="single" w:sz="4" w:space="0" w:color="auto"/>
            </w:tcBorders>
            <w:shd w:val="clear" w:color="auto" w:fill="auto"/>
            <w:vAlign w:val="center"/>
          </w:tcPr>
          <w:p w:rsidR="003D65B9" w:rsidRPr="002563DF" w:rsidRDefault="003D65B9" w:rsidP="003D65B9">
            <w:pPr>
              <w:pStyle w:val="afffffff0"/>
            </w:pPr>
            <w:r w:rsidRPr="00680FB8">
              <w:t>Котельная д. Акатово, Акатовская школа</w:t>
            </w:r>
          </w:p>
        </w:tc>
        <w:tc>
          <w:tcPr>
            <w:tcW w:w="1420" w:type="pct"/>
            <w:shd w:val="clear" w:color="auto" w:fill="auto"/>
            <w:vAlign w:val="center"/>
          </w:tcPr>
          <w:p w:rsidR="003D65B9" w:rsidRDefault="003D65B9" w:rsidP="003D65B9">
            <w:pPr>
              <w:pStyle w:val="afffffff0"/>
            </w:pPr>
            <w:r>
              <w:t>80/60</w:t>
            </w:r>
            <w:r w:rsidRPr="00107DB4">
              <w:t xml:space="preserve"> ºС</w:t>
            </w:r>
          </w:p>
        </w:tc>
      </w:tr>
      <w:tr w:rsidR="003D65B9" w:rsidRPr="00F15782" w:rsidTr="006B61E2">
        <w:trPr>
          <w:cantSplit/>
          <w:trHeight w:val="340"/>
        </w:trPr>
        <w:tc>
          <w:tcPr>
            <w:tcW w:w="442" w:type="pct"/>
            <w:tcBorders>
              <w:right w:val="single" w:sz="4" w:space="0" w:color="auto"/>
            </w:tcBorders>
            <w:shd w:val="clear" w:color="auto" w:fill="auto"/>
            <w:vAlign w:val="center"/>
          </w:tcPr>
          <w:p w:rsidR="003D65B9" w:rsidRDefault="003D65B9" w:rsidP="003D65B9">
            <w:pPr>
              <w:pStyle w:val="afffffff0"/>
            </w:pPr>
            <w:r>
              <w:t>15</w:t>
            </w:r>
          </w:p>
        </w:tc>
        <w:tc>
          <w:tcPr>
            <w:tcW w:w="3138" w:type="pct"/>
            <w:tcBorders>
              <w:left w:val="single" w:sz="4" w:space="0" w:color="auto"/>
            </w:tcBorders>
            <w:shd w:val="clear" w:color="auto" w:fill="auto"/>
            <w:vAlign w:val="center"/>
          </w:tcPr>
          <w:p w:rsidR="003D65B9" w:rsidRPr="002563DF" w:rsidRDefault="003D65B9" w:rsidP="003D65B9">
            <w:pPr>
              <w:pStyle w:val="afffffff0"/>
            </w:pPr>
            <w:r w:rsidRPr="00680FB8">
              <w:t>Котельная д. Никольское, Никольская школа</w:t>
            </w:r>
          </w:p>
        </w:tc>
        <w:tc>
          <w:tcPr>
            <w:tcW w:w="1420" w:type="pct"/>
            <w:shd w:val="clear" w:color="auto" w:fill="auto"/>
            <w:vAlign w:val="center"/>
          </w:tcPr>
          <w:p w:rsidR="003D65B9" w:rsidRDefault="003D65B9" w:rsidP="003D65B9">
            <w:pPr>
              <w:pStyle w:val="afffffff0"/>
            </w:pPr>
            <w:r>
              <w:t>80/60</w:t>
            </w:r>
            <w:r w:rsidRPr="00107DB4">
              <w:t xml:space="preserve"> ºС</w:t>
            </w:r>
          </w:p>
        </w:tc>
      </w:tr>
      <w:tr w:rsidR="003D65B9" w:rsidRPr="00F15782" w:rsidTr="006B61E2">
        <w:trPr>
          <w:cantSplit/>
          <w:trHeight w:val="340"/>
        </w:trPr>
        <w:tc>
          <w:tcPr>
            <w:tcW w:w="442" w:type="pct"/>
            <w:tcBorders>
              <w:right w:val="single" w:sz="4" w:space="0" w:color="auto"/>
            </w:tcBorders>
            <w:shd w:val="clear" w:color="auto" w:fill="auto"/>
            <w:vAlign w:val="center"/>
          </w:tcPr>
          <w:p w:rsidR="003D65B9" w:rsidRDefault="003D65B9" w:rsidP="003D65B9">
            <w:pPr>
              <w:pStyle w:val="afffffff0"/>
            </w:pPr>
            <w:r>
              <w:t>16</w:t>
            </w:r>
          </w:p>
        </w:tc>
        <w:tc>
          <w:tcPr>
            <w:tcW w:w="3138" w:type="pct"/>
            <w:tcBorders>
              <w:left w:val="single" w:sz="4" w:space="0" w:color="auto"/>
            </w:tcBorders>
            <w:shd w:val="clear" w:color="auto" w:fill="auto"/>
            <w:vAlign w:val="center"/>
          </w:tcPr>
          <w:p w:rsidR="003D65B9" w:rsidRPr="002563DF" w:rsidRDefault="003D65B9" w:rsidP="003D65B9">
            <w:pPr>
              <w:pStyle w:val="afffffff0"/>
            </w:pPr>
            <w:r w:rsidRPr="00680FB8">
              <w:t>Котельная с. Пречистое, Пречистенская школа</w:t>
            </w:r>
          </w:p>
        </w:tc>
        <w:tc>
          <w:tcPr>
            <w:tcW w:w="1420" w:type="pct"/>
            <w:shd w:val="clear" w:color="auto" w:fill="auto"/>
            <w:vAlign w:val="center"/>
          </w:tcPr>
          <w:p w:rsidR="003D65B9" w:rsidRDefault="003D65B9" w:rsidP="003D65B9">
            <w:pPr>
              <w:pStyle w:val="afffffff0"/>
            </w:pPr>
            <w:r>
              <w:t>80/60</w:t>
            </w:r>
            <w:r w:rsidRPr="00107DB4">
              <w:t xml:space="preserve"> ºС</w:t>
            </w:r>
          </w:p>
        </w:tc>
      </w:tr>
      <w:tr w:rsidR="003D65B9" w:rsidRPr="00F15782" w:rsidTr="006B61E2">
        <w:trPr>
          <w:cantSplit/>
          <w:trHeight w:val="340"/>
        </w:trPr>
        <w:tc>
          <w:tcPr>
            <w:tcW w:w="442" w:type="pct"/>
            <w:tcBorders>
              <w:right w:val="single" w:sz="4" w:space="0" w:color="auto"/>
            </w:tcBorders>
            <w:shd w:val="clear" w:color="auto" w:fill="auto"/>
            <w:vAlign w:val="center"/>
          </w:tcPr>
          <w:p w:rsidR="003D65B9" w:rsidRDefault="003D65B9" w:rsidP="003D65B9">
            <w:pPr>
              <w:pStyle w:val="afffffff0"/>
            </w:pPr>
            <w:r>
              <w:t>17</w:t>
            </w:r>
          </w:p>
        </w:tc>
        <w:tc>
          <w:tcPr>
            <w:tcW w:w="3138" w:type="pct"/>
            <w:tcBorders>
              <w:left w:val="single" w:sz="4" w:space="0" w:color="auto"/>
            </w:tcBorders>
            <w:shd w:val="clear" w:color="auto" w:fill="auto"/>
            <w:vAlign w:val="center"/>
          </w:tcPr>
          <w:p w:rsidR="003D65B9" w:rsidRPr="002563DF" w:rsidRDefault="003D65B9" w:rsidP="003D65B9">
            <w:pPr>
              <w:pStyle w:val="afffffff0"/>
            </w:pPr>
            <w:r w:rsidRPr="00680FB8">
              <w:t>Котельная д. Родоманово, Родомановская школа</w:t>
            </w:r>
          </w:p>
        </w:tc>
        <w:tc>
          <w:tcPr>
            <w:tcW w:w="1420" w:type="pct"/>
            <w:shd w:val="clear" w:color="auto" w:fill="auto"/>
            <w:vAlign w:val="center"/>
          </w:tcPr>
          <w:p w:rsidR="003D65B9" w:rsidRDefault="003D65B9" w:rsidP="003D65B9">
            <w:pPr>
              <w:pStyle w:val="afffffff0"/>
            </w:pPr>
            <w:r>
              <w:t>80/60</w:t>
            </w:r>
            <w:r w:rsidRPr="00107DB4">
              <w:t xml:space="preserve"> ºС</w:t>
            </w:r>
          </w:p>
        </w:tc>
      </w:tr>
      <w:tr w:rsidR="003D65B9" w:rsidRPr="00F15782" w:rsidTr="006B61E2">
        <w:trPr>
          <w:cantSplit/>
          <w:trHeight w:val="340"/>
        </w:trPr>
        <w:tc>
          <w:tcPr>
            <w:tcW w:w="442" w:type="pct"/>
            <w:tcBorders>
              <w:right w:val="single" w:sz="4" w:space="0" w:color="auto"/>
            </w:tcBorders>
            <w:shd w:val="clear" w:color="auto" w:fill="auto"/>
            <w:vAlign w:val="center"/>
          </w:tcPr>
          <w:p w:rsidR="003D65B9" w:rsidRDefault="003D65B9" w:rsidP="003D65B9">
            <w:pPr>
              <w:pStyle w:val="afffffff0"/>
            </w:pPr>
            <w:r>
              <w:t>18</w:t>
            </w:r>
          </w:p>
        </w:tc>
        <w:tc>
          <w:tcPr>
            <w:tcW w:w="3138" w:type="pct"/>
            <w:tcBorders>
              <w:left w:val="single" w:sz="4" w:space="0" w:color="auto"/>
            </w:tcBorders>
            <w:shd w:val="clear" w:color="auto" w:fill="auto"/>
            <w:vAlign w:val="center"/>
          </w:tcPr>
          <w:p w:rsidR="003D65B9" w:rsidRPr="002563DF" w:rsidRDefault="003D65B9" w:rsidP="003D65B9">
            <w:pPr>
              <w:pStyle w:val="afffffff0"/>
            </w:pPr>
            <w:r w:rsidRPr="00680FB8">
              <w:t>Котельная д. Токарево, Токаревская школа</w:t>
            </w:r>
          </w:p>
        </w:tc>
        <w:tc>
          <w:tcPr>
            <w:tcW w:w="1420" w:type="pct"/>
            <w:shd w:val="clear" w:color="auto" w:fill="auto"/>
            <w:vAlign w:val="center"/>
          </w:tcPr>
          <w:p w:rsidR="003D65B9" w:rsidRDefault="003D65B9" w:rsidP="003D65B9">
            <w:pPr>
              <w:pStyle w:val="afffffff0"/>
            </w:pPr>
            <w:r>
              <w:t>80/60</w:t>
            </w:r>
            <w:r w:rsidRPr="00107DB4">
              <w:t xml:space="preserve"> ºС</w:t>
            </w:r>
          </w:p>
        </w:tc>
      </w:tr>
      <w:tr w:rsidR="003D65B9" w:rsidRPr="00F15782" w:rsidTr="006B61E2">
        <w:trPr>
          <w:cantSplit/>
          <w:trHeight w:val="340"/>
        </w:trPr>
        <w:tc>
          <w:tcPr>
            <w:tcW w:w="442" w:type="pct"/>
            <w:tcBorders>
              <w:right w:val="single" w:sz="4" w:space="0" w:color="auto"/>
            </w:tcBorders>
            <w:shd w:val="clear" w:color="auto" w:fill="auto"/>
            <w:vAlign w:val="center"/>
          </w:tcPr>
          <w:p w:rsidR="003D65B9" w:rsidRDefault="003D65B9" w:rsidP="003D65B9">
            <w:pPr>
              <w:pStyle w:val="afffffff0"/>
            </w:pPr>
            <w:r>
              <w:t>19</w:t>
            </w:r>
          </w:p>
        </w:tc>
        <w:tc>
          <w:tcPr>
            <w:tcW w:w="3138" w:type="pct"/>
            <w:tcBorders>
              <w:left w:val="single" w:sz="4" w:space="0" w:color="auto"/>
            </w:tcBorders>
            <w:shd w:val="clear" w:color="auto" w:fill="auto"/>
            <w:vAlign w:val="center"/>
          </w:tcPr>
          <w:p w:rsidR="003D65B9" w:rsidRPr="002563DF" w:rsidRDefault="003D65B9" w:rsidP="003D65B9">
            <w:pPr>
              <w:pStyle w:val="afffffff0"/>
            </w:pPr>
            <w:r w:rsidRPr="00680FB8">
              <w:t>Котельная д. Клушино, Клушинский СДК</w:t>
            </w:r>
          </w:p>
        </w:tc>
        <w:tc>
          <w:tcPr>
            <w:tcW w:w="1420" w:type="pct"/>
            <w:shd w:val="clear" w:color="auto" w:fill="auto"/>
            <w:vAlign w:val="center"/>
          </w:tcPr>
          <w:p w:rsidR="003D65B9" w:rsidRDefault="003D65B9" w:rsidP="003D65B9">
            <w:pPr>
              <w:pStyle w:val="afffffff0"/>
            </w:pPr>
            <w:r>
              <w:t>80/60</w:t>
            </w:r>
            <w:r w:rsidRPr="00107DB4">
              <w:t xml:space="preserve"> ºС</w:t>
            </w:r>
          </w:p>
        </w:tc>
      </w:tr>
      <w:tr w:rsidR="00544B89" w:rsidRPr="00F15782" w:rsidTr="006B61E2">
        <w:trPr>
          <w:cantSplit/>
          <w:trHeight w:val="340"/>
        </w:trPr>
        <w:tc>
          <w:tcPr>
            <w:tcW w:w="442" w:type="pct"/>
            <w:tcBorders>
              <w:right w:val="single" w:sz="4" w:space="0" w:color="auto"/>
            </w:tcBorders>
            <w:shd w:val="clear" w:color="auto" w:fill="auto"/>
            <w:vAlign w:val="center"/>
          </w:tcPr>
          <w:p w:rsidR="00544B89" w:rsidRDefault="00544B89" w:rsidP="00544B89">
            <w:pPr>
              <w:pStyle w:val="afffffff0"/>
            </w:pPr>
            <w:r>
              <w:t>20</w:t>
            </w:r>
          </w:p>
        </w:tc>
        <w:tc>
          <w:tcPr>
            <w:tcW w:w="3138" w:type="pct"/>
            <w:tcBorders>
              <w:left w:val="single" w:sz="4" w:space="0" w:color="auto"/>
            </w:tcBorders>
            <w:shd w:val="clear" w:color="auto" w:fill="auto"/>
            <w:vAlign w:val="center"/>
          </w:tcPr>
          <w:p w:rsidR="00544B89" w:rsidRPr="00680FB8" w:rsidRDefault="00544B89" w:rsidP="00544B89">
            <w:pPr>
              <w:pStyle w:val="afffffff0"/>
            </w:pPr>
            <w:r w:rsidRPr="00544B89">
              <w:t>Котельная д. Поличня, ул. Новая</w:t>
            </w:r>
          </w:p>
        </w:tc>
        <w:tc>
          <w:tcPr>
            <w:tcW w:w="1420" w:type="pct"/>
            <w:shd w:val="clear" w:color="auto" w:fill="auto"/>
            <w:vAlign w:val="center"/>
          </w:tcPr>
          <w:p w:rsidR="00544B89" w:rsidRDefault="003D65B9" w:rsidP="00544B89">
            <w:pPr>
              <w:pStyle w:val="afffffff0"/>
            </w:pPr>
            <w:r>
              <w:t>80/60</w:t>
            </w:r>
            <w:r w:rsidR="00544B89" w:rsidRPr="00107DB4">
              <w:t xml:space="preserve"> ºС</w:t>
            </w:r>
          </w:p>
        </w:tc>
      </w:tr>
    </w:tbl>
    <w:p w:rsidR="009A06A9" w:rsidRPr="002C4067" w:rsidRDefault="00997C9E" w:rsidP="008511AE">
      <w:pPr>
        <w:pStyle w:val="a2"/>
      </w:pPr>
      <w:bookmarkStart w:id="117" w:name="_Toc162259159"/>
      <w:bookmarkStart w:id="118" w:name="_Toc165985045"/>
      <w:bookmarkStart w:id="119" w:name="_Toc205122189"/>
      <w:r w:rsidRPr="002C4067">
        <w:t>Ф</w:t>
      </w:r>
      <w:r w:rsidR="00E800F8" w:rsidRPr="002C4067">
        <w:t>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117"/>
      <w:bookmarkEnd w:id="118"/>
      <w:bookmarkEnd w:id="119"/>
    </w:p>
    <w:p w:rsidR="00D7005E" w:rsidRPr="002C4067" w:rsidRDefault="0071506E" w:rsidP="00FA1C46">
      <w:pPr>
        <w:pStyle w:val="aff2"/>
      </w:pPr>
      <w:r w:rsidRPr="002C4067">
        <w:t xml:space="preserve">Фактический температурный режим отпуска тепла в тепловые сети соответствует утвержденным графикам отпуска тепловой энергии. </w:t>
      </w:r>
    </w:p>
    <w:p w:rsidR="000A5247" w:rsidRPr="002C4067" w:rsidRDefault="000A5247" w:rsidP="00B175AD">
      <w:pPr>
        <w:pStyle w:val="aff2"/>
      </w:pPr>
      <w:r w:rsidRPr="002C4067">
        <w:t>В соответствии с пункт</w:t>
      </w:r>
      <w:r w:rsidR="00D77F42">
        <w:t>ом</w:t>
      </w:r>
      <w:r w:rsidRPr="002C4067">
        <w:t xml:space="preserve"> 6.2.59 Правил технической эксплуатации тепловых энергоустановок, утверждённы</w:t>
      </w:r>
      <w:r w:rsidR="00D77F42">
        <w:t>х</w:t>
      </w:r>
      <w:r w:rsidR="007858F4" w:rsidRPr="002C4067">
        <w:t xml:space="preserve"> Приказом Минэнерго РФ от 24.03.</w:t>
      </w:r>
      <w:r w:rsidRPr="002C4067">
        <w:t xml:space="preserve"> 2003 </w:t>
      </w:r>
      <w:r w:rsidR="007858F4" w:rsidRPr="002C4067">
        <w:t xml:space="preserve">№ </w:t>
      </w:r>
      <w:r w:rsidRPr="002C4067">
        <w:t>115</w:t>
      </w:r>
      <w:r w:rsidR="007858F4" w:rsidRPr="002C4067">
        <w:t xml:space="preserve"> «Об утверждении Правил технической эксплуатации тепловых энергоустановок»</w:t>
      </w:r>
      <w:r w:rsidRPr="002C4067">
        <w:t xml:space="preserve">, отклонения от заданного теплового режима за головными задвижками котельной, при условии работы в расчетных гидравлических и тепловых режимах, должны быть не более: </w:t>
      </w:r>
    </w:p>
    <w:p w:rsidR="000A5247" w:rsidRPr="002C4067" w:rsidRDefault="000A5247" w:rsidP="0060330C">
      <w:pPr>
        <w:pStyle w:val="afffffff8"/>
        <w:numPr>
          <w:ilvl w:val="0"/>
          <w:numId w:val="19"/>
        </w:numPr>
      </w:pPr>
      <w:r w:rsidRPr="002C4067">
        <w:t xml:space="preserve">температура воды, поступающей в тепловую сеть - ±3 %; </w:t>
      </w:r>
    </w:p>
    <w:p w:rsidR="000A5247" w:rsidRPr="002C4067" w:rsidRDefault="000A5247" w:rsidP="0060330C">
      <w:pPr>
        <w:pStyle w:val="afffffff8"/>
        <w:numPr>
          <w:ilvl w:val="0"/>
          <w:numId w:val="19"/>
        </w:numPr>
      </w:pPr>
      <w:r w:rsidRPr="002C4067">
        <w:t xml:space="preserve">по давлению в подающих трубопроводах - ±5 %; </w:t>
      </w:r>
    </w:p>
    <w:p w:rsidR="000A5247" w:rsidRPr="002C4067" w:rsidRDefault="000A5247" w:rsidP="0060330C">
      <w:pPr>
        <w:pStyle w:val="afffffff8"/>
        <w:numPr>
          <w:ilvl w:val="0"/>
          <w:numId w:val="19"/>
        </w:numPr>
      </w:pPr>
      <w:r w:rsidRPr="002C4067">
        <w:t xml:space="preserve">по давлению в обратных трубопроводах - ±0,2 кгс/см 2; </w:t>
      </w:r>
    </w:p>
    <w:p w:rsidR="000A5247" w:rsidRPr="002C4067" w:rsidRDefault="000A5247" w:rsidP="0060330C">
      <w:pPr>
        <w:pStyle w:val="afffffff8"/>
        <w:numPr>
          <w:ilvl w:val="0"/>
          <w:numId w:val="19"/>
        </w:numPr>
      </w:pPr>
      <w:r w:rsidRPr="002C4067">
        <w:t xml:space="preserve">среднесуточная температура сетевой воды в обратных трубопроводах не может превышать заданную графиком более чем на 5 %. </w:t>
      </w:r>
    </w:p>
    <w:p w:rsidR="009A06A9" w:rsidRPr="002C4067" w:rsidRDefault="00F0314C" w:rsidP="008511AE">
      <w:pPr>
        <w:pStyle w:val="a2"/>
      </w:pPr>
      <w:bookmarkStart w:id="120" w:name="_Toc162259160"/>
      <w:bookmarkStart w:id="121" w:name="_Toc165985046"/>
      <w:bookmarkStart w:id="122" w:name="_Toc205122190"/>
      <w:r w:rsidRPr="002C4067">
        <w:t>Г</w:t>
      </w:r>
      <w:r w:rsidR="005E5DE4" w:rsidRPr="002C4067">
        <w:t>идравлические режимы и пьезометрические графики тепловых сетей</w:t>
      </w:r>
      <w:bookmarkEnd w:id="120"/>
      <w:bookmarkEnd w:id="121"/>
      <w:bookmarkEnd w:id="122"/>
    </w:p>
    <w:p w:rsidR="00443E9D" w:rsidRPr="002C4067" w:rsidRDefault="00443E9D" w:rsidP="00B175AD">
      <w:pPr>
        <w:pStyle w:val="aff2"/>
      </w:pPr>
      <w:r w:rsidRPr="002C4067">
        <w:t>Гидравлический режим тепловой сети - режим, определяющий давления в теплопроводах при движении теплоносителя (гидродинамического) и при неподвижной воде (гидростатического).</w:t>
      </w:r>
    </w:p>
    <w:p w:rsidR="00443E9D" w:rsidRPr="002C4067" w:rsidRDefault="009277B4" w:rsidP="00B175AD">
      <w:pPr>
        <w:pStyle w:val="aff2"/>
      </w:pPr>
      <w:r w:rsidRPr="002C4067">
        <w:t xml:space="preserve">На котельных предусмотрен качественный метод регулирования отпуска тепловой энергии, </w:t>
      </w:r>
      <w:r w:rsidR="00B175AD" w:rsidRPr="002C4067">
        <w:t>который заключается</w:t>
      </w:r>
      <w:r w:rsidR="00443E9D" w:rsidRPr="002C4067">
        <w:t xml:space="preserve"> в изменении температуры сетевой воды в подающем трубопроводе в зависимости от темпера</w:t>
      </w:r>
      <w:r w:rsidRPr="002C4067">
        <w:t>туры наружного воздуха,</w:t>
      </w:r>
      <w:r w:rsidR="00443E9D" w:rsidRPr="002C4067">
        <w:t xml:space="preserve"> при этом гидравлический режим работы системы теплоснабжения остается неизменным, т.е. он не </w:t>
      </w:r>
      <w:r w:rsidR="00B71046" w:rsidRPr="002C4067">
        <w:t>претерпевает</w:t>
      </w:r>
      <w:r w:rsidR="00443E9D" w:rsidRPr="002C4067">
        <w:t xml:space="preserve"> изменений в течение всего отопительного периода. Правилами технической эксплуатации тепловых электрических станций и тепловых сетей</w:t>
      </w:r>
      <w:r w:rsidR="000E2449" w:rsidRPr="002C4067">
        <w:t>,</w:t>
      </w:r>
      <w:r w:rsidR="00443E9D" w:rsidRPr="002C4067">
        <w:t xml:space="preserve"> предусматривается ежегодная разработка гидравлических режимов тепловых сетей для отопительного и летнего периодов, а также разработка гидравлических режимов системы теплоснабжения</w:t>
      </w:r>
      <w:r w:rsidR="000E2449" w:rsidRPr="002C4067">
        <w:t xml:space="preserve"> на ближайшие 3-5 лет.</w:t>
      </w:r>
    </w:p>
    <w:p w:rsidR="006D716D" w:rsidRDefault="00443E9D" w:rsidP="0020761E">
      <w:pPr>
        <w:pStyle w:val="aff2"/>
      </w:pPr>
      <w:r w:rsidRPr="002C4067">
        <w:t xml:space="preserve">Транспортировка тепла от источников до </w:t>
      </w:r>
      <w:r w:rsidR="00D77F42">
        <w:t>абонентов</w:t>
      </w:r>
      <w:r w:rsidRPr="002C4067">
        <w:t xml:space="preserve"> осуществляется по распределительным тепловым сетям.</w:t>
      </w:r>
      <w:r w:rsidR="00D128CC" w:rsidRPr="002C4067">
        <w:t xml:space="preserve"> </w:t>
      </w:r>
      <w:r w:rsidR="00D77F42">
        <w:t>Обеспечение</w:t>
      </w:r>
      <w:r w:rsidR="00D128CC" w:rsidRPr="002C4067">
        <w:t xml:space="preserve"> транспортировки и созда</w:t>
      </w:r>
      <w:r w:rsidRPr="002C4067">
        <w:t>ни</w:t>
      </w:r>
      <w:r w:rsidR="00D77F42">
        <w:t>е</w:t>
      </w:r>
      <w:r w:rsidRPr="002C4067">
        <w:t xml:space="preserve"> необходимых гидравлических режимов на территориях с равнинным рельефом местности обеспечивается насосным оборудованием источников.</w:t>
      </w:r>
      <w:r w:rsidR="0020761E">
        <w:t xml:space="preserve"> </w:t>
      </w:r>
    </w:p>
    <w:p w:rsidR="0020761E" w:rsidRDefault="0020761E" w:rsidP="0020761E">
      <w:pPr>
        <w:pStyle w:val="aff2"/>
      </w:pPr>
      <w:r>
        <w:t>При разработке электронной модели системы теплоснабжения использован программный расчетный комплекс ГИС Zulu Thermo.</w:t>
      </w:r>
    </w:p>
    <w:p w:rsidR="0020761E" w:rsidRDefault="0020761E" w:rsidP="0020761E">
      <w:pPr>
        <w:pStyle w:val="aff2"/>
      </w:pPr>
      <w:r>
        <w:lastRenderedPageBreak/>
        <w:t>Электронная модель используется в качестве основного инструментария для проведения теплогидравлических расчетов для различных сценариев развития системы теплоснабжения.</w:t>
      </w:r>
    </w:p>
    <w:p w:rsidR="0020761E" w:rsidRDefault="0020761E" w:rsidP="0020761E">
      <w:pPr>
        <w:pStyle w:val="aff2"/>
      </w:pPr>
      <w:r>
        <w:t>В электронной модели возможно провести гидравлическую оценку теплоснабжения потребителей при различных сценариях развития ситуации, путем открытия/закрытия секционирующих задвижек, моделирования возникновения аварийной ситуации на тепловой сети, также возможно провести гидравлический расчет при прокладке новых участков теплосетей, строительства перемычек для увеличения надежности теплоснабжения потребителей и обеспечения перспективных потребителей тепловой энергией в полном объеме.</w:t>
      </w:r>
    </w:p>
    <w:p w:rsidR="0020761E" w:rsidRDefault="0020761E" w:rsidP="0020761E">
      <w:pPr>
        <w:pStyle w:val="aff2"/>
      </w:pPr>
      <w:r>
        <w:t>На пьезометрическом графике отображаются:</w:t>
      </w:r>
    </w:p>
    <w:p w:rsidR="0020761E" w:rsidRDefault="0020761E" w:rsidP="0020761E">
      <w:pPr>
        <w:pStyle w:val="aff2"/>
      </w:pPr>
      <w:r>
        <w:t>•</w:t>
      </w:r>
      <w:r>
        <w:tab/>
        <w:t>линия давления в подающем трубопроводе красным цветом;</w:t>
      </w:r>
    </w:p>
    <w:p w:rsidR="0020761E" w:rsidRDefault="0020761E" w:rsidP="0020761E">
      <w:pPr>
        <w:pStyle w:val="aff2"/>
      </w:pPr>
      <w:r>
        <w:t>•</w:t>
      </w:r>
      <w:r>
        <w:tab/>
        <w:t>линия давления в обратном трубопроводе синим цветом;</w:t>
      </w:r>
    </w:p>
    <w:p w:rsidR="0020761E" w:rsidRDefault="0020761E" w:rsidP="0020761E">
      <w:pPr>
        <w:pStyle w:val="aff2"/>
      </w:pPr>
      <w:r>
        <w:t>•</w:t>
      </w:r>
      <w:r>
        <w:tab/>
        <w:t>линия поверхности земли пунктиром;</w:t>
      </w:r>
    </w:p>
    <w:p w:rsidR="0020761E" w:rsidRDefault="0020761E" w:rsidP="0020761E">
      <w:pPr>
        <w:pStyle w:val="aff2"/>
      </w:pPr>
      <w:r>
        <w:t>•</w:t>
      </w:r>
      <w:r>
        <w:tab/>
        <w:t>линия статического напора голубым пунктиром;</w:t>
      </w:r>
    </w:p>
    <w:p w:rsidR="0020761E" w:rsidRDefault="0020761E" w:rsidP="0020761E">
      <w:pPr>
        <w:pStyle w:val="aff2"/>
      </w:pPr>
      <w:r>
        <w:t>•</w:t>
      </w:r>
      <w:r>
        <w:tab/>
        <w:t>линия давления вскипания оранжевым цветом.</w:t>
      </w:r>
    </w:p>
    <w:p w:rsidR="0020761E" w:rsidRDefault="0020761E" w:rsidP="0020761E">
      <w:pPr>
        <w:pStyle w:val="aff2"/>
      </w:pPr>
      <w:r>
        <w:t>Оценка обеспеченности потребителей расчетным количеством теплоносителя и тепловой энергии, и гидравлических режимов тепловых сетей проводится на основе гидравлических расчетов тепловых сетей.</w:t>
      </w:r>
    </w:p>
    <w:p w:rsidR="000A5247" w:rsidRDefault="0020761E" w:rsidP="0020761E">
      <w:pPr>
        <w:pStyle w:val="aff2"/>
      </w:pPr>
      <w:r>
        <w:t>Пропускная способность не нарушена. Расходы подключений в узлах или на участках тепловой сети, при обеспечении потребителей расчетным количеством воды и тепловой энергией, с требуемым располагаемым напором обеспечены.</w:t>
      </w:r>
    </w:p>
    <w:p w:rsidR="006D716D" w:rsidRDefault="006D716D" w:rsidP="0020761E">
      <w:pPr>
        <w:pStyle w:val="aff2"/>
        <w:sectPr w:rsidR="006D716D" w:rsidSect="00EF74C7">
          <w:pgSz w:w="11906" w:h="16838"/>
          <w:pgMar w:top="567" w:right="567" w:bottom="567" w:left="1134" w:header="709" w:footer="0" w:gutter="0"/>
          <w:cols w:space="708"/>
          <w:docGrid w:linePitch="360"/>
        </w:sectPr>
      </w:pPr>
    </w:p>
    <w:p w:rsidR="006D716D" w:rsidRDefault="006D716D" w:rsidP="0020761E">
      <w:pPr>
        <w:pStyle w:val="aff2"/>
      </w:pPr>
    </w:p>
    <w:p w:rsidR="006D716D" w:rsidRDefault="006D716D" w:rsidP="006D716D">
      <w:pPr>
        <w:pStyle w:val="aff2"/>
        <w:ind w:firstLine="0"/>
      </w:pPr>
      <w:r>
        <w:rPr>
          <w:noProof/>
          <w:sz w:val="20"/>
          <w:lang w:eastAsia="ru-RU"/>
        </w:rPr>
        <w:drawing>
          <wp:inline distT="0" distB="0" distL="0" distR="0">
            <wp:extent cx="9777046" cy="2644727"/>
            <wp:effectExtent l="0" t="0" r="0" b="3810"/>
            <wp:docPr id="414" name="Image 4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4" name="Image 414"/>
                    <pic:cNvPicPr/>
                  </pic:nvPicPr>
                  <pic:blipFill>
                    <a:blip r:embed="rId12" cstate="print"/>
                    <a:stretch>
                      <a:fillRect/>
                    </a:stretch>
                  </pic:blipFill>
                  <pic:spPr>
                    <a:xfrm>
                      <a:off x="0" y="0"/>
                      <a:ext cx="10125688" cy="2739036"/>
                    </a:xfrm>
                    <a:prstGeom prst="rect">
                      <a:avLst/>
                    </a:prstGeom>
                  </pic:spPr>
                </pic:pic>
              </a:graphicData>
            </a:graphic>
          </wp:inline>
        </w:drawing>
      </w:r>
    </w:p>
    <w:p w:rsidR="006D716D" w:rsidRDefault="006D716D" w:rsidP="007C0A7C">
      <w:pPr>
        <w:pStyle w:val="aff2"/>
        <w:ind w:firstLine="1276"/>
      </w:pPr>
      <w:r>
        <w:rPr>
          <w:noProof/>
          <w:lang w:eastAsia="ru-RU"/>
        </w:rPr>
        <w:drawing>
          <wp:inline distT="0" distB="0" distL="0" distR="0">
            <wp:extent cx="8992765" cy="2722098"/>
            <wp:effectExtent l="0" t="0" r="0" b="254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146186" cy="2768538"/>
                    </a:xfrm>
                    <a:prstGeom prst="rect">
                      <a:avLst/>
                    </a:prstGeom>
                    <a:noFill/>
                  </pic:spPr>
                </pic:pic>
              </a:graphicData>
            </a:graphic>
          </wp:inline>
        </w:drawing>
      </w:r>
    </w:p>
    <w:p w:rsidR="006D716D" w:rsidRDefault="006D716D" w:rsidP="007C0A7C">
      <w:pPr>
        <w:pStyle w:val="aff2"/>
        <w:ind w:firstLine="1276"/>
      </w:pPr>
      <w:r>
        <w:rPr>
          <w:noProof/>
          <w:sz w:val="20"/>
          <w:lang w:eastAsia="ru-RU"/>
        </w:rPr>
        <w:lastRenderedPageBreak/>
        <w:drawing>
          <wp:inline distT="0" distB="0" distL="0" distR="0">
            <wp:extent cx="9031459" cy="2743200"/>
            <wp:effectExtent l="0" t="0" r="0" b="0"/>
            <wp:docPr id="416" name="Image 4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6" name="Image 416"/>
                    <pic:cNvPicPr/>
                  </pic:nvPicPr>
                  <pic:blipFill>
                    <a:blip r:embed="rId14" cstate="print"/>
                    <a:stretch>
                      <a:fillRect/>
                    </a:stretch>
                  </pic:blipFill>
                  <pic:spPr>
                    <a:xfrm>
                      <a:off x="0" y="0"/>
                      <a:ext cx="9084388" cy="2759277"/>
                    </a:xfrm>
                    <a:prstGeom prst="rect">
                      <a:avLst/>
                    </a:prstGeom>
                  </pic:spPr>
                </pic:pic>
              </a:graphicData>
            </a:graphic>
          </wp:inline>
        </w:drawing>
      </w:r>
    </w:p>
    <w:p w:rsidR="006D716D" w:rsidRPr="002C4067" w:rsidRDefault="006D716D" w:rsidP="0020761E">
      <w:pPr>
        <w:pStyle w:val="aff2"/>
      </w:pPr>
    </w:p>
    <w:p w:rsidR="006D716D" w:rsidRDefault="0016088A" w:rsidP="006D716D">
      <w:pPr>
        <w:pStyle w:val="aff2"/>
        <w:jc w:val="center"/>
      </w:pPr>
      <w:bookmarkStart w:id="123" w:name="_Toc162259161"/>
      <w:bookmarkStart w:id="124" w:name="_Toc165985047"/>
      <w:r w:rsidRPr="002778F4">
        <w:t xml:space="preserve">Рисунок </w:t>
      </w:r>
      <w:r w:rsidR="00827E3F">
        <w:rPr>
          <w:noProof/>
        </w:rPr>
        <w:fldChar w:fldCharType="begin"/>
      </w:r>
      <w:r w:rsidR="007773B0">
        <w:rPr>
          <w:noProof/>
        </w:rPr>
        <w:instrText xml:space="preserve"> SEQ Рисунок \* ARABIC </w:instrText>
      </w:r>
      <w:r w:rsidR="00827E3F">
        <w:rPr>
          <w:noProof/>
        </w:rPr>
        <w:fldChar w:fldCharType="separate"/>
      </w:r>
      <w:r w:rsidR="00C83B43">
        <w:rPr>
          <w:noProof/>
        </w:rPr>
        <w:t>2</w:t>
      </w:r>
      <w:r w:rsidR="00827E3F">
        <w:rPr>
          <w:noProof/>
        </w:rPr>
        <w:fldChar w:fldCharType="end"/>
      </w:r>
      <w:r w:rsidRPr="002778F4">
        <w:rPr>
          <w:noProof/>
        </w:rPr>
        <w:t xml:space="preserve"> </w:t>
      </w:r>
      <w:r w:rsidRPr="002778F4">
        <w:t>–</w:t>
      </w:r>
      <w:r w:rsidRPr="00E978CB">
        <w:t xml:space="preserve"> </w:t>
      </w:r>
      <w:r w:rsidR="006D716D" w:rsidRPr="006D716D">
        <w:t xml:space="preserve">Пьезометрический график </w:t>
      </w:r>
      <w:r w:rsidR="007C0A7C">
        <w:t xml:space="preserve">от Районной котельной №1 </w:t>
      </w:r>
      <w:r w:rsidR="006D716D" w:rsidRPr="006D716D">
        <w:t xml:space="preserve">до </w:t>
      </w:r>
      <w:r w:rsidR="007C0A7C">
        <w:t>удаленного</w:t>
      </w:r>
      <w:r w:rsidR="006D716D" w:rsidRPr="006D716D">
        <w:t xml:space="preserve"> потребителя – Жилой дом по ул. Гагарина, 25</w:t>
      </w:r>
    </w:p>
    <w:p w:rsidR="006D716D" w:rsidRDefault="006D716D" w:rsidP="006D716D">
      <w:pPr>
        <w:pStyle w:val="aff2"/>
        <w:jc w:val="center"/>
      </w:pPr>
    </w:p>
    <w:p w:rsidR="006D716D" w:rsidRDefault="006D716D" w:rsidP="006D716D">
      <w:pPr>
        <w:pStyle w:val="aff2"/>
        <w:jc w:val="center"/>
      </w:pPr>
      <w:r>
        <w:rPr>
          <w:noProof/>
          <w:lang w:eastAsia="ru-RU"/>
        </w:rPr>
        <w:lastRenderedPageBreak/>
        <w:drawing>
          <wp:inline distT="0" distB="0" distL="0" distR="0">
            <wp:extent cx="8536141" cy="4276579"/>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8570860" cy="4293973"/>
                    </a:xfrm>
                    <a:prstGeom prst="rect">
                      <a:avLst/>
                    </a:prstGeom>
                    <a:noFill/>
                  </pic:spPr>
                </pic:pic>
              </a:graphicData>
            </a:graphic>
          </wp:inline>
        </w:drawing>
      </w:r>
    </w:p>
    <w:p w:rsidR="006D716D" w:rsidRDefault="006D716D" w:rsidP="006D716D">
      <w:pPr>
        <w:pStyle w:val="aff2"/>
        <w:jc w:val="center"/>
      </w:pPr>
    </w:p>
    <w:p w:rsidR="006D716D" w:rsidRDefault="006D716D" w:rsidP="007C0A7C">
      <w:pPr>
        <w:pStyle w:val="aff2"/>
        <w:ind w:firstLine="567"/>
        <w:jc w:val="center"/>
      </w:pPr>
      <w:r>
        <w:rPr>
          <w:noProof/>
          <w:lang w:eastAsia="ru-RU"/>
        </w:rPr>
        <w:lastRenderedPageBreak/>
        <w:drawing>
          <wp:inline distT="0" distB="0" distL="0" distR="0">
            <wp:extent cx="8813215" cy="4632290"/>
            <wp:effectExtent l="0" t="0" r="698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r="4308"/>
                    <a:stretch/>
                  </pic:blipFill>
                  <pic:spPr bwMode="auto">
                    <a:xfrm>
                      <a:off x="0" y="0"/>
                      <a:ext cx="8859973" cy="4656866"/>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6D716D" w:rsidRDefault="006D716D" w:rsidP="006D716D">
      <w:pPr>
        <w:pStyle w:val="aff2"/>
        <w:jc w:val="center"/>
      </w:pPr>
    </w:p>
    <w:p w:rsidR="006D716D" w:rsidRDefault="0016088A" w:rsidP="006D716D">
      <w:pPr>
        <w:pStyle w:val="aff2"/>
        <w:jc w:val="center"/>
      </w:pPr>
      <w:r w:rsidRPr="002778F4">
        <w:t xml:space="preserve">Рисунок </w:t>
      </w:r>
      <w:r w:rsidR="00827E3F">
        <w:rPr>
          <w:noProof/>
        </w:rPr>
        <w:fldChar w:fldCharType="begin"/>
      </w:r>
      <w:r w:rsidR="007773B0">
        <w:rPr>
          <w:noProof/>
        </w:rPr>
        <w:instrText xml:space="preserve"> SEQ Рисунок \* ARABIC </w:instrText>
      </w:r>
      <w:r w:rsidR="00827E3F">
        <w:rPr>
          <w:noProof/>
        </w:rPr>
        <w:fldChar w:fldCharType="separate"/>
      </w:r>
      <w:r w:rsidR="00C83B43">
        <w:rPr>
          <w:noProof/>
        </w:rPr>
        <w:t>3</w:t>
      </w:r>
      <w:r w:rsidR="00827E3F">
        <w:rPr>
          <w:noProof/>
        </w:rPr>
        <w:fldChar w:fldCharType="end"/>
      </w:r>
      <w:r w:rsidRPr="002778F4">
        <w:rPr>
          <w:noProof/>
        </w:rPr>
        <w:t xml:space="preserve"> </w:t>
      </w:r>
      <w:r w:rsidRPr="002778F4">
        <w:t>–</w:t>
      </w:r>
      <w:r w:rsidRPr="00E978CB">
        <w:t xml:space="preserve"> </w:t>
      </w:r>
      <w:r w:rsidR="006D716D" w:rsidRPr="006D716D">
        <w:t xml:space="preserve">Пьезометрический график </w:t>
      </w:r>
      <w:r w:rsidR="007C0A7C">
        <w:t xml:space="preserve">от котельной №2 </w:t>
      </w:r>
      <w:r w:rsidR="006D716D" w:rsidRPr="006D716D">
        <w:t xml:space="preserve">до </w:t>
      </w:r>
      <w:r w:rsidR="007C0A7C">
        <w:t>удаленного</w:t>
      </w:r>
      <w:r w:rsidR="006D716D" w:rsidRPr="006D716D">
        <w:t xml:space="preserve"> потребителя – Сбербанк</w:t>
      </w:r>
    </w:p>
    <w:p w:rsidR="006D716D" w:rsidRDefault="006D716D" w:rsidP="006D716D">
      <w:pPr>
        <w:pStyle w:val="aff2"/>
        <w:jc w:val="center"/>
      </w:pPr>
    </w:p>
    <w:p w:rsidR="006D716D" w:rsidRDefault="006D716D" w:rsidP="006D716D">
      <w:pPr>
        <w:pStyle w:val="aff2"/>
        <w:jc w:val="center"/>
      </w:pPr>
      <w:r>
        <w:rPr>
          <w:noProof/>
          <w:lang w:eastAsia="ru-RU"/>
        </w:rPr>
        <w:lastRenderedPageBreak/>
        <w:drawing>
          <wp:inline distT="0" distB="0" distL="0" distR="0">
            <wp:extent cx="8988085" cy="3045656"/>
            <wp:effectExtent l="0" t="0" r="3810" b="254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026998" cy="3058842"/>
                    </a:xfrm>
                    <a:prstGeom prst="rect">
                      <a:avLst/>
                    </a:prstGeom>
                    <a:noFill/>
                  </pic:spPr>
                </pic:pic>
              </a:graphicData>
            </a:graphic>
          </wp:inline>
        </w:drawing>
      </w:r>
    </w:p>
    <w:p w:rsidR="007C0A7C" w:rsidRDefault="007C0A7C" w:rsidP="007C0A7C">
      <w:pPr>
        <w:pStyle w:val="aff2"/>
        <w:jc w:val="center"/>
      </w:pPr>
    </w:p>
    <w:p w:rsidR="006D716D" w:rsidRDefault="0016088A" w:rsidP="007C0A7C">
      <w:pPr>
        <w:pStyle w:val="aff2"/>
        <w:jc w:val="center"/>
      </w:pPr>
      <w:r w:rsidRPr="002778F4">
        <w:t xml:space="preserve">Рисунок </w:t>
      </w:r>
      <w:r w:rsidR="00827E3F">
        <w:rPr>
          <w:noProof/>
        </w:rPr>
        <w:fldChar w:fldCharType="begin"/>
      </w:r>
      <w:r w:rsidR="007773B0">
        <w:rPr>
          <w:noProof/>
        </w:rPr>
        <w:instrText xml:space="preserve"> SEQ Рисунок \* ARABIC </w:instrText>
      </w:r>
      <w:r w:rsidR="00827E3F">
        <w:rPr>
          <w:noProof/>
        </w:rPr>
        <w:fldChar w:fldCharType="separate"/>
      </w:r>
      <w:r w:rsidR="00C83B43">
        <w:rPr>
          <w:noProof/>
        </w:rPr>
        <w:t>4</w:t>
      </w:r>
      <w:r w:rsidR="00827E3F">
        <w:rPr>
          <w:noProof/>
        </w:rPr>
        <w:fldChar w:fldCharType="end"/>
      </w:r>
      <w:r w:rsidRPr="002778F4">
        <w:rPr>
          <w:noProof/>
        </w:rPr>
        <w:t xml:space="preserve"> </w:t>
      </w:r>
      <w:r w:rsidRPr="002778F4">
        <w:t>–</w:t>
      </w:r>
      <w:r w:rsidRPr="00E978CB">
        <w:t xml:space="preserve"> </w:t>
      </w:r>
      <w:r w:rsidR="006D716D" w:rsidRPr="006D716D">
        <w:t xml:space="preserve">Пьезометрический график </w:t>
      </w:r>
      <w:r w:rsidR="007C0A7C">
        <w:t xml:space="preserve">от котельной №3 </w:t>
      </w:r>
      <w:r w:rsidR="006D716D" w:rsidRPr="006D716D">
        <w:t xml:space="preserve">до </w:t>
      </w:r>
      <w:r w:rsidR="007C0A7C">
        <w:t>удаленного</w:t>
      </w:r>
      <w:r w:rsidR="006D716D" w:rsidRPr="006D716D">
        <w:t xml:space="preserve"> потребителя – Жилой дом по ул. Строителей, 3</w:t>
      </w:r>
    </w:p>
    <w:p w:rsidR="006D716D" w:rsidRDefault="006D716D" w:rsidP="006D716D">
      <w:pPr>
        <w:pStyle w:val="aff2"/>
        <w:jc w:val="center"/>
      </w:pPr>
    </w:p>
    <w:p w:rsidR="006D716D" w:rsidRDefault="00461684" w:rsidP="006D716D">
      <w:pPr>
        <w:pStyle w:val="aff2"/>
        <w:jc w:val="center"/>
      </w:pPr>
      <w:r>
        <w:rPr>
          <w:noProof/>
          <w:sz w:val="20"/>
          <w:lang w:eastAsia="ru-RU"/>
        </w:rPr>
        <w:lastRenderedPageBreak/>
        <w:drawing>
          <wp:inline distT="0" distB="0" distL="0" distR="0">
            <wp:extent cx="8309987" cy="4702629"/>
            <wp:effectExtent l="0" t="0" r="0" b="3175"/>
            <wp:docPr id="430" name="Image 4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0" name="Image 430"/>
                    <pic:cNvPicPr/>
                  </pic:nvPicPr>
                  <pic:blipFill rotWithShape="1">
                    <a:blip r:embed="rId18" cstate="print"/>
                    <a:srcRect r="4245"/>
                    <a:stretch/>
                  </pic:blipFill>
                  <pic:spPr bwMode="auto">
                    <a:xfrm>
                      <a:off x="0" y="0"/>
                      <a:ext cx="8343729" cy="4721724"/>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16088A" w:rsidRDefault="0016088A" w:rsidP="006D716D">
      <w:pPr>
        <w:pStyle w:val="aff2"/>
        <w:jc w:val="center"/>
        <w:sectPr w:rsidR="0016088A" w:rsidSect="006D716D">
          <w:footerReference w:type="default" r:id="rId19"/>
          <w:pgSz w:w="16838" w:h="11906" w:orient="landscape"/>
          <w:pgMar w:top="1134" w:right="567" w:bottom="567" w:left="567" w:header="709" w:footer="0" w:gutter="0"/>
          <w:cols w:space="708"/>
          <w:docGrid w:linePitch="360"/>
        </w:sectPr>
      </w:pPr>
      <w:r w:rsidRPr="002778F4">
        <w:t xml:space="preserve">Рисунок </w:t>
      </w:r>
      <w:r w:rsidR="00827E3F">
        <w:rPr>
          <w:noProof/>
        </w:rPr>
        <w:fldChar w:fldCharType="begin"/>
      </w:r>
      <w:r w:rsidR="007773B0">
        <w:rPr>
          <w:noProof/>
        </w:rPr>
        <w:instrText xml:space="preserve"> SEQ Рисунок \* ARABIC </w:instrText>
      </w:r>
      <w:r w:rsidR="00827E3F">
        <w:rPr>
          <w:noProof/>
        </w:rPr>
        <w:fldChar w:fldCharType="separate"/>
      </w:r>
      <w:r w:rsidR="00C83B43">
        <w:rPr>
          <w:noProof/>
        </w:rPr>
        <w:t>5</w:t>
      </w:r>
      <w:r w:rsidR="00827E3F">
        <w:rPr>
          <w:noProof/>
        </w:rPr>
        <w:fldChar w:fldCharType="end"/>
      </w:r>
      <w:r w:rsidRPr="002778F4">
        <w:rPr>
          <w:noProof/>
        </w:rPr>
        <w:t xml:space="preserve"> </w:t>
      </w:r>
      <w:r w:rsidRPr="002778F4">
        <w:t>–</w:t>
      </w:r>
      <w:r w:rsidRPr="00E978CB">
        <w:t xml:space="preserve"> </w:t>
      </w:r>
      <w:r w:rsidRPr="0016088A">
        <w:t xml:space="preserve">Пьезометрический график </w:t>
      </w:r>
      <w:r w:rsidR="007C0A7C">
        <w:t xml:space="preserve">от ЦТП-17 </w:t>
      </w:r>
      <w:r w:rsidRPr="0016088A">
        <w:t xml:space="preserve">до </w:t>
      </w:r>
      <w:r w:rsidR="007C0A7C">
        <w:t>удаленного</w:t>
      </w:r>
      <w:r w:rsidRPr="0016088A">
        <w:t xml:space="preserve"> потребителя – Жилой дом проезд Сельхозтехники, 7</w:t>
      </w:r>
    </w:p>
    <w:p w:rsidR="009A06A9" w:rsidRPr="002C4067" w:rsidRDefault="00F0314C" w:rsidP="008511AE">
      <w:pPr>
        <w:pStyle w:val="a2"/>
      </w:pPr>
      <w:bookmarkStart w:id="125" w:name="_Toc205122191"/>
      <w:r w:rsidRPr="002C4067">
        <w:lastRenderedPageBreak/>
        <w:t>С</w:t>
      </w:r>
      <w:r w:rsidR="005E5DE4" w:rsidRPr="002C4067">
        <w:t>татистик</w:t>
      </w:r>
      <w:r w:rsidR="00997C9E" w:rsidRPr="002C4067">
        <w:t>а</w:t>
      </w:r>
      <w:r w:rsidR="005E5DE4" w:rsidRPr="002C4067">
        <w:t xml:space="preserve"> отказов тепловых сетей (аварийных ситуаций) за последние 5</w:t>
      </w:r>
      <w:r w:rsidR="00B175AD">
        <w:t> </w:t>
      </w:r>
      <w:r w:rsidR="005E5DE4" w:rsidRPr="002C4067">
        <w:t>лет</w:t>
      </w:r>
      <w:bookmarkEnd w:id="123"/>
      <w:bookmarkEnd w:id="124"/>
      <w:bookmarkEnd w:id="125"/>
    </w:p>
    <w:p w:rsidR="00B71046" w:rsidRPr="00945BDC" w:rsidRDefault="00327C12" w:rsidP="00B175AD">
      <w:pPr>
        <w:pStyle w:val="aff2"/>
      </w:pPr>
      <w:r w:rsidRPr="00945BDC">
        <w:t>По и</w:t>
      </w:r>
      <w:r w:rsidR="00B71046" w:rsidRPr="00945BDC">
        <w:t>нформаци</w:t>
      </w:r>
      <w:r w:rsidRPr="00945BDC">
        <w:t>и</w:t>
      </w:r>
      <w:r w:rsidR="00E770DC" w:rsidRPr="00945BDC">
        <w:t>, предоставленной МБУ «Управление ДКХ Гагаринского района»,</w:t>
      </w:r>
      <w:r w:rsidR="00B71046" w:rsidRPr="00945BDC">
        <w:t xml:space="preserve"> по статистике отказов тепловых сетей (аварийных ситуаций) за последние 5 лет </w:t>
      </w:r>
      <w:r w:rsidR="00E770DC" w:rsidRPr="00945BDC">
        <w:t>– аварий на тепловых сетях зарегистрировано не было</w:t>
      </w:r>
      <w:r w:rsidR="00B71046" w:rsidRPr="00945BDC">
        <w:t>.</w:t>
      </w:r>
      <w:r w:rsidR="0081681A" w:rsidRPr="00945BDC">
        <w:t xml:space="preserve"> </w:t>
      </w:r>
    </w:p>
    <w:p w:rsidR="00E770DC" w:rsidRDefault="00E770DC" w:rsidP="00B175AD">
      <w:pPr>
        <w:pStyle w:val="aff2"/>
      </w:pPr>
      <w:r w:rsidRPr="00945BDC">
        <w:t>Данные по отказам на тепловых сетях ООО «Смоленскрегионтеплоэнерго» представлены в таблице ниже.</w:t>
      </w:r>
    </w:p>
    <w:p w:rsidR="00E770DC" w:rsidRDefault="00E770DC" w:rsidP="005C6D46">
      <w:pPr>
        <w:pStyle w:val="aff2"/>
        <w:ind w:firstLine="0"/>
      </w:pPr>
      <w:r w:rsidRPr="002C4067">
        <w:t xml:space="preserve">Таблица </w:t>
      </w:r>
      <w:r w:rsidR="00827E3F">
        <w:rPr>
          <w:noProof/>
        </w:rPr>
        <w:fldChar w:fldCharType="begin"/>
      </w:r>
      <w:r>
        <w:rPr>
          <w:noProof/>
        </w:rPr>
        <w:instrText xml:space="preserve"> SEQ Таблица \* ARABIC </w:instrText>
      </w:r>
      <w:r w:rsidR="00827E3F">
        <w:rPr>
          <w:noProof/>
        </w:rPr>
        <w:fldChar w:fldCharType="separate"/>
      </w:r>
      <w:r w:rsidR="00C83B43">
        <w:rPr>
          <w:noProof/>
        </w:rPr>
        <w:t>19</w:t>
      </w:r>
      <w:r w:rsidR="00827E3F">
        <w:rPr>
          <w:noProof/>
        </w:rPr>
        <w:fldChar w:fldCharType="end"/>
      </w:r>
      <w:r>
        <w:rPr>
          <w:noProof/>
        </w:rPr>
        <w:t xml:space="preserve"> </w:t>
      </w:r>
      <w:r w:rsidRPr="002C4067">
        <w:t>–</w:t>
      </w:r>
      <w:r>
        <w:t xml:space="preserve"> Стати</w:t>
      </w:r>
      <w:r w:rsidR="005C6D46">
        <w:t>с</w:t>
      </w:r>
      <w:r>
        <w:t xml:space="preserve">тика отказов на тепловых сетях </w:t>
      </w:r>
      <w:r w:rsidRPr="00E770DC">
        <w:t>ООО «Смоленскрегионтеплоэнерго»</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98"/>
        <w:gridCol w:w="4658"/>
        <w:gridCol w:w="5065"/>
      </w:tblGrid>
      <w:tr w:rsidR="00E770DC" w:rsidRPr="00B175AD" w:rsidTr="005C6D46">
        <w:trPr>
          <w:cantSplit/>
          <w:trHeight w:val="340"/>
          <w:tblHeader/>
        </w:trPr>
        <w:tc>
          <w:tcPr>
            <w:tcW w:w="335" w:type="pct"/>
            <w:vMerge w:val="restart"/>
            <w:tcBorders>
              <w:right w:val="single" w:sz="4" w:space="0" w:color="auto"/>
            </w:tcBorders>
            <w:shd w:val="clear" w:color="auto" w:fill="auto"/>
            <w:vAlign w:val="center"/>
          </w:tcPr>
          <w:p w:rsidR="00E770DC" w:rsidRPr="00B175AD" w:rsidRDefault="00E770DC" w:rsidP="005F6F70">
            <w:pPr>
              <w:pStyle w:val="afffffff0"/>
              <w:rPr>
                <w:b/>
              </w:rPr>
            </w:pPr>
            <w:r w:rsidRPr="00B175AD">
              <w:rPr>
                <w:b/>
              </w:rPr>
              <w:t>№ п/п</w:t>
            </w:r>
          </w:p>
        </w:tc>
        <w:tc>
          <w:tcPr>
            <w:tcW w:w="2235" w:type="pct"/>
            <w:vMerge w:val="restart"/>
            <w:tcBorders>
              <w:left w:val="single" w:sz="4" w:space="0" w:color="auto"/>
            </w:tcBorders>
            <w:shd w:val="clear" w:color="auto" w:fill="auto"/>
            <w:vAlign w:val="center"/>
          </w:tcPr>
          <w:p w:rsidR="00E770DC" w:rsidRPr="00B175AD" w:rsidRDefault="00E770DC" w:rsidP="005F6F70">
            <w:pPr>
              <w:pStyle w:val="afffffff0"/>
              <w:rPr>
                <w:b/>
              </w:rPr>
            </w:pPr>
            <w:r w:rsidRPr="00B175AD">
              <w:rPr>
                <w:b/>
              </w:rPr>
              <w:t>Наименование СЦТ</w:t>
            </w:r>
          </w:p>
        </w:tc>
        <w:tc>
          <w:tcPr>
            <w:tcW w:w="2430" w:type="pct"/>
            <w:vAlign w:val="center"/>
          </w:tcPr>
          <w:p w:rsidR="00E770DC" w:rsidRPr="00B175AD" w:rsidRDefault="00E770DC" w:rsidP="005F6F70">
            <w:pPr>
              <w:pStyle w:val="afffffff0"/>
              <w:rPr>
                <w:b/>
              </w:rPr>
            </w:pPr>
            <w:r>
              <w:rPr>
                <w:b/>
              </w:rPr>
              <w:t>Количество прекращений подачи тепловой энергии, теплоносителя в результате технологических нарушений на тепловых сетях на 1 км тепловых сетей</w:t>
            </w:r>
          </w:p>
        </w:tc>
      </w:tr>
      <w:tr w:rsidR="00E770DC" w:rsidRPr="00B175AD" w:rsidTr="005C6D46">
        <w:trPr>
          <w:cantSplit/>
          <w:trHeight w:val="340"/>
          <w:tblHeader/>
        </w:trPr>
        <w:tc>
          <w:tcPr>
            <w:tcW w:w="335" w:type="pct"/>
            <w:vMerge/>
            <w:tcBorders>
              <w:right w:val="single" w:sz="4" w:space="0" w:color="auto"/>
            </w:tcBorders>
            <w:shd w:val="clear" w:color="auto" w:fill="auto"/>
            <w:vAlign w:val="center"/>
          </w:tcPr>
          <w:p w:rsidR="00E770DC" w:rsidRPr="00B175AD" w:rsidRDefault="00E770DC" w:rsidP="005F6F70">
            <w:pPr>
              <w:pStyle w:val="afffffff0"/>
              <w:rPr>
                <w:b/>
              </w:rPr>
            </w:pPr>
          </w:p>
        </w:tc>
        <w:tc>
          <w:tcPr>
            <w:tcW w:w="2235" w:type="pct"/>
            <w:vMerge/>
            <w:tcBorders>
              <w:left w:val="single" w:sz="4" w:space="0" w:color="auto"/>
            </w:tcBorders>
            <w:shd w:val="clear" w:color="auto" w:fill="auto"/>
            <w:vAlign w:val="center"/>
          </w:tcPr>
          <w:p w:rsidR="00E770DC" w:rsidRPr="00B175AD" w:rsidRDefault="00E770DC" w:rsidP="005F6F70">
            <w:pPr>
              <w:pStyle w:val="afffffff0"/>
              <w:rPr>
                <w:b/>
              </w:rPr>
            </w:pPr>
          </w:p>
        </w:tc>
        <w:tc>
          <w:tcPr>
            <w:tcW w:w="2430" w:type="pct"/>
            <w:vAlign w:val="center"/>
          </w:tcPr>
          <w:p w:rsidR="00E770DC" w:rsidRPr="00B175AD" w:rsidRDefault="00E770DC" w:rsidP="005F6F70">
            <w:pPr>
              <w:pStyle w:val="afffffff0"/>
              <w:rPr>
                <w:b/>
              </w:rPr>
            </w:pPr>
            <w:r>
              <w:rPr>
                <w:b/>
              </w:rPr>
              <w:t>Текущее значение</w:t>
            </w:r>
          </w:p>
        </w:tc>
      </w:tr>
      <w:tr w:rsidR="00E770DC" w:rsidRPr="00107DB4" w:rsidTr="005C6D46">
        <w:trPr>
          <w:cantSplit/>
          <w:trHeight w:val="340"/>
        </w:trPr>
        <w:tc>
          <w:tcPr>
            <w:tcW w:w="335" w:type="pct"/>
            <w:tcBorders>
              <w:right w:val="single" w:sz="4" w:space="0" w:color="auto"/>
            </w:tcBorders>
            <w:shd w:val="clear" w:color="auto" w:fill="auto"/>
            <w:vAlign w:val="center"/>
          </w:tcPr>
          <w:p w:rsidR="00E770DC" w:rsidRPr="00107DB4" w:rsidRDefault="00E770DC" w:rsidP="005F6F70">
            <w:pPr>
              <w:pStyle w:val="afffffff0"/>
            </w:pPr>
            <w:r w:rsidRPr="00107DB4">
              <w:t>1</w:t>
            </w:r>
          </w:p>
        </w:tc>
        <w:tc>
          <w:tcPr>
            <w:tcW w:w="2235" w:type="pct"/>
            <w:tcBorders>
              <w:left w:val="single" w:sz="4" w:space="0" w:color="auto"/>
            </w:tcBorders>
            <w:shd w:val="clear" w:color="auto" w:fill="auto"/>
            <w:vAlign w:val="center"/>
          </w:tcPr>
          <w:p w:rsidR="00E770DC" w:rsidRPr="00107DB4" w:rsidRDefault="00E770DC" w:rsidP="005F6F70">
            <w:pPr>
              <w:pStyle w:val="afffffff0"/>
              <w:rPr>
                <w:rFonts w:eastAsia="Times New Roman"/>
                <w:lang w:eastAsia="ru-RU"/>
              </w:rPr>
            </w:pPr>
            <w:r>
              <w:t xml:space="preserve">Тепловые сети от котельной </w:t>
            </w:r>
            <w:r w:rsidRPr="002563DF">
              <w:t xml:space="preserve">№ </w:t>
            </w:r>
            <w:r>
              <w:t>1</w:t>
            </w:r>
            <w:r w:rsidR="005C6D46">
              <w:t>, г. Гагарин,</w:t>
            </w:r>
            <w:r>
              <w:t xml:space="preserve"> </w:t>
            </w:r>
            <w:r w:rsidRPr="002563DF">
              <w:t>Промышленный пр-зд</w:t>
            </w:r>
          </w:p>
        </w:tc>
        <w:tc>
          <w:tcPr>
            <w:tcW w:w="2430" w:type="pct"/>
            <w:vAlign w:val="center"/>
          </w:tcPr>
          <w:p w:rsidR="00E770DC" w:rsidRDefault="005C6D46" w:rsidP="005F6F70">
            <w:pPr>
              <w:pStyle w:val="afffffff0"/>
            </w:pPr>
            <w:r>
              <w:t>1,12</w:t>
            </w:r>
          </w:p>
        </w:tc>
      </w:tr>
      <w:tr w:rsidR="00E770DC" w:rsidRPr="00107DB4" w:rsidTr="005C6D46">
        <w:trPr>
          <w:cantSplit/>
          <w:trHeight w:val="340"/>
        </w:trPr>
        <w:tc>
          <w:tcPr>
            <w:tcW w:w="335" w:type="pct"/>
            <w:tcBorders>
              <w:right w:val="single" w:sz="4" w:space="0" w:color="auto"/>
            </w:tcBorders>
            <w:shd w:val="clear" w:color="auto" w:fill="auto"/>
            <w:vAlign w:val="center"/>
          </w:tcPr>
          <w:p w:rsidR="00E770DC" w:rsidRPr="00107DB4" w:rsidRDefault="00E770DC" w:rsidP="005F6F70">
            <w:pPr>
              <w:pStyle w:val="afffffff0"/>
            </w:pPr>
            <w:r>
              <w:t>2</w:t>
            </w:r>
          </w:p>
        </w:tc>
        <w:tc>
          <w:tcPr>
            <w:tcW w:w="2235" w:type="pct"/>
            <w:tcBorders>
              <w:left w:val="single" w:sz="4" w:space="0" w:color="auto"/>
            </w:tcBorders>
            <w:shd w:val="clear" w:color="auto" w:fill="auto"/>
            <w:vAlign w:val="center"/>
          </w:tcPr>
          <w:p w:rsidR="00E770DC" w:rsidRPr="002563DF" w:rsidRDefault="00E770DC" w:rsidP="005F6F70">
            <w:pPr>
              <w:pStyle w:val="afffffff0"/>
            </w:pPr>
            <w:r>
              <w:t>БМК №1</w:t>
            </w:r>
          </w:p>
        </w:tc>
        <w:tc>
          <w:tcPr>
            <w:tcW w:w="2430" w:type="pct"/>
            <w:vAlign w:val="center"/>
          </w:tcPr>
          <w:p w:rsidR="00E770DC" w:rsidRDefault="005C6D46" w:rsidP="005F6F70">
            <w:pPr>
              <w:pStyle w:val="afffffff0"/>
            </w:pPr>
            <w:r>
              <w:t>0,5</w:t>
            </w:r>
          </w:p>
        </w:tc>
      </w:tr>
      <w:tr w:rsidR="00E770DC" w:rsidRPr="00107DB4" w:rsidTr="005C6D46">
        <w:trPr>
          <w:cantSplit/>
          <w:trHeight w:val="340"/>
        </w:trPr>
        <w:tc>
          <w:tcPr>
            <w:tcW w:w="335" w:type="pct"/>
            <w:tcBorders>
              <w:right w:val="single" w:sz="4" w:space="0" w:color="auto"/>
            </w:tcBorders>
            <w:shd w:val="clear" w:color="auto" w:fill="auto"/>
            <w:vAlign w:val="center"/>
          </w:tcPr>
          <w:p w:rsidR="00E770DC" w:rsidRPr="00107DB4" w:rsidRDefault="00E770DC" w:rsidP="005F6F70">
            <w:pPr>
              <w:pStyle w:val="afffffff0"/>
            </w:pPr>
            <w:r>
              <w:t>3</w:t>
            </w:r>
          </w:p>
        </w:tc>
        <w:tc>
          <w:tcPr>
            <w:tcW w:w="2235" w:type="pct"/>
            <w:tcBorders>
              <w:left w:val="single" w:sz="4" w:space="0" w:color="auto"/>
            </w:tcBorders>
            <w:shd w:val="clear" w:color="auto" w:fill="auto"/>
            <w:vAlign w:val="center"/>
          </w:tcPr>
          <w:p w:rsidR="00E770DC" w:rsidRPr="002563DF" w:rsidRDefault="00E770DC" w:rsidP="005F6F70">
            <w:pPr>
              <w:pStyle w:val="afffffff0"/>
            </w:pPr>
            <w:r>
              <w:t>БМК №2</w:t>
            </w:r>
          </w:p>
        </w:tc>
        <w:tc>
          <w:tcPr>
            <w:tcW w:w="2430" w:type="pct"/>
            <w:vAlign w:val="center"/>
          </w:tcPr>
          <w:p w:rsidR="00E770DC" w:rsidRDefault="005C6D46" w:rsidP="005F6F70">
            <w:pPr>
              <w:pStyle w:val="afffffff0"/>
            </w:pPr>
            <w:r>
              <w:t>0,5</w:t>
            </w:r>
          </w:p>
        </w:tc>
      </w:tr>
      <w:tr w:rsidR="00E770DC" w:rsidRPr="00107DB4" w:rsidTr="005C6D46">
        <w:trPr>
          <w:cantSplit/>
          <w:trHeight w:val="340"/>
        </w:trPr>
        <w:tc>
          <w:tcPr>
            <w:tcW w:w="335" w:type="pct"/>
            <w:tcBorders>
              <w:right w:val="single" w:sz="4" w:space="0" w:color="auto"/>
            </w:tcBorders>
            <w:shd w:val="clear" w:color="auto" w:fill="auto"/>
            <w:vAlign w:val="center"/>
          </w:tcPr>
          <w:p w:rsidR="00E770DC" w:rsidRPr="00107DB4" w:rsidRDefault="00E770DC" w:rsidP="005F6F70">
            <w:pPr>
              <w:pStyle w:val="afffffff0"/>
            </w:pPr>
            <w:r>
              <w:t>4</w:t>
            </w:r>
          </w:p>
        </w:tc>
        <w:tc>
          <w:tcPr>
            <w:tcW w:w="2235" w:type="pct"/>
            <w:tcBorders>
              <w:left w:val="single" w:sz="4" w:space="0" w:color="auto"/>
            </w:tcBorders>
            <w:shd w:val="clear" w:color="auto" w:fill="auto"/>
            <w:vAlign w:val="center"/>
          </w:tcPr>
          <w:p w:rsidR="00E770DC" w:rsidRPr="002563DF" w:rsidRDefault="00E770DC" w:rsidP="005F6F70">
            <w:pPr>
              <w:pStyle w:val="afffffff0"/>
            </w:pPr>
            <w:r>
              <w:t>БМК №3</w:t>
            </w:r>
          </w:p>
        </w:tc>
        <w:tc>
          <w:tcPr>
            <w:tcW w:w="2430" w:type="pct"/>
            <w:vAlign w:val="center"/>
          </w:tcPr>
          <w:p w:rsidR="00E770DC" w:rsidRDefault="005C6D46" w:rsidP="005F6F70">
            <w:pPr>
              <w:pStyle w:val="afffffff0"/>
            </w:pPr>
            <w:r>
              <w:t>0,1</w:t>
            </w:r>
          </w:p>
        </w:tc>
      </w:tr>
    </w:tbl>
    <w:p w:rsidR="009A06A9" w:rsidRPr="002C4067" w:rsidRDefault="00F0314C" w:rsidP="008511AE">
      <w:pPr>
        <w:pStyle w:val="a2"/>
      </w:pPr>
      <w:bookmarkStart w:id="126" w:name="_Toc162259162"/>
      <w:bookmarkStart w:id="127" w:name="_Toc165985048"/>
      <w:bookmarkStart w:id="128" w:name="_Toc205122192"/>
      <w:r w:rsidRPr="002C4067">
        <w:t>С</w:t>
      </w:r>
      <w:r w:rsidR="005E5DE4" w:rsidRPr="002C4067">
        <w:t>татистик</w:t>
      </w:r>
      <w:r w:rsidR="00997C9E" w:rsidRPr="002C4067">
        <w:t>а</w:t>
      </w:r>
      <w:r w:rsidR="005E5DE4" w:rsidRPr="002C4067">
        <w:t xml:space="preserve">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126"/>
      <w:bookmarkEnd w:id="127"/>
      <w:bookmarkEnd w:id="128"/>
    </w:p>
    <w:p w:rsidR="00D1098C" w:rsidRPr="002C4067" w:rsidRDefault="00DB2537" w:rsidP="00B175AD">
      <w:pPr>
        <w:pStyle w:val="aff2"/>
      </w:pPr>
      <w:r w:rsidRPr="006659BB">
        <w:t>Накопления</w:t>
      </w:r>
      <w:r w:rsidR="00851204" w:rsidRPr="006659BB">
        <w:t xml:space="preserve"> </w:t>
      </w:r>
      <w:r w:rsidRPr="006659BB">
        <w:t>статистических</w:t>
      </w:r>
      <w:r w:rsidR="00851204" w:rsidRPr="006659BB">
        <w:t xml:space="preserve"> </w:t>
      </w:r>
      <w:r w:rsidRPr="006659BB">
        <w:t>данных по</w:t>
      </w:r>
      <w:r w:rsidR="00851204" w:rsidRPr="006659BB">
        <w:t xml:space="preserve"> </w:t>
      </w:r>
      <w:r w:rsidRPr="006659BB">
        <w:t>авариям</w:t>
      </w:r>
      <w:r w:rsidR="00851204" w:rsidRPr="006659BB">
        <w:t xml:space="preserve"> </w:t>
      </w:r>
      <w:r w:rsidRPr="006659BB">
        <w:t>и отказам</w:t>
      </w:r>
      <w:r w:rsidR="00851204" w:rsidRPr="006659BB">
        <w:t xml:space="preserve"> </w:t>
      </w:r>
      <w:r w:rsidRPr="006659BB">
        <w:t xml:space="preserve">элементов схемы теплоснабжения </w:t>
      </w:r>
      <w:r w:rsidR="006659BB" w:rsidRPr="006659BB">
        <w:t>отсутствуют</w:t>
      </w:r>
      <w:r w:rsidRPr="006659BB">
        <w:t>.</w:t>
      </w:r>
      <w:r w:rsidR="003A6DC8" w:rsidRPr="006659BB">
        <w:t xml:space="preserve"> </w:t>
      </w:r>
      <w:r w:rsidR="00D1098C" w:rsidRPr="006659BB">
        <w:t>Норм</w:t>
      </w:r>
      <w:r w:rsidR="00D1098C" w:rsidRPr="002C4067">
        <w:t xml:space="preserve">ативное время восстановления тепловых сетей в зависимости от диаметра приведено в таблице </w:t>
      </w:r>
      <w:r w:rsidR="00945BDC">
        <w:t>20</w:t>
      </w:r>
      <w:r w:rsidR="00D1098C" w:rsidRPr="002C4067">
        <w:t>.</w:t>
      </w:r>
    </w:p>
    <w:p w:rsidR="00D1098C" w:rsidRPr="002C4067" w:rsidRDefault="00855EBB" w:rsidP="00B175AD">
      <w:pPr>
        <w:pStyle w:val="afffffffa"/>
        <w:jc w:val="both"/>
      </w:pPr>
      <w:r w:rsidRPr="002C4067">
        <w:t xml:space="preserve">Таблица </w:t>
      </w:r>
      <w:r w:rsidR="00827E3F">
        <w:rPr>
          <w:noProof/>
        </w:rPr>
        <w:fldChar w:fldCharType="begin"/>
      </w:r>
      <w:r w:rsidR="00A95700">
        <w:rPr>
          <w:noProof/>
        </w:rPr>
        <w:instrText xml:space="preserve"> SEQ Таблица \* ARABIC </w:instrText>
      </w:r>
      <w:r w:rsidR="00827E3F">
        <w:rPr>
          <w:noProof/>
        </w:rPr>
        <w:fldChar w:fldCharType="separate"/>
      </w:r>
      <w:r w:rsidR="00C83B43">
        <w:rPr>
          <w:noProof/>
        </w:rPr>
        <w:t>20</w:t>
      </w:r>
      <w:r w:rsidR="00827E3F">
        <w:rPr>
          <w:noProof/>
        </w:rPr>
        <w:fldChar w:fldCharType="end"/>
      </w:r>
      <w:r w:rsidR="00084AC4">
        <w:rPr>
          <w:noProof/>
        </w:rPr>
        <w:t xml:space="preserve"> </w:t>
      </w:r>
      <w:r w:rsidR="00D1098C" w:rsidRPr="002C4067">
        <w:t>– Нормативное время восстановления тепловых сетей в зависимости от диаметра (</w:t>
      </w:r>
      <w:r w:rsidR="00DC08CB" w:rsidRPr="002C4067">
        <w:t>СП 124.13330.2012</w:t>
      </w:r>
      <w:r w:rsidR="007858F4" w:rsidRPr="002C4067">
        <w:t xml:space="preserve"> «Свод правил. Тепловые сети. Актуализированная редакция СНиП 41-02-2003»</w:t>
      </w:r>
      <w:r w:rsidR="00DC08CB" w:rsidRPr="002C4067">
        <w:t xml:space="preserve">, </w:t>
      </w:r>
      <w:r w:rsidR="00D1098C" w:rsidRPr="002C4067">
        <w:t>таблица 2)</w:t>
      </w:r>
    </w:p>
    <w:tbl>
      <w:tblPr>
        <w:tblW w:w="5000" w:type="pct"/>
        <w:jc w:val="center"/>
        <w:tblLook w:val="0000"/>
      </w:tblPr>
      <w:tblGrid>
        <w:gridCol w:w="1467"/>
        <w:gridCol w:w="4752"/>
        <w:gridCol w:w="4202"/>
      </w:tblGrid>
      <w:tr w:rsidR="005B273F" w:rsidRPr="002C4067" w:rsidTr="00FC31BF">
        <w:trPr>
          <w:jc w:val="center"/>
        </w:trPr>
        <w:tc>
          <w:tcPr>
            <w:tcW w:w="704" w:type="pct"/>
            <w:tcBorders>
              <w:top w:val="single" w:sz="4" w:space="0" w:color="auto"/>
              <w:left w:val="single" w:sz="4" w:space="0" w:color="auto"/>
              <w:bottom w:val="single" w:sz="4" w:space="0" w:color="auto"/>
              <w:right w:val="single" w:sz="4" w:space="0" w:color="auto"/>
            </w:tcBorders>
            <w:shd w:val="clear" w:color="auto" w:fill="FFFFFF"/>
          </w:tcPr>
          <w:p w:rsidR="00FC31BF" w:rsidRPr="00B175AD" w:rsidRDefault="00FC31BF" w:rsidP="00B175AD">
            <w:pPr>
              <w:pStyle w:val="afffffff0"/>
              <w:rPr>
                <w:b/>
                <w:lang w:eastAsia="ru-RU"/>
              </w:rPr>
            </w:pPr>
            <w:r w:rsidRPr="00B175AD">
              <w:rPr>
                <w:b/>
                <w:lang w:eastAsia="ru-RU"/>
              </w:rPr>
              <w:t>№ п/п</w:t>
            </w:r>
          </w:p>
        </w:tc>
        <w:tc>
          <w:tcPr>
            <w:tcW w:w="2280" w:type="pct"/>
            <w:tcBorders>
              <w:top w:val="single" w:sz="4" w:space="0" w:color="auto"/>
              <w:left w:val="single" w:sz="4" w:space="0" w:color="auto"/>
              <w:bottom w:val="single" w:sz="4" w:space="0" w:color="auto"/>
              <w:right w:val="single" w:sz="4" w:space="0" w:color="auto"/>
            </w:tcBorders>
            <w:shd w:val="clear" w:color="auto" w:fill="FFFFFF"/>
            <w:vAlign w:val="center"/>
          </w:tcPr>
          <w:p w:rsidR="00FC31BF" w:rsidRPr="00B175AD" w:rsidRDefault="00FC31BF" w:rsidP="00B175AD">
            <w:pPr>
              <w:pStyle w:val="afffffff0"/>
              <w:rPr>
                <w:b/>
                <w:lang w:eastAsia="ru-RU"/>
              </w:rPr>
            </w:pPr>
            <w:r w:rsidRPr="00B175AD">
              <w:rPr>
                <w:b/>
                <w:lang w:eastAsia="ru-RU"/>
              </w:rPr>
              <w:t>Диаметр трубопровода</w:t>
            </w:r>
          </w:p>
        </w:tc>
        <w:tc>
          <w:tcPr>
            <w:tcW w:w="2016" w:type="pct"/>
            <w:tcBorders>
              <w:top w:val="single" w:sz="4" w:space="0" w:color="auto"/>
              <w:left w:val="nil"/>
              <w:bottom w:val="single" w:sz="4" w:space="0" w:color="auto"/>
              <w:right w:val="single" w:sz="4" w:space="0" w:color="auto"/>
            </w:tcBorders>
            <w:shd w:val="clear" w:color="auto" w:fill="FFFFFF"/>
            <w:vAlign w:val="center"/>
          </w:tcPr>
          <w:p w:rsidR="00FC31BF" w:rsidRPr="00B175AD" w:rsidRDefault="00FC31BF" w:rsidP="00B175AD">
            <w:pPr>
              <w:pStyle w:val="afffffff0"/>
              <w:rPr>
                <w:b/>
                <w:lang w:eastAsia="ru-RU"/>
              </w:rPr>
            </w:pPr>
            <w:r w:rsidRPr="00B175AD">
              <w:rPr>
                <w:b/>
                <w:lang w:eastAsia="ru-RU"/>
              </w:rPr>
              <w:t>Время восстановления, ч</w:t>
            </w:r>
          </w:p>
        </w:tc>
      </w:tr>
      <w:tr w:rsidR="005B273F" w:rsidRPr="002C4067" w:rsidTr="00FC31BF">
        <w:trPr>
          <w:jc w:val="center"/>
        </w:trPr>
        <w:tc>
          <w:tcPr>
            <w:tcW w:w="704" w:type="pct"/>
            <w:tcBorders>
              <w:top w:val="single" w:sz="4" w:space="0" w:color="auto"/>
              <w:left w:val="single" w:sz="4" w:space="0" w:color="auto"/>
              <w:bottom w:val="single" w:sz="4" w:space="0" w:color="auto"/>
              <w:right w:val="single" w:sz="4" w:space="0" w:color="auto"/>
            </w:tcBorders>
            <w:shd w:val="clear" w:color="auto" w:fill="FFFFFF"/>
          </w:tcPr>
          <w:p w:rsidR="00FC31BF" w:rsidRPr="002C4067" w:rsidRDefault="00FC31BF" w:rsidP="00B175AD">
            <w:pPr>
              <w:pStyle w:val="afffffff0"/>
              <w:rPr>
                <w:lang w:eastAsia="ru-RU"/>
              </w:rPr>
            </w:pPr>
            <w:r w:rsidRPr="002C4067">
              <w:rPr>
                <w:lang w:eastAsia="ru-RU"/>
              </w:rPr>
              <w:t>1</w:t>
            </w:r>
          </w:p>
        </w:tc>
        <w:tc>
          <w:tcPr>
            <w:tcW w:w="2280" w:type="pct"/>
            <w:tcBorders>
              <w:top w:val="single" w:sz="4" w:space="0" w:color="auto"/>
              <w:left w:val="single" w:sz="4" w:space="0" w:color="auto"/>
              <w:bottom w:val="single" w:sz="4" w:space="0" w:color="auto"/>
              <w:right w:val="single" w:sz="4" w:space="0" w:color="auto"/>
            </w:tcBorders>
            <w:shd w:val="clear" w:color="auto" w:fill="FFFFFF"/>
            <w:vAlign w:val="center"/>
          </w:tcPr>
          <w:p w:rsidR="00FC31BF" w:rsidRPr="002C4067" w:rsidRDefault="00FC31BF" w:rsidP="00B175AD">
            <w:pPr>
              <w:pStyle w:val="afffffff0"/>
              <w:rPr>
                <w:lang w:eastAsia="ru-RU"/>
              </w:rPr>
            </w:pPr>
            <w:r w:rsidRPr="002C4067">
              <w:rPr>
                <w:lang w:eastAsia="ru-RU"/>
              </w:rPr>
              <w:t>До 300 мм</w:t>
            </w:r>
          </w:p>
        </w:tc>
        <w:tc>
          <w:tcPr>
            <w:tcW w:w="2016" w:type="pct"/>
            <w:tcBorders>
              <w:top w:val="single" w:sz="4" w:space="0" w:color="auto"/>
              <w:left w:val="nil"/>
              <w:bottom w:val="single" w:sz="4" w:space="0" w:color="auto"/>
              <w:right w:val="single" w:sz="4" w:space="0" w:color="auto"/>
            </w:tcBorders>
            <w:shd w:val="clear" w:color="auto" w:fill="FFFFFF"/>
            <w:vAlign w:val="center"/>
          </w:tcPr>
          <w:p w:rsidR="00FC31BF" w:rsidRPr="002C4067" w:rsidRDefault="00FC31BF" w:rsidP="00B175AD">
            <w:pPr>
              <w:pStyle w:val="afffffff0"/>
            </w:pPr>
            <w:r w:rsidRPr="002C4067">
              <w:t>15</w:t>
            </w:r>
          </w:p>
        </w:tc>
      </w:tr>
      <w:tr w:rsidR="005B273F" w:rsidRPr="002C4067" w:rsidTr="00FC31BF">
        <w:trPr>
          <w:jc w:val="center"/>
        </w:trPr>
        <w:tc>
          <w:tcPr>
            <w:tcW w:w="704" w:type="pct"/>
            <w:tcBorders>
              <w:top w:val="single" w:sz="4" w:space="0" w:color="auto"/>
              <w:left w:val="single" w:sz="4" w:space="0" w:color="auto"/>
              <w:bottom w:val="single" w:sz="4" w:space="0" w:color="auto"/>
              <w:right w:val="single" w:sz="4" w:space="0" w:color="auto"/>
            </w:tcBorders>
            <w:shd w:val="clear" w:color="auto" w:fill="FFFFFF"/>
          </w:tcPr>
          <w:p w:rsidR="00FC31BF" w:rsidRPr="002C4067" w:rsidRDefault="00FC31BF" w:rsidP="00B175AD">
            <w:pPr>
              <w:pStyle w:val="afffffff0"/>
              <w:rPr>
                <w:lang w:eastAsia="ru-RU"/>
              </w:rPr>
            </w:pPr>
            <w:r w:rsidRPr="002C4067">
              <w:rPr>
                <w:lang w:eastAsia="ru-RU"/>
              </w:rPr>
              <w:t>2</w:t>
            </w:r>
          </w:p>
        </w:tc>
        <w:tc>
          <w:tcPr>
            <w:tcW w:w="2280" w:type="pct"/>
            <w:tcBorders>
              <w:top w:val="single" w:sz="4" w:space="0" w:color="auto"/>
              <w:left w:val="single" w:sz="4" w:space="0" w:color="auto"/>
              <w:bottom w:val="single" w:sz="4" w:space="0" w:color="auto"/>
              <w:right w:val="single" w:sz="4" w:space="0" w:color="auto"/>
            </w:tcBorders>
            <w:shd w:val="clear" w:color="auto" w:fill="FFFFFF"/>
            <w:vAlign w:val="center"/>
          </w:tcPr>
          <w:p w:rsidR="00FC31BF" w:rsidRPr="002C4067" w:rsidRDefault="00FC31BF" w:rsidP="00B175AD">
            <w:pPr>
              <w:pStyle w:val="afffffff0"/>
              <w:rPr>
                <w:lang w:eastAsia="ru-RU"/>
              </w:rPr>
            </w:pPr>
            <w:r w:rsidRPr="002C4067">
              <w:rPr>
                <w:lang w:eastAsia="ru-RU"/>
              </w:rPr>
              <w:t>400 мм</w:t>
            </w:r>
          </w:p>
        </w:tc>
        <w:tc>
          <w:tcPr>
            <w:tcW w:w="2016" w:type="pct"/>
            <w:tcBorders>
              <w:top w:val="single" w:sz="4" w:space="0" w:color="auto"/>
              <w:left w:val="nil"/>
              <w:bottom w:val="single" w:sz="4" w:space="0" w:color="auto"/>
              <w:right w:val="single" w:sz="4" w:space="0" w:color="auto"/>
            </w:tcBorders>
            <w:shd w:val="clear" w:color="auto" w:fill="FFFFFF"/>
            <w:vAlign w:val="center"/>
          </w:tcPr>
          <w:p w:rsidR="00FC31BF" w:rsidRPr="002C4067" w:rsidRDefault="00FC31BF" w:rsidP="00B175AD">
            <w:pPr>
              <w:pStyle w:val="afffffff0"/>
            </w:pPr>
            <w:r w:rsidRPr="002C4067">
              <w:t>18</w:t>
            </w:r>
          </w:p>
        </w:tc>
      </w:tr>
      <w:tr w:rsidR="005B273F" w:rsidRPr="002C4067" w:rsidTr="00FC31BF">
        <w:trPr>
          <w:jc w:val="center"/>
        </w:trPr>
        <w:tc>
          <w:tcPr>
            <w:tcW w:w="704" w:type="pct"/>
            <w:tcBorders>
              <w:top w:val="single" w:sz="4" w:space="0" w:color="auto"/>
              <w:left w:val="single" w:sz="4" w:space="0" w:color="auto"/>
              <w:bottom w:val="single" w:sz="4" w:space="0" w:color="auto"/>
              <w:right w:val="single" w:sz="4" w:space="0" w:color="auto"/>
            </w:tcBorders>
            <w:shd w:val="clear" w:color="auto" w:fill="FFFFFF"/>
          </w:tcPr>
          <w:p w:rsidR="00FC31BF" w:rsidRPr="002C4067" w:rsidRDefault="00FC31BF" w:rsidP="00B175AD">
            <w:pPr>
              <w:pStyle w:val="afffffff0"/>
              <w:rPr>
                <w:lang w:eastAsia="ru-RU"/>
              </w:rPr>
            </w:pPr>
            <w:r w:rsidRPr="002C4067">
              <w:rPr>
                <w:lang w:eastAsia="ru-RU"/>
              </w:rPr>
              <w:t>3</w:t>
            </w:r>
          </w:p>
        </w:tc>
        <w:tc>
          <w:tcPr>
            <w:tcW w:w="2280" w:type="pct"/>
            <w:tcBorders>
              <w:top w:val="single" w:sz="4" w:space="0" w:color="auto"/>
              <w:left w:val="single" w:sz="4" w:space="0" w:color="auto"/>
              <w:bottom w:val="single" w:sz="4" w:space="0" w:color="auto"/>
              <w:right w:val="single" w:sz="4" w:space="0" w:color="auto"/>
            </w:tcBorders>
            <w:shd w:val="clear" w:color="auto" w:fill="FFFFFF"/>
            <w:vAlign w:val="center"/>
          </w:tcPr>
          <w:p w:rsidR="00FC31BF" w:rsidRPr="002C4067" w:rsidRDefault="00FC31BF" w:rsidP="00B175AD">
            <w:pPr>
              <w:pStyle w:val="afffffff0"/>
              <w:rPr>
                <w:lang w:eastAsia="ru-RU"/>
              </w:rPr>
            </w:pPr>
            <w:r w:rsidRPr="002C4067">
              <w:rPr>
                <w:lang w:eastAsia="ru-RU"/>
              </w:rPr>
              <w:t>500 мм</w:t>
            </w:r>
          </w:p>
        </w:tc>
        <w:tc>
          <w:tcPr>
            <w:tcW w:w="2016" w:type="pct"/>
            <w:tcBorders>
              <w:top w:val="single" w:sz="4" w:space="0" w:color="auto"/>
              <w:left w:val="nil"/>
              <w:bottom w:val="single" w:sz="4" w:space="0" w:color="auto"/>
              <w:right w:val="single" w:sz="4" w:space="0" w:color="auto"/>
            </w:tcBorders>
            <w:shd w:val="clear" w:color="auto" w:fill="FFFFFF"/>
            <w:vAlign w:val="center"/>
          </w:tcPr>
          <w:p w:rsidR="00FC31BF" w:rsidRPr="002C4067" w:rsidRDefault="00FC31BF" w:rsidP="00B175AD">
            <w:pPr>
              <w:pStyle w:val="afffffff0"/>
            </w:pPr>
            <w:r w:rsidRPr="002C4067">
              <w:t>22</w:t>
            </w:r>
          </w:p>
        </w:tc>
      </w:tr>
    </w:tbl>
    <w:p w:rsidR="000A5247" w:rsidRPr="002C4067" w:rsidRDefault="000A5247" w:rsidP="00B175AD">
      <w:pPr>
        <w:pStyle w:val="aff2"/>
      </w:pPr>
      <w:bookmarkStart w:id="129" w:name="_Hlk159353483"/>
      <w:r w:rsidRPr="006659BB">
        <w:t>Информация по статистике восстановлений (аварийно-восстановительных ремонтов) тепловых сетей и среднее время</w:t>
      </w:r>
      <w:r w:rsidR="004B13F9" w:rsidRPr="006659BB">
        <w:t>,</w:t>
      </w:r>
      <w:r w:rsidRPr="006659BB">
        <w:t xml:space="preserve"> затраченное на восстановление р</w:t>
      </w:r>
      <w:r w:rsidR="004B13F9" w:rsidRPr="006659BB">
        <w:t>аботоспособности тепловых сетей,</w:t>
      </w:r>
      <w:r w:rsidRPr="006659BB">
        <w:t xml:space="preserve"> за последние 5 лет </w:t>
      </w:r>
      <w:bookmarkEnd w:id="129"/>
      <w:r w:rsidR="006659BB">
        <w:t>отсутствует</w:t>
      </w:r>
      <w:r w:rsidRPr="006659BB">
        <w:t>.</w:t>
      </w:r>
    </w:p>
    <w:p w:rsidR="009A06A9" w:rsidRPr="002C4067" w:rsidRDefault="00F0314C" w:rsidP="008511AE">
      <w:pPr>
        <w:pStyle w:val="a2"/>
      </w:pPr>
      <w:bookmarkStart w:id="130" w:name="_Toc162259163"/>
      <w:bookmarkStart w:id="131" w:name="_Toc165985049"/>
      <w:bookmarkStart w:id="132" w:name="_Toc205122193"/>
      <w:r w:rsidRPr="002C4067">
        <w:t>О</w:t>
      </w:r>
      <w:r w:rsidR="005E5DE4" w:rsidRPr="002C4067">
        <w:t>писание процедур диагностики состояния тепловых сетей и планирования капитальных (текущих) ремонтов</w:t>
      </w:r>
      <w:bookmarkEnd w:id="130"/>
      <w:bookmarkEnd w:id="131"/>
      <w:bookmarkEnd w:id="132"/>
    </w:p>
    <w:p w:rsidR="00DC08CB" w:rsidRPr="002C4067" w:rsidRDefault="00DC08CB" w:rsidP="00B175AD">
      <w:pPr>
        <w:pStyle w:val="aff2"/>
      </w:pPr>
      <w:r w:rsidRPr="002C4067">
        <w:t>В целях организации мониторинга за состоянием оборудования тепловых сетей применя</w:t>
      </w:r>
      <w:r w:rsidR="005148DF" w:rsidRPr="002C4067">
        <w:t>ются следующие виды диагностики: эксплуатационные испытания и регламентные работы.</w:t>
      </w:r>
    </w:p>
    <w:p w:rsidR="00DC08CB" w:rsidRPr="00B175AD" w:rsidRDefault="005148DF" w:rsidP="00B175AD">
      <w:pPr>
        <w:pStyle w:val="aff2"/>
        <w:rPr>
          <w:i/>
        </w:rPr>
      </w:pPr>
      <w:r w:rsidRPr="00B175AD">
        <w:rPr>
          <w:i/>
        </w:rPr>
        <w:t>К</w:t>
      </w:r>
      <w:r w:rsidR="004B5490" w:rsidRPr="00B175AD">
        <w:rPr>
          <w:i/>
        </w:rPr>
        <w:t xml:space="preserve"> э</w:t>
      </w:r>
      <w:r w:rsidR="00DC08CB" w:rsidRPr="00B175AD">
        <w:rPr>
          <w:i/>
        </w:rPr>
        <w:t>кс</w:t>
      </w:r>
      <w:r w:rsidRPr="00B175AD">
        <w:rPr>
          <w:i/>
        </w:rPr>
        <w:t>плуатационным</w:t>
      </w:r>
      <w:r w:rsidR="00DC08CB" w:rsidRPr="00B175AD">
        <w:rPr>
          <w:i/>
        </w:rPr>
        <w:t xml:space="preserve"> испытания</w:t>
      </w:r>
      <w:r w:rsidRPr="00B175AD">
        <w:rPr>
          <w:i/>
        </w:rPr>
        <w:t>м относятся</w:t>
      </w:r>
      <w:r w:rsidR="00DC08CB" w:rsidRPr="00B175AD">
        <w:rPr>
          <w:i/>
        </w:rPr>
        <w:t>:</w:t>
      </w:r>
    </w:p>
    <w:p w:rsidR="00DC08CB" w:rsidRPr="002C4067" w:rsidRDefault="004B5490" w:rsidP="0060330C">
      <w:pPr>
        <w:pStyle w:val="afffffff8"/>
        <w:numPr>
          <w:ilvl w:val="0"/>
          <w:numId w:val="20"/>
        </w:numPr>
        <w:spacing w:before="80" w:after="80"/>
      </w:pPr>
      <w:r w:rsidRPr="002C4067">
        <w:lastRenderedPageBreak/>
        <w:t>г</w:t>
      </w:r>
      <w:r w:rsidR="00DC08CB" w:rsidRPr="002C4067">
        <w:t xml:space="preserve">идравлические испытания на плотность и механическую прочность проводятся ежегодно после отопительного сезона и после проведения </w:t>
      </w:r>
      <w:r w:rsidR="00B175AD" w:rsidRPr="002C4067">
        <w:t>ремонтов.</w:t>
      </w:r>
      <w:r w:rsidR="00DC08CB" w:rsidRPr="002C4067">
        <w:t xml:space="preserve"> По результатам испытаний выявляются дефектные участки, не выдержавшие испытания пробным давлением, формируется график ремонтных работ по устранению дефектов. Пере</w:t>
      </w:r>
      <w:r w:rsidR="00787B99" w:rsidRPr="002C4067">
        <w:t xml:space="preserve">д </w:t>
      </w:r>
      <w:r w:rsidR="00DC08CB" w:rsidRPr="002C4067">
        <w:t>выполнением ремонта производится дефектация поврежденного участка с вырезкой образцов для анализа состояния трубопроводов и характера по</w:t>
      </w:r>
      <w:r w:rsidR="004B13F9" w:rsidRPr="002C4067">
        <w:t>вреждения, п</w:t>
      </w:r>
      <w:r w:rsidR="00DC08CB" w:rsidRPr="002C4067">
        <w:t>о результатам дефектации оп</w:t>
      </w:r>
      <w:r w:rsidR="00FC31BF" w:rsidRPr="002C4067">
        <w:t>ределяется объем ремонта;</w:t>
      </w:r>
    </w:p>
    <w:p w:rsidR="00DC08CB" w:rsidRPr="002C4067" w:rsidRDefault="004B5490" w:rsidP="0060330C">
      <w:pPr>
        <w:pStyle w:val="afffffff8"/>
        <w:numPr>
          <w:ilvl w:val="0"/>
          <w:numId w:val="20"/>
        </w:numPr>
        <w:spacing w:before="80" w:after="80"/>
      </w:pPr>
      <w:r w:rsidRPr="002C4067">
        <w:t>и</w:t>
      </w:r>
      <w:r w:rsidR="00DC08CB" w:rsidRPr="002C4067">
        <w:t>спытания водяных тепловых сетей на максималь</w:t>
      </w:r>
      <w:r w:rsidR="004B13F9" w:rsidRPr="002C4067">
        <w:t xml:space="preserve">ную температуру теплоносителя </w:t>
      </w:r>
      <w:r w:rsidR="00DC08CB" w:rsidRPr="002C4067">
        <w:t>проводятся с периодичностью</w:t>
      </w:r>
      <w:r w:rsidR="004B13F9" w:rsidRPr="002C4067">
        <w:t>,</w:t>
      </w:r>
      <w:r w:rsidR="00DC08CB" w:rsidRPr="002C4067">
        <w:t xml:space="preserve"> установленной главным инженером тепловых сетей (1 раз в 2 года) с целью выявления дефектов трубопроводов</w:t>
      </w:r>
      <w:r w:rsidR="004B13F9" w:rsidRPr="002C4067">
        <w:t>,</w:t>
      </w:r>
      <w:r w:rsidR="00DC08CB" w:rsidRPr="002C4067">
        <w:t xml:space="preserve"> компенсаторов</w:t>
      </w:r>
      <w:r w:rsidR="004B13F9" w:rsidRPr="002C4067">
        <w:t>,</w:t>
      </w:r>
      <w:r w:rsidR="00DC08CB" w:rsidRPr="002C4067">
        <w:t xml:space="preserve"> опор</w:t>
      </w:r>
      <w:r w:rsidR="004B13F9" w:rsidRPr="002C4067">
        <w:t>,</w:t>
      </w:r>
      <w:r w:rsidR="00DC08CB" w:rsidRPr="002C4067">
        <w:t xml:space="preserve"> а также проверки компенсирующей способности тепловых сетей в условиях температурных деформаций</w:t>
      </w:r>
      <w:r w:rsidR="004B13F9" w:rsidRPr="002C4067">
        <w:t>,</w:t>
      </w:r>
      <w:r w:rsidR="00DC08CB" w:rsidRPr="002C4067">
        <w:t xml:space="preserve"> возникающих при повышении температуры теплоносителя до максимального значения. Испытания проводят</w:t>
      </w:r>
      <w:r w:rsidR="00A72416" w:rsidRPr="002C4067">
        <w:t>ся в соответ</w:t>
      </w:r>
      <w:r w:rsidR="009176E5" w:rsidRPr="002C4067">
        <w:t>ствии с РД 153-34.1-20.329-2001</w:t>
      </w:r>
      <w:r w:rsidR="00A72416" w:rsidRPr="002C4067">
        <w:t xml:space="preserve"> </w:t>
      </w:r>
      <w:r w:rsidR="009176E5" w:rsidRPr="002C4067">
        <w:t>«</w:t>
      </w:r>
      <w:r w:rsidR="00A72416" w:rsidRPr="002C4067">
        <w:t>Методические указания по испытанию водяных тепловых сетей на максимальную температуру теплоносителя»,</w:t>
      </w:r>
      <w:r w:rsidR="00BC10F6" w:rsidRPr="002C4067">
        <w:t xml:space="preserve"> </w:t>
      </w:r>
      <w:r w:rsidR="00A72416" w:rsidRPr="002C4067">
        <w:t>утвержденны</w:t>
      </w:r>
      <w:r w:rsidR="009176E5" w:rsidRPr="002C4067">
        <w:t>ми</w:t>
      </w:r>
      <w:r w:rsidR="00A72416" w:rsidRPr="002C4067">
        <w:t xml:space="preserve"> РАО «ЕЭС России» 21.03.2001</w:t>
      </w:r>
      <w:r w:rsidR="00DC08CB" w:rsidRPr="002C4067">
        <w:t>. Результаты испытаний обрабатываются и оформляются актом, в котором указываются необходимые мероприятия по устранению выявленных нарушений в работе оборудования. Нарушения, которые возможно устранить в процессе эксплуатации устраняются в оперативном порядке. Остальные нарушения в работе оборудования тепловых сетей включаются в план ре</w:t>
      </w:r>
      <w:r w:rsidR="00FC31BF" w:rsidRPr="002C4067">
        <w:t>монта на текущий год;</w:t>
      </w:r>
    </w:p>
    <w:p w:rsidR="00DC08CB" w:rsidRPr="002C4067" w:rsidRDefault="004B5490" w:rsidP="0060330C">
      <w:pPr>
        <w:pStyle w:val="afffffff8"/>
        <w:numPr>
          <w:ilvl w:val="0"/>
          <w:numId w:val="20"/>
        </w:numPr>
        <w:spacing w:before="80" w:after="80"/>
      </w:pPr>
      <w:r w:rsidRPr="002C4067">
        <w:t>и</w:t>
      </w:r>
      <w:r w:rsidR="00DC08CB" w:rsidRPr="002C4067">
        <w:t xml:space="preserve">спытания водяных тепловых сетей на гидравлические потери проводятся с периодичностью 1 раз в 5 лет с целью определения эксплуатационных гидравлических характеристик трубопроводов, состояния их внутренней поверхности и фактической пропускной способности. Испытания проводятся в соответствии с </w:t>
      </w:r>
      <w:r w:rsidR="00A72416" w:rsidRPr="002C4067">
        <w:t>РД 153-34.1-20.526-00 «Методические указания по испытанию водяных тепловых сетей на гидравлические потери без нарушения режимов эксплуатации», утвержденны</w:t>
      </w:r>
      <w:r w:rsidR="009176E5" w:rsidRPr="002C4067">
        <w:t>ми</w:t>
      </w:r>
      <w:r w:rsidR="00A72416" w:rsidRPr="002C4067">
        <w:t xml:space="preserve"> РАО «ЕЭС России», 04.05.2000</w:t>
      </w:r>
      <w:r w:rsidR="00DC08CB" w:rsidRPr="002C4067">
        <w:t xml:space="preserve">. Результаты испытаний обрабатываются и оформляются техническим отчетом, в котором отражаются фактические эксплуатационные гидравлические характеристики. На основании результатов испытаний производится корректировка гидравлических режимов работы тепловых </w:t>
      </w:r>
      <w:r w:rsidR="00FC31BF" w:rsidRPr="002C4067">
        <w:t>сетей и систем теплопотребления;</w:t>
      </w:r>
    </w:p>
    <w:p w:rsidR="00DC08CB" w:rsidRPr="002C4067" w:rsidRDefault="004B5490" w:rsidP="0060330C">
      <w:pPr>
        <w:pStyle w:val="afffffff8"/>
        <w:numPr>
          <w:ilvl w:val="0"/>
          <w:numId w:val="20"/>
        </w:numPr>
        <w:spacing w:before="80" w:after="80"/>
      </w:pPr>
      <w:r w:rsidRPr="002C4067">
        <w:t>и</w:t>
      </w:r>
      <w:r w:rsidR="00DC08CB" w:rsidRPr="002C4067">
        <w:t xml:space="preserve">спытания по определению тепловых потерь в водяных тепловых сетях проводятся 1 раз в 5 лет с целью определения фактических эксплуатационных тепловых потерь через тепловую изоляцию. Испытания проводятся в соответствии с </w:t>
      </w:r>
      <w:r w:rsidR="00A72416" w:rsidRPr="002C4067">
        <w:t>РД 34.09.255-97 «Методические указания по определению тепловых потерь в водяных тепловых сетях», утвержденны</w:t>
      </w:r>
      <w:r w:rsidR="009176E5" w:rsidRPr="002C4067">
        <w:t>ми</w:t>
      </w:r>
      <w:r w:rsidR="00A72416" w:rsidRPr="002C4067">
        <w:t xml:space="preserve"> РАО «ЕЭС России»</w:t>
      </w:r>
      <w:r w:rsidR="00B175AD" w:rsidRPr="002C4067">
        <w:t>, 25.04.1997.</w:t>
      </w:r>
      <w:r w:rsidR="00DC08CB" w:rsidRPr="002C4067">
        <w:t xml:space="preserve"> Результаты испытаний обрабатываются и оформляются техническим отчетом, в котором отражаются фактические эксплуатационные среднегодовые тепловые потери через тепловую изоляцию. На основании результатов испытаний формируется перечень мероприятий</w:t>
      </w:r>
      <w:r w:rsidR="004B13F9" w:rsidRPr="002C4067">
        <w:t>,</w:t>
      </w:r>
      <w:r w:rsidR="00DC08CB" w:rsidRPr="002C4067">
        <w:t xml:space="preserve"> график их выполнения по приведению тепловых потерь к нормативному значению</w:t>
      </w:r>
      <w:r w:rsidR="004B13F9" w:rsidRPr="002C4067">
        <w:t xml:space="preserve">. </w:t>
      </w:r>
      <w:r w:rsidR="007B1DE4">
        <w:t>Определяются мероприятия, с</w:t>
      </w:r>
      <w:r w:rsidR="00DC08CB" w:rsidRPr="002C4067">
        <w:t>вязанны</w:t>
      </w:r>
      <w:r w:rsidR="008E4EBE" w:rsidRPr="002C4067">
        <w:t>е</w:t>
      </w:r>
      <w:r w:rsidR="00DC08CB" w:rsidRPr="002C4067">
        <w:t xml:space="preserve"> с восстановлением и реконструкцией тепловой изоляции на участках с повышенными тепловыми потерями, заменой трубопроводов с изоляцией заводского изготовления, имеющей наименьший коэффициент теплопроводности, монтажу систем попутного дренажа на участках подверженных затоплению и т.д.</w:t>
      </w:r>
    </w:p>
    <w:p w:rsidR="00DC08CB" w:rsidRPr="00B175AD" w:rsidRDefault="005148DF" w:rsidP="00ED2299">
      <w:pPr>
        <w:pStyle w:val="aff2"/>
        <w:rPr>
          <w:i/>
        </w:rPr>
      </w:pPr>
      <w:r w:rsidRPr="00B175AD">
        <w:rPr>
          <w:i/>
        </w:rPr>
        <w:t>К</w:t>
      </w:r>
      <w:r w:rsidR="004B5490" w:rsidRPr="00B175AD">
        <w:rPr>
          <w:i/>
        </w:rPr>
        <w:t xml:space="preserve"> р</w:t>
      </w:r>
      <w:r w:rsidRPr="00B175AD">
        <w:rPr>
          <w:i/>
        </w:rPr>
        <w:t>егламентным работам относятся</w:t>
      </w:r>
      <w:r w:rsidR="00DC08CB" w:rsidRPr="00B175AD">
        <w:rPr>
          <w:i/>
        </w:rPr>
        <w:t>:</w:t>
      </w:r>
    </w:p>
    <w:p w:rsidR="00DC08CB" w:rsidRPr="002C4067" w:rsidRDefault="004B5490" w:rsidP="0060330C">
      <w:pPr>
        <w:pStyle w:val="afffffff8"/>
        <w:numPr>
          <w:ilvl w:val="0"/>
          <w:numId w:val="21"/>
        </w:numPr>
      </w:pPr>
      <w:r w:rsidRPr="002C4067">
        <w:lastRenderedPageBreak/>
        <w:t>к</w:t>
      </w:r>
      <w:r w:rsidR="00DC08CB" w:rsidRPr="002C4067">
        <w:t xml:space="preserve">онтрольные шурфовки проводятся ежегодно по графику в межотопительный </w:t>
      </w:r>
      <w:r w:rsidR="009C38E7" w:rsidRPr="002C4067">
        <w:t xml:space="preserve">период </w:t>
      </w:r>
      <w:r w:rsidR="00DC08CB" w:rsidRPr="002C4067">
        <w:t>с целью оценки состояния трубопроводов тепловых сетей, тепловой изоля</w:t>
      </w:r>
      <w:r w:rsidR="00A72416" w:rsidRPr="002C4067">
        <w:t>ции и строительных конструкций.</w:t>
      </w:r>
      <w:r w:rsidR="00DC08CB" w:rsidRPr="002C4067">
        <w:t xml:space="preserve"> В контрольных шурфах производится внешний осмотр оборудования тепловых сетей, оценивается наружное состояние трубопроводов на нали</w:t>
      </w:r>
      <w:r w:rsidR="0080453F" w:rsidRPr="002C4067">
        <w:t>чие признаков наружной коррозии. П</w:t>
      </w:r>
      <w:r w:rsidR="00DC08CB" w:rsidRPr="002C4067">
        <w:t>роизводится вырезка образцов для оценки состояния внутренней поверхности трубопроводов, оценивается состояние тепловой изоляции</w:t>
      </w:r>
      <w:r w:rsidR="0080453F" w:rsidRPr="002C4067">
        <w:t xml:space="preserve"> и </w:t>
      </w:r>
      <w:r w:rsidR="00DC08CB" w:rsidRPr="002C4067">
        <w:t>строительных конструкций. По результатам осмотра в шурфе составляются акты, в которых отражается фактическое состояние трубопроводов, тепловой изоляции и строительных конструкций. На основании актов разрабатываются мероприятия для включения в пл</w:t>
      </w:r>
      <w:r w:rsidR="00FC31BF" w:rsidRPr="002C4067">
        <w:t>ан ремонтных работ;</w:t>
      </w:r>
    </w:p>
    <w:p w:rsidR="00DC08CB" w:rsidRPr="002C4067" w:rsidRDefault="004B5490" w:rsidP="0060330C">
      <w:pPr>
        <w:pStyle w:val="afffffff8"/>
        <w:numPr>
          <w:ilvl w:val="0"/>
          <w:numId w:val="21"/>
        </w:numPr>
      </w:pPr>
      <w:r w:rsidRPr="002C4067">
        <w:t>о</w:t>
      </w:r>
      <w:r w:rsidR="00DC08CB" w:rsidRPr="002C4067">
        <w:t xml:space="preserve">ценка интенсивности процесса внутренней коррозии проводится с целью определения скорости коррозии внутренних поверхностей трубопроводов тепловых сетей с помощью индикаторов коррозии. Оценка интенсивности процесса внутренней коррозии производится в соответствии с </w:t>
      </w:r>
      <w:r w:rsidR="00A72416" w:rsidRPr="002C4067">
        <w:t>РД 153-34.1-17.465-00 «Руководящий документ. Методические указания по оценке интенсивности процессов внутренней коррозии в тепловых сетях», утвержденный РАО «ЕЭС России», 29.09.2000</w:t>
      </w:r>
      <w:r w:rsidR="00DC08CB" w:rsidRPr="002C4067">
        <w:t>. На основании обработки результатов лабораторных анализов определяется скорость внутренней коррозии мм/</w:t>
      </w:r>
      <w:r w:rsidR="009C38E7" w:rsidRPr="002C4067">
        <w:t xml:space="preserve">год </w:t>
      </w:r>
      <w:r w:rsidR="00DC08CB" w:rsidRPr="002C4067">
        <w:t>и делается заключение об агрессивности сетевой воды. На участках тепловых сетей, где выявлена сильная или аварийная коррозия проводится обследование с целью определения мест, вызывающих рост концентрации растворенных в воде газов (подсосы) с последующим устранением. Проводится анализ качес</w:t>
      </w:r>
      <w:r w:rsidR="00FC31BF" w:rsidRPr="002C4067">
        <w:t>тва подготовки подпиточной воды;</w:t>
      </w:r>
    </w:p>
    <w:p w:rsidR="00DC08CB" w:rsidRPr="002C4067" w:rsidRDefault="00F4199A" w:rsidP="0060330C">
      <w:pPr>
        <w:pStyle w:val="afffffff8"/>
        <w:numPr>
          <w:ilvl w:val="0"/>
          <w:numId w:val="21"/>
        </w:numPr>
      </w:pPr>
      <w:r w:rsidRPr="002C4067">
        <w:t>т</w:t>
      </w:r>
      <w:r w:rsidR="00DC08CB" w:rsidRPr="002C4067">
        <w:t>ехническое освидетельствование</w:t>
      </w:r>
      <w:r w:rsidRPr="002C4067">
        <w:t>, которое</w:t>
      </w:r>
      <w:r w:rsidR="00DC08CB" w:rsidRPr="002C4067">
        <w:t xml:space="preserve"> проводится в части наружного осмотра, гидравлических испытаний </w:t>
      </w:r>
      <w:r w:rsidR="004B5490" w:rsidRPr="002C4067">
        <w:t>и технического диагностирования</w:t>
      </w:r>
      <w:r w:rsidR="005148DF" w:rsidRPr="002C4067">
        <w:t>:</w:t>
      </w:r>
    </w:p>
    <w:p w:rsidR="00DC08CB" w:rsidRPr="00B175AD" w:rsidRDefault="00DC08CB" w:rsidP="0060330C">
      <w:pPr>
        <w:pStyle w:val="afffffff8"/>
        <w:numPr>
          <w:ilvl w:val="0"/>
          <w:numId w:val="22"/>
        </w:numPr>
        <w:ind w:left="1134"/>
      </w:pPr>
      <w:r w:rsidRPr="00B175AD">
        <w:t>наружный осмотр - ежегодно;</w:t>
      </w:r>
    </w:p>
    <w:p w:rsidR="00DC08CB" w:rsidRPr="00B175AD" w:rsidRDefault="00DC08CB" w:rsidP="0060330C">
      <w:pPr>
        <w:pStyle w:val="afffffff8"/>
        <w:numPr>
          <w:ilvl w:val="0"/>
          <w:numId w:val="22"/>
        </w:numPr>
        <w:ind w:left="1134"/>
      </w:pPr>
      <w:r w:rsidRPr="00B175AD">
        <w:t>гидравлические испытания – ежегодно, а также пере</w:t>
      </w:r>
      <w:r w:rsidR="00787B99" w:rsidRPr="00B175AD">
        <w:t xml:space="preserve">д </w:t>
      </w:r>
      <w:r w:rsidRPr="00B175AD">
        <w:t xml:space="preserve">пуском в эксплуатацию после монтажа или </w:t>
      </w:r>
      <w:r w:rsidR="00B175AD" w:rsidRPr="00B175AD">
        <w:t>ремонта,</w:t>
      </w:r>
      <w:r w:rsidRPr="00B175AD">
        <w:t xml:space="preserve"> связанного со сваркой;</w:t>
      </w:r>
    </w:p>
    <w:p w:rsidR="00DC08CB" w:rsidRPr="00B175AD" w:rsidRDefault="00DC08CB" w:rsidP="0060330C">
      <w:pPr>
        <w:pStyle w:val="afffffff8"/>
        <w:numPr>
          <w:ilvl w:val="0"/>
          <w:numId w:val="22"/>
        </w:numPr>
        <w:ind w:left="1134"/>
      </w:pPr>
      <w:r w:rsidRPr="00B175AD">
        <w:t>техническое диагностирование - по истечении назначенного срока службы (визуальный и измерительный контроль, ультразвуковой контроль, ультразвуковая толщинометрия, механические испытания).</w:t>
      </w:r>
    </w:p>
    <w:p w:rsidR="00DC08CB" w:rsidRPr="002C4067" w:rsidRDefault="00DC08CB" w:rsidP="00B175AD">
      <w:pPr>
        <w:pStyle w:val="aff2"/>
      </w:pPr>
      <w:r w:rsidRPr="002C4067">
        <w:t xml:space="preserve">Техническое освидетельствование проводится в соответствии с </w:t>
      </w:r>
      <w:r w:rsidR="00A72416" w:rsidRPr="002C4067">
        <w:t>РД 153-34.0-20.522-99 «Типовая инструкция по периодическому техническому освидетельствованию трубопроводов тепловых сетей в процессе эксплуатации», утвержденн</w:t>
      </w:r>
      <w:r w:rsidR="009176E5" w:rsidRPr="002C4067">
        <w:t>ой</w:t>
      </w:r>
      <w:r w:rsidR="00A72416" w:rsidRPr="002C4067">
        <w:t xml:space="preserve"> РАО «ЕЭС России», 09.12.1999</w:t>
      </w:r>
      <w:r w:rsidRPr="002C4067">
        <w:t>. Результаты технического освидетельствования заносятся в паспорт тепловой сети. На основании результатов технического освидетельствования разрабатывается план мероприятий по приведению оборудования тепловых сетей в нормативное состоя</w:t>
      </w:r>
      <w:r w:rsidR="005148DF" w:rsidRPr="002C4067">
        <w:t>ние.</w:t>
      </w:r>
    </w:p>
    <w:p w:rsidR="00DC08CB" w:rsidRPr="002C4067" w:rsidRDefault="005148DF" w:rsidP="0072279C">
      <w:pPr>
        <w:pStyle w:val="aff2"/>
        <w:spacing w:after="60"/>
      </w:pPr>
      <w:r w:rsidRPr="002C4067">
        <w:t>П</w:t>
      </w:r>
      <w:r w:rsidR="00DC08CB" w:rsidRPr="002C4067">
        <w:t>ланирование капитальных (текущих)</w:t>
      </w:r>
      <w:r w:rsidR="00FC31BF" w:rsidRPr="002C4067">
        <w:t xml:space="preserve"> ремонтов</w:t>
      </w:r>
      <w:r w:rsidRPr="002C4067">
        <w:t xml:space="preserve"> осуществляется на основании</w:t>
      </w:r>
      <w:r w:rsidR="00FC31BF" w:rsidRPr="002C4067">
        <w:t>:</w:t>
      </w:r>
    </w:p>
    <w:p w:rsidR="00DC08CB" w:rsidRPr="002C4067" w:rsidRDefault="00DC08CB" w:rsidP="0060330C">
      <w:pPr>
        <w:pStyle w:val="afffffff8"/>
        <w:numPr>
          <w:ilvl w:val="0"/>
          <w:numId w:val="23"/>
        </w:numPr>
        <w:spacing w:before="60" w:after="60"/>
      </w:pPr>
      <w:r w:rsidRPr="002C4067">
        <w:t>результатов испытаний, осмотров и обследования оборудования тепловых сетей</w:t>
      </w:r>
      <w:r w:rsidR="00952071">
        <w:t xml:space="preserve"> – </w:t>
      </w:r>
      <w:r w:rsidR="00952071" w:rsidRPr="002C4067">
        <w:t>проводится</w:t>
      </w:r>
      <w:r w:rsidRPr="002C4067">
        <w:t xml:space="preserve"> анализ его технического состояния и формирование перспективного график</w:t>
      </w:r>
      <w:r w:rsidR="00952071">
        <w:t>а</w:t>
      </w:r>
      <w:r w:rsidRPr="002C4067">
        <w:t xml:space="preserve"> ремонта оборудования тепловых сетей на 5 л</w:t>
      </w:r>
      <w:r w:rsidR="00FC31BF" w:rsidRPr="002C4067">
        <w:t>ет (с ежегодной корректировкой);</w:t>
      </w:r>
    </w:p>
    <w:p w:rsidR="00DC08CB" w:rsidRDefault="00DC08CB" w:rsidP="0060330C">
      <w:pPr>
        <w:pStyle w:val="afffffff8"/>
        <w:numPr>
          <w:ilvl w:val="0"/>
          <w:numId w:val="23"/>
        </w:numPr>
      </w:pPr>
      <w:r w:rsidRPr="002C4067">
        <w:t xml:space="preserve">перспективного графика ремонтов </w:t>
      </w:r>
      <w:r w:rsidR="00952071">
        <w:t xml:space="preserve">– </w:t>
      </w:r>
      <w:r w:rsidRPr="002C4067">
        <w:t>разрабатывается перспективный пла</w:t>
      </w:r>
      <w:r w:rsidR="00FC31BF" w:rsidRPr="002C4067">
        <w:t>н подготовки к ремонту на 5 лет.</w:t>
      </w:r>
    </w:p>
    <w:p w:rsidR="00DC08CB" w:rsidRPr="002C4067" w:rsidRDefault="005148DF" w:rsidP="00B175AD">
      <w:pPr>
        <w:pStyle w:val="aff2"/>
      </w:pPr>
      <w:r w:rsidRPr="002C4067">
        <w:t>Ф</w:t>
      </w:r>
      <w:r w:rsidR="00DC08CB" w:rsidRPr="002C4067">
        <w:t xml:space="preserve">ормирование годового графика ремонтов и годового плана подготовки к ремонту производится в соответствии с перспективным графиком ремонта и перспективным планом </w:t>
      </w:r>
      <w:r w:rsidR="00DC08CB" w:rsidRPr="002C4067">
        <w:lastRenderedPageBreak/>
        <w:t>подготовки к ремонту с учетом корректировки по результатам испытаний, осмотров и обследований.</w:t>
      </w:r>
    </w:p>
    <w:p w:rsidR="009A06A9" w:rsidRPr="002C4067" w:rsidRDefault="005148DF" w:rsidP="008511AE">
      <w:pPr>
        <w:pStyle w:val="a2"/>
      </w:pPr>
      <w:bookmarkStart w:id="133" w:name="_Toc162259164"/>
      <w:bookmarkStart w:id="134" w:name="_Toc165985050"/>
      <w:bookmarkStart w:id="135" w:name="_Toc205122194"/>
      <w:r w:rsidRPr="002C4067">
        <w:t>О</w:t>
      </w:r>
      <w:r w:rsidR="005E5DE4" w:rsidRPr="002C4067">
        <w:t>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133"/>
      <w:bookmarkEnd w:id="134"/>
      <w:bookmarkEnd w:id="135"/>
    </w:p>
    <w:p w:rsidR="0019311F" w:rsidRPr="002C4067" w:rsidRDefault="0019311F" w:rsidP="00B175AD">
      <w:pPr>
        <w:pStyle w:val="aff2"/>
      </w:pPr>
      <w:r w:rsidRPr="002C4067">
        <w:t xml:space="preserve">Ремонт оборудования тепловых сетей производится в соответствии с требованиями </w:t>
      </w:r>
      <w:r w:rsidR="001B70BE" w:rsidRPr="002C4067">
        <w:t>СО 34.04.181-2003 «Правила организации технического обслуживания и ремонта оборудования, зданий и сооружений электростанций и сетей», утвержденными РАО «ЕЭС России» 25.12.2003</w:t>
      </w:r>
      <w:r w:rsidRPr="002C4067">
        <w:t xml:space="preserve">. </w:t>
      </w:r>
    </w:p>
    <w:p w:rsidR="0019311F" w:rsidRPr="002C4067" w:rsidRDefault="0019311F" w:rsidP="00B175AD">
      <w:pPr>
        <w:pStyle w:val="aff2"/>
      </w:pPr>
      <w:r w:rsidRPr="002C4067">
        <w:t xml:space="preserve">Работы по текущему ремонту проводятся ежегодно по окончанию отопительного сезона, график проведения работ уточняется на основании результатов проведения гидравлических испытаний на плотность и прочность. </w:t>
      </w:r>
    </w:p>
    <w:p w:rsidR="00AD5E0A" w:rsidRDefault="0019311F" w:rsidP="00B175AD">
      <w:pPr>
        <w:pStyle w:val="aff2"/>
      </w:pPr>
      <w:r w:rsidRPr="002C4067">
        <w:t>Капитальный ремонт проводится в соответствии с утвержденным годовым графиком ремонта. Мероприятия по капитальному ремонту планируются</w:t>
      </w:r>
      <w:r w:rsidR="00084AC4">
        <w:t>,</w:t>
      </w:r>
      <w:r w:rsidRPr="002C4067">
        <w:t xml:space="preserve"> исходя из фактического состояния сетей, на основании анализа технического состояния оборудования по актам осмотра трубопроводов в шурфе (контрольные шурфы), аварийных актов и т.п. Учитывая техническое состояние оборудования тепловых сетей, работы по капитальному ремонту планируются ежегодно.</w:t>
      </w:r>
    </w:p>
    <w:p w:rsidR="009A06A9" w:rsidRPr="002C4067" w:rsidRDefault="005148DF" w:rsidP="008511AE">
      <w:pPr>
        <w:pStyle w:val="a2"/>
      </w:pPr>
      <w:bookmarkStart w:id="136" w:name="_Toc162259165"/>
      <w:bookmarkStart w:id="137" w:name="_Toc165985051"/>
      <w:bookmarkStart w:id="138" w:name="_Toc205122195"/>
      <w:r w:rsidRPr="002C4067">
        <w:t>О</w:t>
      </w:r>
      <w:r w:rsidR="005E5DE4" w:rsidRPr="002C4067">
        <w:t>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bookmarkEnd w:id="136"/>
      <w:bookmarkEnd w:id="137"/>
      <w:bookmarkEnd w:id="138"/>
    </w:p>
    <w:p w:rsidR="0019311F" w:rsidRPr="002C4067" w:rsidRDefault="0019311F" w:rsidP="00FA1C46">
      <w:pPr>
        <w:pStyle w:val="aff2"/>
      </w:pPr>
      <w:r w:rsidRPr="002C4067">
        <w:t>Расчет и обоснование нормативов технологических потерь теплоносителя и тепловой энергии в тепловых сетях производится в соответствии с Приказом</w:t>
      </w:r>
      <w:r w:rsidR="00B37A6A" w:rsidRPr="002C4067">
        <w:t xml:space="preserve"> Министерства энергетики Российской Федерации</w:t>
      </w:r>
      <w:r w:rsidRPr="002C4067">
        <w:t xml:space="preserve"> </w:t>
      </w:r>
      <w:r w:rsidR="004F59A8" w:rsidRPr="002C4067">
        <w:t xml:space="preserve">от 30.12.2008 </w:t>
      </w:r>
      <w:r w:rsidR="00E07727">
        <w:t>№ 3</w:t>
      </w:r>
      <w:r w:rsidRPr="002C4067">
        <w:t xml:space="preserve">25 </w:t>
      </w:r>
      <w:r w:rsidR="004F59A8" w:rsidRPr="002C4067">
        <w:t>«Об утверждении порядка определения нормативов технологических потерь при передаче тепловой энергии, теплоносителя»</w:t>
      </w:r>
      <w:r w:rsidRPr="002C4067">
        <w:t xml:space="preserve">. </w:t>
      </w:r>
    </w:p>
    <w:p w:rsidR="0019311F" w:rsidRPr="002C4067" w:rsidRDefault="0019311F" w:rsidP="00FA1C46">
      <w:pPr>
        <w:pStyle w:val="aff2"/>
      </w:pPr>
      <w:r w:rsidRPr="002C4067">
        <w:t>Цель нормирования потерь тепловой энергии</w:t>
      </w:r>
      <w:r w:rsidR="00084AC4">
        <w:t xml:space="preserve"> – </w:t>
      </w:r>
      <w:r w:rsidRPr="002C4067">
        <w:t>снижение или поддержание потерь на обоснованном уровне. Расч</w:t>
      </w:r>
      <w:r w:rsidR="00B518E3" w:rsidRPr="002C4067">
        <w:t>е</w:t>
      </w:r>
      <w:r w:rsidRPr="002C4067">
        <w:t xml:space="preserve">т нормирования потерь тепловой энергии, являясь составной частью стратегической задачи по рациональному использованию природных ресурсов, строго регламентировано и носит обязательный характер. </w:t>
      </w:r>
    </w:p>
    <w:p w:rsidR="0019311F" w:rsidRPr="002C4067" w:rsidRDefault="0019311F" w:rsidP="00FA1C46">
      <w:pPr>
        <w:pStyle w:val="aff2"/>
      </w:pPr>
      <w:r w:rsidRPr="002C4067">
        <w:t xml:space="preserve">К нормативам технологических потерь при передаче тепловой энергии относятся потери и затраты энергетических ресурсов, обусловленные техническим состоянием теплопроводов и оборудования и техническими решениями по надежному обеспечению потребителей тепловой энергией и созданию безопасных условий эксплуатации тепловых сетей, а именно: </w:t>
      </w:r>
    </w:p>
    <w:p w:rsidR="0019311F" w:rsidRPr="002C4067" w:rsidRDefault="0019311F" w:rsidP="0060330C">
      <w:pPr>
        <w:pStyle w:val="afffffff8"/>
        <w:numPr>
          <w:ilvl w:val="0"/>
          <w:numId w:val="24"/>
        </w:numPr>
      </w:pPr>
      <w:r w:rsidRPr="002C4067">
        <w:t xml:space="preserve">потери и затраты теплоносителя (пар, конденсат, вода) в пределах установленных норм; </w:t>
      </w:r>
    </w:p>
    <w:p w:rsidR="0019311F" w:rsidRPr="002C4067" w:rsidRDefault="0019311F" w:rsidP="0060330C">
      <w:pPr>
        <w:pStyle w:val="afffffff8"/>
        <w:numPr>
          <w:ilvl w:val="0"/>
          <w:numId w:val="24"/>
        </w:numPr>
      </w:pPr>
      <w:r w:rsidRPr="002C4067">
        <w:t xml:space="preserve">потери тепловой энергии теплопередачей через теплоизоляционные конструкции теплопроводов и с потерями и затратами теплоносителя; </w:t>
      </w:r>
    </w:p>
    <w:p w:rsidR="0019311F" w:rsidRPr="002C4067" w:rsidRDefault="0019311F" w:rsidP="0060330C">
      <w:pPr>
        <w:pStyle w:val="afffffff8"/>
        <w:numPr>
          <w:ilvl w:val="0"/>
          <w:numId w:val="24"/>
        </w:numPr>
      </w:pPr>
      <w:r w:rsidRPr="002C4067">
        <w:t>затраты электрической энергии на передачу тепловой энергии (</w:t>
      </w:r>
      <w:r w:rsidR="00FC31BF" w:rsidRPr="002C4067">
        <w:t>эл</w:t>
      </w:r>
      <w:r w:rsidR="00084AC4">
        <w:t>ектро</w:t>
      </w:r>
      <w:r w:rsidRPr="002C4067">
        <w:t>приво</w:t>
      </w:r>
      <w:r w:rsidR="00787B99" w:rsidRPr="002C4067">
        <w:t xml:space="preserve">д </w:t>
      </w:r>
      <w:r w:rsidRPr="002C4067">
        <w:t>оборудов</w:t>
      </w:r>
      <w:r w:rsidR="004304D5" w:rsidRPr="002C4067">
        <w:t>а</w:t>
      </w:r>
      <w:r w:rsidRPr="002C4067">
        <w:t xml:space="preserve">ния, расположенного на тепловых сетях и обеспечивающего передачу тепловой энергии). </w:t>
      </w:r>
    </w:p>
    <w:p w:rsidR="0019311F" w:rsidRPr="002C4067" w:rsidRDefault="0019311F" w:rsidP="00FA1C46">
      <w:pPr>
        <w:pStyle w:val="aff2"/>
      </w:pPr>
      <w:r w:rsidRPr="002C4067">
        <w:t xml:space="preserve">В нормативы технологических потерь при передаче тепловой энергии не включаются потери и затраты на источниках теплоснабжения и в энергопринимающих установках </w:t>
      </w:r>
      <w:r w:rsidRPr="002C4067">
        <w:lastRenderedPageBreak/>
        <w:t xml:space="preserve">потребителей тепловой энергии, включая принадлежащие последним трубопроводы тепловых сетей и тепловые пункты. </w:t>
      </w:r>
    </w:p>
    <w:p w:rsidR="0019311F" w:rsidRPr="002C4067" w:rsidRDefault="0019311F" w:rsidP="00FA1C46">
      <w:pPr>
        <w:pStyle w:val="aff2"/>
      </w:pPr>
      <w:r w:rsidRPr="002C4067">
        <w:t xml:space="preserve">К нормируемым технологическим затратам теплоносителя (теплоноситель – вода) относятся: </w:t>
      </w:r>
    </w:p>
    <w:p w:rsidR="0019311F" w:rsidRPr="002C4067" w:rsidRDefault="0019311F" w:rsidP="0060330C">
      <w:pPr>
        <w:pStyle w:val="afffffff8"/>
        <w:numPr>
          <w:ilvl w:val="0"/>
          <w:numId w:val="25"/>
        </w:numPr>
      </w:pPr>
      <w:r w:rsidRPr="002C4067">
        <w:t>затраты теплоносителя на заполнение трубопроводов тепловых сетей пере</w:t>
      </w:r>
      <w:r w:rsidR="005B1BFC" w:rsidRPr="002C4067">
        <w:t xml:space="preserve">д </w:t>
      </w:r>
      <w:r w:rsidRPr="002C4067">
        <w:t xml:space="preserve">пуском после плановых ремонтов и при подключении новых участков тепловых сетей; </w:t>
      </w:r>
    </w:p>
    <w:p w:rsidR="0019311F" w:rsidRPr="002C4067" w:rsidRDefault="0019311F" w:rsidP="0060330C">
      <w:pPr>
        <w:pStyle w:val="afffffff8"/>
        <w:numPr>
          <w:ilvl w:val="0"/>
          <w:numId w:val="25"/>
        </w:numPr>
      </w:pPr>
      <w:r w:rsidRPr="002C4067">
        <w:t xml:space="preserve">технически неизбежные в процессе передачи и распределения тепловой энергии потери теплоносителя с его утечкой через неплотности в арматуре и трубопроводах тепловых сетей; </w:t>
      </w:r>
    </w:p>
    <w:p w:rsidR="0019311F" w:rsidRPr="002C4067" w:rsidRDefault="0019311F" w:rsidP="0060330C">
      <w:pPr>
        <w:pStyle w:val="afffffff8"/>
        <w:numPr>
          <w:ilvl w:val="0"/>
          <w:numId w:val="25"/>
        </w:numPr>
      </w:pPr>
      <w:r w:rsidRPr="002C4067">
        <w:t xml:space="preserve">технологические сливы теплоносителя средствами автоматического регулирования теплового и гидравлического режима, а также защиты оборудования; </w:t>
      </w:r>
    </w:p>
    <w:p w:rsidR="0019311F" w:rsidRPr="002C4067" w:rsidRDefault="0019311F" w:rsidP="0060330C">
      <w:pPr>
        <w:pStyle w:val="afffffff8"/>
        <w:numPr>
          <w:ilvl w:val="0"/>
          <w:numId w:val="25"/>
        </w:numPr>
      </w:pPr>
      <w:r w:rsidRPr="002C4067">
        <w:t xml:space="preserve">технически обоснованные затраты теплоносителя на плановые эксплуатационные испытания тепловых сетей и другие регламентные работы. </w:t>
      </w:r>
    </w:p>
    <w:p w:rsidR="0019311F" w:rsidRPr="002C4067" w:rsidRDefault="0019311F" w:rsidP="00FA1C46">
      <w:pPr>
        <w:pStyle w:val="aff2"/>
      </w:pPr>
      <w:r w:rsidRPr="002C4067">
        <w:t xml:space="preserve">Нормативные технологические потери и затраты тепловой энергии при ее передаче включают: </w:t>
      </w:r>
    </w:p>
    <w:p w:rsidR="0019311F" w:rsidRPr="002C4067" w:rsidRDefault="0019311F" w:rsidP="0060330C">
      <w:pPr>
        <w:pStyle w:val="afffffff8"/>
        <w:numPr>
          <w:ilvl w:val="0"/>
          <w:numId w:val="26"/>
        </w:numPr>
      </w:pPr>
      <w:r w:rsidRPr="002C4067">
        <w:t xml:space="preserve">потери и затраты тепловой энергии, обусловленные потерями и затратами теплоносителя; </w:t>
      </w:r>
    </w:p>
    <w:p w:rsidR="0019311F" w:rsidRPr="002C4067" w:rsidRDefault="0019311F" w:rsidP="0060330C">
      <w:pPr>
        <w:pStyle w:val="afffffff8"/>
        <w:numPr>
          <w:ilvl w:val="0"/>
          <w:numId w:val="26"/>
        </w:numPr>
      </w:pPr>
      <w:r w:rsidRPr="002C4067">
        <w:t xml:space="preserve">потери тепловой энергии теплопередачей через изоляционные конструкции теплопроводов и оборудование тепловых сетей. </w:t>
      </w:r>
    </w:p>
    <w:p w:rsidR="0019311F" w:rsidRPr="002C4067" w:rsidRDefault="0019311F" w:rsidP="00FA1C46">
      <w:pPr>
        <w:pStyle w:val="aff2"/>
      </w:pPr>
      <w:r w:rsidRPr="000F0AA7">
        <w:t>Нормирование эксплуатационных часовых тепловых потерь через изоляционные конструкции на расчетный перио</w:t>
      </w:r>
      <w:r w:rsidR="00787B99" w:rsidRPr="000F0AA7">
        <w:t xml:space="preserve">д </w:t>
      </w:r>
      <w:r w:rsidRPr="000F0AA7">
        <w:t>проводится, исходя из значений часовых тепловых потерь при среднегодовых условиях функционирования тепловых сетей.</w:t>
      </w:r>
      <w:r w:rsidRPr="002C4067">
        <w:t xml:space="preserve"> </w:t>
      </w:r>
    </w:p>
    <w:p w:rsidR="009A06A9" w:rsidRPr="000263FA" w:rsidRDefault="00997C9E" w:rsidP="008511AE">
      <w:pPr>
        <w:pStyle w:val="a2"/>
      </w:pPr>
      <w:bookmarkStart w:id="139" w:name="_Toc162259166"/>
      <w:bookmarkStart w:id="140" w:name="_Toc165985052"/>
      <w:bookmarkStart w:id="141" w:name="_Toc205122196"/>
      <w:r w:rsidRPr="000263FA">
        <w:t>О</w:t>
      </w:r>
      <w:r w:rsidR="005E5DE4" w:rsidRPr="000263FA">
        <w:rPr>
          <w:rStyle w:val="afffffffc"/>
          <w:sz w:val="24"/>
        </w:rPr>
        <w:t>ценк</w:t>
      </w:r>
      <w:r w:rsidRPr="000263FA">
        <w:rPr>
          <w:rStyle w:val="afffffffc"/>
          <w:sz w:val="24"/>
        </w:rPr>
        <w:t>а</w:t>
      </w:r>
      <w:r w:rsidR="005E5DE4" w:rsidRPr="000263FA">
        <w:rPr>
          <w:rStyle w:val="afffffffc"/>
          <w:sz w:val="24"/>
        </w:rPr>
        <w:t xml:space="preserve"> фактических потерь тепловой энергии и теплоносителя при передаче тепловой энергии и теплоносителя по тепловым сетям за последние 3 года</w:t>
      </w:r>
      <w:bookmarkEnd w:id="139"/>
      <w:bookmarkEnd w:id="140"/>
      <w:bookmarkEnd w:id="141"/>
    </w:p>
    <w:p w:rsidR="00C53384" w:rsidRPr="002C4067" w:rsidRDefault="008B5BB5" w:rsidP="00FA1C46">
      <w:pPr>
        <w:pStyle w:val="aff2"/>
      </w:pPr>
      <w:r w:rsidRPr="002C4067">
        <w:t>Сведения о фактических потерях тепловой энергии и теплоносителя при передаче тепловой энергии и теплоносителя</w:t>
      </w:r>
      <w:r w:rsidR="002C269D" w:rsidRPr="002C4067">
        <w:t xml:space="preserve"> представлены в таблице </w:t>
      </w:r>
      <w:r w:rsidR="006A0CBA" w:rsidRPr="002C4067">
        <w:t>ниже</w:t>
      </w:r>
      <w:r w:rsidR="002C269D" w:rsidRPr="002C4067">
        <w:t>.</w:t>
      </w:r>
    </w:p>
    <w:p w:rsidR="008F5D12" w:rsidRPr="002C4067" w:rsidRDefault="00084AC4" w:rsidP="00FB3DF5">
      <w:pPr>
        <w:pStyle w:val="afffffffa"/>
        <w:rPr>
          <w:bCs/>
        </w:rPr>
      </w:pPr>
      <w:r w:rsidRPr="002C4067">
        <w:t xml:space="preserve">Таблица </w:t>
      </w:r>
      <w:r w:rsidR="00827E3F">
        <w:rPr>
          <w:noProof/>
        </w:rPr>
        <w:fldChar w:fldCharType="begin"/>
      </w:r>
      <w:r w:rsidR="00A95700">
        <w:rPr>
          <w:noProof/>
        </w:rPr>
        <w:instrText xml:space="preserve"> SEQ Таблица \* ARABIC </w:instrText>
      </w:r>
      <w:r w:rsidR="00827E3F">
        <w:rPr>
          <w:noProof/>
        </w:rPr>
        <w:fldChar w:fldCharType="separate"/>
      </w:r>
      <w:r w:rsidR="00C83B43">
        <w:rPr>
          <w:noProof/>
        </w:rPr>
        <w:t>21</w:t>
      </w:r>
      <w:r w:rsidR="00827E3F">
        <w:rPr>
          <w:noProof/>
        </w:rPr>
        <w:fldChar w:fldCharType="end"/>
      </w:r>
      <w:r>
        <w:rPr>
          <w:noProof/>
        </w:rPr>
        <w:t xml:space="preserve"> </w:t>
      </w:r>
      <w:r w:rsidRPr="002C4067">
        <w:t xml:space="preserve">– </w:t>
      </w:r>
      <w:r w:rsidR="008F5D12" w:rsidRPr="002C4067">
        <w:t>Сведения о потерях в тепловых сетях</w:t>
      </w:r>
      <w:r w:rsidR="00A517B5">
        <w:t xml:space="preserve"> за 2024 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04"/>
        <w:gridCol w:w="1484"/>
        <w:gridCol w:w="1928"/>
        <w:gridCol w:w="1917"/>
        <w:gridCol w:w="1888"/>
      </w:tblGrid>
      <w:tr w:rsidR="00960DF6" w:rsidRPr="00087108" w:rsidTr="00945BDC">
        <w:trPr>
          <w:cantSplit/>
          <w:trHeight w:val="627"/>
          <w:tblHeader/>
        </w:trPr>
        <w:tc>
          <w:tcPr>
            <w:tcW w:w="1537" w:type="pct"/>
            <w:vAlign w:val="center"/>
          </w:tcPr>
          <w:p w:rsidR="00960DF6" w:rsidRPr="00380B49" w:rsidRDefault="00960DF6" w:rsidP="000263FA">
            <w:pPr>
              <w:pStyle w:val="afffffff0"/>
              <w:spacing w:before="34" w:after="34"/>
              <w:rPr>
                <w:b/>
                <w:lang w:eastAsia="ru-RU"/>
              </w:rPr>
            </w:pPr>
            <w:r w:rsidRPr="00380B49">
              <w:rPr>
                <w:b/>
                <w:lang w:eastAsia="ru-RU"/>
              </w:rPr>
              <w:t>Наименование источника</w:t>
            </w:r>
          </w:p>
        </w:tc>
        <w:tc>
          <w:tcPr>
            <w:tcW w:w="712" w:type="pct"/>
            <w:vAlign w:val="center"/>
          </w:tcPr>
          <w:p w:rsidR="00960DF6" w:rsidRPr="00380B49" w:rsidRDefault="00960DF6" w:rsidP="000263FA">
            <w:pPr>
              <w:pStyle w:val="afffffff0"/>
              <w:spacing w:before="34" w:after="34"/>
              <w:rPr>
                <w:b/>
              </w:rPr>
            </w:pPr>
            <w:r w:rsidRPr="00380B49">
              <w:rPr>
                <w:b/>
                <w:lang w:eastAsia="ru-RU"/>
              </w:rPr>
              <w:t>Тепловая нагрузка, Гкал/ч</w:t>
            </w:r>
          </w:p>
        </w:tc>
        <w:tc>
          <w:tcPr>
            <w:tcW w:w="925" w:type="pct"/>
            <w:vAlign w:val="center"/>
          </w:tcPr>
          <w:p w:rsidR="00960DF6" w:rsidRPr="00380B49" w:rsidRDefault="00960DF6" w:rsidP="000263FA">
            <w:pPr>
              <w:pStyle w:val="afffffff0"/>
              <w:spacing w:before="34" w:after="34"/>
              <w:rPr>
                <w:b/>
                <w:lang w:eastAsia="ru-RU"/>
              </w:rPr>
            </w:pPr>
            <w:r w:rsidRPr="00380B49">
              <w:rPr>
                <w:b/>
                <w:lang w:eastAsia="ru-RU"/>
              </w:rPr>
              <w:t>Потери теплоносителя, куб.</w:t>
            </w:r>
            <w:r>
              <w:rPr>
                <w:b/>
                <w:lang w:eastAsia="ru-RU"/>
              </w:rPr>
              <w:t xml:space="preserve"> </w:t>
            </w:r>
            <w:r w:rsidRPr="00380B49">
              <w:rPr>
                <w:b/>
                <w:lang w:eastAsia="ru-RU"/>
              </w:rPr>
              <w:t>м/час</w:t>
            </w:r>
          </w:p>
        </w:tc>
        <w:tc>
          <w:tcPr>
            <w:tcW w:w="920" w:type="pct"/>
            <w:vAlign w:val="center"/>
          </w:tcPr>
          <w:p w:rsidR="00960DF6" w:rsidRPr="00380B49" w:rsidRDefault="00960DF6" w:rsidP="000263FA">
            <w:pPr>
              <w:pStyle w:val="afffffff0"/>
              <w:spacing w:before="34" w:after="34"/>
              <w:rPr>
                <w:b/>
              </w:rPr>
            </w:pPr>
            <w:r w:rsidRPr="00380B49">
              <w:rPr>
                <w:b/>
                <w:lang w:eastAsia="ru-RU"/>
              </w:rPr>
              <w:t>Потери в тепловой сети, Гкал/ч</w:t>
            </w:r>
          </w:p>
        </w:tc>
        <w:tc>
          <w:tcPr>
            <w:tcW w:w="907" w:type="pct"/>
            <w:vAlign w:val="center"/>
          </w:tcPr>
          <w:p w:rsidR="00960DF6" w:rsidRPr="00380B49" w:rsidRDefault="00960DF6" w:rsidP="000263FA">
            <w:pPr>
              <w:pStyle w:val="afffffff0"/>
              <w:spacing w:before="34" w:after="34"/>
              <w:rPr>
                <w:b/>
              </w:rPr>
            </w:pPr>
            <w:r w:rsidRPr="00380B49">
              <w:rPr>
                <w:b/>
                <w:lang w:eastAsia="ru-RU"/>
              </w:rPr>
              <w:t>Относительная величина, %</w:t>
            </w:r>
          </w:p>
        </w:tc>
      </w:tr>
      <w:tr w:rsidR="00945BDC" w:rsidRPr="00087108" w:rsidTr="00945BDC">
        <w:trPr>
          <w:cantSplit/>
        </w:trPr>
        <w:tc>
          <w:tcPr>
            <w:tcW w:w="1537" w:type="pct"/>
            <w:shd w:val="clear" w:color="auto" w:fill="auto"/>
            <w:vAlign w:val="center"/>
          </w:tcPr>
          <w:p w:rsidR="00945BDC" w:rsidRPr="00087108" w:rsidRDefault="00945BDC" w:rsidP="00945BDC">
            <w:pPr>
              <w:pStyle w:val="afffffff0"/>
              <w:spacing w:before="34" w:after="34"/>
              <w:rPr>
                <w:lang w:eastAsia="ru-RU"/>
              </w:rPr>
            </w:pPr>
            <w:r w:rsidRPr="002563DF">
              <w:t>№ 1 Промышленный пр-зд, Районная котельная</w:t>
            </w:r>
          </w:p>
        </w:tc>
        <w:tc>
          <w:tcPr>
            <w:tcW w:w="712" w:type="pct"/>
            <w:vAlign w:val="center"/>
          </w:tcPr>
          <w:p w:rsidR="00945BDC" w:rsidRPr="00960DF6" w:rsidRDefault="00945BDC" w:rsidP="00945BDC">
            <w:pPr>
              <w:pStyle w:val="afffffff0"/>
              <w:spacing w:before="34" w:after="34"/>
            </w:pPr>
            <w:r>
              <w:rPr>
                <w:rFonts w:cs="Segoe UI"/>
                <w:color w:val="000000"/>
                <w:szCs w:val="22"/>
              </w:rPr>
              <w:t>31,225</w:t>
            </w:r>
          </w:p>
        </w:tc>
        <w:tc>
          <w:tcPr>
            <w:tcW w:w="925" w:type="pct"/>
            <w:vAlign w:val="center"/>
          </w:tcPr>
          <w:p w:rsidR="00945BDC" w:rsidRPr="00960DF6" w:rsidRDefault="00945BDC" w:rsidP="00945BDC">
            <w:pPr>
              <w:pStyle w:val="afffffff0"/>
              <w:spacing w:before="34" w:after="34"/>
              <w:rPr>
                <w:lang w:eastAsia="ru-RU"/>
              </w:rPr>
            </w:pPr>
            <w:r>
              <w:rPr>
                <w:rFonts w:cs="Segoe UI"/>
                <w:color w:val="000000"/>
                <w:szCs w:val="22"/>
              </w:rPr>
              <w:t>4,560</w:t>
            </w:r>
          </w:p>
        </w:tc>
        <w:tc>
          <w:tcPr>
            <w:tcW w:w="920" w:type="pct"/>
            <w:vAlign w:val="center"/>
          </w:tcPr>
          <w:p w:rsidR="00945BDC" w:rsidRPr="00960DF6" w:rsidRDefault="00945BDC" w:rsidP="00945BDC">
            <w:pPr>
              <w:pStyle w:val="afffffff0"/>
              <w:spacing w:before="34" w:after="34"/>
              <w:rPr>
                <w:lang w:eastAsia="ru-RU"/>
              </w:rPr>
            </w:pPr>
            <w:r w:rsidRPr="003247AB">
              <w:t>9,1695</w:t>
            </w:r>
          </w:p>
        </w:tc>
        <w:tc>
          <w:tcPr>
            <w:tcW w:w="907" w:type="pct"/>
            <w:vAlign w:val="center"/>
          </w:tcPr>
          <w:p w:rsidR="00945BDC" w:rsidRPr="00960DF6" w:rsidRDefault="00945BDC" w:rsidP="00945BDC">
            <w:pPr>
              <w:pStyle w:val="afffffff0"/>
              <w:spacing w:before="34" w:after="34"/>
              <w:rPr>
                <w:lang w:eastAsia="ru-RU"/>
              </w:rPr>
            </w:pPr>
            <w:r w:rsidRPr="00704039">
              <w:t>29,366</w:t>
            </w:r>
          </w:p>
        </w:tc>
      </w:tr>
      <w:tr w:rsidR="00945BDC" w:rsidRPr="00087108" w:rsidTr="00945BDC">
        <w:trPr>
          <w:cantSplit/>
        </w:trPr>
        <w:tc>
          <w:tcPr>
            <w:tcW w:w="1537" w:type="pct"/>
            <w:shd w:val="clear" w:color="auto" w:fill="auto"/>
            <w:vAlign w:val="center"/>
          </w:tcPr>
          <w:p w:rsidR="00945BDC" w:rsidRPr="00D770DB" w:rsidRDefault="00945BDC" w:rsidP="00945BDC">
            <w:pPr>
              <w:pStyle w:val="afffffff0"/>
              <w:spacing w:before="34" w:after="34"/>
            </w:pPr>
            <w:r w:rsidRPr="002563DF">
              <w:t>№ 2 ул. Бахтина, БМК-1</w:t>
            </w:r>
          </w:p>
        </w:tc>
        <w:tc>
          <w:tcPr>
            <w:tcW w:w="712" w:type="pct"/>
            <w:vAlign w:val="center"/>
          </w:tcPr>
          <w:p w:rsidR="00945BDC" w:rsidRDefault="00945BDC" w:rsidP="00945BDC">
            <w:pPr>
              <w:pStyle w:val="afffffff0"/>
              <w:spacing w:before="34" w:after="34"/>
              <w:rPr>
                <w:rFonts w:cs="Segoe UI"/>
                <w:szCs w:val="22"/>
              </w:rPr>
            </w:pPr>
            <w:r>
              <w:rPr>
                <w:rFonts w:cs="Segoe UI"/>
                <w:color w:val="000000"/>
                <w:szCs w:val="22"/>
              </w:rPr>
              <w:t>6,900</w:t>
            </w:r>
          </w:p>
        </w:tc>
        <w:tc>
          <w:tcPr>
            <w:tcW w:w="925" w:type="pct"/>
            <w:vAlign w:val="center"/>
          </w:tcPr>
          <w:p w:rsidR="00945BDC" w:rsidRPr="00960DF6" w:rsidRDefault="00945BDC" w:rsidP="00945BDC">
            <w:pPr>
              <w:pStyle w:val="afffffff0"/>
              <w:spacing w:before="34" w:after="34"/>
              <w:rPr>
                <w:rFonts w:cs="Segoe UI"/>
                <w:szCs w:val="22"/>
              </w:rPr>
            </w:pPr>
            <w:r>
              <w:rPr>
                <w:rFonts w:cs="Segoe UI"/>
                <w:color w:val="000000"/>
                <w:szCs w:val="22"/>
              </w:rPr>
              <w:t>0,527</w:t>
            </w:r>
          </w:p>
        </w:tc>
        <w:tc>
          <w:tcPr>
            <w:tcW w:w="920" w:type="pct"/>
            <w:vAlign w:val="center"/>
          </w:tcPr>
          <w:p w:rsidR="00945BDC" w:rsidRPr="00960DF6" w:rsidRDefault="00945BDC" w:rsidP="00945BDC">
            <w:pPr>
              <w:pStyle w:val="afffffff0"/>
              <w:spacing w:before="34" w:after="34"/>
              <w:rPr>
                <w:rFonts w:cs="Segoe UI"/>
                <w:szCs w:val="22"/>
              </w:rPr>
            </w:pPr>
            <w:r w:rsidRPr="003247AB">
              <w:t>0,9779</w:t>
            </w:r>
          </w:p>
        </w:tc>
        <w:tc>
          <w:tcPr>
            <w:tcW w:w="907" w:type="pct"/>
            <w:vAlign w:val="center"/>
          </w:tcPr>
          <w:p w:rsidR="00945BDC" w:rsidRDefault="00945BDC" w:rsidP="00945BDC">
            <w:pPr>
              <w:pStyle w:val="afffffff0"/>
              <w:spacing w:before="34" w:after="34"/>
              <w:rPr>
                <w:rFonts w:cs="Segoe UI"/>
                <w:szCs w:val="22"/>
              </w:rPr>
            </w:pPr>
            <w:r w:rsidRPr="00704039">
              <w:t>14,173</w:t>
            </w:r>
          </w:p>
        </w:tc>
      </w:tr>
      <w:tr w:rsidR="00945BDC" w:rsidRPr="00087108" w:rsidTr="00945BDC">
        <w:trPr>
          <w:cantSplit/>
        </w:trPr>
        <w:tc>
          <w:tcPr>
            <w:tcW w:w="1537" w:type="pct"/>
            <w:shd w:val="clear" w:color="auto" w:fill="auto"/>
            <w:vAlign w:val="center"/>
          </w:tcPr>
          <w:p w:rsidR="00945BDC" w:rsidRPr="00D770DB" w:rsidRDefault="00945BDC" w:rsidP="00945BDC">
            <w:pPr>
              <w:pStyle w:val="afffffff0"/>
              <w:spacing w:before="34" w:after="34"/>
            </w:pPr>
            <w:r w:rsidRPr="002563DF">
              <w:t>№ 3 ул. Заводская, БМК-2</w:t>
            </w:r>
          </w:p>
        </w:tc>
        <w:tc>
          <w:tcPr>
            <w:tcW w:w="712" w:type="pct"/>
            <w:vAlign w:val="center"/>
          </w:tcPr>
          <w:p w:rsidR="00945BDC" w:rsidRDefault="00945BDC" w:rsidP="00945BDC">
            <w:pPr>
              <w:pStyle w:val="afffffff0"/>
              <w:spacing w:before="34" w:after="34"/>
              <w:rPr>
                <w:rFonts w:cs="Segoe UI"/>
                <w:szCs w:val="22"/>
              </w:rPr>
            </w:pPr>
            <w:r>
              <w:rPr>
                <w:rFonts w:cs="Segoe UI"/>
                <w:color w:val="000000"/>
                <w:szCs w:val="22"/>
              </w:rPr>
              <w:t>3,086</w:t>
            </w:r>
          </w:p>
        </w:tc>
        <w:tc>
          <w:tcPr>
            <w:tcW w:w="925" w:type="pct"/>
            <w:vAlign w:val="center"/>
          </w:tcPr>
          <w:p w:rsidR="00945BDC" w:rsidRPr="00960DF6" w:rsidRDefault="00945BDC" w:rsidP="00945BDC">
            <w:pPr>
              <w:pStyle w:val="afffffff0"/>
              <w:spacing w:before="34" w:after="34"/>
              <w:rPr>
                <w:rFonts w:cs="Segoe UI"/>
                <w:szCs w:val="22"/>
              </w:rPr>
            </w:pPr>
            <w:r>
              <w:rPr>
                <w:rFonts w:cs="Segoe UI"/>
                <w:color w:val="000000"/>
                <w:szCs w:val="22"/>
              </w:rPr>
              <w:t>0,093</w:t>
            </w:r>
          </w:p>
        </w:tc>
        <w:tc>
          <w:tcPr>
            <w:tcW w:w="920" w:type="pct"/>
            <w:vAlign w:val="center"/>
          </w:tcPr>
          <w:p w:rsidR="00945BDC" w:rsidRPr="00960DF6" w:rsidRDefault="00945BDC" w:rsidP="00945BDC">
            <w:pPr>
              <w:pStyle w:val="afffffff0"/>
              <w:spacing w:before="34" w:after="34"/>
              <w:rPr>
                <w:rFonts w:cs="Segoe UI"/>
                <w:szCs w:val="22"/>
              </w:rPr>
            </w:pPr>
            <w:r w:rsidRPr="003247AB">
              <w:t>0,7664</w:t>
            </w:r>
          </w:p>
        </w:tc>
        <w:tc>
          <w:tcPr>
            <w:tcW w:w="907" w:type="pct"/>
            <w:vAlign w:val="center"/>
          </w:tcPr>
          <w:p w:rsidR="00945BDC" w:rsidRDefault="00945BDC" w:rsidP="00945BDC">
            <w:pPr>
              <w:pStyle w:val="afffffff0"/>
              <w:spacing w:before="34" w:after="34"/>
              <w:rPr>
                <w:rFonts w:cs="Segoe UI"/>
                <w:szCs w:val="22"/>
              </w:rPr>
            </w:pPr>
            <w:r w:rsidRPr="00704039">
              <w:t>24,836</w:t>
            </w:r>
          </w:p>
        </w:tc>
      </w:tr>
      <w:tr w:rsidR="00945BDC" w:rsidRPr="00087108" w:rsidTr="00945BDC">
        <w:trPr>
          <w:cantSplit/>
        </w:trPr>
        <w:tc>
          <w:tcPr>
            <w:tcW w:w="1537" w:type="pct"/>
            <w:shd w:val="clear" w:color="auto" w:fill="auto"/>
            <w:vAlign w:val="center"/>
          </w:tcPr>
          <w:p w:rsidR="00945BDC" w:rsidRPr="00D770DB" w:rsidRDefault="00945BDC" w:rsidP="00945BDC">
            <w:pPr>
              <w:pStyle w:val="afffffff0"/>
              <w:spacing w:before="34" w:after="34"/>
            </w:pPr>
            <w:r w:rsidRPr="002563DF">
              <w:t>№ 4 Карманово, ул. Заводская, 4, стр. 2</w:t>
            </w:r>
          </w:p>
        </w:tc>
        <w:tc>
          <w:tcPr>
            <w:tcW w:w="712" w:type="pct"/>
            <w:vAlign w:val="center"/>
          </w:tcPr>
          <w:p w:rsidR="00945BDC" w:rsidRDefault="00945BDC" w:rsidP="00945BDC">
            <w:pPr>
              <w:pStyle w:val="afffffff0"/>
              <w:spacing w:before="34" w:after="34"/>
              <w:rPr>
                <w:rFonts w:cs="Segoe UI"/>
                <w:szCs w:val="22"/>
              </w:rPr>
            </w:pPr>
            <w:r>
              <w:rPr>
                <w:rFonts w:cs="Segoe UI"/>
                <w:color w:val="000000"/>
                <w:szCs w:val="22"/>
              </w:rPr>
              <w:t>3,279</w:t>
            </w:r>
          </w:p>
        </w:tc>
        <w:tc>
          <w:tcPr>
            <w:tcW w:w="925" w:type="pct"/>
            <w:vAlign w:val="center"/>
          </w:tcPr>
          <w:p w:rsidR="00945BDC" w:rsidRPr="00960DF6" w:rsidRDefault="00945BDC" w:rsidP="00945BDC">
            <w:pPr>
              <w:pStyle w:val="afffffff0"/>
              <w:spacing w:before="34" w:after="34"/>
              <w:rPr>
                <w:rFonts w:cs="Segoe UI"/>
                <w:szCs w:val="22"/>
              </w:rPr>
            </w:pPr>
            <w:r>
              <w:rPr>
                <w:rFonts w:cs="Segoe UI"/>
                <w:color w:val="000000"/>
                <w:szCs w:val="22"/>
              </w:rPr>
              <w:t>0,277</w:t>
            </w:r>
          </w:p>
        </w:tc>
        <w:tc>
          <w:tcPr>
            <w:tcW w:w="920" w:type="pct"/>
            <w:vAlign w:val="center"/>
          </w:tcPr>
          <w:p w:rsidR="00945BDC" w:rsidRPr="00960DF6" w:rsidRDefault="00945BDC" w:rsidP="00945BDC">
            <w:pPr>
              <w:pStyle w:val="afffffff0"/>
              <w:spacing w:before="34" w:after="34"/>
              <w:rPr>
                <w:rFonts w:cs="Segoe UI"/>
                <w:szCs w:val="22"/>
              </w:rPr>
            </w:pPr>
            <w:r w:rsidRPr="003247AB">
              <w:t>2,6448</w:t>
            </w:r>
          </w:p>
        </w:tc>
        <w:tc>
          <w:tcPr>
            <w:tcW w:w="907" w:type="pct"/>
            <w:vAlign w:val="center"/>
          </w:tcPr>
          <w:p w:rsidR="00945BDC" w:rsidRDefault="00945BDC" w:rsidP="00945BDC">
            <w:pPr>
              <w:pStyle w:val="afffffff0"/>
              <w:spacing w:before="34" w:after="34"/>
              <w:rPr>
                <w:rFonts w:cs="Segoe UI"/>
                <w:szCs w:val="22"/>
              </w:rPr>
            </w:pPr>
            <w:r w:rsidRPr="00704039">
              <w:t>80,660</w:t>
            </w:r>
          </w:p>
        </w:tc>
      </w:tr>
      <w:tr w:rsidR="00945BDC" w:rsidRPr="00087108" w:rsidTr="00945BDC">
        <w:trPr>
          <w:cantSplit/>
        </w:trPr>
        <w:tc>
          <w:tcPr>
            <w:tcW w:w="1537" w:type="pct"/>
            <w:shd w:val="clear" w:color="auto" w:fill="auto"/>
            <w:vAlign w:val="center"/>
          </w:tcPr>
          <w:p w:rsidR="00945BDC" w:rsidRPr="00D770DB" w:rsidRDefault="00945BDC" w:rsidP="00945BDC">
            <w:pPr>
              <w:pStyle w:val="afffffff0"/>
              <w:spacing w:before="34" w:after="34"/>
            </w:pPr>
            <w:r w:rsidRPr="002563DF">
              <w:t>№ 5 ул. Мира, БМК-3</w:t>
            </w:r>
          </w:p>
        </w:tc>
        <w:tc>
          <w:tcPr>
            <w:tcW w:w="712" w:type="pct"/>
            <w:vAlign w:val="center"/>
          </w:tcPr>
          <w:p w:rsidR="00945BDC" w:rsidRDefault="00945BDC" w:rsidP="00945BDC">
            <w:pPr>
              <w:pStyle w:val="afffffff0"/>
              <w:spacing w:before="34" w:after="34"/>
              <w:rPr>
                <w:rFonts w:cs="Segoe UI"/>
                <w:szCs w:val="22"/>
              </w:rPr>
            </w:pPr>
            <w:r>
              <w:rPr>
                <w:rFonts w:cs="Segoe UI"/>
                <w:color w:val="000000"/>
                <w:szCs w:val="22"/>
              </w:rPr>
              <w:t>1,197</w:t>
            </w:r>
          </w:p>
        </w:tc>
        <w:tc>
          <w:tcPr>
            <w:tcW w:w="925" w:type="pct"/>
            <w:vAlign w:val="center"/>
          </w:tcPr>
          <w:p w:rsidR="00945BDC" w:rsidRPr="00960DF6" w:rsidRDefault="00945BDC" w:rsidP="00945BDC">
            <w:pPr>
              <w:pStyle w:val="afffffff0"/>
              <w:spacing w:before="34" w:after="34"/>
              <w:rPr>
                <w:rFonts w:cs="Segoe UI"/>
                <w:szCs w:val="22"/>
              </w:rPr>
            </w:pPr>
            <w:r>
              <w:rPr>
                <w:rFonts w:cs="Segoe UI"/>
                <w:color w:val="000000"/>
                <w:szCs w:val="22"/>
              </w:rPr>
              <w:t>0,084</w:t>
            </w:r>
          </w:p>
        </w:tc>
        <w:tc>
          <w:tcPr>
            <w:tcW w:w="920" w:type="pct"/>
            <w:vAlign w:val="center"/>
          </w:tcPr>
          <w:p w:rsidR="00945BDC" w:rsidRPr="00960DF6" w:rsidRDefault="00945BDC" w:rsidP="00945BDC">
            <w:pPr>
              <w:pStyle w:val="afffffff0"/>
              <w:spacing w:before="34" w:after="34"/>
              <w:rPr>
                <w:rFonts w:cs="Segoe UI"/>
                <w:szCs w:val="22"/>
              </w:rPr>
            </w:pPr>
            <w:r w:rsidRPr="003247AB">
              <w:t>0,1682</w:t>
            </w:r>
          </w:p>
        </w:tc>
        <w:tc>
          <w:tcPr>
            <w:tcW w:w="907" w:type="pct"/>
            <w:vAlign w:val="center"/>
          </w:tcPr>
          <w:p w:rsidR="00945BDC" w:rsidRDefault="00945BDC" w:rsidP="00945BDC">
            <w:pPr>
              <w:pStyle w:val="afffffff0"/>
              <w:spacing w:before="34" w:after="34"/>
              <w:rPr>
                <w:rFonts w:cs="Segoe UI"/>
                <w:szCs w:val="22"/>
              </w:rPr>
            </w:pPr>
            <w:r w:rsidRPr="00704039">
              <w:t>14,050</w:t>
            </w:r>
          </w:p>
        </w:tc>
      </w:tr>
      <w:tr w:rsidR="00945BDC" w:rsidRPr="00087108" w:rsidTr="00945BDC">
        <w:trPr>
          <w:cantSplit/>
        </w:trPr>
        <w:tc>
          <w:tcPr>
            <w:tcW w:w="1537" w:type="pct"/>
            <w:shd w:val="clear" w:color="auto" w:fill="auto"/>
            <w:vAlign w:val="center"/>
          </w:tcPr>
          <w:p w:rsidR="00945BDC" w:rsidRPr="00D770DB" w:rsidRDefault="00945BDC" w:rsidP="00945BDC">
            <w:pPr>
              <w:pStyle w:val="afffffff0"/>
              <w:spacing w:before="34" w:after="34"/>
            </w:pPr>
            <w:r w:rsidRPr="002563DF">
              <w:t>№ 6 БМК ул. Пушная, 2А</w:t>
            </w:r>
          </w:p>
        </w:tc>
        <w:tc>
          <w:tcPr>
            <w:tcW w:w="712" w:type="pct"/>
            <w:vAlign w:val="center"/>
          </w:tcPr>
          <w:p w:rsidR="00945BDC" w:rsidRDefault="00945BDC" w:rsidP="00945BDC">
            <w:pPr>
              <w:pStyle w:val="afffffff0"/>
              <w:spacing w:before="34" w:after="34"/>
              <w:rPr>
                <w:rFonts w:cs="Segoe UI"/>
                <w:szCs w:val="22"/>
              </w:rPr>
            </w:pPr>
            <w:r>
              <w:rPr>
                <w:rFonts w:cs="Segoe UI"/>
                <w:color w:val="000000"/>
                <w:szCs w:val="22"/>
              </w:rPr>
              <w:t>0,187</w:t>
            </w:r>
          </w:p>
        </w:tc>
        <w:tc>
          <w:tcPr>
            <w:tcW w:w="925" w:type="pct"/>
            <w:vAlign w:val="center"/>
          </w:tcPr>
          <w:p w:rsidR="00945BDC" w:rsidRPr="00960DF6" w:rsidRDefault="00945BDC" w:rsidP="00945BDC">
            <w:pPr>
              <w:pStyle w:val="afffffff0"/>
              <w:spacing w:before="34" w:after="34"/>
              <w:rPr>
                <w:rFonts w:cs="Segoe UI"/>
                <w:szCs w:val="22"/>
              </w:rPr>
            </w:pPr>
            <w:r>
              <w:rPr>
                <w:rFonts w:cs="Segoe UI"/>
                <w:color w:val="000000"/>
                <w:szCs w:val="22"/>
              </w:rPr>
              <w:t>0,009</w:t>
            </w:r>
          </w:p>
        </w:tc>
        <w:tc>
          <w:tcPr>
            <w:tcW w:w="920" w:type="pct"/>
            <w:vAlign w:val="center"/>
          </w:tcPr>
          <w:p w:rsidR="00945BDC" w:rsidRPr="00960DF6" w:rsidRDefault="00945BDC" w:rsidP="00945BDC">
            <w:pPr>
              <w:pStyle w:val="afffffff0"/>
              <w:spacing w:before="34" w:after="34"/>
              <w:rPr>
                <w:rFonts w:cs="Segoe UI"/>
                <w:szCs w:val="22"/>
              </w:rPr>
            </w:pPr>
            <w:r w:rsidRPr="003247AB">
              <w:t>0,0387</w:t>
            </w:r>
          </w:p>
        </w:tc>
        <w:tc>
          <w:tcPr>
            <w:tcW w:w="907" w:type="pct"/>
            <w:vAlign w:val="center"/>
          </w:tcPr>
          <w:p w:rsidR="00945BDC" w:rsidRDefault="00945BDC" w:rsidP="00945BDC">
            <w:pPr>
              <w:pStyle w:val="afffffff0"/>
              <w:spacing w:before="34" w:after="34"/>
              <w:rPr>
                <w:rFonts w:cs="Segoe UI"/>
                <w:szCs w:val="22"/>
              </w:rPr>
            </w:pPr>
            <w:r w:rsidRPr="00704039">
              <w:t>20,695</w:t>
            </w:r>
          </w:p>
        </w:tc>
      </w:tr>
      <w:tr w:rsidR="00945BDC" w:rsidRPr="00087108" w:rsidTr="00945BDC">
        <w:trPr>
          <w:cantSplit/>
        </w:trPr>
        <w:tc>
          <w:tcPr>
            <w:tcW w:w="1537" w:type="pct"/>
            <w:shd w:val="clear" w:color="auto" w:fill="auto"/>
            <w:vAlign w:val="center"/>
          </w:tcPr>
          <w:p w:rsidR="00945BDC" w:rsidRPr="00D770DB" w:rsidRDefault="00945BDC" w:rsidP="00945BDC">
            <w:pPr>
              <w:pStyle w:val="afffffff0"/>
              <w:spacing w:before="34" w:after="34"/>
            </w:pPr>
            <w:r w:rsidRPr="002563DF">
              <w:t>БМК-7</w:t>
            </w:r>
          </w:p>
        </w:tc>
        <w:tc>
          <w:tcPr>
            <w:tcW w:w="712" w:type="pct"/>
            <w:vAlign w:val="center"/>
          </w:tcPr>
          <w:p w:rsidR="00945BDC" w:rsidRDefault="00945BDC" w:rsidP="00945BDC">
            <w:pPr>
              <w:pStyle w:val="afffffff0"/>
              <w:spacing w:before="34" w:after="34"/>
              <w:rPr>
                <w:rFonts w:cs="Segoe UI"/>
                <w:szCs w:val="22"/>
              </w:rPr>
            </w:pPr>
            <w:r>
              <w:rPr>
                <w:rFonts w:cs="Segoe UI"/>
                <w:color w:val="000000"/>
                <w:szCs w:val="22"/>
              </w:rPr>
              <w:t>5,545</w:t>
            </w:r>
          </w:p>
        </w:tc>
        <w:tc>
          <w:tcPr>
            <w:tcW w:w="925" w:type="pct"/>
            <w:vAlign w:val="center"/>
          </w:tcPr>
          <w:p w:rsidR="00945BDC" w:rsidRPr="00960DF6" w:rsidRDefault="00945BDC" w:rsidP="00945BDC">
            <w:pPr>
              <w:pStyle w:val="afffffff0"/>
              <w:spacing w:before="34" w:after="34"/>
              <w:rPr>
                <w:rFonts w:cs="Segoe UI"/>
                <w:szCs w:val="22"/>
              </w:rPr>
            </w:pPr>
            <w:r>
              <w:rPr>
                <w:rFonts w:cs="Segoe UI"/>
                <w:color w:val="000000"/>
                <w:szCs w:val="22"/>
              </w:rPr>
              <w:t>0,315</w:t>
            </w:r>
          </w:p>
        </w:tc>
        <w:tc>
          <w:tcPr>
            <w:tcW w:w="920" w:type="pct"/>
            <w:vAlign w:val="center"/>
          </w:tcPr>
          <w:p w:rsidR="00945BDC" w:rsidRPr="00960DF6" w:rsidRDefault="00945BDC" w:rsidP="00945BDC">
            <w:pPr>
              <w:pStyle w:val="afffffff0"/>
              <w:spacing w:before="34" w:after="34"/>
              <w:rPr>
                <w:rFonts w:cs="Segoe UI"/>
                <w:szCs w:val="22"/>
              </w:rPr>
            </w:pPr>
            <w:r w:rsidRPr="003247AB">
              <w:t>1,3324</w:t>
            </w:r>
          </w:p>
        </w:tc>
        <w:tc>
          <w:tcPr>
            <w:tcW w:w="907" w:type="pct"/>
            <w:vAlign w:val="center"/>
          </w:tcPr>
          <w:p w:rsidR="00945BDC" w:rsidRDefault="00945BDC" w:rsidP="00945BDC">
            <w:pPr>
              <w:pStyle w:val="afffffff0"/>
              <w:spacing w:before="34" w:after="34"/>
              <w:rPr>
                <w:rFonts w:cs="Segoe UI"/>
                <w:szCs w:val="22"/>
              </w:rPr>
            </w:pPr>
            <w:r w:rsidRPr="00704039">
              <w:t>24,029</w:t>
            </w:r>
          </w:p>
        </w:tc>
      </w:tr>
      <w:tr w:rsidR="00945BDC" w:rsidRPr="00087108" w:rsidTr="00945BDC">
        <w:trPr>
          <w:cantSplit/>
        </w:trPr>
        <w:tc>
          <w:tcPr>
            <w:tcW w:w="1537" w:type="pct"/>
            <w:shd w:val="clear" w:color="auto" w:fill="auto"/>
            <w:vAlign w:val="center"/>
          </w:tcPr>
          <w:p w:rsidR="00945BDC" w:rsidRPr="00D770DB" w:rsidRDefault="00945BDC" w:rsidP="00945BDC">
            <w:pPr>
              <w:pStyle w:val="afffffff0"/>
              <w:spacing w:before="34" w:after="34"/>
            </w:pPr>
            <w:r w:rsidRPr="002563DF">
              <w:t>БМК-8</w:t>
            </w:r>
          </w:p>
        </w:tc>
        <w:tc>
          <w:tcPr>
            <w:tcW w:w="712" w:type="pct"/>
            <w:vAlign w:val="center"/>
          </w:tcPr>
          <w:p w:rsidR="00945BDC" w:rsidRDefault="00945BDC" w:rsidP="00945BDC">
            <w:pPr>
              <w:pStyle w:val="afffffff0"/>
              <w:spacing w:before="34" w:after="34"/>
              <w:rPr>
                <w:rFonts w:cs="Segoe UI"/>
                <w:szCs w:val="22"/>
              </w:rPr>
            </w:pPr>
            <w:r>
              <w:rPr>
                <w:rFonts w:cs="Segoe UI"/>
                <w:color w:val="000000"/>
                <w:szCs w:val="22"/>
              </w:rPr>
              <w:t>1,939</w:t>
            </w:r>
          </w:p>
        </w:tc>
        <w:tc>
          <w:tcPr>
            <w:tcW w:w="925" w:type="pct"/>
            <w:vAlign w:val="center"/>
          </w:tcPr>
          <w:p w:rsidR="00945BDC" w:rsidRPr="00960DF6" w:rsidRDefault="00945BDC" w:rsidP="00945BDC">
            <w:pPr>
              <w:pStyle w:val="afffffff0"/>
              <w:spacing w:before="34" w:after="34"/>
              <w:rPr>
                <w:rFonts w:cs="Segoe UI"/>
                <w:szCs w:val="22"/>
              </w:rPr>
            </w:pPr>
            <w:r>
              <w:rPr>
                <w:rFonts w:cs="Segoe UI"/>
                <w:color w:val="000000"/>
                <w:szCs w:val="22"/>
              </w:rPr>
              <w:t>0,073</w:t>
            </w:r>
          </w:p>
        </w:tc>
        <w:tc>
          <w:tcPr>
            <w:tcW w:w="920" w:type="pct"/>
            <w:vAlign w:val="center"/>
          </w:tcPr>
          <w:p w:rsidR="00945BDC" w:rsidRPr="00960DF6" w:rsidRDefault="00945BDC" w:rsidP="00945BDC">
            <w:pPr>
              <w:pStyle w:val="afffffff0"/>
              <w:spacing w:before="34" w:after="34"/>
              <w:rPr>
                <w:rFonts w:cs="Segoe UI"/>
                <w:szCs w:val="22"/>
              </w:rPr>
            </w:pPr>
            <w:r w:rsidRPr="003247AB">
              <w:t>0,3915</w:t>
            </w:r>
          </w:p>
        </w:tc>
        <w:tc>
          <w:tcPr>
            <w:tcW w:w="907" w:type="pct"/>
            <w:vAlign w:val="center"/>
          </w:tcPr>
          <w:p w:rsidR="00945BDC" w:rsidRDefault="00945BDC" w:rsidP="00945BDC">
            <w:pPr>
              <w:pStyle w:val="afffffff0"/>
              <w:spacing w:before="34" w:after="34"/>
              <w:rPr>
                <w:rFonts w:cs="Segoe UI"/>
                <w:szCs w:val="22"/>
              </w:rPr>
            </w:pPr>
            <w:r w:rsidRPr="00704039">
              <w:t>20,190</w:t>
            </w:r>
          </w:p>
        </w:tc>
      </w:tr>
      <w:tr w:rsidR="00945BDC" w:rsidRPr="00087108" w:rsidTr="00945BDC">
        <w:trPr>
          <w:cantSplit/>
        </w:trPr>
        <w:tc>
          <w:tcPr>
            <w:tcW w:w="1537" w:type="pct"/>
            <w:shd w:val="clear" w:color="auto" w:fill="auto"/>
            <w:vAlign w:val="center"/>
          </w:tcPr>
          <w:p w:rsidR="00945BDC" w:rsidRPr="00D770DB" w:rsidRDefault="00945BDC" w:rsidP="00945BDC">
            <w:pPr>
              <w:pStyle w:val="afffffff0"/>
              <w:spacing w:before="34" w:after="34"/>
            </w:pPr>
            <w:r w:rsidRPr="002563DF">
              <w:t>БМК-9</w:t>
            </w:r>
          </w:p>
        </w:tc>
        <w:tc>
          <w:tcPr>
            <w:tcW w:w="712" w:type="pct"/>
            <w:vAlign w:val="center"/>
          </w:tcPr>
          <w:p w:rsidR="00945BDC" w:rsidRDefault="00945BDC" w:rsidP="00945BDC">
            <w:pPr>
              <w:pStyle w:val="afffffff0"/>
              <w:spacing w:before="34" w:after="34"/>
              <w:rPr>
                <w:rFonts w:cs="Segoe UI"/>
                <w:szCs w:val="22"/>
              </w:rPr>
            </w:pPr>
            <w:r>
              <w:rPr>
                <w:rFonts w:cs="Segoe UI"/>
                <w:color w:val="000000"/>
                <w:szCs w:val="22"/>
              </w:rPr>
              <w:t>5,615</w:t>
            </w:r>
          </w:p>
        </w:tc>
        <w:tc>
          <w:tcPr>
            <w:tcW w:w="925" w:type="pct"/>
            <w:vAlign w:val="center"/>
          </w:tcPr>
          <w:p w:rsidR="00945BDC" w:rsidRPr="00960DF6" w:rsidRDefault="00945BDC" w:rsidP="00945BDC">
            <w:pPr>
              <w:pStyle w:val="afffffff0"/>
              <w:spacing w:before="34" w:after="34"/>
              <w:rPr>
                <w:rFonts w:cs="Segoe UI"/>
                <w:szCs w:val="22"/>
              </w:rPr>
            </w:pPr>
            <w:r>
              <w:rPr>
                <w:rFonts w:cs="Segoe UI"/>
                <w:color w:val="000000"/>
                <w:szCs w:val="22"/>
              </w:rPr>
              <w:t>0,188</w:t>
            </w:r>
          </w:p>
        </w:tc>
        <w:tc>
          <w:tcPr>
            <w:tcW w:w="920" w:type="pct"/>
            <w:vAlign w:val="center"/>
          </w:tcPr>
          <w:p w:rsidR="00945BDC" w:rsidRPr="00960DF6" w:rsidRDefault="00945BDC" w:rsidP="00945BDC">
            <w:pPr>
              <w:pStyle w:val="afffffff0"/>
              <w:spacing w:before="34" w:after="34"/>
              <w:rPr>
                <w:rFonts w:cs="Segoe UI"/>
                <w:szCs w:val="22"/>
              </w:rPr>
            </w:pPr>
            <w:r w:rsidRPr="003247AB">
              <w:t>1,1869</w:t>
            </w:r>
          </w:p>
        </w:tc>
        <w:tc>
          <w:tcPr>
            <w:tcW w:w="907" w:type="pct"/>
            <w:vAlign w:val="center"/>
          </w:tcPr>
          <w:p w:rsidR="00945BDC" w:rsidRDefault="00945BDC" w:rsidP="00945BDC">
            <w:pPr>
              <w:pStyle w:val="afffffff0"/>
              <w:spacing w:before="34" w:after="34"/>
              <w:rPr>
                <w:rFonts w:cs="Segoe UI"/>
                <w:szCs w:val="22"/>
              </w:rPr>
            </w:pPr>
            <w:r w:rsidRPr="00704039">
              <w:t>21,139</w:t>
            </w:r>
          </w:p>
        </w:tc>
      </w:tr>
      <w:tr w:rsidR="00945BDC" w:rsidRPr="00087108" w:rsidTr="00945BDC">
        <w:trPr>
          <w:cantSplit/>
        </w:trPr>
        <w:tc>
          <w:tcPr>
            <w:tcW w:w="1537" w:type="pct"/>
            <w:shd w:val="clear" w:color="auto" w:fill="auto"/>
            <w:vAlign w:val="center"/>
          </w:tcPr>
          <w:p w:rsidR="00945BDC" w:rsidRPr="00D770DB" w:rsidRDefault="00945BDC" w:rsidP="00945BDC">
            <w:pPr>
              <w:pStyle w:val="afffffff0"/>
              <w:spacing w:before="34" w:after="34"/>
            </w:pPr>
            <w:r w:rsidRPr="003D65B9">
              <w:t>Котельная с. Карманово, ул. Набережная</w:t>
            </w:r>
            <w:r>
              <w:t>, 18</w:t>
            </w:r>
          </w:p>
        </w:tc>
        <w:tc>
          <w:tcPr>
            <w:tcW w:w="712" w:type="pct"/>
            <w:vAlign w:val="center"/>
          </w:tcPr>
          <w:p w:rsidR="00945BDC" w:rsidRDefault="00945BDC" w:rsidP="00945BDC">
            <w:pPr>
              <w:pStyle w:val="afffffff0"/>
              <w:spacing w:before="34" w:after="34"/>
              <w:rPr>
                <w:rFonts w:cs="Segoe UI"/>
                <w:szCs w:val="22"/>
              </w:rPr>
            </w:pPr>
            <w:r>
              <w:rPr>
                <w:rFonts w:cs="Segoe UI"/>
                <w:color w:val="000000"/>
                <w:szCs w:val="22"/>
              </w:rPr>
              <w:t>0,108</w:t>
            </w:r>
          </w:p>
        </w:tc>
        <w:tc>
          <w:tcPr>
            <w:tcW w:w="925" w:type="pct"/>
            <w:vAlign w:val="center"/>
          </w:tcPr>
          <w:p w:rsidR="00945BDC" w:rsidRPr="00960DF6" w:rsidRDefault="00945BDC" w:rsidP="00945BDC">
            <w:pPr>
              <w:pStyle w:val="afffffff0"/>
              <w:spacing w:before="34" w:after="34"/>
              <w:rPr>
                <w:rFonts w:cs="Segoe UI"/>
                <w:szCs w:val="22"/>
              </w:rPr>
            </w:pPr>
            <w:r>
              <w:rPr>
                <w:rFonts w:cs="Segoe UI"/>
                <w:color w:val="000000"/>
                <w:szCs w:val="22"/>
              </w:rPr>
              <w:t>0,000</w:t>
            </w:r>
          </w:p>
        </w:tc>
        <w:tc>
          <w:tcPr>
            <w:tcW w:w="920" w:type="pct"/>
            <w:vAlign w:val="center"/>
          </w:tcPr>
          <w:p w:rsidR="00945BDC" w:rsidRPr="00960DF6" w:rsidRDefault="00945BDC" w:rsidP="00945BDC">
            <w:pPr>
              <w:pStyle w:val="afffffff0"/>
              <w:spacing w:before="34" w:after="34"/>
              <w:rPr>
                <w:rFonts w:cs="Segoe UI"/>
                <w:szCs w:val="22"/>
              </w:rPr>
            </w:pPr>
            <w:r w:rsidRPr="003247AB">
              <w:t>0,0010</w:t>
            </w:r>
          </w:p>
        </w:tc>
        <w:tc>
          <w:tcPr>
            <w:tcW w:w="907" w:type="pct"/>
            <w:vAlign w:val="center"/>
          </w:tcPr>
          <w:p w:rsidR="00945BDC" w:rsidRDefault="00945BDC" w:rsidP="00945BDC">
            <w:pPr>
              <w:pStyle w:val="afffffff0"/>
              <w:spacing w:before="34" w:after="34"/>
              <w:rPr>
                <w:rFonts w:cs="Segoe UI"/>
                <w:szCs w:val="22"/>
              </w:rPr>
            </w:pPr>
            <w:r w:rsidRPr="00704039">
              <w:t>0,906</w:t>
            </w:r>
          </w:p>
        </w:tc>
      </w:tr>
      <w:tr w:rsidR="00945BDC" w:rsidRPr="00087108" w:rsidTr="00945BDC">
        <w:trPr>
          <w:cantSplit/>
        </w:trPr>
        <w:tc>
          <w:tcPr>
            <w:tcW w:w="1537" w:type="pct"/>
            <w:shd w:val="clear" w:color="auto" w:fill="auto"/>
            <w:vAlign w:val="center"/>
          </w:tcPr>
          <w:p w:rsidR="00945BDC" w:rsidRPr="00D770DB" w:rsidRDefault="00945BDC" w:rsidP="00945BDC">
            <w:pPr>
              <w:pStyle w:val="afffffff0"/>
              <w:spacing w:before="34" w:after="34"/>
            </w:pPr>
            <w:r w:rsidRPr="002563DF">
              <w:lastRenderedPageBreak/>
              <w:t>Котельная пр. Первомайский, 1</w:t>
            </w:r>
          </w:p>
        </w:tc>
        <w:tc>
          <w:tcPr>
            <w:tcW w:w="712" w:type="pct"/>
            <w:vAlign w:val="center"/>
          </w:tcPr>
          <w:p w:rsidR="00945BDC" w:rsidRDefault="00945BDC" w:rsidP="00945BDC">
            <w:pPr>
              <w:pStyle w:val="afffffff0"/>
              <w:spacing w:before="34" w:after="34"/>
              <w:rPr>
                <w:rFonts w:cs="Segoe UI"/>
                <w:szCs w:val="22"/>
              </w:rPr>
            </w:pPr>
            <w:r>
              <w:rPr>
                <w:rFonts w:cs="Segoe UI"/>
                <w:color w:val="000000"/>
                <w:szCs w:val="22"/>
              </w:rPr>
              <w:t>0,300</w:t>
            </w:r>
          </w:p>
        </w:tc>
        <w:tc>
          <w:tcPr>
            <w:tcW w:w="925" w:type="pct"/>
            <w:vAlign w:val="center"/>
          </w:tcPr>
          <w:p w:rsidR="00945BDC" w:rsidRPr="00960DF6" w:rsidRDefault="00945BDC" w:rsidP="00945BDC">
            <w:pPr>
              <w:pStyle w:val="afffffff0"/>
              <w:spacing w:before="34" w:after="34"/>
              <w:rPr>
                <w:rFonts w:cs="Segoe UI"/>
                <w:szCs w:val="22"/>
              </w:rPr>
            </w:pPr>
            <w:r w:rsidRPr="004B36DF">
              <w:t>0,016</w:t>
            </w:r>
          </w:p>
        </w:tc>
        <w:tc>
          <w:tcPr>
            <w:tcW w:w="920" w:type="pct"/>
            <w:vAlign w:val="center"/>
          </w:tcPr>
          <w:p w:rsidR="00945BDC" w:rsidRPr="00960DF6" w:rsidRDefault="00945BDC" w:rsidP="00945BDC">
            <w:pPr>
              <w:pStyle w:val="afffffff0"/>
              <w:spacing w:before="34" w:after="34"/>
              <w:rPr>
                <w:rFonts w:cs="Segoe UI"/>
                <w:szCs w:val="22"/>
              </w:rPr>
            </w:pPr>
            <w:r w:rsidRPr="003247AB">
              <w:t>0,0039</w:t>
            </w:r>
          </w:p>
        </w:tc>
        <w:tc>
          <w:tcPr>
            <w:tcW w:w="907" w:type="pct"/>
            <w:vAlign w:val="center"/>
          </w:tcPr>
          <w:p w:rsidR="00945BDC" w:rsidRDefault="00945BDC" w:rsidP="00945BDC">
            <w:pPr>
              <w:pStyle w:val="afffffff0"/>
              <w:spacing w:before="34" w:after="34"/>
              <w:rPr>
                <w:rFonts w:cs="Segoe UI"/>
                <w:szCs w:val="22"/>
              </w:rPr>
            </w:pPr>
            <w:r w:rsidRPr="00704039">
              <w:t>1,296</w:t>
            </w:r>
          </w:p>
        </w:tc>
      </w:tr>
      <w:tr w:rsidR="00945BDC" w:rsidRPr="00087108" w:rsidTr="00945BDC">
        <w:trPr>
          <w:cantSplit/>
        </w:trPr>
        <w:tc>
          <w:tcPr>
            <w:tcW w:w="1537" w:type="pct"/>
            <w:shd w:val="clear" w:color="auto" w:fill="auto"/>
            <w:vAlign w:val="center"/>
          </w:tcPr>
          <w:p w:rsidR="00945BDC" w:rsidRPr="002563DF" w:rsidRDefault="00945BDC" w:rsidP="00945BDC">
            <w:pPr>
              <w:pStyle w:val="afffffff0"/>
              <w:spacing w:before="34" w:after="34"/>
            </w:pPr>
            <w:r w:rsidRPr="002563DF">
              <w:t>Котельная ул. Комсомольская, 9</w:t>
            </w:r>
          </w:p>
        </w:tc>
        <w:tc>
          <w:tcPr>
            <w:tcW w:w="712" w:type="pct"/>
            <w:vAlign w:val="center"/>
          </w:tcPr>
          <w:p w:rsidR="00945BDC" w:rsidRDefault="00945BDC" w:rsidP="00945BDC">
            <w:pPr>
              <w:pStyle w:val="afffffff0"/>
              <w:spacing w:before="34" w:after="34"/>
              <w:rPr>
                <w:rFonts w:cs="Segoe UI"/>
                <w:szCs w:val="22"/>
              </w:rPr>
            </w:pPr>
            <w:r>
              <w:rPr>
                <w:rFonts w:cs="Segoe UI"/>
                <w:color w:val="000000"/>
                <w:szCs w:val="22"/>
              </w:rPr>
              <w:t>0,046</w:t>
            </w:r>
          </w:p>
        </w:tc>
        <w:tc>
          <w:tcPr>
            <w:tcW w:w="925" w:type="pct"/>
            <w:vAlign w:val="center"/>
          </w:tcPr>
          <w:p w:rsidR="00945BDC" w:rsidRPr="00960DF6" w:rsidRDefault="00945BDC" w:rsidP="00945BDC">
            <w:pPr>
              <w:pStyle w:val="afffffff0"/>
              <w:spacing w:before="34" w:after="34"/>
              <w:rPr>
                <w:rFonts w:cs="Segoe UI"/>
                <w:szCs w:val="22"/>
              </w:rPr>
            </w:pPr>
            <w:r w:rsidRPr="004B36DF">
              <w:t>0,001</w:t>
            </w:r>
          </w:p>
        </w:tc>
        <w:tc>
          <w:tcPr>
            <w:tcW w:w="920" w:type="pct"/>
            <w:vAlign w:val="center"/>
          </w:tcPr>
          <w:p w:rsidR="00945BDC" w:rsidRPr="00960DF6" w:rsidRDefault="00945BDC" w:rsidP="00945BDC">
            <w:pPr>
              <w:pStyle w:val="afffffff0"/>
              <w:spacing w:before="34" w:after="34"/>
              <w:rPr>
                <w:rFonts w:cs="Segoe UI"/>
                <w:szCs w:val="22"/>
              </w:rPr>
            </w:pPr>
            <w:r w:rsidRPr="003247AB">
              <w:t>0,0000</w:t>
            </w:r>
          </w:p>
        </w:tc>
        <w:tc>
          <w:tcPr>
            <w:tcW w:w="907" w:type="pct"/>
            <w:vAlign w:val="center"/>
          </w:tcPr>
          <w:p w:rsidR="00945BDC" w:rsidRDefault="00945BDC" w:rsidP="00945BDC">
            <w:pPr>
              <w:pStyle w:val="afffffff0"/>
              <w:spacing w:before="34" w:after="34"/>
              <w:rPr>
                <w:rFonts w:cs="Segoe UI"/>
                <w:szCs w:val="22"/>
              </w:rPr>
            </w:pPr>
            <w:r w:rsidRPr="00704039">
              <w:t>0,000</w:t>
            </w:r>
          </w:p>
        </w:tc>
      </w:tr>
      <w:tr w:rsidR="00945BDC" w:rsidRPr="00087108" w:rsidTr="00945BDC">
        <w:trPr>
          <w:cantSplit/>
        </w:trPr>
        <w:tc>
          <w:tcPr>
            <w:tcW w:w="1537" w:type="pct"/>
            <w:shd w:val="clear" w:color="auto" w:fill="auto"/>
            <w:vAlign w:val="center"/>
          </w:tcPr>
          <w:p w:rsidR="00945BDC" w:rsidRPr="002563DF" w:rsidRDefault="00945BDC" w:rsidP="00945BDC">
            <w:pPr>
              <w:pStyle w:val="afffffff0"/>
              <w:spacing w:before="34" w:after="34"/>
            </w:pPr>
            <w:r w:rsidRPr="00680FB8">
              <w:t>Котельная г. Гагарин, ул. Советская д. 64а, ФОК «Восток»</w:t>
            </w:r>
          </w:p>
        </w:tc>
        <w:tc>
          <w:tcPr>
            <w:tcW w:w="712" w:type="pct"/>
            <w:vAlign w:val="center"/>
          </w:tcPr>
          <w:p w:rsidR="00945BDC" w:rsidRDefault="00945BDC" w:rsidP="00945BDC">
            <w:pPr>
              <w:pStyle w:val="afffffff0"/>
              <w:spacing w:before="34" w:after="34"/>
              <w:rPr>
                <w:rFonts w:cs="Segoe UI"/>
                <w:szCs w:val="22"/>
              </w:rPr>
            </w:pPr>
            <w:r>
              <w:rPr>
                <w:rFonts w:cs="Segoe UI"/>
                <w:color w:val="000000"/>
                <w:szCs w:val="22"/>
              </w:rPr>
              <w:t>0,250</w:t>
            </w:r>
          </w:p>
        </w:tc>
        <w:tc>
          <w:tcPr>
            <w:tcW w:w="925" w:type="pct"/>
            <w:vAlign w:val="center"/>
          </w:tcPr>
          <w:p w:rsidR="00945BDC" w:rsidRPr="00960DF6" w:rsidRDefault="00945BDC" w:rsidP="00945BDC">
            <w:pPr>
              <w:pStyle w:val="afffffff0"/>
              <w:spacing w:before="34" w:after="34"/>
              <w:rPr>
                <w:rFonts w:cs="Segoe UI"/>
                <w:szCs w:val="22"/>
              </w:rPr>
            </w:pPr>
            <w:r w:rsidRPr="004B36DF">
              <w:t>0,013</w:t>
            </w:r>
          </w:p>
        </w:tc>
        <w:tc>
          <w:tcPr>
            <w:tcW w:w="920" w:type="pct"/>
            <w:vAlign w:val="center"/>
          </w:tcPr>
          <w:p w:rsidR="00945BDC" w:rsidRPr="00960DF6" w:rsidRDefault="00945BDC" w:rsidP="00945BDC">
            <w:pPr>
              <w:pStyle w:val="afffffff0"/>
              <w:spacing w:before="34" w:after="34"/>
              <w:rPr>
                <w:rFonts w:cs="Segoe UI"/>
                <w:szCs w:val="22"/>
              </w:rPr>
            </w:pPr>
            <w:r w:rsidRPr="003247AB">
              <w:t>0,0091</w:t>
            </w:r>
          </w:p>
        </w:tc>
        <w:tc>
          <w:tcPr>
            <w:tcW w:w="907" w:type="pct"/>
            <w:vAlign w:val="center"/>
          </w:tcPr>
          <w:p w:rsidR="00945BDC" w:rsidRDefault="00945BDC" w:rsidP="00945BDC">
            <w:pPr>
              <w:pStyle w:val="afffffff0"/>
              <w:spacing w:before="34" w:after="34"/>
              <w:rPr>
                <w:rFonts w:cs="Segoe UI"/>
                <w:szCs w:val="22"/>
              </w:rPr>
            </w:pPr>
            <w:r w:rsidRPr="00704039">
              <w:t>3,653</w:t>
            </w:r>
          </w:p>
        </w:tc>
      </w:tr>
      <w:tr w:rsidR="00945BDC" w:rsidRPr="00087108" w:rsidTr="00945BDC">
        <w:trPr>
          <w:cantSplit/>
        </w:trPr>
        <w:tc>
          <w:tcPr>
            <w:tcW w:w="1537" w:type="pct"/>
            <w:shd w:val="clear" w:color="auto" w:fill="auto"/>
            <w:vAlign w:val="center"/>
          </w:tcPr>
          <w:p w:rsidR="00945BDC" w:rsidRPr="002563DF" w:rsidRDefault="00945BDC" w:rsidP="00945BDC">
            <w:pPr>
              <w:pStyle w:val="afffffff0"/>
              <w:spacing w:before="34" w:after="34"/>
            </w:pPr>
            <w:r w:rsidRPr="00680FB8">
              <w:t>Котельная д. Акатово, Акатовская школа</w:t>
            </w:r>
          </w:p>
        </w:tc>
        <w:tc>
          <w:tcPr>
            <w:tcW w:w="712" w:type="pct"/>
            <w:vAlign w:val="center"/>
          </w:tcPr>
          <w:p w:rsidR="00945BDC" w:rsidRDefault="00945BDC" w:rsidP="00945BDC">
            <w:pPr>
              <w:pStyle w:val="afffffff0"/>
              <w:spacing w:before="34" w:after="34"/>
              <w:rPr>
                <w:rFonts w:cs="Segoe UI"/>
                <w:szCs w:val="22"/>
              </w:rPr>
            </w:pPr>
            <w:r>
              <w:rPr>
                <w:rFonts w:cs="Segoe UI"/>
                <w:color w:val="000000"/>
                <w:szCs w:val="22"/>
              </w:rPr>
              <w:t>0,143</w:t>
            </w:r>
          </w:p>
        </w:tc>
        <w:tc>
          <w:tcPr>
            <w:tcW w:w="925" w:type="pct"/>
            <w:vAlign w:val="center"/>
          </w:tcPr>
          <w:p w:rsidR="00945BDC" w:rsidRPr="00960DF6" w:rsidRDefault="00945BDC" w:rsidP="00945BDC">
            <w:pPr>
              <w:pStyle w:val="afffffff0"/>
              <w:spacing w:before="34" w:after="34"/>
              <w:rPr>
                <w:rFonts w:cs="Segoe UI"/>
                <w:szCs w:val="22"/>
              </w:rPr>
            </w:pPr>
            <w:r w:rsidRPr="004B36DF">
              <w:t>0,012</w:t>
            </w:r>
          </w:p>
        </w:tc>
        <w:tc>
          <w:tcPr>
            <w:tcW w:w="920" w:type="pct"/>
            <w:vAlign w:val="center"/>
          </w:tcPr>
          <w:p w:rsidR="00945BDC" w:rsidRPr="00960DF6" w:rsidRDefault="00945BDC" w:rsidP="00945BDC">
            <w:pPr>
              <w:pStyle w:val="afffffff0"/>
              <w:spacing w:before="34" w:after="34"/>
              <w:rPr>
                <w:rFonts w:cs="Segoe UI"/>
                <w:szCs w:val="22"/>
              </w:rPr>
            </w:pPr>
            <w:r w:rsidRPr="003247AB">
              <w:t>0,0052</w:t>
            </w:r>
          </w:p>
        </w:tc>
        <w:tc>
          <w:tcPr>
            <w:tcW w:w="907" w:type="pct"/>
            <w:vAlign w:val="center"/>
          </w:tcPr>
          <w:p w:rsidR="00945BDC" w:rsidRDefault="00945BDC" w:rsidP="00945BDC">
            <w:pPr>
              <w:pStyle w:val="afffffff0"/>
              <w:spacing w:before="34" w:after="34"/>
              <w:rPr>
                <w:rFonts w:cs="Segoe UI"/>
                <w:szCs w:val="22"/>
              </w:rPr>
            </w:pPr>
            <w:r w:rsidRPr="00704039">
              <w:t>3,648</w:t>
            </w:r>
          </w:p>
        </w:tc>
      </w:tr>
      <w:tr w:rsidR="00945BDC" w:rsidRPr="00087108" w:rsidTr="00945BDC">
        <w:trPr>
          <w:cantSplit/>
        </w:trPr>
        <w:tc>
          <w:tcPr>
            <w:tcW w:w="1537" w:type="pct"/>
            <w:shd w:val="clear" w:color="auto" w:fill="auto"/>
            <w:vAlign w:val="center"/>
          </w:tcPr>
          <w:p w:rsidR="00945BDC" w:rsidRPr="002563DF" w:rsidRDefault="00945BDC" w:rsidP="00945BDC">
            <w:pPr>
              <w:pStyle w:val="afffffff0"/>
              <w:spacing w:before="34" w:after="34"/>
            </w:pPr>
            <w:r w:rsidRPr="00680FB8">
              <w:t>Котельная д. Никольское, Никольская школа</w:t>
            </w:r>
          </w:p>
        </w:tc>
        <w:tc>
          <w:tcPr>
            <w:tcW w:w="712" w:type="pct"/>
            <w:vAlign w:val="center"/>
          </w:tcPr>
          <w:p w:rsidR="00945BDC" w:rsidRDefault="00945BDC" w:rsidP="00945BDC">
            <w:pPr>
              <w:pStyle w:val="afffffff0"/>
              <w:spacing w:before="34" w:after="34"/>
              <w:rPr>
                <w:rFonts w:cs="Segoe UI"/>
                <w:szCs w:val="22"/>
              </w:rPr>
            </w:pPr>
            <w:r>
              <w:rPr>
                <w:rFonts w:cs="Segoe UI"/>
                <w:color w:val="000000"/>
                <w:szCs w:val="22"/>
              </w:rPr>
              <w:t>0,185</w:t>
            </w:r>
          </w:p>
        </w:tc>
        <w:tc>
          <w:tcPr>
            <w:tcW w:w="925" w:type="pct"/>
            <w:vAlign w:val="center"/>
          </w:tcPr>
          <w:p w:rsidR="00945BDC" w:rsidRPr="00960DF6" w:rsidRDefault="00945BDC" w:rsidP="00945BDC">
            <w:pPr>
              <w:pStyle w:val="afffffff0"/>
              <w:spacing w:before="34" w:after="34"/>
              <w:rPr>
                <w:rFonts w:cs="Segoe UI"/>
                <w:szCs w:val="22"/>
              </w:rPr>
            </w:pPr>
            <w:r w:rsidRPr="004B36DF">
              <w:t>0,011</w:t>
            </w:r>
          </w:p>
        </w:tc>
        <w:tc>
          <w:tcPr>
            <w:tcW w:w="920" w:type="pct"/>
            <w:vAlign w:val="center"/>
          </w:tcPr>
          <w:p w:rsidR="00945BDC" w:rsidRPr="00960DF6" w:rsidRDefault="00945BDC" w:rsidP="00945BDC">
            <w:pPr>
              <w:pStyle w:val="afffffff0"/>
              <w:spacing w:before="34" w:after="34"/>
              <w:rPr>
                <w:rFonts w:cs="Segoe UI"/>
                <w:szCs w:val="22"/>
              </w:rPr>
            </w:pPr>
            <w:r w:rsidRPr="003247AB">
              <w:t>0,0026</w:t>
            </w:r>
          </w:p>
        </w:tc>
        <w:tc>
          <w:tcPr>
            <w:tcW w:w="907" w:type="pct"/>
            <w:vAlign w:val="center"/>
          </w:tcPr>
          <w:p w:rsidR="00945BDC" w:rsidRDefault="00945BDC" w:rsidP="00945BDC">
            <w:pPr>
              <w:pStyle w:val="afffffff0"/>
              <w:spacing w:before="34" w:after="34"/>
              <w:rPr>
                <w:rFonts w:cs="Segoe UI"/>
                <w:szCs w:val="22"/>
              </w:rPr>
            </w:pPr>
            <w:r w:rsidRPr="00704039">
              <w:t>1,405</w:t>
            </w:r>
          </w:p>
        </w:tc>
      </w:tr>
      <w:tr w:rsidR="00945BDC" w:rsidRPr="00087108" w:rsidTr="00945BDC">
        <w:trPr>
          <w:cantSplit/>
        </w:trPr>
        <w:tc>
          <w:tcPr>
            <w:tcW w:w="1537" w:type="pct"/>
            <w:shd w:val="clear" w:color="auto" w:fill="auto"/>
            <w:vAlign w:val="center"/>
          </w:tcPr>
          <w:p w:rsidR="00945BDC" w:rsidRPr="002563DF" w:rsidRDefault="00945BDC" w:rsidP="00945BDC">
            <w:pPr>
              <w:pStyle w:val="afffffff0"/>
              <w:spacing w:before="34" w:after="34"/>
            </w:pPr>
            <w:r w:rsidRPr="00680FB8">
              <w:t>Котельная с. Пречистое, Пречистенская школа</w:t>
            </w:r>
          </w:p>
        </w:tc>
        <w:tc>
          <w:tcPr>
            <w:tcW w:w="712" w:type="pct"/>
            <w:vAlign w:val="center"/>
          </w:tcPr>
          <w:p w:rsidR="00945BDC" w:rsidRDefault="00945BDC" w:rsidP="00945BDC">
            <w:pPr>
              <w:pStyle w:val="afffffff0"/>
              <w:spacing w:before="34" w:after="34"/>
              <w:rPr>
                <w:rFonts w:cs="Segoe UI"/>
                <w:szCs w:val="22"/>
              </w:rPr>
            </w:pPr>
            <w:r>
              <w:rPr>
                <w:rFonts w:cs="Segoe UI"/>
                <w:color w:val="000000"/>
                <w:szCs w:val="22"/>
              </w:rPr>
              <w:t>0,221</w:t>
            </w:r>
          </w:p>
        </w:tc>
        <w:tc>
          <w:tcPr>
            <w:tcW w:w="925" w:type="pct"/>
            <w:vAlign w:val="center"/>
          </w:tcPr>
          <w:p w:rsidR="00945BDC" w:rsidRPr="00960DF6" w:rsidRDefault="00945BDC" w:rsidP="00945BDC">
            <w:pPr>
              <w:pStyle w:val="afffffff0"/>
              <w:spacing w:before="34" w:after="34"/>
              <w:rPr>
                <w:rFonts w:cs="Segoe UI"/>
                <w:szCs w:val="22"/>
              </w:rPr>
            </w:pPr>
            <w:r w:rsidRPr="004B36DF">
              <w:t>0,011</w:t>
            </w:r>
          </w:p>
        </w:tc>
        <w:tc>
          <w:tcPr>
            <w:tcW w:w="920" w:type="pct"/>
            <w:vAlign w:val="center"/>
          </w:tcPr>
          <w:p w:rsidR="00945BDC" w:rsidRPr="00960DF6" w:rsidRDefault="00945BDC" w:rsidP="00945BDC">
            <w:pPr>
              <w:pStyle w:val="afffffff0"/>
              <w:spacing w:before="34" w:after="34"/>
              <w:rPr>
                <w:rFonts w:cs="Segoe UI"/>
                <w:szCs w:val="22"/>
              </w:rPr>
            </w:pPr>
            <w:r w:rsidRPr="003247AB">
              <w:t>0,0020</w:t>
            </w:r>
          </w:p>
        </w:tc>
        <w:tc>
          <w:tcPr>
            <w:tcW w:w="907" w:type="pct"/>
            <w:vAlign w:val="center"/>
          </w:tcPr>
          <w:p w:rsidR="00945BDC" w:rsidRDefault="00945BDC" w:rsidP="00945BDC">
            <w:pPr>
              <w:pStyle w:val="afffffff0"/>
              <w:spacing w:before="34" w:after="34"/>
              <w:rPr>
                <w:rFonts w:cs="Segoe UI"/>
                <w:szCs w:val="22"/>
              </w:rPr>
            </w:pPr>
            <w:r w:rsidRPr="00704039">
              <w:t>0,906</w:t>
            </w:r>
          </w:p>
        </w:tc>
      </w:tr>
      <w:tr w:rsidR="00945BDC" w:rsidRPr="00087108" w:rsidTr="00945BDC">
        <w:trPr>
          <w:cantSplit/>
        </w:trPr>
        <w:tc>
          <w:tcPr>
            <w:tcW w:w="1537" w:type="pct"/>
            <w:shd w:val="clear" w:color="auto" w:fill="auto"/>
            <w:vAlign w:val="center"/>
          </w:tcPr>
          <w:p w:rsidR="00945BDC" w:rsidRPr="002563DF" w:rsidRDefault="00945BDC" w:rsidP="00945BDC">
            <w:pPr>
              <w:pStyle w:val="afffffff0"/>
              <w:spacing w:before="34" w:after="34"/>
            </w:pPr>
            <w:r w:rsidRPr="00680FB8">
              <w:t>Котельная д. Родоманово, Родомановская школа</w:t>
            </w:r>
          </w:p>
        </w:tc>
        <w:tc>
          <w:tcPr>
            <w:tcW w:w="712" w:type="pct"/>
            <w:vAlign w:val="center"/>
          </w:tcPr>
          <w:p w:rsidR="00945BDC" w:rsidRDefault="00945BDC" w:rsidP="00945BDC">
            <w:pPr>
              <w:pStyle w:val="afffffff0"/>
              <w:spacing w:before="34" w:after="34"/>
              <w:rPr>
                <w:rFonts w:cs="Segoe UI"/>
                <w:szCs w:val="22"/>
              </w:rPr>
            </w:pPr>
            <w:r>
              <w:rPr>
                <w:rFonts w:cs="Segoe UI"/>
                <w:color w:val="000000"/>
                <w:szCs w:val="22"/>
              </w:rPr>
              <w:t>0,197</w:t>
            </w:r>
          </w:p>
        </w:tc>
        <w:tc>
          <w:tcPr>
            <w:tcW w:w="925" w:type="pct"/>
            <w:vAlign w:val="center"/>
          </w:tcPr>
          <w:p w:rsidR="00945BDC" w:rsidRPr="00960DF6" w:rsidRDefault="00945BDC" w:rsidP="00945BDC">
            <w:pPr>
              <w:pStyle w:val="afffffff0"/>
              <w:spacing w:before="34" w:after="34"/>
              <w:rPr>
                <w:rFonts w:cs="Segoe UI"/>
                <w:szCs w:val="22"/>
              </w:rPr>
            </w:pPr>
            <w:r w:rsidRPr="004B36DF">
              <w:t>0,011</w:t>
            </w:r>
          </w:p>
        </w:tc>
        <w:tc>
          <w:tcPr>
            <w:tcW w:w="920" w:type="pct"/>
            <w:vAlign w:val="center"/>
          </w:tcPr>
          <w:p w:rsidR="00945BDC" w:rsidRPr="00960DF6" w:rsidRDefault="00945BDC" w:rsidP="00945BDC">
            <w:pPr>
              <w:pStyle w:val="afffffff0"/>
              <w:spacing w:before="34" w:after="34"/>
              <w:rPr>
                <w:rFonts w:cs="Segoe UI"/>
                <w:szCs w:val="22"/>
              </w:rPr>
            </w:pPr>
            <w:r w:rsidRPr="003247AB">
              <w:t>0,0041</w:t>
            </w:r>
          </w:p>
        </w:tc>
        <w:tc>
          <w:tcPr>
            <w:tcW w:w="907" w:type="pct"/>
            <w:vAlign w:val="center"/>
          </w:tcPr>
          <w:p w:rsidR="00945BDC" w:rsidRDefault="00945BDC" w:rsidP="00945BDC">
            <w:pPr>
              <w:pStyle w:val="afffffff0"/>
              <w:spacing w:before="34" w:after="34"/>
              <w:rPr>
                <w:rFonts w:cs="Segoe UI"/>
                <w:szCs w:val="22"/>
              </w:rPr>
            </w:pPr>
            <w:r w:rsidRPr="00704039">
              <w:t>2,061</w:t>
            </w:r>
          </w:p>
        </w:tc>
      </w:tr>
      <w:tr w:rsidR="00945BDC" w:rsidRPr="00087108" w:rsidTr="00945BDC">
        <w:trPr>
          <w:cantSplit/>
        </w:trPr>
        <w:tc>
          <w:tcPr>
            <w:tcW w:w="1537" w:type="pct"/>
            <w:shd w:val="clear" w:color="auto" w:fill="auto"/>
            <w:vAlign w:val="center"/>
          </w:tcPr>
          <w:p w:rsidR="00945BDC" w:rsidRPr="002563DF" w:rsidRDefault="00945BDC" w:rsidP="00945BDC">
            <w:pPr>
              <w:pStyle w:val="afffffff0"/>
              <w:spacing w:before="34" w:after="34"/>
            </w:pPr>
            <w:r w:rsidRPr="00680FB8">
              <w:t>Котельная д. Токарево, Токаревская школа</w:t>
            </w:r>
          </w:p>
        </w:tc>
        <w:tc>
          <w:tcPr>
            <w:tcW w:w="712" w:type="pct"/>
            <w:vAlign w:val="center"/>
          </w:tcPr>
          <w:p w:rsidR="00945BDC" w:rsidRDefault="00945BDC" w:rsidP="00945BDC">
            <w:pPr>
              <w:pStyle w:val="afffffff0"/>
              <w:spacing w:before="34" w:after="34"/>
              <w:rPr>
                <w:rFonts w:cs="Segoe UI"/>
                <w:szCs w:val="22"/>
              </w:rPr>
            </w:pPr>
            <w:r>
              <w:rPr>
                <w:rFonts w:cs="Segoe UI"/>
                <w:color w:val="000000"/>
                <w:szCs w:val="22"/>
              </w:rPr>
              <w:t>0,174</w:t>
            </w:r>
          </w:p>
        </w:tc>
        <w:tc>
          <w:tcPr>
            <w:tcW w:w="925" w:type="pct"/>
            <w:vAlign w:val="center"/>
          </w:tcPr>
          <w:p w:rsidR="00945BDC" w:rsidRPr="00960DF6" w:rsidRDefault="00945BDC" w:rsidP="00945BDC">
            <w:pPr>
              <w:pStyle w:val="afffffff0"/>
              <w:spacing w:before="34" w:after="34"/>
              <w:rPr>
                <w:rFonts w:cs="Segoe UI"/>
                <w:szCs w:val="22"/>
              </w:rPr>
            </w:pPr>
            <w:r w:rsidRPr="004B36DF">
              <w:t>0,010</w:t>
            </w:r>
          </w:p>
        </w:tc>
        <w:tc>
          <w:tcPr>
            <w:tcW w:w="920" w:type="pct"/>
            <w:vAlign w:val="center"/>
          </w:tcPr>
          <w:p w:rsidR="00945BDC" w:rsidRPr="00960DF6" w:rsidRDefault="00945BDC" w:rsidP="00945BDC">
            <w:pPr>
              <w:pStyle w:val="afffffff0"/>
              <w:spacing w:before="34" w:after="34"/>
              <w:rPr>
                <w:rFonts w:cs="Segoe UI"/>
                <w:szCs w:val="22"/>
              </w:rPr>
            </w:pPr>
            <w:r w:rsidRPr="003247AB">
              <w:t>0,0028</w:t>
            </w:r>
          </w:p>
        </w:tc>
        <w:tc>
          <w:tcPr>
            <w:tcW w:w="907" w:type="pct"/>
            <w:vAlign w:val="center"/>
          </w:tcPr>
          <w:p w:rsidR="00945BDC" w:rsidRDefault="00945BDC" w:rsidP="00945BDC">
            <w:pPr>
              <w:pStyle w:val="afffffff0"/>
              <w:spacing w:before="34" w:after="34"/>
              <w:rPr>
                <w:rFonts w:cs="Segoe UI"/>
                <w:szCs w:val="22"/>
              </w:rPr>
            </w:pPr>
            <w:r w:rsidRPr="00704039">
              <w:t>1,627</w:t>
            </w:r>
          </w:p>
        </w:tc>
      </w:tr>
      <w:tr w:rsidR="00945BDC" w:rsidRPr="00087108" w:rsidTr="00945BDC">
        <w:trPr>
          <w:cantSplit/>
        </w:trPr>
        <w:tc>
          <w:tcPr>
            <w:tcW w:w="1537" w:type="pct"/>
            <w:shd w:val="clear" w:color="auto" w:fill="auto"/>
            <w:vAlign w:val="center"/>
          </w:tcPr>
          <w:p w:rsidR="00945BDC" w:rsidRPr="002563DF" w:rsidRDefault="00945BDC" w:rsidP="00945BDC">
            <w:pPr>
              <w:pStyle w:val="afffffff0"/>
              <w:spacing w:before="34" w:after="34"/>
            </w:pPr>
            <w:r w:rsidRPr="00680FB8">
              <w:t>Котельная д. Клушино, Клушинский СДК</w:t>
            </w:r>
          </w:p>
        </w:tc>
        <w:tc>
          <w:tcPr>
            <w:tcW w:w="712" w:type="pct"/>
            <w:vAlign w:val="center"/>
          </w:tcPr>
          <w:p w:rsidR="00945BDC" w:rsidRDefault="00945BDC" w:rsidP="00945BDC">
            <w:pPr>
              <w:pStyle w:val="afffffff0"/>
              <w:spacing w:before="34" w:after="34"/>
              <w:rPr>
                <w:rFonts w:cs="Segoe UI"/>
                <w:szCs w:val="22"/>
              </w:rPr>
            </w:pPr>
            <w:r>
              <w:rPr>
                <w:rFonts w:cs="Segoe UI"/>
                <w:color w:val="000000"/>
                <w:szCs w:val="22"/>
              </w:rPr>
              <w:t>0,057</w:t>
            </w:r>
          </w:p>
        </w:tc>
        <w:tc>
          <w:tcPr>
            <w:tcW w:w="925" w:type="pct"/>
            <w:vAlign w:val="center"/>
          </w:tcPr>
          <w:p w:rsidR="00945BDC" w:rsidRPr="00960DF6" w:rsidRDefault="00945BDC" w:rsidP="00945BDC">
            <w:pPr>
              <w:pStyle w:val="afffffff0"/>
              <w:spacing w:before="34" w:after="34"/>
              <w:rPr>
                <w:rFonts w:cs="Segoe UI"/>
                <w:szCs w:val="22"/>
              </w:rPr>
            </w:pPr>
            <w:r w:rsidRPr="004B36DF">
              <w:t>0,001</w:t>
            </w:r>
          </w:p>
        </w:tc>
        <w:tc>
          <w:tcPr>
            <w:tcW w:w="920" w:type="pct"/>
            <w:vAlign w:val="center"/>
          </w:tcPr>
          <w:p w:rsidR="00945BDC" w:rsidRPr="00960DF6" w:rsidRDefault="00945BDC" w:rsidP="00945BDC">
            <w:pPr>
              <w:pStyle w:val="afffffff0"/>
              <w:spacing w:before="34" w:after="34"/>
              <w:rPr>
                <w:rFonts w:cs="Segoe UI"/>
                <w:szCs w:val="22"/>
              </w:rPr>
            </w:pPr>
            <w:r w:rsidRPr="003247AB">
              <w:t>0,0000</w:t>
            </w:r>
          </w:p>
        </w:tc>
        <w:tc>
          <w:tcPr>
            <w:tcW w:w="907" w:type="pct"/>
            <w:vAlign w:val="center"/>
          </w:tcPr>
          <w:p w:rsidR="00945BDC" w:rsidRDefault="00945BDC" w:rsidP="00945BDC">
            <w:pPr>
              <w:pStyle w:val="afffffff0"/>
              <w:spacing w:before="34" w:after="34"/>
              <w:rPr>
                <w:rFonts w:cs="Segoe UI"/>
                <w:szCs w:val="22"/>
              </w:rPr>
            </w:pPr>
            <w:r w:rsidRPr="00704039">
              <w:t>0,000</w:t>
            </w:r>
          </w:p>
        </w:tc>
      </w:tr>
      <w:tr w:rsidR="00960211" w:rsidRPr="00087108" w:rsidTr="00945BDC">
        <w:trPr>
          <w:cantSplit/>
        </w:trPr>
        <w:tc>
          <w:tcPr>
            <w:tcW w:w="1537" w:type="pct"/>
            <w:shd w:val="clear" w:color="auto" w:fill="auto"/>
            <w:vAlign w:val="center"/>
          </w:tcPr>
          <w:p w:rsidR="00960211" w:rsidRPr="00680FB8" w:rsidRDefault="00960211" w:rsidP="00960211">
            <w:pPr>
              <w:pStyle w:val="afffffff0"/>
              <w:spacing w:before="34" w:after="34"/>
            </w:pPr>
            <w:r w:rsidRPr="00544B89">
              <w:t>Котельная д. Поличня, ул. Новая</w:t>
            </w:r>
          </w:p>
        </w:tc>
        <w:tc>
          <w:tcPr>
            <w:tcW w:w="712" w:type="pct"/>
            <w:vAlign w:val="center"/>
          </w:tcPr>
          <w:p w:rsidR="00960211" w:rsidRDefault="00960211" w:rsidP="00960211">
            <w:pPr>
              <w:pStyle w:val="afffffff0"/>
              <w:spacing w:before="34" w:after="34"/>
              <w:rPr>
                <w:rFonts w:cs="Segoe UI"/>
                <w:szCs w:val="22"/>
              </w:rPr>
            </w:pPr>
            <w:r>
              <w:t>н/д</w:t>
            </w:r>
          </w:p>
        </w:tc>
        <w:tc>
          <w:tcPr>
            <w:tcW w:w="925" w:type="pct"/>
            <w:vAlign w:val="center"/>
          </w:tcPr>
          <w:p w:rsidR="00960211" w:rsidRPr="00960DF6" w:rsidRDefault="00960211" w:rsidP="00960211">
            <w:pPr>
              <w:pStyle w:val="afffffff0"/>
              <w:spacing w:before="34" w:after="34"/>
              <w:rPr>
                <w:rFonts w:cs="Segoe UI"/>
                <w:szCs w:val="22"/>
              </w:rPr>
            </w:pPr>
            <w:r>
              <w:t>н/д</w:t>
            </w:r>
          </w:p>
        </w:tc>
        <w:tc>
          <w:tcPr>
            <w:tcW w:w="920" w:type="pct"/>
            <w:vAlign w:val="center"/>
          </w:tcPr>
          <w:p w:rsidR="00960211" w:rsidRPr="00960DF6" w:rsidRDefault="00960211" w:rsidP="00960211">
            <w:pPr>
              <w:pStyle w:val="afffffff0"/>
              <w:spacing w:before="34" w:after="34"/>
              <w:rPr>
                <w:rFonts w:cs="Segoe UI"/>
                <w:szCs w:val="22"/>
              </w:rPr>
            </w:pPr>
            <w:r>
              <w:t>н/д</w:t>
            </w:r>
          </w:p>
        </w:tc>
        <w:tc>
          <w:tcPr>
            <w:tcW w:w="907" w:type="pct"/>
            <w:vAlign w:val="center"/>
          </w:tcPr>
          <w:p w:rsidR="00960211" w:rsidRDefault="00960211" w:rsidP="00960211">
            <w:pPr>
              <w:pStyle w:val="afffffff0"/>
              <w:spacing w:before="34" w:after="34"/>
              <w:rPr>
                <w:rFonts w:cs="Segoe UI"/>
                <w:szCs w:val="22"/>
              </w:rPr>
            </w:pPr>
            <w:r>
              <w:t>н/д</w:t>
            </w:r>
          </w:p>
        </w:tc>
      </w:tr>
    </w:tbl>
    <w:p w:rsidR="009A06A9" w:rsidRPr="002C4067" w:rsidRDefault="005148DF" w:rsidP="008511AE">
      <w:pPr>
        <w:pStyle w:val="a2"/>
      </w:pPr>
      <w:bookmarkStart w:id="142" w:name="_Toc162259167"/>
      <w:bookmarkStart w:id="143" w:name="_Toc165985053"/>
      <w:bookmarkStart w:id="144" w:name="_Toc205122197"/>
      <w:r w:rsidRPr="002C4067">
        <w:t>П</w:t>
      </w:r>
      <w:r w:rsidR="005E5DE4" w:rsidRPr="002C4067">
        <w:t>редписания надзорных органов по запрещению дальнейшей эксплуатации участков тепловой сети и результаты их исполнения</w:t>
      </w:r>
      <w:bookmarkEnd w:id="142"/>
      <w:bookmarkEnd w:id="143"/>
      <w:bookmarkEnd w:id="144"/>
    </w:p>
    <w:p w:rsidR="007D5298" w:rsidRPr="002C4067" w:rsidRDefault="007D5298" w:rsidP="00FA1C46">
      <w:pPr>
        <w:pStyle w:val="aff2"/>
      </w:pPr>
      <w:r w:rsidRPr="002C4067">
        <w:t>По предоставленным данным предписания надзорных органов по запрещению дальнейшей эксплуатации участков тепловой сети отсутствуют.</w:t>
      </w:r>
    </w:p>
    <w:p w:rsidR="009A06A9" w:rsidRPr="002C4067" w:rsidRDefault="005148DF" w:rsidP="008511AE">
      <w:pPr>
        <w:pStyle w:val="a2"/>
      </w:pPr>
      <w:bookmarkStart w:id="145" w:name="_Toc162259168"/>
      <w:bookmarkStart w:id="146" w:name="_Toc165985054"/>
      <w:bookmarkStart w:id="147" w:name="_Toc205122198"/>
      <w:r w:rsidRPr="002C4067">
        <w:t>О</w:t>
      </w:r>
      <w:r w:rsidR="005E5DE4" w:rsidRPr="002C4067">
        <w:t>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145"/>
      <w:bookmarkEnd w:id="146"/>
      <w:bookmarkEnd w:id="147"/>
    </w:p>
    <w:p w:rsidR="00FE30A5" w:rsidRPr="002C4067" w:rsidRDefault="00FE30A5" w:rsidP="00707767">
      <w:pPr>
        <w:pStyle w:val="aff2"/>
      </w:pPr>
      <w:r w:rsidRPr="002C4067">
        <w:t xml:space="preserve">Система теплоснабжения потребителей </w:t>
      </w:r>
      <w:r w:rsidRPr="00A564AE">
        <w:t xml:space="preserve">осуществляется по зависимой </w:t>
      </w:r>
      <w:r w:rsidR="004304D5" w:rsidRPr="00A564AE">
        <w:t>схеме</w:t>
      </w:r>
      <w:r w:rsidR="00A564AE" w:rsidRPr="00A564AE">
        <w:t xml:space="preserve"> через элеватор, а также – для небольших объектов – непосредственно </w:t>
      </w:r>
      <w:r w:rsidRPr="00A564AE">
        <w:t xml:space="preserve">к тепловой сети через дросселирующую шайбу. </w:t>
      </w:r>
      <w:r w:rsidRPr="00A564AE">
        <w:rPr>
          <w:szCs w:val="26"/>
        </w:rPr>
        <w:t>Данный способ, при отсутствии смесительных устройств, не позволяет производить подмес обратной сетевой</w:t>
      </w:r>
      <w:r w:rsidRPr="002C4067">
        <w:rPr>
          <w:szCs w:val="26"/>
        </w:rPr>
        <w:t xml:space="preserve"> воды к прямой сетевой воде для снижения параметров </w:t>
      </w:r>
      <w:r w:rsidR="00B71046" w:rsidRPr="002C4067">
        <w:rPr>
          <w:szCs w:val="26"/>
        </w:rPr>
        <w:t>теплоносителя в подающем трубопроводе системы отопления</w:t>
      </w:r>
      <w:r w:rsidR="0081681A" w:rsidRPr="002C4067">
        <w:rPr>
          <w:szCs w:val="26"/>
        </w:rPr>
        <w:t>.</w:t>
      </w:r>
      <w:r w:rsidRPr="002C4067">
        <w:rPr>
          <w:szCs w:val="26"/>
        </w:rPr>
        <w:t xml:space="preserve"> </w:t>
      </w:r>
      <w:r w:rsidR="0081681A" w:rsidRPr="002C4067">
        <w:rPr>
          <w:szCs w:val="26"/>
        </w:rPr>
        <w:t>Т</w:t>
      </w:r>
      <w:r w:rsidRPr="002C4067">
        <w:rPr>
          <w:szCs w:val="26"/>
        </w:rPr>
        <w:t>аким образом</w:t>
      </w:r>
      <w:r w:rsidR="008E4EBE" w:rsidRPr="002C4067">
        <w:rPr>
          <w:szCs w:val="26"/>
        </w:rPr>
        <w:t>,</w:t>
      </w:r>
      <w:r w:rsidRPr="002C4067">
        <w:rPr>
          <w:szCs w:val="26"/>
        </w:rPr>
        <w:t xml:space="preserve"> температурный режим в таких зданиях будет зависеть от температуры сетевой воды и параметров напо</w:t>
      </w:r>
      <w:r w:rsidR="004304D5" w:rsidRPr="002C4067">
        <w:rPr>
          <w:szCs w:val="26"/>
        </w:rPr>
        <w:t>ра после дроссельной шайбы.</w:t>
      </w:r>
    </w:p>
    <w:p w:rsidR="000463D9" w:rsidRDefault="000463D9" w:rsidP="00707767">
      <w:pPr>
        <w:pStyle w:val="afffffff6"/>
        <w:sectPr w:rsidR="000463D9" w:rsidSect="00EF74C7">
          <w:footerReference w:type="default" r:id="rId20"/>
          <w:pgSz w:w="11906" w:h="16838"/>
          <w:pgMar w:top="567" w:right="567" w:bottom="567" w:left="1134" w:header="709" w:footer="0" w:gutter="0"/>
          <w:cols w:space="708"/>
          <w:docGrid w:linePitch="360"/>
        </w:sectPr>
      </w:pPr>
    </w:p>
    <w:p w:rsidR="000463D9" w:rsidRDefault="002158AB" w:rsidP="00707767">
      <w:pPr>
        <w:pStyle w:val="afffffff6"/>
        <w:sectPr w:rsidR="000463D9" w:rsidSect="000463D9">
          <w:type w:val="continuous"/>
          <w:pgSz w:w="11906" w:h="16838"/>
          <w:pgMar w:top="567" w:right="567" w:bottom="567" w:left="1134" w:header="709" w:footer="0" w:gutter="0"/>
          <w:cols w:space="708"/>
          <w:docGrid w:linePitch="360"/>
        </w:sectPr>
      </w:pPr>
      <w:r>
        <w:rPr>
          <w:noProof/>
          <w:lang w:eastAsia="ru-RU"/>
        </w:rPr>
        <w:lastRenderedPageBreak/>
        <w:drawing>
          <wp:inline distT="0" distB="0" distL="0" distR="0">
            <wp:extent cx="4724400" cy="1190625"/>
            <wp:effectExtent l="0" t="0" r="0" b="9525"/>
            <wp:docPr id="4" name="Image 165">
              <a:extLst xmlns:a="http://schemas.openxmlformats.org/drawingml/2006/main">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26D64ABA-1E7D-4663-A4E9-AAD11AC8EAD9}"/>
                </a:ext>
              </a:extLst>
            </wp:docPr>
            <wp:cNvGraphicFramePr/>
            <a:graphic xmlns:a="http://schemas.openxmlformats.org/drawingml/2006/main">
              <a:graphicData uri="http://schemas.openxmlformats.org/drawingml/2006/picture">
                <pic:pic xmlns:pic="http://schemas.openxmlformats.org/drawingml/2006/picture">
                  <pic:nvPicPr>
                    <pic:cNvPr id="4" name="Image 165">
                      <a:extLst>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26D64ABA-1E7D-4663-A4E9-AAD11AC8EAD9}"/>
                        </a:ext>
                      </a:extLst>
                    </pic:cNvPr>
                    <pic:cNvPicPr/>
                  </pic:nvPicPr>
                  <pic:blipFill>
                    <a:blip r:embed="rId21"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14:imgLayer r:embed="rId24">
                              <a14:imgEffect>
                                <a14:sharpenSoften amount="6000"/>
                              </a14:imgEffect>
                            </a14:imgLayer>
                          </a14:imgProps>
                        </a:ext>
                      </a:extLst>
                    </a:blip>
                    <a:stretch>
                      <a:fillRect/>
                    </a:stretch>
                  </pic:blipFill>
                  <pic:spPr>
                    <a:xfrm>
                      <a:off x="0" y="0"/>
                      <a:ext cx="4724400" cy="1190625"/>
                    </a:xfrm>
                    <a:prstGeom prst="rect">
                      <a:avLst/>
                    </a:prstGeom>
                  </pic:spPr>
                </pic:pic>
              </a:graphicData>
            </a:graphic>
          </wp:inline>
        </w:drawing>
      </w:r>
      <w:r w:rsidR="000463D9" w:rsidRPr="000463D9">
        <w:rPr>
          <w:noProof/>
        </w:rPr>
        <w:t xml:space="preserve"> </w:t>
      </w:r>
    </w:p>
    <w:p w:rsidR="00FE30A5" w:rsidRDefault="000463D9" w:rsidP="00707767">
      <w:pPr>
        <w:pStyle w:val="afffffff6"/>
      </w:pPr>
      <w:r>
        <w:lastRenderedPageBreak/>
        <w:t>а)</w:t>
      </w:r>
    </w:p>
    <w:p w:rsidR="00E82378" w:rsidRDefault="00E82378" w:rsidP="00707767">
      <w:pPr>
        <w:pStyle w:val="afffffff6"/>
      </w:pPr>
      <w:r w:rsidRPr="002C4067">
        <w:rPr>
          <w:noProof/>
          <w:lang w:eastAsia="ru-RU"/>
        </w:rPr>
        <w:drawing>
          <wp:inline distT="0" distB="0" distL="0" distR="0">
            <wp:extent cx="5483561" cy="2220685"/>
            <wp:effectExtent l="0" t="0" r="3175" b="825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25"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14:imgLayer r:embed="rId26">
                              <a14:imgEffect>
                                <a14:sharpenSoften amount="49000"/>
                              </a14:imgEffect>
                              <a14:imgEffect>
                                <a14:saturation sat="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181" t="11246" r="7874" b="11646"/>
                    <a:stretch>
                      <a:fillRect/>
                    </a:stretch>
                  </pic:blipFill>
                  <pic:spPr bwMode="auto">
                    <a:xfrm>
                      <a:off x="0" y="0"/>
                      <a:ext cx="5568422" cy="2255051"/>
                    </a:xfrm>
                    <a:prstGeom prst="rect">
                      <a:avLst/>
                    </a:prstGeom>
                    <a:noFill/>
                    <a:ln>
                      <a:noFill/>
                    </a:ln>
                  </pic:spPr>
                </pic:pic>
              </a:graphicData>
            </a:graphic>
          </wp:inline>
        </w:drawing>
      </w:r>
    </w:p>
    <w:p w:rsidR="000463D9" w:rsidRDefault="000463D9" w:rsidP="00707767">
      <w:pPr>
        <w:pStyle w:val="afffffff6"/>
      </w:pPr>
      <w:r>
        <w:rPr>
          <w:noProof/>
          <w:lang w:eastAsia="ru-RU"/>
        </w:rPr>
        <w:drawing>
          <wp:inline distT="0" distB="0" distL="0" distR="0">
            <wp:extent cx="4963886" cy="2113807"/>
            <wp:effectExtent l="0" t="0" r="8255" b="1270"/>
            <wp:docPr id="6" name="Image 166">
              <a:extLst xmlns:a="http://schemas.openxmlformats.org/drawingml/2006/main">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7AF310BE-3B5A-42CF-A367-232FA72F556A}"/>
                </a:ext>
              </a:extLst>
            </wp:docPr>
            <wp:cNvGraphicFramePr/>
            <a:graphic xmlns:a="http://schemas.openxmlformats.org/drawingml/2006/main">
              <a:graphicData uri="http://schemas.openxmlformats.org/drawingml/2006/picture">
                <pic:pic xmlns:pic="http://schemas.openxmlformats.org/drawingml/2006/picture">
                  <pic:nvPicPr>
                    <pic:cNvPr id="6" name="Image 166">
                      <a:extLst>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7AF310BE-3B5A-42CF-A367-232FA72F556A}"/>
                        </a:ext>
                      </a:extLst>
                    </pic:cNvPr>
                    <pic:cNvPicPr/>
                  </pic:nvPicPr>
                  <pic:blipFill>
                    <a:blip r:embed="rId27" cstate="print"/>
                    <a:stretch>
                      <a:fillRect/>
                    </a:stretch>
                  </pic:blipFill>
                  <pic:spPr>
                    <a:xfrm>
                      <a:off x="0" y="0"/>
                      <a:ext cx="4980937" cy="2121068"/>
                    </a:xfrm>
                    <a:prstGeom prst="rect">
                      <a:avLst/>
                    </a:prstGeom>
                  </pic:spPr>
                </pic:pic>
              </a:graphicData>
            </a:graphic>
          </wp:inline>
        </w:drawing>
      </w:r>
    </w:p>
    <w:p w:rsidR="000463D9" w:rsidRPr="002C4067" w:rsidRDefault="000463D9" w:rsidP="00707767">
      <w:pPr>
        <w:pStyle w:val="afffffff6"/>
      </w:pPr>
      <w:r>
        <w:t>б)</w:t>
      </w:r>
    </w:p>
    <w:p w:rsidR="00FE30A5" w:rsidRDefault="00F75EBB" w:rsidP="006B1CAA">
      <w:pPr>
        <w:pStyle w:val="afffffff6"/>
      </w:pPr>
      <w:r w:rsidRPr="002778F4">
        <w:t xml:space="preserve">Рисунок </w:t>
      </w:r>
      <w:r w:rsidR="00827E3F">
        <w:rPr>
          <w:noProof/>
        </w:rPr>
        <w:fldChar w:fldCharType="begin"/>
      </w:r>
      <w:r w:rsidR="007773B0">
        <w:rPr>
          <w:noProof/>
        </w:rPr>
        <w:instrText xml:space="preserve"> SEQ Рисунок \* ARABIC </w:instrText>
      </w:r>
      <w:r w:rsidR="00827E3F">
        <w:rPr>
          <w:noProof/>
        </w:rPr>
        <w:fldChar w:fldCharType="separate"/>
      </w:r>
      <w:r w:rsidR="00C83B43">
        <w:rPr>
          <w:noProof/>
        </w:rPr>
        <w:t>6</w:t>
      </w:r>
      <w:r w:rsidR="00827E3F">
        <w:rPr>
          <w:noProof/>
        </w:rPr>
        <w:fldChar w:fldCharType="end"/>
      </w:r>
      <w:r w:rsidRPr="002778F4">
        <w:rPr>
          <w:noProof/>
        </w:rPr>
        <w:t xml:space="preserve"> </w:t>
      </w:r>
      <w:r w:rsidRPr="002778F4">
        <w:t>–</w:t>
      </w:r>
      <w:r w:rsidRPr="00E978CB">
        <w:t xml:space="preserve"> </w:t>
      </w:r>
      <w:r w:rsidR="000463D9" w:rsidRPr="000463D9">
        <w:t>Схемы подключения потребителей (а – непосредственное присоединение системы отопления (СО</w:t>
      </w:r>
      <w:r w:rsidR="000463D9">
        <w:t xml:space="preserve">), </w:t>
      </w:r>
      <w:r w:rsidR="000463D9" w:rsidRPr="000463D9">
        <w:t>б – местный тепловой пункт с элеваторным присоединением СО)</w:t>
      </w:r>
    </w:p>
    <w:p w:rsidR="000463D9" w:rsidRDefault="000463D9" w:rsidP="000463D9">
      <w:pPr>
        <w:pStyle w:val="afffffff6"/>
        <w:ind w:firstLine="708"/>
        <w:jc w:val="both"/>
      </w:pPr>
      <w:r w:rsidRPr="000463D9">
        <w:t>Потребители подключены к тепловой сети через ЦТП по зависимой схеме и непосредственно через ответвления. После ЦТП система теплоснабжения – четырёхтрубная</w:t>
      </w:r>
      <w:r w:rsidR="00C369EC">
        <w:t>.</w:t>
      </w:r>
    </w:p>
    <w:p w:rsidR="000463D9" w:rsidRDefault="000463D9" w:rsidP="00C369EC">
      <w:pPr>
        <w:pStyle w:val="afffffff6"/>
      </w:pPr>
      <w:r>
        <w:rPr>
          <w:noProof/>
          <w:lang w:eastAsia="ru-RU"/>
        </w:rPr>
        <w:drawing>
          <wp:inline distT="0" distB="0" distL="0" distR="0">
            <wp:extent cx="5058889" cy="1923802"/>
            <wp:effectExtent l="0" t="0" r="8890" b="635"/>
            <wp:docPr id="9" name="Image 137">
              <a:extLst xmlns:a="http://schemas.openxmlformats.org/drawingml/2006/main">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BDBF31B4-4BE9-4BC3-877E-A56AB01994C5}"/>
                </a:ext>
              </a:extLst>
            </wp:docPr>
            <wp:cNvGraphicFramePr/>
            <a:graphic xmlns:a="http://schemas.openxmlformats.org/drawingml/2006/main">
              <a:graphicData uri="http://schemas.openxmlformats.org/drawingml/2006/picture">
                <pic:pic xmlns:pic="http://schemas.openxmlformats.org/drawingml/2006/picture">
                  <pic:nvPicPr>
                    <pic:cNvPr id="2" name="Image 137">
                      <a:extLst>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BDBF31B4-4BE9-4BC3-877E-A56AB01994C5}"/>
                        </a:ext>
                      </a:extLst>
                    </pic:cNvPr>
                    <pic:cNvPicPr/>
                  </pic:nvPicPr>
                  <pic:blipFill>
                    <a:blip r:embed="rId28"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14:imgLayer r:embed="rId29">
                              <a14:imgEffect>
                                <a14:sharpenSoften amount="25000"/>
                              </a14:imgEffect>
                            </a14:imgLayer>
                          </a14:imgProps>
                        </a:ext>
                      </a:extLst>
                    </a:blip>
                    <a:stretch>
                      <a:fillRect/>
                    </a:stretch>
                  </pic:blipFill>
                  <pic:spPr>
                    <a:xfrm>
                      <a:off x="0" y="0"/>
                      <a:ext cx="5244994" cy="1994574"/>
                    </a:xfrm>
                    <a:prstGeom prst="rect">
                      <a:avLst/>
                    </a:prstGeom>
                  </pic:spPr>
                </pic:pic>
              </a:graphicData>
            </a:graphic>
          </wp:inline>
        </w:drawing>
      </w:r>
    </w:p>
    <w:p w:rsidR="00391D5C" w:rsidRDefault="00391D5C" w:rsidP="000463D9">
      <w:pPr>
        <w:pStyle w:val="afffffff6"/>
        <w:ind w:firstLine="708"/>
      </w:pPr>
      <w:r>
        <w:t>а)</w:t>
      </w:r>
    </w:p>
    <w:p w:rsidR="000463D9" w:rsidRDefault="000463D9" w:rsidP="00C369EC">
      <w:pPr>
        <w:pStyle w:val="afffffff6"/>
      </w:pPr>
      <w:r>
        <w:rPr>
          <w:noProof/>
          <w:lang w:eastAsia="ru-RU"/>
        </w:rPr>
        <w:lastRenderedPageBreak/>
        <w:drawing>
          <wp:inline distT="0" distB="0" distL="0" distR="0">
            <wp:extent cx="5070764" cy="2090057"/>
            <wp:effectExtent l="0" t="0" r="0" b="5715"/>
            <wp:docPr id="3" name="Image 138">
              <a:extLst xmlns:a="http://schemas.openxmlformats.org/drawingml/2006/main">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DED1249C-D5E0-490C-905B-4BD9B15CD93D}"/>
                </a:ext>
              </a:extLst>
            </wp:docPr>
            <wp:cNvGraphicFramePr/>
            <a:graphic xmlns:a="http://schemas.openxmlformats.org/drawingml/2006/main">
              <a:graphicData uri="http://schemas.openxmlformats.org/drawingml/2006/picture">
                <pic:pic xmlns:pic="http://schemas.openxmlformats.org/drawingml/2006/picture">
                  <pic:nvPicPr>
                    <pic:cNvPr id="3" name="Image 138">
                      <a:extLst>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DED1249C-D5E0-490C-905B-4BD9B15CD93D}"/>
                        </a:ext>
                      </a:extLst>
                    </pic:cNvPr>
                    <pic:cNvPicPr/>
                  </pic:nvPicPr>
                  <pic:blipFill>
                    <a:blip r:embed="rId30"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14:imgLayer r:embed="rId31">
                              <a14:imgEffect>
                                <a14:sharpenSoften amount="25000"/>
                              </a14:imgEffect>
                            </a14:imgLayer>
                          </a14:imgProps>
                        </a:ext>
                      </a:extLst>
                    </a:blip>
                    <a:stretch>
                      <a:fillRect/>
                    </a:stretch>
                  </pic:blipFill>
                  <pic:spPr>
                    <a:xfrm>
                      <a:off x="0" y="0"/>
                      <a:ext cx="5110842" cy="2106576"/>
                    </a:xfrm>
                    <a:prstGeom prst="rect">
                      <a:avLst/>
                    </a:prstGeom>
                  </pic:spPr>
                </pic:pic>
              </a:graphicData>
            </a:graphic>
          </wp:inline>
        </w:drawing>
      </w:r>
    </w:p>
    <w:p w:rsidR="00391D5C" w:rsidRDefault="00391D5C" w:rsidP="000463D9">
      <w:pPr>
        <w:pStyle w:val="afffffff6"/>
        <w:ind w:firstLine="708"/>
      </w:pPr>
      <w:r>
        <w:t>б)</w:t>
      </w:r>
    </w:p>
    <w:p w:rsidR="000463D9" w:rsidRDefault="00F75EBB" w:rsidP="000463D9">
      <w:pPr>
        <w:pStyle w:val="afffffff6"/>
      </w:pPr>
      <w:r w:rsidRPr="002778F4">
        <w:t xml:space="preserve">Рисунок </w:t>
      </w:r>
      <w:r w:rsidR="00827E3F">
        <w:rPr>
          <w:noProof/>
        </w:rPr>
        <w:fldChar w:fldCharType="begin"/>
      </w:r>
      <w:r w:rsidR="007773B0">
        <w:rPr>
          <w:noProof/>
        </w:rPr>
        <w:instrText xml:space="preserve"> SEQ Рисунок \* ARABIC </w:instrText>
      </w:r>
      <w:r w:rsidR="00827E3F">
        <w:rPr>
          <w:noProof/>
        </w:rPr>
        <w:fldChar w:fldCharType="separate"/>
      </w:r>
      <w:r w:rsidR="00C83B43">
        <w:rPr>
          <w:noProof/>
        </w:rPr>
        <w:t>7</w:t>
      </w:r>
      <w:r w:rsidR="00827E3F">
        <w:rPr>
          <w:noProof/>
        </w:rPr>
        <w:fldChar w:fldCharType="end"/>
      </w:r>
      <w:r w:rsidRPr="002778F4">
        <w:rPr>
          <w:noProof/>
        </w:rPr>
        <w:t xml:space="preserve"> </w:t>
      </w:r>
      <w:r w:rsidRPr="002778F4">
        <w:t>–</w:t>
      </w:r>
      <w:r w:rsidRPr="00E978CB">
        <w:t xml:space="preserve"> </w:t>
      </w:r>
      <w:r w:rsidR="000463D9" w:rsidRPr="000463D9">
        <w:t>Схемы ЦТП (а – ЦТП с двухступенчатым смешанным подключением подогревателей ГВС и насосным смешением; б – ЦТП с двухступенчатым последовательным подключением подогревателей ГВС и насосным смешени</w:t>
      </w:r>
      <w:r w:rsidR="000463D9">
        <w:t>е</w:t>
      </w:r>
      <w:r w:rsidR="000463D9" w:rsidRPr="000463D9">
        <w:t>м)</w:t>
      </w:r>
    </w:p>
    <w:p w:rsidR="009B5066" w:rsidRPr="002C4067" w:rsidRDefault="005148DF" w:rsidP="008511AE">
      <w:pPr>
        <w:pStyle w:val="a2"/>
      </w:pPr>
      <w:bookmarkStart w:id="148" w:name="_Toc162259169"/>
      <w:bookmarkStart w:id="149" w:name="_Toc165985055"/>
      <w:bookmarkStart w:id="150" w:name="_Toc205122199"/>
      <w:r w:rsidRPr="002C4067">
        <w:t>С</w:t>
      </w:r>
      <w:r w:rsidR="005E5DE4" w:rsidRPr="002C4067">
        <w:t>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148"/>
      <w:bookmarkEnd w:id="149"/>
      <w:bookmarkEnd w:id="150"/>
    </w:p>
    <w:p w:rsidR="006551DC" w:rsidRPr="002C4067" w:rsidRDefault="006551DC" w:rsidP="00707767">
      <w:pPr>
        <w:pStyle w:val="aff2"/>
      </w:pPr>
      <w:r w:rsidRPr="002C4067">
        <w:t>Руководствуясь</w:t>
      </w:r>
      <w:r w:rsidR="00851204" w:rsidRPr="002C4067">
        <w:t xml:space="preserve"> </w:t>
      </w:r>
      <w:r w:rsidRPr="002C4067">
        <w:t>пунктом</w:t>
      </w:r>
      <w:r w:rsidR="00851204" w:rsidRPr="002C4067">
        <w:t xml:space="preserve"> </w:t>
      </w:r>
      <w:r w:rsidRPr="002C4067">
        <w:t>5</w:t>
      </w:r>
      <w:r w:rsidR="00851204" w:rsidRPr="002C4067">
        <w:t xml:space="preserve"> </w:t>
      </w:r>
      <w:r w:rsidRPr="002C4067">
        <w:t>статьи</w:t>
      </w:r>
      <w:r w:rsidR="00851204" w:rsidRPr="002C4067">
        <w:t xml:space="preserve"> </w:t>
      </w:r>
      <w:r w:rsidRPr="002C4067">
        <w:t>13</w:t>
      </w:r>
      <w:r w:rsidR="00851204" w:rsidRPr="002C4067">
        <w:t xml:space="preserve"> </w:t>
      </w:r>
      <w:r w:rsidRPr="002C4067">
        <w:t>Федерального</w:t>
      </w:r>
      <w:r w:rsidR="00851204" w:rsidRPr="002C4067">
        <w:t xml:space="preserve"> </w:t>
      </w:r>
      <w:r w:rsidRPr="002C4067">
        <w:t>закона</w:t>
      </w:r>
      <w:r w:rsidR="00851204" w:rsidRPr="002C4067">
        <w:t xml:space="preserve"> </w:t>
      </w:r>
      <w:r w:rsidRPr="002C4067">
        <w:t>от</w:t>
      </w:r>
      <w:r w:rsidR="00851204" w:rsidRPr="002C4067">
        <w:t xml:space="preserve"> </w:t>
      </w:r>
      <w:r w:rsidRPr="002C4067">
        <w:t>23.12.2009</w:t>
      </w:r>
      <w:r w:rsidR="008B5BB5" w:rsidRPr="002C4067">
        <w:t xml:space="preserve"> </w:t>
      </w:r>
      <w:r w:rsidRPr="002C4067">
        <w:t>№</w:t>
      </w:r>
      <w:r w:rsidR="001B70BE" w:rsidRPr="002C4067">
        <w:t xml:space="preserve"> </w:t>
      </w:r>
      <w:r w:rsidRPr="002C4067">
        <w:t>261-ФЗ «</w:t>
      </w:r>
      <w:r w:rsidR="004F59A8" w:rsidRPr="002C4067">
        <w:t>Об энергосбережении и о повышении энергетической эффективности и о внесении изменений в отдельные законодательные акты Российской Федерации</w:t>
      </w:r>
      <w:r w:rsidRPr="002C4067">
        <w:t>»</w:t>
      </w:r>
      <w:r w:rsidR="007B088C" w:rsidRPr="002C4067">
        <w:t>,</w:t>
      </w:r>
      <w:r w:rsidR="00851204" w:rsidRPr="002C4067">
        <w:t xml:space="preserve"> </w:t>
      </w:r>
      <w:r w:rsidRPr="002C4067">
        <w:t>собственники</w:t>
      </w:r>
      <w:r w:rsidR="00851204" w:rsidRPr="002C4067">
        <w:t xml:space="preserve"> </w:t>
      </w:r>
      <w:r w:rsidRPr="002C4067">
        <w:t>жилых</w:t>
      </w:r>
      <w:r w:rsidR="00851204" w:rsidRPr="002C4067">
        <w:t xml:space="preserve"> </w:t>
      </w:r>
      <w:r w:rsidRPr="002C4067">
        <w:t>домов,</w:t>
      </w:r>
      <w:r w:rsidR="00851204" w:rsidRPr="002C4067">
        <w:t xml:space="preserve"> </w:t>
      </w:r>
      <w:r w:rsidRPr="002C4067">
        <w:t>собственники</w:t>
      </w:r>
      <w:r w:rsidR="00851204" w:rsidRPr="002C4067">
        <w:t xml:space="preserve"> </w:t>
      </w:r>
      <w:r w:rsidRPr="002C4067">
        <w:t>помещений</w:t>
      </w:r>
      <w:r w:rsidR="00851204" w:rsidRPr="002C4067">
        <w:t xml:space="preserve"> </w:t>
      </w:r>
      <w:r w:rsidRPr="002C4067">
        <w:t xml:space="preserve">в многоквартирных домах, введенных в эксплуатацию на день вступления закона № 261-ФЗ в силу, обязаны в срок до 1 января 2012 года обеспечить оснащение таких домов приборами учета </w:t>
      </w:r>
      <w:r w:rsidR="0081681A" w:rsidRPr="002C4067">
        <w:t>потребляемой</w:t>
      </w:r>
      <w:r w:rsidR="00B71046" w:rsidRPr="002C4067">
        <w:t xml:space="preserve"> </w:t>
      </w:r>
      <w:r w:rsidRPr="002C4067">
        <w:t>воды, природного газа, тепловой энергии, электрической</w:t>
      </w:r>
      <w:r w:rsidR="00851204" w:rsidRPr="002C4067">
        <w:t xml:space="preserve"> </w:t>
      </w:r>
      <w:r w:rsidRPr="002C4067">
        <w:t>энергии,</w:t>
      </w:r>
      <w:r w:rsidR="00851204" w:rsidRPr="002C4067">
        <w:t xml:space="preserve"> </w:t>
      </w:r>
      <w:r w:rsidRPr="002C4067">
        <w:t>а</w:t>
      </w:r>
      <w:r w:rsidR="00851204" w:rsidRPr="002C4067">
        <w:t xml:space="preserve"> </w:t>
      </w:r>
      <w:r w:rsidRPr="002C4067">
        <w:t>также</w:t>
      </w:r>
      <w:r w:rsidR="00851204" w:rsidRPr="002C4067">
        <w:t xml:space="preserve"> </w:t>
      </w:r>
      <w:r w:rsidRPr="002C4067">
        <w:t>вво</w:t>
      </w:r>
      <w:r w:rsidR="00787B99" w:rsidRPr="002C4067">
        <w:t xml:space="preserve">д </w:t>
      </w:r>
      <w:r w:rsidRPr="002C4067">
        <w:t>установленных</w:t>
      </w:r>
      <w:r w:rsidR="00851204" w:rsidRPr="002C4067">
        <w:t xml:space="preserve"> </w:t>
      </w:r>
      <w:r w:rsidRPr="002C4067">
        <w:t>приборов</w:t>
      </w:r>
      <w:r w:rsidR="00851204" w:rsidRPr="002C4067">
        <w:t xml:space="preserve"> </w:t>
      </w:r>
      <w:r w:rsidRPr="002C4067">
        <w:t>учета</w:t>
      </w:r>
      <w:r w:rsidR="00851204" w:rsidRPr="002C4067">
        <w:t xml:space="preserve"> </w:t>
      </w:r>
      <w:r w:rsidRPr="002C4067">
        <w:t>в эксплуатацию.</w:t>
      </w:r>
      <w:r w:rsidR="00851204" w:rsidRPr="002C4067">
        <w:t xml:space="preserve"> </w:t>
      </w:r>
      <w:r w:rsidRPr="002C4067">
        <w:t>При этом</w:t>
      </w:r>
      <w:r w:rsidR="00851204" w:rsidRPr="002C4067">
        <w:t xml:space="preserve"> </w:t>
      </w:r>
      <w:r w:rsidRPr="002C4067">
        <w:t>многоквартирные</w:t>
      </w:r>
      <w:r w:rsidR="00851204" w:rsidRPr="002C4067">
        <w:t xml:space="preserve"> </w:t>
      </w:r>
      <w:r w:rsidRPr="002C4067">
        <w:t>дома</w:t>
      </w:r>
      <w:r w:rsidR="00851204" w:rsidRPr="002C4067">
        <w:t xml:space="preserve"> </w:t>
      </w:r>
      <w:r w:rsidRPr="002C4067">
        <w:t>в</w:t>
      </w:r>
      <w:r w:rsidR="00851204" w:rsidRPr="002C4067">
        <w:t xml:space="preserve"> </w:t>
      </w:r>
      <w:r w:rsidRPr="002C4067">
        <w:t>указанный</w:t>
      </w:r>
      <w:r w:rsidR="00851204" w:rsidRPr="002C4067">
        <w:t xml:space="preserve"> </w:t>
      </w:r>
      <w:r w:rsidRPr="002C4067">
        <w:t>срок должны быть оснащены</w:t>
      </w:r>
      <w:r w:rsidR="00851204" w:rsidRPr="002C4067">
        <w:t xml:space="preserve"> </w:t>
      </w:r>
      <w:r w:rsidRPr="002C4067">
        <w:t>коллективными</w:t>
      </w:r>
      <w:r w:rsidR="00851204" w:rsidRPr="002C4067">
        <w:t xml:space="preserve"> </w:t>
      </w:r>
      <w:r w:rsidRPr="002C4067">
        <w:t>(общедомовыми)</w:t>
      </w:r>
      <w:r w:rsidR="00851204" w:rsidRPr="002C4067">
        <w:t xml:space="preserve"> </w:t>
      </w:r>
      <w:r w:rsidRPr="002C4067">
        <w:t>приборами</w:t>
      </w:r>
      <w:r w:rsidR="00851204" w:rsidRPr="002C4067">
        <w:t xml:space="preserve"> </w:t>
      </w:r>
      <w:r w:rsidRPr="002C4067">
        <w:t>учета</w:t>
      </w:r>
      <w:r w:rsidR="00851204" w:rsidRPr="002C4067">
        <w:t xml:space="preserve"> </w:t>
      </w:r>
      <w:r w:rsidRPr="002C4067">
        <w:t xml:space="preserve">используемых коммунальных ресурсов, а также индивидуальными и общими (для коммунальной квартиры) приборами учета. </w:t>
      </w:r>
    </w:p>
    <w:p w:rsidR="00793FAE" w:rsidRDefault="00C53384" w:rsidP="00CF7862">
      <w:pPr>
        <w:pStyle w:val="aff2"/>
      </w:pPr>
      <w:r w:rsidRPr="002C4067">
        <w:t>В соответствии с п.5 статьи 13 Федерального закона РФ от 23.11.2009</w:t>
      </w:r>
      <w:r w:rsidR="00C01582" w:rsidRPr="002C4067">
        <w:t xml:space="preserve"> </w:t>
      </w:r>
      <w:r w:rsidR="004F59A8" w:rsidRPr="002C4067">
        <w:t>№</w:t>
      </w:r>
      <w:r w:rsidR="001B70BE" w:rsidRPr="002C4067">
        <w:t xml:space="preserve"> </w:t>
      </w:r>
      <w:r w:rsidR="004F59A8" w:rsidRPr="002C4067">
        <w:t>261-ФЗ</w:t>
      </w:r>
      <w:r w:rsidRPr="002C4067">
        <w:t xml:space="preserve"> «</w:t>
      </w:r>
      <w:r w:rsidR="004F59A8" w:rsidRPr="002C4067">
        <w:t xml:space="preserve">Об энергосбережении и о повышении </w:t>
      </w:r>
      <w:r w:rsidR="00707767" w:rsidRPr="002C4067">
        <w:t>энергетической эффективности,</w:t>
      </w:r>
      <w:r w:rsidR="004F59A8" w:rsidRPr="002C4067">
        <w:t xml:space="preserve"> и о внесении изменений в отдельные законодательные акты Российской Федерации</w:t>
      </w:r>
      <w:r w:rsidRPr="002C4067">
        <w:t>» все МК</w:t>
      </w:r>
      <w:r w:rsidR="00787B99" w:rsidRPr="002C4067">
        <w:t xml:space="preserve">Д </w:t>
      </w:r>
      <w:r w:rsidRPr="002C4067">
        <w:t>должны быть оснащены коллективными (общедомовыми) УУТЭ.</w:t>
      </w:r>
    </w:p>
    <w:p w:rsidR="00883B35" w:rsidRDefault="003D397C" w:rsidP="00846B21">
      <w:pPr>
        <w:pStyle w:val="afffffffa"/>
      </w:pPr>
      <w:r w:rsidRPr="002C4067">
        <w:t xml:space="preserve">Таблица </w:t>
      </w:r>
      <w:r w:rsidR="00827E3F">
        <w:rPr>
          <w:noProof/>
        </w:rPr>
        <w:fldChar w:fldCharType="begin"/>
      </w:r>
      <w:r w:rsidR="00A95700">
        <w:rPr>
          <w:noProof/>
        </w:rPr>
        <w:instrText xml:space="preserve"> SEQ Таблица \* ARABIC </w:instrText>
      </w:r>
      <w:r w:rsidR="00827E3F">
        <w:rPr>
          <w:noProof/>
        </w:rPr>
        <w:fldChar w:fldCharType="separate"/>
      </w:r>
      <w:r w:rsidR="00C83B43">
        <w:rPr>
          <w:noProof/>
        </w:rPr>
        <w:t>22</w:t>
      </w:r>
      <w:r w:rsidR="00827E3F">
        <w:rPr>
          <w:noProof/>
        </w:rPr>
        <w:fldChar w:fldCharType="end"/>
      </w:r>
      <w:r>
        <w:rPr>
          <w:noProof/>
        </w:rPr>
        <w:t xml:space="preserve"> </w:t>
      </w:r>
      <w:r w:rsidRPr="002C4067">
        <w:t xml:space="preserve">– </w:t>
      </w:r>
      <w:r w:rsidR="00883B35" w:rsidRPr="00846B21">
        <w:t xml:space="preserve">Сведения об оснащенности </w:t>
      </w:r>
      <w:r w:rsidR="00BC16B4">
        <w:t>многоквартирных домов</w:t>
      </w:r>
      <w:r w:rsidR="00883B35" w:rsidRPr="00846B21">
        <w:t xml:space="preserve"> приборами учета и их применении при расчетах за отпущенную тепловую энергию</w:t>
      </w:r>
      <w:r w:rsidR="00707767" w:rsidRPr="00846B21">
        <w:t>*</w:t>
      </w:r>
      <w:r w:rsidR="00883B35" w:rsidRPr="00846B21">
        <w:t xml:space="preserve"> </w:t>
      </w:r>
    </w:p>
    <w:tbl>
      <w:tblPr>
        <w:tblW w:w="5000" w:type="pct"/>
        <w:tblLook w:val="04A0"/>
      </w:tblPr>
      <w:tblGrid>
        <w:gridCol w:w="583"/>
        <w:gridCol w:w="4036"/>
        <w:gridCol w:w="1786"/>
        <w:gridCol w:w="1684"/>
        <w:gridCol w:w="2332"/>
      </w:tblGrid>
      <w:tr w:rsidR="00BC16B4" w:rsidRPr="00BC16B4" w:rsidTr="00C369EC">
        <w:trPr>
          <w:trHeight w:val="1316"/>
          <w:tblHeader/>
        </w:trPr>
        <w:tc>
          <w:tcPr>
            <w:tcW w:w="27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C16B4" w:rsidRPr="008F4264" w:rsidRDefault="00BC16B4" w:rsidP="008F4264">
            <w:pPr>
              <w:pStyle w:val="afffffff0"/>
              <w:rPr>
                <w:b/>
                <w:bCs/>
                <w:lang w:eastAsia="ru-RU"/>
              </w:rPr>
            </w:pPr>
            <w:r w:rsidRPr="008F4264">
              <w:rPr>
                <w:b/>
                <w:bCs/>
                <w:lang w:eastAsia="ru-RU"/>
              </w:rPr>
              <w:t>№ п/п</w:t>
            </w:r>
          </w:p>
        </w:tc>
        <w:tc>
          <w:tcPr>
            <w:tcW w:w="2066" w:type="pct"/>
            <w:tcBorders>
              <w:top w:val="single" w:sz="4" w:space="0" w:color="auto"/>
              <w:left w:val="nil"/>
              <w:bottom w:val="single" w:sz="4" w:space="0" w:color="auto"/>
              <w:right w:val="single" w:sz="4" w:space="0" w:color="auto"/>
            </w:tcBorders>
            <w:shd w:val="clear" w:color="auto" w:fill="auto"/>
            <w:vAlign w:val="center"/>
            <w:hideMark/>
          </w:tcPr>
          <w:p w:rsidR="00BC16B4" w:rsidRPr="008F4264" w:rsidRDefault="00BC16B4" w:rsidP="008F4264">
            <w:pPr>
              <w:pStyle w:val="afffffff0"/>
              <w:rPr>
                <w:b/>
                <w:bCs/>
                <w:lang w:eastAsia="ru-RU"/>
              </w:rPr>
            </w:pPr>
            <w:r w:rsidRPr="008F4264">
              <w:rPr>
                <w:b/>
                <w:bCs/>
                <w:lang w:eastAsia="ru-RU"/>
              </w:rPr>
              <w:t>Адрес многоквартирного дома</w:t>
            </w:r>
          </w:p>
        </w:tc>
        <w:tc>
          <w:tcPr>
            <w:tcW w:w="806" w:type="pct"/>
            <w:tcBorders>
              <w:top w:val="single" w:sz="4" w:space="0" w:color="auto"/>
              <w:left w:val="nil"/>
              <w:bottom w:val="single" w:sz="4" w:space="0" w:color="auto"/>
              <w:right w:val="single" w:sz="4" w:space="0" w:color="auto"/>
            </w:tcBorders>
            <w:shd w:val="clear" w:color="auto" w:fill="auto"/>
            <w:vAlign w:val="center"/>
            <w:hideMark/>
          </w:tcPr>
          <w:p w:rsidR="00BC16B4" w:rsidRPr="008F4264" w:rsidRDefault="00BC16B4" w:rsidP="008F4264">
            <w:pPr>
              <w:pStyle w:val="afffffff0"/>
              <w:rPr>
                <w:b/>
                <w:bCs/>
                <w:lang w:eastAsia="ru-RU"/>
              </w:rPr>
            </w:pPr>
            <w:r w:rsidRPr="008F4264">
              <w:rPr>
                <w:b/>
                <w:bCs/>
                <w:lang w:eastAsia="ru-RU"/>
              </w:rPr>
              <w:t>Отапливаемая площадь, м2</w:t>
            </w:r>
          </w:p>
        </w:tc>
        <w:tc>
          <w:tcPr>
            <w:tcW w:w="610" w:type="pct"/>
            <w:tcBorders>
              <w:top w:val="single" w:sz="4" w:space="0" w:color="auto"/>
              <w:left w:val="nil"/>
              <w:bottom w:val="single" w:sz="4" w:space="0" w:color="auto"/>
              <w:right w:val="single" w:sz="4" w:space="0" w:color="auto"/>
            </w:tcBorders>
            <w:shd w:val="clear" w:color="auto" w:fill="auto"/>
            <w:vAlign w:val="center"/>
            <w:hideMark/>
          </w:tcPr>
          <w:p w:rsidR="00BC16B4" w:rsidRPr="008F4264" w:rsidRDefault="00BC16B4" w:rsidP="008F4264">
            <w:pPr>
              <w:pStyle w:val="afffffff0"/>
              <w:rPr>
                <w:b/>
                <w:bCs/>
                <w:lang w:eastAsia="ru-RU"/>
              </w:rPr>
            </w:pPr>
            <w:r w:rsidRPr="008F4264">
              <w:rPr>
                <w:b/>
                <w:bCs/>
                <w:lang w:eastAsia="ru-RU"/>
              </w:rPr>
              <w:t>Норматив потребления, Гкал/м2</w:t>
            </w:r>
          </w:p>
        </w:tc>
        <w:tc>
          <w:tcPr>
            <w:tcW w:w="1248" w:type="pct"/>
            <w:tcBorders>
              <w:top w:val="single" w:sz="4" w:space="0" w:color="auto"/>
              <w:left w:val="nil"/>
              <w:bottom w:val="single" w:sz="4" w:space="0" w:color="auto"/>
              <w:right w:val="single" w:sz="4" w:space="0" w:color="auto"/>
            </w:tcBorders>
            <w:shd w:val="clear" w:color="auto" w:fill="auto"/>
            <w:vAlign w:val="center"/>
            <w:hideMark/>
          </w:tcPr>
          <w:p w:rsidR="00BC16B4" w:rsidRPr="008F4264" w:rsidRDefault="00BC16B4" w:rsidP="008F4264">
            <w:pPr>
              <w:pStyle w:val="afffffff0"/>
              <w:rPr>
                <w:b/>
                <w:bCs/>
                <w:lang w:eastAsia="ru-RU"/>
              </w:rPr>
            </w:pPr>
            <w:r w:rsidRPr="008F4264">
              <w:rPr>
                <w:b/>
                <w:bCs/>
                <w:lang w:eastAsia="ru-RU"/>
              </w:rPr>
              <w:t xml:space="preserve">Наличие коллективного (общедомового) прибора учета тепловой энергии </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мкр. Лесной, ул. Мира, д.12</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989,49</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0,0338</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2</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мкр. Лесной, пер. Молодежный, д.9</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618,83</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0,0338</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3</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пер Каплунова, д.2</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546,96</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0,0338</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4</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пер Каплунова, д.4</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699,67</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0,0338</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lastRenderedPageBreak/>
              <w:t>5</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пер Мелиоративный, д.4</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1 701,34</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0,0338</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6</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пер Мелиоративный, д.6</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1 781,41</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0,0338</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7</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пер Мелиоративный, д.8</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841,86</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0,0338</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8</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пер Пионерский, д.10</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3 094,10</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9</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пер Пионерский, д.12</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3 748,50</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10</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пер Пионерский, д.14</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3 874,55</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11</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пер Пионерский, д.16</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9 337,51</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12</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пер Пушкина, д.5к.1</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3 621,21</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13</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пер Пушкина, д.5к.2</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3 689,89</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14</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пер Студенческий, д.7а</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3 192,50</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15</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проезд Крупской, д.1</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1 726,80</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0,0338</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16</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проезд Крупской, д.2</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1 701,20</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0,0338</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17</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проезд Первомайский, д.4а</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972,24</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0,0338</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18</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проезд Сельхозтехники, д.7</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2 390,48</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19</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проезд Сельхозтехники, д.8</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720,89</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0,0338</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20</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проезд Сельхозтехники, д.10</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645,71</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0,0338</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21</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26 Бакинских Комиссаров, д.1</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4 470,05</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22</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26 Бакинских Комиссаров, д.3</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3 148,84</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23</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26 Бакинских Комиссаров, д.7</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3 432,21</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24</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26 Бакинских Комиссаров, д.9</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3 124,79</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25</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50 лет ВЛКСМ, д.2/1</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2 174,89</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26</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50 лет ВЛКСМ, д.6</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2 016,97</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0,0338</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27</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50 лет ВЛКСМ, д.10</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1 945,48</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28</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50 лет ВЛКСМ, д.12/2</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2 009,54</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29</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Бахтина, д.3</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556,32</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0,0338</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30</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Бахтина, д.4</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525,71</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0,0338</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31</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Бахтина, д.6</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497,23</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0,0338</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lastRenderedPageBreak/>
              <w:t>32</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Бахтина, д.7</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485,19</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0,0338</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33</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Бахтина, д.7а</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556,89</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0,0338</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34</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Бахтина, д.9</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533,12</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0,0338</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35</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Бахтина, д.11</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565,62</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0,0338</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36</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Гагарина, д.3</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1 635,26</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37</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Гагарина, д.5</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3 122,16</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38</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Гагарина, д.7/1</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722,88</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0,0338</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39</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Гагарина, д.10к.1</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3 867,23</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40</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Гагарина, д.10к.2</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3 796,29</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41</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Гагарина, д.10к.3</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4 307,68</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42</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Гагарина, д.11</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4 964,50</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43</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Гагарина, д.13</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2 916,20</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44</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Гагарина, д.31</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2 005,78</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0,0338</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45</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Гагарина, д.33/1</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1 676,92</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0,0338</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46</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Гагарина, д.41</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3 148,80</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47</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Гагарина, д.60</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4 326,30</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48</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Гагарина, д.64</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4 530,11</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49</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Гагарина, д.66</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6 042,94</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50</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Заводская, д.7</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6 047,37</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51</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Красноармейская, д.52</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3 443,20</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52</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Красноармейская, д.54</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3 491,34</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53</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Красноармейская, д.54а</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2 823,40</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54</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Красноармейская, д.56а</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2 322,10</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55</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Красноармейская, д.59а</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2 622,62</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56</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Красноармейская, д.71</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1 517,25</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57</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Красноармейская, д.74</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720,41</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0,0338</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58</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Красноармейская, д.75</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3 466,77</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59</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Красноармейская, д.77</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3 476,08</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60</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Ленина, д.75</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1 742,80</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0,0338</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61</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Ленина, д.77</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1 023,01</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0,0338</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62</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Ленина, д.81</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2 742,80</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63</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Ленинградская наб. , д.4</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3 608,19</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64</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 xml:space="preserve">г Гагарин, ул Ленинградская наб. , </w:t>
            </w:r>
            <w:r w:rsidRPr="00BC16B4">
              <w:rPr>
                <w:lang w:eastAsia="ru-RU"/>
              </w:rPr>
              <w:lastRenderedPageBreak/>
              <w:t>д.11к.1</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lastRenderedPageBreak/>
              <w:t>2 839,88</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lastRenderedPageBreak/>
              <w:t>65</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Ленинградская наб. , д.11к.2</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2 780,30</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66</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Ленинградская наб. , д.18а</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5 250,61</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67</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Ленинградская наб. , д.19</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8 707,10</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68</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Льва Толстого, д.4</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477,10</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0,0338</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69</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Матросова, д.1</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1 689,90</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70</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Матросова, д.3</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3 179,34</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71</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Матросова, д.9</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1 228,10</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72</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Матросова, д.11</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2 541,40</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73</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Матросова, д.15</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2 841,17</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74</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Матросова, д.17</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3 155,83</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75</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Матросова, д.19</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5 230,69</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76</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Матросова, д.21</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1 329,90</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77</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Мелиоративная, д.3</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733,99</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0,0338</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78</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Мелиоративная, д.4</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1 105,18</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0,0338</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79</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Мелиоративная, д.6</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1 052,05</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0,0338</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80</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Мелиоративная, д.8</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1 009,68</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0,0338</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81</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Мелиоративная, д.10</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1 841,90</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0,0338</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82</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Мелиоративная, д.12</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1 825,80</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0,0338</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83</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Мелиоративная, д.14</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683,30</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0,0338</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84</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Мелиоративная, д.18</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722,90</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0,0338</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85</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Мелиоративная, д.24</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689,60</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0,0338</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86</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Молодежная, д.10</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2 940,38</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87</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Петра-Алексеева , д.1</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969,37</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0,0338</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88</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Петра-Алексеева , д.3</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985,11</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0,0338</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89</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Петра-Алексеева , д.5</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1 732,21</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0,0338</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90</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Петра-Алексеева , д.6</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2 810,88</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91</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Петра-Алексеева , д.7</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4 797,62</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92</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Петра-Алексеева , д.8</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2 968,78</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93</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Петра-Алексеева , д.10</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2 730,84</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94</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Петра-Алексеева , д.12</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2 900,76</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lastRenderedPageBreak/>
              <w:t>95</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Петра-Алексеева , д.15</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10 145,83</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96</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Пролетарская, д.42</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3 366,00</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97</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Пролетарская, д.44</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3 506,60</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98</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Свердлова, д.3</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1 684,30</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0,0338</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99</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Свердлова, д.5</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1 249,30</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0,0338</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100</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Свердлова, д.7</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1 173,30</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0,0338</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101</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Свердлова, д.9</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2 587,00</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0,0338</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102</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Свердлова, д.11</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2 527,70</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0,0338</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103</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Свердлова, д.90</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6 982,16</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104</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Солнцева, д.5</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2 414,60</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105</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Солнцева, д.16</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3 085,26</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106</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Солнцева, д.22</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2 923,90</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107</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Строителей, д.3</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4 851,52</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108</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Строителей, д.3,</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1 189,30</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109</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Строителей, д.3,,</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1 326,40</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110</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Строителей, д.3а</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1 502,51</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111</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Строителей, д.4</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2 580,20</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112</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Строителей, д.5</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1 453,30</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113</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Строителей, д.5,</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1 673,20</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114</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Строителей, д.6</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3 188,77</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115</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Строителей, д.7,</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1 355,16</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116</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Строителей, д.12</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3 360,77</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117</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Строителей, д.14</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5 080,74</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118</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Строителей, д.28</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6 562,80</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119</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Строителей, д.40</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2 807,85</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120</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Строителей, д.44</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3 791,66</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121</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Строителей, д.46</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3 456,71</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122</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Строителей, д.48</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4 901,80</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123</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Строителей, д.50</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3 833,50</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124</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Строителей, д.74</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9 181,80</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125</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Строителей, д.80</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7 554,46</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126</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Строителей, д.82</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2 697,48</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127</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Строителей, д.84</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2 711,59</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lastRenderedPageBreak/>
              <w:t>128</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Строителей, д.86</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2 593,26</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129</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Строителей, д.151А корп.1</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5 784,40</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130</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Строителей, д.151А корп.2</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5 465,18</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131</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Строителей, д.157</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3 883,43</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132</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Строителей, д.161</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3 435,69</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133</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Строителей, д.163</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3 432,41</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134</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Строителей, д.163а</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3 416,50</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135</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Строителей, д.165</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3 398,06</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136</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Строителей, д.165а</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3 395,47</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137</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Строителей, д.167</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3 524,99</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138</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Строителей, д.167а</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3 492,89</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139</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Стройотрядовская, д.4</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3 660,65</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140</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Стройотрядовская, д.4а</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2 728,72</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141</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Стройотрядовская, д.8</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6 615,02</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142</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г Гагарин, ул Стройотрядовская, д.10</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3 160,00</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0,0255</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143</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с Карманово, мкр Западный, д.2</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1 675,00</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0,0273</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144</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с Карманово, мкр Западный, д.3</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1 344,20</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0,0273</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145</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с Карманово, мкр Западный, д.4</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2 011,70</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0,0273</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r w:rsidR="00BC16B4" w:rsidRPr="00BC16B4" w:rsidTr="00C369EC">
        <w:trPr>
          <w:trHeight w:val="285"/>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146</w:t>
            </w:r>
          </w:p>
        </w:tc>
        <w:tc>
          <w:tcPr>
            <w:tcW w:w="206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с Карманово, мкр Западный, д.5</w:t>
            </w:r>
          </w:p>
        </w:tc>
        <w:tc>
          <w:tcPr>
            <w:tcW w:w="806"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1 489,20</w:t>
            </w:r>
          </w:p>
        </w:tc>
        <w:tc>
          <w:tcPr>
            <w:tcW w:w="610"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0,0273</w:t>
            </w:r>
          </w:p>
        </w:tc>
        <w:tc>
          <w:tcPr>
            <w:tcW w:w="1248" w:type="pct"/>
            <w:tcBorders>
              <w:top w:val="nil"/>
              <w:left w:val="nil"/>
              <w:bottom w:val="single" w:sz="4" w:space="0" w:color="auto"/>
              <w:right w:val="single" w:sz="4" w:space="0" w:color="auto"/>
            </w:tcBorders>
            <w:shd w:val="clear" w:color="auto" w:fill="auto"/>
            <w:vAlign w:val="center"/>
            <w:hideMark/>
          </w:tcPr>
          <w:p w:rsidR="00BC16B4" w:rsidRPr="00BC16B4" w:rsidRDefault="00BC16B4" w:rsidP="008F4264">
            <w:pPr>
              <w:pStyle w:val="afffffff0"/>
              <w:rPr>
                <w:lang w:eastAsia="ru-RU"/>
              </w:rPr>
            </w:pPr>
            <w:r w:rsidRPr="00BC16B4">
              <w:rPr>
                <w:lang w:eastAsia="ru-RU"/>
              </w:rPr>
              <w:t>да</w:t>
            </w:r>
          </w:p>
        </w:tc>
      </w:tr>
    </w:tbl>
    <w:p w:rsidR="00707767" w:rsidRDefault="00707767" w:rsidP="008D352E">
      <w:pPr>
        <w:pStyle w:val="affffffe"/>
        <w:rPr>
          <w:rStyle w:val="afffffffb"/>
          <w:sz w:val="18"/>
        </w:rPr>
      </w:pPr>
      <w:bookmarkStart w:id="151" w:name="_Toc162259170"/>
      <w:bookmarkStart w:id="152" w:name="_Toc165985056"/>
      <w:r w:rsidRPr="002C0426">
        <w:rPr>
          <w:rStyle w:val="afffffffb"/>
          <w:sz w:val="18"/>
        </w:rPr>
        <w:t>*- по данным</w:t>
      </w:r>
      <w:r w:rsidR="009D07A9">
        <w:rPr>
          <w:rStyle w:val="afffffffb"/>
          <w:sz w:val="18"/>
        </w:rPr>
        <w:t>, предоставленны</w:t>
      </w:r>
      <w:r w:rsidR="00481C67">
        <w:rPr>
          <w:rStyle w:val="afffffffb"/>
          <w:sz w:val="18"/>
        </w:rPr>
        <w:t>м</w:t>
      </w:r>
      <w:r w:rsidR="009D07A9">
        <w:rPr>
          <w:rStyle w:val="afffffffb"/>
          <w:sz w:val="18"/>
        </w:rPr>
        <w:t xml:space="preserve"> ресурсоснабжающей организацией</w:t>
      </w:r>
    </w:p>
    <w:p w:rsidR="0022226D" w:rsidRPr="002C0426" w:rsidRDefault="0022226D" w:rsidP="0022226D">
      <w:pPr>
        <w:pStyle w:val="aff2"/>
      </w:pPr>
      <w:r>
        <w:t xml:space="preserve">У абонентов </w:t>
      </w:r>
      <w:r w:rsidR="00BC16B4">
        <w:t xml:space="preserve">от котельных </w:t>
      </w:r>
      <w:r w:rsidR="00BC16B4" w:rsidRPr="00BC16B4">
        <w:t>МБУ «Управление ДКХ Гагаринского района»</w:t>
      </w:r>
      <w:r w:rsidR="00BC16B4">
        <w:t xml:space="preserve"> приборы учета тепловой энергии отсутствуют.</w:t>
      </w:r>
    </w:p>
    <w:p w:rsidR="009A06A9" w:rsidRPr="002C4067" w:rsidRDefault="005148DF" w:rsidP="008511AE">
      <w:pPr>
        <w:pStyle w:val="a2"/>
      </w:pPr>
      <w:bookmarkStart w:id="153" w:name="_Toc205122200"/>
      <w:r w:rsidRPr="002C4067">
        <w:t>А</w:t>
      </w:r>
      <w:r w:rsidR="005E5DE4" w:rsidRPr="002C4067">
        <w:t>нализ работы диспетчерских служб теплоснабжающих (теплосетевых) организаций и используемых средств автоматизации, телемеханизации и связи</w:t>
      </w:r>
      <w:bookmarkEnd w:id="151"/>
      <w:bookmarkEnd w:id="152"/>
      <w:bookmarkEnd w:id="153"/>
    </w:p>
    <w:p w:rsidR="001E74CC" w:rsidRDefault="008F5D12" w:rsidP="00707767">
      <w:pPr>
        <w:pStyle w:val="aff2"/>
      </w:pPr>
      <w:r w:rsidRPr="002C4067">
        <w:t>На источник</w:t>
      </w:r>
      <w:r w:rsidR="00FE30A5" w:rsidRPr="002C4067">
        <w:t>ах</w:t>
      </w:r>
      <w:r w:rsidRPr="002C4067">
        <w:t xml:space="preserve"> теплоснабжения организованно круглосуточное оперативное управление оборудованием, задачами которого являются: </w:t>
      </w:r>
    </w:p>
    <w:p w:rsidR="001E74CC" w:rsidRDefault="008F5D12" w:rsidP="0060330C">
      <w:pPr>
        <w:pStyle w:val="afffffff8"/>
        <w:numPr>
          <w:ilvl w:val="0"/>
          <w:numId w:val="27"/>
        </w:numPr>
      </w:pPr>
      <w:r w:rsidRPr="002C4067">
        <w:t>ведение требуемого режима рабо</w:t>
      </w:r>
      <w:r w:rsidR="005B1BFC" w:rsidRPr="002C4067">
        <w:t xml:space="preserve">ты; </w:t>
      </w:r>
    </w:p>
    <w:p w:rsidR="001E74CC" w:rsidRDefault="005B1BFC" w:rsidP="0060330C">
      <w:pPr>
        <w:pStyle w:val="afffffff8"/>
        <w:numPr>
          <w:ilvl w:val="0"/>
          <w:numId w:val="27"/>
        </w:numPr>
      </w:pPr>
      <w:r w:rsidRPr="002C4067">
        <w:t xml:space="preserve">производство переключений; </w:t>
      </w:r>
    </w:p>
    <w:p w:rsidR="001E74CC" w:rsidRDefault="00880455" w:rsidP="0060330C">
      <w:pPr>
        <w:pStyle w:val="afffffff8"/>
        <w:numPr>
          <w:ilvl w:val="0"/>
          <w:numId w:val="27"/>
        </w:numPr>
      </w:pPr>
      <w:r w:rsidRPr="002C4067">
        <w:t xml:space="preserve">производство </w:t>
      </w:r>
      <w:r w:rsidR="005B1BFC" w:rsidRPr="002C4067">
        <w:t>пусков и останов</w:t>
      </w:r>
      <w:r>
        <w:t>ов</w:t>
      </w:r>
      <w:r w:rsidR="005B1BFC" w:rsidRPr="002C4067">
        <w:t>;</w:t>
      </w:r>
      <w:r w:rsidR="008F5D12" w:rsidRPr="002C4067">
        <w:t xml:space="preserve"> </w:t>
      </w:r>
    </w:p>
    <w:p w:rsidR="001E74CC" w:rsidRDefault="008F5D12" w:rsidP="0060330C">
      <w:pPr>
        <w:pStyle w:val="afffffff8"/>
        <w:numPr>
          <w:ilvl w:val="0"/>
          <w:numId w:val="27"/>
        </w:numPr>
      </w:pPr>
      <w:r w:rsidRPr="002C4067">
        <w:t>локализация аварий</w:t>
      </w:r>
      <w:r w:rsidR="005B1BFC" w:rsidRPr="002C4067">
        <w:t xml:space="preserve"> и восстановление режима работы;</w:t>
      </w:r>
      <w:r w:rsidRPr="002C4067">
        <w:t xml:space="preserve"> </w:t>
      </w:r>
    </w:p>
    <w:p w:rsidR="008F5D12" w:rsidRPr="002C4067" w:rsidRDefault="008F5D12" w:rsidP="0060330C">
      <w:pPr>
        <w:pStyle w:val="afffffff8"/>
        <w:numPr>
          <w:ilvl w:val="0"/>
          <w:numId w:val="27"/>
        </w:numPr>
      </w:pPr>
      <w:r w:rsidRPr="002C4067">
        <w:t>подготовка к производству ремонтных работ.</w:t>
      </w:r>
    </w:p>
    <w:p w:rsidR="00740C2A" w:rsidRDefault="00BB75A5" w:rsidP="00503042">
      <w:pPr>
        <w:pStyle w:val="aff2"/>
      </w:pPr>
      <w:r>
        <w:lastRenderedPageBreak/>
        <w:t>Данные о наличии диспетчеризации на источниках и ЦТП представлены в таблице 2</w:t>
      </w:r>
      <w:r w:rsidR="00C369EC">
        <w:t>3</w:t>
      </w:r>
      <w:r>
        <w:t>.</w:t>
      </w:r>
    </w:p>
    <w:p w:rsidR="00503042" w:rsidRPr="00503042" w:rsidRDefault="00503042" w:rsidP="00503042">
      <w:pPr>
        <w:pStyle w:val="aff2"/>
        <w:rPr>
          <w:sz w:val="8"/>
        </w:rPr>
      </w:pPr>
    </w:p>
    <w:p w:rsidR="00BB75A5" w:rsidRDefault="00BB75A5" w:rsidP="00503042">
      <w:pPr>
        <w:pStyle w:val="aff2"/>
        <w:ind w:firstLine="0"/>
      </w:pPr>
      <w:r w:rsidRPr="002C4067">
        <w:t xml:space="preserve">Таблица </w:t>
      </w:r>
      <w:r w:rsidR="00827E3F">
        <w:rPr>
          <w:noProof/>
        </w:rPr>
        <w:fldChar w:fldCharType="begin"/>
      </w:r>
      <w:r>
        <w:rPr>
          <w:noProof/>
        </w:rPr>
        <w:instrText xml:space="preserve"> SEQ Таблица \* ARABIC </w:instrText>
      </w:r>
      <w:r w:rsidR="00827E3F">
        <w:rPr>
          <w:noProof/>
        </w:rPr>
        <w:fldChar w:fldCharType="separate"/>
      </w:r>
      <w:r w:rsidR="00C83B43">
        <w:rPr>
          <w:noProof/>
        </w:rPr>
        <w:t>23</w:t>
      </w:r>
      <w:r w:rsidR="00827E3F">
        <w:rPr>
          <w:noProof/>
        </w:rPr>
        <w:fldChar w:fldCharType="end"/>
      </w:r>
      <w:r>
        <w:rPr>
          <w:noProof/>
        </w:rPr>
        <w:t xml:space="preserve"> </w:t>
      </w:r>
      <w:r w:rsidRPr="002C4067">
        <w:t xml:space="preserve">– </w:t>
      </w:r>
      <w:r w:rsidRPr="00846B21">
        <w:t>Сведения о</w:t>
      </w:r>
      <w:r>
        <w:t xml:space="preserve"> наличии системы диспетчеризации на котельных и ЦТП г. Гагарин, с. Карманово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790"/>
        <w:gridCol w:w="4631"/>
      </w:tblGrid>
      <w:tr w:rsidR="00BB75A5" w:rsidRPr="00503042" w:rsidTr="00B63C0A">
        <w:trPr>
          <w:trHeight w:val="495"/>
          <w:tblHeader/>
        </w:trPr>
        <w:tc>
          <w:tcPr>
            <w:tcW w:w="2778" w:type="pct"/>
            <w:shd w:val="clear" w:color="auto" w:fill="auto"/>
            <w:vAlign w:val="center"/>
            <w:hideMark/>
          </w:tcPr>
          <w:p w:rsidR="00BB75A5" w:rsidRPr="008F4264" w:rsidRDefault="00BB75A5" w:rsidP="008F4264">
            <w:pPr>
              <w:pStyle w:val="afffffff0"/>
              <w:rPr>
                <w:b/>
                <w:bCs/>
                <w:lang w:eastAsia="ru-RU"/>
              </w:rPr>
            </w:pPr>
            <w:r w:rsidRPr="008F4264">
              <w:rPr>
                <w:b/>
                <w:bCs/>
                <w:lang w:eastAsia="ru-RU"/>
              </w:rPr>
              <w:t>Объект</w:t>
            </w:r>
          </w:p>
        </w:tc>
        <w:tc>
          <w:tcPr>
            <w:tcW w:w="2222" w:type="pct"/>
            <w:shd w:val="clear" w:color="auto" w:fill="auto"/>
            <w:vAlign w:val="center"/>
            <w:hideMark/>
          </w:tcPr>
          <w:p w:rsidR="00BB75A5" w:rsidRPr="008F4264" w:rsidRDefault="00BB75A5" w:rsidP="008F4264">
            <w:pPr>
              <w:pStyle w:val="afffffff0"/>
              <w:rPr>
                <w:b/>
                <w:bCs/>
                <w:lang w:eastAsia="ru-RU"/>
              </w:rPr>
            </w:pPr>
            <w:r w:rsidRPr="008F4264">
              <w:rPr>
                <w:b/>
                <w:bCs/>
                <w:lang w:eastAsia="ru-RU"/>
              </w:rPr>
              <w:t>Диспетчеризация</w:t>
            </w:r>
          </w:p>
        </w:tc>
      </w:tr>
      <w:tr w:rsidR="00BB75A5" w:rsidRPr="00503042" w:rsidTr="00B63C0A">
        <w:trPr>
          <w:trHeight w:val="495"/>
        </w:trPr>
        <w:tc>
          <w:tcPr>
            <w:tcW w:w="2778" w:type="pct"/>
            <w:shd w:val="clear" w:color="auto" w:fill="auto"/>
            <w:vAlign w:val="center"/>
          </w:tcPr>
          <w:p w:rsidR="00BB75A5" w:rsidRPr="00503042" w:rsidRDefault="00BB75A5" w:rsidP="008F4264">
            <w:pPr>
              <w:pStyle w:val="afffffff0"/>
              <w:rPr>
                <w:lang w:eastAsia="ru-RU"/>
              </w:rPr>
            </w:pPr>
            <w:r w:rsidRPr="00503042">
              <w:rPr>
                <w:lang w:eastAsia="ru-RU"/>
              </w:rPr>
              <w:t>Котельная №1, пр-д. Промышленный д. 1</w:t>
            </w:r>
          </w:p>
        </w:tc>
        <w:tc>
          <w:tcPr>
            <w:tcW w:w="2222" w:type="pct"/>
            <w:shd w:val="clear" w:color="auto" w:fill="auto"/>
            <w:vAlign w:val="center"/>
          </w:tcPr>
          <w:p w:rsidR="00BB75A5" w:rsidRPr="00503042" w:rsidRDefault="00BB75A5" w:rsidP="008F4264">
            <w:pPr>
              <w:pStyle w:val="afffffff0"/>
              <w:rPr>
                <w:lang w:eastAsia="ru-RU"/>
              </w:rPr>
            </w:pPr>
            <w:r w:rsidRPr="00503042">
              <w:rPr>
                <w:lang w:eastAsia="ru-RU"/>
              </w:rPr>
              <w:t>-</w:t>
            </w:r>
          </w:p>
        </w:tc>
      </w:tr>
      <w:tr w:rsidR="00BB75A5" w:rsidRPr="00503042" w:rsidTr="00B63C0A">
        <w:trPr>
          <w:trHeight w:val="555"/>
        </w:trPr>
        <w:tc>
          <w:tcPr>
            <w:tcW w:w="2778" w:type="pct"/>
            <w:shd w:val="clear" w:color="000000" w:fill="FFFFFF"/>
            <w:vAlign w:val="center"/>
            <w:hideMark/>
          </w:tcPr>
          <w:p w:rsidR="00BB75A5" w:rsidRPr="00503042" w:rsidRDefault="00BB75A5" w:rsidP="008F4264">
            <w:pPr>
              <w:pStyle w:val="afffffff0"/>
              <w:rPr>
                <w:lang w:eastAsia="ru-RU"/>
              </w:rPr>
            </w:pPr>
            <w:r w:rsidRPr="00503042">
              <w:rPr>
                <w:lang w:eastAsia="ru-RU"/>
              </w:rPr>
              <w:t>Блочно-модульная котельная №2, ул.Бахтина, д. 11Б</w:t>
            </w:r>
          </w:p>
        </w:tc>
        <w:tc>
          <w:tcPr>
            <w:tcW w:w="2222" w:type="pct"/>
            <w:shd w:val="clear" w:color="000000" w:fill="FFFFFF"/>
            <w:vAlign w:val="center"/>
            <w:hideMark/>
          </w:tcPr>
          <w:p w:rsidR="00BB75A5" w:rsidRPr="00503042" w:rsidRDefault="00BB75A5" w:rsidP="008F4264">
            <w:pPr>
              <w:pStyle w:val="afffffff0"/>
              <w:rPr>
                <w:lang w:eastAsia="ru-RU"/>
              </w:rPr>
            </w:pPr>
            <w:r w:rsidRPr="00503042">
              <w:rPr>
                <w:lang w:eastAsia="ru-RU"/>
              </w:rPr>
              <w:t>Смс оповещение, система удаленного мониторинга состояния объектов теплоснабжения</w:t>
            </w:r>
          </w:p>
        </w:tc>
      </w:tr>
      <w:tr w:rsidR="00BB75A5" w:rsidRPr="00503042" w:rsidTr="00B63C0A">
        <w:trPr>
          <w:trHeight w:val="990"/>
        </w:trPr>
        <w:tc>
          <w:tcPr>
            <w:tcW w:w="2778" w:type="pct"/>
            <w:shd w:val="clear" w:color="000000" w:fill="FFFFFF"/>
            <w:vAlign w:val="center"/>
            <w:hideMark/>
          </w:tcPr>
          <w:p w:rsidR="00BB75A5" w:rsidRPr="00503042" w:rsidRDefault="00BB75A5" w:rsidP="008F4264">
            <w:pPr>
              <w:pStyle w:val="afffffff0"/>
              <w:rPr>
                <w:lang w:eastAsia="ru-RU"/>
              </w:rPr>
            </w:pPr>
            <w:r w:rsidRPr="00503042">
              <w:rPr>
                <w:lang w:eastAsia="ru-RU"/>
              </w:rPr>
              <w:t>Блочно-модульная котельная №3, ул.Заводская, д. 5А</w:t>
            </w:r>
          </w:p>
        </w:tc>
        <w:tc>
          <w:tcPr>
            <w:tcW w:w="2222" w:type="pct"/>
            <w:shd w:val="clear" w:color="auto" w:fill="auto"/>
            <w:vAlign w:val="center"/>
            <w:hideMark/>
          </w:tcPr>
          <w:p w:rsidR="00BB75A5" w:rsidRPr="00503042" w:rsidRDefault="00BB75A5" w:rsidP="008F4264">
            <w:pPr>
              <w:pStyle w:val="afffffff0"/>
              <w:rPr>
                <w:lang w:eastAsia="ru-RU"/>
              </w:rPr>
            </w:pPr>
            <w:r w:rsidRPr="00503042">
              <w:rPr>
                <w:lang w:eastAsia="ru-RU"/>
              </w:rPr>
              <w:t>Смс оповещение, система удаленного мониторинга состояния объектов теплоснабжения</w:t>
            </w:r>
          </w:p>
        </w:tc>
      </w:tr>
      <w:tr w:rsidR="00BB75A5" w:rsidRPr="00503042" w:rsidTr="00B63C0A">
        <w:trPr>
          <w:trHeight w:val="990"/>
        </w:trPr>
        <w:tc>
          <w:tcPr>
            <w:tcW w:w="2778" w:type="pct"/>
            <w:shd w:val="clear" w:color="000000" w:fill="FFFFFF"/>
            <w:vAlign w:val="center"/>
            <w:hideMark/>
          </w:tcPr>
          <w:p w:rsidR="00BB75A5" w:rsidRPr="00503042" w:rsidRDefault="00BB75A5" w:rsidP="008F4264">
            <w:pPr>
              <w:pStyle w:val="afffffff0"/>
              <w:rPr>
                <w:lang w:eastAsia="ru-RU"/>
              </w:rPr>
            </w:pPr>
            <w:r w:rsidRPr="00503042">
              <w:rPr>
                <w:lang w:eastAsia="ru-RU"/>
              </w:rPr>
              <w:t>Блочно-модульная котельная №5, ул.Мира, д. 2А</w:t>
            </w:r>
          </w:p>
        </w:tc>
        <w:tc>
          <w:tcPr>
            <w:tcW w:w="2222" w:type="pct"/>
            <w:shd w:val="clear" w:color="auto" w:fill="auto"/>
            <w:vAlign w:val="center"/>
            <w:hideMark/>
          </w:tcPr>
          <w:p w:rsidR="00BB75A5" w:rsidRPr="00503042" w:rsidRDefault="00BB75A5" w:rsidP="008F4264">
            <w:pPr>
              <w:pStyle w:val="afffffff0"/>
              <w:rPr>
                <w:lang w:eastAsia="ru-RU"/>
              </w:rPr>
            </w:pPr>
            <w:r w:rsidRPr="00503042">
              <w:rPr>
                <w:lang w:eastAsia="ru-RU"/>
              </w:rPr>
              <w:t>Смс оповещение, система удаленного мониторинга состояния объектов теплоснабжения</w:t>
            </w:r>
          </w:p>
        </w:tc>
      </w:tr>
      <w:tr w:rsidR="00BB75A5" w:rsidRPr="00503042" w:rsidTr="00B63C0A">
        <w:trPr>
          <w:trHeight w:val="390"/>
        </w:trPr>
        <w:tc>
          <w:tcPr>
            <w:tcW w:w="2778" w:type="pct"/>
            <w:shd w:val="clear" w:color="auto" w:fill="auto"/>
            <w:vAlign w:val="center"/>
            <w:hideMark/>
          </w:tcPr>
          <w:p w:rsidR="00BB75A5" w:rsidRPr="00503042" w:rsidRDefault="00BB75A5" w:rsidP="008F4264">
            <w:pPr>
              <w:pStyle w:val="afffffff0"/>
              <w:rPr>
                <w:lang w:eastAsia="ru-RU"/>
              </w:rPr>
            </w:pPr>
            <w:r w:rsidRPr="00503042">
              <w:rPr>
                <w:lang w:eastAsia="ru-RU"/>
              </w:rPr>
              <w:t>Котельная №6, ул.Пушная, д. 2</w:t>
            </w:r>
          </w:p>
        </w:tc>
        <w:tc>
          <w:tcPr>
            <w:tcW w:w="2222" w:type="pct"/>
            <w:shd w:val="clear" w:color="auto" w:fill="auto"/>
            <w:vAlign w:val="center"/>
            <w:hideMark/>
          </w:tcPr>
          <w:p w:rsidR="00BB75A5" w:rsidRPr="00503042" w:rsidRDefault="00BB75A5" w:rsidP="008F4264">
            <w:pPr>
              <w:pStyle w:val="afffffff0"/>
              <w:rPr>
                <w:lang w:eastAsia="ru-RU"/>
              </w:rPr>
            </w:pPr>
            <w:r w:rsidRPr="00503042">
              <w:rPr>
                <w:lang w:eastAsia="ru-RU"/>
              </w:rPr>
              <w:t>Смс оповещение</w:t>
            </w:r>
          </w:p>
        </w:tc>
      </w:tr>
      <w:tr w:rsidR="00BB75A5" w:rsidRPr="00503042" w:rsidTr="00B63C0A">
        <w:trPr>
          <w:trHeight w:val="458"/>
        </w:trPr>
        <w:tc>
          <w:tcPr>
            <w:tcW w:w="2778" w:type="pct"/>
            <w:shd w:val="clear" w:color="000000" w:fill="FFFFFF"/>
            <w:vAlign w:val="center"/>
            <w:hideMark/>
          </w:tcPr>
          <w:p w:rsidR="00BB75A5" w:rsidRPr="00503042" w:rsidRDefault="00BB75A5" w:rsidP="008F4264">
            <w:pPr>
              <w:pStyle w:val="afffffff0"/>
              <w:rPr>
                <w:lang w:eastAsia="ru-RU"/>
              </w:rPr>
            </w:pPr>
            <w:r w:rsidRPr="00503042">
              <w:rPr>
                <w:lang w:eastAsia="ru-RU"/>
              </w:rPr>
              <w:t>Блочно-модульная котельная №7, ул. Красноармейская, юго-восточнее жилого дома №56А</w:t>
            </w:r>
          </w:p>
        </w:tc>
        <w:tc>
          <w:tcPr>
            <w:tcW w:w="2222" w:type="pct"/>
            <w:vMerge w:val="restart"/>
            <w:shd w:val="clear" w:color="auto" w:fill="auto"/>
            <w:vAlign w:val="center"/>
            <w:hideMark/>
          </w:tcPr>
          <w:p w:rsidR="00BB75A5" w:rsidRPr="00503042" w:rsidRDefault="00BB75A5" w:rsidP="008F4264">
            <w:pPr>
              <w:pStyle w:val="afffffff0"/>
              <w:rPr>
                <w:lang w:eastAsia="ru-RU"/>
              </w:rPr>
            </w:pPr>
            <w:r w:rsidRPr="00503042">
              <w:rPr>
                <w:lang w:eastAsia="ru-RU"/>
              </w:rPr>
              <w:t>Смс оповещение, система удаленного мониторинга состояния объектов теплоснабжения</w:t>
            </w:r>
          </w:p>
        </w:tc>
      </w:tr>
      <w:tr w:rsidR="00BB75A5" w:rsidRPr="00503042" w:rsidTr="00B63C0A">
        <w:trPr>
          <w:trHeight w:val="435"/>
        </w:trPr>
        <w:tc>
          <w:tcPr>
            <w:tcW w:w="2778" w:type="pct"/>
            <w:shd w:val="clear" w:color="000000" w:fill="FFFFFF"/>
            <w:vAlign w:val="center"/>
            <w:hideMark/>
          </w:tcPr>
          <w:p w:rsidR="00BB75A5" w:rsidRPr="00503042" w:rsidRDefault="00BB75A5" w:rsidP="008F4264">
            <w:pPr>
              <w:pStyle w:val="afffffff0"/>
              <w:rPr>
                <w:lang w:eastAsia="ru-RU"/>
              </w:rPr>
            </w:pPr>
            <w:r w:rsidRPr="00503042">
              <w:rPr>
                <w:lang w:eastAsia="ru-RU"/>
              </w:rPr>
              <w:t>Блочно-модульная котельная №7, ул. Красноармейская, юго-восточнее жилого дома №56А</w:t>
            </w:r>
          </w:p>
        </w:tc>
        <w:tc>
          <w:tcPr>
            <w:tcW w:w="2222" w:type="pct"/>
            <w:vMerge/>
            <w:vAlign w:val="center"/>
            <w:hideMark/>
          </w:tcPr>
          <w:p w:rsidR="00BB75A5" w:rsidRPr="00503042" w:rsidRDefault="00BB75A5" w:rsidP="008F4264">
            <w:pPr>
              <w:pStyle w:val="afffffff0"/>
              <w:rPr>
                <w:lang w:eastAsia="ru-RU"/>
              </w:rPr>
            </w:pPr>
          </w:p>
        </w:tc>
      </w:tr>
      <w:tr w:rsidR="00BB75A5" w:rsidRPr="00503042" w:rsidTr="00B63C0A">
        <w:trPr>
          <w:trHeight w:val="1050"/>
        </w:trPr>
        <w:tc>
          <w:tcPr>
            <w:tcW w:w="2778" w:type="pct"/>
            <w:shd w:val="clear" w:color="000000" w:fill="FFFFFF"/>
            <w:vAlign w:val="center"/>
            <w:hideMark/>
          </w:tcPr>
          <w:p w:rsidR="00BB75A5" w:rsidRPr="00503042" w:rsidRDefault="00BB75A5" w:rsidP="008F4264">
            <w:pPr>
              <w:pStyle w:val="afffffff0"/>
              <w:rPr>
                <w:lang w:eastAsia="ru-RU"/>
              </w:rPr>
            </w:pPr>
            <w:r w:rsidRPr="00503042">
              <w:rPr>
                <w:lang w:eastAsia="ru-RU"/>
              </w:rPr>
              <w:t>Блочно-модульная котельная №8, на пересечении улиц Ленина и Красноармейская</w:t>
            </w:r>
          </w:p>
        </w:tc>
        <w:tc>
          <w:tcPr>
            <w:tcW w:w="2222" w:type="pct"/>
            <w:shd w:val="clear" w:color="000000" w:fill="FFFFFF"/>
            <w:vAlign w:val="center"/>
            <w:hideMark/>
          </w:tcPr>
          <w:p w:rsidR="00BB75A5" w:rsidRPr="00503042" w:rsidRDefault="00BB75A5" w:rsidP="008F4264">
            <w:pPr>
              <w:pStyle w:val="afffffff0"/>
              <w:rPr>
                <w:lang w:eastAsia="ru-RU"/>
              </w:rPr>
            </w:pPr>
            <w:r w:rsidRPr="00503042">
              <w:rPr>
                <w:lang w:eastAsia="ru-RU"/>
              </w:rPr>
              <w:t>Смс оповещение, система удаленного мониторинга состояния объектов теплоснабжения</w:t>
            </w:r>
          </w:p>
        </w:tc>
      </w:tr>
      <w:tr w:rsidR="00BB75A5" w:rsidRPr="00503042" w:rsidTr="00B63C0A">
        <w:trPr>
          <w:trHeight w:val="540"/>
        </w:trPr>
        <w:tc>
          <w:tcPr>
            <w:tcW w:w="2778" w:type="pct"/>
            <w:shd w:val="clear" w:color="000000" w:fill="FFFFFF"/>
            <w:vAlign w:val="center"/>
            <w:hideMark/>
          </w:tcPr>
          <w:p w:rsidR="00BB75A5" w:rsidRPr="00503042" w:rsidRDefault="00BB75A5" w:rsidP="008F4264">
            <w:pPr>
              <w:pStyle w:val="afffffff0"/>
              <w:rPr>
                <w:lang w:eastAsia="ru-RU"/>
              </w:rPr>
            </w:pPr>
            <w:r w:rsidRPr="00503042">
              <w:rPr>
                <w:lang w:eastAsia="ru-RU"/>
              </w:rPr>
              <w:t>Блочно-модульная котельная №9, улица Советская, в районе жилого дома №7 и ЦТП-11</w:t>
            </w:r>
          </w:p>
        </w:tc>
        <w:tc>
          <w:tcPr>
            <w:tcW w:w="2222" w:type="pct"/>
            <w:vMerge w:val="restart"/>
            <w:shd w:val="clear" w:color="000000" w:fill="FFFFFF"/>
            <w:vAlign w:val="center"/>
            <w:hideMark/>
          </w:tcPr>
          <w:p w:rsidR="00BB75A5" w:rsidRPr="00503042" w:rsidRDefault="00BB75A5" w:rsidP="008F4264">
            <w:pPr>
              <w:pStyle w:val="afffffff0"/>
              <w:rPr>
                <w:lang w:eastAsia="ru-RU"/>
              </w:rPr>
            </w:pPr>
            <w:r w:rsidRPr="00503042">
              <w:rPr>
                <w:lang w:eastAsia="ru-RU"/>
              </w:rPr>
              <w:t>Смс оповещение, система удаленного мониторинга состояния объектов теплоснабжения</w:t>
            </w:r>
          </w:p>
        </w:tc>
      </w:tr>
      <w:tr w:rsidR="00BB75A5" w:rsidRPr="00503042" w:rsidTr="00B63C0A">
        <w:trPr>
          <w:trHeight w:val="540"/>
        </w:trPr>
        <w:tc>
          <w:tcPr>
            <w:tcW w:w="2778" w:type="pct"/>
            <w:shd w:val="clear" w:color="000000" w:fill="FFFFFF"/>
            <w:vAlign w:val="center"/>
            <w:hideMark/>
          </w:tcPr>
          <w:p w:rsidR="00BB75A5" w:rsidRPr="00503042" w:rsidRDefault="00BB75A5" w:rsidP="008F4264">
            <w:pPr>
              <w:pStyle w:val="afffffff0"/>
              <w:rPr>
                <w:lang w:eastAsia="ru-RU"/>
              </w:rPr>
            </w:pPr>
            <w:r w:rsidRPr="00503042">
              <w:rPr>
                <w:lang w:eastAsia="ru-RU"/>
              </w:rPr>
              <w:t>Блочно-модульная котельная №9, улица Советская, в районе жилого дома №7 и ЦТП-11</w:t>
            </w:r>
          </w:p>
        </w:tc>
        <w:tc>
          <w:tcPr>
            <w:tcW w:w="2222" w:type="pct"/>
            <w:vMerge/>
            <w:vAlign w:val="center"/>
            <w:hideMark/>
          </w:tcPr>
          <w:p w:rsidR="00BB75A5" w:rsidRPr="00503042" w:rsidRDefault="00BB75A5" w:rsidP="008F4264">
            <w:pPr>
              <w:pStyle w:val="afffffff0"/>
              <w:rPr>
                <w:lang w:eastAsia="ru-RU"/>
              </w:rPr>
            </w:pPr>
          </w:p>
        </w:tc>
      </w:tr>
      <w:tr w:rsidR="00BB75A5" w:rsidRPr="00503042" w:rsidTr="00B63C0A">
        <w:trPr>
          <w:trHeight w:val="825"/>
        </w:trPr>
        <w:tc>
          <w:tcPr>
            <w:tcW w:w="2778" w:type="pct"/>
            <w:shd w:val="clear" w:color="auto" w:fill="auto"/>
            <w:noWrap/>
            <w:vAlign w:val="center"/>
            <w:hideMark/>
          </w:tcPr>
          <w:p w:rsidR="00BB75A5" w:rsidRPr="00503042" w:rsidRDefault="00BB75A5" w:rsidP="008F4264">
            <w:pPr>
              <w:pStyle w:val="afffffff0"/>
              <w:rPr>
                <w:lang w:eastAsia="ru-RU"/>
              </w:rPr>
            </w:pPr>
            <w:r w:rsidRPr="00503042">
              <w:rPr>
                <w:lang w:eastAsia="ru-RU"/>
              </w:rPr>
              <w:t>ЦТП - 1</w:t>
            </w:r>
          </w:p>
        </w:tc>
        <w:tc>
          <w:tcPr>
            <w:tcW w:w="2222" w:type="pct"/>
            <w:shd w:val="clear" w:color="000000" w:fill="FFFFFF"/>
            <w:vAlign w:val="center"/>
            <w:hideMark/>
          </w:tcPr>
          <w:p w:rsidR="00BB75A5" w:rsidRPr="00503042" w:rsidRDefault="00BB75A5" w:rsidP="008F4264">
            <w:pPr>
              <w:pStyle w:val="afffffff0"/>
              <w:rPr>
                <w:lang w:eastAsia="ru-RU"/>
              </w:rPr>
            </w:pPr>
            <w:r w:rsidRPr="00503042">
              <w:rPr>
                <w:lang w:eastAsia="ru-RU"/>
              </w:rPr>
              <w:t>Система удаленного мониторинга состояния объектов теплоснабжения</w:t>
            </w:r>
          </w:p>
        </w:tc>
      </w:tr>
      <w:tr w:rsidR="00BB75A5" w:rsidRPr="00503042" w:rsidTr="00B63C0A">
        <w:trPr>
          <w:trHeight w:val="285"/>
        </w:trPr>
        <w:tc>
          <w:tcPr>
            <w:tcW w:w="2778" w:type="pct"/>
            <w:shd w:val="clear" w:color="auto" w:fill="auto"/>
            <w:noWrap/>
            <w:vAlign w:val="center"/>
            <w:hideMark/>
          </w:tcPr>
          <w:p w:rsidR="00BB75A5" w:rsidRPr="00503042" w:rsidRDefault="00BB75A5" w:rsidP="008F4264">
            <w:pPr>
              <w:pStyle w:val="afffffff0"/>
              <w:rPr>
                <w:lang w:eastAsia="ru-RU"/>
              </w:rPr>
            </w:pPr>
            <w:r w:rsidRPr="00503042">
              <w:rPr>
                <w:lang w:eastAsia="ru-RU"/>
              </w:rPr>
              <w:t>ЦТП - 2</w:t>
            </w:r>
          </w:p>
        </w:tc>
        <w:tc>
          <w:tcPr>
            <w:tcW w:w="2222" w:type="pct"/>
            <w:shd w:val="clear" w:color="000000" w:fill="FFFFFF"/>
            <w:vAlign w:val="center"/>
            <w:hideMark/>
          </w:tcPr>
          <w:p w:rsidR="00BB75A5" w:rsidRPr="00503042" w:rsidRDefault="00BB75A5" w:rsidP="008F4264">
            <w:pPr>
              <w:pStyle w:val="afffffff0"/>
              <w:rPr>
                <w:lang w:eastAsia="ru-RU"/>
              </w:rPr>
            </w:pPr>
            <w:r w:rsidRPr="00503042">
              <w:rPr>
                <w:lang w:eastAsia="ru-RU"/>
              </w:rPr>
              <w:t>-</w:t>
            </w:r>
          </w:p>
        </w:tc>
      </w:tr>
      <w:tr w:rsidR="00BB75A5" w:rsidRPr="00503042" w:rsidTr="00B63C0A">
        <w:trPr>
          <w:trHeight w:val="285"/>
        </w:trPr>
        <w:tc>
          <w:tcPr>
            <w:tcW w:w="2778" w:type="pct"/>
            <w:shd w:val="clear" w:color="auto" w:fill="auto"/>
            <w:noWrap/>
            <w:vAlign w:val="center"/>
            <w:hideMark/>
          </w:tcPr>
          <w:p w:rsidR="00BB75A5" w:rsidRPr="00503042" w:rsidRDefault="00BB75A5" w:rsidP="008F4264">
            <w:pPr>
              <w:pStyle w:val="afffffff0"/>
              <w:rPr>
                <w:lang w:eastAsia="ru-RU"/>
              </w:rPr>
            </w:pPr>
            <w:r w:rsidRPr="00503042">
              <w:rPr>
                <w:lang w:eastAsia="ru-RU"/>
              </w:rPr>
              <w:t>ЦТП - 3</w:t>
            </w:r>
          </w:p>
        </w:tc>
        <w:tc>
          <w:tcPr>
            <w:tcW w:w="2222" w:type="pct"/>
            <w:shd w:val="clear" w:color="000000" w:fill="FFFFFF"/>
            <w:vAlign w:val="center"/>
            <w:hideMark/>
          </w:tcPr>
          <w:p w:rsidR="00BB75A5" w:rsidRPr="00503042" w:rsidRDefault="00BB75A5" w:rsidP="008F4264">
            <w:pPr>
              <w:pStyle w:val="afffffff0"/>
              <w:rPr>
                <w:lang w:eastAsia="ru-RU"/>
              </w:rPr>
            </w:pPr>
            <w:r w:rsidRPr="00503042">
              <w:rPr>
                <w:lang w:eastAsia="ru-RU"/>
              </w:rPr>
              <w:t>-</w:t>
            </w:r>
          </w:p>
        </w:tc>
      </w:tr>
      <w:tr w:rsidR="00BB75A5" w:rsidRPr="00503042" w:rsidTr="00B63C0A">
        <w:trPr>
          <w:trHeight w:val="285"/>
        </w:trPr>
        <w:tc>
          <w:tcPr>
            <w:tcW w:w="2778" w:type="pct"/>
            <w:shd w:val="clear" w:color="auto" w:fill="auto"/>
            <w:noWrap/>
            <w:vAlign w:val="center"/>
            <w:hideMark/>
          </w:tcPr>
          <w:p w:rsidR="00BB75A5" w:rsidRPr="00503042" w:rsidRDefault="00BB75A5" w:rsidP="008F4264">
            <w:pPr>
              <w:pStyle w:val="afffffff0"/>
              <w:rPr>
                <w:lang w:eastAsia="ru-RU"/>
              </w:rPr>
            </w:pPr>
            <w:r w:rsidRPr="00503042">
              <w:rPr>
                <w:lang w:eastAsia="ru-RU"/>
              </w:rPr>
              <w:t>ЦТП - 4</w:t>
            </w:r>
          </w:p>
        </w:tc>
        <w:tc>
          <w:tcPr>
            <w:tcW w:w="2222" w:type="pct"/>
            <w:shd w:val="clear" w:color="000000" w:fill="FFFFFF"/>
            <w:vAlign w:val="center"/>
            <w:hideMark/>
          </w:tcPr>
          <w:p w:rsidR="00BB75A5" w:rsidRPr="00503042" w:rsidRDefault="00BB75A5" w:rsidP="008F4264">
            <w:pPr>
              <w:pStyle w:val="afffffff0"/>
              <w:rPr>
                <w:lang w:eastAsia="ru-RU"/>
              </w:rPr>
            </w:pPr>
            <w:r w:rsidRPr="00503042">
              <w:rPr>
                <w:lang w:eastAsia="ru-RU"/>
              </w:rPr>
              <w:t>-</w:t>
            </w:r>
          </w:p>
        </w:tc>
      </w:tr>
      <w:tr w:rsidR="00BB75A5" w:rsidRPr="00503042" w:rsidTr="00B63C0A">
        <w:trPr>
          <w:trHeight w:val="735"/>
        </w:trPr>
        <w:tc>
          <w:tcPr>
            <w:tcW w:w="2778" w:type="pct"/>
            <w:shd w:val="clear" w:color="auto" w:fill="auto"/>
            <w:noWrap/>
            <w:vAlign w:val="center"/>
            <w:hideMark/>
          </w:tcPr>
          <w:p w:rsidR="00BB75A5" w:rsidRPr="00503042" w:rsidRDefault="00BB75A5" w:rsidP="008F4264">
            <w:pPr>
              <w:pStyle w:val="afffffff0"/>
              <w:rPr>
                <w:lang w:eastAsia="ru-RU"/>
              </w:rPr>
            </w:pPr>
            <w:r w:rsidRPr="00503042">
              <w:rPr>
                <w:lang w:eastAsia="ru-RU"/>
              </w:rPr>
              <w:t>ЦТП - 5</w:t>
            </w:r>
          </w:p>
        </w:tc>
        <w:tc>
          <w:tcPr>
            <w:tcW w:w="2222" w:type="pct"/>
            <w:shd w:val="clear" w:color="000000" w:fill="FFFFFF"/>
            <w:vAlign w:val="center"/>
            <w:hideMark/>
          </w:tcPr>
          <w:p w:rsidR="00BB75A5" w:rsidRPr="00503042" w:rsidRDefault="00BB75A5" w:rsidP="008F4264">
            <w:pPr>
              <w:pStyle w:val="afffffff0"/>
              <w:rPr>
                <w:lang w:eastAsia="ru-RU"/>
              </w:rPr>
            </w:pPr>
            <w:r w:rsidRPr="00503042">
              <w:rPr>
                <w:lang w:eastAsia="ru-RU"/>
              </w:rPr>
              <w:t>Система удаленного мониторинга состояния объектов теплоснабжения</w:t>
            </w:r>
          </w:p>
        </w:tc>
      </w:tr>
      <w:tr w:rsidR="00BB75A5" w:rsidRPr="00503042" w:rsidTr="00B63C0A">
        <w:trPr>
          <w:trHeight w:val="285"/>
        </w:trPr>
        <w:tc>
          <w:tcPr>
            <w:tcW w:w="2778" w:type="pct"/>
            <w:shd w:val="clear" w:color="auto" w:fill="auto"/>
            <w:noWrap/>
            <w:vAlign w:val="center"/>
            <w:hideMark/>
          </w:tcPr>
          <w:p w:rsidR="00BB75A5" w:rsidRPr="00503042" w:rsidRDefault="00BB75A5" w:rsidP="008F4264">
            <w:pPr>
              <w:pStyle w:val="afffffff0"/>
              <w:rPr>
                <w:color w:val="000000"/>
                <w:lang w:eastAsia="ru-RU"/>
              </w:rPr>
            </w:pPr>
            <w:r w:rsidRPr="00503042">
              <w:rPr>
                <w:color w:val="000000"/>
                <w:lang w:eastAsia="ru-RU"/>
              </w:rPr>
              <w:t>ЦТП - 6</w:t>
            </w:r>
          </w:p>
        </w:tc>
        <w:tc>
          <w:tcPr>
            <w:tcW w:w="2222" w:type="pct"/>
            <w:shd w:val="clear" w:color="000000" w:fill="FFFFFF"/>
            <w:vAlign w:val="center"/>
            <w:hideMark/>
          </w:tcPr>
          <w:p w:rsidR="00BB75A5" w:rsidRPr="00503042" w:rsidRDefault="00BB75A5" w:rsidP="008F4264">
            <w:pPr>
              <w:pStyle w:val="afffffff0"/>
              <w:rPr>
                <w:lang w:eastAsia="ru-RU"/>
              </w:rPr>
            </w:pPr>
            <w:r w:rsidRPr="00503042">
              <w:rPr>
                <w:lang w:eastAsia="ru-RU"/>
              </w:rPr>
              <w:t>-</w:t>
            </w:r>
          </w:p>
        </w:tc>
      </w:tr>
      <w:tr w:rsidR="00BB75A5" w:rsidRPr="00503042" w:rsidTr="00B63C0A">
        <w:trPr>
          <w:trHeight w:val="285"/>
        </w:trPr>
        <w:tc>
          <w:tcPr>
            <w:tcW w:w="2778" w:type="pct"/>
            <w:shd w:val="clear" w:color="auto" w:fill="auto"/>
            <w:noWrap/>
            <w:vAlign w:val="center"/>
            <w:hideMark/>
          </w:tcPr>
          <w:p w:rsidR="00BB75A5" w:rsidRPr="00503042" w:rsidRDefault="00BB75A5" w:rsidP="008F4264">
            <w:pPr>
              <w:pStyle w:val="afffffff0"/>
              <w:rPr>
                <w:color w:val="000000"/>
                <w:lang w:eastAsia="ru-RU"/>
              </w:rPr>
            </w:pPr>
            <w:r w:rsidRPr="00503042">
              <w:rPr>
                <w:color w:val="000000"/>
                <w:lang w:eastAsia="ru-RU"/>
              </w:rPr>
              <w:t>ЦТП - 7</w:t>
            </w:r>
          </w:p>
        </w:tc>
        <w:tc>
          <w:tcPr>
            <w:tcW w:w="2222" w:type="pct"/>
            <w:shd w:val="clear" w:color="000000" w:fill="FFFFFF"/>
            <w:vAlign w:val="center"/>
            <w:hideMark/>
          </w:tcPr>
          <w:p w:rsidR="00BB75A5" w:rsidRPr="00503042" w:rsidRDefault="00BB75A5" w:rsidP="008F4264">
            <w:pPr>
              <w:pStyle w:val="afffffff0"/>
              <w:rPr>
                <w:lang w:eastAsia="ru-RU"/>
              </w:rPr>
            </w:pPr>
            <w:r w:rsidRPr="00503042">
              <w:rPr>
                <w:lang w:eastAsia="ru-RU"/>
              </w:rPr>
              <w:t>-</w:t>
            </w:r>
          </w:p>
        </w:tc>
      </w:tr>
      <w:tr w:rsidR="00BB75A5" w:rsidRPr="00503042" w:rsidTr="00B63C0A">
        <w:trPr>
          <w:trHeight w:val="840"/>
        </w:trPr>
        <w:tc>
          <w:tcPr>
            <w:tcW w:w="2778" w:type="pct"/>
            <w:shd w:val="clear" w:color="auto" w:fill="auto"/>
            <w:noWrap/>
            <w:vAlign w:val="center"/>
            <w:hideMark/>
          </w:tcPr>
          <w:p w:rsidR="00BB75A5" w:rsidRPr="00503042" w:rsidRDefault="00BB75A5" w:rsidP="008F4264">
            <w:pPr>
              <w:pStyle w:val="afffffff0"/>
              <w:rPr>
                <w:color w:val="000000"/>
                <w:lang w:eastAsia="ru-RU"/>
              </w:rPr>
            </w:pPr>
            <w:r w:rsidRPr="00503042">
              <w:rPr>
                <w:color w:val="000000"/>
                <w:lang w:eastAsia="ru-RU"/>
              </w:rPr>
              <w:t>ЦТП - 8</w:t>
            </w:r>
          </w:p>
        </w:tc>
        <w:tc>
          <w:tcPr>
            <w:tcW w:w="2222" w:type="pct"/>
            <w:shd w:val="clear" w:color="000000" w:fill="FFFFFF"/>
            <w:vAlign w:val="center"/>
            <w:hideMark/>
          </w:tcPr>
          <w:p w:rsidR="00BB75A5" w:rsidRPr="00503042" w:rsidRDefault="00BB75A5" w:rsidP="008F4264">
            <w:pPr>
              <w:pStyle w:val="afffffff0"/>
              <w:rPr>
                <w:lang w:eastAsia="ru-RU"/>
              </w:rPr>
            </w:pPr>
            <w:r w:rsidRPr="00503042">
              <w:rPr>
                <w:lang w:eastAsia="ru-RU"/>
              </w:rPr>
              <w:t>Система удаленного мониторинга состояния объектов теплоснабжения</w:t>
            </w:r>
          </w:p>
        </w:tc>
      </w:tr>
      <w:tr w:rsidR="00BB75A5" w:rsidRPr="00503042" w:rsidTr="00B63C0A">
        <w:trPr>
          <w:trHeight w:val="285"/>
        </w:trPr>
        <w:tc>
          <w:tcPr>
            <w:tcW w:w="2778" w:type="pct"/>
            <w:shd w:val="clear" w:color="auto" w:fill="auto"/>
            <w:noWrap/>
            <w:vAlign w:val="center"/>
            <w:hideMark/>
          </w:tcPr>
          <w:p w:rsidR="00BB75A5" w:rsidRPr="00503042" w:rsidRDefault="00BB75A5" w:rsidP="008F4264">
            <w:pPr>
              <w:pStyle w:val="afffffff0"/>
              <w:rPr>
                <w:lang w:eastAsia="ru-RU"/>
              </w:rPr>
            </w:pPr>
            <w:r w:rsidRPr="00503042">
              <w:rPr>
                <w:lang w:eastAsia="ru-RU"/>
              </w:rPr>
              <w:t>ЦТП - 9</w:t>
            </w:r>
          </w:p>
        </w:tc>
        <w:tc>
          <w:tcPr>
            <w:tcW w:w="2222" w:type="pct"/>
            <w:shd w:val="clear" w:color="000000" w:fill="FFFFFF"/>
            <w:vAlign w:val="center"/>
            <w:hideMark/>
          </w:tcPr>
          <w:p w:rsidR="00BB75A5" w:rsidRPr="00503042" w:rsidRDefault="00BB75A5" w:rsidP="008F4264">
            <w:pPr>
              <w:pStyle w:val="afffffff0"/>
              <w:rPr>
                <w:lang w:eastAsia="ru-RU"/>
              </w:rPr>
            </w:pPr>
            <w:r w:rsidRPr="00503042">
              <w:rPr>
                <w:lang w:eastAsia="ru-RU"/>
              </w:rPr>
              <w:t>-</w:t>
            </w:r>
          </w:p>
        </w:tc>
      </w:tr>
      <w:tr w:rsidR="00BB75A5" w:rsidRPr="00503042" w:rsidTr="00B63C0A">
        <w:trPr>
          <w:trHeight w:val="285"/>
        </w:trPr>
        <w:tc>
          <w:tcPr>
            <w:tcW w:w="2778" w:type="pct"/>
            <w:shd w:val="clear" w:color="auto" w:fill="auto"/>
            <w:noWrap/>
            <w:vAlign w:val="center"/>
            <w:hideMark/>
          </w:tcPr>
          <w:p w:rsidR="00BB75A5" w:rsidRPr="00503042" w:rsidRDefault="00BB75A5" w:rsidP="008F4264">
            <w:pPr>
              <w:pStyle w:val="afffffff0"/>
              <w:rPr>
                <w:color w:val="000000"/>
                <w:lang w:eastAsia="ru-RU"/>
              </w:rPr>
            </w:pPr>
            <w:r w:rsidRPr="00503042">
              <w:rPr>
                <w:color w:val="000000"/>
                <w:lang w:eastAsia="ru-RU"/>
              </w:rPr>
              <w:t>ЦТП - 10</w:t>
            </w:r>
          </w:p>
        </w:tc>
        <w:tc>
          <w:tcPr>
            <w:tcW w:w="2222" w:type="pct"/>
            <w:shd w:val="clear" w:color="000000" w:fill="FFFFFF"/>
            <w:noWrap/>
            <w:vAlign w:val="center"/>
            <w:hideMark/>
          </w:tcPr>
          <w:p w:rsidR="00BB75A5" w:rsidRPr="00503042" w:rsidRDefault="00BB75A5" w:rsidP="008F4264">
            <w:pPr>
              <w:pStyle w:val="afffffff0"/>
              <w:rPr>
                <w:lang w:eastAsia="ru-RU"/>
              </w:rPr>
            </w:pPr>
            <w:r w:rsidRPr="00503042">
              <w:rPr>
                <w:lang w:eastAsia="ru-RU"/>
              </w:rPr>
              <w:t>-</w:t>
            </w:r>
          </w:p>
        </w:tc>
      </w:tr>
      <w:tr w:rsidR="00BB75A5" w:rsidRPr="00503042" w:rsidTr="00B63C0A">
        <w:trPr>
          <w:trHeight w:val="285"/>
        </w:trPr>
        <w:tc>
          <w:tcPr>
            <w:tcW w:w="2778" w:type="pct"/>
            <w:shd w:val="clear" w:color="auto" w:fill="auto"/>
            <w:noWrap/>
            <w:vAlign w:val="center"/>
            <w:hideMark/>
          </w:tcPr>
          <w:p w:rsidR="00BB75A5" w:rsidRPr="00503042" w:rsidRDefault="00BB75A5" w:rsidP="008F4264">
            <w:pPr>
              <w:pStyle w:val="afffffff0"/>
              <w:rPr>
                <w:lang w:eastAsia="ru-RU"/>
              </w:rPr>
            </w:pPr>
            <w:r w:rsidRPr="00503042">
              <w:rPr>
                <w:lang w:eastAsia="ru-RU"/>
              </w:rPr>
              <w:t>ЦТП - 12</w:t>
            </w:r>
          </w:p>
        </w:tc>
        <w:tc>
          <w:tcPr>
            <w:tcW w:w="2222" w:type="pct"/>
            <w:shd w:val="clear" w:color="000000" w:fill="FFFFFF"/>
            <w:noWrap/>
            <w:vAlign w:val="center"/>
            <w:hideMark/>
          </w:tcPr>
          <w:p w:rsidR="00BB75A5" w:rsidRPr="00503042" w:rsidRDefault="00BB75A5" w:rsidP="008F4264">
            <w:pPr>
              <w:pStyle w:val="afffffff0"/>
              <w:rPr>
                <w:lang w:eastAsia="ru-RU"/>
              </w:rPr>
            </w:pPr>
            <w:r w:rsidRPr="00503042">
              <w:rPr>
                <w:lang w:eastAsia="ru-RU"/>
              </w:rPr>
              <w:t>-</w:t>
            </w:r>
          </w:p>
        </w:tc>
      </w:tr>
      <w:tr w:rsidR="00BB75A5" w:rsidRPr="00503042" w:rsidTr="00B63C0A">
        <w:trPr>
          <w:trHeight w:val="285"/>
        </w:trPr>
        <w:tc>
          <w:tcPr>
            <w:tcW w:w="2778" w:type="pct"/>
            <w:shd w:val="clear" w:color="000000" w:fill="FFFFFF"/>
            <w:noWrap/>
            <w:vAlign w:val="center"/>
            <w:hideMark/>
          </w:tcPr>
          <w:p w:rsidR="00BB75A5" w:rsidRPr="00503042" w:rsidRDefault="00BB75A5" w:rsidP="008F4264">
            <w:pPr>
              <w:pStyle w:val="afffffff0"/>
              <w:rPr>
                <w:lang w:eastAsia="ru-RU"/>
              </w:rPr>
            </w:pPr>
            <w:r w:rsidRPr="00503042">
              <w:rPr>
                <w:lang w:eastAsia="ru-RU"/>
              </w:rPr>
              <w:lastRenderedPageBreak/>
              <w:t>ЦТП - 13</w:t>
            </w:r>
          </w:p>
        </w:tc>
        <w:tc>
          <w:tcPr>
            <w:tcW w:w="2222" w:type="pct"/>
            <w:shd w:val="clear" w:color="auto" w:fill="auto"/>
            <w:noWrap/>
            <w:vAlign w:val="center"/>
            <w:hideMark/>
          </w:tcPr>
          <w:p w:rsidR="00BB75A5" w:rsidRPr="00503042" w:rsidRDefault="00BB75A5" w:rsidP="008F4264">
            <w:pPr>
              <w:pStyle w:val="afffffff0"/>
              <w:rPr>
                <w:lang w:eastAsia="ru-RU"/>
              </w:rPr>
            </w:pPr>
            <w:r w:rsidRPr="00503042">
              <w:rPr>
                <w:lang w:eastAsia="ru-RU"/>
              </w:rPr>
              <w:t>-</w:t>
            </w:r>
          </w:p>
        </w:tc>
      </w:tr>
      <w:tr w:rsidR="00BB75A5" w:rsidRPr="00503042" w:rsidTr="00B63C0A">
        <w:trPr>
          <w:trHeight w:val="285"/>
        </w:trPr>
        <w:tc>
          <w:tcPr>
            <w:tcW w:w="2778" w:type="pct"/>
            <w:shd w:val="clear" w:color="auto" w:fill="auto"/>
            <w:noWrap/>
            <w:vAlign w:val="center"/>
            <w:hideMark/>
          </w:tcPr>
          <w:p w:rsidR="00BB75A5" w:rsidRPr="00503042" w:rsidRDefault="00BB75A5" w:rsidP="008F4264">
            <w:pPr>
              <w:pStyle w:val="afffffff0"/>
              <w:rPr>
                <w:lang w:eastAsia="ru-RU"/>
              </w:rPr>
            </w:pPr>
            <w:r w:rsidRPr="00503042">
              <w:rPr>
                <w:lang w:eastAsia="ru-RU"/>
              </w:rPr>
              <w:t>ЦТП - 14</w:t>
            </w:r>
          </w:p>
        </w:tc>
        <w:tc>
          <w:tcPr>
            <w:tcW w:w="2222" w:type="pct"/>
            <w:shd w:val="clear" w:color="auto" w:fill="auto"/>
            <w:noWrap/>
            <w:vAlign w:val="center"/>
            <w:hideMark/>
          </w:tcPr>
          <w:p w:rsidR="00BB75A5" w:rsidRPr="00503042" w:rsidRDefault="00BB75A5" w:rsidP="008F4264">
            <w:pPr>
              <w:pStyle w:val="afffffff0"/>
              <w:rPr>
                <w:lang w:eastAsia="ru-RU"/>
              </w:rPr>
            </w:pPr>
            <w:r w:rsidRPr="00503042">
              <w:rPr>
                <w:lang w:eastAsia="ru-RU"/>
              </w:rPr>
              <w:t>-</w:t>
            </w:r>
          </w:p>
        </w:tc>
      </w:tr>
      <w:tr w:rsidR="00BB75A5" w:rsidRPr="00503042" w:rsidTr="00B63C0A">
        <w:trPr>
          <w:trHeight w:val="285"/>
        </w:trPr>
        <w:tc>
          <w:tcPr>
            <w:tcW w:w="2778" w:type="pct"/>
            <w:shd w:val="clear" w:color="auto" w:fill="auto"/>
            <w:noWrap/>
            <w:vAlign w:val="center"/>
            <w:hideMark/>
          </w:tcPr>
          <w:p w:rsidR="00BB75A5" w:rsidRPr="00503042" w:rsidRDefault="00BB75A5" w:rsidP="008F4264">
            <w:pPr>
              <w:pStyle w:val="afffffff0"/>
              <w:rPr>
                <w:lang w:eastAsia="ru-RU"/>
              </w:rPr>
            </w:pPr>
            <w:r w:rsidRPr="00503042">
              <w:rPr>
                <w:lang w:eastAsia="ru-RU"/>
              </w:rPr>
              <w:t>ЦТП - 15</w:t>
            </w:r>
          </w:p>
        </w:tc>
        <w:tc>
          <w:tcPr>
            <w:tcW w:w="2222" w:type="pct"/>
            <w:shd w:val="clear" w:color="auto" w:fill="auto"/>
            <w:noWrap/>
            <w:vAlign w:val="center"/>
            <w:hideMark/>
          </w:tcPr>
          <w:p w:rsidR="00BB75A5" w:rsidRPr="00503042" w:rsidRDefault="00BB75A5" w:rsidP="008F4264">
            <w:pPr>
              <w:pStyle w:val="afffffff0"/>
              <w:rPr>
                <w:lang w:eastAsia="ru-RU"/>
              </w:rPr>
            </w:pPr>
            <w:r w:rsidRPr="00503042">
              <w:rPr>
                <w:lang w:eastAsia="ru-RU"/>
              </w:rPr>
              <w:t>-</w:t>
            </w:r>
          </w:p>
        </w:tc>
      </w:tr>
      <w:tr w:rsidR="00BB75A5" w:rsidRPr="00503042" w:rsidTr="00B63C0A">
        <w:trPr>
          <w:trHeight w:val="285"/>
        </w:trPr>
        <w:tc>
          <w:tcPr>
            <w:tcW w:w="2778" w:type="pct"/>
            <w:shd w:val="clear" w:color="auto" w:fill="auto"/>
            <w:noWrap/>
            <w:vAlign w:val="center"/>
            <w:hideMark/>
          </w:tcPr>
          <w:p w:rsidR="00BB75A5" w:rsidRPr="00503042" w:rsidRDefault="00BB75A5" w:rsidP="008F4264">
            <w:pPr>
              <w:pStyle w:val="afffffff0"/>
              <w:rPr>
                <w:lang w:eastAsia="ru-RU"/>
              </w:rPr>
            </w:pPr>
            <w:r w:rsidRPr="00503042">
              <w:rPr>
                <w:lang w:eastAsia="ru-RU"/>
              </w:rPr>
              <w:t>ЦТП - 17</w:t>
            </w:r>
          </w:p>
        </w:tc>
        <w:tc>
          <w:tcPr>
            <w:tcW w:w="2222" w:type="pct"/>
            <w:shd w:val="clear" w:color="auto" w:fill="auto"/>
            <w:noWrap/>
            <w:vAlign w:val="center"/>
            <w:hideMark/>
          </w:tcPr>
          <w:p w:rsidR="00BB75A5" w:rsidRPr="00503042" w:rsidRDefault="00BB75A5" w:rsidP="008F4264">
            <w:pPr>
              <w:pStyle w:val="afffffff0"/>
              <w:rPr>
                <w:lang w:eastAsia="ru-RU"/>
              </w:rPr>
            </w:pPr>
            <w:r w:rsidRPr="00503042">
              <w:rPr>
                <w:lang w:eastAsia="ru-RU"/>
              </w:rPr>
              <w:t>-</w:t>
            </w:r>
          </w:p>
        </w:tc>
      </w:tr>
      <w:tr w:rsidR="00BB75A5" w:rsidRPr="00503042" w:rsidTr="00B63C0A">
        <w:trPr>
          <w:trHeight w:val="285"/>
        </w:trPr>
        <w:tc>
          <w:tcPr>
            <w:tcW w:w="2778" w:type="pct"/>
            <w:shd w:val="clear" w:color="auto" w:fill="auto"/>
            <w:noWrap/>
            <w:vAlign w:val="center"/>
            <w:hideMark/>
          </w:tcPr>
          <w:p w:rsidR="00BB75A5" w:rsidRPr="00503042" w:rsidRDefault="00BB75A5" w:rsidP="008F4264">
            <w:pPr>
              <w:pStyle w:val="afffffff0"/>
              <w:rPr>
                <w:color w:val="000000"/>
                <w:lang w:eastAsia="ru-RU"/>
              </w:rPr>
            </w:pPr>
            <w:r w:rsidRPr="00503042">
              <w:rPr>
                <w:color w:val="000000"/>
                <w:lang w:eastAsia="ru-RU"/>
              </w:rPr>
              <w:t>ЦТП - 18</w:t>
            </w:r>
          </w:p>
        </w:tc>
        <w:tc>
          <w:tcPr>
            <w:tcW w:w="2222" w:type="pct"/>
            <w:shd w:val="clear" w:color="auto" w:fill="auto"/>
            <w:noWrap/>
            <w:vAlign w:val="center"/>
            <w:hideMark/>
          </w:tcPr>
          <w:p w:rsidR="00BB75A5" w:rsidRPr="00503042" w:rsidRDefault="00BB75A5" w:rsidP="008F4264">
            <w:pPr>
              <w:pStyle w:val="afffffff0"/>
              <w:rPr>
                <w:lang w:eastAsia="ru-RU"/>
              </w:rPr>
            </w:pPr>
            <w:r w:rsidRPr="00503042">
              <w:rPr>
                <w:lang w:eastAsia="ru-RU"/>
              </w:rPr>
              <w:t>-</w:t>
            </w:r>
          </w:p>
        </w:tc>
      </w:tr>
      <w:tr w:rsidR="00BB75A5" w:rsidRPr="00503042" w:rsidTr="00B63C0A">
        <w:trPr>
          <w:trHeight w:val="285"/>
        </w:trPr>
        <w:tc>
          <w:tcPr>
            <w:tcW w:w="2778" w:type="pct"/>
            <w:shd w:val="clear" w:color="auto" w:fill="auto"/>
            <w:noWrap/>
            <w:vAlign w:val="center"/>
            <w:hideMark/>
          </w:tcPr>
          <w:p w:rsidR="00BB75A5" w:rsidRPr="00503042" w:rsidRDefault="00BB75A5" w:rsidP="008F4264">
            <w:pPr>
              <w:pStyle w:val="afffffff0"/>
              <w:rPr>
                <w:lang w:eastAsia="ru-RU"/>
              </w:rPr>
            </w:pPr>
            <w:r w:rsidRPr="00503042">
              <w:rPr>
                <w:lang w:eastAsia="ru-RU"/>
              </w:rPr>
              <w:t xml:space="preserve">Котельная №4 (Карманово) </w:t>
            </w:r>
          </w:p>
        </w:tc>
        <w:tc>
          <w:tcPr>
            <w:tcW w:w="2222" w:type="pct"/>
            <w:shd w:val="clear" w:color="auto" w:fill="auto"/>
            <w:noWrap/>
            <w:vAlign w:val="center"/>
            <w:hideMark/>
          </w:tcPr>
          <w:p w:rsidR="00BB75A5" w:rsidRPr="00503042" w:rsidRDefault="00BB75A5" w:rsidP="008F4264">
            <w:pPr>
              <w:pStyle w:val="afffffff0"/>
              <w:rPr>
                <w:lang w:eastAsia="ru-RU"/>
              </w:rPr>
            </w:pPr>
            <w:r w:rsidRPr="00503042">
              <w:rPr>
                <w:lang w:eastAsia="ru-RU"/>
              </w:rPr>
              <w:t>-</w:t>
            </w:r>
          </w:p>
        </w:tc>
      </w:tr>
      <w:tr w:rsidR="00BB75A5" w:rsidRPr="00503042" w:rsidTr="00B63C0A">
        <w:trPr>
          <w:trHeight w:val="285"/>
        </w:trPr>
        <w:tc>
          <w:tcPr>
            <w:tcW w:w="2778" w:type="pct"/>
            <w:shd w:val="clear" w:color="auto" w:fill="auto"/>
            <w:noWrap/>
            <w:vAlign w:val="center"/>
            <w:hideMark/>
          </w:tcPr>
          <w:p w:rsidR="00BB75A5" w:rsidRPr="00503042" w:rsidRDefault="00BB75A5" w:rsidP="008F4264">
            <w:pPr>
              <w:pStyle w:val="afffffff0"/>
              <w:rPr>
                <w:lang w:eastAsia="ru-RU"/>
              </w:rPr>
            </w:pPr>
            <w:r w:rsidRPr="00503042">
              <w:rPr>
                <w:lang w:eastAsia="ru-RU"/>
              </w:rPr>
              <w:t xml:space="preserve">Котельная №4 (Карманово) </w:t>
            </w:r>
          </w:p>
        </w:tc>
        <w:tc>
          <w:tcPr>
            <w:tcW w:w="2222" w:type="pct"/>
            <w:shd w:val="clear" w:color="auto" w:fill="auto"/>
            <w:noWrap/>
            <w:vAlign w:val="center"/>
            <w:hideMark/>
          </w:tcPr>
          <w:p w:rsidR="00BB75A5" w:rsidRPr="00503042" w:rsidRDefault="00BB75A5" w:rsidP="008F4264">
            <w:pPr>
              <w:pStyle w:val="afffffff0"/>
              <w:rPr>
                <w:lang w:eastAsia="ru-RU"/>
              </w:rPr>
            </w:pPr>
            <w:r w:rsidRPr="00503042">
              <w:rPr>
                <w:lang w:eastAsia="ru-RU"/>
              </w:rPr>
              <w:t>-</w:t>
            </w:r>
          </w:p>
        </w:tc>
      </w:tr>
      <w:tr w:rsidR="00BB75A5" w:rsidRPr="00503042" w:rsidTr="00B63C0A">
        <w:trPr>
          <w:trHeight w:val="285"/>
        </w:trPr>
        <w:tc>
          <w:tcPr>
            <w:tcW w:w="2778" w:type="pct"/>
            <w:shd w:val="clear" w:color="auto" w:fill="auto"/>
            <w:noWrap/>
            <w:vAlign w:val="center"/>
            <w:hideMark/>
          </w:tcPr>
          <w:p w:rsidR="00BB75A5" w:rsidRPr="00503042" w:rsidRDefault="00BB75A5" w:rsidP="008F4264">
            <w:pPr>
              <w:pStyle w:val="afffffff0"/>
              <w:rPr>
                <w:lang w:eastAsia="ru-RU"/>
              </w:rPr>
            </w:pPr>
            <w:r w:rsidRPr="00503042">
              <w:rPr>
                <w:lang w:eastAsia="ru-RU"/>
              </w:rPr>
              <w:t xml:space="preserve">Котельная №4 (Карманово) </w:t>
            </w:r>
          </w:p>
        </w:tc>
        <w:tc>
          <w:tcPr>
            <w:tcW w:w="2222" w:type="pct"/>
            <w:shd w:val="clear" w:color="auto" w:fill="auto"/>
            <w:noWrap/>
            <w:vAlign w:val="center"/>
            <w:hideMark/>
          </w:tcPr>
          <w:p w:rsidR="00BB75A5" w:rsidRPr="00503042" w:rsidRDefault="00BB75A5" w:rsidP="008F4264">
            <w:pPr>
              <w:pStyle w:val="afffffff0"/>
              <w:rPr>
                <w:lang w:eastAsia="ru-RU"/>
              </w:rPr>
            </w:pPr>
            <w:r w:rsidRPr="00503042">
              <w:rPr>
                <w:lang w:eastAsia="ru-RU"/>
              </w:rPr>
              <w:t>-</w:t>
            </w:r>
          </w:p>
        </w:tc>
      </w:tr>
      <w:tr w:rsidR="00BB75A5" w:rsidRPr="00503042" w:rsidTr="00B63C0A">
        <w:trPr>
          <w:trHeight w:val="285"/>
        </w:trPr>
        <w:tc>
          <w:tcPr>
            <w:tcW w:w="2778" w:type="pct"/>
            <w:shd w:val="clear" w:color="auto" w:fill="auto"/>
            <w:noWrap/>
            <w:vAlign w:val="center"/>
            <w:hideMark/>
          </w:tcPr>
          <w:p w:rsidR="00BB75A5" w:rsidRPr="00503042" w:rsidRDefault="00BB75A5" w:rsidP="008F4264">
            <w:pPr>
              <w:pStyle w:val="afffffff0"/>
              <w:rPr>
                <w:lang w:eastAsia="ru-RU"/>
              </w:rPr>
            </w:pPr>
            <w:r w:rsidRPr="00503042">
              <w:rPr>
                <w:lang w:eastAsia="ru-RU"/>
              </w:rPr>
              <w:t>ЦТП - 30</w:t>
            </w:r>
          </w:p>
        </w:tc>
        <w:tc>
          <w:tcPr>
            <w:tcW w:w="2222" w:type="pct"/>
            <w:shd w:val="clear" w:color="auto" w:fill="auto"/>
            <w:noWrap/>
            <w:vAlign w:val="center"/>
            <w:hideMark/>
          </w:tcPr>
          <w:p w:rsidR="00BB75A5" w:rsidRPr="00503042" w:rsidRDefault="00BB75A5" w:rsidP="008F4264">
            <w:pPr>
              <w:pStyle w:val="afffffff0"/>
              <w:rPr>
                <w:lang w:eastAsia="ru-RU"/>
              </w:rPr>
            </w:pPr>
            <w:r w:rsidRPr="00503042">
              <w:rPr>
                <w:lang w:eastAsia="ru-RU"/>
              </w:rPr>
              <w:t>-</w:t>
            </w:r>
          </w:p>
        </w:tc>
      </w:tr>
      <w:tr w:rsidR="00BB75A5" w:rsidRPr="00503042" w:rsidTr="00B63C0A">
        <w:trPr>
          <w:trHeight w:val="285"/>
        </w:trPr>
        <w:tc>
          <w:tcPr>
            <w:tcW w:w="2778" w:type="pct"/>
            <w:shd w:val="clear" w:color="auto" w:fill="auto"/>
            <w:noWrap/>
            <w:vAlign w:val="center"/>
            <w:hideMark/>
          </w:tcPr>
          <w:p w:rsidR="00BB75A5" w:rsidRPr="00503042" w:rsidRDefault="00BB75A5" w:rsidP="008F4264">
            <w:pPr>
              <w:pStyle w:val="afffffff0"/>
              <w:rPr>
                <w:lang w:eastAsia="ru-RU"/>
              </w:rPr>
            </w:pPr>
            <w:r w:rsidRPr="00503042">
              <w:rPr>
                <w:lang w:eastAsia="ru-RU"/>
              </w:rPr>
              <w:t>ЦТП - 31</w:t>
            </w:r>
          </w:p>
        </w:tc>
        <w:tc>
          <w:tcPr>
            <w:tcW w:w="2222" w:type="pct"/>
            <w:shd w:val="clear" w:color="auto" w:fill="auto"/>
            <w:noWrap/>
            <w:vAlign w:val="center"/>
            <w:hideMark/>
          </w:tcPr>
          <w:p w:rsidR="00BB75A5" w:rsidRPr="00503042" w:rsidRDefault="00BB75A5" w:rsidP="008F4264">
            <w:pPr>
              <w:pStyle w:val="afffffff0"/>
              <w:rPr>
                <w:lang w:eastAsia="ru-RU"/>
              </w:rPr>
            </w:pPr>
            <w:r w:rsidRPr="00503042">
              <w:rPr>
                <w:lang w:eastAsia="ru-RU"/>
              </w:rPr>
              <w:t>-</w:t>
            </w:r>
          </w:p>
        </w:tc>
      </w:tr>
      <w:tr w:rsidR="00BB75A5" w:rsidRPr="00503042" w:rsidTr="00B63C0A">
        <w:trPr>
          <w:trHeight w:val="285"/>
        </w:trPr>
        <w:tc>
          <w:tcPr>
            <w:tcW w:w="2778" w:type="pct"/>
            <w:shd w:val="clear" w:color="auto" w:fill="auto"/>
            <w:noWrap/>
            <w:vAlign w:val="center"/>
            <w:hideMark/>
          </w:tcPr>
          <w:p w:rsidR="00BB75A5" w:rsidRPr="00503042" w:rsidRDefault="00BB75A5" w:rsidP="008F4264">
            <w:pPr>
              <w:pStyle w:val="afffffff0"/>
              <w:rPr>
                <w:lang w:eastAsia="ru-RU"/>
              </w:rPr>
            </w:pPr>
            <w:r w:rsidRPr="00503042">
              <w:rPr>
                <w:lang w:eastAsia="ru-RU"/>
              </w:rPr>
              <w:t xml:space="preserve">Котельная №10 (Карманово) </w:t>
            </w:r>
          </w:p>
        </w:tc>
        <w:tc>
          <w:tcPr>
            <w:tcW w:w="2222" w:type="pct"/>
            <w:shd w:val="clear" w:color="auto" w:fill="auto"/>
            <w:noWrap/>
            <w:vAlign w:val="center"/>
            <w:hideMark/>
          </w:tcPr>
          <w:p w:rsidR="00BB75A5" w:rsidRPr="00503042" w:rsidRDefault="00BB75A5" w:rsidP="008F4264">
            <w:pPr>
              <w:pStyle w:val="afffffff0"/>
              <w:rPr>
                <w:lang w:eastAsia="ru-RU"/>
              </w:rPr>
            </w:pPr>
            <w:r w:rsidRPr="00503042">
              <w:rPr>
                <w:lang w:eastAsia="ru-RU"/>
              </w:rPr>
              <w:t>Смс оповещение</w:t>
            </w:r>
          </w:p>
        </w:tc>
      </w:tr>
    </w:tbl>
    <w:p w:rsidR="00895273" w:rsidRPr="002C4067" w:rsidRDefault="008F5D12" w:rsidP="002C0426">
      <w:pPr>
        <w:pStyle w:val="aff2"/>
      </w:pPr>
      <w:r w:rsidRPr="00C369EC">
        <w:t>На тепловых сетях случаи аварий фиксируются потребителями. Средства автоматизации, телемеханизации и связи на сетях отсутствуют.</w:t>
      </w:r>
      <w:r w:rsidRPr="002C4067">
        <w:t xml:space="preserve"> </w:t>
      </w:r>
    </w:p>
    <w:p w:rsidR="009A06A9" w:rsidRPr="002C4067" w:rsidRDefault="005148DF" w:rsidP="008511AE">
      <w:pPr>
        <w:pStyle w:val="a2"/>
      </w:pPr>
      <w:bookmarkStart w:id="154" w:name="_Toc162259171"/>
      <w:bookmarkStart w:id="155" w:name="_Toc165985057"/>
      <w:bookmarkStart w:id="156" w:name="_Toc205122201"/>
      <w:r w:rsidRPr="002C4067">
        <w:t>У</w:t>
      </w:r>
      <w:r w:rsidR="005E5DE4" w:rsidRPr="002C4067">
        <w:t>ровень автоматизации и обслуживания центральных тепловых пунктов, насосных станций</w:t>
      </w:r>
      <w:bookmarkEnd w:id="154"/>
      <w:bookmarkEnd w:id="155"/>
      <w:bookmarkEnd w:id="156"/>
    </w:p>
    <w:p w:rsidR="00C53384" w:rsidRDefault="008F5D12" w:rsidP="002C0426">
      <w:pPr>
        <w:pStyle w:val="aff2"/>
      </w:pPr>
      <w:r w:rsidRPr="002C4067">
        <w:t>Насосные станции отсутствуют.</w:t>
      </w:r>
    </w:p>
    <w:p w:rsidR="008B2827" w:rsidRPr="001E74CC" w:rsidRDefault="001B265B" w:rsidP="002C0426">
      <w:pPr>
        <w:pStyle w:val="aff2"/>
      </w:pPr>
      <w:r w:rsidRPr="001B265B">
        <w:t xml:space="preserve">Данные о наличии диспетчеризации на ЦТП </w:t>
      </w:r>
      <w:r w:rsidRPr="00C369EC">
        <w:t>представлены в таблице 2</w:t>
      </w:r>
      <w:r w:rsidR="00C369EC" w:rsidRPr="00C369EC">
        <w:t>3</w:t>
      </w:r>
      <w:r w:rsidRPr="00C369EC">
        <w:t>.</w:t>
      </w:r>
    </w:p>
    <w:p w:rsidR="009A06A9" w:rsidRPr="002C4067" w:rsidRDefault="005148DF" w:rsidP="008511AE">
      <w:pPr>
        <w:pStyle w:val="a2"/>
      </w:pPr>
      <w:bookmarkStart w:id="157" w:name="_Toc162259172"/>
      <w:bookmarkStart w:id="158" w:name="_Toc165985058"/>
      <w:bookmarkStart w:id="159" w:name="_Toc205122202"/>
      <w:r w:rsidRPr="002C4067">
        <w:t>С</w:t>
      </w:r>
      <w:r w:rsidR="005E5DE4" w:rsidRPr="002C4067">
        <w:t>ведения о наличии защиты тепловых сетей от превышения давления</w:t>
      </w:r>
      <w:bookmarkEnd w:id="157"/>
      <w:bookmarkEnd w:id="158"/>
      <w:bookmarkEnd w:id="159"/>
    </w:p>
    <w:p w:rsidR="007D5298" w:rsidRPr="002C4067" w:rsidRDefault="00E615B9" w:rsidP="00503042">
      <w:pPr>
        <w:pStyle w:val="aff2"/>
      </w:pPr>
      <w:r w:rsidRPr="002C4067">
        <w:t xml:space="preserve">В соответствии </w:t>
      </w:r>
      <w:r w:rsidR="001B70BE" w:rsidRPr="002C4067">
        <w:t xml:space="preserve">со СП </w:t>
      </w:r>
      <w:r w:rsidRPr="002C4067">
        <w:t>124.13330.2012 «. «Свод правил. Тепловые сети. Актуализированная редакция СНиП 41-02-2003»</w:t>
      </w:r>
      <w:r w:rsidR="001649E6" w:rsidRPr="002C4067">
        <w:t xml:space="preserve"> в каждом элементе единой системы теплоснабжения (на источнике тепла, в тепловых сетях, в системах теплопотребления) должны быть предусмотрены средства защиты от недопустимых изменений давлений сетевой воды. Эти средства в первую очередь должны обеспечивать поддержание допустимого давления в аварийных режимах, вызванных отказом оборудования данного элемента, а также защиту собственного оборудования при аварийных внешних воздействиях.</w:t>
      </w:r>
      <w:r w:rsidR="00851204" w:rsidRPr="002C4067">
        <w:t xml:space="preserve"> </w:t>
      </w:r>
      <w:r w:rsidR="001649E6" w:rsidRPr="002C4067">
        <w:t>Средства защиты тепловых сетей от превышения давления представляют собой предохранительные клапаны, установленные в котельных.</w:t>
      </w:r>
    </w:p>
    <w:p w:rsidR="009A06A9" w:rsidRPr="002C4067" w:rsidRDefault="005148DF" w:rsidP="008511AE">
      <w:pPr>
        <w:pStyle w:val="a2"/>
      </w:pPr>
      <w:bookmarkStart w:id="160" w:name="_Toc162259173"/>
      <w:bookmarkStart w:id="161" w:name="_Toc165985059"/>
      <w:bookmarkStart w:id="162" w:name="_Toc205122203"/>
      <w:r w:rsidRPr="002C4067">
        <w:t>П</w:t>
      </w:r>
      <w:r w:rsidR="005E5DE4" w:rsidRPr="002C4067">
        <w:t>еречень выявленных бесхозяйных тепловых сетей и обоснование выбора организации, уполномоченной на их эксплуатацию</w:t>
      </w:r>
      <w:bookmarkEnd w:id="160"/>
      <w:bookmarkEnd w:id="161"/>
      <w:bookmarkEnd w:id="162"/>
    </w:p>
    <w:p w:rsidR="007D5298" w:rsidRPr="002C4067" w:rsidRDefault="007D5298" w:rsidP="00FA1C46">
      <w:pPr>
        <w:pStyle w:val="aff2"/>
      </w:pPr>
      <w:r w:rsidRPr="002C4067">
        <w:t>Согласно статьи 15 пун</w:t>
      </w:r>
      <w:r w:rsidR="004F59A8" w:rsidRPr="002C4067">
        <w:t>кта 6 Федерального закона от 27.07.</w:t>
      </w:r>
      <w:r w:rsidRPr="002C4067">
        <w:t>2010 № 190-ФЗ «О теплоснабжении» в случае выявления бесхозяйных тепловых сетей (тепловых сетей, не имеющих эксплуатирующей организации)</w:t>
      </w:r>
      <w:r w:rsidR="007B088C" w:rsidRPr="002C4067">
        <w:t>,</w:t>
      </w:r>
      <w:r w:rsidRPr="002C4067">
        <w:t xml:space="preserve"> орган местного самоуправления </w:t>
      </w:r>
      <w:r w:rsidR="00633D83" w:rsidRPr="00633D83">
        <w:t>поселения, муниципального округа, городского округа, города федерального значения</w:t>
      </w:r>
      <w:r w:rsidRPr="002C4067">
        <w:t xml:space="preserve">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w:t>
      </w:r>
      <w:r w:rsidRPr="002C4067">
        <w:lastRenderedPageBreak/>
        <w:t>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w:t>
      </w:r>
      <w:r w:rsidR="00787B99" w:rsidRPr="002C4067">
        <w:t xml:space="preserve">д </w:t>
      </w:r>
      <w:r w:rsidRPr="002C4067">
        <w:t>регулирования.</w:t>
      </w:r>
    </w:p>
    <w:p w:rsidR="002874E3" w:rsidRDefault="00641F13" w:rsidP="002C0426">
      <w:pPr>
        <w:pStyle w:val="aff2"/>
      </w:pPr>
      <w:bookmarkStart w:id="163" w:name="_Hlk162285385"/>
      <w:r w:rsidRPr="00641F13">
        <w:t xml:space="preserve">Информация об объектах коммунальной инфраструктуры, не имеющих обслуживающей организации, а также бесхозяйных объектах на территории </w:t>
      </w:r>
      <w:r w:rsidR="003E349E">
        <w:t>муниципального образования «</w:t>
      </w:r>
      <w:r w:rsidRPr="00641F13">
        <w:t>Гагаринск</w:t>
      </w:r>
      <w:r w:rsidR="003E349E">
        <w:t>ий</w:t>
      </w:r>
      <w:r w:rsidRPr="00641F13">
        <w:t xml:space="preserve"> </w:t>
      </w:r>
      <w:r w:rsidR="005A140F">
        <w:t>муниципальн</w:t>
      </w:r>
      <w:r w:rsidR="003E349E">
        <w:t>ый</w:t>
      </w:r>
      <w:r w:rsidR="005A140F">
        <w:t xml:space="preserve"> </w:t>
      </w:r>
      <w:r w:rsidRPr="00641F13">
        <w:t>округ</w:t>
      </w:r>
      <w:r w:rsidR="003E349E">
        <w:t>» Смоленской области</w:t>
      </w:r>
      <w:r w:rsidR="005A140F">
        <w:t xml:space="preserve"> приведена в таблице 2</w:t>
      </w:r>
      <w:r w:rsidR="00C369EC">
        <w:t>4</w:t>
      </w:r>
      <w:r w:rsidR="005A140F">
        <w:t>.</w:t>
      </w:r>
    </w:p>
    <w:p w:rsidR="005A140F" w:rsidRDefault="005A140F" w:rsidP="005A140F">
      <w:pPr>
        <w:pStyle w:val="afffffffa"/>
        <w:sectPr w:rsidR="005A140F" w:rsidSect="000463D9">
          <w:type w:val="continuous"/>
          <w:pgSz w:w="11906" w:h="16838"/>
          <w:pgMar w:top="567" w:right="567" w:bottom="567" w:left="1134" w:header="709" w:footer="0" w:gutter="0"/>
          <w:cols w:space="708"/>
          <w:docGrid w:linePitch="360"/>
        </w:sectPr>
      </w:pPr>
    </w:p>
    <w:p w:rsidR="005A140F" w:rsidRDefault="005A140F" w:rsidP="005A140F">
      <w:pPr>
        <w:pStyle w:val="afffffffa"/>
      </w:pPr>
      <w:r w:rsidRPr="002C4067">
        <w:lastRenderedPageBreak/>
        <w:t xml:space="preserve">Таблица </w:t>
      </w:r>
      <w:r w:rsidR="00827E3F">
        <w:rPr>
          <w:noProof/>
        </w:rPr>
        <w:fldChar w:fldCharType="begin"/>
      </w:r>
      <w:r>
        <w:rPr>
          <w:noProof/>
        </w:rPr>
        <w:instrText xml:space="preserve"> SEQ Таблица \* ARABIC </w:instrText>
      </w:r>
      <w:r w:rsidR="00827E3F">
        <w:rPr>
          <w:noProof/>
        </w:rPr>
        <w:fldChar w:fldCharType="separate"/>
      </w:r>
      <w:r w:rsidR="00C83B43">
        <w:rPr>
          <w:noProof/>
        </w:rPr>
        <w:t>24</w:t>
      </w:r>
      <w:r w:rsidR="00827E3F">
        <w:rPr>
          <w:noProof/>
        </w:rPr>
        <w:fldChar w:fldCharType="end"/>
      </w:r>
      <w:r>
        <w:rPr>
          <w:noProof/>
        </w:rPr>
        <w:t xml:space="preserve"> </w:t>
      </w:r>
      <w:r w:rsidRPr="002C4067">
        <w:t>–</w:t>
      </w:r>
      <w:r>
        <w:t xml:space="preserve"> Перечень бесхозяйных тепловых сетей</w:t>
      </w:r>
    </w:p>
    <w:tbl>
      <w:tblPr>
        <w:tblW w:w="5000" w:type="pct"/>
        <w:tblLook w:val="04A0"/>
      </w:tblPr>
      <w:tblGrid>
        <w:gridCol w:w="464"/>
        <w:gridCol w:w="2834"/>
        <w:gridCol w:w="4461"/>
        <w:gridCol w:w="2165"/>
        <w:gridCol w:w="3665"/>
        <w:gridCol w:w="2331"/>
      </w:tblGrid>
      <w:tr w:rsidR="005A140F" w:rsidRPr="005A140F" w:rsidTr="008F4264">
        <w:trPr>
          <w:trHeight w:val="1140"/>
          <w:tblHeader/>
        </w:trPr>
        <w:tc>
          <w:tcPr>
            <w:tcW w:w="14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b/>
                <w:bCs/>
                <w:color w:val="000000"/>
                <w:sz w:val="20"/>
                <w:szCs w:val="20"/>
                <w:lang w:eastAsia="ru-RU"/>
              </w:rPr>
            </w:pPr>
            <w:r w:rsidRPr="005A140F">
              <w:rPr>
                <w:rFonts w:ascii="Segoe UI" w:eastAsia="Times New Roman" w:hAnsi="Segoe UI" w:cs="Segoe UI"/>
                <w:b/>
                <w:bCs/>
                <w:color w:val="000000"/>
                <w:sz w:val="20"/>
                <w:szCs w:val="20"/>
                <w:lang w:eastAsia="ru-RU"/>
              </w:rPr>
              <w:t>№</w:t>
            </w:r>
          </w:p>
        </w:tc>
        <w:tc>
          <w:tcPr>
            <w:tcW w:w="890" w:type="pct"/>
            <w:tcBorders>
              <w:top w:val="single" w:sz="4" w:space="0" w:color="auto"/>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b/>
                <w:bCs/>
                <w:color w:val="000000"/>
                <w:sz w:val="20"/>
                <w:szCs w:val="20"/>
                <w:lang w:eastAsia="ru-RU"/>
              </w:rPr>
            </w:pPr>
            <w:r w:rsidRPr="005A140F">
              <w:rPr>
                <w:rFonts w:ascii="Segoe UI" w:eastAsia="Times New Roman" w:hAnsi="Segoe UI" w:cs="Segoe UI"/>
                <w:b/>
                <w:bCs/>
                <w:color w:val="000000"/>
                <w:sz w:val="20"/>
                <w:szCs w:val="20"/>
                <w:lang w:eastAsia="ru-RU"/>
              </w:rPr>
              <w:t>Наименование объекта (тело-, водоснабжения, водоотведения)</w:t>
            </w:r>
          </w:p>
        </w:tc>
        <w:tc>
          <w:tcPr>
            <w:tcW w:w="1401" w:type="pct"/>
            <w:tcBorders>
              <w:top w:val="single" w:sz="4" w:space="0" w:color="auto"/>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b/>
                <w:bCs/>
                <w:color w:val="000000"/>
                <w:sz w:val="20"/>
                <w:szCs w:val="20"/>
                <w:lang w:eastAsia="ru-RU"/>
              </w:rPr>
            </w:pPr>
            <w:r w:rsidRPr="005A140F">
              <w:rPr>
                <w:rFonts w:ascii="Segoe UI" w:eastAsia="Times New Roman" w:hAnsi="Segoe UI" w:cs="Segoe UI"/>
                <w:b/>
                <w:bCs/>
                <w:color w:val="000000"/>
                <w:sz w:val="20"/>
                <w:szCs w:val="20"/>
                <w:lang w:eastAsia="ru-RU"/>
              </w:rPr>
              <w:t>Адрес объекта</w:t>
            </w:r>
          </w:p>
        </w:tc>
        <w:tc>
          <w:tcPr>
            <w:tcW w:w="680" w:type="pct"/>
            <w:tcBorders>
              <w:top w:val="single" w:sz="4" w:space="0" w:color="auto"/>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b/>
                <w:bCs/>
                <w:color w:val="000000"/>
                <w:sz w:val="20"/>
                <w:szCs w:val="20"/>
                <w:lang w:eastAsia="ru-RU"/>
              </w:rPr>
            </w:pPr>
            <w:r w:rsidRPr="005A140F">
              <w:rPr>
                <w:rFonts w:ascii="Segoe UI" w:eastAsia="Times New Roman" w:hAnsi="Segoe UI" w:cs="Segoe UI"/>
                <w:b/>
                <w:bCs/>
                <w:color w:val="000000"/>
                <w:sz w:val="20"/>
                <w:szCs w:val="20"/>
                <w:lang w:eastAsia="ru-RU"/>
              </w:rPr>
              <w:t>Информация о постановке объекта на кадастровый учет в качестве бесхозяйного</w:t>
            </w:r>
          </w:p>
        </w:tc>
        <w:tc>
          <w:tcPr>
            <w:tcW w:w="1151" w:type="pct"/>
            <w:tcBorders>
              <w:top w:val="single" w:sz="4" w:space="0" w:color="auto"/>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b/>
                <w:bCs/>
                <w:color w:val="000000"/>
                <w:sz w:val="20"/>
                <w:szCs w:val="20"/>
                <w:lang w:eastAsia="ru-RU"/>
              </w:rPr>
            </w:pPr>
            <w:r w:rsidRPr="005A140F">
              <w:rPr>
                <w:rFonts w:ascii="Segoe UI" w:eastAsia="Times New Roman" w:hAnsi="Segoe UI" w:cs="Segoe UI"/>
                <w:b/>
                <w:bCs/>
                <w:color w:val="000000"/>
                <w:sz w:val="20"/>
                <w:szCs w:val="20"/>
                <w:lang w:eastAsia="ru-RU"/>
              </w:rPr>
              <w:t>Информация о принятии решения ОМСу по определению эксплуатирующей организации</w:t>
            </w:r>
          </w:p>
        </w:tc>
        <w:tc>
          <w:tcPr>
            <w:tcW w:w="732" w:type="pct"/>
            <w:tcBorders>
              <w:top w:val="single" w:sz="4" w:space="0" w:color="auto"/>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b/>
                <w:bCs/>
                <w:color w:val="000000"/>
                <w:sz w:val="20"/>
                <w:szCs w:val="20"/>
                <w:lang w:eastAsia="ru-RU"/>
              </w:rPr>
            </w:pPr>
            <w:r w:rsidRPr="005A140F">
              <w:rPr>
                <w:rFonts w:ascii="Segoe UI" w:eastAsia="Times New Roman" w:hAnsi="Segoe UI" w:cs="Segoe UI"/>
                <w:b/>
                <w:bCs/>
                <w:color w:val="000000"/>
                <w:sz w:val="20"/>
                <w:szCs w:val="20"/>
                <w:lang w:eastAsia="ru-RU"/>
              </w:rPr>
              <w:t xml:space="preserve">Информация о подключенных потребителях коммунальных ресурсов </w:t>
            </w:r>
          </w:p>
        </w:tc>
      </w:tr>
      <w:tr w:rsidR="005A140F" w:rsidRPr="005A140F" w:rsidTr="008F4264">
        <w:trPr>
          <w:trHeight w:val="450"/>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p>
        </w:tc>
        <w:tc>
          <w:tcPr>
            <w:tcW w:w="4854" w:type="pct"/>
            <w:gridSpan w:val="5"/>
            <w:tcBorders>
              <w:top w:val="single" w:sz="4" w:space="0" w:color="auto"/>
              <w:left w:val="nil"/>
              <w:bottom w:val="single" w:sz="4" w:space="0" w:color="auto"/>
              <w:right w:val="single" w:sz="4" w:space="0" w:color="000000"/>
            </w:tcBorders>
            <w:shd w:val="clear" w:color="auto" w:fill="auto"/>
            <w:vAlign w:val="center"/>
            <w:hideMark/>
          </w:tcPr>
          <w:p w:rsidR="005A140F" w:rsidRPr="005A140F" w:rsidRDefault="005A140F" w:rsidP="008F4264">
            <w:pPr>
              <w:jc w:val="center"/>
              <w:rPr>
                <w:rFonts w:ascii="Segoe UI" w:eastAsia="Times New Roman" w:hAnsi="Segoe UI" w:cs="Segoe UI"/>
                <w:b/>
                <w:bCs/>
                <w:color w:val="000000"/>
                <w:sz w:val="20"/>
                <w:szCs w:val="20"/>
                <w:lang w:eastAsia="ru-RU"/>
              </w:rPr>
            </w:pPr>
            <w:r w:rsidRPr="005A140F">
              <w:rPr>
                <w:rFonts w:ascii="Segoe UI" w:eastAsia="Times New Roman" w:hAnsi="Segoe UI" w:cs="Segoe UI"/>
                <w:b/>
                <w:bCs/>
                <w:color w:val="000000"/>
                <w:sz w:val="20"/>
                <w:szCs w:val="20"/>
                <w:lang w:eastAsia="ru-RU"/>
              </w:rPr>
              <w:t>Тепловые сети(бесхозяйные) от котельной №1 "Районная" (Смоленская область, Гагаринский район, г.Гагарин, ул. Промышленный проезд, д.1)</w:t>
            </w:r>
          </w:p>
        </w:tc>
      </w:tr>
      <w:tr w:rsidR="005A140F" w:rsidRPr="005A140F" w:rsidTr="008F4264">
        <w:trPr>
          <w:trHeight w:val="40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b/>
                <w:bCs/>
                <w:color w:val="000000"/>
                <w:sz w:val="20"/>
                <w:szCs w:val="20"/>
                <w:lang w:eastAsia="ru-RU"/>
              </w:rPr>
            </w:pPr>
            <w:r w:rsidRPr="005A140F">
              <w:rPr>
                <w:rFonts w:ascii="Segoe UI" w:eastAsia="Times New Roman" w:hAnsi="Segoe UI" w:cs="Segoe UI"/>
                <w:b/>
                <w:bCs/>
                <w:color w:val="000000"/>
                <w:sz w:val="20"/>
                <w:szCs w:val="20"/>
                <w:lang w:eastAsia="ru-RU"/>
              </w:rPr>
              <w:t>в том числе:</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b/>
                <w:bCs/>
                <w:color w:val="000000"/>
                <w:sz w:val="20"/>
                <w:szCs w:val="20"/>
                <w:lang w:eastAsia="ru-RU"/>
              </w:rPr>
            </w:pPr>
            <w:r w:rsidRPr="005A140F">
              <w:rPr>
                <w:rFonts w:ascii="Segoe UI" w:eastAsia="Times New Roman" w:hAnsi="Segoe UI" w:cs="Segoe UI"/>
                <w:b/>
                <w:bCs/>
                <w:color w:val="000000"/>
                <w:sz w:val="20"/>
                <w:szCs w:val="20"/>
                <w:lang w:eastAsia="ru-RU"/>
              </w:rPr>
              <w:t>ЦТП №2</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Пр.1 до ТК-3</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Солнцева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Пр.1 до ТК-3</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Солнцева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3</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ТК-3 до ТК-4</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Солнцева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4</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ТК-3 до ТК-4</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Солнцева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5</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ТК-4 до ул. Солнцева, 11</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Солнцева, д. 11</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6</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ТК-4 до ул. Солнцева, 11</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Солнцева, д. 11</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7</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ТК-4 до ул. Строителей, 50</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Строителей, д. 50</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8</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ТК-4 до ул. Строителей, 50</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Строителей, д.50</w:t>
            </w:r>
          </w:p>
        </w:tc>
      </w:tr>
      <w:tr w:rsidR="005A140F" w:rsidRPr="005A140F" w:rsidTr="008F4264">
        <w:trPr>
          <w:trHeight w:val="570"/>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9</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ТК-4 до ул. Строителей, 50 транзит</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Строителей, д. 50</w:t>
            </w:r>
          </w:p>
        </w:tc>
      </w:tr>
      <w:tr w:rsidR="005A140F" w:rsidRPr="005A140F" w:rsidTr="008F4264">
        <w:trPr>
          <w:trHeight w:val="570"/>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10</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ТК-4 до ул. Строителей, 50 транзит</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Строителей, д. 50</w:t>
            </w:r>
          </w:p>
        </w:tc>
      </w:tr>
      <w:tr w:rsidR="005A140F" w:rsidRPr="005A140F" w:rsidTr="008F4264">
        <w:trPr>
          <w:trHeight w:val="570"/>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11</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ул. Строителей, 50 до ул. Строителей , 48</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Строителей, д. 50, ул. Строителей, д. 48</w:t>
            </w:r>
          </w:p>
        </w:tc>
      </w:tr>
      <w:tr w:rsidR="005A140F" w:rsidRPr="005A140F" w:rsidTr="008F4264">
        <w:trPr>
          <w:trHeight w:val="64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12</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ул. Строителей, 50 до ул. Строителей , 48</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Строителей, д. 50, ул. Строителей, д. 48</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13</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ТК-1 до ул. Солнцева, 22</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Солнцева, д. 22</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14</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ТК-1 до ул. Солнцева, 22</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Солнцева д. 22</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b/>
                <w:bCs/>
                <w:color w:val="000000"/>
                <w:sz w:val="20"/>
                <w:szCs w:val="20"/>
                <w:lang w:eastAsia="ru-RU"/>
              </w:rPr>
            </w:pPr>
            <w:r w:rsidRPr="005A140F">
              <w:rPr>
                <w:rFonts w:ascii="Segoe UI" w:eastAsia="Times New Roman" w:hAnsi="Segoe UI" w:cs="Segoe UI"/>
                <w:b/>
                <w:bCs/>
                <w:color w:val="000000"/>
                <w:sz w:val="20"/>
                <w:szCs w:val="20"/>
                <w:lang w:eastAsia="ru-RU"/>
              </w:rPr>
              <w:t>ЦТП №3</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r>
      <w:tr w:rsidR="005A140F" w:rsidRPr="005A140F" w:rsidTr="008F4264">
        <w:trPr>
          <w:trHeight w:val="115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15</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Лен.наб.11 к.1 до Лен.наб. 11 к.2 транзит</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xml:space="preserve">Ленградская набережная д. 11 корпус.1, Ленградская набережная д. 11 корпус 2 </w:t>
            </w:r>
          </w:p>
        </w:tc>
      </w:tr>
      <w:tr w:rsidR="005A140F" w:rsidRPr="005A140F" w:rsidTr="008F4264">
        <w:trPr>
          <w:trHeight w:val="930"/>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lastRenderedPageBreak/>
              <w:t>16</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Лен.наб.11 к.1 до Лен.наб. 11 к.2 транзит</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xml:space="preserve">Ленградская набережная д. 11 корпус.1, Ленградская набережная д. 11 корпус 2 </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b/>
                <w:bCs/>
                <w:color w:val="000000"/>
                <w:sz w:val="20"/>
                <w:szCs w:val="20"/>
                <w:lang w:eastAsia="ru-RU"/>
              </w:rPr>
            </w:pPr>
            <w:r w:rsidRPr="005A140F">
              <w:rPr>
                <w:rFonts w:ascii="Segoe UI" w:eastAsia="Times New Roman" w:hAnsi="Segoe UI" w:cs="Segoe UI"/>
                <w:b/>
                <w:bCs/>
                <w:color w:val="000000"/>
                <w:sz w:val="20"/>
                <w:szCs w:val="20"/>
                <w:lang w:eastAsia="ru-RU"/>
              </w:rPr>
              <w:t>ЦТП №4</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17</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ТК-9А до уч.корпуса</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Гагарина д. 45, д. 47</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18</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ТК-9А до уч.корпуса транзит</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Гагарина д. 45, д. 47</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sz w:val="20"/>
                <w:szCs w:val="20"/>
                <w:lang w:eastAsia="ru-RU"/>
              </w:rPr>
            </w:pPr>
            <w:r w:rsidRPr="005A140F">
              <w:rPr>
                <w:rFonts w:ascii="Segoe UI" w:eastAsia="Times New Roman" w:hAnsi="Segoe UI" w:cs="Segoe UI"/>
                <w:sz w:val="20"/>
                <w:szCs w:val="20"/>
                <w:lang w:eastAsia="ru-RU"/>
              </w:rPr>
              <w:t>19</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sz w:val="20"/>
                <w:szCs w:val="20"/>
                <w:lang w:eastAsia="ru-RU"/>
              </w:rPr>
            </w:pPr>
            <w:r w:rsidRPr="005A140F">
              <w:rPr>
                <w:rFonts w:ascii="Segoe UI" w:eastAsia="Times New Roman" w:hAnsi="Segoe UI" w:cs="Segoe UI"/>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sz w:val="20"/>
                <w:szCs w:val="20"/>
                <w:lang w:eastAsia="ru-RU"/>
              </w:rPr>
            </w:pPr>
            <w:r w:rsidRPr="005A140F">
              <w:rPr>
                <w:rFonts w:ascii="Segoe UI" w:eastAsia="Times New Roman" w:hAnsi="Segoe UI" w:cs="Segoe UI"/>
                <w:sz w:val="20"/>
                <w:szCs w:val="20"/>
                <w:lang w:eastAsia="ru-RU"/>
              </w:rPr>
              <w:t>От ТК-9А до уч. Корпуса</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Гагарина д. 45, д. 47</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20</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ТК-25 до церкви</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Гагарина д. 45, д. 47</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b/>
                <w:bCs/>
                <w:color w:val="000000"/>
                <w:sz w:val="20"/>
                <w:szCs w:val="20"/>
                <w:lang w:eastAsia="ru-RU"/>
              </w:rPr>
            </w:pPr>
            <w:r w:rsidRPr="005A140F">
              <w:rPr>
                <w:rFonts w:ascii="Segoe UI" w:eastAsia="Times New Roman" w:hAnsi="Segoe UI" w:cs="Segoe UI"/>
                <w:b/>
                <w:bCs/>
                <w:color w:val="000000"/>
                <w:sz w:val="20"/>
                <w:szCs w:val="20"/>
                <w:lang w:eastAsia="ru-RU"/>
              </w:rPr>
              <w:t>ЦТП №6</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21</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ТК-9 до ТК-9а (Гагарина, 23)</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Гагарина, д. 23</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b/>
                <w:bCs/>
                <w:color w:val="000000"/>
                <w:sz w:val="20"/>
                <w:szCs w:val="20"/>
                <w:lang w:eastAsia="ru-RU"/>
              </w:rPr>
            </w:pPr>
            <w:r w:rsidRPr="005A140F">
              <w:rPr>
                <w:rFonts w:ascii="Segoe UI" w:eastAsia="Times New Roman" w:hAnsi="Segoe UI" w:cs="Segoe UI"/>
                <w:b/>
                <w:bCs/>
                <w:color w:val="000000"/>
                <w:sz w:val="20"/>
                <w:szCs w:val="20"/>
                <w:lang w:eastAsia="ru-RU"/>
              </w:rPr>
              <w:t>ЦТП №7</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r>
      <w:tr w:rsidR="005A140F" w:rsidRPr="005A140F" w:rsidTr="008F4264">
        <w:trPr>
          <w:trHeight w:val="570"/>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22</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ул. Мелиоративн., 22 до ул. Мелиорат.,24</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Мелиоративная, д. 22, ул. Мелиоративная, д. 24</w:t>
            </w:r>
          </w:p>
        </w:tc>
      </w:tr>
      <w:tr w:rsidR="005A140F" w:rsidRPr="005A140F" w:rsidTr="008F4264">
        <w:trPr>
          <w:trHeight w:val="570"/>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23</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ул. Мелиоративн., 22 до ул. Мелиорат.,24</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Мелиоративная, д. 22, ул. Мелиоративная, д. 24</w:t>
            </w:r>
          </w:p>
        </w:tc>
      </w:tr>
      <w:tr w:rsidR="005A140F" w:rsidRPr="005A140F" w:rsidTr="008F4264">
        <w:trPr>
          <w:trHeight w:val="570"/>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24</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ул. Мелиор., 22 до ул. Мелиор.,24 транзит</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Мелиоративная, д. 22, ул. Мелиоративная, д. 24</w:t>
            </w:r>
          </w:p>
        </w:tc>
      </w:tr>
      <w:tr w:rsidR="005A140F" w:rsidRPr="005A140F" w:rsidTr="008F4264">
        <w:trPr>
          <w:trHeight w:val="570"/>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25</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ул. Мелиор., 22 до ул. Мелиор.,24 транзит</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Мелиоративная, д. 22, ул. Мелиоративная, д. 24</w:t>
            </w:r>
          </w:p>
        </w:tc>
      </w:tr>
      <w:tr w:rsidR="005A140F" w:rsidRPr="005A140F" w:rsidTr="008F4264">
        <w:trPr>
          <w:trHeight w:val="570"/>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26</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ТК-14 до ТК-15 (ул. Мелиоративная,22)</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Мелиоративная, д. 22</w:t>
            </w:r>
          </w:p>
        </w:tc>
      </w:tr>
      <w:tr w:rsidR="005A140F" w:rsidRPr="005A140F" w:rsidTr="008F4264">
        <w:trPr>
          <w:trHeight w:val="570"/>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lastRenderedPageBreak/>
              <w:t>27</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ТК-14 до ТК-15 (ул. Мелиоративная,22)</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Мелиоративная, д. 22</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b/>
                <w:bCs/>
                <w:color w:val="000000"/>
                <w:sz w:val="20"/>
                <w:szCs w:val="20"/>
                <w:lang w:eastAsia="ru-RU"/>
              </w:rPr>
            </w:pPr>
            <w:r w:rsidRPr="005A140F">
              <w:rPr>
                <w:rFonts w:ascii="Segoe UI" w:eastAsia="Times New Roman" w:hAnsi="Segoe UI" w:cs="Segoe UI"/>
                <w:b/>
                <w:bCs/>
                <w:color w:val="000000"/>
                <w:sz w:val="20"/>
                <w:szCs w:val="20"/>
                <w:lang w:eastAsia="ru-RU"/>
              </w:rPr>
              <w:t>ЦТП №8</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28</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ТК-4 до ТК-5</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Гагарина, д. 73, 71, 75</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29</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ТК-5 до частных жил.дом.</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Гагарина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30</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ТК-3 до Гагарина, 67</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Гагарина, д. 67</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31</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ТК-3 до Гагарина, 67</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Гагарина, д. 67</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32</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ТК-6 до музея</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Гагарина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33</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ТК-7 до ТК-9</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Гагарина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34</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ТК-9 до Дома Космонавтов</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Гагарнина, д. 74А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35</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ТК-9 до ТК-10</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Гагарнина, д. 79</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36</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ТК-10 до хоз.блока</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r>
      <w:tr w:rsidR="005A140F" w:rsidRPr="005A140F" w:rsidTr="008F4264">
        <w:trPr>
          <w:trHeight w:val="570"/>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37</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Пионерский 14 до теплицы школы - интер.</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Пионерский, д. 14</w:t>
            </w:r>
          </w:p>
        </w:tc>
      </w:tr>
      <w:tr w:rsidR="005A140F" w:rsidRPr="005A140F" w:rsidTr="008F4264">
        <w:trPr>
          <w:trHeight w:val="570"/>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Пионерский 14 до теплицы школы - интер. транзит</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Пионерский, д. 14</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b/>
                <w:bCs/>
                <w:color w:val="000000"/>
                <w:sz w:val="20"/>
                <w:szCs w:val="20"/>
                <w:lang w:eastAsia="ru-RU"/>
              </w:rPr>
            </w:pPr>
            <w:r w:rsidRPr="005A140F">
              <w:rPr>
                <w:rFonts w:ascii="Segoe UI" w:eastAsia="Times New Roman" w:hAnsi="Segoe UI" w:cs="Segoe UI"/>
                <w:b/>
                <w:bCs/>
                <w:color w:val="000000"/>
                <w:sz w:val="20"/>
                <w:szCs w:val="20"/>
                <w:lang w:eastAsia="ru-RU"/>
              </w:rPr>
              <w:t>ЦТП №9</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38</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ТК-3 до общежития</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Строителей, д. 169</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39</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ТК-3 до общежития</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Строителей, д. 169</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b/>
                <w:bCs/>
                <w:color w:val="000000"/>
                <w:sz w:val="20"/>
                <w:szCs w:val="20"/>
                <w:lang w:eastAsia="ru-RU"/>
              </w:rPr>
            </w:pPr>
            <w:r w:rsidRPr="005A140F">
              <w:rPr>
                <w:rFonts w:ascii="Segoe UI" w:eastAsia="Times New Roman" w:hAnsi="Segoe UI" w:cs="Segoe UI"/>
                <w:b/>
                <w:bCs/>
                <w:color w:val="000000"/>
                <w:sz w:val="20"/>
                <w:szCs w:val="20"/>
                <w:lang w:eastAsia="ru-RU"/>
              </w:rPr>
              <w:t>ЦТП №10</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40</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ЦТП до Пр.1</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Молодежная</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41</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ЦТП до Пр.1</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Молодежная</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42</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Пр.1 до ул. Молодежная, 10</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Молодежная, д. 10</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43</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Пр.1 до ул. Молодежная, 10</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Молодежная, д. 10</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44</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Пр.1 до ТК-1</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Молодежная</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45</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Пр.1 до ТК-1</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Молодежная</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46</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ТК-1 до ул. Молодежная, 8</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Молодежная, д. 8</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47</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ТК-1 до ул. Молодежная, 8</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Молодежная, д. 8</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lastRenderedPageBreak/>
              <w:t>48</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ТК-1 до Пр.2</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Молодежная</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49</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ТК-1 до Пр.2</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Молодежная</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50</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Пр.2 до Пр.3</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Молодежная</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51</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Пр.2 до Пр.3</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Молодежная</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52</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Пр.3 до ул. Молодежная, 2</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Молодежная, д. 2</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53</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Пр.3 до ул. Молодежная, 2</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Молодежная, д. 2</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54</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Пр.3 до ТК-3</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Молодежная</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55</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Пр.3 до ТК-3</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Молодежная</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56</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ТК-3 до ТК-4</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Молодежная</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57</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ТК-3 до ТК-4</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Молодежная</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58</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ТК-4 до ул. Молодежная, 4</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Молодежная, д. 4</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59</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ТК-4 до ул. Молодежная, 4</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Молодежная, д. 4</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60</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ТК-3 до ул. Молодежная, 6</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Молодежная, д. 8</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61</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ТК-3 до ул. Молодежная, 6</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Молодежная, д. 8</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b/>
                <w:bCs/>
                <w:color w:val="000000"/>
                <w:sz w:val="20"/>
                <w:szCs w:val="20"/>
                <w:lang w:eastAsia="ru-RU"/>
              </w:rPr>
            </w:pPr>
            <w:r w:rsidRPr="005A140F">
              <w:rPr>
                <w:rFonts w:ascii="Segoe UI" w:eastAsia="Times New Roman" w:hAnsi="Segoe UI" w:cs="Segoe UI"/>
                <w:b/>
                <w:bCs/>
                <w:color w:val="000000"/>
                <w:sz w:val="20"/>
                <w:szCs w:val="20"/>
                <w:lang w:eastAsia="ru-RU"/>
              </w:rPr>
              <w:t>от магистрали</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62</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63</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магистраль</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Ш-1 до Пр.4а</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проезд Промышленный, д. 4А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64</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магистраль</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 4а до Пр.3а</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проезд Промышленный, д. 3А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65</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магистраль</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Пр.3а до Ш-2</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проезд МСО</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66</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магистраль</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Ш-2 до Пр.5</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проезд Промышленный, д. 5</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67</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68</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магистраль</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Пр.9 до проезд МСО,2</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проезд МСО, д. 2</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69</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магистраль</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Пр.4 до ЦТП №10</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проезд МСО</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70</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магистраль</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Пр.1а до Пр.2</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проезд Промышленный, д. 1А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71</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магистраль</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Пр-2 до Воинский пр-д,4</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Воиский проезд, д. 4</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lastRenderedPageBreak/>
              <w:t>72</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магистраль</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Пр.2 до Пр.3</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проезд Промышленный, д. 2</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73</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магистраль</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Пр.3 до Пр.6</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проезд Промышленный, д. 3</w:t>
            </w:r>
          </w:p>
        </w:tc>
      </w:tr>
      <w:tr w:rsidR="005A140F" w:rsidRPr="005A140F" w:rsidTr="008F4264">
        <w:trPr>
          <w:trHeight w:val="570"/>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74</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магистраль</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Пр.6 до  Воинский проезд 2,6</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проезд Промышленный, д. 6, воиский проезд, д. 2, 6</w:t>
            </w:r>
          </w:p>
        </w:tc>
      </w:tr>
      <w:tr w:rsidR="005A140F" w:rsidRPr="005A140F" w:rsidTr="008F4264">
        <w:trPr>
          <w:trHeight w:val="570"/>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75</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магистраль</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Пр.3 до Пр.4</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проезд Промышленный, д. 3, презд Промышленый, д. 4</w:t>
            </w:r>
          </w:p>
        </w:tc>
      </w:tr>
      <w:tr w:rsidR="005A140F" w:rsidRPr="005A140F" w:rsidTr="008F4264">
        <w:trPr>
          <w:trHeight w:val="43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4854" w:type="pct"/>
            <w:gridSpan w:val="5"/>
            <w:tcBorders>
              <w:top w:val="single" w:sz="4" w:space="0" w:color="auto"/>
              <w:left w:val="nil"/>
              <w:bottom w:val="single" w:sz="4" w:space="0" w:color="auto"/>
              <w:right w:val="single" w:sz="4" w:space="0" w:color="000000"/>
            </w:tcBorders>
            <w:shd w:val="clear" w:color="auto" w:fill="auto"/>
            <w:vAlign w:val="center"/>
            <w:hideMark/>
          </w:tcPr>
          <w:p w:rsidR="005A140F" w:rsidRPr="005A140F" w:rsidRDefault="005A140F" w:rsidP="008F4264">
            <w:pPr>
              <w:jc w:val="center"/>
              <w:rPr>
                <w:rFonts w:ascii="Segoe UI" w:eastAsia="Times New Roman" w:hAnsi="Segoe UI" w:cs="Segoe UI"/>
                <w:b/>
                <w:bCs/>
                <w:color w:val="000000"/>
                <w:sz w:val="20"/>
                <w:szCs w:val="20"/>
                <w:lang w:eastAsia="ru-RU"/>
              </w:rPr>
            </w:pPr>
            <w:r w:rsidRPr="005A140F">
              <w:rPr>
                <w:rFonts w:ascii="Segoe UI" w:eastAsia="Times New Roman" w:hAnsi="Segoe UI" w:cs="Segoe UI"/>
                <w:b/>
                <w:bCs/>
                <w:color w:val="000000"/>
                <w:sz w:val="20"/>
                <w:szCs w:val="20"/>
                <w:lang w:eastAsia="ru-RU"/>
              </w:rPr>
              <w:t>Тепловые сети(бесхозяйные) от котельной №2 (Смоленская область, Гагаринский район, г.Гагарин, ул. Бахтина, д.11б)</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b/>
                <w:bCs/>
                <w:color w:val="000000"/>
                <w:sz w:val="20"/>
                <w:szCs w:val="20"/>
                <w:lang w:eastAsia="ru-RU"/>
              </w:rPr>
            </w:pPr>
            <w:r w:rsidRPr="005A140F">
              <w:rPr>
                <w:rFonts w:ascii="Segoe UI" w:eastAsia="Times New Roman" w:hAnsi="Segoe UI" w:cs="Segoe UI"/>
                <w:b/>
                <w:bCs/>
                <w:color w:val="000000"/>
                <w:sz w:val="20"/>
                <w:szCs w:val="20"/>
                <w:lang w:eastAsia="ru-RU"/>
              </w:rPr>
              <w:t>в том числе:</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b/>
                <w:bCs/>
                <w:color w:val="000000"/>
                <w:sz w:val="20"/>
                <w:szCs w:val="20"/>
                <w:lang w:eastAsia="ru-RU"/>
              </w:rPr>
            </w:pPr>
            <w:r w:rsidRPr="005A140F">
              <w:rPr>
                <w:rFonts w:ascii="Segoe UI" w:eastAsia="Times New Roman" w:hAnsi="Segoe UI" w:cs="Segoe UI"/>
                <w:b/>
                <w:bCs/>
                <w:color w:val="000000"/>
                <w:sz w:val="20"/>
                <w:szCs w:val="20"/>
                <w:lang w:eastAsia="ru-RU"/>
              </w:rPr>
              <w:t>ЦТП №13</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ТК-29 до общ.Гагарина, д.5</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67:03:0010112:1948</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Гаагрина, д. 5</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ТК-29 до общ.Гагарина, д.5</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67:03:0010112:1948</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Гаагрина, д. 5</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3</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ТК-7а до  50 лет ВЛКСМ, д.8</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50 ВЛКСМ, д. 8</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4</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ТК-7а до  50 лет ВЛКСМ, д.8</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50 ВЛКСМ, д. 8</w:t>
            </w:r>
          </w:p>
        </w:tc>
      </w:tr>
      <w:tr w:rsidR="005A140F" w:rsidRPr="005A140F" w:rsidTr="008F4264">
        <w:trPr>
          <w:trHeight w:val="570"/>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5</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ТК-7 до пристройки 50 лет ВЛКСМ, д.8</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67:03:0010112:1946</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50 ВЛКСМ, д. 8</w:t>
            </w:r>
          </w:p>
        </w:tc>
      </w:tr>
      <w:tr w:rsidR="005A140F" w:rsidRPr="005A140F" w:rsidTr="008F4264">
        <w:trPr>
          <w:trHeight w:val="570"/>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6</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ТК-33 до ул.Гагарина, 10 к.2 транзит</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Гагарина, д. 10, корпус 2</w:t>
            </w:r>
          </w:p>
        </w:tc>
      </w:tr>
      <w:tr w:rsidR="005A140F" w:rsidRPr="005A140F" w:rsidTr="008F4264">
        <w:trPr>
          <w:trHeight w:val="570"/>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7</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ТК-33 до ул.Гагарина, 10 к.2 транзит</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Гагарина, д. 10, корпус 2</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8</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ТК-33 до ул.Гагарина, 10 к.1</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Гагарина, д. 10, корпус 1</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9</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ТК-33 до ул.Гагарина, 10 к.1</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Гагарина, д. 10 корпус, 1</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10</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ул.Гагарина, 10 к.2 до ТК-34</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Гагарина, д. 10, корпус 2</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lastRenderedPageBreak/>
              <w:t>11</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ул.Гагарина, 10 к.2 до ТК-34</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Гагарина, д. 10, корпус 2</w:t>
            </w:r>
          </w:p>
        </w:tc>
      </w:tr>
      <w:tr w:rsidR="005A140F" w:rsidRPr="005A140F" w:rsidTr="008F4264">
        <w:trPr>
          <w:trHeight w:val="43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4854" w:type="pct"/>
            <w:gridSpan w:val="5"/>
            <w:tcBorders>
              <w:top w:val="single" w:sz="4" w:space="0" w:color="auto"/>
              <w:left w:val="nil"/>
              <w:bottom w:val="single" w:sz="4" w:space="0" w:color="auto"/>
              <w:right w:val="single" w:sz="4" w:space="0" w:color="000000"/>
            </w:tcBorders>
            <w:shd w:val="clear" w:color="auto" w:fill="auto"/>
            <w:vAlign w:val="center"/>
            <w:hideMark/>
          </w:tcPr>
          <w:p w:rsidR="005A140F" w:rsidRPr="005A140F" w:rsidRDefault="005A140F" w:rsidP="008F4264">
            <w:pPr>
              <w:jc w:val="center"/>
              <w:rPr>
                <w:rFonts w:ascii="Segoe UI" w:eastAsia="Times New Roman" w:hAnsi="Segoe UI" w:cs="Segoe UI"/>
                <w:b/>
                <w:bCs/>
                <w:color w:val="000000"/>
                <w:sz w:val="20"/>
                <w:szCs w:val="20"/>
                <w:lang w:eastAsia="ru-RU"/>
              </w:rPr>
            </w:pPr>
            <w:r w:rsidRPr="005A140F">
              <w:rPr>
                <w:rFonts w:ascii="Segoe UI" w:eastAsia="Times New Roman" w:hAnsi="Segoe UI" w:cs="Segoe UI"/>
                <w:b/>
                <w:bCs/>
                <w:color w:val="000000"/>
                <w:sz w:val="20"/>
                <w:szCs w:val="20"/>
                <w:lang w:eastAsia="ru-RU"/>
              </w:rPr>
              <w:t>Тепловые сети(бесхозяйные) от котельной №3 (Смоленская область, Гагаринский район, г.Гагарин, ул. Заводская, д.5а)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b/>
                <w:bCs/>
                <w:color w:val="000000"/>
                <w:sz w:val="20"/>
                <w:szCs w:val="20"/>
                <w:lang w:eastAsia="ru-RU"/>
              </w:rPr>
            </w:pPr>
            <w:r w:rsidRPr="005A140F">
              <w:rPr>
                <w:rFonts w:ascii="Segoe UI" w:eastAsia="Times New Roman" w:hAnsi="Segoe UI" w:cs="Segoe UI"/>
                <w:b/>
                <w:bCs/>
                <w:color w:val="000000"/>
                <w:sz w:val="20"/>
                <w:szCs w:val="20"/>
                <w:lang w:eastAsia="ru-RU"/>
              </w:rPr>
              <w:t>в том числе:</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b/>
                <w:bCs/>
                <w:color w:val="000000"/>
                <w:sz w:val="20"/>
                <w:szCs w:val="20"/>
                <w:lang w:eastAsia="ru-RU"/>
              </w:rPr>
            </w:pPr>
            <w:r w:rsidRPr="005A140F">
              <w:rPr>
                <w:rFonts w:ascii="Segoe UI" w:eastAsia="Times New Roman" w:hAnsi="Segoe UI" w:cs="Segoe UI"/>
                <w:b/>
                <w:bCs/>
                <w:color w:val="000000"/>
                <w:sz w:val="20"/>
                <w:szCs w:val="20"/>
                <w:lang w:eastAsia="ru-RU"/>
              </w:rPr>
              <w:t>от магистрали</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b/>
                <w:bCs/>
                <w:color w:val="000000"/>
                <w:sz w:val="20"/>
                <w:szCs w:val="20"/>
                <w:lang w:eastAsia="ru-RU"/>
              </w:rPr>
            </w:pPr>
            <w:r w:rsidRPr="005A140F">
              <w:rPr>
                <w:rFonts w:ascii="Segoe UI" w:eastAsia="Times New Roman" w:hAnsi="Segoe UI" w:cs="Segoe UI"/>
                <w:b/>
                <w:bCs/>
                <w:color w:val="000000"/>
                <w:sz w:val="20"/>
                <w:szCs w:val="20"/>
                <w:lang w:eastAsia="ru-RU"/>
              </w:rPr>
              <w:t>ЦТП №15</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ЦТП до Пушкина,5</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Пушкина, д. 5</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ЦТП до Пушкина,5</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Пушкина, д. 5</w:t>
            </w:r>
          </w:p>
        </w:tc>
      </w:tr>
      <w:tr w:rsidR="005A140F" w:rsidRPr="005A140F" w:rsidTr="008F4264">
        <w:trPr>
          <w:trHeight w:val="43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4854" w:type="pct"/>
            <w:gridSpan w:val="5"/>
            <w:tcBorders>
              <w:top w:val="single" w:sz="4" w:space="0" w:color="auto"/>
              <w:left w:val="nil"/>
              <w:bottom w:val="single" w:sz="4" w:space="0" w:color="auto"/>
              <w:right w:val="single" w:sz="4" w:space="0" w:color="000000"/>
            </w:tcBorders>
            <w:shd w:val="clear" w:color="auto" w:fill="auto"/>
            <w:vAlign w:val="center"/>
            <w:hideMark/>
          </w:tcPr>
          <w:p w:rsidR="005A140F" w:rsidRPr="005A140F" w:rsidRDefault="005A140F" w:rsidP="008F4264">
            <w:pPr>
              <w:jc w:val="center"/>
              <w:rPr>
                <w:rFonts w:ascii="Segoe UI" w:eastAsia="Times New Roman" w:hAnsi="Segoe UI" w:cs="Segoe UI"/>
                <w:b/>
                <w:bCs/>
                <w:color w:val="000000"/>
                <w:sz w:val="20"/>
                <w:szCs w:val="20"/>
                <w:lang w:eastAsia="ru-RU"/>
              </w:rPr>
            </w:pPr>
            <w:r w:rsidRPr="005A140F">
              <w:rPr>
                <w:rFonts w:ascii="Segoe UI" w:eastAsia="Times New Roman" w:hAnsi="Segoe UI" w:cs="Segoe UI"/>
                <w:b/>
                <w:bCs/>
                <w:color w:val="000000"/>
                <w:sz w:val="20"/>
                <w:szCs w:val="20"/>
                <w:lang w:eastAsia="ru-RU"/>
              </w:rPr>
              <w:t>Тепловые сети(бесхозяйные) от котельной №5 (Смоленская область, Гагаринский район, г.Гагарин, ул. Мира, д.2а)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b/>
                <w:bCs/>
                <w:color w:val="000000"/>
                <w:sz w:val="20"/>
                <w:szCs w:val="20"/>
                <w:lang w:eastAsia="ru-RU"/>
              </w:rPr>
            </w:pPr>
            <w:r w:rsidRPr="005A140F">
              <w:rPr>
                <w:rFonts w:ascii="Segoe UI" w:eastAsia="Times New Roman" w:hAnsi="Segoe UI" w:cs="Segoe UI"/>
                <w:b/>
                <w:bCs/>
                <w:color w:val="000000"/>
                <w:sz w:val="20"/>
                <w:szCs w:val="20"/>
                <w:lang w:eastAsia="ru-RU"/>
              </w:rPr>
              <w:t>в том числе:</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Пр.12 до ул.Профсоюзная,10</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Профсоюзная, д. 10</w:t>
            </w:r>
          </w:p>
        </w:tc>
      </w:tr>
      <w:tr w:rsidR="005A140F" w:rsidRPr="005A140F" w:rsidTr="008F4264">
        <w:trPr>
          <w:trHeight w:val="570"/>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Пр.37 до ул.Юн.космонавтов,4а</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Юнных космонавтов, д. 4А</w:t>
            </w:r>
          </w:p>
        </w:tc>
      </w:tr>
      <w:tr w:rsidR="005A140F" w:rsidRPr="005A140F" w:rsidTr="008F4264">
        <w:trPr>
          <w:trHeight w:val="570"/>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3</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ТК-4 до Пр.38 до ул. Юных космонавтов, 8</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Юнных космонавтов, д. 8</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4</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ТК-4 до ТК-5</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Юнных космонавтов</w:t>
            </w:r>
          </w:p>
        </w:tc>
      </w:tr>
      <w:tr w:rsidR="005A140F" w:rsidRPr="005A140F" w:rsidTr="008F4264">
        <w:trPr>
          <w:trHeight w:val="570"/>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5</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ТК-5 до ул.Юн.космонавтов,10</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Юнных космонавтов, д. 10</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6</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Пр.11 до ул.Профсоюзная, 7</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Профсоюзная, д. 7</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7</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Пр.11 до ул.Профсоюзная, 8</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Профсоюзная, д. 8</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8</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ТК-3А до ТК-3</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Профсоюзная</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9</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Пр.11 до Пр.14</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Профсоюзная</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10</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Пр.6 до ул.Юн.Космонавтов,1</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Юнных космонавтов, д. 1</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11</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Пр.12 до Пр.13</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Юнных косманавтов</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12</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Пр.13 до ул.Профсоюзная,11</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Профсоюзная, д. 11</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lastRenderedPageBreak/>
              <w:t>13</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Пр.13 до ул.Профсоюзная,12</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Профсоюзная, д. 12</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14</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Пр.14 до ул.Профсоюзная,3</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Профсоюзная, д. 3</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15</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Пр.14 до Пр.15</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Профсоюзная</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16</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Пр.15 до ул.Профсоюзная,6</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Профсоюзная, д. 6</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17</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Пр.11 до Пр.12</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Профсоюзная</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18</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ТК-3А до ул.Мира,14</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Мира, д. 14</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19</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Пр.4 до ТК-3А</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Мира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20</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Пр.29 до ул.Мира,12</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Мира д. 12</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21</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Пр.4 до Пр.29</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Мира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22</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ТК-2 до Пр.4</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Мира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23</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ТК-2 до ул.Мира,10</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Мира, д. 10</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24</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Пр.37 до ТК-4</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Мира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25</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ТК-1 до ул.Мира, 9</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Мира, д. 9</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26</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Пр.6 до Пр.37</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Мира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27</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ТК-3А до ул.Мира,6</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Мира, д. 6</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28</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ТК-3 до Пр.6</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Мира</w:t>
            </w:r>
          </w:p>
        </w:tc>
      </w:tr>
      <w:tr w:rsidR="005A140F" w:rsidRPr="005A140F" w:rsidTr="008F4264">
        <w:trPr>
          <w:trHeight w:val="570"/>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29</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пер.Хвойный,8 до пер.Молодежный(транзит)</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переулок Хвойный, д.8, переулок Молодежный</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30</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ТК-2 до ул.Мира,8</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Мира, д. 8</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31</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 23  до Пр.35</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Мира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32</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Пр.24 до ул.Мира,1</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Мира, д. 1</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33</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Пр.23а до пер.Хвойный,4</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переулок Хвойный, д. 4</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34</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ТК-6 до Пр.24</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перулок Хвойный</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35</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Пр.24 до пер.Хвойный,1</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переулок Хвойный, д. 1</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36</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Пр.24 до ул.Мира,1 транзит</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Мира, д. 1</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lastRenderedPageBreak/>
              <w:t>37</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ул.Мира,1 до ул.Мира,1А</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Мира, д. 1А</w:t>
            </w:r>
          </w:p>
        </w:tc>
      </w:tr>
      <w:tr w:rsidR="005A140F" w:rsidRPr="005A140F" w:rsidTr="008F4264">
        <w:trPr>
          <w:trHeight w:val="570"/>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ул.Мира,1 до ул.Мира,1А транзит</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Мира, д. 1А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38</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Пр.22 до Пр.22а</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Мира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39</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Пр.22а до Пр.23</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Мира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40</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Пр.22 до пер.Хвойный,2</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переулок Хвойный, д. 2</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41</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Пр.35 до пер.Хвойный,6</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переулок Хвойный, д. 6</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42</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Пр.35 до пер.Хвойный,8</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переулок Хвойный, д. 8</w:t>
            </w:r>
          </w:p>
        </w:tc>
      </w:tr>
      <w:tr w:rsidR="005A140F" w:rsidRPr="005A140F" w:rsidTr="008F4264">
        <w:trPr>
          <w:trHeight w:val="570"/>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43</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пер.Хвойный,8 до пер.Молодежный,9</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переулок Хвойный, д. 8, переулок Молодежный, д. 9</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44</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ТК-5 до Пр.16</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перулок Молодежный</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46</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 34 до Пр. 20</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переулок Молодежный</w:t>
            </w:r>
          </w:p>
        </w:tc>
      </w:tr>
      <w:tr w:rsidR="005A140F" w:rsidRPr="005A140F" w:rsidTr="008F4264">
        <w:trPr>
          <w:trHeight w:val="570"/>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47</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 30 до пер. Молодёжный, 2</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переулок Молодежный, д. 2</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48</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ул.Мира,1А до ул.Мира,3</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Мира, д. 1А, ул. Мира, д.3</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49</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Пр.19 до Пр.34</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Мира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50</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Пр.29 до Пр.7</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Мира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51</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Пр.15 до Пр.16</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Мира</w:t>
            </w:r>
          </w:p>
        </w:tc>
      </w:tr>
      <w:tr w:rsidR="005A140F" w:rsidRPr="005A140F" w:rsidTr="008F4264">
        <w:trPr>
          <w:trHeight w:val="570"/>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52</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Пр.16 до ул.Юн.космонавтов,12</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Юнных космонавтов, д. 12</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53</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Пр.16 до Пр.17</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Юнных космонавтов</w:t>
            </w:r>
          </w:p>
        </w:tc>
      </w:tr>
      <w:tr w:rsidR="005A140F" w:rsidRPr="005A140F" w:rsidTr="008F4264">
        <w:trPr>
          <w:trHeight w:val="570"/>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54</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Пр.17 до ул.Юн.космонавтов,9</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Юнных космонавтов, д. 9</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lastRenderedPageBreak/>
              <w:t>55</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Пр.17 до ул.Профсоюзная,4</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профсоюзная, д. 4</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56</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Пр.22а до пер.Хвойный,2</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переулок Хвойный, д. 2</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57</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Пр18 до Пр.19</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пер. Хвойный</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58</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ул.Мира,1 до ул.Мира,1А</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Мира, д. 1, ул.Мира, д. 1А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59</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Пр.34 до Пр.30</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Мира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60</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Пр.30 до Пр.31</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Мира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61</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Пр.31 до пер.Молодёжный,2</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перулок Молодежный, д. 2</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62</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Пр.20 до Пр.21</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переулок Молодежный</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63</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Пр.21 до общ.ул.Мира,4</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Мира, д. 4</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64</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Пр.21 до ТК-6</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Мира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65</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ТК-6 до Пр.22</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Мира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66</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ТК-1 до Пр.18</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Мира</w:t>
            </w:r>
          </w:p>
        </w:tc>
      </w:tr>
      <w:tr w:rsidR="005A140F" w:rsidRPr="005A140F" w:rsidTr="008F4264">
        <w:trPr>
          <w:trHeight w:val="420"/>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4854" w:type="pct"/>
            <w:gridSpan w:val="5"/>
            <w:tcBorders>
              <w:top w:val="single" w:sz="4" w:space="0" w:color="auto"/>
              <w:left w:val="nil"/>
              <w:bottom w:val="single" w:sz="4" w:space="0" w:color="auto"/>
              <w:right w:val="single" w:sz="4" w:space="0" w:color="000000"/>
            </w:tcBorders>
            <w:shd w:val="clear" w:color="auto" w:fill="auto"/>
            <w:vAlign w:val="center"/>
            <w:hideMark/>
          </w:tcPr>
          <w:p w:rsidR="005A140F" w:rsidRPr="005A140F" w:rsidRDefault="005A140F" w:rsidP="008F4264">
            <w:pPr>
              <w:jc w:val="center"/>
              <w:rPr>
                <w:rFonts w:ascii="Segoe UI" w:eastAsia="Times New Roman" w:hAnsi="Segoe UI" w:cs="Segoe UI"/>
                <w:b/>
                <w:bCs/>
                <w:color w:val="000000"/>
                <w:sz w:val="20"/>
                <w:szCs w:val="20"/>
                <w:lang w:eastAsia="ru-RU"/>
              </w:rPr>
            </w:pPr>
            <w:r w:rsidRPr="005A140F">
              <w:rPr>
                <w:rFonts w:ascii="Segoe UI" w:eastAsia="Times New Roman" w:hAnsi="Segoe UI" w:cs="Segoe UI"/>
                <w:b/>
                <w:bCs/>
                <w:color w:val="000000"/>
                <w:sz w:val="20"/>
                <w:szCs w:val="20"/>
                <w:lang w:eastAsia="ru-RU"/>
              </w:rPr>
              <w:t>Тепловые сети(бесхозяйные) от котельной №6 (Смоленская область, Гагаринский район, г.Гагарин, ул. Пушная, д.2а)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b/>
                <w:bCs/>
                <w:color w:val="000000"/>
                <w:sz w:val="20"/>
                <w:szCs w:val="20"/>
                <w:lang w:eastAsia="ru-RU"/>
              </w:rPr>
            </w:pPr>
            <w:r w:rsidRPr="005A140F">
              <w:rPr>
                <w:rFonts w:ascii="Segoe UI" w:eastAsia="Times New Roman" w:hAnsi="Segoe UI" w:cs="Segoe UI"/>
                <w:b/>
                <w:bCs/>
                <w:color w:val="000000"/>
                <w:sz w:val="20"/>
                <w:szCs w:val="20"/>
                <w:lang w:eastAsia="ru-RU"/>
              </w:rPr>
              <w:t>в том числе:</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котельной до Пр.1</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Пушная</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котельной до Пр.1</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Пушная</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3</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Пр.1 до ул. Пушная,16</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Пушная, д. 16</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4</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Пр.1 до Пр.2</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Пушная</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5</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Пр.1 до Пр.2</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Пушная</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6</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sz w:val="20"/>
                <w:szCs w:val="20"/>
                <w:lang w:eastAsia="ru-RU"/>
              </w:rPr>
            </w:pPr>
            <w:r w:rsidRPr="005A140F">
              <w:rPr>
                <w:rFonts w:ascii="Segoe UI" w:eastAsia="Times New Roman" w:hAnsi="Segoe UI" w:cs="Segoe UI"/>
                <w:sz w:val="20"/>
                <w:szCs w:val="20"/>
                <w:lang w:eastAsia="ru-RU"/>
              </w:rPr>
              <w:t>от Пр.2 до ул. Пушная,4</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Пушная, д.4</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7</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sz w:val="20"/>
                <w:szCs w:val="20"/>
                <w:lang w:eastAsia="ru-RU"/>
              </w:rPr>
            </w:pPr>
            <w:r w:rsidRPr="005A140F">
              <w:rPr>
                <w:rFonts w:ascii="Segoe UI" w:eastAsia="Times New Roman" w:hAnsi="Segoe UI" w:cs="Segoe UI"/>
                <w:sz w:val="20"/>
                <w:szCs w:val="20"/>
                <w:lang w:eastAsia="ru-RU"/>
              </w:rPr>
              <w:t>от Пр.2 до ул. Пушная,4</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Пушная, д.4</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8</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Пр.2 до Пр.5</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Пушная</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9</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Пр.2 до Пр.5</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Пушная</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10</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 5 до ул. Пушная, д.2</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Пушная, д. 2</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11</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 5 до ул. Пушная, 2</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Пушная, д. 2</w:t>
            </w:r>
          </w:p>
        </w:tc>
      </w:tr>
      <w:tr w:rsidR="005A140F" w:rsidRPr="005A140F" w:rsidTr="008F4264">
        <w:trPr>
          <w:trHeight w:val="420"/>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lastRenderedPageBreak/>
              <w:t> </w:t>
            </w:r>
          </w:p>
        </w:tc>
        <w:tc>
          <w:tcPr>
            <w:tcW w:w="4854" w:type="pct"/>
            <w:gridSpan w:val="5"/>
            <w:tcBorders>
              <w:top w:val="single" w:sz="4" w:space="0" w:color="auto"/>
              <w:left w:val="nil"/>
              <w:bottom w:val="single" w:sz="4" w:space="0" w:color="auto"/>
              <w:right w:val="single" w:sz="4" w:space="0" w:color="000000"/>
            </w:tcBorders>
            <w:shd w:val="clear" w:color="auto" w:fill="auto"/>
            <w:vAlign w:val="center"/>
            <w:hideMark/>
          </w:tcPr>
          <w:p w:rsidR="005A140F" w:rsidRPr="005A140F" w:rsidRDefault="005A140F" w:rsidP="008F4264">
            <w:pPr>
              <w:jc w:val="center"/>
              <w:rPr>
                <w:rFonts w:ascii="Segoe UI" w:eastAsia="Times New Roman" w:hAnsi="Segoe UI" w:cs="Segoe UI"/>
                <w:b/>
                <w:bCs/>
                <w:color w:val="000000"/>
                <w:sz w:val="20"/>
                <w:szCs w:val="20"/>
                <w:lang w:eastAsia="ru-RU"/>
              </w:rPr>
            </w:pPr>
            <w:r w:rsidRPr="005A140F">
              <w:rPr>
                <w:rFonts w:ascii="Segoe UI" w:eastAsia="Times New Roman" w:hAnsi="Segoe UI" w:cs="Segoe UI"/>
                <w:b/>
                <w:bCs/>
                <w:color w:val="000000"/>
                <w:sz w:val="20"/>
                <w:szCs w:val="20"/>
                <w:lang w:eastAsia="ru-RU"/>
              </w:rPr>
              <w:t>Тепловые сети(бесхозяйные) от котельной №7 (Смоленская область, Гагаринский район, г.Гагарин, ул. Красноармейская юго-восточнее ж.д.№56А)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b/>
                <w:bCs/>
                <w:color w:val="000000"/>
                <w:sz w:val="20"/>
                <w:szCs w:val="20"/>
                <w:lang w:eastAsia="ru-RU"/>
              </w:rPr>
            </w:pPr>
            <w:r w:rsidRPr="005A140F">
              <w:rPr>
                <w:rFonts w:ascii="Segoe UI" w:eastAsia="Times New Roman" w:hAnsi="Segoe UI" w:cs="Segoe UI"/>
                <w:b/>
                <w:bCs/>
                <w:color w:val="000000"/>
                <w:sz w:val="20"/>
                <w:szCs w:val="20"/>
                <w:lang w:eastAsia="ru-RU"/>
              </w:rPr>
              <w:t>в том числе:</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b/>
                <w:bCs/>
                <w:color w:val="000000"/>
                <w:sz w:val="20"/>
                <w:szCs w:val="20"/>
                <w:lang w:eastAsia="ru-RU"/>
              </w:rPr>
            </w:pPr>
            <w:r w:rsidRPr="005A140F">
              <w:rPr>
                <w:rFonts w:ascii="Segoe UI" w:eastAsia="Times New Roman" w:hAnsi="Segoe UI" w:cs="Segoe UI"/>
                <w:b/>
                <w:bCs/>
                <w:color w:val="000000"/>
                <w:sz w:val="20"/>
                <w:szCs w:val="20"/>
                <w:lang w:eastAsia="ru-RU"/>
              </w:rPr>
              <w:t>от магистрали</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Пр.11 до Элеваторного узла</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Красноармейская</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 15 до ТК-5</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Красноармейская</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3</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ТК-1 до ТК-4</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Красноармейская</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4</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ТК-1 до ТК-4</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Красноармейская</w:t>
            </w:r>
          </w:p>
        </w:tc>
      </w:tr>
      <w:tr w:rsidR="005A140F" w:rsidRPr="005A140F" w:rsidTr="008F4264">
        <w:trPr>
          <w:trHeight w:val="570"/>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5</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ТК-4 до ул. Красноармейская, 75</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Красноармейская, д. 75</w:t>
            </w:r>
          </w:p>
        </w:tc>
      </w:tr>
      <w:tr w:rsidR="005A140F" w:rsidRPr="005A140F" w:rsidTr="008F4264">
        <w:trPr>
          <w:trHeight w:val="570"/>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6</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ТК-4 до ул. Красноармейская,75</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Красноармейская, д. 75</w:t>
            </w:r>
          </w:p>
        </w:tc>
      </w:tr>
      <w:tr w:rsidR="005A140F" w:rsidRPr="005A140F" w:rsidTr="008F4264">
        <w:trPr>
          <w:trHeight w:val="570"/>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7</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ТК-4 до ул. Красноармейская, 77</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Красноармейская, д. 77</w:t>
            </w:r>
          </w:p>
        </w:tc>
      </w:tr>
      <w:tr w:rsidR="005A140F" w:rsidRPr="005A140F" w:rsidTr="008F4264">
        <w:trPr>
          <w:trHeight w:val="570"/>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8</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ТК-4 до ул. Красноармейская,77</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Красноармейская, д. 77</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9</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ТК-5 до Пр.16</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Красноармейская</w:t>
            </w:r>
          </w:p>
        </w:tc>
      </w:tr>
      <w:tr w:rsidR="005A140F" w:rsidRPr="005A140F" w:rsidTr="008F4264">
        <w:trPr>
          <w:trHeight w:val="570"/>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10</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ТК-2 до ул. Красноармейская,71</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Красноармейская, д. 71</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11</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Пр.16 до Пр.17</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Красноармейская</w:t>
            </w:r>
          </w:p>
        </w:tc>
      </w:tr>
      <w:tr w:rsidR="005A140F" w:rsidRPr="005A140F" w:rsidTr="008F4264">
        <w:trPr>
          <w:trHeight w:val="570"/>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12</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ТК-3 до ул. Красноармейская,59а</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Красноармейская, 59А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13</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Элеваторного узла до Пр.12</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Красноармейская</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14</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Пр.17 до д/с "Лучик"</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Красноармейская, д. 63</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15</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Пр.15 до ТК-1</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Красноармейская</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16</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Пр.12 до ул. Гжатская,93</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Гжатская, д. 93</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17</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Пр.12 до Пр.13</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Гжатская</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18</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Пр.13 до ул. Гжатская,91</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Гжатская, д. 91</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19</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Пр.13 до Пр.14</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Гжатская</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lastRenderedPageBreak/>
              <w:t>20</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Пр.14 до ул. Гжатская,89</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Гжатская, д. 89</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21</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Пр.8  до ул. Гжатская,98</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Гжатская, д. 98</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22</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Пр.16 до ТК-2</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Гжатская</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23</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Пр.17 до ТК-3</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Гжатская</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b/>
                <w:bCs/>
                <w:color w:val="000000"/>
                <w:sz w:val="20"/>
                <w:szCs w:val="20"/>
                <w:lang w:eastAsia="ru-RU"/>
              </w:rPr>
            </w:pPr>
            <w:r w:rsidRPr="005A140F">
              <w:rPr>
                <w:rFonts w:ascii="Segoe UI" w:eastAsia="Times New Roman" w:hAnsi="Segoe UI" w:cs="Segoe UI"/>
                <w:b/>
                <w:bCs/>
                <w:color w:val="000000"/>
                <w:sz w:val="20"/>
                <w:szCs w:val="20"/>
                <w:lang w:eastAsia="ru-RU"/>
              </w:rPr>
              <w:t>ЦТП №17</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24</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Пр.11 до Пр.1</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Коплунова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25</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Пр.1 до Каплунова,2</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Каплунова, д. 2</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26</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Пр.1 до Каплунова,4</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Каплунова, д. 4</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27</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Пр.1 до Пр.2</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Сельхозтехники</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28</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Пр.2  до Пр.3</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Сельхозтехники</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29</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Пр.3 до СХТ, 8</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Сельхозтехники, д. 8</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30</w:t>
            </w:r>
          </w:p>
        </w:tc>
        <w:tc>
          <w:tcPr>
            <w:tcW w:w="890"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Пр.3 до Пр.4 до Пр. 5</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Сельхозтехники</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32</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Пр.5 до СХТ, 10</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Сельхозтехники, д. 10</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33</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Пр.2 до Пр.6</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Сельхозтехники</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34</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Пр.6 до Пр.7</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Сельхозтехники</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35</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Пр.7 до СХТ, 7</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Сельхозтехники, д. 7</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36</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Пр.7 до Пр.9</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Сельхозтехники</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37</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Пр.9 до СХТ, 4</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Сельхозтехники, д. 4</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38</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Пр.9 до УУ</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Сельхозтехники</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39</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УУ до Пр.10</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Сельхозтехники</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40</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Пр.10 до СХТ, 2</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Сельхозтехники, 2</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41</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ЦТП до Пр.11</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Сельхозтехники, 2</w:t>
            </w:r>
          </w:p>
        </w:tc>
      </w:tr>
      <w:tr w:rsidR="005A140F" w:rsidRPr="005A140F" w:rsidTr="008F4264">
        <w:trPr>
          <w:trHeight w:val="480"/>
        </w:trPr>
        <w:tc>
          <w:tcPr>
            <w:tcW w:w="146" w:type="pct"/>
            <w:tcBorders>
              <w:top w:val="nil"/>
              <w:left w:val="single" w:sz="4" w:space="0" w:color="auto"/>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4854" w:type="pct"/>
            <w:gridSpan w:val="5"/>
            <w:tcBorders>
              <w:top w:val="single" w:sz="4" w:space="0" w:color="auto"/>
              <w:left w:val="nil"/>
              <w:bottom w:val="single" w:sz="4" w:space="0" w:color="auto"/>
              <w:right w:val="single" w:sz="4" w:space="0" w:color="000000"/>
            </w:tcBorders>
            <w:shd w:val="clear" w:color="auto" w:fill="auto"/>
            <w:vAlign w:val="center"/>
            <w:hideMark/>
          </w:tcPr>
          <w:p w:rsidR="005A140F" w:rsidRPr="005A140F" w:rsidRDefault="005A140F" w:rsidP="008F4264">
            <w:pPr>
              <w:jc w:val="center"/>
              <w:rPr>
                <w:rFonts w:ascii="Segoe UI" w:eastAsia="Times New Roman" w:hAnsi="Segoe UI" w:cs="Segoe UI"/>
                <w:b/>
                <w:bCs/>
                <w:color w:val="000000"/>
                <w:sz w:val="20"/>
                <w:szCs w:val="20"/>
                <w:lang w:eastAsia="ru-RU"/>
              </w:rPr>
            </w:pPr>
            <w:r w:rsidRPr="005A140F">
              <w:rPr>
                <w:rFonts w:ascii="Segoe UI" w:eastAsia="Times New Roman" w:hAnsi="Segoe UI" w:cs="Segoe UI"/>
                <w:b/>
                <w:bCs/>
                <w:color w:val="000000"/>
                <w:sz w:val="20"/>
                <w:szCs w:val="20"/>
                <w:lang w:eastAsia="ru-RU"/>
              </w:rPr>
              <w:t>Тепловые сети(бесхозяйные) от котельной №8 (Смоленская область, Гагаринский район, г.Гагарин, на пересечении улиц Ленина и Красноармейская)</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b/>
                <w:bCs/>
                <w:color w:val="000000"/>
                <w:sz w:val="20"/>
                <w:szCs w:val="20"/>
                <w:lang w:eastAsia="ru-RU"/>
              </w:rPr>
            </w:pPr>
            <w:r w:rsidRPr="005A140F">
              <w:rPr>
                <w:rFonts w:ascii="Segoe UI" w:eastAsia="Times New Roman" w:hAnsi="Segoe UI" w:cs="Segoe UI"/>
                <w:b/>
                <w:bCs/>
                <w:color w:val="000000"/>
                <w:sz w:val="20"/>
                <w:szCs w:val="20"/>
                <w:lang w:eastAsia="ru-RU"/>
              </w:rPr>
              <w:t>в том числе:</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89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b/>
                <w:bCs/>
                <w:color w:val="000000"/>
                <w:sz w:val="20"/>
                <w:szCs w:val="20"/>
                <w:lang w:eastAsia="ru-RU"/>
              </w:rPr>
            </w:pPr>
            <w:r w:rsidRPr="005A140F">
              <w:rPr>
                <w:rFonts w:ascii="Segoe UI" w:eastAsia="Times New Roman" w:hAnsi="Segoe UI" w:cs="Segoe UI"/>
                <w:b/>
                <w:bCs/>
                <w:color w:val="000000"/>
                <w:sz w:val="20"/>
                <w:szCs w:val="20"/>
                <w:lang w:eastAsia="ru-RU"/>
              </w:rPr>
              <w:t>ЦТП №12</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lastRenderedPageBreak/>
              <w:t>1</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ТК-2 до пер.Студенческий 3</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пер. Студенческий, д. 3</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ТК-4 до ТК-4А</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Ленина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3</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ТК-4 до ТК4А</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Ленина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4</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ТК-4А до ТК-5</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Ленина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5</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ТК-4А до ТК-5</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Ленина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6</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ТК-5 до общежития №1</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Ленина, д. 71</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7</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ТК-5 до общежития №1</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Ленина, д. 71</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8</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ТК-5 до уч.корпуса</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Ленина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9</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ЦТП до ТК-3</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Ленина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10</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ЦТП до ТК-3</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Ленина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11</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ТК-3 до учебного корпуса</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Ленина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12</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ТК-3 до ТК-6</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Ленина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13</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ТК-3 до ТК-6</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Ленина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14</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ТК-6 до гаражей</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Ленина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15</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ТК-6 до ТК-7</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Ленина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16</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ТК-6 до ТК-7</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Ленина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17</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ТК-7 до ул.Ленина, 81</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Ленина, 81</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18</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ТК-7 до ул.Ленина, 81</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Ленина, 81</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19</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ТК-7 до ТК-8</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Ленина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20</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ТК-7 до ТК-8</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Ленина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21</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ТК-8 до Ленина, 77</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Ленина, д. 77</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22</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ТК-8 до Ленина, 77</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Ленина, д. 77</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23</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ТК-8 до ТК-9</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Ленина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24</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ТК-8 до ТК-9</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Ленина, д. 75</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25</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ТК-9 до ул.Ленина, 75</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Ленина, д. 75</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26</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ТК-9 до ул.Ленина,75</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Ленина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27</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ТК-9 до столовой</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Ленина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28</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ТК-3 до ТК-4</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пер. Студенческий</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lastRenderedPageBreak/>
              <w:t>29</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ТК-3 до ТК-4</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пер. Студенческий</w:t>
            </w:r>
          </w:p>
        </w:tc>
      </w:tr>
      <w:tr w:rsidR="005A140F" w:rsidRPr="005A140F" w:rsidTr="008F4264">
        <w:trPr>
          <w:trHeight w:val="37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b/>
                <w:bCs/>
                <w:color w:val="000000"/>
                <w:sz w:val="20"/>
                <w:szCs w:val="20"/>
                <w:lang w:eastAsia="ru-RU"/>
              </w:rPr>
            </w:pPr>
            <w:r w:rsidRPr="005A140F">
              <w:rPr>
                <w:rFonts w:ascii="Segoe UI" w:eastAsia="Times New Roman" w:hAnsi="Segoe UI" w:cs="Segoe UI"/>
                <w:b/>
                <w:bCs/>
                <w:color w:val="000000"/>
                <w:sz w:val="20"/>
                <w:szCs w:val="20"/>
                <w:lang w:eastAsia="ru-RU"/>
              </w:rPr>
              <w:t> </w:t>
            </w:r>
          </w:p>
        </w:tc>
        <w:tc>
          <w:tcPr>
            <w:tcW w:w="4854" w:type="pct"/>
            <w:gridSpan w:val="5"/>
            <w:tcBorders>
              <w:top w:val="single" w:sz="4" w:space="0" w:color="auto"/>
              <w:left w:val="nil"/>
              <w:bottom w:val="single" w:sz="4" w:space="0" w:color="auto"/>
              <w:right w:val="single" w:sz="4" w:space="0" w:color="000000"/>
            </w:tcBorders>
            <w:shd w:val="clear" w:color="auto" w:fill="auto"/>
            <w:vAlign w:val="center"/>
            <w:hideMark/>
          </w:tcPr>
          <w:p w:rsidR="005A140F" w:rsidRPr="005A140F" w:rsidRDefault="005A140F" w:rsidP="008F4264">
            <w:pPr>
              <w:jc w:val="center"/>
              <w:rPr>
                <w:rFonts w:ascii="Segoe UI" w:eastAsia="Times New Roman" w:hAnsi="Segoe UI" w:cs="Segoe UI"/>
                <w:b/>
                <w:bCs/>
                <w:color w:val="000000"/>
                <w:sz w:val="20"/>
                <w:szCs w:val="20"/>
                <w:lang w:eastAsia="ru-RU"/>
              </w:rPr>
            </w:pPr>
            <w:r w:rsidRPr="005A140F">
              <w:rPr>
                <w:rFonts w:ascii="Segoe UI" w:eastAsia="Times New Roman" w:hAnsi="Segoe UI" w:cs="Segoe UI"/>
                <w:b/>
                <w:bCs/>
                <w:color w:val="000000"/>
                <w:sz w:val="20"/>
                <w:szCs w:val="20"/>
                <w:lang w:eastAsia="ru-RU"/>
              </w:rPr>
              <w:t>Тепловые сети(бесхозяйные) от котельной №9 (Смоленская область, Гагаринский район, г.Гагарин, ул.Советская, в районе ж.д.№7 )</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b/>
                <w:bCs/>
                <w:color w:val="000000"/>
                <w:sz w:val="20"/>
                <w:szCs w:val="20"/>
                <w:lang w:eastAsia="ru-RU"/>
              </w:rPr>
            </w:pPr>
            <w:r w:rsidRPr="005A140F">
              <w:rPr>
                <w:rFonts w:ascii="Segoe UI" w:eastAsia="Times New Roman" w:hAnsi="Segoe UI" w:cs="Segoe UI"/>
                <w:b/>
                <w:bCs/>
                <w:color w:val="000000"/>
                <w:sz w:val="20"/>
                <w:szCs w:val="20"/>
                <w:lang w:eastAsia="ru-RU"/>
              </w:rPr>
              <w:t>в том числе:</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котельной до ТК-26</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Свердлово</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котельной до ТК-26</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Свердлово</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3</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ТК-26 до ТК-28</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xml:space="preserve">ул. Гжатская </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4</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ТК-26 до ТК-28</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Гжатская</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5</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ТК-28 до ул. Свердлова, д.5</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Свердлова, д. 5</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6</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ТК-28 до ул. Свердлова, д.5</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Свердлова, д. 5</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7</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ТК-28 до ул. Свердлова, д.9</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Свердлова, д. 9</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8</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ТК-28 до ул. Свердлова, д.9</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Свердлова, д. 9</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9</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ТК-28 до ТК-29</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Свердлова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10</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ТК-28 до ТК-29</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Свердлова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11</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ТК-29 до ул. Свердлова, д.7</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Свердлова, д. 7</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12</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ТК-29 до ул. Свердлова, д.7</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Свердлова, д. 7</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13</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ТК-29 до ТК-30</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Свердлова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14</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ТК-29 до ТК-30</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Сведлова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15</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ТК-30 до ТК-31</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Свердлова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16</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ТК-30 до ТК-31</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Свердлова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17</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ТК-31 до ул. Свердлова, д.11</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Свердлова, д. 11</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18</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ТК-31 до ул. Свердлова, д.11</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Свердлова, д. 11</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19</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ТК-30 до ТК-44</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Гжатская</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20</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ТК-44 до ул. Гжатская, д.4</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Гжатская, д. 4</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21</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ТК-44 до ТК-45А</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Гжатская</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22</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ТК-45А до ТК-45</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Гжатская</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23</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ТК-45 до ул. Гжатская, д.3</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Гжатская, д. 3</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24</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ТК-26 до ТК-40</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Свердлово</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25</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ТК-26 до ТК-40</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ул.Свердлово</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lastRenderedPageBreak/>
              <w:t>26</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ТК-40 до д/с "Крепыш"</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Свердлова, д. 5А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27</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ТК-40 до д/с "Крепыш"</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Свердлова, д. 5А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28</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Пр.6 до ул. Советская, д.11</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Свердлова, д. 11</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29</w:t>
            </w:r>
          </w:p>
        </w:tc>
        <w:tc>
          <w:tcPr>
            <w:tcW w:w="890" w:type="pct"/>
            <w:tcBorders>
              <w:top w:val="nil"/>
              <w:left w:val="nil"/>
              <w:bottom w:val="single" w:sz="4" w:space="0" w:color="auto"/>
              <w:right w:val="single" w:sz="4" w:space="0" w:color="auto"/>
            </w:tcBorders>
            <w:shd w:val="clear" w:color="000000" w:fill="FFFFFF"/>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ТК-22 до общежития ПУ</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Советская, д. 7</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30</w:t>
            </w:r>
          </w:p>
        </w:tc>
        <w:tc>
          <w:tcPr>
            <w:tcW w:w="890" w:type="pct"/>
            <w:tcBorders>
              <w:top w:val="nil"/>
              <w:left w:val="nil"/>
              <w:bottom w:val="single" w:sz="4" w:space="0" w:color="auto"/>
              <w:right w:val="single" w:sz="4" w:space="0" w:color="auto"/>
            </w:tcBorders>
            <w:shd w:val="clear" w:color="000000" w:fill="FFFFFF"/>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ТК-22 до общежития ПУ</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Советская, д. 7</w:t>
            </w:r>
          </w:p>
        </w:tc>
      </w:tr>
      <w:tr w:rsidR="005A140F" w:rsidRPr="005A140F" w:rsidTr="008F4264">
        <w:trPr>
          <w:trHeight w:val="570"/>
        </w:trPr>
        <w:tc>
          <w:tcPr>
            <w:tcW w:w="146" w:type="pct"/>
            <w:tcBorders>
              <w:top w:val="nil"/>
              <w:left w:val="single" w:sz="4" w:space="0" w:color="auto"/>
              <w:bottom w:val="single" w:sz="4" w:space="0" w:color="auto"/>
              <w:right w:val="single" w:sz="4" w:space="0" w:color="auto"/>
            </w:tcBorders>
            <w:shd w:val="clear" w:color="000000" w:fill="FFFFFF"/>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890" w:type="pct"/>
            <w:tcBorders>
              <w:top w:val="nil"/>
              <w:left w:val="nil"/>
              <w:bottom w:val="single" w:sz="4" w:space="0" w:color="auto"/>
              <w:right w:val="single" w:sz="4" w:space="0" w:color="auto"/>
            </w:tcBorders>
            <w:shd w:val="clear" w:color="000000" w:fill="FFFFFF"/>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ТК-22 до общежития ПУ транзит</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Советская, д. 7</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31</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общежития ПУ до ТК-38А</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Советская</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32</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ТК-38А до Пр.6</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Советская</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33</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ТК-38А до ТК-38</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Советская</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34</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ТК-38 до ТК-39</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Советская</w:t>
            </w:r>
          </w:p>
        </w:tc>
      </w:tr>
      <w:tr w:rsidR="005A140F" w:rsidRPr="005A140F" w:rsidTr="008F4264">
        <w:trPr>
          <w:trHeight w:val="570"/>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35</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ТК-39 до администрации района</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Советская, д. 8</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36</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ТК-3а до ТК-2</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Советская</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37</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ТК-3а до ТК-2</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Советская</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38</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ТК-2 до школы №1</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Ленина, д. 14</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39</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ТК-2 до школы №1</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Ленина, д. 14</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40</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ТК-2 до бассейна</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Ленина, д. 14</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41</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ТК-2 до бассейна</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Ленина, д. 14</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42</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ТК-1 до педучилища</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Совесткая, д. 5</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43</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ТК-1 до педучилища</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Советская, д. 5</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000000" w:fill="FFFFFF"/>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44</w:t>
            </w:r>
          </w:p>
        </w:tc>
        <w:tc>
          <w:tcPr>
            <w:tcW w:w="890" w:type="pct"/>
            <w:tcBorders>
              <w:top w:val="nil"/>
              <w:left w:val="nil"/>
              <w:bottom w:val="single" w:sz="4" w:space="0" w:color="auto"/>
              <w:right w:val="single" w:sz="4" w:space="0" w:color="auto"/>
            </w:tcBorders>
            <w:shd w:val="clear" w:color="000000" w:fill="FFFFFF"/>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ТК-3 до гаражей</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Советская</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45</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ТК-16 до ул. Советская, 3</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Советская, д. 3</w:t>
            </w:r>
          </w:p>
        </w:tc>
      </w:tr>
      <w:tr w:rsidR="005A140F" w:rsidRPr="005A140F" w:rsidTr="008F4264">
        <w:trPr>
          <w:trHeight w:val="570"/>
        </w:trPr>
        <w:tc>
          <w:tcPr>
            <w:tcW w:w="146" w:type="pct"/>
            <w:tcBorders>
              <w:top w:val="nil"/>
              <w:left w:val="single" w:sz="4" w:space="0" w:color="auto"/>
              <w:bottom w:val="single" w:sz="4" w:space="0" w:color="auto"/>
              <w:right w:val="single" w:sz="4" w:space="0" w:color="auto"/>
            </w:tcBorders>
            <w:shd w:val="clear" w:color="000000" w:fill="FFFFFF"/>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46</w:t>
            </w:r>
          </w:p>
        </w:tc>
        <w:tc>
          <w:tcPr>
            <w:tcW w:w="890" w:type="pct"/>
            <w:tcBorders>
              <w:top w:val="nil"/>
              <w:left w:val="nil"/>
              <w:bottom w:val="single" w:sz="4" w:space="0" w:color="auto"/>
              <w:right w:val="single" w:sz="4" w:space="0" w:color="auto"/>
            </w:tcBorders>
            <w:shd w:val="clear" w:color="000000" w:fill="FFFFFF"/>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000000" w:fill="FFFFFF"/>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ТК-17 до забора до запорной арматуры</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Советская</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48</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Пр.6 до ул. Советская, д.13</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Советская, д. 13</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49</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ТК-23 до ТК-25</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Советская</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50</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ГВС</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ТК-23 до ТК-25</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Советская</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51</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ТК-42 до ул. Ленина,9</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Ленина, д. 9</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lastRenderedPageBreak/>
              <w:t>52</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ТК-35 до Пр.4</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Ленина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53</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ТК-48 до Герцена,6</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Герцена, д. 6</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54</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ТК-48 до Пр.2</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Герцена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55</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ТК-10 до ТК-13</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Герцена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56</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ТК-13 до Герцена,11</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Герцена, д. 11</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57</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ТК-13 до ТК-14</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Герцена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58</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ТК-14 до Тихвинской церкви</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Герцена, д. 9А</w:t>
            </w:r>
          </w:p>
        </w:tc>
      </w:tr>
      <w:tr w:rsidR="005A140F" w:rsidRPr="005A140F" w:rsidTr="008F4264">
        <w:trPr>
          <w:trHeight w:val="570"/>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59</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ТК-14 до Благовещенского собора</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Герцена, д. 7</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60</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ТК-14 до ТК-15</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Герцена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61</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ТК-15 до Фондохранилища</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Герцена</w:t>
            </w:r>
          </w:p>
        </w:tc>
      </w:tr>
      <w:tr w:rsidR="005A140F" w:rsidRPr="005A140F" w:rsidTr="008F4264">
        <w:trPr>
          <w:trHeight w:val="570"/>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62</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 до Культурно-развлекательного центра</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Герцена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63</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ТК-15 до Пр.5(ТК)</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Герцена</w:t>
            </w:r>
          </w:p>
        </w:tc>
      </w:tr>
      <w:tr w:rsidR="005A140F" w:rsidRPr="005A140F" w:rsidTr="008F4264">
        <w:trPr>
          <w:trHeight w:val="570"/>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64</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Пр.5(ТК) до Фондопроизводства</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Герцена</w:t>
            </w:r>
          </w:p>
        </w:tc>
      </w:tr>
      <w:tr w:rsidR="005A140F" w:rsidRPr="005A140F" w:rsidTr="008F4264">
        <w:trPr>
          <w:trHeight w:val="570"/>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65</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Пр.4 до гаража центра Гигиены</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Герцена</w:t>
            </w:r>
          </w:p>
        </w:tc>
      </w:tr>
      <w:tr w:rsidR="005A140F" w:rsidRPr="005A140F" w:rsidTr="008F4264">
        <w:trPr>
          <w:trHeight w:val="285"/>
        </w:trPr>
        <w:tc>
          <w:tcPr>
            <w:tcW w:w="146" w:type="pct"/>
            <w:tcBorders>
              <w:top w:val="nil"/>
              <w:left w:val="single" w:sz="4" w:space="0" w:color="auto"/>
              <w:bottom w:val="single" w:sz="4" w:space="0" w:color="auto"/>
              <w:right w:val="single" w:sz="4" w:space="0" w:color="auto"/>
            </w:tcBorders>
            <w:shd w:val="clear" w:color="auto" w:fill="auto"/>
            <w:vAlign w:val="bottom"/>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66</w:t>
            </w:r>
          </w:p>
        </w:tc>
        <w:tc>
          <w:tcPr>
            <w:tcW w:w="890" w:type="pct"/>
            <w:tcBorders>
              <w:top w:val="nil"/>
              <w:left w:val="nil"/>
              <w:bottom w:val="single" w:sz="4" w:space="0" w:color="auto"/>
              <w:right w:val="single" w:sz="4" w:space="0" w:color="auto"/>
            </w:tcBorders>
            <w:shd w:val="clear" w:color="auto" w:fill="auto"/>
            <w:vAlign w:val="bottom"/>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Тепловые сети, отопления</w:t>
            </w:r>
          </w:p>
        </w:tc>
        <w:tc>
          <w:tcPr>
            <w:tcW w:w="140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8F4264">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От Пр.4 до ТК-48</w:t>
            </w:r>
          </w:p>
        </w:tc>
        <w:tc>
          <w:tcPr>
            <w:tcW w:w="680"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left"/>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 </w:t>
            </w:r>
          </w:p>
        </w:tc>
        <w:tc>
          <w:tcPr>
            <w:tcW w:w="1151"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ООО "Смоленскрегионтеплоэнерго"</w:t>
            </w:r>
          </w:p>
        </w:tc>
        <w:tc>
          <w:tcPr>
            <w:tcW w:w="732" w:type="pct"/>
            <w:tcBorders>
              <w:top w:val="nil"/>
              <w:left w:val="nil"/>
              <w:bottom w:val="single" w:sz="4" w:space="0" w:color="auto"/>
              <w:right w:val="single" w:sz="4" w:space="0" w:color="auto"/>
            </w:tcBorders>
            <w:shd w:val="clear" w:color="auto" w:fill="auto"/>
            <w:vAlign w:val="center"/>
            <w:hideMark/>
          </w:tcPr>
          <w:p w:rsidR="005A140F" w:rsidRPr="005A140F" w:rsidRDefault="005A140F" w:rsidP="005A140F">
            <w:pPr>
              <w:jc w:val="center"/>
              <w:rPr>
                <w:rFonts w:ascii="Segoe UI" w:eastAsia="Times New Roman" w:hAnsi="Segoe UI" w:cs="Segoe UI"/>
                <w:color w:val="000000"/>
                <w:sz w:val="20"/>
                <w:szCs w:val="20"/>
                <w:lang w:eastAsia="ru-RU"/>
              </w:rPr>
            </w:pPr>
            <w:r w:rsidRPr="005A140F">
              <w:rPr>
                <w:rFonts w:ascii="Segoe UI" w:eastAsia="Times New Roman" w:hAnsi="Segoe UI" w:cs="Segoe UI"/>
                <w:color w:val="000000"/>
                <w:sz w:val="20"/>
                <w:szCs w:val="20"/>
                <w:lang w:eastAsia="ru-RU"/>
              </w:rPr>
              <w:t>ул. Герцена</w:t>
            </w:r>
          </w:p>
        </w:tc>
      </w:tr>
    </w:tbl>
    <w:p w:rsidR="005A140F" w:rsidRDefault="005A140F" w:rsidP="005A140F">
      <w:pPr>
        <w:pStyle w:val="afffffffa"/>
        <w:sectPr w:rsidR="005A140F" w:rsidSect="005A140F">
          <w:footerReference w:type="default" r:id="rId32"/>
          <w:type w:val="continuous"/>
          <w:pgSz w:w="16838" w:h="11906" w:orient="landscape"/>
          <w:pgMar w:top="1134" w:right="567" w:bottom="567" w:left="567" w:header="709" w:footer="0" w:gutter="0"/>
          <w:cols w:space="708"/>
          <w:docGrid w:linePitch="360"/>
        </w:sectPr>
      </w:pPr>
    </w:p>
    <w:p w:rsidR="005A140F" w:rsidRPr="00456707" w:rsidRDefault="005A140F" w:rsidP="005A140F">
      <w:pPr>
        <w:pStyle w:val="afffffffa"/>
      </w:pPr>
    </w:p>
    <w:p w:rsidR="009950DD" w:rsidRPr="002C4067" w:rsidRDefault="005148DF" w:rsidP="008511AE">
      <w:pPr>
        <w:pStyle w:val="a2"/>
      </w:pPr>
      <w:bookmarkStart w:id="164" w:name="_Toc162259174"/>
      <w:bookmarkStart w:id="165" w:name="_Toc165985060"/>
      <w:bookmarkStart w:id="166" w:name="_Toc205122204"/>
      <w:bookmarkEnd w:id="163"/>
      <w:r w:rsidRPr="002C4067">
        <w:rPr>
          <w:rStyle w:val="ed"/>
        </w:rPr>
        <w:t>Д</w:t>
      </w:r>
      <w:r w:rsidR="005E5DE4" w:rsidRPr="002C4067">
        <w:rPr>
          <w:rStyle w:val="ed"/>
        </w:rPr>
        <w:t>анные энергетических характеристик тепловых сетей (при их наличии)</w:t>
      </w:r>
      <w:bookmarkEnd w:id="164"/>
      <w:bookmarkEnd w:id="165"/>
      <w:bookmarkEnd w:id="166"/>
    </w:p>
    <w:p w:rsidR="009950DD" w:rsidRPr="002C4067" w:rsidRDefault="009950DD" w:rsidP="00FA1C46">
      <w:pPr>
        <w:pStyle w:val="aff2"/>
      </w:pPr>
      <w:r w:rsidRPr="002C4067">
        <w:t>К энергетическим характеристикам тепловых сетей относятся следующие показатели:</w:t>
      </w:r>
    </w:p>
    <w:p w:rsidR="00EF659C" w:rsidRPr="002C4067" w:rsidRDefault="00EF659C" w:rsidP="0060330C">
      <w:pPr>
        <w:pStyle w:val="afffffff8"/>
        <w:numPr>
          <w:ilvl w:val="0"/>
          <w:numId w:val="28"/>
        </w:numPr>
      </w:pPr>
      <w:r w:rsidRPr="002C4067">
        <w:t>материальная характеристика тепловой сети;</w:t>
      </w:r>
    </w:p>
    <w:p w:rsidR="009950DD" w:rsidRPr="002C4067" w:rsidRDefault="009950DD" w:rsidP="0060330C">
      <w:pPr>
        <w:pStyle w:val="afffffff8"/>
        <w:numPr>
          <w:ilvl w:val="0"/>
          <w:numId w:val="28"/>
        </w:numPr>
      </w:pPr>
      <w:r w:rsidRPr="002C4067">
        <w:t>тепловые потери (тепловая энергетическая характеристика);</w:t>
      </w:r>
    </w:p>
    <w:p w:rsidR="009950DD" w:rsidRPr="002C4067" w:rsidRDefault="00EF659C" w:rsidP="0060330C">
      <w:pPr>
        <w:pStyle w:val="afffffff8"/>
        <w:numPr>
          <w:ilvl w:val="0"/>
          <w:numId w:val="28"/>
        </w:numPr>
      </w:pPr>
      <w:r w:rsidRPr="002C4067">
        <w:t xml:space="preserve">температура теплоносителя </w:t>
      </w:r>
      <w:r w:rsidR="002C0426" w:rsidRPr="002C4067">
        <w:t>в подающем трубопроводе,</w:t>
      </w:r>
      <w:r w:rsidR="008E4EBE" w:rsidRPr="002C4067">
        <w:t xml:space="preserve"> принятая для проектирова</w:t>
      </w:r>
      <w:r w:rsidRPr="002C4067">
        <w:t>ния тепловых сетей</w:t>
      </w:r>
      <w:r w:rsidR="009950DD" w:rsidRPr="002C4067">
        <w:t>;</w:t>
      </w:r>
    </w:p>
    <w:p w:rsidR="009950DD" w:rsidRPr="002C4067" w:rsidRDefault="009950DD" w:rsidP="0060330C">
      <w:pPr>
        <w:pStyle w:val="afffffff8"/>
        <w:numPr>
          <w:ilvl w:val="0"/>
          <w:numId w:val="28"/>
        </w:numPr>
      </w:pPr>
      <w:r w:rsidRPr="002C4067">
        <w:t>потери (затраты) сетевой воды.</w:t>
      </w:r>
    </w:p>
    <w:p w:rsidR="009950DD" w:rsidRPr="002C4067" w:rsidRDefault="009950DD" w:rsidP="002C0426">
      <w:pPr>
        <w:pStyle w:val="aff2"/>
      </w:pPr>
      <w:r w:rsidRPr="002C4067">
        <w:t xml:space="preserve">Данные энергетических характеристик тепловых сетей </w:t>
      </w:r>
      <w:r w:rsidR="006B13D9">
        <w:t xml:space="preserve">показаны </w:t>
      </w:r>
      <w:r w:rsidRPr="002C4067">
        <w:t>в таблиц</w:t>
      </w:r>
      <w:r w:rsidR="00F34D07">
        <w:t>ах</w:t>
      </w:r>
      <w:r w:rsidRPr="002C4067">
        <w:t xml:space="preserve"> ниже</w:t>
      </w:r>
      <w:r w:rsidR="002C0426">
        <w:t>.</w:t>
      </w:r>
    </w:p>
    <w:p w:rsidR="000763A5" w:rsidRDefault="000763A5" w:rsidP="00DC4617">
      <w:pPr>
        <w:pStyle w:val="afffffffa"/>
      </w:pPr>
      <w:r>
        <w:br w:type="page"/>
      </w:r>
    </w:p>
    <w:p w:rsidR="00B767CE" w:rsidRDefault="00B767CE" w:rsidP="00DC4617">
      <w:pPr>
        <w:pStyle w:val="afffffffa"/>
        <w:sectPr w:rsidR="00B767CE" w:rsidSect="005A140F">
          <w:footerReference w:type="default" r:id="rId33"/>
          <w:pgSz w:w="11906" w:h="16838"/>
          <w:pgMar w:top="567" w:right="567" w:bottom="567" w:left="1134" w:header="709" w:footer="0" w:gutter="0"/>
          <w:cols w:space="708"/>
          <w:docGrid w:linePitch="360"/>
        </w:sectPr>
      </w:pPr>
    </w:p>
    <w:p w:rsidR="001649E6" w:rsidRDefault="006B13D9" w:rsidP="00DC4617">
      <w:pPr>
        <w:pStyle w:val="afffffffa"/>
      </w:pPr>
      <w:r w:rsidRPr="002C4067">
        <w:lastRenderedPageBreak/>
        <w:t xml:space="preserve">Таблица </w:t>
      </w:r>
      <w:r w:rsidR="00827E3F">
        <w:rPr>
          <w:noProof/>
        </w:rPr>
        <w:fldChar w:fldCharType="begin"/>
      </w:r>
      <w:r w:rsidR="00A95700">
        <w:rPr>
          <w:noProof/>
        </w:rPr>
        <w:instrText xml:space="preserve"> SEQ Таблица \* ARABIC </w:instrText>
      </w:r>
      <w:r w:rsidR="00827E3F">
        <w:rPr>
          <w:noProof/>
        </w:rPr>
        <w:fldChar w:fldCharType="separate"/>
      </w:r>
      <w:r w:rsidR="00C83B43">
        <w:rPr>
          <w:noProof/>
        </w:rPr>
        <w:t>25</w:t>
      </w:r>
      <w:r w:rsidR="00827E3F">
        <w:rPr>
          <w:noProof/>
        </w:rPr>
        <w:fldChar w:fldCharType="end"/>
      </w:r>
      <w:r>
        <w:rPr>
          <w:noProof/>
        </w:rPr>
        <w:t xml:space="preserve"> </w:t>
      </w:r>
      <w:r w:rsidRPr="002C4067">
        <w:t xml:space="preserve">– </w:t>
      </w:r>
      <w:r w:rsidR="00B2339D" w:rsidRPr="002C4067">
        <w:t>Эксплуатационные показатели</w:t>
      </w:r>
      <w:r w:rsidR="001649E6" w:rsidRPr="002C4067">
        <w:t xml:space="preserve"> тепловых сетей и сооружений на них отдельно по каждой СЦТ</w:t>
      </w:r>
      <w:r w:rsidR="00EC069D">
        <w:t xml:space="preserve">, </w:t>
      </w:r>
      <w:r w:rsidR="00EC069D" w:rsidRPr="00EC069D">
        <w:t>ООО "Смоленскрегионтеплоэнерго"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83"/>
        <w:gridCol w:w="3732"/>
        <w:gridCol w:w="1013"/>
        <w:gridCol w:w="1094"/>
        <w:gridCol w:w="1094"/>
        <w:gridCol w:w="1029"/>
        <w:gridCol w:w="1094"/>
        <w:gridCol w:w="1026"/>
        <w:gridCol w:w="1026"/>
        <w:gridCol w:w="1094"/>
        <w:gridCol w:w="1023"/>
        <w:gridCol w:w="1094"/>
        <w:gridCol w:w="1018"/>
      </w:tblGrid>
      <w:tr w:rsidR="00F34D07" w:rsidRPr="008F4264" w:rsidTr="008F4264">
        <w:trPr>
          <w:cantSplit/>
          <w:trHeight w:val="2702"/>
        </w:trPr>
        <w:tc>
          <w:tcPr>
            <w:tcW w:w="173" w:type="pct"/>
            <w:vAlign w:val="center"/>
          </w:tcPr>
          <w:p w:rsidR="00F34D07" w:rsidRPr="008F4264" w:rsidRDefault="00F34D07" w:rsidP="008F4264">
            <w:pPr>
              <w:pStyle w:val="afffffff0"/>
              <w:rPr>
                <w:b/>
                <w:bCs/>
              </w:rPr>
            </w:pPr>
            <w:r w:rsidRPr="008F4264">
              <w:rPr>
                <w:b/>
                <w:bCs/>
              </w:rPr>
              <w:t xml:space="preserve">№ </w:t>
            </w:r>
          </w:p>
          <w:p w:rsidR="00F34D07" w:rsidRPr="008F4264" w:rsidRDefault="00F34D07" w:rsidP="008F4264">
            <w:pPr>
              <w:pStyle w:val="afffffff0"/>
              <w:rPr>
                <w:b/>
                <w:bCs/>
              </w:rPr>
            </w:pPr>
            <w:r w:rsidRPr="008F4264">
              <w:rPr>
                <w:b/>
                <w:bCs/>
              </w:rPr>
              <w:t>п/п</w:t>
            </w:r>
          </w:p>
        </w:tc>
        <w:tc>
          <w:tcPr>
            <w:tcW w:w="1182" w:type="pct"/>
            <w:shd w:val="clear" w:color="auto" w:fill="auto"/>
            <w:vAlign w:val="center"/>
            <w:hideMark/>
          </w:tcPr>
          <w:p w:rsidR="00F34D07" w:rsidRPr="008F4264" w:rsidRDefault="00F34D07" w:rsidP="008F4264">
            <w:pPr>
              <w:pStyle w:val="afffffff0"/>
              <w:rPr>
                <w:b/>
                <w:bCs/>
              </w:rPr>
            </w:pPr>
            <w:r w:rsidRPr="008F4264">
              <w:rPr>
                <w:b/>
                <w:bCs/>
              </w:rPr>
              <w:t>Наименование СЦТ</w:t>
            </w:r>
          </w:p>
        </w:tc>
        <w:tc>
          <w:tcPr>
            <w:tcW w:w="328" w:type="pct"/>
            <w:vAlign w:val="center"/>
          </w:tcPr>
          <w:p w:rsidR="00F34D07" w:rsidRPr="008F4264" w:rsidRDefault="00F34D07" w:rsidP="008F4264">
            <w:pPr>
              <w:pStyle w:val="afffffff0"/>
              <w:rPr>
                <w:b/>
                <w:bCs/>
              </w:rPr>
            </w:pPr>
            <w:r w:rsidRPr="008F4264">
              <w:rPr>
                <w:b/>
                <w:bCs/>
              </w:rPr>
              <w:t>Ед. изм.</w:t>
            </w:r>
          </w:p>
        </w:tc>
        <w:tc>
          <w:tcPr>
            <w:tcW w:w="333" w:type="pct"/>
            <w:shd w:val="clear" w:color="auto" w:fill="auto"/>
            <w:textDirection w:val="btLr"/>
            <w:vAlign w:val="center"/>
          </w:tcPr>
          <w:p w:rsidR="00F34D07" w:rsidRPr="008F4264" w:rsidRDefault="00F34D07" w:rsidP="008F4264">
            <w:pPr>
              <w:pStyle w:val="afffffff0"/>
              <w:rPr>
                <w:b/>
                <w:bCs/>
              </w:rPr>
            </w:pPr>
            <w:r w:rsidRPr="008F4264">
              <w:rPr>
                <w:b/>
                <w:bCs/>
              </w:rPr>
              <w:t xml:space="preserve">Районная </w:t>
            </w:r>
          </w:p>
          <w:p w:rsidR="00F34D07" w:rsidRPr="008F4264" w:rsidRDefault="00F34D07" w:rsidP="008F4264">
            <w:pPr>
              <w:pStyle w:val="afffffff0"/>
              <w:rPr>
                <w:b/>
                <w:bCs/>
              </w:rPr>
            </w:pPr>
            <w:r w:rsidRPr="008F4264">
              <w:rPr>
                <w:b/>
                <w:bCs/>
              </w:rPr>
              <w:t>котельная (№1)</w:t>
            </w:r>
          </w:p>
        </w:tc>
        <w:tc>
          <w:tcPr>
            <w:tcW w:w="333" w:type="pct"/>
            <w:textDirection w:val="btLr"/>
            <w:vAlign w:val="center"/>
          </w:tcPr>
          <w:p w:rsidR="00F34D07" w:rsidRPr="008F4264" w:rsidRDefault="00F34D07" w:rsidP="008F4264">
            <w:pPr>
              <w:pStyle w:val="afffffff0"/>
              <w:rPr>
                <w:b/>
                <w:bCs/>
              </w:rPr>
            </w:pPr>
            <w:r w:rsidRPr="008F4264">
              <w:rPr>
                <w:b/>
                <w:bCs/>
              </w:rPr>
              <w:t xml:space="preserve">БМК №2, </w:t>
            </w:r>
          </w:p>
          <w:p w:rsidR="00F34D07" w:rsidRPr="008F4264" w:rsidRDefault="00F34D07" w:rsidP="008F4264">
            <w:pPr>
              <w:pStyle w:val="afffffff0"/>
              <w:rPr>
                <w:b/>
                <w:bCs/>
              </w:rPr>
            </w:pPr>
            <w:r w:rsidRPr="008F4264">
              <w:rPr>
                <w:b/>
                <w:bCs/>
              </w:rPr>
              <w:t>ул. Бахтина</w:t>
            </w:r>
          </w:p>
        </w:tc>
        <w:tc>
          <w:tcPr>
            <w:tcW w:w="333" w:type="pct"/>
            <w:textDirection w:val="btLr"/>
            <w:vAlign w:val="center"/>
          </w:tcPr>
          <w:p w:rsidR="00F34D07" w:rsidRPr="008F4264" w:rsidRDefault="00F34D07" w:rsidP="008F4264">
            <w:pPr>
              <w:pStyle w:val="afffffff0"/>
              <w:rPr>
                <w:b/>
                <w:bCs/>
              </w:rPr>
            </w:pPr>
            <w:r w:rsidRPr="008F4264">
              <w:rPr>
                <w:b/>
                <w:bCs/>
              </w:rPr>
              <w:t>БМК №3, ул. Заводская</w:t>
            </w:r>
          </w:p>
        </w:tc>
        <w:tc>
          <w:tcPr>
            <w:tcW w:w="332" w:type="pct"/>
            <w:textDirection w:val="btLr"/>
            <w:vAlign w:val="center"/>
          </w:tcPr>
          <w:p w:rsidR="00F34D07" w:rsidRPr="008F4264" w:rsidRDefault="00F34D07" w:rsidP="008F4264">
            <w:pPr>
              <w:pStyle w:val="afffffff0"/>
              <w:rPr>
                <w:b/>
                <w:bCs/>
              </w:rPr>
            </w:pPr>
            <w:r w:rsidRPr="008F4264">
              <w:rPr>
                <w:b/>
                <w:bCs/>
              </w:rPr>
              <w:t>БМК №4, с. Карманово</w:t>
            </w:r>
          </w:p>
        </w:tc>
        <w:tc>
          <w:tcPr>
            <w:tcW w:w="332" w:type="pct"/>
            <w:textDirection w:val="btLr"/>
            <w:vAlign w:val="center"/>
          </w:tcPr>
          <w:p w:rsidR="00F34D07" w:rsidRPr="008F4264" w:rsidRDefault="00F34D07" w:rsidP="008F4264">
            <w:pPr>
              <w:pStyle w:val="afffffff0"/>
              <w:rPr>
                <w:b/>
                <w:bCs/>
              </w:rPr>
            </w:pPr>
            <w:r w:rsidRPr="008F4264">
              <w:rPr>
                <w:b/>
                <w:bCs/>
              </w:rPr>
              <w:t xml:space="preserve">БМК №5, </w:t>
            </w:r>
          </w:p>
          <w:p w:rsidR="00F34D07" w:rsidRPr="008F4264" w:rsidRDefault="00F34D07" w:rsidP="008F4264">
            <w:pPr>
              <w:pStyle w:val="afffffff0"/>
              <w:rPr>
                <w:b/>
                <w:bCs/>
              </w:rPr>
            </w:pPr>
            <w:r w:rsidRPr="008F4264">
              <w:rPr>
                <w:b/>
                <w:bCs/>
              </w:rPr>
              <w:t>ул. Мира</w:t>
            </w:r>
          </w:p>
        </w:tc>
        <w:tc>
          <w:tcPr>
            <w:tcW w:w="332" w:type="pct"/>
            <w:textDirection w:val="btLr"/>
            <w:vAlign w:val="center"/>
          </w:tcPr>
          <w:p w:rsidR="00F34D07" w:rsidRPr="008F4264" w:rsidRDefault="00F34D07" w:rsidP="008F4264">
            <w:pPr>
              <w:pStyle w:val="afffffff0"/>
              <w:rPr>
                <w:b/>
                <w:bCs/>
              </w:rPr>
            </w:pPr>
            <w:r w:rsidRPr="008F4264">
              <w:rPr>
                <w:b/>
                <w:bCs/>
              </w:rPr>
              <w:t>БМК №6,</w:t>
            </w:r>
          </w:p>
          <w:p w:rsidR="00F34D07" w:rsidRPr="008F4264" w:rsidRDefault="00F34D07" w:rsidP="008F4264">
            <w:pPr>
              <w:pStyle w:val="afffffff0"/>
              <w:rPr>
                <w:b/>
                <w:bCs/>
              </w:rPr>
            </w:pPr>
            <w:r w:rsidRPr="008F4264">
              <w:rPr>
                <w:b/>
                <w:bCs/>
              </w:rPr>
              <w:t xml:space="preserve"> ул. Пушная</w:t>
            </w:r>
          </w:p>
        </w:tc>
        <w:tc>
          <w:tcPr>
            <w:tcW w:w="331" w:type="pct"/>
            <w:textDirection w:val="btLr"/>
            <w:vAlign w:val="center"/>
          </w:tcPr>
          <w:p w:rsidR="00F34D07" w:rsidRPr="008F4264" w:rsidRDefault="00F34D07" w:rsidP="008F4264">
            <w:pPr>
              <w:pStyle w:val="afffffff0"/>
              <w:rPr>
                <w:b/>
                <w:bCs/>
              </w:rPr>
            </w:pPr>
            <w:r w:rsidRPr="008F4264">
              <w:rPr>
                <w:b/>
                <w:bCs/>
              </w:rPr>
              <w:t>БМК-7</w:t>
            </w:r>
          </w:p>
        </w:tc>
        <w:tc>
          <w:tcPr>
            <w:tcW w:w="331" w:type="pct"/>
            <w:textDirection w:val="btLr"/>
            <w:vAlign w:val="center"/>
          </w:tcPr>
          <w:p w:rsidR="00F34D07" w:rsidRPr="008F4264" w:rsidRDefault="00F34D07" w:rsidP="008F4264">
            <w:pPr>
              <w:pStyle w:val="afffffff0"/>
              <w:rPr>
                <w:b/>
                <w:bCs/>
              </w:rPr>
            </w:pPr>
            <w:r w:rsidRPr="008F4264">
              <w:rPr>
                <w:b/>
                <w:bCs/>
              </w:rPr>
              <w:t>БМК-8</w:t>
            </w:r>
          </w:p>
        </w:tc>
        <w:tc>
          <w:tcPr>
            <w:tcW w:w="331" w:type="pct"/>
            <w:textDirection w:val="btLr"/>
            <w:vAlign w:val="center"/>
          </w:tcPr>
          <w:p w:rsidR="00F34D07" w:rsidRPr="008F4264" w:rsidRDefault="00F34D07" w:rsidP="008F4264">
            <w:pPr>
              <w:pStyle w:val="afffffff0"/>
              <w:rPr>
                <w:b/>
                <w:bCs/>
              </w:rPr>
            </w:pPr>
            <w:r w:rsidRPr="008F4264">
              <w:rPr>
                <w:b/>
                <w:bCs/>
              </w:rPr>
              <w:t>БМК-9</w:t>
            </w:r>
          </w:p>
        </w:tc>
        <w:tc>
          <w:tcPr>
            <w:tcW w:w="329" w:type="pct"/>
            <w:textDirection w:val="btLr"/>
            <w:vAlign w:val="center"/>
          </w:tcPr>
          <w:p w:rsidR="00F34D07" w:rsidRPr="008F4264" w:rsidRDefault="00F34D07" w:rsidP="008F4264">
            <w:pPr>
              <w:pStyle w:val="afffffff0"/>
              <w:rPr>
                <w:b/>
                <w:bCs/>
              </w:rPr>
            </w:pPr>
            <w:r w:rsidRPr="008F4264">
              <w:rPr>
                <w:b/>
                <w:bCs/>
              </w:rPr>
              <w:t>Котельная с. Карманово, ул. Набережная</w:t>
            </w:r>
          </w:p>
        </w:tc>
      </w:tr>
      <w:tr w:rsidR="004A42D0" w:rsidRPr="008F4264" w:rsidTr="00D67499">
        <w:trPr>
          <w:cantSplit/>
        </w:trPr>
        <w:tc>
          <w:tcPr>
            <w:tcW w:w="173" w:type="pct"/>
            <w:vAlign w:val="center"/>
          </w:tcPr>
          <w:p w:rsidR="004A42D0" w:rsidRPr="008F4264" w:rsidRDefault="004A42D0" w:rsidP="008F4264">
            <w:pPr>
              <w:pStyle w:val="afffffff0"/>
            </w:pPr>
            <w:r w:rsidRPr="008F4264">
              <w:t>1</w:t>
            </w:r>
          </w:p>
        </w:tc>
        <w:tc>
          <w:tcPr>
            <w:tcW w:w="1182" w:type="pct"/>
            <w:shd w:val="clear" w:color="auto" w:fill="auto"/>
            <w:vAlign w:val="center"/>
            <w:hideMark/>
          </w:tcPr>
          <w:p w:rsidR="004A42D0" w:rsidRPr="008F4264" w:rsidRDefault="004A42D0" w:rsidP="008F4264">
            <w:pPr>
              <w:pStyle w:val="afffffff0"/>
            </w:pPr>
            <w:r w:rsidRPr="008F4264">
              <w:t xml:space="preserve">Протяженность тепловой сети в </w:t>
            </w:r>
            <w:r w:rsidR="006659BB" w:rsidRPr="008F4264">
              <w:t>однотрубном</w:t>
            </w:r>
            <w:r w:rsidRPr="008F4264">
              <w:t xml:space="preserve"> исчислении</w:t>
            </w:r>
          </w:p>
        </w:tc>
        <w:tc>
          <w:tcPr>
            <w:tcW w:w="328" w:type="pct"/>
            <w:vAlign w:val="center"/>
          </w:tcPr>
          <w:p w:rsidR="004A42D0" w:rsidRPr="008F4264" w:rsidRDefault="004A42D0" w:rsidP="008F4264">
            <w:pPr>
              <w:pStyle w:val="afffffff0"/>
            </w:pPr>
            <w:r w:rsidRPr="008F4264">
              <w:t>м</w:t>
            </w:r>
          </w:p>
        </w:tc>
        <w:tc>
          <w:tcPr>
            <w:tcW w:w="333" w:type="pct"/>
            <w:shd w:val="clear" w:color="auto" w:fill="auto"/>
            <w:vAlign w:val="center"/>
          </w:tcPr>
          <w:p w:rsidR="004A42D0" w:rsidRPr="008F4264" w:rsidRDefault="004A42D0" w:rsidP="008F4264">
            <w:pPr>
              <w:pStyle w:val="afffffff0"/>
            </w:pPr>
            <w:r w:rsidRPr="008F4264">
              <w:t>59510,00</w:t>
            </w:r>
          </w:p>
        </w:tc>
        <w:tc>
          <w:tcPr>
            <w:tcW w:w="333" w:type="pct"/>
            <w:vAlign w:val="center"/>
          </w:tcPr>
          <w:p w:rsidR="004A42D0" w:rsidRPr="008F4264" w:rsidRDefault="004A42D0" w:rsidP="008F4264">
            <w:pPr>
              <w:pStyle w:val="afffffff0"/>
            </w:pPr>
            <w:r w:rsidRPr="008F4264">
              <w:t>11859,00</w:t>
            </w:r>
          </w:p>
        </w:tc>
        <w:tc>
          <w:tcPr>
            <w:tcW w:w="333" w:type="pct"/>
            <w:vAlign w:val="center"/>
          </w:tcPr>
          <w:p w:rsidR="004A42D0" w:rsidRPr="008F4264" w:rsidRDefault="004A42D0" w:rsidP="008F4264">
            <w:pPr>
              <w:pStyle w:val="afffffff0"/>
            </w:pPr>
            <w:r w:rsidRPr="008F4264">
              <w:t>4300,00</w:t>
            </w:r>
          </w:p>
        </w:tc>
        <w:tc>
          <w:tcPr>
            <w:tcW w:w="332" w:type="pct"/>
            <w:vAlign w:val="center"/>
          </w:tcPr>
          <w:p w:rsidR="004A42D0" w:rsidRPr="008F4264" w:rsidRDefault="004A42D0" w:rsidP="008F4264">
            <w:pPr>
              <w:pStyle w:val="afffffff0"/>
            </w:pPr>
            <w:r w:rsidRPr="008F4264">
              <w:t>21332,00</w:t>
            </w:r>
          </w:p>
        </w:tc>
        <w:tc>
          <w:tcPr>
            <w:tcW w:w="332" w:type="pct"/>
            <w:vAlign w:val="center"/>
          </w:tcPr>
          <w:p w:rsidR="004A42D0" w:rsidRPr="008F4264" w:rsidRDefault="004A42D0" w:rsidP="008F4264">
            <w:pPr>
              <w:pStyle w:val="afffffff0"/>
            </w:pPr>
            <w:r w:rsidRPr="008F4264">
              <w:t>3514,00</w:t>
            </w:r>
          </w:p>
        </w:tc>
        <w:tc>
          <w:tcPr>
            <w:tcW w:w="332" w:type="pct"/>
            <w:vAlign w:val="center"/>
          </w:tcPr>
          <w:p w:rsidR="004A42D0" w:rsidRPr="008F4264" w:rsidRDefault="004A42D0" w:rsidP="008F4264">
            <w:pPr>
              <w:pStyle w:val="afffffff0"/>
            </w:pPr>
            <w:r w:rsidRPr="008F4264">
              <w:t>912,00</w:t>
            </w:r>
          </w:p>
        </w:tc>
        <w:tc>
          <w:tcPr>
            <w:tcW w:w="331" w:type="pct"/>
            <w:vAlign w:val="center"/>
          </w:tcPr>
          <w:p w:rsidR="004A42D0" w:rsidRPr="008F4264" w:rsidRDefault="004A42D0" w:rsidP="008F4264">
            <w:pPr>
              <w:pStyle w:val="afffffff0"/>
            </w:pPr>
            <w:r w:rsidRPr="008F4264">
              <w:t>12076,00</w:t>
            </w:r>
          </w:p>
        </w:tc>
        <w:tc>
          <w:tcPr>
            <w:tcW w:w="331" w:type="pct"/>
            <w:vAlign w:val="center"/>
          </w:tcPr>
          <w:p w:rsidR="004A42D0" w:rsidRPr="008F4264" w:rsidRDefault="004A42D0" w:rsidP="008F4264">
            <w:pPr>
              <w:pStyle w:val="afffffff0"/>
            </w:pPr>
            <w:r w:rsidRPr="008F4264">
              <w:t>4092,00</w:t>
            </w:r>
          </w:p>
        </w:tc>
        <w:tc>
          <w:tcPr>
            <w:tcW w:w="331" w:type="pct"/>
            <w:vAlign w:val="center"/>
          </w:tcPr>
          <w:p w:rsidR="004A42D0" w:rsidRPr="008F4264" w:rsidRDefault="004A42D0" w:rsidP="008F4264">
            <w:pPr>
              <w:pStyle w:val="afffffff0"/>
            </w:pPr>
            <w:r w:rsidRPr="008F4264">
              <w:t>11342,00</w:t>
            </w:r>
          </w:p>
        </w:tc>
        <w:tc>
          <w:tcPr>
            <w:tcW w:w="329" w:type="pct"/>
            <w:vAlign w:val="center"/>
          </w:tcPr>
          <w:p w:rsidR="004A42D0" w:rsidRPr="008F4264" w:rsidRDefault="004A42D0" w:rsidP="008F4264">
            <w:pPr>
              <w:pStyle w:val="afffffff0"/>
            </w:pPr>
            <w:r w:rsidRPr="008F4264">
              <w:t>118,00</w:t>
            </w:r>
          </w:p>
        </w:tc>
      </w:tr>
      <w:tr w:rsidR="004A42D0" w:rsidRPr="008F4264" w:rsidTr="00D67499">
        <w:trPr>
          <w:cantSplit/>
        </w:trPr>
        <w:tc>
          <w:tcPr>
            <w:tcW w:w="173" w:type="pct"/>
            <w:vAlign w:val="center"/>
          </w:tcPr>
          <w:p w:rsidR="004A42D0" w:rsidRPr="008F4264" w:rsidRDefault="004A42D0" w:rsidP="008F4264">
            <w:pPr>
              <w:pStyle w:val="afffffff0"/>
            </w:pPr>
            <w:r w:rsidRPr="008F4264">
              <w:t>2</w:t>
            </w:r>
          </w:p>
        </w:tc>
        <w:tc>
          <w:tcPr>
            <w:tcW w:w="1182" w:type="pct"/>
            <w:shd w:val="clear" w:color="auto" w:fill="auto"/>
            <w:vAlign w:val="center"/>
            <w:hideMark/>
          </w:tcPr>
          <w:p w:rsidR="004A42D0" w:rsidRPr="008F4264" w:rsidRDefault="004A42D0" w:rsidP="008F4264">
            <w:pPr>
              <w:pStyle w:val="afffffff0"/>
            </w:pPr>
            <w:r w:rsidRPr="008F4264">
              <w:t>Материальная характеристика</w:t>
            </w:r>
          </w:p>
        </w:tc>
        <w:tc>
          <w:tcPr>
            <w:tcW w:w="328" w:type="pct"/>
            <w:vAlign w:val="center"/>
          </w:tcPr>
          <w:p w:rsidR="004A42D0" w:rsidRPr="008F4264" w:rsidRDefault="004A42D0" w:rsidP="008F4264">
            <w:pPr>
              <w:pStyle w:val="afffffff0"/>
            </w:pPr>
            <w:r w:rsidRPr="008F4264">
              <w:t>кв. м</w:t>
            </w:r>
          </w:p>
        </w:tc>
        <w:tc>
          <w:tcPr>
            <w:tcW w:w="333" w:type="pct"/>
            <w:shd w:val="clear" w:color="auto" w:fill="auto"/>
            <w:vAlign w:val="center"/>
          </w:tcPr>
          <w:p w:rsidR="004A42D0" w:rsidRPr="008F4264" w:rsidRDefault="004A42D0" w:rsidP="008F4264">
            <w:pPr>
              <w:pStyle w:val="afffffff0"/>
            </w:pPr>
            <w:r w:rsidRPr="008F4264">
              <w:t>7383,62</w:t>
            </w:r>
          </w:p>
        </w:tc>
        <w:tc>
          <w:tcPr>
            <w:tcW w:w="333" w:type="pct"/>
            <w:vAlign w:val="center"/>
          </w:tcPr>
          <w:p w:rsidR="004A42D0" w:rsidRPr="008F4264" w:rsidRDefault="004A42D0" w:rsidP="008F4264">
            <w:pPr>
              <w:pStyle w:val="afffffff0"/>
            </w:pPr>
            <w:r w:rsidRPr="008F4264">
              <w:t>1123,52</w:t>
            </w:r>
          </w:p>
        </w:tc>
        <w:tc>
          <w:tcPr>
            <w:tcW w:w="333" w:type="pct"/>
            <w:vAlign w:val="center"/>
          </w:tcPr>
          <w:p w:rsidR="004A42D0" w:rsidRPr="008F4264" w:rsidRDefault="004A42D0" w:rsidP="008F4264">
            <w:pPr>
              <w:pStyle w:val="afffffff0"/>
            </w:pPr>
            <w:r w:rsidRPr="008F4264">
              <w:t>500,86</w:t>
            </w:r>
          </w:p>
        </w:tc>
        <w:tc>
          <w:tcPr>
            <w:tcW w:w="332" w:type="pct"/>
            <w:vAlign w:val="center"/>
          </w:tcPr>
          <w:p w:rsidR="004A42D0" w:rsidRPr="008F4264" w:rsidRDefault="004A42D0" w:rsidP="008F4264">
            <w:pPr>
              <w:pStyle w:val="afffffff0"/>
            </w:pPr>
            <w:r w:rsidRPr="008F4264">
              <w:t>2064,41</w:t>
            </w:r>
          </w:p>
        </w:tc>
        <w:tc>
          <w:tcPr>
            <w:tcW w:w="332" w:type="pct"/>
            <w:vAlign w:val="center"/>
          </w:tcPr>
          <w:p w:rsidR="004A42D0" w:rsidRPr="008F4264" w:rsidRDefault="004A42D0" w:rsidP="008F4264">
            <w:pPr>
              <w:pStyle w:val="afffffff0"/>
            </w:pPr>
            <w:r w:rsidRPr="008F4264">
              <w:t>275,38</w:t>
            </w:r>
          </w:p>
        </w:tc>
        <w:tc>
          <w:tcPr>
            <w:tcW w:w="332" w:type="pct"/>
            <w:vAlign w:val="center"/>
          </w:tcPr>
          <w:p w:rsidR="004A42D0" w:rsidRPr="008F4264" w:rsidRDefault="004A42D0" w:rsidP="008F4264">
            <w:pPr>
              <w:pStyle w:val="afffffff0"/>
            </w:pPr>
            <w:r w:rsidRPr="008F4264">
              <w:t>60,11</w:t>
            </w:r>
          </w:p>
        </w:tc>
        <w:tc>
          <w:tcPr>
            <w:tcW w:w="331" w:type="pct"/>
            <w:vAlign w:val="center"/>
          </w:tcPr>
          <w:p w:rsidR="004A42D0" w:rsidRPr="008F4264" w:rsidRDefault="004A42D0" w:rsidP="008F4264">
            <w:pPr>
              <w:pStyle w:val="afffffff0"/>
            </w:pPr>
            <w:r w:rsidRPr="008F4264">
              <w:t>1469,18</w:t>
            </w:r>
          </w:p>
        </w:tc>
        <w:tc>
          <w:tcPr>
            <w:tcW w:w="331" w:type="pct"/>
            <w:vAlign w:val="center"/>
          </w:tcPr>
          <w:p w:rsidR="004A42D0" w:rsidRPr="008F4264" w:rsidRDefault="004A42D0" w:rsidP="008F4264">
            <w:pPr>
              <w:pStyle w:val="afffffff0"/>
            </w:pPr>
            <w:r w:rsidRPr="008F4264">
              <w:t>377,93</w:t>
            </w:r>
          </w:p>
        </w:tc>
        <w:tc>
          <w:tcPr>
            <w:tcW w:w="331" w:type="pct"/>
            <w:vAlign w:val="center"/>
          </w:tcPr>
          <w:p w:rsidR="004A42D0" w:rsidRPr="008F4264" w:rsidRDefault="004A42D0" w:rsidP="008F4264">
            <w:pPr>
              <w:pStyle w:val="afffffff0"/>
            </w:pPr>
            <w:r w:rsidRPr="008F4264">
              <w:t>1105,05</w:t>
            </w:r>
          </w:p>
        </w:tc>
        <w:tc>
          <w:tcPr>
            <w:tcW w:w="329" w:type="pct"/>
            <w:vAlign w:val="center"/>
          </w:tcPr>
          <w:p w:rsidR="004A42D0" w:rsidRPr="008F4264" w:rsidRDefault="004A42D0" w:rsidP="008F4264">
            <w:pPr>
              <w:pStyle w:val="afffffff0"/>
            </w:pPr>
            <w:r w:rsidRPr="008F4264">
              <w:t>6,37</w:t>
            </w:r>
          </w:p>
        </w:tc>
      </w:tr>
      <w:tr w:rsidR="004A42D0" w:rsidRPr="008F4264" w:rsidTr="00D67499">
        <w:trPr>
          <w:cantSplit/>
        </w:trPr>
        <w:tc>
          <w:tcPr>
            <w:tcW w:w="173" w:type="pct"/>
            <w:vMerge w:val="restart"/>
            <w:vAlign w:val="center"/>
          </w:tcPr>
          <w:p w:rsidR="004A42D0" w:rsidRPr="008F4264" w:rsidRDefault="004A42D0" w:rsidP="008F4264">
            <w:pPr>
              <w:pStyle w:val="afffffff0"/>
            </w:pPr>
            <w:r w:rsidRPr="008F4264">
              <w:t>3</w:t>
            </w:r>
          </w:p>
        </w:tc>
        <w:tc>
          <w:tcPr>
            <w:tcW w:w="1182" w:type="pct"/>
            <w:shd w:val="clear" w:color="auto" w:fill="auto"/>
            <w:vAlign w:val="center"/>
            <w:hideMark/>
          </w:tcPr>
          <w:p w:rsidR="004A42D0" w:rsidRPr="008F4264" w:rsidRDefault="004A42D0" w:rsidP="008F4264">
            <w:pPr>
              <w:pStyle w:val="afffffff0"/>
            </w:pPr>
            <w:r w:rsidRPr="008F4264">
              <w:t>Потери тепловой энергии</w:t>
            </w:r>
          </w:p>
        </w:tc>
        <w:tc>
          <w:tcPr>
            <w:tcW w:w="328" w:type="pct"/>
            <w:vAlign w:val="center"/>
          </w:tcPr>
          <w:p w:rsidR="004A42D0" w:rsidRPr="008F4264" w:rsidRDefault="004A42D0" w:rsidP="008F4264">
            <w:pPr>
              <w:pStyle w:val="afffffff0"/>
            </w:pPr>
            <w:r w:rsidRPr="008F4264">
              <w:t>Гкал</w:t>
            </w:r>
          </w:p>
        </w:tc>
        <w:tc>
          <w:tcPr>
            <w:tcW w:w="333" w:type="pct"/>
            <w:shd w:val="clear" w:color="auto" w:fill="auto"/>
            <w:noWrap/>
            <w:vAlign w:val="center"/>
          </w:tcPr>
          <w:p w:rsidR="004A42D0" w:rsidRPr="008F4264" w:rsidRDefault="004A42D0" w:rsidP="008F4264">
            <w:pPr>
              <w:pStyle w:val="afffffff0"/>
              <w:rPr>
                <w:highlight w:val="yellow"/>
              </w:rPr>
            </w:pPr>
            <w:r w:rsidRPr="008F4264">
              <w:t>19739,80</w:t>
            </w:r>
          </w:p>
        </w:tc>
        <w:tc>
          <w:tcPr>
            <w:tcW w:w="333" w:type="pct"/>
            <w:vAlign w:val="center"/>
          </w:tcPr>
          <w:p w:rsidR="004A42D0" w:rsidRPr="008F4264" w:rsidRDefault="004A42D0" w:rsidP="008F4264">
            <w:pPr>
              <w:pStyle w:val="afffffff0"/>
            </w:pPr>
            <w:r w:rsidRPr="008F4264">
              <w:t>2027,20</w:t>
            </w:r>
          </w:p>
        </w:tc>
        <w:tc>
          <w:tcPr>
            <w:tcW w:w="333" w:type="pct"/>
            <w:vAlign w:val="center"/>
          </w:tcPr>
          <w:p w:rsidR="004A42D0" w:rsidRPr="008F4264" w:rsidRDefault="004A42D0" w:rsidP="008F4264">
            <w:pPr>
              <w:pStyle w:val="afffffff0"/>
            </w:pPr>
            <w:r w:rsidRPr="008F4264">
              <w:t>1495,50</w:t>
            </w:r>
          </w:p>
        </w:tc>
        <w:tc>
          <w:tcPr>
            <w:tcW w:w="332" w:type="pct"/>
            <w:vAlign w:val="center"/>
          </w:tcPr>
          <w:p w:rsidR="004A42D0" w:rsidRPr="008F4264" w:rsidRDefault="004A42D0" w:rsidP="008F4264">
            <w:pPr>
              <w:pStyle w:val="afffffff0"/>
            </w:pPr>
            <w:r w:rsidRPr="008F4264">
              <w:t>5263,70</w:t>
            </w:r>
          </w:p>
        </w:tc>
        <w:tc>
          <w:tcPr>
            <w:tcW w:w="332" w:type="pct"/>
            <w:vAlign w:val="center"/>
          </w:tcPr>
          <w:p w:rsidR="004A42D0" w:rsidRPr="008F4264" w:rsidRDefault="004A42D0" w:rsidP="008F4264">
            <w:pPr>
              <w:pStyle w:val="afffffff0"/>
            </w:pPr>
            <w:r w:rsidRPr="008F4264">
              <w:t>326,10</w:t>
            </w:r>
          </w:p>
        </w:tc>
        <w:tc>
          <w:tcPr>
            <w:tcW w:w="332" w:type="pct"/>
            <w:vAlign w:val="center"/>
          </w:tcPr>
          <w:p w:rsidR="004A42D0" w:rsidRPr="008F4264" w:rsidRDefault="004A42D0" w:rsidP="008F4264">
            <w:pPr>
              <w:pStyle w:val="afffffff0"/>
            </w:pPr>
            <w:r w:rsidRPr="008F4264">
              <w:t>144,78</w:t>
            </w:r>
          </w:p>
        </w:tc>
        <w:tc>
          <w:tcPr>
            <w:tcW w:w="331" w:type="pct"/>
            <w:vAlign w:val="center"/>
          </w:tcPr>
          <w:p w:rsidR="004A42D0" w:rsidRPr="008F4264" w:rsidRDefault="004A42D0" w:rsidP="008F4264">
            <w:pPr>
              <w:pStyle w:val="afffffff0"/>
            </w:pPr>
            <w:r w:rsidRPr="008F4264">
              <w:t>3116,24</w:t>
            </w:r>
          </w:p>
        </w:tc>
        <w:tc>
          <w:tcPr>
            <w:tcW w:w="331" w:type="pct"/>
            <w:vAlign w:val="center"/>
          </w:tcPr>
          <w:p w:rsidR="004A42D0" w:rsidRPr="008F4264" w:rsidRDefault="004A42D0" w:rsidP="008F4264">
            <w:pPr>
              <w:pStyle w:val="afffffff0"/>
            </w:pPr>
            <w:r w:rsidRPr="008F4264">
              <w:t>644,31</w:t>
            </w:r>
          </w:p>
        </w:tc>
        <w:tc>
          <w:tcPr>
            <w:tcW w:w="331" w:type="pct"/>
            <w:vAlign w:val="center"/>
          </w:tcPr>
          <w:p w:rsidR="004A42D0" w:rsidRPr="008F4264" w:rsidRDefault="004A42D0" w:rsidP="008F4264">
            <w:pPr>
              <w:pStyle w:val="afffffff0"/>
            </w:pPr>
            <w:r w:rsidRPr="008F4264">
              <w:t>2061,78</w:t>
            </w:r>
          </w:p>
        </w:tc>
        <w:tc>
          <w:tcPr>
            <w:tcW w:w="329" w:type="pct"/>
            <w:vAlign w:val="center"/>
          </w:tcPr>
          <w:p w:rsidR="004A42D0" w:rsidRPr="008F4264" w:rsidRDefault="004A42D0" w:rsidP="008F4264">
            <w:pPr>
              <w:pStyle w:val="afffffff0"/>
            </w:pPr>
            <w:r w:rsidRPr="008F4264">
              <w:t>2,00</w:t>
            </w:r>
          </w:p>
        </w:tc>
      </w:tr>
      <w:tr w:rsidR="004A42D0" w:rsidRPr="008F4264" w:rsidTr="00D67499">
        <w:trPr>
          <w:cantSplit/>
        </w:trPr>
        <w:tc>
          <w:tcPr>
            <w:tcW w:w="173" w:type="pct"/>
            <w:vMerge/>
            <w:vAlign w:val="center"/>
          </w:tcPr>
          <w:p w:rsidR="004A42D0" w:rsidRPr="008F4264" w:rsidRDefault="004A42D0" w:rsidP="008F4264">
            <w:pPr>
              <w:pStyle w:val="afffffff0"/>
            </w:pPr>
          </w:p>
        </w:tc>
        <w:tc>
          <w:tcPr>
            <w:tcW w:w="1182" w:type="pct"/>
            <w:shd w:val="clear" w:color="auto" w:fill="auto"/>
            <w:vAlign w:val="center"/>
            <w:hideMark/>
          </w:tcPr>
          <w:p w:rsidR="004A42D0" w:rsidRPr="008F4264" w:rsidRDefault="004A42D0" w:rsidP="008F4264">
            <w:pPr>
              <w:pStyle w:val="afffffff0"/>
            </w:pPr>
            <w:r w:rsidRPr="008F4264">
              <w:t>то же в % от отпуска тепловой энергии с коллекторов источника тепловой энергии</w:t>
            </w:r>
          </w:p>
        </w:tc>
        <w:tc>
          <w:tcPr>
            <w:tcW w:w="328" w:type="pct"/>
            <w:vAlign w:val="center"/>
          </w:tcPr>
          <w:p w:rsidR="004A42D0" w:rsidRPr="008F4264" w:rsidRDefault="004A42D0" w:rsidP="008F4264">
            <w:pPr>
              <w:pStyle w:val="afffffff0"/>
            </w:pPr>
            <w:r w:rsidRPr="008F4264">
              <w:t>%</w:t>
            </w:r>
          </w:p>
        </w:tc>
        <w:tc>
          <w:tcPr>
            <w:tcW w:w="333" w:type="pct"/>
            <w:shd w:val="clear" w:color="auto" w:fill="auto"/>
            <w:noWrap/>
            <w:vAlign w:val="center"/>
          </w:tcPr>
          <w:p w:rsidR="004A42D0" w:rsidRPr="008F4264" w:rsidRDefault="004A42D0" w:rsidP="008F4264">
            <w:pPr>
              <w:pStyle w:val="afffffff0"/>
            </w:pPr>
            <w:r w:rsidRPr="008F4264">
              <w:t>22,80</w:t>
            </w:r>
          </w:p>
        </w:tc>
        <w:tc>
          <w:tcPr>
            <w:tcW w:w="333" w:type="pct"/>
            <w:vAlign w:val="center"/>
          </w:tcPr>
          <w:p w:rsidR="004A42D0" w:rsidRPr="008F4264" w:rsidRDefault="004A42D0" w:rsidP="008F4264">
            <w:pPr>
              <w:pStyle w:val="afffffff0"/>
            </w:pPr>
            <w:r w:rsidRPr="008F4264">
              <w:t>12,44</w:t>
            </w:r>
          </w:p>
        </w:tc>
        <w:tc>
          <w:tcPr>
            <w:tcW w:w="333" w:type="pct"/>
            <w:vAlign w:val="center"/>
          </w:tcPr>
          <w:p w:rsidR="004A42D0" w:rsidRPr="008F4264" w:rsidRDefault="004A42D0" w:rsidP="008F4264">
            <w:pPr>
              <w:pStyle w:val="afffffff0"/>
            </w:pPr>
            <w:r w:rsidRPr="008F4264">
              <w:t>19,98</w:t>
            </w:r>
          </w:p>
        </w:tc>
        <w:tc>
          <w:tcPr>
            <w:tcW w:w="332" w:type="pct"/>
            <w:vAlign w:val="center"/>
          </w:tcPr>
          <w:p w:rsidR="004A42D0" w:rsidRPr="008F4264" w:rsidRDefault="004A42D0" w:rsidP="008F4264">
            <w:pPr>
              <w:pStyle w:val="afffffff0"/>
            </w:pPr>
            <w:r w:rsidRPr="008F4264">
              <w:t>45,19</w:t>
            </w:r>
          </w:p>
        </w:tc>
        <w:tc>
          <w:tcPr>
            <w:tcW w:w="332" w:type="pct"/>
            <w:vAlign w:val="center"/>
          </w:tcPr>
          <w:p w:rsidR="004A42D0" w:rsidRPr="008F4264" w:rsidRDefault="004A42D0" w:rsidP="008F4264">
            <w:pPr>
              <w:pStyle w:val="afffffff0"/>
            </w:pPr>
            <w:r w:rsidRPr="008F4264">
              <w:t>12,35</w:t>
            </w:r>
          </w:p>
        </w:tc>
        <w:tc>
          <w:tcPr>
            <w:tcW w:w="332" w:type="pct"/>
            <w:vAlign w:val="center"/>
          </w:tcPr>
          <w:p w:rsidR="004A42D0" w:rsidRPr="008F4264" w:rsidRDefault="004A42D0" w:rsidP="008F4264">
            <w:pPr>
              <w:pStyle w:val="afffffff0"/>
            </w:pPr>
            <w:r w:rsidRPr="008F4264">
              <w:t>17,24</w:t>
            </w:r>
          </w:p>
        </w:tc>
        <w:tc>
          <w:tcPr>
            <w:tcW w:w="331" w:type="pct"/>
            <w:vAlign w:val="center"/>
          </w:tcPr>
          <w:p w:rsidR="004A42D0" w:rsidRPr="008F4264" w:rsidRDefault="004A42D0" w:rsidP="008F4264">
            <w:pPr>
              <w:pStyle w:val="afffffff0"/>
            </w:pPr>
            <w:r w:rsidRPr="008F4264">
              <w:t>19,44</w:t>
            </w:r>
          </w:p>
        </w:tc>
        <w:tc>
          <w:tcPr>
            <w:tcW w:w="331" w:type="pct"/>
            <w:vAlign w:val="center"/>
          </w:tcPr>
          <w:p w:rsidR="004A42D0" w:rsidRPr="008F4264" w:rsidRDefault="004A42D0" w:rsidP="008F4264">
            <w:pPr>
              <w:pStyle w:val="afffffff0"/>
            </w:pPr>
            <w:r w:rsidRPr="008F4264">
              <w:t>16,86</w:t>
            </w:r>
          </w:p>
        </w:tc>
        <w:tc>
          <w:tcPr>
            <w:tcW w:w="331" w:type="pct"/>
            <w:vAlign w:val="center"/>
          </w:tcPr>
          <w:p w:rsidR="004A42D0" w:rsidRPr="008F4264" w:rsidRDefault="004A42D0" w:rsidP="008F4264">
            <w:pPr>
              <w:pStyle w:val="afffffff0"/>
            </w:pPr>
            <w:r w:rsidRPr="008F4264">
              <w:t>17,51</w:t>
            </w:r>
          </w:p>
        </w:tc>
        <w:tc>
          <w:tcPr>
            <w:tcW w:w="329" w:type="pct"/>
            <w:vAlign w:val="center"/>
          </w:tcPr>
          <w:p w:rsidR="004A42D0" w:rsidRPr="008F4264" w:rsidRDefault="004A42D0" w:rsidP="008F4264">
            <w:pPr>
              <w:pStyle w:val="afffffff0"/>
            </w:pPr>
            <w:r w:rsidRPr="008F4264">
              <w:t>0,90</w:t>
            </w:r>
          </w:p>
        </w:tc>
      </w:tr>
      <w:tr w:rsidR="004A42D0" w:rsidRPr="008F4264" w:rsidTr="00D67499">
        <w:trPr>
          <w:cantSplit/>
        </w:trPr>
        <w:tc>
          <w:tcPr>
            <w:tcW w:w="173" w:type="pct"/>
            <w:vAlign w:val="center"/>
          </w:tcPr>
          <w:p w:rsidR="004A42D0" w:rsidRPr="008F4264" w:rsidRDefault="004A42D0" w:rsidP="008F4264">
            <w:pPr>
              <w:pStyle w:val="afffffff0"/>
            </w:pPr>
            <w:r w:rsidRPr="008F4264">
              <w:t>4</w:t>
            </w:r>
          </w:p>
        </w:tc>
        <w:tc>
          <w:tcPr>
            <w:tcW w:w="1182" w:type="pct"/>
            <w:shd w:val="clear" w:color="auto" w:fill="auto"/>
            <w:vAlign w:val="center"/>
            <w:hideMark/>
          </w:tcPr>
          <w:p w:rsidR="004A42D0" w:rsidRPr="008F4264" w:rsidRDefault="004A42D0" w:rsidP="008F4264">
            <w:pPr>
              <w:pStyle w:val="afffffff0"/>
            </w:pPr>
            <w:r w:rsidRPr="008F4264">
              <w:t>Нормативные потери теплоносителя</w:t>
            </w:r>
          </w:p>
        </w:tc>
        <w:tc>
          <w:tcPr>
            <w:tcW w:w="328" w:type="pct"/>
            <w:vAlign w:val="center"/>
          </w:tcPr>
          <w:p w:rsidR="004A42D0" w:rsidRPr="008F4264" w:rsidRDefault="004A42D0" w:rsidP="008F4264">
            <w:pPr>
              <w:pStyle w:val="afffffff0"/>
            </w:pPr>
            <w:r w:rsidRPr="008F4264">
              <w:t>м3</w:t>
            </w:r>
          </w:p>
        </w:tc>
        <w:tc>
          <w:tcPr>
            <w:tcW w:w="333" w:type="pct"/>
            <w:shd w:val="clear" w:color="auto" w:fill="auto"/>
            <w:noWrap/>
            <w:vAlign w:val="center"/>
          </w:tcPr>
          <w:p w:rsidR="004A42D0" w:rsidRPr="008F4264" w:rsidRDefault="004A42D0" w:rsidP="008F4264">
            <w:pPr>
              <w:pStyle w:val="afffffff0"/>
            </w:pPr>
            <w:r w:rsidRPr="008F4264">
              <w:t>19,342</w:t>
            </w:r>
          </w:p>
        </w:tc>
        <w:tc>
          <w:tcPr>
            <w:tcW w:w="333" w:type="pct"/>
            <w:vAlign w:val="center"/>
          </w:tcPr>
          <w:p w:rsidR="004A42D0" w:rsidRPr="008F4264" w:rsidRDefault="004A42D0" w:rsidP="008F4264">
            <w:pPr>
              <w:pStyle w:val="afffffff0"/>
            </w:pPr>
            <w:r w:rsidRPr="008F4264">
              <w:t>2,762</w:t>
            </w:r>
          </w:p>
        </w:tc>
        <w:tc>
          <w:tcPr>
            <w:tcW w:w="333" w:type="pct"/>
            <w:vAlign w:val="center"/>
          </w:tcPr>
          <w:p w:rsidR="004A42D0" w:rsidRPr="008F4264" w:rsidRDefault="004A42D0" w:rsidP="008F4264">
            <w:pPr>
              <w:pStyle w:val="afffffff0"/>
            </w:pPr>
            <w:r w:rsidRPr="008F4264">
              <w:t>1,398</w:t>
            </w:r>
          </w:p>
        </w:tc>
        <w:tc>
          <w:tcPr>
            <w:tcW w:w="332" w:type="pct"/>
            <w:vAlign w:val="center"/>
          </w:tcPr>
          <w:p w:rsidR="004A42D0" w:rsidRPr="008F4264" w:rsidRDefault="004A42D0" w:rsidP="008F4264">
            <w:pPr>
              <w:pStyle w:val="afffffff0"/>
            </w:pPr>
            <w:r w:rsidRPr="008F4264">
              <w:t>3,064</w:t>
            </w:r>
          </w:p>
        </w:tc>
        <w:tc>
          <w:tcPr>
            <w:tcW w:w="332" w:type="pct"/>
            <w:vAlign w:val="center"/>
          </w:tcPr>
          <w:p w:rsidR="004A42D0" w:rsidRPr="008F4264" w:rsidRDefault="004A42D0" w:rsidP="008F4264">
            <w:pPr>
              <w:pStyle w:val="afffffff0"/>
            </w:pPr>
            <w:r w:rsidRPr="008F4264">
              <w:t>0,494</w:t>
            </w:r>
          </w:p>
        </w:tc>
        <w:tc>
          <w:tcPr>
            <w:tcW w:w="332" w:type="pct"/>
            <w:vAlign w:val="center"/>
          </w:tcPr>
          <w:p w:rsidR="004A42D0" w:rsidRPr="008F4264" w:rsidRDefault="004A42D0" w:rsidP="008F4264">
            <w:pPr>
              <w:pStyle w:val="afffffff0"/>
            </w:pPr>
            <w:r w:rsidRPr="008F4264">
              <w:t>0,079</w:t>
            </w:r>
          </w:p>
        </w:tc>
        <w:tc>
          <w:tcPr>
            <w:tcW w:w="331" w:type="pct"/>
            <w:vAlign w:val="center"/>
          </w:tcPr>
          <w:p w:rsidR="004A42D0" w:rsidRPr="008F4264" w:rsidRDefault="004A42D0" w:rsidP="008F4264">
            <w:pPr>
              <w:pStyle w:val="afffffff0"/>
            </w:pPr>
            <w:r w:rsidRPr="008F4264">
              <w:t>3,287</w:t>
            </w:r>
          </w:p>
        </w:tc>
        <w:tc>
          <w:tcPr>
            <w:tcW w:w="331" w:type="pct"/>
            <w:vAlign w:val="center"/>
          </w:tcPr>
          <w:p w:rsidR="004A42D0" w:rsidRPr="008F4264" w:rsidRDefault="004A42D0" w:rsidP="008F4264">
            <w:pPr>
              <w:pStyle w:val="afffffff0"/>
            </w:pPr>
            <w:r w:rsidRPr="008F4264">
              <w:t>0,807</w:t>
            </w:r>
          </w:p>
        </w:tc>
        <w:tc>
          <w:tcPr>
            <w:tcW w:w="331" w:type="pct"/>
            <w:vAlign w:val="center"/>
          </w:tcPr>
          <w:p w:rsidR="004A42D0" w:rsidRPr="008F4264" w:rsidRDefault="004A42D0" w:rsidP="008F4264">
            <w:pPr>
              <w:pStyle w:val="afffffff0"/>
            </w:pPr>
            <w:r w:rsidRPr="008F4264">
              <w:t>2,487</w:t>
            </w:r>
          </w:p>
        </w:tc>
        <w:tc>
          <w:tcPr>
            <w:tcW w:w="329" w:type="pct"/>
            <w:vAlign w:val="center"/>
          </w:tcPr>
          <w:p w:rsidR="004A42D0" w:rsidRPr="008F4264" w:rsidRDefault="004A42D0" w:rsidP="008F4264">
            <w:pPr>
              <w:pStyle w:val="afffffff0"/>
            </w:pPr>
            <w:r w:rsidRPr="008F4264">
              <w:t>0,029</w:t>
            </w:r>
          </w:p>
        </w:tc>
      </w:tr>
      <w:tr w:rsidR="004A42D0" w:rsidRPr="008F4264" w:rsidTr="00D67499">
        <w:trPr>
          <w:cantSplit/>
        </w:trPr>
        <w:tc>
          <w:tcPr>
            <w:tcW w:w="173" w:type="pct"/>
            <w:vAlign w:val="center"/>
          </w:tcPr>
          <w:p w:rsidR="004A42D0" w:rsidRPr="008F4264" w:rsidRDefault="004A42D0" w:rsidP="008F4264">
            <w:pPr>
              <w:pStyle w:val="afffffff0"/>
            </w:pPr>
            <w:r w:rsidRPr="008F4264">
              <w:t>5</w:t>
            </w:r>
          </w:p>
        </w:tc>
        <w:tc>
          <w:tcPr>
            <w:tcW w:w="1182" w:type="pct"/>
            <w:shd w:val="clear" w:color="auto" w:fill="auto"/>
            <w:vAlign w:val="center"/>
            <w:hideMark/>
          </w:tcPr>
          <w:p w:rsidR="004A42D0" w:rsidRPr="008F4264" w:rsidRDefault="004A42D0" w:rsidP="008F4264">
            <w:pPr>
              <w:pStyle w:val="afffffff0"/>
            </w:pPr>
            <w:r w:rsidRPr="008F4264">
              <w:t>Температура теплоносителя в подающем трубопроводе, принятая для проектирования тепловых сетей</w:t>
            </w:r>
          </w:p>
        </w:tc>
        <w:tc>
          <w:tcPr>
            <w:tcW w:w="328" w:type="pct"/>
            <w:vAlign w:val="center"/>
          </w:tcPr>
          <w:p w:rsidR="004A42D0" w:rsidRPr="008F4264" w:rsidRDefault="004A42D0" w:rsidP="008F4264">
            <w:pPr>
              <w:pStyle w:val="afffffff0"/>
            </w:pPr>
            <w:r w:rsidRPr="008F4264">
              <w:t>0С</w:t>
            </w:r>
          </w:p>
        </w:tc>
        <w:tc>
          <w:tcPr>
            <w:tcW w:w="333" w:type="pct"/>
            <w:shd w:val="clear" w:color="auto" w:fill="auto"/>
            <w:noWrap/>
            <w:vAlign w:val="center"/>
          </w:tcPr>
          <w:p w:rsidR="004A42D0" w:rsidRPr="008F4264" w:rsidRDefault="004A42D0" w:rsidP="008F4264">
            <w:pPr>
              <w:pStyle w:val="afffffff0"/>
            </w:pPr>
            <w:r w:rsidRPr="008F4264">
              <w:t>115</w:t>
            </w:r>
          </w:p>
        </w:tc>
        <w:tc>
          <w:tcPr>
            <w:tcW w:w="333" w:type="pct"/>
            <w:vAlign w:val="center"/>
          </w:tcPr>
          <w:p w:rsidR="004A42D0" w:rsidRPr="008F4264" w:rsidRDefault="004A42D0" w:rsidP="008F4264">
            <w:pPr>
              <w:pStyle w:val="afffffff0"/>
            </w:pPr>
            <w:r w:rsidRPr="008F4264">
              <w:t>95</w:t>
            </w:r>
          </w:p>
        </w:tc>
        <w:tc>
          <w:tcPr>
            <w:tcW w:w="333" w:type="pct"/>
            <w:vAlign w:val="center"/>
          </w:tcPr>
          <w:p w:rsidR="004A42D0" w:rsidRPr="008F4264" w:rsidRDefault="004A42D0" w:rsidP="008F4264">
            <w:pPr>
              <w:pStyle w:val="afffffff0"/>
            </w:pPr>
            <w:r w:rsidRPr="008F4264">
              <w:t>95</w:t>
            </w:r>
          </w:p>
        </w:tc>
        <w:tc>
          <w:tcPr>
            <w:tcW w:w="332" w:type="pct"/>
            <w:vAlign w:val="center"/>
          </w:tcPr>
          <w:p w:rsidR="004A42D0" w:rsidRPr="008F4264" w:rsidRDefault="004A42D0" w:rsidP="008F4264">
            <w:pPr>
              <w:pStyle w:val="afffffff0"/>
            </w:pPr>
            <w:r w:rsidRPr="008F4264">
              <w:t>105</w:t>
            </w:r>
          </w:p>
        </w:tc>
        <w:tc>
          <w:tcPr>
            <w:tcW w:w="332" w:type="pct"/>
            <w:vAlign w:val="center"/>
          </w:tcPr>
          <w:p w:rsidR="004A42D0" w:rsidRPr="008F4264" w:rsidRDefault="004A42D0" w:rsidP="008F4264">
            <w:pPr>
              <w:pStyle w:val="afffffff0"/>
            </w:pPr>
            <w:r w:rsidRPr="008F4264">
              <w:t>95</w:t>
            </w:r>
          </w:p>
        </w:tc>
        <w:tc>
          <w:tcPr>
            <w:tcW w:w="332" w:type="pct"/>
            <w:vAlign w:val="center"/>
          </w:tcPr>
          <w:p w:rsidR="004A42D0" w:rsidRPr="008F4264" w:rsidRDefault="004A42D0" w:rsidP="008F4264">
            <w:pPr>
              <w:pStyle w:val="afffffff0"/>
            </w:pPr>
            <w:r w:rsidRPr="008F4264">
              <w:t>95</w:t>
            </w:r>
          </w:p>
        </w:tc>
        <w:tc>
          <w:tcPr>
            <w:tcW w:w="331" w:type="pct"/>
            <w:vAlign w:val="center"/>
          </w:tcPr>
          <w:p w:rsidR="004A42D0" w:rsidRPr="008F4264" w:rsidRDefault="004A42D0" w:rsidP="008F4264">
            <w:pPr>
              <w:pStyle w:val="afffffff0"/>
            </w:pPr>
            <w:r w:rsidRPr="008F4264">
              <w:t>95</w:t>
            </w:r>
          </w:p>
        </w:tc>
        <w:tc>
          <w:tcPr>
            <w:tcW w:w="331" w:type="pct"/>
            <w:vAlign w:val="center"/>
          </w:tcPr>
          <w:p w:rsidR="004A42D0" w:rsidRPr="008F4264" w:rsidRDefault="004A42D0" w:rsidP="008F4264">
            <w:pPr>
              <w:pStyle w:val="afffffff0"/>
            </w:pPr>
            <w:r w:rsidRPr="008F4264">
              <w:t>95</w:t>
            </w:r>
          </w:p>
        </w:tc>
        <w:tc>
          <w:tcPr>
            <w:tcW w:w="331" w:type="pct"/>
            <w:vAlign w:val="center"/>
          </w:tcPr>
          <w:p w:rsidR="004A42D0" w:rsidRPr="008F4264" w:rsidRDefault="004A42D0" w:rsidP="008F4264">
            <w:pPr>
              <w:pStyle w:val="afffffff0"/>
            </w:pPr>
            <w:r w:rsidRPr="008F4264">
              <w:t>95</w:t>
            </w:r>
          </w:p>
        </w:tc>
        <w:tc>
          <w:tcPr>
            <w:tcW w:w="329" w:type="pct"/>
            <w:vAlign w:val="center"/>
          </w:tcPr>
          <w:p w:rsidR="004A42D0" w:rsidRPr="008F4264" w:rsidRDefault="004A42D0" w:rsidP="008F4264">
            <w:pPr>
              <w:pStyle w:val="afffffff0"/>
            </w:pPr>
            <w:r w:rsidRPr="008F4264">
              <w:t>95</w:t>
            </w:r>
          </w:p>
        </w:tc>
      </w:tr>
      <w:tr w:rsidR="004A42D0" w:rsidRPr="008F4264" w:rsidTr="00D67499">
        <w:trPr>
          <w:cantSplit/>
        </w:trPr>
        <w:tc>
          <w:tcPr>
            <w:tcW w:w="173" w:type="pct"/>
            <w:vAlign w:val="center"/>
          </w:tcPr>
          <w:p w:rsidR="004A42D0" w:rsidRPr="008F4264" w:rsidRDefault="004A42D0" w:rsidP="008F4264">
            <w:pPr>
              <w:pStyle w:val="afffffff0"/>
            </w:pPr>
            <w:r w:rsidRPr="008F4264">
              <w:t>6</w:t>
            </w:r>
          </w:p>
        </w:tc>
        <w:tc>
          <w:tcPr>
            <w:tcW w:w="1182" w:type="pct"/>
            <w:shd w:val="clear" w:color="auto" w:fill="auto"/>
            <w:vAlign w:val="center"/>
            <w:hideMark/>
          </w:tcPr>
          <w:p w:rsidR="004A42D0" w:rsidRPr="008F4264" w:rsidRDefault="004A42D0" w:rsidP="008F4264">
            <w:pPr>
              <w:pStyle w:val="afffffff0"/>
            </w:pPr>
            <w:r w:rsidRPr="008F4264">
              <w:t>Разность температур теплоносителя в подающей и обратной тепломагистрали при расчетной температуре наружного воздуха</w:t>
            </w:r>
          </w:p>
        </w:tc>
        <w:tc>
          <w:tcPr>
            <w:tcW w:w="328" w:type="pct"/>
            <w:vAlign w:val="center"/>
          </w:tcPr>
          <w:p w:rsidR="004A42D0" w:rsidRPr="008F4264" w:rsidRDefault="004A42D0" w:rsidP="008F4264">
            <w:pPr>
              <w:pStyle w:val="afffffff0"/>
            </w:pPr>
            <w:r w:rsidRPr="008F4264">
              <w:t>0С</w:t>
            </w:r>
          </w:p>
        </w:tc>
        <w:tc>
          <w:tcPr>
            <w:tcW w:w="333" w:type="pct"/>
            <w:shd w:val="clear" w:color="auto" w:fill="auto"/>
            <w:noWrap/>
            <w:vAlign w:val="center"/>
          </w:tcPr>
          <w:p w:rsidR="004A42D0" w:rsidRPr="008F4264" w:rsidRDefault="004A42D0" w:rsidP="008F4264">
            <w:pPr>
              <w:pStyle w:val="afffffff0"/>
            </w:pPr>
            <w:r w:rsidRPr="008F4264">
              <w:t>45</w:t>
            </w:r>
          </w:p>
        </w:tc>
        <w:tc>
          <w:tcPr>
            <w:tcW w:w="333" w:type="pct"/>
            <w:vAlign w:val="center"/>
          </w:tcPr>
          <w:p w:rsidR="004A42D0" w:rsidRPr="008F4264" w:rsidRDefault="004A42D0" w:rsidP="008F4264">
            <w:pPr>
              <w:pStyle w:val="afffffff0"/>
            </w:pPr>
            <w:r w:rsidRPr="008F4264">
              <w:t>25</w:t>
            </w:r>
          </w:p>
        </w:tc>
        <w:tc>
          <w:tcPr>
            <w:tcW w:w="333" w:type="pct"/>
            <w:vAlign w:val="center"/>
          </w:tcPr>
          <w:p w:rsidR="004A42D0" w:rsidRPr="008F4264" w:rsidRDefault="004A42D0" w:rsidP="008F4264">
            <w:pPr>
              <w:pStyle w:val="afffffff0"/>
            </w:pPr>
            <w:r w:rsidRPr="008F4264">
              <w:t>25</w:t>
            </w:r>
          </w:p>
        </w:tc>
        <w:tc>
          <w:tcPr>
            <w:tcW w:w="332" w:type="pct"/>
            <w:vAlign w:val="center"/>
          </w:tcPr>
          <w:p w:rsidR="004A42D0" w:rsidRPr="008F4264" w:rsidRDefault="004A42D0" w:rsidP="008F4264">
            <w:pPr>
              <w:pStyle w:val="afffffff0"/>
            </w:pPr>
            <w:r w:rsidRPr="008F4264">
              <w:t>35</w:t>
            </w:r>
          </w:p>
        </w:tc>
        <w:tc>
          <w:tcPr>
            <w:tcW w:w="332" w:type="pct"/>
            <w:vAlign w:val="center"/>
          </w:tcPr>
          <w:p w:rsidR="004A42D0" w:rsidRPr="008F4264" w:rsidRDefault="004A42D0" w:rsidP="008F4264">
            <w:pPr>
              <w:pStyle w:val="afffffff0"/>
            </w:pPr>
            <w:r w:rsidRPr="008F4264">
              <w:t>25</w:t>
            </w:r>
          </w:p>
        </w:tc>
        <w:tc>
          <w:tcPr>
            <w:tcW w:w="332" w:type="pct"/>
            <w:vAlign w:val="center"/>
          </w:tcPr>
          <w:p w:rsidR="004A42D0" w:rsidRPr="008F4264" w:rsidRDefault="004A42D0" w:rsidP="008F4264">
            <w:pPr>
              <w:pStyle w:val="afffffff0"/>
            </w:pPr>
            <w:r w:rsidRPr="008F4264">
              <w:t>25</w:t>
            </w:r>
          </w:p>
        </w:tc>
        <w:tc>
          <w:tcPr>
            <w:tcW w:w="331" w:type="pct"/>
            <w:vAlign w:val="center"/>
          </w:tcPr>
          <w:p w:rsidR="004A42D0" w:rsidRPr="008F4264" w:rsidRDefault="004A42D0" w:rsidP="008F4264">
            <w:pPr>
              <w:pStyle w:val="afffffff0"/>
            </w:pPr>
            <w:r w:rsidRPr="008F4264">
              <w:t>25</w:t>
            </w:r>
          </w:p>
        </w:tc>
        <w:tc>
          <w:tcPr>
            <w:tcW w:w="331" w:type="pct"/>
            <w:vAlign w:val="center"/>
          </w:tcPr>
          <w:p w:rsidR="004A42D0" w:rsidRPr="008F4264" w:rsidRDefault="004A42D0" w:rsidP="008F4264">
            <w:pPr>
              <w:pStyle w:val="afffffff0"/>
            </w:pPr>
            <w:r w:rsidRPr="008F4264">
              <w:t>25</w:t>
            </w:r>
          </w:p>
        </w:tc>
        <w:tc>
          <w:tcPr>
            <w:tcW w:w="331" w:type="pct"/>
            <w:vAlign w:val="center"/>
          </w:tcPr>
          <w:p w:rsidR="004A42D0" w:rsidRPr="008F4264" w:rsidRDefault="004A42D0" w:rsidP="008F4264">
            <w:pPr>
              <w:pStyle w:val="afffffff0"/>
            </w:pPr>
            <w:r w:rsidRPr="008F4264">
              <w:t>25</w:t>
            </w:r>
          </w:p>
        </w:tc>
        <w:tc>
          <w:tcPr>
            <w:tcW w:w="329" w:type="pct"/>
            <w:vAlign w:val="center"/>
          </w:tcPr>
          <w:p w:rsidR="004A42D0" w:rsidRPr="008F4264" w:rsidRDefault="004A42D0" w:rsidP="008F4264">
            <w:pPr>
              <w:pStyle w:val="afffffff0"/>
            </w:pPr>
            <w:r w:rsidRPr="008F4264">
              <w:t>25</w:t>
            </w:r>
          </w:p>
        </w:tc>
      </w:tr>
    </w:tbl>
    <w:p w:rsidR="00EC069D" w:rsidRDefault="00EC069D" w:rsidP="00DC4617">
      <w:pPr>
        <w:pStyle w:val="afffffffa"/>
      </w:pPr>
      <w:r>
        <w:br w:type="page"/>
      </w:r>
    </w:p>
    <w:p w:rsidR="00EC069D" w:rsidRPr="002C4067" w:rsidRDefault="00EC069D" w:rsidP="00DC4617">
      <w:pPr>
        <w:pStyle w:val="afffffffa"/>
      </w:pPr>
      <w:r w:rsidRPr="002C4067">
        <w:lastRenderedPageBreak/>
        <w:t xml:space="preserve">Таблица </w:t>
      </w:r>
      <w:r w:rsidR="00827E3F">
        <w:rPr>
          <w:noProof/>
        </w:rPr>
        <w:fldChar w:fldCharType="begin"/>
      </w:r>
      <w:r>
        <w:rPr>
          <w:noProof/>
        </w:rPr>
        <w:instrText xml:space="preserve"> SEQ Таблица \* ARABIC </w:instrText>
      </w:r>
      <w:r w:rsidR="00827E3F">
        <w:rPr>
          <w:noProof/>
        </w:rPr>
        <w:fldChar w:fldCharType="separate"/>
      </w:r>
      <w:r w:rsidR="00C83B43">
        <w:rPr>
          <w:noProof/>
        </w:rPr>
        <w:t>26</w:t>
      </w:r>
      <w:r w:rsidR="00827E3F">
        <w:rPr>
          <w:noProof/>
        </w:rPr>
        <w:fldChar w:fldCharType="end"/>
      </w:r>
      <w:r>
        <w:rPr>
          <w:noProof/>
        </w:rPr>
        <w:t xml:space="preserve"> </w:t>
      </w:r>
      <w:r w:rsidRPr="002C4067">
        <w:t>– Эксплуатационные показатели тепловых сетей и сооружений на них отдельно по каждой СЦТ</w:t>
      </w:r>
      <w:r>
        <w:t xml:space="preserve">, </w:t>
      </w:r>
      <w:r w:rsidRPr="00EC069D">
        <w:t>МБУ «Управление ДКХ Гагаринского района»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51"/>
        <w:gridCol w:w="3763"/>
        <w:gridCol w:w="713"/>
        <w:gridCol w:w="1006"/>
        <w:gridCol w:w="1006"/>
        <w:gridCol w:w="1153"/>
        <w:gridCol w:w="1149"/>
        <w:gridCol w:w="1006"/>
        <w:gridCol w:w="1149"/>
        <w:gridCol w:w="1153"/>
        <w:gridCol w:w="1169"/>
        <w:gridCol w:w="1054"/>
        <w:gridCol w:w="1048"/>
      </w:tblGrid>
      <w:tr w:rsidR="00EC069D" w:rsidRPr="00D67499" w:rsidTr="00D67499">
        <w:trPr>
          <w:cantSplit/>
          <w:trHeight w:val="1710"/>
          <w:jc w:val="center"/>
        </w:trPr>
        <w:tc>
          <w:tcPr>
            <w:tcW w:w="173" w:type="pct"/>
            <w:vAlign w:val="center"/>
          </w:tcPr>
          <w:p w:rsidR="00EC069D" w:rsidRPr="00D67499" w:rsidRDefault="00EC069D" w:rsidP="00B63C0A">
            <w:pPr>
              <w:pStyle w:val="afffffff0"/>
              <w:ind w:left="-142" w:right="-100"/>
              <w:rPr>
                <w:b/>
                <w:sz w:val="20"/>
                <w:szCs w:val="20"/>
                <w:lang w:eastAsia="ru-RU"/>
              </w:rPr>
            </w:pPr>
            <w:r w:rsidRPr="00D67499">
              <w:rPr>
                <w:b/>
                <w:sz w:val="20"/>
                <w:szCs w:val="20"/>
                <w:lang w:eastAsia="ru-RU"/>
              </w:rPr>
              <w:t xml:space="preserve">№ </w:t>
            </w:r>
          </w:p>
          <w:p w:rsidR="00EC069D" w:rsidRPr="00D67499" w:rsidRDefault="00EC069D" w:rsidP="00B63C0A">
            <w:pPr>
              <w:pStyle w:val="afffffff0"/>
              <w:ind w:left="-142" w:right="-100"/>
              <w:rPr>
                <w:b/>
                <w:sz w:val="20"/>
                <w:szCs w:val="20"/>
                <w:lang w:eastAsia="ru-RU"/>
              </w:rPr>
            </w:pPr>
            <w:r w:rsidRPr="00D67499">
              <w:rPr>
                <w:b/>
                <w:sz w:val="20"/>
                <w:szCs w:val="20"/>
                <w:lang w:eastAsia="ru-RU"/>
              </w:rPr>
              <w:t>п/п</w:t>
            </w:r>
          </w:p>
        </w:tc>
        <w:tc>
          <w:tcPr>
            <w:tcW w:w="1182" w:type="pct"/>
            <w:shd w:val="clear" w:color="auto" w:fill="auto"/>
            <w:vAlign w:val="center"/>
            <w:hideMark/>
          </w:tcPr>
          <w:p w:rsidR="00EC069D" w:rsidRPr="00D67499" w:rsidRDefault="00EC069D" w:rsidP="00B63C0A">
            <w:pPr>
              <w:pStyle w:val="afffffff0"/>
              <w:rPr>
                <w:b/>
                <w:sz w:val="20"/>
                <w:szCs w:val="20"/>
                <w:lang w:eastAsia="ru-RU"/>
              </w:rPr>
            </w:pPr>
            <w:r w:rsidRPr="00D67499">
              <w:rPr>
                <w:b/>
                <w:sz w:val="20"/>
                <w:szCs w:val="20"/>
                <w:lang w:eastAsia="ru-RU"/>
              </w:rPr>
              <w:t>Наименование СЦТ</w:t>
            </w:r>
          </w:p>
        </w:tc>
        <w:tc>
          <w:tcPr>
            <w:tcW w:w="224" w:type="pct"/>
            <w:vAlign w:val="center"/>
          </w:tcPr>
          <w:p w:rsidR="00EC069D" w:rsidRPr="00D67499" w:rsidRDefault="00EC069D" w:rsidP="00B63C0A">
            <w:pPr>
              <w:pStyle w:val="afffffff0"/>
              <w:rPr>
                <w:b/>
                <w:sz w:val="20"/>
                <w:szCs w:val="20"/>
                <w:lang w:eastAsia="ru-RU"/>
              </w:rPr>
            </w:pPr>
            <w:r w:rsidRPr="00D67499">
              <w:rPr>
                <w:b/>
                <w:sz w:val="20"/>
                <w:szCs w:val="20"/>
                <w:lang w:eastAsia="ru-RU"/>
              </w:rPr>
              <w:t>Ед. изм.</w:t>
            </w:r>
          </w:p>
        </w:tc>
        <w:tc>
          <w:tcPr>
            <w:tcW w:w="316" w:type="pct"/>
            <w:shd w:val="clear" w:color="auto" w:fill="auto"/>
            <w:textDirection w:val="btLr"/>
            <w:vAlign w:val="center"/>
          </w:tcPr>
          <w:p w:rsidR="00EC069D" w:rsidRPr="00D67499" w:rsidRDefault="00F34D07" w:rsidP="00B63C0A">
            <w:pPr>
              <w:pStyle w:val="afffffff0"/>
              <w:spacing w:before="0" w:after="0"/>
              <w:rPr>
                <w:b/>
                <w:sz w:val="20"/>
                <w:szCs w:val="20"/>
              </w:rPr>
            </w:pPr>
            <w:r w:rsidRPr="00D67499">
              <w:rPr>
                <w:b/>
                <w:sz w:val="20"/>
                <w:szCs w:val="20"/>
              </w:rPr>
              <w:t>Котельная г. Гагарин, пр. Первомайский, 1</w:t>
            </w:r>
          </w:p>
        </w:tc>
        <w:tc>
          <w:tcPr>
            <w:tcW w:w="316" w:type="pct"/>
            <w:textDirection w:val="btLr"/>
            <w:vAlign w:val="center"/>
          </w:tcPr>
          <w:p w:rsidR="00EC069D" w:rsidRPr="00D67499" w:rsidRDefault="00F34D07" w:rsidP="00B63C0A">
            <w:pPr>
              <w:pStyle w:val="afffffff0"/>
              <w:spacing w:before="0" w:after="0"/>
              <w:rPr>
                <w:b/>
                <w:sz w:val="20"/>
                <w:szCs w:val="20"/>
              </w:rPr>
            </w:pPr>
            <w:r w:rsidRPr="00D67499">
              <w:rPr>
                <w:b/>
                <w:sz w:val="20"/>
                <w:szCs w:val="20"/>
              </w:rPr>
              <w:t>Котельная г. Гагарин, ул. Комсомольская, 9</w:t>
            </w:r>
          </w:p>
        </w:tc>
        <w:tc>
          <w:tcPr>
            <w:tcW w:w="362" w:type="pct"/>
            <w:textDirection w:val="btLr"/>
            <w:vAlign w:val="center"/>
          </w:tcPr>
          <w:p w:rsidR="00EC069D" w:rsidRPr="00D67499" w:rsidRDefault="00F34D07" w:rsidP="00B63C0A">
            <w:pPr>
              <w:pStyle w:val="afffffff0"/>
              <w:spacing w:before="0" w:after="0"/>
              <w:rPr>
                <w:b/>
                <w:sz w:val="20"/>
                <w:szCs w:val="20"/>
              </w:rPr>
            </w:pPr>
            <w:r w:rsidRPr="00D67499">
              <w:rPr>
                <w:b/>
                <w:sz w:val="20"/>
                <w:szCs w:val="20"/>
              </w:rPr>
              <w:t>Котельная г. Гагарин, ул. Советская д. 64а, ФОК «Восток»</w:t>
            </w:r>
          </w:p>
        </w:tc>
        <w:tc>
          <w:tcPr>
            <w:tcW w:w="361" w:type="pct"/>
            <w:textDirection w:val="btLr"/>
            <w:vAlign w:val="center"/>
          </w:tcPr>
          <w:p w:rsidR="00EC069D" w:rsidRPr="00D67499" w:rsidRDefault="00F34D07" w:rsidP="00B63C0A">
            <w:pPr>
              <w:pStyle w:val="afffffff0"/>
              <w:spacing w:before="0" w:after="0"/>
              <w:rPr>
                <w:b/>
                <w:sz w:val="20"/>
                <w:szCs w:val="20"/>
              </w:rPr>
            </w:pPr>
            <w:r w:rsidRPr="00D67499">
              <w:rPr>
                <w:b/>
                <w:sz w:val="20"/>
                <w:szCs w:val="20"/>
              </w:rPr>
              <w:t>Котельная д. Акатово, Акатовская школа</w:t>
            </w:r>
          </w:p>
        </w:tc>
        <w:tc>
          <w:tcPr>
            <w:tcW w:w="316" w:type="pct"/>
            <w:textDirection w:val="btLr"/>
            <w:vAlign w:val="center"/>
          </w:tcPr>
          <w:p w:rsidR="00EC069D" w:rsidRPr="00D67499" w:rsidRDefault="00F34D07" w:rsidP="00B63C0A">
            <w:pPr>
              <w:pStyle w:val="afffffff0"/>
              <w:spacing w:before="0" w:after="0"/>
              <w:rPr>
                <w:b/>
                <w:sz w:val="20"/>
                <w:szCs w:val="20"/>
              </w:rPr>
            </w:pPr>
            <w:r w:rsidRPr="00D67499">
              <w:rPr>
                <w:b/>
                <w:sz w:val="20"/>
                <w:szCs w:val="20"/>
              </w:rPr>
              <w:t>Котельная д. Никольское, Никольская школа</w:t>
            </w:r>
          </w:p>
        </w:tc>
        <w:tc>
          <w:tcPr>
            <w:tcW w:w="361" w:type="pct"/>
            <w:textDirection w:val="btLr"/>
            <w:vAlign w:val="center"/>
          </w:tcPr>
          <w:p w:rsidR="00EC069D" w:rsidRPr="00D67499" w:rsidRDefault="00F34D07" w:rsidP="00B63C0A">
            <w:pPr>
              <w:pStyle w:val="afffffff0"/>
              <w:spacing w:before="0" w:after="0"/>
              <w:rPr>
                <w:b/>
                <w:sz w:val="20"/>
                <w:szCs w:val="20"/>
              </w:rPr>
            </w:pPr>
            <w:r w:rsidRPr="00D67499">
              <w:rPr>
                <w:b/>
                <w:sz w:val="20"/>
                <w:szCs w:val="20"/>
              </w:rPr>
              <w:t>Котельная с. Пречистое, Пречистенская школа</w:t>
            </w:r>
          </w:p>
        </w:tc>
        <w:tc>
          <w:tcPr>
            <w:tcW w:w="362" w:type="pct"/>
            <w:textDirection w:val="btLr"/>
            <w:vAlign w:val="center"/>
          </w:tcPr>
          <w:p w:rsidR="00EC069D" w:rsidRPr="00D67499" w:rsidRDefault="00F34D07" w:rsidP="00B63C0A">
            <w:pPr>
              <w:pStyle w:val="afffffff0"/>
              <w:spacing w:before="0" w:after="0"/>
              <w:rPr>
                <w:b/>
                <w:sz w:val="20"/>
                <w:szCs w:val="20"/>
              </w:rPr>
            </w:pPr>
            <w:r w:rsidRPr="00D67499">
              <w:rPr>
                <w:b/>
                <w:sz w:val="20"/>
                <w:szCs w:val="20"/>
              </w:rPr>
              <w:t>Котельная д. Родоманово, Родомановская школа</w:t>
            </w:r>
          </w:p>
        </w:tc>
        <w:tc>
          <w:tcPr>
            <w:tcW w:w="367" w:type="pct"/>
            <w:textDirection w:val="btLr"/>
            <w:vAlign w:val="center"/>
          </w:tcPr>
          <w:p w:rsidR="00EC069D" w:rsidRPr="00D67499" w:rsidRDefault="00F34D07" w:rsidP="00B63C0A">
            <w:pPr>
              <w:pStyle w:val="afffffff0"/>
              <w:spacing w:before="0" w:after="0"/>
              <w:rPr>
                <w:b/>
                <w:sz w:val="20"/>
                <w:szCs w:val="20"/>
              </w:rPr>
            </w:pPr>
            <w:r w:rsidRPr="00D67499">
              <w:rPr>
                <w:b/>
                <w:sz w:val="20"/>
                <w:szCs w:val="20"/>
              </w:rPr>
              <w:t>Котельная д. Токарево, Токаревская школа</w:t>
            </w:r>
          </w:p>
        </w:tc>
        <w:tc>
          <w:tcPr>
            <w:tcW w:w="331" w:type="pct"/>
            <w:textDirection w:val="btLr"/>
            <w:vAlign w:val="center"/>
          </w:tcPr>
          <w:p w:rsidR="00EC069D" w:rsidRPr="00D67499" w:rsidRDefault="00F34D07" w:rsidP="00B63C0A">
            <w:pPr>
              <w:pStyle w:val="afffffff0"/>
              <w:spacing w:before="0" w:after="0"/>
              <w:rPr>
                <w:b/>
                <w:sz w:val="20"/>
                <w:szCs w:val="20"/>
              </w:rPr>
            </w:pPr>
            <w:r w:rsidRPr="00D67499">
              <w:rPr>
                <w:b/>
                <w:sz w:val="20"/>
                <w:szCs w:val="20"/>
              </w:rPr>
              <w:t>Котельная д. Клушино, Клушинский СДК</w:t>
            </w:r>
          </w:p>
        </w:tc>
        <w:tc>
          <w:tcPr>
            <w:tcW w:w="329" w:type="pct"/>
            <w:textDirection w:val="btLr"/>
            <w:vAlign w:val="center"/>
          </w:tcPr>
          <w:p w:rsidR="00EC069D" w:rsidRPr="00D67499" w:rsidRDefault="00F34D07" w:rsidP="00B63C0A">
            <w:pPr>
              <w:pStyle w:val="afffffff0"/>
              <w:spacing w:before="0" w:after="0"/>
              <w:rPr>
                <w:b/>
                <w:sz w:val="20"/>
                <w:szCs w:val="20"/>
              </w:rPr>
            </w:pPr>
            <w:r w:rsidRPr="00D67499">
              <w:rPr>
                <w:b/>
                <w:sz w:val="20"/>
                <w:szCs w:val="20"/>
              </w:rPr>
              <w:t>Котельная д. Поличня, ул. Новая</w:t>
            </w:r>
          </w:p>
        </w:tc>
      </w:tr>
      <w:tr w:rsidR="00D67499" w:rsidRPr="00D67499" w:rsidTr="00D67499">
        <w:trPr>
          <w:cantSplit/>
          <w:jc w:val="center"/>
        </w:trPr>
        <w:tc>
          <w:tcPr>
            <w:tcW w:w="173" w:type="pct"/>
            <w:vAlign w:val="center"/>
          </w:tcPr>
          <w:p w:rsidR="00D67499" w:rsidRPr="00D67499" w:rsidRDefault="00D67499" w:rsidP="00D67499">
            <w:pPr>
              <w:pStyle w:val="afffffff0"/>
              <w:rPr>
                <w:sz w:val="20"/>
                <w:szCs w:val="20"/>
                <w:lang w:eastAsia="ru-RU"/>
              </w:rPr>
            </w:pPr>
            <w:r w:rsidRPr="00D67499">
              <w:rPr>
                <w:sz w:val="20"/>
                <w:szCs w:val="20"/>
                <w:lang w:eastAsia="ru-RU"/>
              </w:rPr>
              <w:t>1</w:t>
            </w:r>
          </w:p>
        </w:tc>
        <w:tc>
          <w:tcPr>
            <w:tcW w:w="1182" w:type="pct"/>
            <w:shd w:val="clear" w:color="auto" w:fill="auto"/>
            <w:vAlign w:val="center"/>
            <w:hideMark/>
          </w:tcPr>
          <w:p w:rsidR="00D67499" w:rsidRPr="00D67499" w:rsidRDefault="00D67499" w:rsidP="00D67499">
            <w:pPr>
              <w:pStyle w:val="afffffff0"/>
              <w:rPr>
                <w:sz w:val="20"/>
                <w:szCs w:val="20"/>
                <w:lang w:eastAsia="ru-RU"/>
              </w:rPr>
            </w:pPr>
            <w:r w:rsidRPr="00D67499">
              <w:rPr>
                <w:sz w:val="20"/>
                <w:szCs w:val="20"/>
                <w:lang w:eastAsia="ru-RU"/>
              </w:rPr>
              <w:t xml:space="preserve">Протяженность тепловой сети в двухтрубном исчислении </w:t>
            </w:r>
          </w:p>
        </w:tc>
        <w:tc>
          <w:tcPr>
            <w:tcW w:w="224" w:type="pct"/>
            <w:vAlign w:val="center"/>
          </w:tcPr>
          <w:p w:rsidR="00D67499" w:rsidRPr="00D67499" w:rsidRDefault="00D67499" w:rsidP="00D67499">
            <w:pPr>
              <w:pStyle w:val="afffffff0"/>
              <w:rPr>
                <w:sz w:val="20"/>
                <w:szCs w:val="20"/>
                <w:lang w:eastAsia="ru-RU"/>
              </w:rPr>
            </w:pPr>
            <w:r w:rsidRPr="00D67499">
              <w:rPr>
                <w:sz w:val="20"/>
                <w:szCs w:val="20"/>
                <w:lang w:eastAsia="ru-RU"/>
              </w:rPr>
              <w:t>м</w:t>
            </w:r>
          </w:p>
        </w:tc>
        <w:tc>
          <w:tcPr>
            <w:tcW w:w="316" w:type="pct"/>
            <w:shd w:val="clear" w:color="auto" w:fill="auto"/>
            <w:vAlign w:val="center"/>
          </w:tcPr>
          <w:p w:rsidR="00D67499" w:rsidRPr="00D67499" w:rsidRDefault="00D67499" w:rsidP="00D67499">
            <w:pPr>
              <w:pStyle w:val="afffffff0"/>
              <w:rPr>
                <w:sz w:val="20"/>
                <w:szCs w:val="20"/>
              </w:rPr>
            </w:pPr>
            <w:r w:rsidRPr="00D67499">
              <w:rPr>
                <w:sz w:val="20"/>
                <w:szCs w:val="20"/>
              </w:rPr>
              <w:t>71,5</w:t>
            </w:r>
          </w:p>
        </w:tc>
        <w:tc>
          <w:tcPr>
            <w:tcW w:w="316" w:type="pct"/>
            <w:vAlign w:val="center"/>
          </w:tcPr>
          <w:p w:rsidR="00D67499" w:rsidRPr="00D67499" w:rsidRDefault="00D67499" w:rsidP="00D67499">
            <w:pPr>
              <w:pStyle w:val="afffffff0"/>
              <w:rPr>
                <w:sz w:val="20"/>
                <w:szCs w:val="20"/>
              </w:rPr>
            </w:pPr>
            <w:r w:rsidRPr="00D67499">
              <w:rPr>
                <w:sz w:val="20"/>
                <w:szCs w:val="20"/>
              </w:rPr>
              <w:t>-</w:t>
            </w:r>
          </w:p>
        </w:tc>
        <w:tc>
          <w:tcPr>
            <w:tcW w:w="362" w:type="pct"/>
            <w:vAlign w:val="center"/>
          </w:tcPr>
          <w:p w:rsidR="00D67499" w:rsidRPr="00D67499" w:rsidRDefault="00D67499" w:rsidP="00D67499">
            <w:pPr>
              <w:pStyle w:val="afffffff0"/>
              <w:rPr>
                <w:sz w:val="20"/>
                <w:szCs w:val="20"/>
              </w:rPr>
            </w:pPr>
            <w:r w:rsidRPr="00D67499">
              <w:rPr>
                <w:sz w:val="20"/>
                <w:szCs w:val="20"/>
              </w:rPr>
              <w:t>98/160</w:t>
            </w:r>
          </w:p>
        </w:tc>
        <w:tc>
          <w:tcPr>
            <w:tcW w:w="361" w:type="pct"/>
            <w:vAlign w:val="center"/>
          </w:tcPr>
          <w:p w:rsidR="00D67499" w:rsidRPr="00D67499" w:rsidRDefault="00D67499" w:rsidP="00D67499">
            <w:pPr>
              <w:pStyle w:val="afffffff0"/>
              <w:rPr>
                <w:sz w:val="20"/>
                <w:szCs w:val="20"/>
              </w:rPr>
            </w:pPr>
            <w:r w:rsidRPr="00D67499">
              <w:rPr>
                <w:sz w:val="20"/>
                <w:szCs w:val="20"/>
              </w:rPr>
              <w:t>60/44</w:t>
            </w:r>
          </w:p>
        </w:tc>
        <w:tc>
          <w:tcPr>
            <w:tcW w:w="316" w:type="pct"/>
            <w:vAlign w:val="center"/>
          </w:tcPr>
          <w:p w:rsidR="00D67499" w:rsidRPr="00D67499" w:rsidRDefault="00D67499" w:rsidP="00D67499">
            <w:pPr>
              <w:pStyle w:val="afffffff0"/>
              <w:rPr>
                <w:sz w:val="20"/>
                <w:szCs w:val="20"/>
              </w:rPr>
            </w:pPr>
            <w:r w:rsidRPr="00D67499">
              <w:rPr>
                <w:sz w:val="20"/>
                <w:szCs w:val="20"/>
              </w:rPr>
              <w:t>58</w:t>
            </w:r>
          </w:p>
        </w:tc>
        <w:tc>
          <w:tcPr>
            <w:tcW w:w="361" w:type="pct"/>
            <w:vAlign w:val="center"/>
          </w:tcPr>
          <w:p w:rsidR="00D67499" w:rsidRPr="00D67499" w:rsidRDefault="00D67499" w:rsidP="00D67499">
            <w:pPr>
              <w:pStyle w:val="afffffff0"/>
              <w:rPr>
                <w:sz w:val="20"/>
                <w:szCs w:val="20"/>
              </w:rPr>
            </w:pPr>
            <w:r w:rsidRPr="00D67499">
              <w:rPr>
                <w:sz w:val="20"/>
                <w:szCs w:val="20"/>
              </w:rPr>
              <w:t>75</w:t>
            </w:r>
          </w:p>
        </w:tc>
        <w:tc>
          <w:tcPr>
            <w:tcW w:w="362" w:type="pct"/>
            <w:vAlign w:val="center"/>
          </w:tcPr>
          <w:p w:rsidR="00D67499" w:rsidRPr="00D67499" w:rsidRDefault="00D67499" w:rsidP="00D67499">
            <w:pPr>
              <w:pStyle w:val="afffffff0"/>
              <w:rPr>
                <w:sz w:val="20"/>
                <w:szCs w:val="20"/>
              </w:rPr>
            </w:pPr>
            <w:r w:rsidRPr="00D67499">
              <w:rPr>
                <w:sz w:val="20"/>
                <w:szCs w:val="20"/>
              </w:rPr>
              <w:t>65 (136)</w:t>
            </w:r>
          </w:p>
        </w:tc>
        <w:tc>
          <w:tcPr>
            <w:tcW w:w="367" w:type="pct"/>
            <w:vAlign w:val="center"/>
          </w:tcPr>
          <w:p w:rsidR="00D67499" w:rsidRPr="00D67499" w:rsidRDefault="00D67499" w:rsidP="00D67499">
            <w:pPr>
              <w:pStyle w:val="afffffff0"/>
              <w:rPr>
                <w:sz w:val="20"/>
                <w:szCs w:val="20"/>
              </w:rPr>
            </w:pPr>
            <w:r w:rsidRPr="00D67499">
              <w:rPr>
                <w:sz w:val="20"/>
                <w:szCs w:val="20"/>
              </w:rPr>
              <w:t>62</w:t>
            </w:r>
          </w:p>
        </w:tc>
        <w:tc>
          <w:tcPr>
            <w:tcW w:w="331" w:type="pct"/>
            <w:vAlign w:val="center"/>
          </w:tcPr>
          <w:p w:rsidR="00D67499" w:rsidRPr="00D67499" w:rsidRDefault="00D67499" w:rsidP="00D67499">
            <w:pPr>
              <w:pStyle w:val="afffffff0"/>
              <w:rPr>
                <w:sz w:val="20"/>
                <w:szCs w:val="20"/>
              </w:rPr>
            </w:pPr>
            <w:r w:rsidRPr="00D67499">
              <w:rPr>
                <w:sz w:val="20"/>
                <w:szCs w:val="20"/>
              </w:rPr>
              <w:t>-</w:t>
            </w:r>
          </w:p>
        </w:tc>
        <w:tc>
          <w:tcPr>
            <w:tcW w:w="329" w:type="pct"/>
            <w:vAlign w:val="center"/>
          </w:tcPr>
          <w:p w:rsidR="00D67499" w:rsidRPr="00D67499" w:rsidRDefault="006659BB" w:rsidP="00D67499">
            <w:pPr>
              <w:pStyle w:val="afffffff0"/>
              <w:rPr>
                <w:sz w:val="20"/>
                <w:szCs w:val="20"/>
              </w:rPr>
            </w:pPr>
            <w:r>
              <w:rPr>
                <w:sz w:val="20"/>
                <w:szCs w:val="20"/>
              </w:rPr>
              <w:t>185</w:t>
            </w:r>
          </w:p>
        </w:tc>
      </w:tr>
      <w:tr w:rsidR="00D67499" w:rsidRPr="00D67499" w:rsidTr="00D67499">
        <w:trPr>
          <w:cantSplit/>
          <w:jc w:val="center"/>
        </w:trPr>
        <w:tc>
          <w:tcPr>
            <w:tcW w:w="173" w:type="pct"/>
            <w:vAlign w:val="center"/>
          </w:tcPr>
          <w:p w:rsidR="00D67499" w:rsidRPr="00D67499" w:rsidRDefault="00D67499" w:rsidP="00D67499">
            <w:pPr>
              <w:pStyle w:val="afffffff0"/>
              <w:rPr>
                <w:sz w:val="20"/>
                <w:szCs w:val="20"/>
                <w:lang w:eastAsia="ru-RU"/>
              </w:rPr>
            </w:pPr>
            <w:r w:rsidRPr="00D67499">
              <w:rPr>
                <w:sz w:val="20"/>
                <w:szCs w:val="20"/>
                <w:lang w:eastAsia="ru-RU"/>
              </w:rPr>
              <w:t>2</w:t>
            </w:r>
          </w:p>
        </w:tc>
        <w:tc>
          <w:tcPr>
            <w:tcW w:w="1182" w:type="pct"/>
            <w:shd w:val="clear" w:color="auto" w:fill="auto"/>
            <w:vAlign w:val="center"/>
            <w:hideMark/>
          </w:tcPr>
          <w:p w:rsidR="00D67499" w:rsidRPr="00D67499" w:rsidRDefault="00D67499" w:rsidP="00D67499">
            <w:pPr>
              <w:pStyle w:val="afffffff0"/>
              <w:rPr>
                <w:sz w:val="20"/>
                <w:szCs w:val="20"/>
                <w:lang w:eastAsia="ru-RU"/>
              </w:rPr>
            </w:pPr>
            <w:r w:rsidRPr="00D67499">
              <w:rPr>
                <w:sz w:val="20"/>
                <w:szCs w:val="20"/>
                <w:lang w:eastAsia="ru-RU"/>
              </w:rPr>
              <w:t>Материальная характеристика</w:t>
            </w:r>
          </w:p>
        </w:tc>
        <w:tc>
          <w:tcPr>
            <w:tcW w:w="224" w:type="pct"/>
            <w:vAlign w:val="center"/>
          </w:tcPr>
          <w:p w:rsidR="00D67499" w:rsidRPr="00D67499" w:rsidRDefault="00D67499" w:rsidP="00D67499">
            <w:pPr>
              <w:pStyle w:val="afffffff0"/>
              <w:rPr>
                <w:sz w:val="20"/>
                <w:szCs w:val="20"/>
                <w:lang w:eastAsia="ru-RU"/>
              </w:rPr>
            </w:pPr>
            <w:r w:rsidRPr="00D67499">
              <w:rPr>
                <w:sz w:val="20"/>
                <w:szCs w:val="20"/>
                <w:lang w:eastAsia="ru-RU"/>
              </w:rPr>
              <w:t>кв. м</w:t>
            </w:r>
          </w:p>
        </w:tc>
        <w:tc>
          <w:tcPr>
            <w:tcW w:w="316" w:type="pct"/>
            <w:shd w:val="clear" w:color="auto" w:fill="auto"/>
            <w:vAlign w:val="center"/>
          </w:tcPr>
          <w:p w:rsidR="00D67499" w:rsidRPr="00D67499" w:rsidRDefault="00D67499" w:rsidP="00D67499">
            <w:pPr>
              <w:pStyle w:val="afffffff0"/>
              <w:rPr>
                <w:sz w:val="20"/>
                <w:szCs w:val="20"/>
              </w:rPr>
            </w:pPr>
            <w:r w:rsidRPr="00D67499">
              <w:rPr>
                <w:sz w:val="20"/>
                <w:szCs w:val="20"/>
              </w:rPr>
              <w:t>12,73</w:t>
            </w:r>
          </w:p>
        </w:tc>
        <w:tc>
          <w:tcPr>
            <w:tcW w:w="316" w:type="pct"/>
            <w:vAlign w:val="center"/>
          </w:tcPr>
          <w:p w:rsidR="00D67499" w:rsidRPr="00D67499" w:rsidRDefault="00D67499" w:rsidP="00D67499">
            <w:pPr>
              <w:pStyle w:val="afffffff0"/>
              <w:rPr>
                <w:sz w:val="20"/>
                <w:szCs w:val="20"/>
              </w:rPr>
            </w:pPr>
            <w:r w:rsidRPr="00D67499">
              <w:rPr>
                <w:sz w:val="20"/>
                <w:szCs w:val="20"/>
              </w:rPr>
              <w:t>-</w:t>
            </w:r>
          </w:p>
        </w:tc>
        <w:tc>
          <w:tcPr>
            <w:tcW w:w="362" w:type="pct"/>
            <w:vAlign w:val="center"/>
          </w:tcPr>
          <w:p w:rsidR="00D67499" w:rsidRPr="00D67499" w:rsidRDefault="00D67499" w:rsidP="00D67499">
            <w:pPr>
              <w:pStyle w:val="afffffff0"/>
              <w:rPr>
                <w:sz w:val="20"/>
                <w:szCs w:val="20"/>
              </w:rPr>
            </w:pPr>
            <w:r w:rsidRPr="00D67499">
              <w:rPr>
                <w:sz w:val="20"/>
                <w:szCs w:val="20"/>
              </w:rPr>
              <w:t>41,76</w:t>
            </w:r>
          </w:p>
        </w:tc>
        <w:tc>
          <w:tcPr>
            <w:tcW w:w="361" w:type="pct"/>
            <w:vAlign w:val="center"/>
          </w:tcPr>
          <w:p w:rsidR="00D67499" w:rsidRPr="00D67499" w:rsidRDefault="00D67499" w:rsidP="00D67499">
            <w:pPr>
              <w:pStyle w:val="afffffff0"/>
              <w:rPr>
                <w:sz w:val="20"/>
                <w:szCs w:val="20"/>
              </w:rPr>
            </w:pPr>
            <w:r w:rsidRPr="00D67499">
              <w:rPr>
                <w:sz w:val="20"/>
                <w:szCs w:val="20"/>
              </w:rPr>
              <w:t>16,40</w:t>
            </w:r>
          </w:p>
        </w:tc>
        <w:tc>
          <w:tcPr>
            <w:tcW w:w="316" w:type="pct"/>
            <w:vAlign w:val="center"/>
          </w:tcPr>
          <w:p w:rsidR="00D67499" w:rsidRPr="00D67499" w:rsidRDefault="00D67499" w:rsidP="00D67499">
            <w:pPr>
              <w:pStyle w:val="afffffff0"/>
              <w:rPr>
                <w:sz w:val="20"/>
                <w:szCs w:val="20"/>
              </w:rPr>
            </w:pPr>
            <w:r w:rsidRPr="00D67499">
              <w:rPr>
                <w:sz w:val="20"/>
                <w:szCs w:val="20"/>
              </w:rPr>
              <w:t>10,32</w:t>
            </w:r>
          </w:p>
        </w:tc>
        <w:tc>
          <w:tcPr>
            <w:tcW w:w="361" w:type="pct"/>
            <w:vAlign w:val="center"/>
          </w:tcPr>
          <w:p w:rsidR="00D67499" w:rsidRPr="00D67499" w:rsidRDefault="00D67499" w:rsidP="00D67499">
            <w:pPr>
              <w:pStyle w:val="afffffff0"/>
              <w:rPr>
                <w:sz w:val="20"/>
                <w:szCs w:val="20"/>
              </w:rPr>
            </w:pPr>
            <w:r w:rsidRPr="00D67499">
              <w:rPr>
                <w:sz w:val="20"/>
                <w:szCs w:val="20"/>
              </w:rPr>
              <w:t>11,40</w:t>
            </w:r>
          </w:p>
        </w:tc>
        <w:tc>
          <w:tcPr>
            <w:tcW w:w="362" w:type="pct"/>
            <w:vAlign w:val="center"/>
          </w:tcPr>
          <w:p w:rsidR="00D67499" w:rsidRPr="00D67499" w:rsidRDefault="00D67499" w:rsidP="00D67499">
            <w:pPr>
              <w:pStyle w:val="afffffff0"/>
              <w:rPr>
                <w:sz w:val="20"/>
                <w:szCs w:val="20"/>
              </w:rPr>
            </w:pPr>
            <w:r w:rsidRPr="00D67499">
              <w:rPr>
                <w:sz w:val="20"/>
                <w:szCs w:val="20"/>
              </w:rPr>
              <w:t>24,21</w:t>
            </w:r>
          </w:p>
        </w:tc>
        <w:tc>
          <w:tcPr>
            <w:tcW w:w="367" w:type="pct"/>
            <w:vAlign w:val="center"/>
          </w:tcPr>
          <w:p w:rsidR="00D67499" w:rsidRPr="00D67499" w:rsidRDefault="00D67499" w:rsidP="00D67499">
            <w:pPr>
              <w:pStyle w:val="afffffff0"/>
              <w:rPr>
                <w:sz w:val="20"/>
                <w:szCs w:val="20"/>
              </w:rPr>
            </w:pPr>
            <w:r w:rsidRPr="00D67499">
              <w:rPr>
                <w:sz w:val="20"/>
                <w:szCs w:val="20"/>
              </w:rPr>
              <w:t>8,06</w:t>
            </w:r>
          </w:p>
        </w:tc>
        <w:tc>
          <w:tcPr>
            <w:tcW w:w="331" w:type="pct"/>
            <w:vAlign w:val="center"/>
          </w:tcPr>
          <w:p w:rsidR="00D67499" w:rsidRPr="00D67499" w:rsidRDefault="00D67499" w:rsidP="00D67499">
            <w:pPr>
              <w:pStyle w:val="afffffff0"/>
              <w:rPr>
                <w:sz w:val="20"/>
                <w:szCs w:val="20"/>
              </w:rPr>
            </w:pPr>
            <w:r w:rsidRPr="00D67499">
              <w:rPr>
                <w:sz w:val="20"/>
                <w:szCs w:val="20"/>
              </w:rPr>
              <w:t>-</w:t>
            </w:r>
          </w:p>
        </w:tc>
        <w:tc>
          <w:tcPr>
            <w:tcW w:w="329" w:type="pct"/>
            <w:vAlign w:val="center"/>
          </w:tcPr>
          <w:p w:rsidR="00D67499" w:rsidRPr="00D67499" w:rsidRDefault="006659BB" w:rsidP="00D67499">
            <w:pPr>
              <w:pStyle w:val="afffffff0"/>
              <w:rPr>
                <w:sz w:val="20"/>
                <w:szCs w:val="20"/>
              </w:rPr>
            </w:pPr>
            <w:r>
              <w:rPr>
                <w:sz w:val="20"/>
                <w:szCs w:val="20"/>
              </w:rPr>
              <w:t>14,8</w:t>
            </w:r>
          </w:p>
        </w:tc>
      </w:tr>
      <w:tr w:rsidR="00D67499" w:rsidRPr="00D67499" w:rsidTr="00D67499">
        <w:trPr>
          <w:cantSplit/>
          <w:jc w:val="center"/>
        </w:trPr>
        <w:tc>
          <w:tcPr>
            <w:tcW w:w="173" w:type="pct"/>
            <w:vMerge w:val="restart"/>
            <w:vAlign w:val="center"/>
          </w:tcPr>
          <w:p w:rsidR="00D67499" w:rsidRPr="00D67499" w:rsidRDefault="00D67499" w:rsidP="00D67499">
            <w:pPr>
              <w:pStyle w:val="afffffff0"/>
              <w:rPr>
                <w:sz w:val="20"/>
                <w:szCs w:val="20"/>
                <w:lang w:eastAsia="ru-RU"/>
              </w:rPr>
            </w:pPr>
            <w:r w:rsidRPr="00D67499">
              <w:rPr>
                <w:sz w:val="20"/>
                <w:szCs w:val="20"/>
                <w:lang w:eastAsia="ru-RU"/>
              </w:rPr>
              <w:t>3</w:t>
            </w:r>
          </w:p>
        </w:tc>
        <w:tc>
          <w:tcPr>
            <w:tcW w:w="1182" w:type="pct"/>
            <w:shd w:val="clear" w:color="auto" w:fill="auto"/>
            <w:vAlign w:val="center"/>
            <w:hideMark/>
          </w:tcPr>
          <w:p w:rsidR="00D67499" w:rsidRPr="00D67499" w:rsidRDefault="00D67499" w:rsidP="00D67499">
            <w:pPr>
              <w:pStyle w:val="afffffff0"/>
              <w:rPr>
                <w:sz w:val="20"/>
                <w:szCs w:val="20"/>
                <w:lang w:eastAsia="ru-RU"/>
              </w:rPr>
            </w:pPr>
            <w:r w:rsidRPr="00D67499">
              <w:rPr>
                <w:sz w:val="20"/>
                <w:szCs w:val="20"/>
                <w:lang w:eastAsia="ru-RU"/>
              </w:rPr>
              <w:t>Потери тепловой энергии</w:t>
            </w:r>
          </w:p>
        </w:tc>
        <w:tc>
          <w:tcPr>
            <w:tcW w:w="224" w:type="pct"/>
            <w:vAlign w:val="center"/>
          </w:tcPr>
          <w:p w:rsidR="00D67499" w:rsidRPr="00D67499" w:rsidRDefault="00D67499" w:rsidP="00D67499">
            <w:pPr>
              <w:pStyle w:val="afffffff0"/>
              <w:rPr>
                <w:sz w:val="20"/>
                <w:szCs w:val="20"/>
                <w:lang w:eastAsia="ru-RU"/>
              </w:rPr>
            </w:pPr>
            <w:r w:rsidRPr="00D67499">
              <w:rPr>
                <w:sz w:val="20"/>
                <w:szCs w:val="20"/>
                <w:lang w:eastAsia="ru-RU"/>
              </w:rPr>
              <w:t>Гкал</w:t>
            </w:r>
          </w:p>
        </w:tc>
        <w:tc>
          <w:tcPr>
            <w:tcW w:w="316" w:type="pct"/>
            <w:shd w:val="clear" w:color="auto" w:fill="auto"/>
            <w:noWrap/>
            <w:vAlign w:val="center"/>
          </w:tcPr>
          <w:p w:rsidR="00D67499" w:rsidRPr="00D67499" w:rsidRDefault="00D67499" w:rsidP="00D67499">
            <w:pPr>
              <w:pStyle w:val="afffffff0"/>
              <w:rPr>
                <w:sz w:val="20"/>
                <w:szCs w:val="20"/>
                <w:highlight w:val="yellow"/>
              </w:rPr>
            </w:pPr>
            <w:r w:rsidRPr="00D67499">
              <w:rPr>
                <w:sz w:val="20"/>
                <w:szCs w:val="20"/>
              </w:rPr>
              <w:t>11</w:t>
            </w:r>
          </w:p>
        </w:tc>
        <w:tc>
          <w:tcPr>
            <w:tcW w:w="316" w:type="pct"/>
            <w:vAlign w:val="center"/>
          </w:tcPr>
          <w:p w:rsidR="00D67499" w:rsidRPr="00D67499" w:rsidRDefault="00D67499" w:rsidP="00D67499">
            <w:pPr>
              <w:pStyle w:val="afffffff0"/>
              <w:rPr>
                <w:sz w:val="20"/>
                <w:szCs w:val="20"/>
              </w:rPr>
            </w:pPr>
            <w:r w:rsidRPr="00D67499">
              <w:rPr>
                <w:sz w:val="20"/>
                <w:szCs w:val="20"/>
              </w:rPr>
              <w:t>0</w:t>
            </w:r>
          </w:p>
        </w:tc>
        <w:tc>
          <w:tcPr>
            <w:tcW w:w="362" w:type="pct"/>
            <w:vAlign w:val="center"/>
          </w:tcPr>
          <w:p w:rsidR="00D67499" w:rsidRPr="00D67499" w:rsidRDefault="00D67499" w:rsidP="00D67499">
            <w:pPr>
              <w:pStyle w:val="afffffff0"/>
              <w:rPr>
                <w:sz w:val="20"/>
                <w:szCs w:val="20"/>
              </w:rPr>
            </w:pPr>
            <w:r w:rsidRPr="00D67499">
              <w:rPr>
                <w:sz w:val="20"/>
                <w:szCs w:val="20"/>
              </w:rPr>
              <w:t>25</w:t>
            </w:r>
          </w:p>
        </w:tc>
        <w:tc>
          <w:tcPr>
            <w:tcW w:w="361" w:type="pct"/>
            <w:vAlign w:val="center"/>
          </w:tcPr>
          <w:p w:rsidR="00D67499" w:rsidRPr="00D67499" w:rsidRDefault="00D67499" w:rsidP="00D67499">
            <w:pPr>
              <w:pStyle w:val="afffffff0"/>
              <w:rPr>
                <w:sz w:val="20"/>
                <w:szCs w:val="20"/>
              </w:rPr>
            </w:pPr>
            <w:r w:rsidRPr="00D67499">
              <w:rPr>
                <w:sz w:val="20"/>
                <w:szCs w:val="20"/>
              </w:rPr>
              <w:t>15</w:t>
            </w:r>
          </w:p>
        </w:tc>
        <w:tc>
          <w:tcPr>
            <w:tcW w:w="316" w:type="pct"/>
            <w:vAlign w:val="center"/>
          </w:tcPr>
          <w:p w:rsidR="00D67499" w:rsidRPr="00D67499" w:rsidRDefault="00D67499" w:rsidP="00D67499">
            <w:pPr>
              <w:pStyle w:val="afffffff0"/>
              <w:rPr>
                <w:sz w:val="20"/>
                <w:szCs w:val="20"/>
              </w:rPr>
            </w:pPr>
            <w:r w:rsidRPr="00D67499">
              <w:rPr>
                <w:sz w:val="20"/>
                <w:szCs w:val="20"/>
              </w:rPr>
              <w:t>7</w:t>
            </w:r>
          </w:p>
        </w:tc>
        <w:tc>
          <w:tcPr>
            <w:tcW w:w="361" w:type="pct"/>
            <w:vAlign w:val="center"/>
          </w:tcPr>
          <w:p w:rsidR="00D67499" w:rsidRPr="00D67499" w:rsidRDefault="00D67499" w:rsidP="00D67499">
            <w:pPr>
              <w:pStyle w:val="afffffff0"/>
              <w:rPr>
                <w:sz w:val="20"/>
                <w:szCs w:val="20"/>
              </w:rPr>
            </w:pPr>
            <w:r w:rsidRPr="00D67499">
              <w:rPr>
                <w:sz w:val="20"/>
                <w:szCs w:val="20"/>
              </w:rPr>
              <w:t>5</w:t>
            </w:r>
          </w:p>
        </w:tc>
        <w:tc>
          <w:tcPr>
            <w:tcW w:w="362" w:type="pct"/>
            <w:vAlign w:val="center"/>
          </w:tcPr>
          <w:p w:rsidR="00D67499" w:rsidRPr="00D67499" w:rsidRDefault="00D67499" w:rsidP="00D67499">
            <w:pPr>
              <w:pStyle w:val="afffffff0"/>
              <w:rPr>
                <w:sz w:val="20"/>
                <w:szCs w:val="20"/>
              </w:rPr>
            </w:pPr>
            <w:r w:rsidRPr="00D67499">
              <w:rPr>
                <w:sz w:val="20"/>
                <w:szCs w:val="20"/>
              </w:rPr>
              <w:t>10</w:t>
            </w:r>
          </w:p>
        </w:tc>
        <w:tc>
          <w:tcPr>
            <w:tcW w:w="367" w:type="pct"/>
            <w:vAlign w:val="center"/>
          </w:tcPr>
          <w:p w:rsidR="00D67499" w:rsidRPr="00D67499" w:rsidRDefault="00D67499" w:rsidP="00D67499">
            <w:pPr>
              <w:pStyle w:val="afffffff0"/>
              <w:rPr>
                <w:sz w:val="20"/>
                <w:szCs w:val="20"/>
              </w:rPr>
            </w:pPr>
            <w:r w:rsidRPr="00D67499">
              <w:rPr>
                <w:sz w:val="20"/>
                <w:szCs w:val="20"/>
              </w:rPr>
              <w:t>9</w:t>
            </w:r>
          </w:p>
        </w:tc>
        <w:tc>
          <w:tcPr>
            <w:tcW w:w="331" w:type="pct"/>
            <w:vAlign w:val="center"/>
          </w:tcPr>
          <w:p w:rsidR="00D67499" w:rsidRPr="00D67499" w:rsidRDefault="00D67499" w:rsidP="00D67499">
            <w:pPr>
              <w:pStyle w:val="afffffff0"/>
              <w:rPr>
                <w:sz w:val="20"/>
                <w:szCs w:val="20"/>
              </w:rPr>
            </w:pPr>
            <w:r w:rsidRPr="00D67499">
              <w:rPr>
                <w:sz w:val="20"/>
                <w:szCs w:val="20"/>
              </w:rPr>
              <w:t>0</w:t>
            </w:r>
          </w:p>
        </w:tc>
        <w:tc>
          <w:tcPr>
            <w:tcW w:w="329" w:type="pct"/>
            <w:vAlign w:val="center"/>
          </w:tcPr>
          <w:p w:rsidR="00D67499" w:rsidRPr="00D67499" w:rsidRDefault="006659BB" w:rsidP="00D67499">
            <w:pPr>
              <w:pStyle w:val="afffffff0"/>
              <w:rPr>
                <w:sz w:val="20"/>
                <w:szCs w:val="20"/>
              </w:rPr>
            </w:pPr>
            <w:r>
              <w:rPr>
                <w:sz w:val="20"/>
                <w:szCs w:val="20"/>
              </w:rPr>
              <w:t>-</w:t>
            </w:r>
          </w:p>
        </w:tc>
      </w:tr>
      <w:tr w:rsidR="00D67499" w:rsidRPr="00D67499" w:rsidTr="00D67499">
        <w:trPr>
          <w:cantSplit/>
          <w:jc w:val="center"/>
        </w:trPr>
        <w:tc>
          <w:tcPr>
            <w:tcW w:w="173" w:type="pct"/>
            <w:vMerge/>
            <w:vAlign w:val="center"/>
          </w:tcPr>
          <w:p w:rsidR="00D67499" w:rsidRPr="00D67499" w:rsidRDefault="00D67499" w:rsidP="00D67499">
            <w:pPr>
              <w:pStyle w:val="afffffff0"/>
              <w:rPr>
                <w:sz w:val="20"/>
                <w:szCs w:val="20"/>
                <w:lang w:eastAsia="ru-RU"/>
              </w:rPr>
            </w:pPr>
          </w:p>
        </w:tc>
        <w:tc>
          <w:tcPr>
            <w:tcW w:w="1182" w:type="pct"/>
            <w:shd w:val="clear" w:color="auto" w:fill="auto"/>
            <w:vAlign w:val="center"/>
            <w:hideMark/>
          </w:tcPr>
          <w:p w:rsidR="00D67499" w:rsidRPr="00D67499" w:rsidRDefault="00D67499" w:rsidP="00D67499">
            <w:pPr>
              <w:pStyle w:val="afffffff0"/>
              <w:rPr>
                <w:sz w:val="20"/>
                <w:szCs w:val="20"/>
                <w:lang w:eastAsia="ru-RU"/>
              </w:rPr>
            </w:pPr>
            <w:r w:rsidRPr="00D67499">
              <w:rPr>
                <w:sz w:val="20"/>
                <w:szCs w:val="20"/>
                <w:lang w:eastAsia="ru-RU"/>
              </w:rPr>
              <w:t>то же в % от отпуска тепловой энергии с коллекторов источника тепловой энергии</w:t>
            </w:r>
          </w:p>
        </w:tc>
        <w:tc>
          <w:tcPr>
            <w:tcW w:w="224" w:type="pct"/>
            <w:vAlign w:val="center"/>
          </w:tcPr>
          <w:p w:rsidR="00D67499" w:rsidRPr="00D67499" w:rsidRDefault="00D67499" w:rsidP="00D67499">
            <w:pPr>
              <w:pStyle w:val="afffffff0"/>
              <w:rPr>
                <w:sz w:val="20"/>
                <w:szCs w:val="20"/>
                <w:lang w:eastAsia="ru-RU"/>
              </w:rPr>
            </w:pPr>
            <w:r w:rsidRPr="00D67499">
              <w:rPr>
                <w:sz w:val="20"/>
                <w:szCs w:val="20"/>
                <w:lang w:eastAsia="ru-RU"/>
              </w:rPr>
              <w:t>%</w:t>
            </w:r>
          </w:p>
        </w:tc>
        <w:tc>
          <w:tcPr>
            <w:tcW w:w="316" w:type="pct"/>
            <w:shd w:val="clear" w:color="auto" w:fill="auto"/>
            <w:noWrap/>
            <w:vAlign w:val="center"/>
          </w:tcPr>
          <w:p w:rsidR="00D67499" w:rsidRPr="00D67499" w:rsidRDefault="00D67499" w:rsidP="00D67499">
            <w:pPr>
              <w:pStyle w:val="afffffff0"/>
              <w:rPr>
                <w:sz w:val="20"/>
                <w:szCs w:val="20"/>
              </w:rPr>
            </w:pPr>
            <w:r w:rsidRPr="00D67499">
              <w:rPr>
                <w:sz w:val="20"/>
                <w:szCs w:val="20"/>
              </w:rPr>
              <w:t>1,28</w:t>
            </w:r>
          </w:p>
        </w:tc>
        <w:tc>
          <w:tcPr>
            <w:tcW w:w="316" w:type="pct"/>
            <w:vAlign w:val="center"/>
          </w:tcPr>
          <w:p w:rsidR="00D67499" w:rsidRPr="00D67499" w:rsidRDefault="00D67499" w:rsidP="00D67499">
            <w:pPr>
              <w:pStyle w:val="afffffff0"/>
              <w:rPr>
                <w:sz w:val="20"/>
                <w:szCs w:val="20"/>
              </w:rPr>
            </w:pPr>
            <w:r w:rsidRPr="00D67499">
              <w:rPr>
                <w:sz w:val="20"/>
                <w:szCs w:val="20"/>
              </w:rPr>
              <w:t>0,00</w:t>
            </w:r>
          </w:p>
        </w:tc>
        <w:tc>
          <w:tcPr>
            <w:tcW w:w="362" w:type="pct"/>
            <w:vAlign w:val="center"/>
          </w:tcPr>
          <w:p w:rsidR="00D67499" w:rsidRPr="00D67499" w:rsidRDefault="00D67499" w:rsidP="00D67499">
            <w:pPr>
              <w:pStyle w:val="afffffff0"/>
              <w:rPr>
                <w:sz w:val="20"/>
                <w:szCs w:val="20"/>
              </w:rPr>
            </w:pPr>
            <w:r w:rsidRPr="00D67499">
              <w:rPr>
                <w:sz w:val="20"/>
                <w:szCs w:val="20"/>
              </w:rPr>
              <w:t>3,53</w:t>
            </w:r>
          </w:p>
        </w:tc>
        <w:tc>
          <w:tcPr>
            <w:tcW w:w="361" w:type="pct"/>
            <w:vAlign w:val="center"/>
          </w:tcPr>
          <w:p w:rsidR="00D67499" w:rsidRPr="00D67499" w:rsidRDefault="00D67499" w:rsidP="00D67499">
            <w:pPr>
              <w:pStyle w:val="afffffff0"/>
              <w:rPr>
                <w:sz w:val="20"/>
                <w:szCs w:val="20"/>
              </w:rPr>
            </w:pPr>
            <w:r w:rsidRPr="00D67499">
              <w:rPr>
                <w:sz w:val="20"/>
                <w:szCs w:val="20"/>
              </w:rPr>
              <w:t>3,52</w:t>
            </w:r>
          </w:p>
        </w:tc>
        <w:tc>
          <w:tcPr>
            <w:tcW w:w="316" w:type="pct"/>
            <w:vAlign w:val="center"/>
          </w:tcPr>
          <w:p w:rsidR="00D67499" w:rsidRPr="00D67499" w:rsidRDefault="00D67499" w:rsidP="00D67499">
            <w:pPr>
              <w:pStyle w:val="afffffff0"/>
              <w:rPr>
                <w:sz w:val="20"/>
                <w:szCs w:val="20"/>
              </w:rPr>
            </w:pPr>
            <w:r w:rsidRPr="00D67499">
              <w:rPr>
                <w:sz w:val="20"/>
                <w:szCs w:val="20"/>
              </w:rPr>
              <w:t>1,39</w:t>
            </w:r>
          </w:p>
        </w:tc>
        <w:tc>
          <w:tcPr>
            <w:tcW w:w="361" w:type="pct"/>
            <w:vAlign w:val="center"/>
          </w:tcPr>
          <w:p w:rsidR="00D67499" w:rsidRPr="00D67499" w:rsidRDefault="00D67499" w:rsidP="00D67499">
            <w:pPr>
              <w:pStyle w:val="afffffff0"/>
              <w:rPr>
                <w:sz w:val="20"/>
                <w:szCs w:val="20"/>
              </w:rPr>
            </w:pPr>
            <w:r w:rsidRPr="00D67499">
              <w:rPr>
                <w:sz w:val="20"/>
                <w:szCs w:val="20"/>
              </w:rPr>
              <w:t>0,90</w:t>
            </w:r>
          </w:p>
        </w:tc>
        <w:tc>
          <w:tcPr>
            <w:tcW w:w="362" w:type="pct"/>
            <w:vAlign w:val="center"/>
          </w:tcPr>
          <w:p w:rsidR="00D67499" w:rsidRPr="00D67499" w:rsidRDefault="00D67499" w:rsidP="00D67499">
            <w:pPr>
              <w:pStyle w:val="afffffff0"/>
              <w:rPr>
                <w:sz w:val="20"/>
                <w:szCs w:val="20"/>
              </w:rPr>
            </w:pPr>
            <w:r w:rsidRPr="00D67499">
              <w:rPr>
                <w:sz w:val="20"/>
                <w:szCs w:val="20"/>
              </w:rPr>
              <w:t>2,02</w:t>
            </w:r>
          </w:p>
        </w:tc>
        <w:tc>
          <w:tcPr>
            <w:tcW w:w="367" w:type="pct"/>
            <w:vAlign w:val="center"/>
          </w:tcPr>
          <w:p w:rsidR="00D67499" w:rsidRPr="00D67499" w:rsidRDefault="00D67499" w:rsidP="00D67499">
            <w:pPr>
              <w:pStyle w:val="afffffff0"/>
              <w:rPr>
                <w:sz w:val="20"/>
                <w:szCs w:val="20"/>
              </w:rPr>
            </w:pPr>
            <w:r w:rsidRPr="00D67499">
              <w:rPr>
                <w:sz w:val="20"/>
                <w:szCs w:val="20"/>
              </w:rPr>
              <w:t>1,60</w:t>
            </w:r>
          </w:p>
        </w:tc>
        <w:tc>
          <w:tcPr>
            <w:tcW w:w="331" w:type="pct"/>
            <w:vAlign w:val="center"/>
          </w:tcPr>
          <w:p w:rsidR="00D67499" w:rsidRPr="00D67499" w:rsidRDefault="00D67499" w:rsidP="00D67499">
            <w:pPr>
              <w:pStyle w:val="afffffff0"/>
              <w:rPr>
                <w:sz w:val="20"/>
                <w:szCs w:val="20"/>
              </w:rPr>
            </w:pPr>
            <w:r w:rsidRPr="00D67499">
              <w:rPr>
                <w:sz w:val="20"/>
                <w:szCs w:val="20"/>
              </w:rPr>
              <w:t>0,00</w:t>
            </w:r>
          </w:p>
        </w:tc>
        <w:tc>
          <w:tcPr>
            <w:tcW w:w="329" w:type="pct"/>
            <w:vAlign w:val="center"/>
          </w:tcPr>
          <w:p w:rsidR="00D67499" w:rsidRPr="00D67499" w:rsidRDefault="006659BB" w:rsidP="00D67499">
            <w:pPr>
              <w:pStyle w:val="afffffff0"/>
              <w:rPr>
                <w:sz w:val="20"/>
                <w:szCs w:val="20"/>
              </w:rPr>
            </w:pPr>
            <w:r>
              <w:rPr>
                <w:sz w:val="20"/>
                <w:szCs w:val="20"/>
              </w:rPr>
              <w:t>-</w:t>
            </w:r>
          </w:p>
        </w:tc>
      </w:tr>
      <w:tr w:rsidR="00D67499" w:rsidRPr="00D67499" w:rsidTr="00D67499">
        <w:trPr>
          <w:cantSplit/>
          <w:jc w:val="center"/>
        </w:trPr>
        <w:tc>
          <w:tcPr>
            <w:tcW w:w="173" w:type="pct"/>
            <w:vAlign w:val="center"/>
          </w:tcPr>
          <w:p w:rsidR="00D67499" w:rsidRPr="00D67499" w:rsidRDefault="00D67499" w:rsidP="00D67499">
            <w:pPr>
              <w:pStyle w:val="afffffff0"/>
              <w:rPr>
                <w:sz w:val="20"/>
                <w:szCs w:val="20"/>
                <w:lang w:eastAsia="ru-RU"/>
              </w:rPr>
            </w:pPr>
            <w:r w:rsidRPr="00D67499">
              <w:rPr>
                <w:sz w:val="20"/>
                <w:szCs w:val="20"/>
                <w:lang w:eastAsia="ru-RU"/>
              </w:rPr>
              <w:t>4</w:t>
            </w:r>
          </w:p>
        </w:tc>
        <w:tc>
          <w:tcPr>
            <w:tcW w:w="1182" w:type="pct"/>
            <w:shd w:val="clear" w:color="auto" w:fill="auto"/>
            <w:vAlign w:val="center"/>
            <w:hideMark/>
          </w:tcPr>
          <w:p w:rsidR="00D67499" w:rsidRPr="00D67499" w:rsidRDefault="00D67499" w:rsidP="00D67499">
            <w:pPr>
              <w:pStyle w:val="afffffff0"/>
              <w:rPr>
                <w:sz w:val="20"/>
                <w:szCs w:val="20"/>
                <w:lang w:eastAsia="ru-RU"/>
              </w:rPr>
            </w:pPr>
            <w:r w:rsidRPr="00D67499">
              <w:rPr>
                <w:sz w:val="20"/>
                <w:szCs w:val="20"/>
                <w:lang w:eastAsia="ru-RU"/>
              </w:rPr>
              <w:t>Нормативные потери теплоносителя</w:t>
            </w:r>
          </w:p>
        </w:tc>
        <w:tc>
          <w:tcPr>
            <w:tcW w:w="224" w:type="pct"/>
            <w:vAlign w:val="center"/>
          </w:tcPr>
          <w:p w:rsidR="00D67499" w:rsidRPr="00D67499" w:rsidRDefault="00D67499" w:rsidP="00D67499">
            <w:pPr>
              <w:pStyle w:val="afffffff0"/>
              <w:rPr>
                <w:sz w:val="20"/>
                <w:szCs w:val="20"/>
                <w:lang w:eastAsia="ru-RU"/>
              </w:rPr>
            </w:pPr>
            <w:r w:rsidRPr="00D67499">
              <w:rPr>
                <w:sz w:val="20"/>
                <w:szCs w:val="20"/>
                <w:lang w:eastAsia="ru-RU"/>
              </w:rPr>
              <w:t>м</w:t>
            </w:r>
            <w:r w:rsidRPr="00D67499">
              <w:rPr>
                <w:sz w:val="20"/>
                <w:szCs w:val="20"/>
                <w:vertAlign w:val="superscript"/>
                <w:lang w:eastAsia="ru-RU"/>
              </w:rPr>
              <w:t>3</w:t>
            </w:r>
          </w:p>
        </w:tc>
        <w:tc>
          <w:tcPr>
            <w:tcW w:w="316" w:type="pct"/>
            <w:shd w:val="clear" w:color="auto" w:fill="auto"/>
            <w:noWrap/>
            <w:vAlign w:val="center"/>
          </w:tcPr>
          <w:p w:rsidR="00D67499" w:rsidRPr="00D67499" w:rsidRDefault="00D67499" w:rsidP="00D67499">
            <w:pPr>
              <w:pStyle w:val="afffffff0"/>
              <w:rPr>
                <w:sz w:val="20"/>
                <w:szCs w:val="20"/>
              </w:rPr>
            </w:pPr>
            <w:r w:rsidRPr="00D67499">
              <w:rPr>
                <w:sz w:val="20"/>
                <w:szCs w:val="20"/>
              </w:rPr>
              <w:t>0,102</w:t>
            </w:r>
          </w:p>
        </w:tc>
        <w:tc>
          <w:tcPr>
            <w:tcW w:w="316" w:type="pct"/>
            <w:vAlign w:val="center"/>
          </w:tcPr>
          <w:p w:rsidR="00D67499" w:rsidRPr="00D67499" w:rsidRDefault="00D67499" w:rsidP="00D67499">
            <w:pPr>
              <w:pStyle w:val="afffffff0"/>
              <w:rPr>
                <w:sz w:val="20"/>
                <w:szCs w:val="20"/>
              </w:rPr>
            </w:pPr>
            <w:r w:rsidRPr="00D67499">
              <w:rPr>
                <w:sz w:val="20"/>
                <w:szCs w:val="20"/>
              </w:rPr>
              <w:t>0,022</w:t>
            </w:r>
          </w:p>
        </w:tc>
        <w:tc>
          <w:tcPr>
            <w:tcW w:w="362" w:type="pct"/>
            <w:vAlign w:val="center"/>
          </w:tcPr>
          <w:p w:rsidR="00D67499" w:rsidRPr="00D67499" w:rsidRDefault="00D67499" w:rsidP="00D67499">
            <w:pPr>
              <w:pStyle w:val="afffffff0"/>
              <w:rPr>
                <w:sz w:val="20"/>
                <w:szCs w:val="20"/>
              </w:rPr>
            </w:pPr>
            <w:r w:rsidRPr="00D67499">
              <w:rPr>
                <w:sz w:val="20"/>
                <w:szCs w:val="20"/>
              </w:rPr>
              <w:t>0,087</w:t>
            </w:r>
          </w:p>
        </w:tc>
        <w:tc>
          <w:tcPr>
            <w:tcW w:w="361" w:type="pct"/>
            <w:vAlign w:val="center"/>
          </w:tcPr>
          <w:p w:rsidR="00D67499" w:rsidRPr="00D67499" w:rsidRDefault="00D67499" w:rsidP="00D67499">
            <w:pPr>
              <w:pStyle w:val="afffffff0"/>
              <w:rPr>
                <w:sz w:val="20"/>
                <w:szCs w:val="20"/>
              </w:rPr>
            </w:pPr>
            <w:r w:rsidRPr="00D67499">
              <w:rPr>
                <w:sz w:val="20"/>
                <w:szCs w:val="20"/>
              </w:rPr>
              <w:t>0,053</w:t>
            </w:r>
          </w:p>
        </w:tc>
        <w:tc>
          <w:tcPr>
            <w:tcW w:w="316" w:type="pct"/>
            <w:vAlign w:val="center"/>
          </w:tcPr>
          <w:p w:rsidR="00D67499" w:rsidRPr="00D67499" w:rsidRDefault="00D67499" w:rsidP="00D67499">
            <w:pPr>
              <w:pStyle w:val="afffffff0"/>
              <w:rPr>
                <w:sz w:val="20"/>
                <w:szCs w:val="20"/>
              </w:rPr>
            </w:pPr>
            <w:r w:rsidRPr="00D67499">
              <w:rPr>
                <w:sz w:val="20"/>
                <w:szCs w:val="20"/>
              </w:rPr>
              <w:t>0,061</w:t>
            </w:r>
          </w:p>
        </w:tc>
        <w:tc>
          <w:tcPr>
            <w:tcW w:w="361" w:type="pct"/>
            <w:vAlign w:val="center"/>
          </w:tcPr>
          <w:p w:rsidR="00D67499" w:rsidRPr="00D67499" w:rsidRDefault="00D67499" w:rsidP="00D67499">
            <w:pPr>
              <w:pStyle w:val="afffffff0"/>
              <w:rPr>
                <w:sz w:val="20"/>
                <w:szCs w:val="20"/>
              </w:rPr>
            </w:pPr>
            <w:r w:rsidRPr="00D67499">
              <w:rPr>
                <w:sz w:val="20"/>
                <w:szCs w:val="20"/>
              </w:rPr>
              <w:t>0,067</w:t>
            </w:r>
          </w:p>
        </w:tc>
        <w:tc>
          <w:tcPr>
            <w:tcW w:w="362" w:type="pct"/>
            <w:vAlign w:val="center"/>
          </w:tcPr>
          <w:p w:rsidR="00D67499" w:rsidRPr="00D67499" w:rsidRDefault="00D67499" w:rsidP="00D67499">
            <w:pPr>
              <w:pStyle w:val="afffffff0"/>
              <w:rPr>
                <w:sz w:val="20"/>
                <w:szCs w:val="20"/>
              </w:rPr>
            </w:pPr>
            <w:r w:rsidRPr="00D67499">
              <w:rPr>
                <w:sz w:val="20"/>
                <w:szCs w:val="20"/>
              </w:rPr>
              <w:t>0,065</w:t>
            </w:r>
          </w:p>
        </w:tc>
        <w:tc>
          <w:tcPr>
            <w:tcW w:w="367" w:type="pct"/>
            <w:vAlign w:val="center"/>
          </w:tcPr>
          <w:p w:rsidR="00D67499" w:rsidRPr="00D67499" w:rsidRDefault="00D67499" w:rsidP="00D67499">
            <w:pPr>
              <w:pStyle w:val="afffffff0"/>
              <w:rPr>
                <w:sz w:val="20"/>
                <w:szCs w:val="20"/>
              </w:rPr>
            </w:pPr>
            <w:r w:rsidRPr="00D67499">
              <w:rPr>
                <w:sz w:val="20"/>
                <w:szCs w:val="20"/>
              </w:rPr>
              <w:t>0,066</w:t>
            </w:r>
          </w:p>
        </w:tc>
        <w:tc>
          <w:tcPr>
            <w:tcW w:w="331" w:type="pct"/>
            <w:vAlign w:val="center"/>
          </w:tcPr>
          <w:p w:rsidR="00D67499" w:rsidRPr="00D67499" w:rsidRDefault="00D67499" w:rsidP="00D67499">
            <w:pPr>
              <w:pStyle w:val="afffffff0"/>
              <w:rPr>
                <w:sz w:val="20"/>
                <w:szCs w:val="20"/>
              </w:rPr>
            </w:pPr>
            <w:r w:rsidRPr="00D67499">
              <w:rPr>
                <w:sz w:val="20"/>
                <w:szCs w:val="20"/>
              </w:rPr>
              <w:t>0,015</w:t>
            </w:r>
          </w:p>
        </w:tc>
        <w:tc>
          <w:tcPr>
            <w:tcW w:w="329" w:type="pct"/>
            <w:vAlign w:val="center"/>
          </w:tcPr>
          <w:p w:rsidR="00D67499" w:rsidRPr="00D67499" w:rsidRDefault="006659BB" w:rsidP="00D67499">
            <w:pPr>
              <w:pStyle w:val="afffffff0"/>
              <w:rPr>
                <w:sz w:val="20"/>
                <w:szCs w:val="20"/>
              </w:rPr>
            </w:pPr>
            <w:r>
              <w:rPr>
                <w:sz w:val="20"/>
                <w:szCs w:val="20"/>
              </w:rPr>
              <w:t>н/д</w:t>
            </w:r>
          </w:p>
        </w:tc>
      </w:tr>
      <w:tr w:rsidR="003A508F" w:rsidRPr="00D67499" w:rsidTr="00D67499">
        <w:trPr>
          <w:cantSplit/>
          <w:jc w:val="center"/>
        </w:trPr>
        <w:tc>
          <w:tcPr>
            <w:tcW w:w="173" w:type="pct"/>
            <w:vAlign w:val="center"/>
          </w:tcPr>
          <w:p w:rsidR="003A508F" w:rsidRPr="00D67499" w:rsidRDefault="003A508F" w:rsidP="003A508F">
            <w:pPr>
              <w:pStyle w:val="afffffff0"/>
              <w:rPr>
                <w:sz w:val="20"/>
                <w:szCs w:val="20"/>
                <w:lang w:eastAsia="ru-RU"/>
              </w:rPr>
            </w:pPr>
            <w:r w:rsidRPr="00D67499">
              <w:rPr>
                <w:sz w:val="20"/>
                <w:szCs w:val="20"/>
                <w:lang w:eastAsia="ru-RU"/>
              </w:rPr>
              <w:t>5</w:t>
            </w:r>
          </w:p>
        </w:tc>
        <w:tc>
          <w:tcPr>
            <w:tcW w:w="1182" w:type="pct"/>
            <w:shd w:val="clear" w:color="auto" w:fill="auto"/>
            <w:vAlign w:val="center"/>
            <w:hideMark/>
          </w:tcPr>
          <w:p w:rsidR="003A508F" w:rsidRPr="00D67499" w:rsidRDefault="003A508F" w:rsidP="003A508F">
            <w:pPr>
              <w:pStyle w:val="afffffff0"/>
              <w:rPr>
                <w:sz w:val="20"/>
                <w:szCs w:val="20"/>
                <w:lang w:eastAsia="ru-RU"/>
              </w:rPr>
            </w:pPr>
            <w:r w:rsidRPr="00D67499">
              <w:rPr>
                <w:sz w:val="20"/>
                <w:szCs w:val="20"/>
                <w:lang w:eastAsia="ru-RU"/>
              </w:rPr>
              <w:t>Температура теплоносителя в подающем трубопроводе, принятая для проектирования тепловых сетей</w:t>
            </w:r>
          </w:p>
        </w:tc>
        <w:tc>
          <w:tcPr>
            <w:tcW w:w="224" w:type="pct"/>
            <w:vAlign w:val="center"/>
          </w:tcPr>
          <w:p w:rsidR="003A508F" w:rsidRPr="00D67499" w:rsidRDefault="003A508F" w:rsidP="003A508F">
            <w:pPr>
              <w:pStyle w:val="afffffff0"/>
              <w:rPr>
                <w:sz w:val="20"/>
                <w:szCs w:val="20"/>
                <w:lang w:eastAsia="ru-RU"/>
              </w:rPr>
            </w:pPr>
            <w:r w:rsidRPr="00D67499">
              <w:rPr>
                <w:sz w:val="20"/>
                <w:szCs w:val="20"/>
                <w:vertAlign w:val="superscript"/>
                <w:lang w:eastAsia="ru-RU"/>
              </w:rPr>
              <w:t>0</w:t>
            </w:r>
            <w:r w:rsidRPr="00D67499">
              <w:rPr>
                <w:sz w:val="20"/>
                <w:szCs w:val="20"/>
                <w:lang w:eastAsia="ru-RU"/>
              </w:rPr>
              <w:t>С</w:t>
            </w:r>
          </w:p>
        </w:tc>
        <w:tc>
          <w:tcPr>
            <w:tcW w:w="316" w:type="pct"/>
            <w:shd w:val="clear" w:color="auto" w:fill="auto"/>
            <w:noWrap/>
            <w:vAlign w:val="center"/>
          </w:tcPr>
          <w:p w:rsidR="003A508F" w:rsidRPr="00D67499" w:rsidRDefault="003A508F" w:rsidP="003A508F">
            <w:pPr>
              <w:pStyle w:val="afffffff0"/>
              <w:rPr>
                <w:sz w:val="20"/>
                <w:szCs w:val="20"/>
              </w:rPr>
            </w:pPr>
            <w:r>
              <w:rPr>
                <w:rFonts w:cs="Segoe UI"/>
                <w:color w:val="000000"/>
                <w:sz w:val="20"/>
                <w:szCs w:val="20"/>
              </w:rPr>
              <w:t>80</w:t>
            </w:r>
          </w:p>
        </w:tc>
        <w:tc>
          <w:tcPr>
            <w:tcW w:w="316" w:type="pct"/>
            <w:vAlign w:val="center"/>
          </w:tcPr>
          <w:p w:rsidR="003A508F" w:rsidRPr="00D67499" w:rsidRDefault="003A508F" w:rsidP="003A508F">
            <w:pPr>
              <w:pStyle w:val="afffffff0"/>
              <w:rPr>
                <w:sz w:val="20"/>
                <w:szCs w:val="20"/>
              </w:rPr>
            </w:pPr>
            <w:r>
              <w:rPr>
                <w:rFonts w:cs="Segoe UI"/>
                <w:color w:val="000000"/>
                <w:sz w:val="20"/>
                <w:szCs w:val="20"/>
              </w:rPr>
              <w:t>80</w:t>
            </w:r>
          </w:p>
        </w:tc>
        <w:tc>
          <w:tcPr>
            <w:tcW w:w="362" w:type="pct"/>
            <w:vAlign w:val="center"/>
          </w:tcPr>
          <w:p w:rsidR="003A508F" w:rsidRPr="00D67499" w:rsidRDefault="003A508F" w:rsidP="003A508F">
            <w:pPr>
              <w:pStyle w:val="afffffff0"/>
              <w:rPr>
                <w:sz w:val="20"/>
                <w:szCs w:val="20"/>
              </w:rPr>
            </w:pPr>
            <w:r>
              <w:rPr>
                <w:rFonts w:cs="Segoe UI"/>
                <w:color w:val="000000"/>
                <w:sz w:val="20"/>
                <w:szCs w:val="20"/>
              </w:rPr>
              <w:t>80</w:t>
            </w:r>
          </w:p>
        </w:tc>
        <w:tc>
          <w:tcPr>
            <w:tcW w:w="361" w:type="pct"/>
            <w:vAlign w:val="center"/>
          </w:tcPr>
          <w:p w:rsidR="003A508F" w:rsidRPr="00D67499" w:rsidRDefault="003A508F" w:rsidP="003A508F">
            <w:pPr>
              <w:pStyle w:val="afffffff0"/>
              <w:rPr>
                <w:sz w:val="20"/>
                <w:szCs w:val="20"/>
              </w:rPr>
            </w:pPr>
            <w:r>
              <w:rPr>
                <w:rFonts w:cs="Segoe UI"/>
                <w:color w:val="000000"/>
                <w:sz w:val="20"/>
                <w:szCs w:val="20"/>
              </w:rPr>
              <w:t>80</w:t>
            </w:r>
          </w:p>
        </w:tc>
        <w:tc>
          <w:tcPr>
            <w:tcW w:w="316" w:type="pct"/>
            <w:vAlign w:val="center"/>
          </w:tcPr>
          <w:p w:rsidR="003A508F" w:rsidRPr="00D67499" w:rsidRDefault="003A508F" w:rsidP="003A508F">
            <w:pPr>
              <w:pStyle w:val="afffffff0"/>
              <w:rPr>
                <w:sz w:val="20"/>
                <w:szCs w:val="20"/>
              </w:rPr>
            </w:pPr>
            <w:r>
              <w:rPr>
                <w:rFonts w:cs="Segoe UI"/>
                <w:color w:val="000000"/>
                <w:sz w:val="20"/>
                <w:szCs w:val="20"/>
              </w:rPr>
              <w:t>80</w:t>
            </w:r>
          </w:p>
        </w:tc>
        <w:tc>
          <w:tcPr>
            <w:tcW w:w="361" w:type="pct"/>
            <w:vAlign w:val="center"/>
          </w:tcPr>
          <w:p w:rsidR="003A508F" w:rsidRPr="00D67499" w:rsidRDefault="003A508F" w:rsidP="003A508F">
            <w:pPr>
              <w:pStyle w:val="afffffff0"/>
              <w:rPr>
                <w:sz w:val="20"/>
                <w:szCs w:val="20"/>
              </w:rPr>
            </w:pPr>
            <w:r>
              <w:rPr>
                <w:rFonts w:cs="Segoe UI"/>
                <w:color w:val="000000"/>
                <w:sz w:val="20"/>
                <w:szCs w:val="20"/>
              </w:rPr>
              <w:t>80</w:t>
            </w:r>
          </w:p>
        </w:tc>
        <w:tc>
          <w:tcPr>
            <w:tcW w:w="362" w:type="pct"/>
            <w:vAlign w:val="center"/>
          </w:tcPr>
          <w:p w:rsidR="003A508F" w:rsidRPr="00D67499" w:rsidRDefault="003A508F" w:rsidP="003A508F">
            <w:pPr>
              <w:pStyle w:val="afffffff0"/>
              <w:rPr>
                <w:sz w:val="20"/>
                <w:szCs w:val="20"/>
              </w:rPr>
            </w:pPr>
            <w:r>
              <w:rPr>
                <w:rFonts w:cs="Segoe UI"/>
                <w:color w:val="000000"/>
                <w:sz w:val="20"/>
                <w:szCs w:val="20"/>
              </w:rPr>
              <w:t>80</w:t>
            </w:r>
          </w:p>
        </w:tc>
        <w:tc>
          <w:tcPr>
            <w:tcW w:w="367" w:type="pct"/>
            <w:vAlign w:val="center"/>
          </w:tcPr>
          <w:p w:rsidR="003A508F" w:rsidRPr="00D67499" w:rsidRDefault="003A508F" w:rsidP="003A508F">
            <w:pPr>
              <w:pStyle w:val="afffffff0"/>
              <w:rPr>
                <w:sz w:val="20"/>
                <w:szCs w:val="20"/>
              </w:rPr>
            </w:pPr>
            <w:r>
              <w:rPr>
                <w:rFonts w:cs="Segoe UI"/>
                <w:color w:val="000000"/>
                <w:sz w:val="20"/>
                <w:szCs w:val="20"/>
              </w:rPr>
              <w:t>80</w:t>
            </w:r>
          </w:p>
        </w:tc>
        <w:tc>
          <w:tcPr>
            <w:tcW w:w="331" w:type="pct"/>
            <w:vAlign w:val="center"/>
          </w:tcPr>
          <w:p w:rsidR="003A508F" w:rsidRPr="00D67499" w:rsidRDefault="003A508F" w:rsidP="003A508F">
            <w:pPr>
              <w:pStyle w:val="afffffff0"/>
              <w:rPr>
                <w:sz w:val="20"/>
                <w:szCs w:val="20"/>
              </w:rPr>
            </w:pPr>
            <w:r>
              <w:rPr>
                <w:rFonts w:cs="Segoe UI"/>
                <w:color w:val="000000"/>
                <w:sz w:val="20"/>
                <w:szCs w:val="20"/>
              </w:rPr>
              <w:t>80</w:t>
            </w:r>
          </w:p>
        </w:tc>
        <w:tc>
          <w:tcPr>
            <w:tcW w:w="329" w:type="pct"/>
            <w:vAlign w:val="center"/>
          </w:tcPr>
          <w:p w:rsidR="003A508F" w:rsidRPr="00D67499" w:rsidRDefault="003A508F" w:rsidP="003A508F">
            <w:pPr>
              <w:pStyle w:val="afffffff0"/>
              <w:rPr>
                <w:sz w:val="20"/>
                <w:szCs w:val="20"/>
              </w:rPr>
            </w:pPr>
            <w:r>
              <w:rPr>
                <w:rFonts w:cs="Segoe UI"/>
                <w:color w:val="000000"/>
                <w:sz w:val="20"/>
                <w:szCs w:val="20"/>
              </w:rPr>
              <w:t>80</w:t>
            </w:r>
          </w:p>
        </w:tc>
      </w:tr>
      <w:tr w:rsidR="003A508F" w:rsidRPr="00D67499" w:rsidTr="00D67499">
        <w:trPr>
          <w:cantSplit/>
          <w:jc w:val="center"/>
        </w:trPr>
        <w:tc>
          <w:tcPr>
            <w:tcW w:w="173" w:type="pct"/>
            <w:vAlign w:val="center"/>
          </w:tcPr>
          <w:p w:rsidR="003A508F" w:rsidRPr="00D67499" w:rsidRDefault="003A508F" w:rsidP="003A508F">
            <w:pPr>
              <w:pStyle w:val="afffffff0"/>
              <w:rPr>
                <w:sz w:val="20"/>
                <w:szCs w:val="20"/>
                <w:lang w:eastAsia="ru-RU"/>
              </w:rPr>
            </w:pPr>
            <w:r w:rsidRPr="00D67499">
              <w:rPr>
                <w:sz w:val="20"/>
                <w:szCs w:val="20"/>
                <w:lang w:eastAsia="ru-RU"/>
              </w:rPr>
              <w:t>6</w:t>
            </w:r>
          </w:p>
        </w:tc>
        <w:tc>
          <w:tcPr>
            <w:tcW w:w="1182" w:type="pct"/>
            <w:shd w:val="clear" w:color="auto" w:fill="auto"/>
            <w:vAlign w:val="center"/>
            <w:hideMark/>
          </w:tcPr>
          <w:p w:rsidR="003A508F" w:rsidRPr="00D67499" w:rsidRDefault="003A508F" w:rsidP="003A508F">
            <w:pPr>
              <w:pStyle w:val="afffffff0"/>
              <w:rPr>
                <w:sz w:val="20"/>
                <w:szCs w:val="20"/>
                <w:lang w:eastAsia="ru-RU"/>
              </w:rPr>
            </w:pPr>
            <w:r w:rsidRPr="00D67499">
              <w:rPr>
                <w:sz w:val="20"/>
                <w:szCs w:val="20"/>
                <w:lang w:eastAsia="ru-RU"/>
              </w:rPr>
              <w:t>Разность температур теплоносителя в подающей и обратной тепломагистрали при расчетной температуре наружного воздуха</w:t>
            </w:r>
          </w:p>
        </w:tc>
        <w:tc>
          <w:tcPr>
            <w:tcW w:w="224" w:type="pct"/>
            <w:vAlign w:val="center"/>
          </w:tcPr>
          <w:p w:rsidR="003A508F" w:rsidRPr="00D67499" w:rsidRDefault="003A508F" w:rsidP="003A508F">
            <w:pPr>
              <w:pStyle w:val="afffffff0"/>
              <w:rPr>
                <w:sz w:val="20"/>
                <w:szCs w:val="20"/>
                <w:lang w:eastAsia="ru-RU"/>
              </w:rPr>
            </w:pPr>
            <w:r w:rsidRPr="00D67499">
              <w:rPr>
                <w:sz w:val="20"/>
                <w:szCs w:val="20"/>
                <w:vertAlign w:val="superscript"/>
                <w:lang w:eastAsia="ru-RU"/>
              </w:rPr>
              <w:t>0</w:t>
            </w:r>
            <w:r w:rsidRPr="00D67499">
              <w:rPr>
                <w:sz w:val="20"/>
                <w:szCs w:val="20"/>
                <w:lang w:eastAsia="ru-RU"/>
              </w:rPr>
              <w:t>С</w:t>
            </w:r>
          </w:p>
        </w:tc>
        <w:tc>
          <w:tcPr>
            <w:tcW w:w="316" w:type="pct"/>
            <w:shd w:val="clear" w:color="auto" w:fill="auto"/>
            <w:noWrap/>
            <w:vAlign w:val="center"/>
          </w:tcPr>
          <w:p w:rsidR="003A508F" w:rsidRPr="00D67499" w:rsidRDefault="003A508F" w:rsidP="003A508F">
            <w:pPr>
              <w:pStyle w:val="afffffff0"/>
              <w:rPr>
                <w:sz w:val="20"/>
                <w:szCs w:val="20"/>
              </w:rPr>
            </w:pPr>
            <w:r>
              <w:rPr>
                <w:rFonts w:cs="Segoe UI"/>
                <w:color w:val="000000"/>
                <w:sz w:val="20"/>
                <w:szCs w:val="20"/>
              </w:rPr>
              <w:t>20</w:t>
            </w:r>
          </w:p>
        </w:tc>
        <w:tc>
          <w:tcPr>
            <w:tcW w:w="316" w:type="pct"/>
            <w:vAlign w:val="center"/>
          </w:tcPr>
          <w:p w:rsidR="003A508F" w:rsidRPr="00D67499" w:rsidRDefault="003A508F" w:rsidP="003A508F">
            <w:pPr>
              <w:pStyle w:val="afffffff0"/>
              <w:rPr>
                <w:sz w:val="20"/>
                <w:szCs w:val="20"/>
              </w:rPr>
            </w:pPr>
            <w:r>
              <w:rPr>
                <w:rFonts w:cs="Segoe UI"/>
                <w:color w:val="000000"/>
                <w:sz w:val="20"/>
                <w:szCs w:val="20"/>
              </w:rPr>
              <w:t>20</w:t>
            </w:r>
          </w:p>
        </w:tc>
        <w:tc>
          <w:tcPr>
            <w:tcW w:w="362" w:type="pct"/>
            <w:vAlign w:val="center"/>
          </w:tcPr>
          <w:p w:rsidR="003A508F" w:rsidRPr="00D67499" w:rsidRDefault="003A508F" w:rsidP="003A508F">
            <w:pPr>
              <w:pStyle w:val="afffffff0"/>
              <w:rPr>
                <w:sz w:val="20"/>
                <w:szCs w:val="20"/>
              </w:rPr>
            </w:pPr>
            <w:r>
              <w:rPr>
                <w:rFonts w:cs="Segoe UI"/>
                <w:color w:val="000000"/>
                <w:sz w:val="20"/>
                <w:szCs w:val="20"/>
              </w:rPr>
              <w:t>20</w:t>
            </w:r>
          </w:p>
        </w:tc>
        <w:tc>
          <w:tcPr>
            <w:tcW w:w="361" w:type="pct"/>
            <w:vAlign w:val="center"/>
          </w:tcPr>
          <w:p w:rsidR="003A508F" w:rsidRPr="00D67499" w:rsidRDefault="003A508F" w:rsidP="003A508F">
            <w:pPr>
              <w:pStyle w:val="afffffff0"/>
              <w:rPr>
                <w:sz w:val="20"/>
                <w:szCs w:val="20"/>
              </w:rPr>
            </w:pPr>
            <w:r>
              <w:rPr>
                <w:rFonts w:cs="Segoe UI"/>
                <w:color w:val="000000"/>
                <w:sz w:val="20"/>
                <w:szCs w:val="20"/>
              </w:rPr>
              <w:t>20</w:t>
            </w:r>
          </w:p>
        </w:tc>
        <w:tc>
          <w:tcPr>
            <w:tcW w:w="316" w:type="pct"/>
            <w:vAlign w:val="center"/>
          </w:tcPr>
          <w:p w:rsidR="003A508F" w:rsidRPr="00D67499" w:rsidRDefault="003A508F" w:rsidP="003A508F">
            <w:pPr>
              <w:pStyle w:val="afffffff0"/>
              <w:rPr>
                <w:sz w:val="20"/>
                <w:szCs w:val="20"/>
              </w:rPr>
            </w:pPr>
            <w:r>
              <w:rPr>
                <w:rFonts w:cs="Segoe UI"/>
                <w:color w:val="000000"/>
                <w:sz w:val="20"/>
                <w:szCs w:val="20"/>
              </w:rPr>
              <w:t>20</w:t>
            </w:r>
          </w:p>
        </w:tc>
        <w:tc>
          <w:tcPr>
            <w:tcW w:w="361" w:type="pct"/>
            <w:vAlign w:val="center"/>
          </w:tcPr>
          <w:p w:rsidR="003A508F" w:rsidRPr="00D67499" w:rsidRDefault="003A508F" w:rsidP="003A508F">
            <w:pPr>
              <w:pStyle w:val="afffffff0"/>
              <w:rPr>
                <w:sz w:val="20"/>
                <w:szCs w:val="20"/>
              </w:rPr>
            </w:pPr>
            <w:r>
              <w:rPr>
                <w:rFonts w:cs="Segoe UI"/>
                <w:color w:val="000000"/>
                <w:sz w:val="20"/>
                <w:szCs w:val="20"/>
              </w:rPr>
              <w:t>20</w:t>
            </w:r>
          </w:p>
        </w:tc>
        <w:tc>
          <w:tcPr>
            <w:tcW w:w="362" w:type="pct"/>
            <w:vAlign w:val="center"/>
          </w:tcPr>
          <w:p w:rsidR="003A508F" w:rsidRPr="00D67499" w:rsidRDefault="003A508F" w:rsidP="003A508F">
            <w:pPr>
              <w:pStyle w:val="afffffff0"/>
              <w:rPr>
                <w:sz w:val="20"/>
                <w:szCs w:val="20"/>
              </w:rPr>
            </w:pPr>
            <w:r>
              <w:rPr>
                <w:rFonts w:cs="Segoe UI"/>
                <w:color w:val="000000"/>
                <w:sz w:val="20"/>
                <w:szCs w:val="20"/>
              </w:rPr>
              <w:t>20</w:t>
            </w:r>
          </w:p>
        </w:tc>
        <w:tc>
          <w:tcPr>
            <w:tcW w:w="367" w:type="pct"/>
            <w:vAlign w:val="center"/>
          </w:tcPr>
          <w:p w:rsidR="003A508F" w:rsidRPr="00D67499" w:rsidRDefault="003A508F" w:rsidP="003A508F">
            <w:pPr>
              <w:pStyle w:val="afffffff0"/>
              <w:rPr>
                <w:sz w:val="20"/>
                <w:szCs w:val="20"/>
              </w:rPr>
            </w:pPr>
            <w:r>
              <w:rPr>
                <w:rFonts w:cs="Segoe UI"/>
                <w:color w:val="000000"/>
                <w:sz w:val="20"/>
                <w:szCs w:val="20"/>
              </w:rPr>
              <w:t>20</w:t>
            </w:r>
          </w:p>
        </w:tc>
        <w:tc>
          <w:tcPr>
            <w:tcW w:w="331" w:type="pct"/>
            <w:vAlign w:val="center"/>
          </w:tcPr>
          <w:p w:rsidR="003A508F" w:rsidRPr="00D67499" w:rsidRDefault="003A508F" w:rsidP="003A508F">
            <w:pPr>
              <w:pStyle w:val="afffffff0"/>
              <w:rPr>
                <w:sz w:val="20"/>
                <w:szCs w:val="20"/>
              </w:rPr>
            </w:pPr>
            <w:r>
              <w:rPr>
                <w:rFonts w:cs="Segoe UI"/>
                <w:color w:val="000000"/>
                <w:sz w:val="20"/>
                <w:szCs w:val="20"/>
              </w:rPr>
              <w:t>20</w:t>
            </w:r>
          </w:p>
        </w:tc>
        <w:tc>
          <w:tcPr>
            <w:tcW w:w="329" w:type="pct"/>
            <w:vAlign w:val="center"/>
          </w:tcPr>
          <w:p w:rsidR="003A508F" w:rsidRPr="00D67499" w:rsidRDefault="003A508F" w:rsidP="003A508F">
            <w:pPr>
              <w:pStyle w:val="afffffff0"/>
              <w:rPr>
                <w:sz w:val="20"/>
                <w:szCs w:val="20"/>
              </w:rPr>
            </w:pPr>
            <w:r>
              <w:rPr>
                <w:rFonts w:cs="Segoe UI"/>
                <w:color w:val="000000"/>
                <w:sz w:val="20"/>
                <w:szCs w:val="20"/>
              </w:rPr>
              <w:t>20</w:t>
            </w:r>
          </w:p>
        </w:tc>
      </w:tr>
    </w:tbl>
    <w:p w:rsidR="00B767CE" w:rsidRDefault="00B767CE" w:rsidP="008511AE">
      <w:pPr>
        <w:pStyle w:val="a2"/>
        <w:sectPr w:rsidR="00B767CE" w:rsidSect="00B767CE">
          <w:footerReference w:type="default" r:id="rId34"/>
          <w:pgSz w:w="16838" w:h="11906" w:orient="landscape"/>
          <w:pgMar w:top="1134" w:right="567" w:bottom="567" w:left="567" w:header="709" w:footer="0" w:gutter="0"/>
          <w:cols w:space="708"/>
          <w:docGrid w:linePitch="360"/>
        </w:sectPr>
      </w:pPr>
      <w:bookmarkStart w:id="167" w:name="_Toc162259175"/>
      <w:bookmarkStart w:id="168" w:name="_Toc165985061"/>
    </w:p>
    <w:p w:rsidR="00302C84" w:rsidRPr="002C4067" w:rsidRDefault="00302C84" w:rsidP="008511AE">
      <w:pPr>
        <w:pStyle w:val="a2"/>
      </w:pPr>
      <w:bookmarkStart w:id="169" w:name="_Toc205122205"/>
      <w:r w:rsidRPr="002C4067">
        <w:lastRenderedPageBreak/>
        <w:t xml:space="preserve">Изменения, произошедшие в тепловых сетях, сооружениях на них за период, </w:t>
      </w:r>
      <w:r w:rsidR="00042A16" w:rsidRPr="002C4067">
        <w:t>предшествующий разработке (актуализации) схемы теплоснабжения</w:t>
      </w:r>
      <w:bookmarkEnd w:id="167"/>
      <w:bookmarkEnd w:id="168"/>
      <w:bookmarkEnd w:id="169"/>
    </w:p>
    <w:p w:rsidR="00625092" w:rsidRDefault="00625092" w:rsidP="00625092">
      <w:pPr>
        <w:pStyle w:val="aff2"/>
      </w:pPr>
      <w:r>
        <w:t>В 2019 году ООО «Смоленскрегионтеплоэнерго» за счет собственных средств построил и ввел в эксплуатацию три блочно-модульные котельные взамен котельной ООО «Факел»:</w:t>
      </w:r>
    </w:p>
    <w:p w:rsidR="00625092" w:rsidRDefault="00625092" w:rsidP="00733CA4">
      <w:pPr>
        <w:pStyle w:val="aff2"/>
        <w:numPr>
          <w:ilvl w:val="0"/>
          <w:numId w:val="67"/>
        </w:numPr>
      </w:pPr>
      <w:r>
        <w:t>БМК-7 в районе ЦТП-18 по адресу: Смоленская область, Гагаринский район, г. Гагарин, ул. Красноармейская, юго-восточнее жилого дома №56А;</w:t>
      </w:r>
    </w:p>
    <w:p w:rsidR="00625092" w:rsidRDefault="00625092" w:rsidP="00733CA4">
      <w:pPr>
        <w:pStyle w:val="aff2"/>
        <w:numPr>
          <w:ilvl w:val="0"/>
          <w:numId w:val="67"/>
        </w:numPr>
      </w:pPr>
      <w:r>
        <w:t>БМК-</w:t>
      </w:r>
      <w:r w:rsidR="00DE4B43">
        <w:t>9</w:t>
      </w:r>
      <w:r>
        <w:t xml:space="preserve"> в районе ЦТП-11 по адресу: Смоленская область, Гагаринский район, г. Гагарин, ул.</w:t>
      </w:r>
      <w:r w:rsidR="002044D5">
        <w:t xml:space="preserve"> </w:t>
      </w:r>
      <w:r>
        <w:t>Советская, в районе жилого дома №7 и ЦТП-11 (на базе ЦТП-11);</w:t>
      </w:r>
    </w:p>
    <w:p w:rsidR="00625092" w:rsidRDefault="00625092" w:rsidP="00733CA4">
      <w:pPr>
        <w:pStyle w:val="aff2"/>
        <w:numPr>
          <w:ilvl w:val="0"/>
          <w:numId w:val="67"/>
        </w:numPr>
      </w:pPr>
      <w:r>
        <w:t>БМК-</w:t>
      </w:r>
      <w:r w:rsidR="00DE4B43">
        <w:t>8</w:t>
      </w:r>
      <w:r>
        <w:t xml:space="preserve"> в районе ЦТП-12 по адресу: Смоленская область, Гагаринский район, г. Гагарин, на пересечении улиц Ленина и Красноармейская.</w:t>
      </w:r>
    </w:p>
    <w:p w:rsidR="009123DA" w:rsidRDefault="00580D92" w:rsidP="009123DA">
      <w:pPr>
        <w:pStyle w:val="aff2"/>
      </w:pPr>
      <w:r>
        <w:t>Для</w:t>
      </w:r>
      <w:r w:rsidR="009123DA">
        <w:t xml:space="preserve"> переключени</w:t>
      </w:r>
      <w:r>
        <w:t>я</w:t>
      </w:r>
      <w:r w:rsidR="009123DA">
        <w:t xml:space="preserve"> нагрузки</w:t>
      </w:r>
      <w:r>
        <w:t xml:space="preserve"> на вновь построенные котельные на тепловых сетях были реализованы следующие мероприятия:</w:t>
      </w:r>
    </w:p>
    <w:p w:rsidR="00580D92" w:rsidRDefault="005F16DF" w:rsidP="005F16DF">
      <w:pPr>
        <w:pStyle w:val="aff2"/>
        <w:numPr>
          <w:ilvl w:val="1"/>
          <w:numId w:val="21"/>
        </w:numPr>
      </w:pPr>
      <w:r>
        <w:t>Прокладка участка тепловой сети Ø273х7,0/400 от проектируемой котельной до ЦТП-18.</w:t>
      </w:r>
    </w:p>
    <w:p w:rsidR="005F16DF" w:rsidRDefault="005F16DF" w:rsidP="005F16DF">
      <w:pPr>
        <w:pStyle w:val="aff2"/>
        <w:numPr>
          <w:ilvl w:val="1"/>
          <w:numId w:val="21"/>
        </w:numPr>
      </w:pPr>
      <w:r>
        <w:t>Прокладка участка сети ГВС Ø76х3,0/140, 57х3,0/125 от ЦТП-18 до существующей тепловой камеры ТК-1.</w:t>
      </w:r>
    </w:p>
    <w:p w:rsidR="005F16DF" w:rsidRDefault="005F16DF" w:rsidP="005F16DF">
      <w:pPr>
        <w:pStyle w:val="aff2"/>
        <w:numPr>
          <w:ilvl w:val="1"/>
          <w:numId w:val="21"/>
        </w:numPr>
      </w:pPr>
      <w:r>
        <w:t>Прокладка участка тепловой сети Ø219х6,0/315 до пересечения с существующей теплосетью в районе жилого дома №7</w:t>
      </w:r>
      <w:r w:rsidR="002044D5">
        <w:t>6</w:t>
      </w:r>
      <w:r>
        <w:t xml:space="preserve"> ул. Красноармейская.</w:t>
      </w:r>
    </w:p>
    <w:p w:rsidR="005F16DF" w:rsidRDefault="005F16DF" w:rsidP="005F16DF">
      <w:pPr>
        <w:pStyle w:val="aff2"/>
        <w:numPr>
          <w:ilvl w:val="1"/>
          <w:numId w:val="21"/>
        </w:numPr>
      </w:pPr>
      <w:r>
        <w:t>Устройство тепловой камеры ТК-2 в месте пересечения с существующей теплосетью в районе жилого дома №7</w:t>
      </w:r>
      <w:r w:rsidR="002044D5">
        <w:t>6</w:t>
      </w:r>
      <w:r>
        <w:t xml:space="preserve"> ул. Красноармейская с установкой запорной арматуры.</w:t>
      </w:r>
    </w:p>
    <w:p w:rsidR="003722BF" w:rsidRDefault="003722BF" w:rsidP="003722BF">
      <w:pPr>
        <w:pStyle w:val="aff2"/>
        <w:numPr>
          <w:ilvl w:val="1"/>
          <w:numId w:val="21"/>
        </w:numPr>
      </w:pPr>
      <w:r>
        <w:t>Прокладка трубопроводов системы отопления (Т1, Т2) от БМК-</w:t>
      </w:r>
      <w:r w:rsidR="002044D5">
        <w:t>8</w:t>
      </w:r>
      <w:r>
        <w:t xml:space="preserve"> до т. врезки в сущ. тепловую сеть, расположенную по адресу: Смоленская область, Гагаринский район, г. Гагарин, на пересечении улиц Ленина и Красноармейская. Сети 2-хтрубные надземной прокладки и подземной прокладки бесканальным способом (Труба стальная в ПЭ-ой трубе-оболочке Ст219х6,0-1-ППУ-ПЭ L=11,5м; Труба стальная в Оц-ой трубе-оболочке Ст 219х6,0-1-ППУ-Оц L=3,0м, Труба стальная в Оц-ой трубе-оболочке Ст 159х4,5-1-ППУ-Оц L=0,3м).</w:t>
      </w:r>
    </w:p>
    <w:p w:rsidR="007952C8" w:rsidRDefault="007952C8" w:rsidP="003722BF">
      <w:pPr>
        <w:pStyle w:val="aff2"/>
        <w:numPr>
          <w:ilvl w:val="1"/>
          <w:numId w:val="21"/>
        </w:numPr>
      </w:pPr>
      <w:r>
        <w:t>Прокладка четырехтрубной тепловой сети от БМК-</w:t>
      </w:r>
      <w:r w:rsidR="002044D5">
        <w:t>9</w:t>
      </w:r>
      <w:r>
        <w:t xml:space="preserve"> до ТК-23А подземно в существующем канале </w:t>
      </w:r>
      <w:r w:rsidRPr="007952C8">
        <w:t>2Ø1</w:t>
      </w:r>
      <w:r w:rsidR="002044D5">
        <w:t>33</w:t>
      </w:r>
      <w:r w:rsidRPr="007952C8">
        <w:t xml:space="preserve">х4, Ø </w:t>
      </w:r>
      <w:r w:rsidR="002044D5">
        <w:t>76</w:t>
      </w:r>
      <w:r w:rsidRPr="007952C8">
        <w:t>х3, Ø</w:t>
      </w:r>
      <w:r w:rsidR="002044D5">
        <w:t>57</w:t>
      </w:r>
      <w:r w:rsidRPr="007952C8">
        <w:t>х3,</w:t>
      </w:r>
      <w:r w:rsidR="002044D5">
        <w:t>5</w:t>
      </w:r>
      <w:r>
        <w:t>.</w:t>
      </w:r>
    </w:p>
    <w:p w:rsidR="001E412C" w:rsidRPr="00625092" w:rsidRDefault="00F87E7C" w:rsidP="00223DAB">
      <w:pPr>
        <w:pStyle w:val="aff2"/>
      </w:pPr>
      <w:r w:rsidRPr="00625092">
        <w:t>Были проведены работы по замене наиболее изношенных участков сетей, а также работы по устранению проры</w:t>
      </w:r>
      <w:r w:rsidR="00510B5B" w:rsidRPr="00625092">
        <w:t xml:space="preserve">вов </w:t>
      </w:r>
      <w:r w:rsidRPr="00625092">
        <w:t>трубопроводов, выявленных в ходе проведения испытаний тепловых сетей.</w:t>
      </w:r>
    </w:p>
    <w:p w:rsidR="00483BDC" w:rsidRPr="002C4067" w:rsidRDefault="001E412C" w:rsidP="00223DAB">
      <w:pPr>
        <w:pStyle w:val="aff2"/>
      </w:pPr>
      <w:r w:rsidRPr="00625092">
        <w:t xml:space="preserve">На основании полученных данных были </w:t>
      </w:r>
      <w:r w:rsidR="00042A16" w:rsidRPr="00625092">
        <w:t>уточнены</w:t>
      </w:r>
      <w:r w:rsidRPr="00625092">
        <w:t xml:space="preserve"> сведения по характеристике тепловых сетей, статистике аварийных ситуаций, запорной арматуре, приведены энергетические характеристики тепловых сетей.</w:t>
      </w:r>
    </w:p>
    <w:p w:rsidR="003A5836" w:rsidRDefault="005E5DE4" w:rsidP="00FB3DF5">
      <w:pPr>
        <w:pStyle w:val="a1"/>
      </w:pPr>
      <w:bookmarkStart w:id="170" w:name="_Toc162259176"/>
      <w:bookmarkStart w:id="171" w:name="_Toc165985062"/>
      <w:bookmarkStart w:id="172" w:name="_Toc205122206"/>
      <w:r w:rsidRPr="002C4067">
        <w:t>Зоны действия источников тепловой энергии</w:t>
      </w:r>
      <w:bookmarkEnd w:id="170"/>
      <w:bookmarkEnd w:id="171"/>
      <w:bookmarkEnd w:id="172"/>
    </w:p>
    <w:p w:rsidR="00BB4350" w:rsidRPr="0005408F" w:rsidRDefault="005148DF" w:rsidP="008511AE">
      <w:pPr>
        <w:pStyle w:val="a2"/>
      </w:pPr>
      <w:bookmarkStart w:id="173" w:name="_Toc162259177"/>
      <w:bookmarkStart w:id="174" w:name="_Toc165985063"/>
      <w:bookmarkStart w:id="175" w:name="_Toc205122207"/>
      <w:r w:rsidRPr="0005408F">
        <w:t xml:space="preserve">Описание существующих зон действия источников тепловой энергии во всех системах теплоснабжения на территории </w:t>
      </w:r>
      <w:r w:rsidR="00633D83" w:rsidRPr="00633D83">
        <w:t>поселения, муниципального округа, городского округа, города федерального значения</w:t>
      </w:r>
      <w:r w:rsidRPr="0005408F">
        <w:t xml:space="preserve">, включая перечень котельных, находящихся в зоне радиуса эффективного </w:t>
      </w:r>
      <w:r w:rsidRPr="0005408F">
        <w:lastRenderedPageBreak/>
        <w:t>теплоснабжения источников тепловой энергии, функционирующих в режиме комбинированной выработки электрической и тепловой энергии</w:t>
      </w:r>
      <w:bookmarkEnd w:id="173"/>
      <w:bookmarkEnd w:id="174"/>
      <w:bookmarkEnd w:id="175"/>
    </w:p>
    <w:p w:rsidR="001B0283" w:rsidRPr="002C4067" w:rsidRDefault="001B0283" w:rsidP="0005408F">
      <w:pPr>
        <w:pStyle w:val="aff2"/>
      </w:pPr>
      <w:r w:rsidRPr="002C4067">
        <w:t>В Поста</w:t>
      </w:r>
      <w:r w:rsidR="00E615B9" w:rsidRPr="002C4067">
        <w:t>новлении Правительства РФ от 22.02.</w:t>
      </w:r>
      <w:r w:rsidRPr="002C4067">
        <w:t>2012 № 154 «О требованиях к схемам теплоснабжения, порядку их разработки и утверждения» даны следующие определения:</w:t>
      </w:r>
    </w:p>
    <w:p w:rsidR="001B0283" w:rsidRPr="002C4067" w:rsidRDefault="001B0283" w:rsidP="0060330C">
      <w:pPr>
        <w:pStyle w:val="afffffff8"/>
        <w:numPr>
          <w:ilvl w:val="0"/>
          <w:numId w:val="29"/>
        </w:numPr>
      </w:pPr>
      <w:r w:rsidRPr="002C4067">
        <w:rPr>
          <w:i/>
        </w:rPr>
        <w:t>«зона действия системы теплоснабжения»</w:t>
      </w:r>
      <w:r w:rsidRPr="002C4067">
        <w:t xml:space="preserve"> - территория </w:t>
      </w:r>
      <w:r w:rsidR="00633D83" w:rsidRPr="00633D83">
        <w:t>поселения, муниципального округа, городского округа, города федерального значения</w:t>
      </w:r>
      <w:r w:rsidRPr="002C4067">
        <w:t xml:space="preserve">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rsidR="001B0283" w:rsidRPr="002C4067" w:rsidRDefault="001B0283" w:rsidP="0060330C">
      <w:pPr>
        <w:pStyle w:val="afffffff8"/>
        <w:numPr>
          <w:ilvl w:val="0"/>
          <w:numId w:val="29"/>
        </w:numPr>
      </w:pPr>
      <w:r w:rsidRPr="002C4067">
        <w:rPr>
          <w:i/>
        </w:rPr>
        <w:t>«зона действия источника тепловой энергии»</w:t>
      </w:r>
      <w:r w:rsidRPr="002C4067">
        <w:t xml:space="preserve"> - территория </w:t>
      </w:r>
      <w:r w:rsidR="00633D83" w:rsidRPr="00633D83">
        <w:t>поселения, муниципального округа, городского округа, города федерального значения</w:t>
      </w:r>
      <w:r w:rsidRPr="002C4067">
        <w:t xml:space="preserve"> или ее часть, границы которой устанавливаются закрытыми секционирующими задвижками тепловой сети системы теплоснабжения</w:t>
      </w:r>
      <w:r w:rsidR="00EF4AD0">
        <w:t>.</w:t>
      </w:r>
    </w:p>
    <w:p w:rsidR="001B0283" w:rsidRPr="002C4067" w:rsidRDefault="001B0283" w:rsidP="0005408F">
      <w:pPr>
        <w:pStyle w:val="aff2"/>
        <w:rPr>
          <w:lang w:eastAsia="ar-SA"/>
        </w:rPr>
      </w:pPr>
      <w:r w:rsidRPr="00F75EBB">
        <w:rPr>
          <w:lang w:eastAsia="ar-SA"/>
        </w:rPr>
        <w:t>Зон</w:t>
      </w:r>
      <w:r w:rsidR="00261A7A" w:rsidRPr="00F75EBB">
        <w:rPr>
          <w:lang w:eastAsia="ar-SA"/>
        </w:rPr>
        <w:t>ы</w:t>
      </w:r>
      <w:r w:rsidRPr="00F75EBB">
        <w:rPr>
          <w:lang w:eastAsia="ar-SA"/>
        </w:rPr>
        <w:t xml:space="preserve"> действия котельн</w:t>
      </w:r>
      <w:r w:rsidR="00261A7A" w:rsidRPr="00F75EBB">
        <w:rPr>
          <w:lang w:eastAsia="ar-SA"/>
        </w:rPr>
        <w:t>ых</w:t>
      </w:r>
      <w:r w:rsidRPr="00F75EBB">
        <w:rPr>
          <w:lang w:eastAsia="ar-SA"/>
        </w:rPr>
        <w:t xml:space="preserve"> представлен</w:t>
      </w:r>
      <w:r w:rsidR="00261A7A" w:rsidRPr="00F75EBB">
        <w:rPr>
          <w:lang w:eastAsia="ar-SA"/>
        </w:rPr>
        <w:t>ы</w:t>
      </w:r>
      <w:r w:rsidR="00F81F2A" w:rsidRPr="00F75EBB">
        <w:rPr>
          <w:lang w:eastAsia="ar-SA"/>
        </w:rPr>
        <w:t xml:space="preserve"> на рисунк</w:t>
      </w:r>
      <w:r w:rsidR="00261A7A" w:rsidRPr="00F75EBB">
        <w:rPr>
          <w:lang w:eastAsia="ar-SA"/>
        </w:rPr>
        <w:t>ах</w:t>
      </w:r>
      <w:r w:rsidR="00F81F2A" w:rsidRPr="00F75EBB">
        <w:rPr>
          <w:lang w:eastAsia="ar-SA"/>
        </w:rPr>
        <w:t xml:space="preserve"> </w:t>
      </w:r>
      <w:r w:rsidR="000120E2" w:rsidRPr="00F75EBB">
        <w:rPr>
          <w:lang w:eastAsia="ar-SA"/>
        </w:rPr>
        <w:t>ниже</w:t>
      </w:r>
      <w:r w:rsidRPr="00F75EBB">
        <w:rPr>
          <w:lang w:eastAsia="ar-SA"/>
        </w:rPr>
        <w:t>.</w:t>
      </w:r>
    </w:p>
    <w:p w:rsidR="009950DD" w:rsidRPr="002C4067" w:rsidRDefault="007773B0" w:rsidP="00CA5D44">
      <w:pPr>
        <w:pStyle w:val="afffffff6"/>
      </w:pPr>
      <w:r w:rsidRPr="007773B0">
        <w:rPr>
          <w:noProof/>
          <w:lang w:eastAsia="ru-RU"/>
        </w:rPr>
        <w:drawing>
          <wp:inline distT="0" distB="0" distL="0" distR="0">
            <wp:extent cx="6414121" cy="4813160"/>
            <wp:effectExtent l="0" t="0" r="6350" b="698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cstate="print"/>
                    <a:srcRect l="10234" t="-1164" b="-1"/>
                    <a:stretch/>
                  </pic:blipFill>
                  <pic:spPr bwMode="auto">
                    <a:xfrm>
                      <a:off x="0" y="0"/>
                      <a:ext cx="6428939" cy="482427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F75EBB" w:rsidRPr="002778F4" w:rsidRDefault="00F75EBB" w:rsidP="00F75EBB">
      <w:pPr>
        <w:pStyle w:val="afffffff6"/>
        <w:rPr>
          <w:rFonts w:eastAsia="Times New Roman"/>
          <w:lang w:eastAsia="ru-RU"/>
        </w:rPr>
      </w:pPr>
      <w:r w:rsidRPr="002778F4">
        <w:t xml:space="preserve">Рисунок </w:t>
      </w:r>
      <w:r w:rsidR="00827E3F">
        <w:rPr>
          <w:noProof/>
        </w:rPr>
        <w:fldChar w:fldCharType="begin"/>
      </w:r>
      <w:r w:rsidR="007773B0">
        <w:rPr>
          <w:noProof/>
        </w:rPr>
        <w:instrText xml:space="preserve"> SEQ Рисунок \* ARABIC </w:instrText>
      </w:r>
      <w:r w:rsidR="00827E3F">
        <w:rPr>
          <w:noProof/>
        </w:rPr>
        <w:fldChar w:fldCharType="separate"/>
      </w:r>
      <w:r w:rsidR="00C83B43">
        <w:rPr>
          <w:noProof/>
        </w:rPr>
        <w:t>8</w:t>
      </w:r>
      <w:r w:rsidR="00827E3F">
        <w:rPr>
          <w:noProof/>
        </w:rPr>
        <w:fldChar w:fldCharType="end"/>
      </w:r>
      <w:r w:rsidRPr="002778F4">
        <w:rPr>
          <w:noProof/>
        </w:rPr>
        <w:t xml:space="preserve"> </w:t>
      </w:r>
      <w:r w:rsidRPr="002778F4">
        <w:t>–</w:t>
      </w:r>
      <w:r>
        <w:t>З</w:t>
      </w:r>
      <w:r w:rsidRPr="002778F4">
        <w:t xml:space="preserve">она действия </w:t>
      </w:r>
      <w:r w:rsidRPr="002778F4">
        <w:rPr>
          <w:rFonts w:eastAsia="Times New Roman"/>
          <w:lang w:eastAsia="ru-RU"/>
        </w:rPr>
        <w:t>источников г. Гагарин, д. Поличня</w:t>
      </w:r>
    </w:p>
    <w:p w:rsidR="00F75EBB" w:rsidRDefault="00F75EBB" w:rsidP="00F75EBB">
      <w:pPr>
        <w:pStyle w:val="afffffff6"/>
        <w:rPr>
          <w:highlight w:val="yellow"/>
        </w:rPr>
      </w:pPr>
      <w:r w:rsidRPr="008E3684">
        <w:rPr>
          <w:noProof/>
          <w:lang w:eastAsia="ru-RU"/>
        </w:rPr>
        <w:lastRenderedPageBreak/>
        <w:drawing>
          <wp:inline distT="0" distB="0" distL="0" distR="0">
            <wp:extent cx="6477000" cy="415290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477000" cy="4152900"/>
                    </a:xfrm>
                    <a:prstGeom prst="rect">
                      <a:avLst/>
                    </a:prstGeom>
                    <a:noFill/>
                    <a:ln>
                      <a:noFill/>
                    </a:ln>
                  </pic:spPr>
                </pic:pic>
              </a:graphicData>
            </a:graphic>
          </wp:inline>
        </w:drawing>
      </w:r>
    </w:p>
    <w:p w:rsidR="00F75EBB" w:rsidRDefault="00F75EBB" w:rsidP="00F75EBB">
      <w:pPr>
        <w:pStyle w:val="afffffff6"/>
        <w:rPr>
          <w:rFonts w:eastAsia="Times New Roman"/>
          <w:lang w:eastAsia="ru-RU"/>
        </w:rPr>
      </w:pPr>
      <w:r w:rsidRPr="00E978CB">
        <w:t xml:space="preserve">Рисунок </w:t>
      </w:r>
      <w:r w:rsidR="00827E3F">
        <w:rPr>
          <w:noProof/>
        </w:rPr>
        <w:fldChar w:fldCharType="begin"/>
      </w:r>
      <w:r w:rsidR="007773B0">
        <w:rPr>
          <w:noProof/>
        </w:rPr>
        <w:instrText xml:space="preserve"> SEQ Рисунок \* ARABIC </w:instrText>
      </w:r>
      <w:r w:rsidR="00827E3F">
        <w:rPr>
          <w:noProof/>
        </w:rPr>
        <w:fldChar w:fldCharType="separate"/>
      </w:r>
      <w:r w:rsidR="00C83B43">
        <w:rPr>
          <w:noProof/>
        </w:rPr>
        <w:t>9</w:t>
      </w:r>
      <w:r w:rsidR="00827E3F">
        <w:rPr>
          <w:noProof/>
        </w:rPr>
        <w:fldChar w:fldCharType="end"/>
      </w:r>
      <w:r w:rsidRPr="00E978CB">
        <w:rPr>
          <w:noProof/>
        </w:rPr>
        <w:t xml:space="preserve"> </w:t>
      </w:r>
      <w:r w:rsidRPr="00E978CB">
        <w:t xml:space="preserve">– </w:t>
      </w:r>
      <w:r>
        <w:t>З</w:t>
      </w:r>
      <w:r w:rsidRPr="00E978CB">
        <w:t xml:space="preserve">она действия </w:t>
      </w:r>
      <w:r w:rsidRPr="00E978CB">
        <w:rPr>
          <w:rFonts w:eastAsia="Times New Roman"/>
          <w:lang w:eastAsia="ru-RU"/>
        </w:rPr>
        <w:t>источников с. Карманово</w:t>
      </w:r>
    </w:p>
    <w:p w:rsidR="00F75EBB" w:rsidRDefault="00F75EBB" w:rsidP="00F75EBB">
      <w:pPr>
        <w:pStyle w:val="afffffff6"/>
        <w:rPr>
          <w:rFonts w:eastAsia="Times New Roman"/>
          <w:bCs/>
          <w:lang w:eastAsia="ru-RU"/>
        </w:rPr>
      </w:pPr>
      <w:r w:rsidRPr="002778F4">
        <w:rPr>
          <w:rFonts w:eastAsia="Times New Roman"/>
          <w:noProof/>
          <w:lang w:eastAsia="ru-RU"/>
        </w:rPr>
        <w:drawing>
          <wp:inline distT="0" distB="0" distL="0" distR="0">
            <wp:extent cx="6480175" cy="412051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480175" cy="4120515"/>
                    </a:xfrm>
                    <a:prstGeom prst="rect">
                      <a:avLst/>
                    </a:prstGeom>
                    <a:noFill/>
                    <a:ln>
                      <a:noFill/>
                    </a:ln>
                  </pic:spPr>
                </pic:pic>
              </a:graphicData>
            </a:graphic>
          </wp:inline>
        </w:drawing>
      </w:r>
    </w:p>
    <w:p w:rsidR="00F75EBB" w:rsidRDefault="00F75EBB" w:rsidP="00F75EBB">
      <w:pPr>
        <w:pStyle w:val="afffffff6"/>
        <w:rPr>
          <w:rFonts w:eastAsia="Times New Roman"/>
          <w:lang w:eastAsia="ru-RU"/>
        </w:rPr>
      </w:pPr>
      <w:r w:rsidRPr="002778F4">
        <w:t xml:space="preserve">Рисунок </w:t>
      </w:r>
      <w:r w:rsidR="00827E3F">
        <w:rPr>
          <w:noProof/>
        </w:rPr>
        <w:fldChar w:fldCharType="begin"/>
      </w:r>
      <w:r w:rsidR="007773B0">
        <w:rPr>
          <w:noProof/>
        </w:rPr>
        <w:instrText xml:space="preserve"> SEQ Рисунок \* ARABIC </w:instrText>
      </w:r>
      <w:r w:rsidR="00827E3F">
        <w:rPr>
          <w:noProof/>
        </w:rPr>
        <w:fldChar w:fldCharType="separate"/>
      </w:r>
      <w:r w:rsidR="00C83B43">
        <w:rPr>
          <w:noProof/>
        </w:rPr>
        <w:t>10</w:t>
      </w:r>
      <w:r w:rsidR="00827E3F">
        <w:rPr>
          <w:noProof/>
        </w:rPr>
        <w:fldChar w:fldCharType="end"/>
      </w:r>
      <w:r w:rsidRPr="002778F4">
        <w:rPr>
          <w:noProof/>
        </w:rPr>
        <w:t xml:space="preserve"> </w:t>
      </w:r>
      <w:r w:rsidRPr="002778F4">
        <w:t>–</w:t>
      </w:r>
      <w:r>
        <w:t xml:space="preserve"> З</w:t>
      </w:r>
      <w:r w:rsidRPr="00E978CB">
        <w:t xml:space="preserve">она действия </w:t>
      </w:r>
      <w:r>
        <w:rPr>
          <w:rFonts w:eastAsia="Times New Roman"/>
          <w:lang w:eastAsia="ru-RU"/>
        </w:rPr>
        <w:t xml:space="preserve">котельной </w:t>
      </w:r>
      <w:r w:rsidRPr="00867E87">
        <w:rPr>
          <w:rFonts w:eastAsia="Times New Roman"/>
          <w:lang w:eastAsia="ru-RU"/>
        </w:rPr>
        <w:t>д. Акатово, Акатовская школа</w:t>
      </w:r>
    </w:p>
    <w:p w:rsidR="00F75EBB" w:rsidRDefault="00F75EBB" w:rsidP="00F75EBB">
      <w:pPr>
        <w:pStyle w:val="aff2"/>
        <w:ind w:firstLine="0"/>
      </w:pPr>
      <w:r w:rsidRPr="005263D9">
        <w:rPr>
          <w:noProof/>
          <w:lang w:eastAsia="ru-RU"/>
        </w:rPr>
        <w:lastRenderedPageBreak/>
        <w:drawing>
          <wp:inline distT="0" distB="0" distL="0" distR="0">
            <wp:extent cx="6477000" cy="352425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477000" cy="3524250"/>
                    </a:xfrm>
                    <a:prstGeom prst="rect">
                      <a:avLst/>
                    </a:prstGeom>
                    <a:noFill/>
                    <a:ln>
                      <a:noFill/>
                    </a:ln>
                  </pic:spPr>
                </pic:pic>
              </a:graphicData>
            </a:graphic>
          </wp:inline>
        </w:drawing>
      </w:r>
    </w:p>
    <w:p w:rsidR="00F75EBB" w:rsidRDefault="00F75EBB" w:rsidP="00F75EBB">
      <w:pPr>
        <w:pStyle w:val="afffffff6"/>
        <w:rPr>
          <w:rFonts w:eastAsia="Times New Roman"/>
          <w:lang w:eastAsia="ru-RU"/>
        </w:rPr>
      </w:pPr>
      <w:r w:rsidRPr="002778F4">
        <w:t xml:space="preserve">Рисунок </w:t>
      </w:r>
      <w:r w:rsidR="00827E3F">
        <w:rPr>
          <w:noProof/>
        </w:rPr>
        <w:fldChar w:fldCharType="begin"/>
      </w:r>
      <w:r w:rsidR="007773B0">
        <w:rPr>
          <w:noProof/>
        </w:rPr>
        <w:instrText xml:space="preserve"> SEQ Рисунок \* ARABIC </w:instrText>
      </w:r>
      <w:r w:rsidR="00827E3F">
        <w:rPr>
          <w:noProof/>
        </w:rPr>
        <w:fldChar w:fldCharType="separate"/>
      </w:r>
      <w:r w:rsidR="00C83B43">
        <w:rPr>
          <w:noProof/>
        </w:rPr>
        <w:t>11</w:t>
      </w:r>
      <w:r w:rsidR="00827E3F">
        <w:rPr>
          <w:noProof/>
        </w:rPr>
        <w:fldChar w:fldCharType="end"/>
      </w:r>
      <w:r w:rsidRPr="002778F4">
        <w:rPr>
          <w:noProof/>
        </w:rPr>
        <w:t xml:space="preserve"> </w:t>
      </w:r>
      <w:r w:rsidRPr="002778F4">
        <w:t>–</w:t>
      </w:r>
      <w:r w:rsidRPr="00E978CB">
        <w:t xml:space="preserve"> </w:t>
      </w:r>
      <w:r>
        <w:t>З</w:t>
      </w:r>
      <w:r w:rsidRPr="00E978CB">
        <w:t xml:space="preserve">она действия </w:t>
      </w:r>
      <w:r>
        <w:rPr>
          <w:rFonts w:eastAsia="Times New Roman"/>
          <w:lang w:eastAsia="ru-RU"/>
        </w:rPr>
        <w:t xml:space="preserve">котельной </w:t>
      </w:r>
      <w:r w:rsidRPr="00867E87">
        <w:rPr>
          <w:rFonts w:eastAsia="Times New Roman"/>
          <w:lang w:eastAsia="ru-RU"/>
        </w:rPr>
        <w:t>д. Никольское, Никольская школа</w:t>
      </w:r>
    </w:p>
    <w:p w:rsidR="00F75EBB" w:rsidRDefault="00F75EBB" w:rsidP="00F75EBB">
      <w:pPr>
        <w:pStyle w:val="aff2"/>
        <w:ind w:firstLine="0"/>
      </w:pPr>
      <w:r w:rsidRPr="005263D9">
        <w:rPr>
          <w:noProof/>
          <w:lang w:eastAsia="ru-RU"/>
        </w:rPr>
        <w:drawing>
          <wp:inline distT="0" distB="0" distL="0" distR="0">
            <wp:extent cx="6467475" cy="3524250"/>
            <wp:effectExtent l="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467475" cy="3524250"/>
                    </a:xfrm>
                    <a:prstGeom prst="rect">
                      <a:avLst/>
                    </a:prstGeom>
                    <a:noFill/>
                    <a:ln>
                      <a:noFill/>
                    </a:ln>
                  </pic:spPr>
                </pic:pic>
              </a:graphicData>
            </a:graphic>
          </wp:inline>
        </w:drawing>
      </w:r>
    </w:p>
    <w:p w:rsidR="00F75EBB" w:rsidRDefault="00F75EBB" w:rsidP="00F75EBB">
      <w:pPr>
        <w:pStyle w:val="afffffff6"/>
        <w:rPr>
          <w:rFonts w:eastAsia="Times New Roman"/>
          <w:lang w:eastAsia="ru-RU"/>
        </w:rPr>
      </w:pPr>
      <w:r w:rsidRPr="002778F4">
        <w:t xml:space="preserve">Рисунок </w:t>
      </w:r>
      <w:r w:rsidR="00827E3F">
        <w:rPr>
          <w:noProof/>
        </w:rPr>
        <w:fldChar w:fldCharType="begin"/>
      </w:r>
      <w:r w:rsidR="007773B0">
        <w:rPr>
          <w:noProof/>
        </w:rPr>
        <w:instrText xml:space="preserve"> SEQ Рисунок \* ARABIC </w:instrText>
      </w:r>
      <w:r w:rsidR="00827E3F">
        <w:rPr>
          <w:noProof/>
        </w:rPr>
        <w:fldChar w:fldCharType="separate"/>
      </w:r>
      <w:r w:rsidR="00C83B43">
        <w:rPr>
          <w:noProof/>
        </w:rPr>
        <w:t>12</w:t>
      </w:r>
      <w:r w:rsidR="00827E3F">
        <w:rPr>
          <w:noProof/>
        </w:rPr>
        <w:fldChar w:fldCharType="end"/>
      </w:r>
      <w:r w:rsidRPr="002778F4">
        <w:rPr>
          <w:noProof/>
        </w:rPr>
        <w:t xml:space="preserve"> </w:t>
      </w:r>
      <w:r w:rsidRPr="002778F4">
        <w:t>–</w:t>
      </w:r>
      <w:r w:rsidRPr="00E978CB">
        <w:t xml:space="preserve"> </w:t>
      </w:r>
      <w:r>
        <w:t>З</w:t>
      </w:r>
      <w:r w:rsidRPr="00E978CB">
        <w:t xml:space="preserve">она действия </w:t>
      </w:r>
      <w:r>
        <w:rPr>
          <w:rFonts w:eastAsia="Times New Roman"/>
          <w:lang w:eastAsia="ru-RU"/>
        </w:rPr>
        <w:t xml:space="preserve">котельной </w:t>
      </w:r>
      <w:r w:rsidRPr="00867E87">
        <w:rPr>
          <w:rFonts w:eastAsia="Times New Roman"/>
          <w:lang w:eastAsia="ru-RU"/>
        </w:rPr>
        <w:t>с. Пречистое, Пречистенская школа</w:t>
      </w:r>
    </w:p>
    <w:p w:rsidR="00F75EBB" w:rsidRDefault="00F75EBB" w:rsidP="00F75EBB">
      <w:pPr>
        <w:pStyle w:val="aff2"/>
        <w:ind w:firstLine="0"/>
      </w:pPr>
      <w:r w:rsidRPr="005263D9">
        <w:rPr>
          <w:noProof/>
          <w:lang w:eastAsia="ru-RU"/>
        </w:rPr>
        <w:lastRenderedPageBreak/>
        <w:drawing>
          <wp:inline distT="0" distB="0" distL="0" distR="0">
            <wp:extent cx="6477000" cy="3705225"/>
            <wp:effectExtent l="0" t="0" r="0"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477000" cy="3705225"/>
                    </a:xfrm>
                    <a:prstGeom prst="rect">
                      <a:avLst/>
                    </a:prstGeom>
                    <a:noFill/>
                    <a:ln>
                      <a:noFill/>
                    </a:ln>
                  </pic:spPr>
                </pic:pic>
              </a:graphicData>
            </a:graphic>
          </wp:inline>
        </w:drawing>
      </w:r>
    </w:p>
    <w:p w:rsidR="00F75EBB" w:rsidRDefault="00F75EBB" w:rsidP="00F75EBB">
      <w:pPr>
        <w:pStyle w:val="afffffff6"/>
        <w:rPr>
          <w:rFonts w:eastAsia="Times New Roman"/>
          <w:lang w:eastAsia="ru-RU"/>
        </w:rPr>
      </w:pPr>
      <w:r w:rsidRPr="002778F4">
        <w:t xml:space="preserve">Рисунок </w:t>
      </w:r>
      <w:r w:rsidR="00827E3F">
        <w:rPr>
          <w:noProof/>
        </w:rPr>
        <w:fldChar w:fldCharType="begin"/>
      </w:r>
      <w:r w:rsidR="007773B0">
        <w:rPr>
          <w:noProof/>
        </w:rPr>
        <w:instrText xml:space="preserve"> SEQ Рисунок \* ARABIC </w:instrText>
      </w:r>
      <w:r w:rsidR="00827E3F">
        <w:rPr>
          <w:noProof/>
        </w:rPr>
        <w:fldChar w:fldCharType="separate"/>
      </w:r>
      <w:r w:rsidR="00C83B43">
        <w:rPr>
          <w:noProof/>
        </w:rPr>
        <w:t>13</w:t>
      </w:r>
      <w:r w:rsidR="00827E3F">
        <w:rPr>
          <w:noProof/>
        </w:rPr>
        <w:fldChar w:fldCharType="end"/>
      </w:r>
      <w:r w:rsidRPr="002778F4">
        <w:rPr>
          <w:noProof/>
        </w:rPr>
        <w:t xml:space="preserve"> </w:t>
      </w:r>
      <w:r w:rsidRPr="002778F4">
        <w:t>–</w:t>
      </w:r>
      <w:r w:rsidRPr="00E978CB">
        <w:t xml:space="preserve"> </w:t>
      </w:r>
      <w:r>
        <w:t>З</w:t>
      </w:r>
      <w:r w:rsidRPr="00E978CB">
        <w:t xml:space="preserve">она действия </w:t>
      </w:r>
      <w:r>
        <w:rPr>
          <w:rFonts w:eastAsia="Times New Roman"/>
          <w:lang w:eastAsia="ru-RU"/>
        </w:rPr>
        <w:t xml:space="preserve">котельной </w:t>
      </w:r>
      <w:r w:rsidRPr="00867E87">
        <w:rPr>
          <w:rFonts w:eastAsia="Times New Roman"/>
          <w:lang w:eastAsia="ru-RU"/>
        </w:rPr>
        <w:t>д. Родоманово, Родомановская школа</w:t>
      </w:r>
    </w:p>
    <w:p w:rsidR="00F75EBB" w:rsidRDefault="00F75EBB" w:rsidP="00F75EBB">
      <w:pPr>
        <w:pStyle w:val="aff2"/>
      </w:pPr>
    </w:p>
    <w:p w:rsidR="00F75EBB" w:rsidRDefault="00F75EBB" w:rsidP="00F75EBB">
      <w:pPr>
        <w:pStyle w:val="aff2"/>
        <w:ind w:firstLine="0"/>
        <w:rPr>
          <w:noProof/>
        </w:rPr>
      </w:pPr>
      <w:r w:rsidRPr="005263D9">
        <w:rPr>
          <w:noProof/>
          <w:lang w:eastAsia="ru-RU"/>
        </w:rPr>
        <w:drawing>
          <wp:inline distT="0" distB="0" distL="0" distR="0">
            <wp:extent cx="6477000" cy="3305175"/>
            <wp:effectExtent l="0" t="0" r="0"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477000" cy="3305175"/>
                    </a:xfrm>
                    <a:prstGeom prst="rect">
                      <a:avLst/>
                    </a:prstGeom>
                    <a:noFill/>
                    <a:ln>
                      <a:noFill/>
                    </a:ln>
                  </pic:spPr>
                </pic:pic>
              </a:graphicData>
            </a:graphic>
          </wp:inline>
        </w:drawing>
      </w:r>
    </w:p>
    <w:p w:rsidR="00F75EBB" w:rsidRDefault="00F75EBB" w:rsidP="00F75EBB">
      <w:pPr>
        <w:pStyle w:val="afffffff6"/>
        <w:rPr>
          <w:rFonts w:eastAsia="Times New Roman"/>
          <w:lang w:eastAsia="ru-RU"/>
        </w:rPr>
      </w:pPr>
      <w:r w:rsidRPr="002778F4">
        <w:t xml:space="preserve">Рисунок </w:t>
      </w:r>
      <w:r w:rsidR="00827E3F">
        <w:rPr>
          <w:noProof/>
        </w:rPr>
        <w:fldChar w:fldCharType="begin"/>
      </w:r>
      <w:r w:rsidR="007773B0">
        <w:rPr>
          <w:noProof/>
        </w:rPr>
        <w:instrText xml:space="preserve"> SEQ Рисунок \* ARABIC </w:instrText>
      </w:r>
      <w:r w:rsidR="00827E3F">
        <w:rPr>
          <w:noProof/>
        </w:rPr>
        <w:fldChar w:fldCharType="separate"/>
      </w:r>
      <w:r w:rsidR="00C83B43">
        <w:rPr>
          <w:noProof/>
        </w:rPr>
        <w:t>14</w:t>
      </w:r>
      <w:r w:rsidR="00827E3F">
        <w:rPr>
          <w:noProof/>
        </w:rPr>
        <w:fldChar w:fldCharType="end"/>
      </w:r>
      <w:r w:rsidRPr="002778F4">
        <w:rPr>
          <w:noProof/>
        </w:rPr>
        <w:t xml:space="preserve"> </w:t>
      </w:r>
      <w:r w:rsidRPr="002778F4">
        <w:t>–</w:t>
      </w:r>
      <w:r w:rsidRPr="00E978CB">
        <w:t xml:space="preserve"> </w:t>
      </w:r>
      <w:r>
        <w:t>З</w:t>
      </w:r>
      <w:r w:rsidRPr="00E978CB">
        <w:t xml:space="preserve">она действия </w:t>
      </w:r>
      <w:r>
        <w:rPr>
          <w:rFonts w:eastAsia="Times New Roman"/>
          <w:lang w:eastAsia="ru-RU"/>
        </w:rPr>
        <w:t xml:space="preserve">котельной </w:t>
      </w:r>
      <w:r w:rsidRPr="00867E87">
        <w:rPr>
          <w:rFonts w:eastAsia="Times New Roman"/>
          <w:lang w:eastAsia="ru-RU"/>
        </w:rPr>
        <w:t>д. Токарево, Токаревская школа</w:t>
      </w:r>
    </w:p>
    <w:p w:rsidR="00F75EBB" w:rsidRDefault="00F75EBB" w:rsidP="00F75EBB">
      <w:pPr>
        <w:pStyle w:val="aff2"/>
        <w:ind w:firstLine="0"/>
      </w:pPr>
    </w:p>
    <w:p w:rsidR="00F75EBB" w:rsidRDefault="00F75EBB" w:rsidP="00F75EBB">
      <w:pPr>
        <w:pStyle w:val="aff2"/>
        <w:ind w:firstLine="0"/>
      </w:pPr>
      <w:r w:rsidRPr="005263D9">
        <w:rPr>
          <w:noProof/>
          <w:lang w:eastAsia="ru-RU"/>
        </w:rPr>
        <w:lastRenderedPageBreak/>
        <w:drawing>
          <wp:inline distT="0" distB="0" distL="0" distR="0">
            <wp:extent cx="6477000" cy="3971925"/>
            <wp:effectExtent l="0" t="0" r="0"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477000" cy="3971925"/>
                    </a:xfrm>
                    <a:prstGeom prst="rect">
                      <a:avLst/>
                    </a:prstGeom>
                    <a:noFill/>
                    <a:ln>
                      <a:noFill/>
                    </a:ln>
                  </pic:spPr>
                </pic:pic>
              </a:graphicData>
            </a:graphic>
          </wp:inline>
        </w:drawing>
      </w:r>
    </w:p>
    <w:p w:rsidR="00F75EBB" w:rsidRDefault="00F75EBB" w:rsidP="00F75EBB">
      <w:pPr>
        <w:pStyle w:val="afffffff6"/>
        <w:rPr>
          <w:rFonts w:eastAsia="Times New Roman"/>
          <w:lang w:eastAsia="ru-RU"/>
        </w:rPr>
      </w:pPr>
      <w:r w:rsidRPr="002778F4">
        <w:t xml:space="preserve">Рисунок </w:t>
      </w:r>
      <w:r w:rsidR="00827E3F">
        <w:rPr>
          <w:noProof/>
        </w:rPr>
        <w:fldChar w:fldCharType="begin"/>
      </w:r>
      <w:r w:rsidR="007773B0">
        <w:rPr>
          <w:noProof/>
        </w:rPr>
        <w:instrText xml:space="preserve"> SEQ Рисунок \* ARABIC </w:instrText>
      </w:r>
      <w:r w:rsidR="00827E3F">
        <w:rPr>
          <w:noProof/>
        </w:rPr>
        <w:fldChar w:fldCharType="separate"/>
      </w:r>
      <w:r w:rsidR="00C83B43">
        <w:rPr>
          <w:noProof/>
        </w:rPr>
        <w:t>15</w:t>
      </w:r>
      <w:r w:rsidR="00827E3F">
        <w:rPr>
          <w:noProof/>
        </w:rPr>
        <w:fldChar w:fldCharType="end"/>
      </w:r>
      <w:r w:rsidRPr="002778F4">
        <w:rPr>
          <w:noProof/>
        </w:rPr>
        <w:t xml:space="preserve"> </w:t>
      </w:r>
      <w:r w:rsidRPr="002778F4">
        <w:t>–</w:t>
      </w:r>
      <w:r w:rsidRPr="00E978CB">
        <w:t xml:space="preserve"> </w:t>
      </w:r>
      <w:r>
        <w:t>З</w:t>
      </w:r>
      <w:r w:rsidRPr="00E978CB">
        <w:t xml:space="preserve">она действия </w:t>
      </w:r>
      <w:r>
        <w:rPr>
          <w:rFonts w:eastAsia="Times New Roman"/>
          <w:lang w:eastAsia="ru-RU"/>
        </w:rPr>
        <w:t xml:space="preserve">котельной </w:t>
      </w:r>
      <w:r w:rsidRPr="00867E87">
        <w:rPr>
          <w:rFonts w:eastAsia="Times New Roman"/>
          <w:lang w:eastAsia="ru-RU"/>
        </w:rPr>
        <w:t>д. Клушино, Клушинский СДК</w:t>
      </w:r>
    </w:p>
    <w:p w:rsidR="00B2339D" w:rsidRPr="002C4067" w:rsidRDefault="00B2339D" w:rsidP="008511AE">
      <w:pPr>
        <w:pStyle w:val="a2"/>
      </w:pPr>
      <w:bookmarkStart w:id="176" w:name="_Toc162259178"/>
      <w:bookmarkStart w:id="177" w:name="_Toc165985064"/>
      <w:bookmarkStart w:id="178" w:name="_Toc205122208"/>
      <w:r w:rsidRPr="002C4067">
        <w:t>Изменения, произошедшие в системе теплоснабжения</w:t>
      </w:r>
      <w:r w:rsidR="00D458C1" w:rsidRPr="002C4067">
        <w:t xml:space="preserve"> </w:t>
      </w:r>
      <w:bookmarkEnd w:id="176"/>
      <w:bookmarkEnd w:id="177"/>
      <w:r w:rsidR="00633D83" w:rsidRPr="00633D83">
        <w:t>поселения, муниципального округа, городского округа, города федерального значения</w:t>
      </w:r>
      <w:bookmarkEnd w:id="178"/>
    </w:p>
    <w:p w:rsidR="00F75EBB" w:rsidRDefault="00F75EBB" w:rsidP="00F75EBB">
      <w:pPr>
        <w:pStyle w:val="aff2"/>
      </w:pPr>
      <w:r>
        <w:t>До 2019 года включительно Вяземский филиал ООО «Смоленскрегионтеплоэнерго» по правобережной части города снабжал потребителей покупной тепловой энергий, которую вырабатывала производственная котельная АО «Гагаринский светотехнический завод» (в аренде у ООО «Факел»).</w:t>
      </w:r>
    </w:p>
    <w:p w:rsidR="00F75EBB" w:rsidRDefault="00F75EBB" w:rsidP="00F75EBB">
      <w:pPr>
        <w:pStyle w:val="aff2"/>
      </w:pPr>
      <w:r>
        <w:t>В 2019 году ООО «Смоленскрегионтеплоэнерго» за счет собственных средств построил и ввел в эксплуатацию три блочно-модульные котельные взамен котельной ООО «Факел»:</w:t>
      </w:r>
    </w:p>
    <w:p w:rsidR="00F75EBB" w:rsidRDefault="00F75EBB" w:rsidP="00733CA4">
      <w:pPr>
        <w:pStyle w:val="aff2"/>
        <w:numPr>
          <w:ilvl w:val="0"/>
          <w:numId w:val="67"/>
        </w:numPr>
      </w:pPr>
      <w:r>
        <w:t>БМК-7 в районе ЦТП-18 по адресу: Смоленская область, Гагаринский район, г. Гагарин, ул. Красноармейская, юго-восточнее жилого дома №56А;</w:t>
      </w:r>
    </w:p>
    <w:p w:rsidR="00F75EBB" w:rsidRDefault="00F75EBB" w:rsidP="00733CA4">
      <w:pPr>
        <w:pStyle w:val="aff2"/>
        <w:numPr>
          <w:ilvl w:val="0"/>
          <w:numId w:val="67"/>
        </w:numPr>
      </w:pPr>
      <w:r>
        <w:t>БМК-</w:t>
      </w:r>
      <w:r w:rsidR="00DE4B43">
        <w:t>9</w:t>
      </w:r>
      <w:r>
        <w:t xml:space="preserve"> в районе ЦТП-11 по адресу: Смоленская область, Гагаринский район, г. Гагарин, ул.Советская, в районе жилого дома №7 и ЦТП-11 (на базе ЦТП-11);</w:t>
      </w:r>
    </w:p>
    <w:p w:rsidR="00B317FC" w:rsidRDefault="00F75EBB" w:rsidP="00DE4B43">
      <w:pPr>
        <w:pStyle w:val="aff2"/>
        <w:numPr>
          <w:ilvl w:val="0"/>
          <w:numId w:val="67"/>
        </w:numPr>
      </w:pPr>
      <w:r>
        <w:t>БМК-</w:t>
      </w:r>
      <w:r w:rsidR="00DE4B43">
        <w:t>8</w:t>
      </w:r>
      <w:r>
        <w:t xml:space="preserve"> в районе ЦТП-12 по адресу: Смоленская область, Гагаринский район, г. Гагарин, на пересечении улиц Ленина и </w:t>
      </w:r>
      <w:r w:rsidRPr="00F75EBB">
        <w:t>Красноармейская</w:t>
      </w:r>
      <w:r w:rsidR="00945C18" w:rsidRPr="00F75EBB">
        <w:t>.</w:t>
      </w:r>
    </w:p>
    <w:p w:rsidR="00B317FC" w:rsidRDefault="00B317FC" w:rsidP="00FB3DF5">
      <w:pPr>
        <w:pStyle w:val="a1"/>
      </w:pPr>
      <w:bookmarkStart w:id="179" w:name="_Toc162259179"/>
      <w:bookmarkStart w:id="180" w:name="_Toc165985065"/>
      <w:bookmarkStart w:id="181" w:name="_Toc205122209"/>
      <w:r w:rsidRPr="002C4067">
        <w:t>Тепловые нагрузки потребителей тепловой энергии, групп потребителей тепловой энергии</w:t>
      </w:r>
      <w:bookmarkEnd w:id="179"/>
      <w:bookmarkEnd w:id="180"/>
      <w:bookmarkEnd w:id="181"/>
    </w:p>
    <w:p w:rsidR="00B317FC" w:rsidRPr="00781F78" w:rsidRDefault="00B317FC" w:rsidP="008511AE">
      <w:pPr>
        <w:pStyle w:val="a2"/>
      </w:pPr>
      <w:bookmarkStart w:id="182" w:name="_Toc162259180"/>
      <w:bookmarkStart w:id="183" w:name="_Toc165985066"/>
      <w:bookmarkStart w:id="184" w:name="_Toc205122210"/>
      <w:r w:rsidRPr="00781F78">
        <w:t>О</w:t>
      </w:r>
      <w:r w:rsidRPr="00781F78">
        <w:rPr>
          <w:rStyle w:val="afffffffc"/>
          <w:sz w:val="24"/>
        </w:rPr>
        <w:t>писание значений спроса на тепловую мощность в расчетных элементах территориального деления</w:t>
      </w:r>
      <w:bookmarkEnd w:id="182"/>
      <w:bookmarkEnd w:id="183"/>
      <w:bookmarkEnd w:id="184"/>
    </w:p>
    <w:p w:rsidR="00453111" w:rsidRPr="002D359D" w:rsidRDefault="00B317FC" w:rsidP="00CF7862">
      <w:pPr>
        <w:pStyle w:val="aff2"/>
      </w:pPr>
      <w:r w:rsidRPr="002C4067">
        <w:t>Основными потребителями тепловой энергии являются</w:t>
      </w:r>
      <w:r w:rsidR="005F6F70">
        <w:t>:</w:t>
      </w:r>
      <w:r w:rsidRPr="002C4067">
        <w:t xml:space="preserve"> население (жилищный фонд), объекты производственного и социально-культурного </w:t>
      </w:r>
      <w:r w:rsidRPr="002D359D">
        <w:t xml:space="preserve">назначения. Сведения о тепловых нагрузках </w:t>
      </w:r>
      <w:r w:rsidRPr="002D359D">
        <w:lastRenderedPageBreak/>
        <w:t>потребителей тепловой энергии в зонах действия источников тепловой энергии приведены в таблиц</w:t>
      </w:r>
      <w:r w:rsidR="005F6F70" w:rsidRPr="002D359D">
        <w:t>а</w:t>
      </w:r>
      <w:r w:rsidR="002D359D" w:rsidRPr="002D359D">
        <w:t>х 27-28</w:t>
      </w:r>
      <w:r w:rsidRPr="002D359D">
        <w:t xml:space="preserve">. </w:t>
      </w:r>
    </w:p>
    <w:p w:rsidR="00B317FC" w:rsidRPr="002C4067" w:rsidRDefault="00B317FC" w:rsidP="008511AE">
      <w:pPr>
        <w:pStyle w:val="a2"/>
      </w:pPr>
      <w:bookmarkStart w:id="185" w:name="_Toc162259181"/>
      <w:bookmarkStart w:id="186" w:name="_Toc165985067"/>
      <w:bookmarkStart w:id="187" w:name="_Toc205122211"/>
      <w:r w:rsidRPr="002C4067">
        <w:rPr>
          <w:rStyle w:val="ed"/>
        </w:rPr>
        <w:t>Описание значений расчетных тепловых нагрузок на коллекторах источников тепловой энергии</w:t>
      </w:r>
      <w:bookmarkEnd w:id="185"/>
      <w:bookmarkEnd w:id="186"/>
      <w:bookmarkEnd w:id="187"/>
    </w:p>
    <w:p w:rsidR="00413BFB" w:rsidRDefault="00B317FC" w:rsidP="00243402">
      <w:pPr>
        <w:pStyle w:val="aff2"/>
      </w:pPr>
      <w:r w:rsidRPr="002C4067">
        <w:t>Расчетные значения тепловых нагрузок источник</w:t>
      </w:r>
      <w:r w:rsidR="00243402">
        <w:t>а</w:t>
      </w:r>
      <w:r w:rsidRPr="002C4067">
        <w:t xml:space="preserve"> тепловой энергии приведены в таблиц</w:t>
      </w:r>
      <w:r w:rsidR="002D359D">
        <w:t>ах 27-28</w:t>
      </w:r>
      <w:r w:rsidRPr="002C4067">
        <w:t>.</w:t>
      </w:r>
      <w:r w:rsidR="00243402" w:rsidRPr="002C4067">
        <w:t xml:space="preserve"> </w:t>
      </w:r>
    </w:p>
    <w:p w:rsidR="00B317FC" w:rsidRDefault="00207760" w:rsidP="008000DC">
      <w:pPr>
        <w:pStyle w:val="afffffffa"/>
        <w:jc w:val="both"/>
      </w:pPr>
      <w:r w:rsidRPr="002C4067">
        <w:t xml:space="preserve">Таблица </w:t>
      </w:r>
      <w:r w:rsidR="00827E3F">
        <w:rPr>
          <w:noProof/>
        </w:rPr>
        <w:fldChar w:fldCharType="begin"/>
      </w:r>
      <w:r w:rsidR="00A95700">
        <w:rPr>
          <w:noProof/>
        </w:rPr>
        <w:instrText xml:space="preserve"> SEQ Таблица \* ARABIC </w:instrText>
      </w:r>
      <w:r w:rsidR="00827E3F">
        <w:rPr>
          <w:noProof/>
        </w:rPr>
        <w:fldChar w:fldCharType="separate"/>
      </w:r>
      <w:r w:rsidR="00C83B43">
        <w:rPr>
          <w:noProof/>
        </w:rPr>
        <w:t>27</w:t>
      </w:r>
      <w:r w:rsidR="00827E3F">
        <w:rPr>
          <w:noProof/>
        </w:rPr>
        <w:fldChar w:fldCharType="end"/>
      </w:r>
      <w:r>
        <w:rPr>
          <w:noProof/>
        </w:rPr>
        <w:t xml:space="preserve"> </w:t>
      </w:r>
      <w:r w:rsidRPr="002C4067">
        <w:t xml:space="preserve">– </w:t>
      </w:r>
      <w:r w:rsidR="00B317FC" w:rsidRPr="002C4067">
        <w:t>Расчетные значения тепловых нагрузок источников тепловой энергии</w:t>
      </w:r>
      <w:r w:rsidR="008000DC">
        <w:t xml:space="preserve"> </w:t>
      </w:r>
      <w:r w:rsidR="008000DC" w:rsidRPr="008000DC">
        <w:t>ООО «Смоленскрегионтеплоэнерго»</w:t>
      </w:r>
    </w:p>
    <w:tbl>
      <w:tblPr>
        <w:tblW w:w="5000" w:type="pct"/>
        <w:tblLook w:val="04A0"/>
      </w:tblPr>
      <w:tblGrid>
        <w:gridCol w:w="596"/>
        <w:gridCol w:w="5302"/>
        <w:gridCol w:w="1632"/>
        <w:gridCol w:w="1449"/>
        <w:gridCol w:w="1442"/>
      </w:tblGrid>
      <w:tr w:rsidR="002D359D" w:rsidRPr="00EB0432" w:rsidTr="002D359D">
        <w:trPr>
          <w:trHeight w:val="1095"/>
          <w:tblHeader/>
        </w:trPr>
        <w:tc>
          <w:tcPr>
            <w:tcW w:w="286" w:type="pct"/>
            <w:vMerge w:val="restart"/>
            <w:tcBorders>
              <w:top w:val="single" w:sz="4" w:space="0" w:color="auto"/>
              <w:left w:val="single" w:sz="4" w:space="0" w:color="auto"/>
              <w:right w:val="single" w:sz="4" w:space="0" w:color="auto"/>
            </w:tcBorders>
            <w:shd w:val="clear" w:color="auto" w:fill="auto"/>
            <w:vAlign w:val="center"/>
            <w:hideMark/>
          </w:tcPr>
          <w:p w:rsidR="002D359D" w:rsidRPr="00EB0432" w:rsidRDefault="002D359D" w:rsidP="009A3988">
            <w:pPr>
              <w:jc w:val="center"/>
              <w:rPr>
                <w:rFonts w:ascii="Segoe UI" w:eastAsia="Times New Roman" w:hAnsi="Segoe UI" w:cs="Segoe UI"/>
                <w:b/>
                <w:bCs/>
                <w:sz w:val="22"/>
                <w:lang w:eastAsia="ru-RU"/>
              </w:rPr>
            </w:pPr>
            <w:r w:rsidRPr="00EB0432">
              <w:rPr>
                <w:rFonts w:ascii="Segoe UI" w:eastAsia="Times New Roman" w:hAnsi="Segoe UI" w:cs="Segoe UI"/>
                <w:b/>
                <w:bCs/>
                <w:sz w:val="22"/>
                <w:lang w:eastAsia="ru-RU"/>
              </w:rPr>
              <w:t>№ п/п</w:t>
            </w:r>
          </w:p>
          <w:p w:rsidR="002D359D" w:rsidRPr="00EB0432" w:rsidRDefault="002D359D" w:rsidP="009A3988">
            <w:pPr>
              <w:jc w:val="left"/>
              <w:rPr>
                <w:rFonts w:ascii="Segoe UI" w:eastAsia="Times New Roman" w:hAnsi="Segoe UI" w:cs="Segoe UI"/>
                <w:b/>
                <w:bCs/>
                <w:sz w:val="22"/>
                <w:lang w:eastAsia="ru-RU"/>
              </w:rPr>
            </w:pPr>
            <w:r w:rsidRPr="00EB0432">
              <w:rPr>
                <w:rFonts w:ascii="Segoe UI" w:eastAsia="Times New Roman" w:hAnsi="Segoe UI" w:cs="Segoe UI"/>
                <w:b/>
                <w:bCs/>
                <w:sz w:val="22"/>
                <w:lang w:eastAsia="ru-RU"/>
              </w:rPr>
              <w:t> </w:t>
            </w:r>
          </w:p>
        </w:tc>
        <w:tc>
          <w:tcPr>
            <w:tcW w:w="2544" w:type="pct"/>
            <w:vMerge w:val="restart"/>
            <w:tcBorders>
              <w:top w:val="single" w:sz="4" w:space="0" w:color="auto"/>
              <w:left w:val="nil"/>
              <w:right w:val="single" w:sz="4" w:space="0" w:color="auto"/>
            </w:tcBorders>
            <w:shd w:val="clear" w:color="auto" w:fill="auto"/>
            <w:vAlign w:val="center"/>
            <w:hideMark/>
          </w:tcPr>
          <w:p w:rsidR="002D359D" w:rsidRPr="00EB0432" w:rsidRDefault="002D359D" w:rsidP="009A3988">
            <w:pPr>
              <w:jc w:val="center"/>
              <w:rPr>
                <w:rFonts w:ascii="Segoe UI" w:eastAsia="Times New Roman" w:hAnsi="Segoe UI" w:cs="Segoe UI"/>
                <w:b/>
                <w:bCs/>
                <w:sz w:val="22"/>
                <w:lang w:eastAsia="ru-RU"/>
              </w:rPr>
            </w:pPr>
            <w:r w:rsidRPr="00EB0432">
              <w:rPr>
                <w:rFonts w:ascii="Segoe UI" w:eastAsia="Times New Roman" w:hAnsi="Segoe UI" w:cs="Segoe UI"/>
                <w:b/>
                <w:bCs/>
                <w:sz w:val="22"/>
                <w:lang w:eastAsia="ru-RU"/>
              </w:rPr>
              <w:t>Наименование источника тепловой энергии</w:t>
            </w:r>
          </w:p>
          <w:p w:rsidR="002D359D" w:rsidRPr="00EB0432" w:rsidRDefault="002D359D" w:rsidP="009A3988">
            <w:pPr>
              <w:jc w:val="left"/>
              <w:rPr>
                <w:rFonts w:ascii="Segoe UI" w:eastAsia="Times New Roman" w:hAnsi="Segoe UI" w:cs="Segoe UI"/>
                <w:b/>
                <w:bCs/>
                <w:sz w:val="22"/>
                <w:lang w:eastAsia="ru-RU"/>
              </w:rPr>
            </w:pPr>
            <w:r w:rsidRPr="00EB0432">
              <w:rPr>
                <w:rFonts w:ascii="Segoe UI" w:eastAsia="Times New Roman" w:hAnsi="Segoe UI" w:cs="Segoe UI"/>
                <w:b/>
                <w:bCs/>
                <w:sz w:val="22"/>
                <w:lang w:eastAsia="ru-RU"/>
              </w:rPr>
              <w:t> </w:t>
            </w:r>
          </w:p>
        </w:tc>
        <w:tc>
          <w:tcPr>
            <w:tcW w:w="2170" w:type="pct"/>
            <w:gridSpan w:val="3"/>
            <w:tcBorders>
              <w:top w:val="single" w:sz="4" w:space="0" w:color="auto"/>
              <w:left w:val="nil"/>
              <w:bottom w:val="single" w:sz="4" w:space="0" w:color="auto"/>
              <w:right w:val="single" w:sz="4" w:space="0" w:color="000000"/>
            </w:tcBorders>
            <w:shd w:val="clear" w:color="auto" w:fill="auto"/>
            <w:vAlign w:val="center"/>
            <w:hideMark/>
          </w:tcPr>
          <w:p w:rsidR="002D359D" w:rsidRPr="00EB0432" w:rsidRDefault="002D359D" w:rsidP="009A3988">
            <w:pPr>
              <w:jc w:val="center"/>
              <w:rPr>
                <w:rFonts w:ascii="Segoe UI" w:eastAsia="Times New Roman" w:hAnsi="Segoe UI" w:cs="Segoe UI"/>
                <w:b/>
                <w:bCs/>
                <w:sz w:val="22"/>
                <w:lang w:eastAsia="ru-RU"/>
              </w:rPr>
            </w:pPr>
            <w:r w:rsidRPr="00EB0432">
              <w:rPr>
                <w:rFonts w:ascii="Segoe UI" w:eastAsia="Times New Roman" w:hAnsi="Segoe UI" w:cs="Segoe UI"/>
                <w:b/>
                <w:bCs/>
                <w:sz w:val="22"/>
                <w:lang w:eastAsia="ru-RU"/>
              </w:rPr>
              <w:t>Суммарная договорная (заявленная ) тепловая нагрузка по всем договорам теплоснабжения, Гкал/час</w:t>
            </w:r>
          </w:p>
        </w:tc>
      </w:tr>
      <w:tr w:rsidR="002D359D" w:rsidRPr="00EB0432" w:rsidTr="002D359D">
        <w:trPr>
          <w:trHeight w:val="330"/>
          <w:tblHeader/>
        </w:trPr>
        <w:tc>
          <w:tcPr>
            <w:tcW w:w="286" w:type="pct"/>
            <w:vMerge/>
            <w:tcBorders>
              <w:left w:val="single" w:sz="4" w:space="0" w:color="auto"/>
              <w:bottom w:val="single" w:sz="4" w:space="0" w:color="auto"/>
              <w:right w:val="single" w:sz="4" w:space="0" w:color="auto"/>
            </w:tcBorders>
            <w:shd w:val="clear" w:color="auto" w:fill="auto"/>
            <w:noWrap/>
            <w:vAlign w:val="center"/>
            <w:hideMark/>
          </w:tcPr>
          <w:p w:rsidR="002D359D" w:rsidRPr="00EB0432" w:rsidRDefault="002D359D" w:rsidP="009A3988">
            <w:pPr>
              <w:jc w:val="left"/>
              <w:rPr>
                <w:rFonts w:ascii="Segoe UI" w:eastAsia="Times New Roman" w:hAnsi="Segoe UI" w:cs="Segoe UI"/>
                <w:b/>
                <w:bCs/>
                <w:sz w:val="22"/>
                <w:lang w:eastAsia="ru-RU"/>
              </w:rPr>
            </w:pPr>
          </w:p>
        </w:tc>
        <w:tc>
          <w:tcPr>
            <w:tcW w:w="2544" w:type="pct"/>
            <w:vMerge/>
            <w:tcBorders>
              <w:left w:val="nil"/>
              <w:bottom w:val="single" w:sz="4" w:space="0" w:color="auto"/>
              <w:right w:val="single" w:sz="4" w:space="0" w:color="auto"/>
            </w:tcBorders>
            <w:shd w:val="clear" w:color="auto" w:fill="auto"/>
            <w:noWrap/>
            <w:vAlign w:val="center"/>
            <w:hideMark/>
          </w:tcPr>
          <w:p w:rsidR="002D359D" w:rsidRPr="00EB0432" w:rsidRDefault="002D359D" w:rsidP="009A3988">
            <w:pPr>
              <w:jc w:val="left"/>
              <w:rPr>
                <w:rFonts w:ascii="Segoe UI" w:eastAsia="Times New Roman" w:hAnsi="Segoe UI" w:cs="Segoe UI"/>
                <w:b/>
                <w:bCs/>
                <w:sz w:val="22"/>
                <w:lang w:eastAsia="ru-RU"/>
              </w:rPr>
            </w:pPr>
          </w:p>
        </w:tc>
        <w:tc>
          <w:tcPr>
            <w:tcW w:w="783"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b/>
                <w:bCs/>
                <w:sz w:val="22"/>
                <w:lang w:eastAsia="ru-RU"/>
              </w:rPr>
            </w:pPr>
            <w:r w:rsidRPr="00EB0432">
              <w:rPr>
                <w:rFonts w:ascii="Segoe UI" w:eastAsia="Times New Roman" w:hAnsi="Segoe UI" w:cs="Segoe UI"/>
                <w:b/>
                <w:bCs/>
                <w:sz w:val="22"/>
                <w:lang w:eastAsia="ru-RU"/>
              </w:rPr>
              <w:t>Всего, в т.ч.:</w:t>
            </w:r>
          </w:p>
        </w:tc>
        <w:tc>
          <w:tcPr>
            <w:tcW w:w="695"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b/>
                <w:bCs/>
                <w:sz w:val="22"/>
                <w:lang w:eastAsia="ru-RU"/>
              </w:rPr>
            </w:pPr>
            <w:r w:rsidRPr="00EB0432">
              <w:rPr>
                <w:rFonts w:ascii="Segoe UI" w:eastAsia="Times New Roman" w:hAnsi="Segoe UI" w:cs="Segoe UI"/>
                <w:b/>
                <w:bCs/>
                <w:sz w:val="22"/>
                <w:lang w:eastAsia="ru-RU"/>
              </w:rPr>
              <w:t>отопление</w:t>
            </w:r>
          </w:p>
        </w:tc>
        <w:tc>
          <w:tcPr>
            <w:tcW w:w="692"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b/>
                <w:bCs/>
                <w:sz w:val="22"/>
                <w:lang w:eastAsia="ru-RU"/>
              </w:rPr>
            </w:pPr>
            <w:r w:rsidRPr="00EB0432">
              <w:rPr>
                <w:rFonts w:ascii="Segoe UI" w:eastAsia="Times New Roman" w:hAnsi="Segoe UI" w:cs="Segoe UI"/>
                <w:b/>
                <w:bCs/>
                <w:sz w:val="22"/>
                <w:lang w:eastAsia="ru-RU"/>
              </w:rPr>
              <w:t>ГВС</w:t>
            </w:r>
          </w:p>
        </w:tc>
      </w:tr>
      <w:tr w:rsidR="002D359D" w:rsidRPr="00EB0432" w:rsidTr="009A3988">
        <w:trPr>
          <w:trHeight w:val="330"/>
        </w:trPr>
        <w:tc>
          <w:tcPr>
            <w:tcW w:w="5000" w:type="pct"/>
            <w:gridSpan w:val="5"/>
            <w:tcBorders>
              <w:top w:val="nil"/>
              <w:left w:val="single" w:sz="4" w:space="0" w:color="auto"/>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b/>
                <w:bCs/>
                <w:sz w:val="22"/>
                <w:lang w:eastAsia="ru-RU"/>
              </w:rPr>
            </w:pPr>
            <w:r w:rsidRPr="00EB0432">
              <w:rPr>
                <w:rFonts w:ascii="Segoe UI" w:eastAsia="Times New Roman" w:hAnsi="Segoe UI" w:cs="Segoe UI"/>
                <w:b/>
                <w:bCs/>
                <w:sz w:val="22"/>
                <w:lang w:eastAsia="ru-RU"/>
              </w:rPr>
              <w:t>г.Гагарин</w:t>
            </w:r>
          </w:p>
        </w:tc>
      </w:tr>
      <w:tr w:rsidR="002D359D" w:rsidRPr="00EB0432" w:rsidTr="002D359D">
        <w:trPr>
          <w:trHeight w:val="330"/>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1</w:t>
            </w:r>
          </w:p>
        </w:tc>
        <w:tc>
          <w:tcPr>
            <w:tcW w:w="2544" w:type="pct"/>
            <w:tcBorders>
              <w:top w:val="nil"/>
              <w:left w:val="nil"/>
              <w:bottom w:val="single" w:sz="4" w:space="0" w:color="auto"/>
              <w:right w:val="single" w:sz="4" w:space="0" w:color="auto"/>
            </w:tcBorders>
            <w:shd w:val="clear" w:color="auto" w:fill="auto"/>
            <w:noWrap/>
            <w:vAlign w:val="center"/>
            <w:hideMark/>
          </w:tcPr>
          <w:p w:rsidR="002D359D" w:rsidRDefault="002D359D" w:rsidP="009A3988">
            <w:pPr>
              <w:jc w:val="center"/>
              <w:rPr>
                <w:rFonts w:ascii="Segoe UI" w:eastAsia="Times New Roman" w:hAnsi="Segoe UI" w:cs="Segoe UI"/>
                <w:b/>
                <w:bCs/>
                <w:sz w:val="22"/>
                <w:lang w:eastAsia="ru-RU"/>
              </w:rPr>
            </w:pPr>
            <w:r w:rsidRPr="00EB0432">
              <w:rPr>
                <w:rFonts w:ascii="Segoe UI" w:eastAsia="Times New Roman" w:hAnsi="Segoe UI" w:cs="Segoe UI"/>
                <w:b/>
                <w:bCs/>
                <w:sz w:val="22"/>
                <w:lang w:eastAsia="ru-RU"/>
              </w:rPr>
              <w:t>Котельная №1,</w:t>
            </w:r>
            <w:r>
              <w:rPr>
                <w:rFonts w:ascii="Segoe UI" w:eastAsia="Times New Roman" w:hAnsi="Segoe UI" w:cs="Segoe UI"/>
                <w:b/>
                <w:bCs/>
                <w:sz w:val="22"/>
                <w:lang w:eastAsia="ru-RU"/>
              </w:rPr>
              <w:t xml:space="preserve"> </w:t>
            </w:r>
          </w:p>
          <w:p w:rsidR="002D359D" w:rsidRPr="00EB0432" w:rsidRDefault="002D359D" w:rsidP="009A3988">
            <w:pPr>
              <w:jc w:val="center"/>
              <w:rPr>
                <w:rFonts w:ascii="Segoe UI" w:eastAsia="Times New Roman" w:hAnsi="Segoe UI" w:cs="Segoe UI"/>
                <w:b/>
                <w:bCs/>
                <w:sz w:val="22"/>
                <w:lang w:eastAsia="ru-RU"/>
              </w:rPr>
            </w:pPr>
            <w:r w:rsidRPr="00EB0432">
              <w:rPr>
                <w:rFonts w:ascii="Segoe UI" w:eastAsia="Times New Roman" w:hAnsi="Segoe UI" w:cs="Segoe UI"/>
                <w:b/>
                <w:bCs/>
                <w:sz w:val="22"/>
                <w:lang w:eastAsia="ru-RU"/>
              </w:rPr>
              <w:t>пр-д Промышленный, д.1</w:t>
            </w:r>
          </w:p>
        </w:tc>
        <w:tc>
          <w:tcPr>
            <w:tcW w:w="783"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p>
        </w:tc>
        <w:tc>
          <w:tcPr>
            <w:tcW w:w="695"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p>
        </w:tc>
        <w:tc>
          <w:tcPr>
            <w:tcW w:w="692"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p>
        </w:tc>
      </w:tr>
      <w:tr w:rsidR="002D359D" w:rsidRPr="00EB0432" w:rsidTr="002D359D">
        <w:trPr>
          <w:trHeight w:val="330"/>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p>
        </w:tc>
        <w:tc>
          <w:tcPr>
            <w:tcW w:w="2544"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Всего:</w:t>
            </w:r>
          </w:p>
        </w:tc>
        <w:tc>
          <w:tcPr>
            <w:tcW w:w="783"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31,225</w:t>
            </w:r>
          </w:p>
        </w:tc>
        <w:tc>
          <w:tcPr>
            <w:tcW w:w="695"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27,535</w:t>
            </w:r>
          </w:p>
        </w:tc>
        <w:tc>
          <w:tcPr>
            <w:tcW w:w="692"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3,690</w:t>
            </w:r>
          </w:p>
        </w:tc>
      </w:tr>
      <w:tr w:rsidR="002D359D" w:rsidRPr="00EB0432" w:rsidTr="002D359D">
        <w:trPr>
          <w:trHeight w:val="330"/>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p>
        </w:tc>
        <w:tc>
          <w:tcPr>
            <w:tcW w:w="2544"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xml:space="preserve">в т.ч.: Население </w:t>
            </w:r>
          </w:p>
        </w:tc>
        <w:tc>
          <w:tcPr>
            <w:tcW w:w="783"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24,886</w:t>
            </w:r>
          </w:p>
        </w:tc>
        <w:tc>
          <w:tcPr>
            <w:tcW w:w="695"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21,356</w:t>
            </w:r>
          </w:p>
        </w:tc>
        <w:tc>
          <w:tcPr>
            <w:tcW w:w="692"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3,53</w:t>
            </w:r>
          </w:p>
        </w:tc>
      </w:tr>
      <w:tr w:rsidR="002D359D" w:rsidRPr="00EB0432" w:rsidTr="002D359D">
        <w:trPr>
          <w:trHeight w:val="330"/>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2</w:t>
            </w:r>
          </w:p>
        </w:tc>
        <w:tc>
          <w:tcPr>
            <w:tcW w:w="2544"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b/>
                <w:bCs/>
                <w:sz w:val="22"/>
                <w:lang w:eastAsia="ru-RU"/>
              </w:rPr>
            </w:pPr>
            <w:r w:rsidRPr="00EB0432">
              <w:rPr>
                <w:rFonts w:ascii="Segoe UI" w:eastAsia="Times New Roman" w:hAnsi="Segoe UI" w:cs="Segoe UI"/>
                <w:b/>
                <w:bCs/>
                <w:sz w:val="22"/>
                <w:lang w:eastAsia="ru-RU"/>
              </w:rPr>
              <w:t>БМК №2,ул. Бахтина, д.11Б</w:t>
            </w:r>
          </w:p>
        </w:tc>
        <w:tc>
          <w:tcPr>
            <w:tcW w:w="783"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p>
        </w:tc>
        <w:tc>
          <w:tcPr>
            <w:tcW w:w="695"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p>
        </w:tc>
        <w:tc>
          <w:tcPr>
            <w:tcW w:w="692"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p>
        </w:tc>
      </w:tr>
      <w:tr w:rsidR="002D359D" w:rsidRPr="00EB0432" w:rsidTr="002D359D">
        <w:trPr>
          <w:trHeight w:val="330"/>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p>
        </w:tc>
        <w:tc>
          <w:tcPr>
            <w:tcW w:w="2544"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Всего:</w:t>
            </w:r>
          </w:p>
        </w:tc>
        <w:tc>
          <w:tcPr>
            <w:tcW w:w="783"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6,900</w:t>
            </w:r>
          </w:p>
        </w:tc>
        <w:tc>
          <w:tcPr>
            <w:tcW w:w="695"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6,274</w:t>
            </w:r>
          </w:p>
        </w:tc>
        <w:tc>
          <w:tcPr>
            <w:tcW w:w="692"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0,626</w:t>
            </w:r>
          </w:p>
        </w:tc>
      </w:tr>
      <w:tr w:rsidR="002D359D" w:rsidRPr="00EB0432" w:rsidTr="002D359D">
        <w:trPr>
          <w:trHeight w:val="330"/>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p>
        </w:tc>
        <w:tc>
          <w:tcPr>
            <w:tcW w:w="2544"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xml:space="preserve">в т.ч.: Население </w:t>
            </w:r>
          </w:p>
        </w:tc>
        <w:tc>
          <w:tcPr>
            <w:tcW w:w="783"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5,403</w:t>
            </w:r>
          </w:p>
        </w:tc>
        <w:tc>
          <w:tcPr>
            <w:tcW w:w="695"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4,804</w:t>
            </w:r>
          </w:p>
        </w:tc>
        <w:tc>
          <w:tcPr>
            <w:tcW w:w="692"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0,599</w:t>
            </w:r>
          </w:p>
        </w:tc>
      </w:tr>
      <w:tr w:rsidR="002D359D" w:rsidRPr="00EB0432" w:rsidTr="002D359D">
        <w:trPr>
          <w:trHeight w:val="330"/>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3</w:t>
            </w:r>
          </w:p>
        </w:tc>
        <w:tc>
          <w:tcPr>
            <w:tcW w:w="2544"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b/>
                <w:bCs/>
                <w:sz w:val="22"/>
                <w:lang w:eastAsia="ru-RU"/>
              </w:rPr>
            </w:pPr>
            <w:r w:rsidRPr="00EB0432">
              <w:rPr>
                <w:rFonts w:ascii="Segoe UI" w:eastAsia="Times New Roman" w:hAnsi="Segoe UI" w:cs="Segoe UI"/>
                <w:b/>
                <w:bCs/>
                <w:sz w:val="22"/>
                <w:lang w:eastAsia="ru-RU"/>
              </w:rPr>
              <w:t>БМК №3, ул. Заводская, д.5А</w:t>
            </w:r>
          </w:p>
        </w:tc>
        <w:tc>
          <w:tcPr>
            <w:tcW w:w="783"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p>
        </w:tc>
        <w:tc>
          <w:tcPr>
            <w:tcW w:w="695"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p>
        </w:tc>
        <w:tc>
          <w:tcPr>
            <w:tcW w:w="692"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p>
        </w:tc>
      </w:tr>
      <w:tr w:rsidR="002D359D" w:rsidRPr="00EB0432" w:rsidTr="002D359D">
        <w:trPr>
          <w:trHeight w:val="330"/>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p>
        </w:tc>
        <w:tc>
          <w:tcPr>
            <w:tcW w:w="2544"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Всего:</w:t>
            </w:r>
          </w:p>
        </w:tc>
        <w:tc>
          <w:tcPr>
            <w:tcW w:w="783"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3,086</w:t>
            </w:r>
          </w:p>
        </w:tc>
        <w:tc>
          <w:tcPr>
            <w:tcW w:w="695"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2,532</w:t>
            </w:r>
          </w:p>
        </w:tc>
        <w:tc>
          <w:tcPr>
            <w:tcW w:w="692"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0,554</w:t>
            </w:r>
          </w:p>
        </w:tc>
      </w:tr>
      <w:tr w:rsidR="002D359D" w:rsidRPr="00EB0432" w:rsidTr="002D359D">
        <w:trPr>
          <w:trHeight w:val="330"/>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p>
        </w:tc>
        <w:tc>
          <w:tcPr>
            <w:tcW w:w="2544"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xml:space="preserve">в т.ч.: Население </w:t>
            </w:r>
          </w:p>
        </w:tc>
        <w:tc>
          <w:tcPr>
            <w:tcW w:w="783"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2,619</w:t>
            </w:r>
          </w:p>
        </w:tc>
        <w:tc>
          <w:tcPr>
            <w:tcW w:w="695"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2,216</w:t>
            </w:r>
          </w:p>
        </w:tc>
        <w:tc>
          <w:tcPr>
            <w:tcW w:w="692"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0,403</w:t>
            </w:r>
          </w:p>
        </w:tc>
      </w:tr>
      <w:tr w:rsidR="002D359D" w:rsidRPr="00EB0432" w:rsidTr="002D359D">
        <w:trPr>
          <w:trHeight w:val="330"/>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4</w:t>
            </w:r>
          </w:p>
        </w:tc>
        <w:tc>
          <w:tcPr>
            <w:tcW w:w="2544"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b/>
                <w:bCs/>
                <w:sz w:val="22"/>
                <w:lang w:eastAsia="ru-RU"/>
              </w:rPr>
            </w:pPr>
            <w:r w:rsidRPr="00EB0432">
              <w:rPr>
                <w:rFonts w:ascii="Segoe UI" w:eastAsia="Times New Roman" w:hAnsi="Segoe UI" w:cs="Segoe UI"/>
                <w:b/>
                <w:bCs/>
                <w:sz w:val="22"/>
                <w:lang w:eastAsia="ru-RU"/>
              </w:rPr>
              <w:t>БМК №5, ул. Мира, д.2А</w:t>
            </w:r>
          </w:p>
        </w:tc>
        <w:tc>
          <w:tcPr>
            <w:tcW w:w="783"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p>
        </w:tc>
        <w:tc>
          <w:tcPr>
            <w:tcW w:w="695"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p>
        </w:tc>
        <w:tc>
          <w:tcPr>
            <w:tcW w:w="692"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p>
        </w:tc>
      </w:tr>
      <w:tr w:rsidR="002D359D" w:rsidRPr="00EB0432" w:rsidTr="002D359D">
        <w:trPr>
          <w:trHeight w:val="330"/>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p>
        </w:tc>
        <w:tc>
          <w:tcPr>
            <w:tcW w:w="2544"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Всего:</w:t>
            </w:r>
          </w:p>
        </w:tc>
        <w:tc>
          <w:tcPr>
            <w:tcW w:w="783"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1,197</w:t>
            </w:r>
          </w:p>
        </w:tc>
        <w:tc>
          <w:tcPr>
            <w:tcW w:w="695"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1,197</w:t>
            </w:r>
          </w:p>
        </w:tc>
        <w:tc>
          <w:tcPr>
            <w:tcW w:w="692"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0</w:t>
            </w:r>
          </w:p>
        </w:tc>
      </w:tr>
      <w:tr w:rsidR="002D359D" w:rsidRPr="00EB0432" w:rsidTr="002D359D">
        <w:trPr>
          <w:trHeight w:val="330"/>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p>
        </w:tc>
        <w:tc>
          <w:tcPr>
            <w:tcW w:w="2544"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xml:space="preserve">в т.ч.: Население </w:t>
            </w:r>
          </w:p>
        </w:tc>
        <w:tc>
          <w:tcPr>
            <w:tcW w:w="783"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1,197</w:t>
            </w:r>
          </w:p>
        </w:tc>
        <w:tc>
          <w:tcPr>
            <w:tcW w:w="695"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1,197</w:t>
            </w:r>
          </w:p>
        </w:tc>
        <w:tc>
          <w:tcPr>
            <w:tcW w:w="692"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0</w:t>
            </w:r>
          </w:p>
        </w:tc>
      </w:tr>
      <w:tr w:rsidR="002D359D" w:rsidRPr="00EB0432" w:rsidTr="002D359D">
        <w:trPr>
          <w:trHeight w:val="330"/>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5</w:t>
            </w:r>
          </w:p>
        </w:tc>
        <w:tc>
          <w:tcPr>
            <w:tcW w:w="2544"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b/>
                <w:bCs/>
                <w:sz w:val="22"/>
                <w:lang w:eastAsia="ru-RU"/>
              </w:rPr>
            </w:pPr>
            <w:r w:rsidRPr="00EB0432">
              <w:rPr>
                <w:rFonts w:ascii="Segoe UI" w:eastAsia="Times New Roman" w:hAnsi="Segoe UI" w:cs="Segoe UI"/>
                <w:b/>
                <w:bCs/>
                <w:sz w:val="22"/>
                <w:lang w:eastAsia="ru-RU"/>
              </w:rPr>
              <w:t>Котельная №6, ул. Пушная,д.2</w:t>
            </w:r>
          </w:p>
        </w:tc>
        <w:tc>
          <w:tcPr>
            <w:tcW w:w="783"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p>
        </w:tc>
        <w:tc>
          <w:tcPr>
            <w:tcW w:w="695"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p>
        </w:tc>
        <w:tc>
          <w:tcPr>
            <w:tcW w:w="692"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p>
        </w:tc>
      </w:tr>
      <w:tr w:rsidR="002D359D" w:rsidRPr="00EB0432" w:rsidTr="002D359D">
        <w:trPr>
          <w:trHeight w:val="330"/>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p>
        </w:tc>
        <w:tc>
          <w:tcPr>
            <w:tcW w:w="2544"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Всего:</w:t>
            </w:r>
          </w:p>
        </w:tc>
        <w:tc>
          <w:tcPr>
            <w:tcW w:w="783"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0,187</w:t>
            </w:r>
          </w:p>
        </w:tc>
        <w:tc>
          <w:tcPr>
            <w:tcW w:w="695"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0,156</w:t>
            </w:r>
          </w:p>
        </w:tc>
        <w:tc>
          <w:tcPr>
            <w:tcW w:w="692"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0,031</w:t>
            </w:r>
          </w:p>
        </w:tc>
      </w:tr>
      <w:tr w:rsidR="002D359D" w:rsidRPr="00EB0432" w:rsidTr="002D359D">
        <w:trPr>
          <w:trHeight w:val="330"/>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p>
        </w:tc>
        <w:tc>
          <w:tcPr>
            <w:tcW w:w="2544"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xml:space="preserve">в т.ч.: Население </w:t>
            </w:r>
          </w:p>
        </w:tc>
        <w:tc>
          <w:tcPr>
            <w:tcW w:w="783"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0,187</w:t>
            </w:r>
          </w:p>
        </w:tc>
        <w:tc>
          <w:tcPr>
            <w:tcW w:w="695"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0,156</w:t>
            </w:r>
          </w:p>
        </w:tc>
        <w:tc>
          <w:tcPr>
            <w:tcW w:w="692"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0,031</w:t>
            </w:r>
          </w:p>
        </w:tc>
      </w:tr>
      <w:tr w:rsidR="002D359D" w:rsidRPr="00EB0432" w:rsidTr="002D359D">
        <w:trPr>
          <w:trHeight w:val="330"/>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6</w:t>
            </w:r>
          </w:p>
        </w:tc>
        <w:tc>
          <w:tcPr>
            <w:tcW w:w="2544"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b/>
                <w:bCs/>
                <w:sz w:val="22"/>
                <w:lang w:eastAsia="ru-RU"/>
              </w:rPr>
            </w:pPr>
            <w:r w:rsidRPr="00EB0432">
              <w:rPr>
                <w:rFonts w:ascii="Segoe UI" w:eastAsia="Times New Roman" w:hAnsi="Segoe UI" w:cs="Segoe UI"/>
                <w:b/>
                <w:bCs/>
                <w:sz w:val="22"/>
                <w:lang w:eastAsia="ru-RU"/>
              </w:rPr>
              <w:t>БМК-7, ул. Красноармейская</w:t>
            </w:r>
          </w:p>
        </w:tc>
        <w:tc>
          <w:tcPr>
            <w:tcW w:w="783"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p>
        </w:tc>
        <w:tc>
          <w:tcPr>
            <w:tcW w:w="695"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p>
        </w:tc>
        <w:tc>
          <w:tcPr>
            <w:tcW w:w="692"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p>
        </w:tc>
      </w:tr>
      <w:tr w:rsidR="002D359D" w:rsidRPr="00EB0432" w:rsidTr="002D359D">
        <w:trPr>
          <w:trHeight w:val="330"/>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p>
        </w:tc>
        <w:tc>
          <w:tcPr>
            <w:tcW w:w="2544"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Всего:</w:t>
            </w:r>
          </w:p>
        </w:tc>
        <w:tc>
          <w:tcPr>
            <w:tcW w:w="783"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5,545</w:t>
            </w:r>
          </w:p>
        </w:tc>
        <w:tc>
          <w:tcPr>
            <w:tcW w:w="695"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4,92</w:t>
            </w:r>
          </w:p>
        </w:tc>
        <w:tc>
          <w:tcPr>
            <w:tcW w:w="692"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0,625</w:t>
            </w:r>
          </w:p>
        </w:tc>
      </w:tr>
      <w:tr w:rsidR="002D359D" w:rsidRPr="00EB0432" w:rsidTr="002D359D">
        <w:trPr>
          <w:trHeight w:val="330"/>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p>
        </w:tc>
        <w:tc>
          <w:tcPr>
            <w:tcW w:w="2544"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xml:space="preserve">в т.ч.: Население </w:t>
            </w:r>
          </w:p>
        </w:tc>
        <w:tc>
          <w:tcPr>
            <w:tcW w:w="783"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4,390</w:t>
            </w:r>
          </w:p>
        </w:tc>
        <w:tc>
          <w:tcPr>
            <w:tcW w:w="695"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3,772</w:t>
            </w:r>
          </w:p>
        </w:tc>
        <w:tc>
          <w:tcPr>
            <w:tcW w:w="692"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0,618</w:t>
            </w:r>
          </w:p>
        </w:tc>
      </w:tr>
      <w:tr w:rsidR="002D359D" w:rsidRPr="00EB0432" w:rsidTr="002D359D">
        <w:trPr>
          <w:trHeight w:val="330"/>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7</w:t>
            </w:r>
          </w:p>
        </w:tc>
        <w:tc>
          <w:tcPr>
            <w:tcW w:w="2544" w:type="pct"/>
            <w:tcBorders>
              <w:top w:val="nil"/>
              <w:left w:val="nil"/>
              <w:bottom w:val="single" w:sz="4" w:space="0" w:color="auto"/>
              <w:right w:val="single" w:sz="4" w:space="0" w:color="auto"/>
            </w:tcBorders>
            <w:shd w:val="clear" w:color="auto" w:fill="auto"/>
            <w:noWrap/>
            <w:vAlign w:val="center"/>
            <w:hideMark/>
          </w:tcPr>
          <w:p w:rsidR="002D359D" w:rsidRDefault="002D359D" w:rsidP="009A3988">
            <w:pPr>
              <w:jc w:val="center"/>
              <w:rPr>
                <w:rFonts w:ascii="Segoe UI" w:eastAsia="Times New Roman" w:hAnsi="Segoe UI" w:cs="Segoe UI"/>
                <w:b/>
                <w:bCs/>
                <w:sz w:val="22"/>
                <w:lang w:eastAsia="ru-RU"/>
              </w:rPr>
            </w:pPr>
            <w:r w:rsidRPr="00EB0432">
              <w:rPr>
                <w:rFonts w:ascii="Segoe UI" w:eastAsia="Times New Roman" w:hAnsi="Segoe UI" w:cs="Segoe UI"/>
                <w:b/>
                <w:bCs/>
                <w:sz w:val="22"/>
                <w:lang w:eastAsia="ru-RU"/>
              </w:rPr>
              <w:t>БМК-8, на пересечении</w:t>
            </w:r>
            <w:r>
              <w:rPr>
                <w:rFonts w:ascii="Segoe UI" w:eastAsia="Times New Roman" w:hAnsi="Segoe UI" w:cs="Segoe UI"/>
                <w:b/>
                <w:bCs/>
                <w:sz w:val="22"/>
                <w:lang w:eastAsia="ru-RU"/>
              </w:rPr>
              <w:t xml:space="preserve"> </w:t>
            </w:r>
            <w:r w:rsidRPr="00EB0432">
              <w:rPr>
                <w:rFonts w:ascii="Segoe UI" w:eastAsia="Times New Roman" w:hAnsi="Segoe UI" w:cs="Segoe UI"/>
                <w:b/>
                <w:bCs/>
                <w:sz w:val="22"/>
                <w:lang w:eastAsia="ru-RU"/>
              </w:rPr>
              <w:t xml:space="preserve">улиц </w:t>
            </w:r>
          </w:p>
          <w:p w:rsidR="002D359D" w:rsidRPr="00EB0432" w:rsidRDefault="002D359D" w:rsidP="009A3988">
            <w:pPr>
              <w:jc w:val="center"/>
              <w:rPr>
                <w:rFonts w:ascii="Segoe UI" w:eastAsia="Times New Roman" w:hAnsi="Segoe UI" w:cs="Segoe UI"/>
                <w:b/>
                <w:bCs/>
                <w:sz w:val="22"/>
                <w:lang w:eastAsia="ru-RU"/>
              </w:rPr>
            </w:pPr>
            <w:r w:rsidRPr="00EB0432">
              <w:rPr>
                <w:rFonts w:ascii="Segoe UI" w:eastAsia="Times New Roman" w:hAnsi="Segoe UI" w:cs="Segoe UI"/>
                <w:b/>
                <w:bCs/>
                <w:sz w:val="22"/>
                <w:lang w:eastAsia="ru-RU"/>
              </w:rPr>
              <w:t>Ленина и</w:t>
            </w:r>
            <w:r>
              <w:rPr>
                <w:rFonts w:ascii="Segoe UI" w:eastAsia="Times New Roman" w:hAnsi="Segoe UI" w:cs="Segoe UI"/>
                <w:b/>
                <w:bCs/>
                <w:sz w:val="22"/>
                <w:lang w:eastAsia="ru-RU"/>
              </w:rPr>
              <w:t xml:space="preserve"> </w:t>
            </w:r>
            <w:r w:rsidRPr="00EB0432">
              <w:rPr>
                <w:rFonts w:ascii="Segoe UI" w:eastAsia="Times New Roman" w:hAnsi="Segoe UI" w:cs="Segoe UI"/>
                <w:b/>
                <w:bCs/>
                <w:sz w:val="22"/>
                <w:lang w:eastAsia="ru-RU"/>
              </w:rPr>
              <w:t>Красноармейская</w:t>
            </w:r>
          </w:p>
        </w:tc>
        <w:tc>
          <w:tcPr>
            <w:tcW w:w="783"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p>
        </w:tc>
        <w:tc>
          <w:tcPr>
            <w:tcW w:w="695"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p>
        </w:tc>
        <w:tc>
          <w:tcPr>
            <w:tcW w:w="692"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p>
        </w:tc>
      </w:tr>
      <w:tr w:rsidR="002D359D" w:rsidRPr="00EB0432" w:rsidTr="002D359D">
        <w:trPr>
          <w:trHeight w:val="330"/>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p>
        </w:tc>
        <w:tc>
          <w:tcPr>
            <w:tcW w:w="2544"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Всего:</w:t>
            </w:r>
          </w:p>
        </w:tc>
        <w:tc>
          <w:tcPr>
            <w:tcW w:w="783"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1,939</w:t>
            </w:r>
          </w:p>
        </w:tc>
        <w:tc>
          <w:tcPr>
            <w:tcW w:w="695"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1,800</w:t>
            </w:r>
          </w:p>
        </w:tc>
        <w:tc>
          <w:tcPr>
            <w:tcW w:w="692"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0,139</w:t>
            </w:r>
          </w:p>
        </w:tc>
      </w:tr>
      <w:tr w:rsidR="002D359D" w:rsidRPr="00EB0432" w:rsidTr="002D359D">
        <w:trPr>
          <w:trHeight w:val="330"/>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p>
        </w:tc>
        <w:tc>
          <w:tcPr>
            <w:tcW w:w="2544"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xml:space="preserve">в т.ч.: Население </w:t>
            </w:r>
          </w:p>
        </w:tc>
        <w:tc>
          <w:tcPr>
            <w:tcW w:w="783"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0,737</w:t>
            </w:r>
          </w:p>
        </w:tc>
        <w:tc>
          <w:tcPr>
            <w:tcW w:w="695"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0,628</w:t>
            </w:r>
          </w:p>
        </w:tc>
        <w:tc>
          <w:tcPr>
            <w:tcW w:w="692"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0,109</w:t>
            </w:r>
          </w:p>
        </w:tc>
      </w:tr>
      <w:tr w:rsidR="002D359D" w:rsidRPr="00EB0432" w:rsidTr="002D359D">
        <w:trPr>
          <w:trHeight w:val="330"/>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8</w:t>
            </w:r>
          </w:p>
        </w:tc>
        <w:tc>
          <w:tcPr>
            <w:tcW w:w="2544"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b/>
                <w:bCs/>
                <w:sz w:val="22"/>
                <w:lang w:eastAsia="ru-RU"/>
              </w:rPr>
            </w:pPr>
            <w:r w:rsidRPr="00EB0432">
              <w:rPr>
                <w:rFonts w:ascii="Segoe UI" w:eastAsia="Times New Roman" w:hAnsi="Segoe UI" w:cs="Segoe UI"/>
                <w:b/>
                <w:bCs/>
                <w:sz w:val="22"/>
                <w:lang w:eastAsia="ru-RU"/>
              </w:rPr>
              <w:t>БМК-9, ул.Советская</w:t>
            </w:r>
          </w:p>
        </w:tc>
        <w:tc>
          <w:tcPr>
            <w:tcW w:w="783"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p>
        </w:tc>
        <w:tc>
          <w:tcPr>
            <w:tcW w:w="695"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p>
        </w:tc>
        <w:tc>
          <w:tcPr>
            <w:tcW w:w="692"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p>
        </w:tc>
      </w:tr>
      <w:tr w:rsidR="002D359D" w:rsidRPr="00EB0432" w:rsidTr="002D359D">
        <w:trPr>
          <w:trHeight w:val="330"/>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p>
        </w:tc>
        <w:tc>
          <w:tcPr>
            <w:tcW w:w="2544"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Всего:</w:t>
            </w:r>
          </w:p>
        </w:tc>
        <w:tc>
          <w:tcPr>
            <w:tcW w:w="783"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5,615</w:t>
            </w:r>
          </w:p>
        </w:tc>
        <w:tc>
          <w:tcPr>
            <w:tcW w:w="695"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5,342</w:t>
            </w:r>
          </w:p>
        </w:tc>
        <w:tc>
          <w:tcPr>
            <w:tcW w:w="692"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0,273</w:t>
            </w:r>
          </w:p>
        </w:tc>
      </w:tr>
      <w:tr w:rsidR="002D359D" w:rsidRPr="00EB0432" w:rsidTr="002D359D">
        <w:trPr>
          <w:trHeight w:val="330"/>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p>
        </w:tc>
        <w:tc>
          <w:tcPr>
            <w:tcW w:w="2544"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xml:space="preserve">в т.ч.: Население </w:t>
            </w:r>
          </w:p>
        </w:tc>
        <w:tc>
          <w:tcPr>
            <w:tcW w:w="783"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1,452</w:t>
            </w:r>
          </w:p>
        </w:tc>
        <w:tc>
          <w:tcPr>
            <w:tcW w:w="695"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1,266</w:t>
            </w:r>
          </w:p>
        </w:tc>
        <w:tc>
          <w:tcPr>
            <w:tcW w:w="692"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0,186</w:t>
            </w:r>
          </w:p>
        </w:tc>
      </w:tr>
      <w:tr w:rsidR="002D359D" w:rsidRPr="00EB0432" w:rsidTr="002D359D">
        <w:trPr>
          <w:trHeight w:val="330"/>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r>
              <w:rPr>
                <w:rFonts w:ascii="Segoe UI" w:eastAsia="Times New Roman" w:hAnsi="Segoe UI" w:cs="Segoe UI"/>
                <w:sz w:val="22"/>
                <w:lang w:eastAsia="ru-RU"/>
              </w:rPr>
              <w:t>9</w:t>
            </w:r>
          </w:p>
        </w:tc>
        <w:tc>
          <w:tcPr>
            <w:tcW w:w="2544" w:type="pct"/>
            <w:tcBorders>
              <w:top w:val="nil"/>
              <w:left w:val="nil"/>
              <w:bottom w:val="single" w:sz="4" w:space="0" w:color="auto"/>
              <w:right w:val="single" w:sz="4" w:space="0" w:color="auto"/>
            </w:tcBorders>
            <w:shd w:val="clear" w:color="auto" w:fill="auto"/>
            <w:noWrap/>
            <w:vAlign w:val="center"/>
            <w:hideMark/>
          </w:tcPr>
          <w:p w:rsidR="002D359D" w:rsidRDefault="002D359D" w:rsidP="009A3988">
            <w:pPr>
              <w:jc w:val="center"/>
              <w:rPr>
                <w:rFonts w:ascii="Segoe UI" w:eastAsia="Times New Roman" w:hAnsi="Segoe UI" w:cs="Segoe UI"/>
                <w:b/>
                <w:bCs/>
                <w:sz w:val="22"/>
                <w:lang w:eastAsia="ru-RU"/>
              </w:rPr>
            </w:pPr>
            <w:r w:rsidRPr="00EB0432">
              <w:rPr>
                <w:rFonts w:ascii="Segoe UI" w:eastAsia="Times New Roman" w:hAnsi="Segoe UI" w:cs="Segoe UI"/>
                <w:b/>
                <w:bCs/>
                <w:sz w:val="22"/>
                <w:lang w:eastAsia="ru-RU"/>
              </w:rPr>
              <w:t>с. Карманово</w:t>
            </w:r>
            <w:r>
              <w:rPr>
                <w:rFonts w:ascii="Segoe UI" w:eastAsia="Times New Roman" w:hAnsi="Segoe UI" w:cs="Segoe UI"/>
                <w:b/>
                <w:bCs/>
                <w:sz w:val="22"/>
                <w:lang w:eastAsia="ru-RU"/>
              </w:rPr>
              <w:t xml:space="preserve"> </w:t>
            </w:r>
          </w:p>
          <w:p w:rsidR="002D359D" w:rsidRPr="00EB0432" w:rsidRDefault="002D359D" w:rsidP="008F4264">
            <w:pPr>
              <w:jc w:val="center"/>
              <w:rPr>
                <w:rFonts w:ascii="Segoe UI" w:eastAsia="Times New Roman" w:hAnsi="Segoe UI" w:cs="Segoe UI"/>
                <w:b/>
                <w:bCs/>
                <w:sz w:val="22"/>
                <w:lang w:eastAsia="ru-RU"/>
              </w:rPr>
            </w:pPr>
            <w:r w:rsidRPr="00EB0432">
              <w:rPr>
                <w:rFonts w:ascii="Segoe UI" w:eastAsia="Times New Roman" w:hAnsi="Segoe UI" w:cs="Segoe UI"/>
                <w:b/>
                <w:bCs/>
                <w:sz w:val="22"/>
                <w:lang w:eastAsia="ru-RU"/>
              </w:rPr>
              <w:t>Центральная котельная №4</w:t>
            </w:r>
            <w:r>
              <w:rPr>
                <w:rFonts w:ascii="Segoe UI" w:eastAsia="Times New Roman" w:hAnsi="Segoe UI" w:cs="Segoe UI"/>
                <w:b/>
                <w:bCs/>
                <w:sz w:val="22"/>
                <w:lang w:eastAsia="ru-RU"/>
              </w:rPr>
              <w:t xml:space="preserve">, </w:t>
            </w:r>
            <w:r w:rsidRPr="00EB0432">
              <w:rPr>
                <w:rFonts w:ascii="Segoe UI" w:eastAsia="Times New Roman" w:hAnsi="Segoe UI" w:cs="Segoe UI"/>
                <w:b/>
                <w:bCs/>
                <w:sz w:val="22"/>
                <w:lang w:eastAsia="ru-RU"/>
              </w:rPr>
              <w:t>ул.Заводская,д.4</w:t>
            </w:r>
          </w:p>
        </w:tc>
        <w:tc>
          <w:tcPr>
            <w:tcW w:w="783"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p>
        </w:tc>
        <w:tc>
          <w:tcPr>
            <w:tcW w:w="695"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p>
        </w:tc>
        <w:tc>
          <w:tcPr>
            <w:tcW w:w="692"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p>
        </w:tc>
      </w:tr>
      <w:tr w:rsidR="002D359D" w:rsidRPr="00EB0432" w:rsidTr="002D359D">
        <w:trPr>
          <w:trHeight w:val="330"/>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p>
        </w:tc>
        <w:tc>
          <w:tcPr>
            <w:tcW w:w="2544"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Всего:</w:t>
            </w:r>
          </w:p>
        </w:tc>
        <w:tc>
          <w:tcPr>
            <w:tcW w:w="783"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3,279</w:t>
            </w:r>
          </w:p>
        </w:tc>
        <w:tc>
          <w:tcPr>
            <w:tcW w:w="695"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2,983</w:t>
            </w:r>
          </w:p>
        </w:tc>
        <w:tc>
          <w:tcPr>
            <w:tcW w:w="692"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0,296</w:t>
            </w:r>
          </w:p>
        </w:tc>
      </w:tr>
      <w:tr w:rsidR="002D359D" w:rsidRPr="00EB0432" w:rsidTr="002D359D">
        <w:trPr>
          <w:trHeight w:val="330"/>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p>
        </w:tc>
        <w:tc>
          <w:tcPr>
            <w:tcW w:w="2544"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xml:space="preserve">в т.ч.: Население </w:t>
            </w:r>
          </w:p>
        </w:tc>
        <w:tc>
          <w:tcPr>
            <w:tcW w:w="783"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1,755</w:t>
            </w:r>
          </w:p>
        </w:tc>
        <w:tc>
          <w:tcPr>
            <w:tcW w:w="695"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1,480</w:t>
            </w:r>
          </w:p>
        </w:tc>
        <w:tc>
          <w:tcPr>
            <w:tcW w:w="692"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0,275</w:t>
            </w:r>
          </w:p>
        </w:tc>
      </w:tr>
      <w:tr w:rsidR="002D359D" w:rsidRPr="00EB0432" w:rsidTr="002D359D">
        <w:trPr>
          <w:trHeight w:val="330"/>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10</w:t>
            </w:r>
          </w:p>
        </w:tc>
        <w:tc>
          <w:tcPr>
            <w:tcW w:w="2544"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b/>
                <w:bCs/>
                <w:sz w:val="22"/>
                <w:lang w:eastAsia="ru-RU"/>
              </w:rPr>
            </w:pPr>
            <w:r w:rsidRPr="00EB0432">
              <w:rPr>
                <w:rFonts w:ascii="Segoe UI" w:eastAsia="Times New Roman" w:hAnsi="Segoe UI" w:cs="Segoe UI"/>
                <w:b/>
                <w:bCs/>
                <w:sz w:val="22"/>
                <w:lang w:eastAsia="ru-RU"/>
              </w:rPr>
              <w:t>БМК-10, ул.Набережная, д.18</w:t>
            </w:r>
          </w:p>
        </w:tc>
        <w:tc>
          <w:tcPr>
            <w:tcW w:w="783"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p>
        </w:tc>
        <w:tc>
          <w:tcPr>
            <w:tcW w:w="695"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p>
        </w:tc>
        <w:tc>
          <w:tcPr>
            <w:tcW w:w="692"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p>
        </w:tc>
      </w:tr>
      <w:tr w:rsidR="002D359D" w:rsidRPr="00EB0432" w:rsidTr="002D359D">
        <w:trPr>
          <w:trHeight w:val="330"/>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lastRenderedPageBreak/>
              <w:t> </w:t>
            </w:r>
          </w:p>
        </w:tc>
        <w:tc>
          <w:tcPr>
            <w:tcW w:w="2544"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Всего:</w:t>
            </w:r>
          </w:p>
        </w:tc>
        <w:tc>
          <w:tcPr>
            <w:tcW w:w="783"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0,108</w:t>
            </w:r>
          </w:p>
        </w:tc>
        <w:tc>
          <w:tcPr>
            <w:tcW w:w="695"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0,108</w:t>
            </w:r>
          </w:p>
        </w:tc>
        <w:tc>
          <w:tcPr>
            <w:tcW w:w="692"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0</w:t>
            </w:r>
          </w:p>
        </w:tc>
      </w:tr>
      <w:tr w:rsidR="002D359D" w:rsidRPr="00EB0432" w:rsidTr="002D359D">
        <w:trPr>
          <w:trHeight w:val="330"/>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p>
        </w:tc>
        <w:tc>
          <w:tcPr>
            <w:tcW w:w="2544"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xml:space="preserve">в т.ч.: Население </w:t>
            </w:r>
          </w:p>
        </w:tc>
        <w:tc>
          <w:tcPr>
            <w:tcW w:w="783"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0</w:t>
            </w:r>
          </w:p>
        </w:tc>
        <w:tc>
          <w:tcPr>
            <w:tcW w:w="695"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0</w:t>
            </w:r>
          </w:p>
        </w:tc>
        <w:tc>
          <w:tcPr>
            <w:tcW w:w="692"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0</w:t>
            </w:r>
          </w:p>
        </w:tc>
      </w:tr>
      <w:tr w:rsidR="002D359D" w:rsidRPr="00EB0432" w:rsidTr="009A3988">
        <w:trPr>
          <w:trHeight w:val="330"/>
        </w:trPr>
        <w:tc>
          <w:tcPr>
            <w:tcW w:w="5000" w:type="pct"/>
            <w:gridSpan w:val="5"/>
            <w:tcBorders>
              <w:top w:val="nil"/>
              <w:left w:val="single" w:sz="4" w:space="0" w:color="auto"/>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b/>
                <w:bCs/>
                <w:sz w:val="22"/>
                <w:lang w:eastAsia="ru-RU"/>
              </w:rPr>
            </w:pPr>
            <w:r w:rsidRPr="00EB0432">
              <w:rPr>
                <w:rFonts w:ascii="Segoe UI" w:eastAsia="Times New Roman" w:hAnsi="Segoe UI" w:cs="Segoe UI"/>
                <w:b/>
                <w:bCs/>
                <w:sz w:val="22"/>
                <w:lang w:eastAsia="ru-RU"/>
              </w:rPr>
              <w:t>Итого г.Гагарин:</w:t>
            </w:r>
          </w:p>
        </w:tc>
      </w:tr>
      <w:tr w:rsidR="002D359D" w:rsidRPr="00EB0432" w:rsidTr="002D359D">
        <w:trPr>
          <w:trHeight w:val="330"/>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2D359D" w:rsidRPr="00D00D5D" w:rsidRDefault="002D359D" w:rsidP="009A3988">
            <w:pPr>
              <w:jc w:val="center"/>
              <w:rPr>
                <w:rFonts w:ascii="Segoe UI" w:eastAsia="Times New Roman" w:hAnsi="Segoe UI" w:cs="Segoe UI"/>
                <w:b/>
                <w:sz w:val="22"/>
                <w:lang w:eastAsia="ru-RU"/>
              </w:rPr>
            </w:pPr>
            <w:r w:rsidRPr="00D00D5D">
              <w:rPr>
                <w:rFonts w:ascii="Segoe UI" w:eastAsia="Times New Roman" w:hAnsi="Segoe UI" w:cs="Segoe UI"/>
                <w:b/>
                <w:sz w:val="22"/>
                <w:lang w:eastAsia="ru-RU"/>
              </w:rPr>
              <w:t> </w:t>
            </w:r>
          </w:p>
        </w:tc>
        <w:tc>
          <w:tcPr>
            <w:tcW w:w="2544" w:type="pct"/>
            <w:tcBorders>
              <w:top w:val="nil"/>
              <w:left w:val="nil"/>
              <w:bottom w:val="single" w:sz="4" w:space="0" w:color="auto"/>
              <w:right w:val="single" w:sz="4" w:space="0" w:color="auto"/>
            </w:tcBorders>
            <w:shd w:val="clear" w:color="auto" w:fill="auto"/>
            <w:noWrap/>
            <w:vAlign w:val="center"/>
            <w:hideMark/>
          </w:tcPr>
          <w:p w:rsidR="002D359D" w:rsidRPr="00D00D5D" w:rsidRDefault="002D359D" w:rsidP="009A3988">
            <w:pPr>
              <w:jc w:val="center"/>
              <w:rPr>
                <w:rFonts w:ascii="Segoe UI" w:eastAsia="Times New Roman" w:hAnsi="Segoe UI" w:cs="Segoe UI"/>
                <w:b/>
                <w:sz w:val="22"/>
                <w:lang w:eastAsia="ru-RU"/>
              </w:rPr>
            </w:pPr>
            <w:r w:rsidRPr="00D00D5D">
              <w:rPr>
                <w:rFonts w:ascii="Segoe UI" w:eastAsia="Times New Roman" w:hAnsi="Segoe UI" w:cs="Segoe UI"/>
                <w:b/>
                <w:sz w:val="22"/>
                <w:lang w:eastAsia="ru-RU"/>
              </w:rPr>
              <w:t>Всего:</w:t>
            </w:r>
          </w:p>
        </w:tc>
        <w:tc>
          <w:tcPr>
            <w:tcW w:w="783"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b/>
                <w:bCs/>
                <w:sz w:val="22"/>
                <w:lang w:eastAsia="ru-RU"/>
              </w:rPr>
            </w:pPr>
            <w:r w:rsidRPr="00EB0432">
              <w:rPr>
                <w:rFonts w:ascii="Segoe UI" w:eastAsia="Times New Roman" w:hAnsi="Segoe UI" w:cs="Segoe UI"/>
                <w:b/>
                <w:bCs/>
                <w:sz w:val="22"/>
                <w:lang w:eastAsia="ru-RU"/>
              </w:rPr>
              <w:t>55,694</w:t>
            </w:r>
          </w:p>
        </w:tc>
        <w:tc>
          <w:tcPr>
            <w:tcW w:w="695"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b/>
                <w:bCs/>
                <w:sz w:val="22"/>
                <w:lang w:eastAsia="ru-RU"/>
              </w:rPr>
            </w:pPr>
            <w:r w:rsidRPr="00EB0432">
              <w:rPr>
                <w:rFonts w:ascii="Segoe UI" w:eastAsia="Times New Roman" w:hAnsi="Segoe UI" w:cs="Segoe UI"/>
                <w:b/>
                <w:bCs/>
                <w:sz w:val="22"/>
                <w:lang w:eastAsia="ru-RU"/>
              </w:rPr>
              <w:t>49,756</w:t>
            </w:r>
          </w:p>
        </w:tc>
        <w:tc>
          <w:tcPr>
            <w:tcW w:w="692"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b/>
                <w:bCs/>
                <w:sz w:val="22"/>
                <w:lang w:eastAsia="ru-RU"/>
              </w:rPr>
            </w:pPr>
            <w:r w:rsidRPr="00EB0432">
              <w:rPr>
                <w:rFonts w:ascii="Segoe UI" w:eastAsia="Times New Roman" w:hAnsi="Segoe UI" w:cs="Segoe UI"/>
                <w:b/>
                <w:bCs/>
                <w:sz w:val="22"/>
                <w:lang w:eastAsia="ru-RU"/>
              </w:rPr>
              <w:t>5,938</w:t>
            </w:r>
          </w:p>
        </w:tc>
      </w:tr>
      <w:tr w:rsidR="002D359D" w:rsidRPr="00EB0432" w:rsidTr="002D359D">
        <w:trPr>
          <w:trHeight w:val="330"/>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2D359D" w:rsidRPr="00D00D5D" w:rsidRDefault="002D359D" w:rsidP="009A3988">
            <w:pPr>
              <w:jc w:val="center"/>
              <w:rPr>
                <w:rFonts w:ascii="Segoe UI" w:eastAsia="Times New Roman" w:hAnsi="Segoe UI" w:cs="Segoe UI"/>
                <w:b/>
                <w:sz w:val="22"/>
                <w:lang w:eastAsia="ru-RU"/>
              </w:rPr>
            </w:pPr>
            <w:r w:rsidRPr="00D00D5D">
              <w:rPr>
                <w:rFonts w:ascii="Segoe UI" w:eastAsia="Times New Roman" w:hAnsi="Segoe UI" w:cs="Segoe UI"/>
                <w:b/>
                <w:sz w:val="22"/>
                <w:lang w:eastAsia="ru-RU"/>
              </w:rPr>
              <w:t> </w:t>
            </w:r>
          </w:p>
        </w:tc>
        <w:tc>
          <w:tcPr>
            <w:tcW w:w="2544" w:type="pct"/>
            <w:tcBorders>
              <w:top w:val="nil"/>
              <w:left w:val="nil"/>
              <w:bottom w:val="single" w:sz="4" w:space="0" w:color="auto"/>
              <w:right w:val="single" w:sz="4" w:space="0" w:color="auto"/>
            </w:tcBorders>
            <w:shd w:val="clear" w:color="auto" w:fill="auto"/>
            <w:noWrap/>
            <w:vAlign w:val="center"/>
            <w:hideMark/>
          </w:tcPr>
          <w:p w:rsidR="002D359D" w:rsidRPr="00D00D5D" w:rsidRDefault="002D359D" w:rsidP="009A3988">
            <w:pPr>
              <w:jc w:val="center"/>
              <w:rPr>
                <w:rFonts w:ascii="Segoe UI" w:eastAsia="Times New Roman" w:hAnsi="Segoe UI" w:cs="Segoe UI"/>
                <w:b/>
                <w:sz w:val="22"/>
                <w:lang w:eastAsia="ru-RU"/>
              </w:rPr>
            </w:pPr>
            <w:r w:rsidRPr="00D00D5D">
              <w:rPr>
                <w:rFonts w:ascii="Segoe UI" w:eastAsia="Times New Roman" w:hAnsi="Segoe UI" w:cs="Segoe UI"/>
                <w:b/>
                <w:sz w:val="22"/>
                <w:lang w:eastAsia="ru-RU"/>
              </w:rPr>
              <w:t xml:space="preserve">в т.ч.: Население </w:t>
            </w:r>
          </w:p>
        </w:tc>
        <w:tc>
          <w:tcPr>
            <w:tcW w:w="783"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b/>
                <w:bCs/>
                <w:sz w:val="22"/>
                <w:lang w:eastAsia="ru-RU"/>
              </w:rPr>
            </w:pPr>
            <w:r w:rsidRPr="00EB0432">
              <w:rPr>
                <w:rFonts w:ascii="Segoe UI" w:eastAsia="Times New Roman" w:hAnsi="Segoe UI" w:cs="Segoe UI"/>
                <w:b/>
                <w:bCs/>
                <w:sz w:val="22"/>
                <w:lang w:eastAsia="ru-RU"/>
              </w:rPr>
              <w:t>40,871</w:t>
            </w:r>
          </w:p>
        </w:tc>
        <w:tc>
          <w:tcPr>
            <w:tcW w:w="695"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b/>
                <w:bCs/>
                <w:sz w:val="22"/>
                <w:lang w:eastAsia="ru-RU"/>
              </w:rPr>
            </w:pPr>
            <w:r w:rsidRPr="00EB0432">
              <w:rPr>
                <w:rFonts w:ascii="Segoe UI" w:eastAsia="Times New Roman" w:hAnsi="Segoe UI" w:cs="Segoe UI"/>
                <w:b/>
                <w:bCs/>
                <w:sz w:val="22"/>
                <w:lang w:eastAsia="ru-RU"/>
              </w:rPr>
              <w:t>35,395</w:t>
            </w:r>
          </w:p>
        </w:tc>
        <w:tc>
          <w:tcPr>
            <w:tcW w:w="692"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b/>
                <w:bCs/>
                <w:sz w:val="22"/>
                <w:lang w:eastAsia="ru-RU"/>
              </w:rPr>
            </w:pPr>
            <w:r w:rsidRPr="00EB0432">
              <w:rPr>
                <w:rFonts w:ascii="Segoe UI" w:eastAsia="Times New Roman" w:hAnsi="Segoe UI" w:cs="Segoe UI"/>
                <w:b/>
                <w:bCs/>
                <w:sz w:val="22"/>
                <w:lang w:eastAsia="ru-RU"/>
              </w:rPr>
              <w:t>5,476</w:t>
            </w:r>
          </w:p>
        </w:tc>
      </w:tr>
      <w:tr w:rsidR="002D359D" w:rsidRPr="00EB0432" w:rsidTr="009A3988">
        <w:trPr>
          <w:trHeight w:val="330"/>
        </w:trPr>
        <w:tc>
          <w:tcPr>
            <w:tcW w:w="5000" w:type="pct"/>
            <w:gridSpan w:val="5"/>
            <w:tcBorders>
              <w:top w:val="nil"/>
              <w:left w:val="single" w:sz="4" w:space="0" w:color="auto"/>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b/>
                <w:bCs/>
                <w:sz w:val="22"/>
                <w:lang w:eastAsia="ru-RU"/>
              </w:rPr>
            </w:pPr>
            <w:r w:rsidRPr="00EB0432">
              <w:rPr>
                <w:rFonts w:ascii="Segoe UI" w:eastAsia="Times New Roman" w:hAnsi="Segoe UI" w:cs="Segoe UI"/>
                <w:sz w:val="22"/>
                <w:lang w:eastAsia="ru-RU"/>
              </w:rPr>
              <w:t> </w:t>
            </w:r>
            <w:r w:rsidRPr="00EB0432">
              <w:rPr>
                <w:rFonts w:ascii="Segoe UI" w:eastAsia="Times New Roman" w:hAnsi="Segoe UI" w:cs="Segoe UI"/>
                <w:b/>
                <w:bCs/>
                <w:sz w:val="22"/>
                <w:lang w:eastAsia="ru-RU"/>
              </w:rPr>
              <w:t>Итого с.Карманово: </w:t>
            </w:r>
          </w:p>
        </w:tc>
      </w:tr>
      <w:tr w:rsidR="002D359D" w:rsidRPr="00EB0432" w:rsidTr="002D359D">
        <w:trPr>
          <w:trHeight w:val="330"/>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p>
        </w:tc>
        <w:tc>
          <w:tcPr>
            <w:tcW w:w="2544" w:type="pct"/>
            <w:tcBorders>
              <w:top w:val="nil"/>
              <w:left w:val="nil"/>
              <w:bottom w:val="single" w:sz="4" w:space="0" w:color="auto"/>
              <w:right w:val="single" w:sz="4" w:space="0" w:color="auto"/>
            </w:tcBorders>
            <w:shd w:val="clear" w:color="auto" w:fill="auto"/>
            <w:noWrap/>
            <w:vAlign w:val="center"/>
            <w:hideMark/>
          </w:tcPr>
          <w:p w:rsidR="002D359D" w:rsidRPr="00D00D5D" w:rsidRDefault="002D359D" w:rsidP="009A3988">
            <w:pPr>
              <w:jc w:val="center"/>
              <w:rPr>
                <w:rFonts w:ascii="Segoe UI" w:eastAsia="Times New Roman" w:hAnsi="Segoe UI" w:cs="Segoe UI"/>
                <w:b/>
                <w:sz w:val="22"/>
                <w:lang w:eastAsia="ru-RU"/>
              </w:rPr>
            </w:pPr>
            <w:r w:rsidRPr="00D00D5D">
              <w:rPr>
                <w:rFonts w:ascii="Segoe UI" w:eastAsia="Times New Roman" w:hAnsi="Segoe UI" w:cs="Segoe UI"/>
                <w:b/>
                <w:sz w:val="22"/>
                <w:lang w:eastAsia="ru-RU"/>
              </w:rPr>
              <w:t>Всего:</w:t>
            </w:r>
          </w:p>
        </w:tc>
        <w:tc>
          <w:tcPr>
            <w:tcW w:w="783"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b/>
                <w:bCs/>
                <w:sz w:val="22"/>
                <w:lang w:eastAsia="ru-RU"/>
              </w:rPr>
            </w:pPr>
            <w:r w:rsidRPr="00EB0432">
              <w:rPr>
                <w:rFonts w:ascii="Segoe UI" w:eastAsia="Times New Roman" w:hAnsi="Segoe UI" w:cs="Segoe UI"/>
                <w:b/>
                <w:bCs/>
                <w:sz w:val="22"/>
                <w:lang w:eastAsia="ru-RU"/>
              </w:rPr>
              <w:t>3,387</w:t>
            </w:r>
          </w:p>
        </w:tc>
        <w:tc>
          <w:tcPr>
            <w:tcW w:w="695"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b/>
                <w:bCs/>
                <w:sz w:val="22"/>
                <w:lang w:eastAsia="ru-RU"/>
              </w:rPr>
            </w:pPr>
            <w:r w:rsidRPr="00EB0432">
              <w:rPr>
                <w:rFonts w:ascii="Segoe UI" w:eastAsia="Times New Roman" w:hAnsi="Segoe UI" w:cs="Segoe UI"/>
                <w:b/>
                <w:bCs/>
                <w:sz w:val="22"/>
                <w:lang w:eastAsia="ru-RU"/>
              </w:rPr>
              <w:t>3,091</w:t>
            </w:r>
          </w:p>
        </w:tc>
        <w:tc>
          <w:tcPr>
            <w:tcW w:w="692"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b/>
                <w:bCs/>
                <w:sz w:val="22"/>
                <w:lang w:eastAsia="ru-RU"/>
              </w:rPr>
            </w:pPr>
            <w:r w:rsidRPr="00EB0432">
              <w:rPr>
                <w:rFonts w:ascii="Segoe UI" w:eastAsia="Times New Roman" w:hAnsi="Segoe UI" w:cs="Segoe UI"/>
                <w:b/>
                <w:bCs/>
                <w:sz w:val="22"/>
                <w:lang w:eastAsia="ru-RU"/>
              </w:rPr>
              <w:t>0,296</w:t>
            </w:r>
          </w:p>
        </w:tc>
      </w:tr>
      <w:tr w:rsidR="002D359D" w:rsidRPr="00EB0432" w:rsidTr="002D359D">
        <w:trPr>
          <w:trHeight w:val="330"/>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p>
        </w:tc>
        <w:tc>
          <w:tcPr>
            <w:tcW w:w="2544" w:type="pct"/>
            <w:tcBorders>
              <w:top w:val="nil"/>
              <w:left w:val="nil"/>
              <w:bottom w:val="single" w:sz="4" w:space="0" w:color="auto"/>
              <w:right w:val="single" w:sz="4" w:space="0" w:color="auto"/>
            </w:tcBorders>
            <w:shd w:val="clear" w:color="auto" w:fill="auto"/>
            <w:noWrap/>
            <w:vAlign w:val="center"/>
            <w:hideMark/>
          </w:tcPr>
          <w:p w:rsidR="002D359D" w:rsidRPr="00D00D5D" w:rsidRDefault="002D359D" w:rsidP="009A3988">
            <w:pPr>
              <w:jc w:val="center"/>
              <w:rPr>
                <w:rFonts w:ascii="Segoe UI" w:eastAsia="Times New Roman" w:hAnsi="Segoe UI" w:cs="Segoe UI"/>
                <w:b/>
                <w:sz w:val="22"/>
                <w:lang w:eastAsia="ru-RU"/>
              </w:rPr>
            </w:pPr>
            <w:r w:rsidRPr="00D00D5D">
              <w:rPr>
                <w:rFonts w:ascii="Segoe UI" w:eastAsia="Times New Roman" w:hAnsi="Segoe UI" w:cs="Segoe UI"/>
                <w:b/>
                <w:sz w:val="22"/>
                <w:lang w:eastAsia="ru-RU"/>
              </w:rPr>
              <w:t xml:space="preserve">в т.ч.: Население </w:t>
            </w:r>
          </w:p>
        </w:tc>
        <w:tc>
          <w:tcPr>
            <w:tcW w:w="783"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b/>
                <w:bCs/>
                <w:sz w:val="22"/>
                <w:lang w:eastAsia="ru-RU"/>
              </w:rPr>
            </w:pPr>
            <w:r w:rsidRPr="00EB0432">
              <w:rPr>
                <w:rFonts w:ascii="Segoe UI" w:eastAsia="Times New Roman" w:hAnsi="Segoe UI" w:cs="Segoe UI"/>
                <w:b/>
                <w:bCs/>
                <w:sz w:val="22"/>
                <w:lang w:eastAsia="ru-RU"/>
              </w:rPr>
              <w:t>1,755</w:t>
            </w:r>
          </w:p>
        </w:tc>
        <w:tc>
          <w:tcPr>
            <w:tcW w:w="695"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b/>
                <w:bCs/>
                <w:sz w:val="22"/>
                <w:lang w:eastAsia="ru-RU"/>
              </w:rPr>
            </w:pPr>
            <w:r w:rsidRPr="00EB0432">
              <w:rPr>
                <w:rFonts w:ascii="Segoe UI" w:eastAsia="Times New Roman" w:hAnsi="Segoe UI" w:cs="Segoe UI"/>
                <w:b/>
                <w:bCs/>
                <w:sz w:val="22"/>
                <w:lang w:eastAsia="ru-RU"/>
              </w:rPr>
              <w:t>1,480</w:t>
            </w:r>
          </w:p>
        </w:tc>
        <w:tc>
          <w:tcPr>
            <w:tcW w:w="692"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b/>
                <w:bCs/>
                <w:sz w:val="22"/>
                <w:lang w:eastAsia="ru-RU"/>
              </w:rPr>
            </w:pPr>
            <w:r w:rsidRPr="00EB0432">
              <w:rPr>
                <w:rFonts w:ascii="Segoe UI" w:eastAsia="Times New Roman" w:hAnsi="Segoe UI" w:cs="Segoe UI"/>
                <w:b/>
                <w:bCs/>
                <w:sz w:val="22"/>
                <w:lang w:eastAsia="ru-RU"/>
              </w:rPr>
              <w:t>0,275</w:t>
            </w:r>
          </w:p>
        </w:tc>
      </w:tr>
      <w:tr w:rsidR="002D359D" w:rsidRPr="00EB0432" w:rsidTr="009A3988">
        <w:trPr>
          <w:trHeight w:val="330"/>
        </w:trPr>
        <w:tc>
          <w:tcPr>
            <w:tcW w:w="5000" w:type="pct"/>
            <w:gridSpan w:val="5"/>
            <w:tcBorders>
              <w:top w:val="nil"/>
              <w:left w:val="single" w:sz="4" w:space="0" w:color="auto"/>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b/>
                <w:bCs/>
                <w:sz w:val="22"/>
                <w:lang w:eastAsia="ru-RU"/>
              </w:rPr>
            </w:pPr>
            <w:r w:rsidRPr="00EB0432">
              <w:rPr>
                <w:rFonts w:ascii="Segoe UI" w:eastAsia="Times New Roman" w:hAnsi="Segoe UI" w:cs="Segoe UI"/>
                <w:b/>
                <w:bCs/>
                <w:sz w:val="22"/>
                <w:lang w:eastAsia="ru-RU"/>
              </w:rPr>
              <w:t>Всего по Гагаринскому МО</w:t>
            </w:r>
          </w:p>
        </w:tc>
      </w:tr>
      <w:tr w:rsidR="002D359D" w:rsidRPr="00EB0432" w:rsidTr="002D359D">
        <w:trPr>
          <w:trHeight w:val="330"/>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p>
        </w:tc>
        <w:tc>
          <w:tcPr>
            <w:tcW w:w="2544" w:type="pct"/>
            <w:tcBorders>
              <w:top w:val="nil"/>
              <w:left w:val="nil"/>
              <w:bottom w:val="single" w:sz="4" w:space="0" w:color="auto"/>
              <w:right w:val="single" w:sz="4" w:space="0" w:color="auto"/>
            </w:tcBorders>
            <w:shd w:val="clear" w:color="auto" w:fill="auto"/>
            <w:noWrap/>
            <w:vAlign w:val="center"/>
            <w:hideMark/>
          </w:tcPr>
          <w:p w:rsidR="002D359D" w:rsidRPr="00D00D5D" w:rsidRDefault="002D359D" w:rsidP="009A3988">
            <w:pPr>
              <w:jc w:val="center"/>
              <w:rPr>
                <w:rFonts w:ascii="Segoe UI" w:eastAsia="Times New Roman" w:hAnsi="Segoe UI" w:cs="Segoe UI"/>
                <w:b/>
                <w:sz w:val="22"/>
                <w:lang w:eastAsia="ru-RU"/>
              </w:rPr>
            </w:pPr>
            <w:r w:rsidRPr="00D00D5D">
              <w:rPr>
                <w:rFonts w:ascii="Segoe UI" w:eastAsia="Times New Roman" w:hAnsi="Segoe UI" w:cs="Segoe UI"/>
                <w:b/>
                <w:sz w:val="22"/>
                <w:lang w:eastAsia="ru-RU"/>
              </w:rPr>
              <w:t>Всего:</w:t>
            </w:r>
          </w:p>
        </w:tc>
        <w:tc>
          <w:tcPr>
            <w:tcW w:w="783"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b/>
                <w:bCs/>
                <w:sz w:val="22"/>
                <w:lang w:eastAsia="ru-RU"/>
              </w:rPr>
            </w:pPr>
            <w:r w:rsidRPr="00EB0432">
              <w:rPr>
                <w:rFonts w:ascii="Segoe UI" w:eastAsia="Times New Roman" w:hAnsi="Segoe UI" w:cs="Segoe UI"/>
                <w:b/>
                <w:bCs/>
                <w:sz w:val="22"/>
                <w:lang w:eastAsia="ru-RU"/>
              </w:rPr>
              <w:t>59,081</w:t>
            </w:r>
          </w:p>
        </w:tc>
        <w:tc>
          <w:tcPr>
            <w:tcW w:w="695"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b/>
                <w:bCs/>
                <w:sz w:val="22"/>
                <w:lang w:eastAsia="ru-RU"/>
              </w:rPr>
            </w:pPr>
            <w:r w:rsidRPr="00EB0432">
              <w:rPr>
                <w:rFonts w:ascii="Segoe UI" w:eastAsia="Times New Roman" w:hAnsi="Segoe UI" w:cs="Segoe UI"/>
                <w:b/>
                <w:bCs/>
                <w:sz w:val="22"/>
                <w:lang w:eastAsia="ru-RU"/>
              </w:rPr>
              <w:t>52,847</w:t>
            </w:r>
          </w:p>
        </w:tc>
        <w:tc>
          <w:tcPr>
            <w:tcW w:w="692"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b/>
                <w:bCs/>
                <w:sz w:val="22"/>
                <w:lang w:eastAsia="ru-RU"/>
              </w:rPr>
            </w:pPr>
            <w:r w:rsidRPr="00EB0432">
              <w:rPr>
                <w:rFonts w:ascii="Segoe UI" w:eastAsia="Times New Roman" w:hAnsi="Segoe UI" w:cs="Segoe UI"/>
                <w:b/>
                <w:bCs/>
                <w:sz w:val="22"/>
                <w:lang w:eastAsia="ru-RU"/>
              </w:rPr>
              <w:t>6,234</w:t>
            </w:r>
          </w:p>
        </w:tc>
      </w:tr>
      <w:tr w:rsidR="002D359D" w:rsidRPr="00EB0432" w:rsidTr="002D359D">
        <w:trPr>
          <w:trHeight w:val="330"/>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sz w:val="22"/>
                <w:lang w:eastAsia="ru-RU"/>
              </w:rPr>
            </w:pPr>
            <w:r w:rsidRPr="00EB0432">
              <w:rPr>
                <w:rFonts w:ascii="Segoe UI" w:eastAsia="Times New Roman" w:hAnsi="Segoe UI" w:cs="Segoe UI"/>
                <w:sz w:val="22"/>
                <w:lang w:eastAsia="ru-RU"/>
              </w:rPr>
              <w:t> </w:t>
            </w:r>
          </w:p>
        </w:tc>
        <w:tc>
          <w:tcPr>
            <w:tcW w:w="2544" w:type="pct"/>
            <w:tcBorders>
              <w:top w:val="nil"/>
              <w:left w:val="nil"/>
              <w:bottom w:val="single" w:sz="4" w:space="0" w:color="auto"/>
              <w:right w:val="single" w:sz="4" w:space="0" w:color="auto"/>
            </w:tcBorders>
            <w:shd w:val="clear" w:color="auto" w:fill="auto"/>
            <w:noWrap/>
            <w:vAlign w:val="center"/>
            <w:hideMark/>
          </w:tcPr>
          <w:p w:rsidR="002D359D" w:rsidRPr="00D00D5D" w:rsidRDefault="002D359D" w:rsidP="009A3988">
            <w:pPr>
              <w:jc w:val="center"/>
              <w:rPr>
                <w:rFonts w:ascii="Segoe UI" w:eastAsia="Times New Roman" w:hAnsi="Segoe UI" w:cs="Segoe UI"/>
                <w:b/>
                <w:sz w:val="22"/>
                <w:lang w:eastAsia="ru-RU"/>
              </w:rPr>
            </w:pPr>
            <w:r w:rsidRPr="00D00D5D">
              <w:rPr>
                <w:rFonts w:ascii="Segoe UI" w:eastAsia="Times New Roman" w:hAnsi="Segoe UI" w:cs="Segoe UI"/>
                <w:b/>
                <w:sz w:val="22"/>
                <w:lang w:eastAsia="ru-RU"/>
              </w:rPr>
              <w:t xml:space="preserve">в т.ч.: Население </w:t>
            </w:r>
          </w:p>
        </w:tc>
        <w:tc>
          <w:tcPr>
            <w:tcW w:w="783"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b/>
                <w:bCs/>
                <w:sz w:val="22"/>
                <w:lang w:eastAsia="ru-RU"/>
              </w:rPr>
            </w:pPr>
            <w:r w:rsidRPr="00EB0432">
              <w:rPr>
                <w:rFonts w:ascii="Segoe UI" w:eastAsia="Times New Roman" w:hAnsi="Segoe UI" w:cs="Segoe UI"/>
                <w:b/>
                <w:bCs/>
                <w:sz w:val="22"/>
                <w:lang w:eastAsia="ru-RU"/>
              </w:rPr>
              <w:t>42,626</w:t>
            </w:r>
          </w:p>
        </w:tc>
        <w:tc>
          <w:tcPr>
            <w:tcW w:w="695"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b/>
                <w:bCs/>
                <w:sz w:val="22"/>
                <w:lang w:eastAsia="ru-RU"/>
              </w:rPr>
            </w:pPr>
            <w:r w:rsidRPr="00EB0432">
              <w:rPr>
                <w:rFonts w:ascii="Segoe UI" w:eastAsia="Times New Roman" w:hAnsi="Segoe UI" w:cs="Segoe UI"/>
                <w:b/>
                <w:bCs/>
                <w:sz w:val="22"/>
                <w:lang w:eastAsia="ru-RU"/>
              </w:rPr>
              <w:t>36,875</w:t>
            </w:r>
          </w:p>
        </w:tc>
        <w:tc>
          <w:tcPr>
            <w:tcW w:w="692" w:type="pct"/>
            <w:tcBorders>
              <w:top w:val="nil"/>
              <w:left w:val="nil"/>
              <w:bottom w:val="single" w:sz="4" w:space="0" w:color="auto"/>
              <w:right w:val="single" w:sz="4" w:space="0" w:color="auto"/>
            </w:tcBorders>
            <w:shd w:val="clear" w:color="auto" w:fill="auto"/>
            <w:noWrap/>
            <w:vAlign w:val="center"/>
            <w:hideMark/>
          </w:tcPr>
          <w:p w:rsidR="002D359D" w:rsidRPr="00EB0432" w:rsidRDefault="002D359D" w:rsidP="009A3988">
            <w:pPr>
              <w:jc w:val="center"/>
              <w:rPr>
                <w:rFonts w:ascii="Segoe UI" w:eastAsia="Times New Roman" w:hAnsi="Segoe UI" w:cs="Segoe UI"/>
                <w:b/>
                <w:bCs/>
                <w:sz w:val="22"/>
                <w:lang w:eastAsia="ru-RU"/>
              </w:rPr>
            </w:pPr>
            <w:r w:rsidRPr="00EB0432">
              <w:rPr>
                <w:rFonts w:ascii="Segoe UI" w:eastAsia="Times New Roman" w:hAnsi="Segoe UI" w:cs="Segoe UI"/>
                <w:b/>
                <w:bCs/>
                <w:sz w:val="22"/>
                <w:lang w:eastAsia="ru-RU"/>
              </w:rPr>
              <w:t>5,751</w:t>
            </w:r>
          </w:p>
        </w:tc>
      </w:tr>
    </w:tbl>
    <w:p w:rsidR="0036462D" w:rsidRDefault="0036462D" w:rsidP="0036462D">
      <w:pPr>
        <w:pStyle w:val="afffffffa"/>
      </w:pPr>
      <w:r w:rsidRPr="002C4067">
        <w:t xml:space="preserve">Таблица </w:t>
      </w:r>
      <w:r w:rsidR="00827E3F">
        <w:rPr>
          <w:noProof/>
        </w:rPr>
        <w:fldChar w:fldCharType="begin"/>
      </w:r>
      <w:r>
        <w:rPr>
          <w:noProof/>
        </w:rPr>
        <w:instrText xml:space="preserve"> SEQ Таблица \* ARABIC </w:instrText>
      </w:r>
      <w:r w:rsidR="00827E3F">
        <w:rPr>
          <w:noProof/>
        </w:rPr>
        <w:fldChar w:fldCharType="separate"/>
      </w:r>
      <w:r w:rsidR="00C83B43">
        <w:rPr>
          <w:noProof/>
        </w:rPr>
        <w:t>28</w:t>
      </w:r>
      <w:r w:rsidR="00827E3F">
        <w:rPr>
          <w:noProof/>
        </w:rPr>
        <w:fldChar w:fldCharType="end"/>
      </w:r>
      <w:r>
        <w:rPr>
          <w:noProof/>
        </w:rPr>
        <w:t xml:space="preserve"> </w:t>
      </w:r>
      <w:r w:rsidRPr="002C4067">
        <w:t xml:space="preserve">– Тепловые нагрузки </w:t>
      </w:r>
      <w:r>
        <w:t xml:space="preserve">абонентов </w:t>
      </w:r>
      <w:r w:rsidRPr="005F6F70">
        <w:t>МБУ «Управление ДКХ Гагаринского района»</w:t>
      </w:r>
    </w:p>
    <w:tbl>
      <w:tblPr>
        <w:tblStyle w:val="af8"/>
        <w:tblW w:w="5000" w:type="pct"/>
        <w:tblLook w:val="04A0"/>
      </w:tblPr>
      <w:tblGrid>
        <w:gridCol w:w="3322"/>
        <w:gridCol w:w="1538"/>
        <w:gridCol w:w="1622"/>
        <w:gridCol w:w="2109"/>
        <w:gridCol w:w="1830"/>
      </w:tblGrid>
      <w:tr w:rsidR="0036462D" w:rsidRPr="00044A44" w:rsidTr="006A09FB">
        <w:tc>
          <w:tcPr>
            <w:tcW w:w="1594" w:type="pct"/>
            <w:vAlign w:val="center"/>
          </w:tcPr>
          <w:p w:rsidR="0036462D" w:rsidRPr="00EC6E41" w:rsidRDefault="0036462D" w:rsidP="00EC6E41">
            <w:pPr>
              <w:pStyle w:val="afffffff0"/>
              <w:rPr>
                <w:b/>
              </w:rPr>
            </w:pPr>
            <w:r w:rsidRPr="00EC6E41">
              <w:rPr>
                <w:b/>
              </w:rPr>
              <w:t>Адрес газовой котельной</w:t>
            </w:r>
          </w:p>
        </w:tc>
        <w:tc>
          <w:tcPr>
            <w:tcW w:w="738" w:type="pct"/>
            <w:vAlign w:val="center"/>
          </w:tcPr>
          <w:p w:rsidR="0036462D" w:rsidRPr="00EC6E41" w:rsidRDefault="0036462D" w:rsidP="00EC6E41">
            <w:pPr>
              <w:pStyle w:val="afffffff0"/>
              <w:rPr>
                <w:b/>
              </w:rPr>
            </w:pPr>
            <w:r w:rsidRPr="00EC6E41">
              <w:rPr>
                <w:b/>
              </w:rPr>
              <w:t>Тепловая нагрузка, Гкал</w:t>
            </w:r>
          </w:p>
        </w:tc>
        <w:tc>
          <w:tcPr>
            <w:tcW w:w="778" w:type="pct"/>
            <w:vAlign w:val="center"/>
          </w:tcPr>
          <w:p w:rsidR="0036462D" w:rsidRPr="00EC6E41" w:rsidRDefault="0036462D" w:rsidP="00EC6E41">
            <w:pPr>
              <w:pStyle w:val="afffffff0"/>
              <w:rPr>
                <w:b/>
              </w:rPr>
            </w:pPr>
            <w:r w:rsidRPr="00EC6E41">
              <w:rPr>
                <w:b/>
              </w:rPr>
              <w:t>Норматив потери в сетях, Гкал</w:t>
            </w:r>
          </w:p>
        </w:tc>
        <w:tc>
          <w:tcPr>
            <w:tcW w:w="1012" w:type="pct"/>
            <w:vAlign w:val="center"/>
          </w:tcPr>
          <w:p w:rsidR="0036462D" w:rsidRPr="00EC6E41" w:rsidRDefault="0036462D" w:rsidP="00EC6E41">
            <w:pPr>
              <w:pStyle w:val="afffffff0"/>
              <w:rPr>
                <w:b/>
              </w:rPr>
            </w:pPr>
            <w:r w:rsidRPr="00EC6E41">
              <w:rPr>
                <w:b/>
              </w:rPr>
              <w:t>Собственные нужды котельной, Гкал</w:t>
            </w:r>
          </w:p>
        </w:tc>
        <w:tc>
          <w:tcPr>
            <w:tcW w:w="878" w:type="pct"/>
            <w:vAlign w:val="center"/>
          </w:tcPr>
          <w:p w:rsidR="0036462D" w:rsidRPr="00EC6E41" w:rsidRDefault="0036462D" w:rsidP="00EC6E41">
            <w:pPr>
              <w:pStyle w:val="afffffff0"/>
              <w:rPr>
                <w:b/>
              </w:rPr>
            </w:pPr>
            <w:r w:rsidRPr="00EC6E41">
              <w:rPr>
                <w:b/>
              </w:rPr>
              <w:t>Выработка всего, Гкал</w:t>
            </w:r>
          </w:p>
        </w:tc>
      </w:tr>
      <w:tr w:rsidR="00B63C0A" w:rsidRPr="00044A44" w:rsidTr="006A09FB">
        <w:tc>
          <w:tcPr>
            <w:tcW w:w="1594" w:type="pct"/>
            <w:vAlign w:val="center"/>
          </w:tcPr>
          <w:p w:rsidR="00B63C0A" w:rsidRPr="00B63C0A" w:rsidRDefault="00B63C0A" w:rsidP="00EC6E41">
            <w:pPr>
              <w:pStyle w:val="afffffff0"/>
              <w:rPr>
                <w:rFonts w:eastAsia="Times New Roman"/>
                <w:color w:val="000000"/>
              </w:rPr>
            </w:pPr>
            <w:r w:rsidRPr="00B63C0A">
              <w:t>Котельная пр. Первомайский, 1</w:t>
            </w:r>
          </w:p>
        </w:tc>
        <w:tc>
          <w:tcPr>
            <w:tcW w:w="738" w:type="pct"/>
            <w:vAlign w:val="center"/>
          </w:tcPr>
          <w:p w:rsidR="00B63C0A" w:rsidRPr="00044A44" w:rsidRDefault="00B63C0A" w:rsidP="00EC6E41">
            <w:pPr>
              <w:pStyle w:val="afffffff0"/>
            </w:pPr>
            <w:r w:rsidRPr="00044A44">
              <w:t>840</w:t>
            </w:r>
          </w:p>
        </w:tc>
        <w:tc>
          <w:tcPr>
            <w:tcW w:w="778" w:type="pct"/>
            <w:vAlign w:val="center"/>
          </w:tcPr>
          <w:p w:rsidR="00B63C0A" w:rsidRPr="00044A44" w:rsidRDefault="00B63C0A" w:rsidP="00EC6E41">
            <w:pPr>
              <w:pStyle w:val="afffffff0"/>
            </w:pPr>
            <w:r w:rsidRPr="00044A44">
              <w:t>11</w:t>
            </w:r>
          </w:p>
        </w:tc>
        <w:tc>
          <w:tcPr>
            <w:tcW w:w="1012" w:type="pct"/>
            <w:vAlign w:val="center"/>
          </w:tcPr>
          <w:p w:rsidR="00B63C0A" w:rsidRPr="00044A44" w:rsidRDefault="00B63C0A" w:rsidP="00EC6E41">
            <w:pPr>
              <w:pStyle w:val="afffffff0"/>
            </w:pPr>
            <w:r w:rsidRPr="00044A44">
              <w:t>0</w:t>
            </w:r>
          </w:p>
        </w:tc>
        <w:tc>
          <w:tcPr>
            <w:tcW w:w="878" w:type="pct"/>
            <w:vAlign w:val="center"/>
          </w:tcPr>
          <w:p w:rsidR="00B63C0A" w:rsidRPr="00044A44" w:rsidRDefault="00B63C0A" w:rsidP="00EC6E41">
            <w:pPr>
              <w:pStyle w:val="afffffff0"/>
            </w:pPr>
            <w:r w:rsidRPr="00044A44">
              <w:t>851</w:t>
            </w:r>
          </w:p>
        </w:tc>
      </w:tr>
      <w:tr w:rsidR="00EC6E41" w:rsidRPr="00044A44" w:rsidTr="006A09FB">
        <w:tc>
          <w:tcPr>
            <w:tcW w:w="1594" w:type="pct"/>
            <w:vAlign w:val="center"/>
          </w:tcPr>
          <w:p w:rsidR="00EC6E41" w:rsidRPr="00B63C0A" w:rsidRDefault="00EC6E41" w:rsidP="00EC6E41">
            <w:pPr>
              <w:pStyle w:val="afffffff0"/>
              <w:rPr>
                <w:color w:val="FF0000"/>
              </w:rPr>
            </w:pPr>
            <w:r w:rsidRPr="00B63C0A">
              <w:t>Котельная ул. Комсомольская, 9</w:t>
            </w:r>
          </w:p>
        </w:tc>
        <w:tc>
          <w:tcPr>
            <w:tcW w:w="738" w:type="pct"/>
            <w:vAlign w:val="center"/>
          </w:tcPr>
          <w:p w:rsidR="00EC6E41" w:rsidRPr="00044A44" w:rsidRDefault="00EC6E41" w:rsidP="00EC6E41">
            <w:pPr>
              <w:pStyle w:val="afffffff0"/>
              <w:rPr>
                <w:color w:val="FF0000"/>
              </w:rPr>
            </w:pPr>
            <w:r w:rsidRPr="00044A44">
              <w:t>123</w:t>
            </w:r>
          </w:p>
        </w:tc>
        <w:tc>
          <w:tcPr>
            <w:tcW w:w="778" w:type="pct"/>
            <w:vAlign w:val="center"/>
          </w:tcPr>
          <w:p w:rsidR="00EC6E41" w:rsidRPr="00044A44" w:rsidRDefault="00EC6E41" w:rsidP="00EC6E41">
            <w:pPr>
              <w:pStyle w:val="afffffff0"/>
              <w:rPr>
                <w:color w:val="FF0000"/>
              </w:rPr>
            </w:pPr>
            <w:r w:rsidRPr="00044A44">
              <w:t>0</w:t>
            </w:r>
          </w:p>
        </w:tc>
        <w:tc>
          <w:tcPr>
            <w:tcW w:w="1012" w:type="pct"/>
            <w:vAlign w:val="center"/>
          </w:tcPr>
          <w:p w:rsidR="00EC6E41" w:rsidRPr="00044A44" w:rsidRDefault="00EC6E41" w:rsidP="00EC6E41">
            <w:pPr>
              <w:pStyle w:val="afffffff0"/>
              <w:rPr>
                <w:color w:val="FF0000"/>
              </w:rPr>
            </w:pPr>
            <w:r w:rsidRPr="00044A44">
              <w:t>13</w:t>
            </w:r>
          </w:p>
        </w:tc>
        <w:tc>
          <w:tcPr>
            <w:tcW w:w="878" w:type="pct"/>
            <w:vAlign w:val="center"/>
          </w:tcPr>
          <w:p w:rsidR="00EC6E41" w:rsidRPr="00044A44" w:rsidRDefault="00EC6E41" w:rsidP="00EC6E41">
            <w:pPr>
              <w:pStyle w:val="afffffff0"/>
              <w:rPr>
                <w:color w:val="FF0000"/>
              </w:rPr>
            </w:pPr>
            <w:r w:rsidRPr="00044A44">
              <w:t>136</w:t>
            </w:r>
          </w:p>
        </w:tc>
      </w:tr>
      <w:tr w:rsidR="00B63C0A" w:rsidRPr="00044A44" w:rsidTr="006A09FB">
        <w:tc>
          <w:tcPr>
            <w:tcW w:w="1594" w:type="pct"/>
            <w:vAlign w:val="center"/>
          </w:tcPr>
          <w:p w:rsidR="00B63C0A" w:rsidRPr="00B63C0A" w:rsidRDefault="00B63C0A" w:rsidP="00EC6E41">
            <w:pPr>
              <w:pStyle w:val="afffffff0"/>
              <w:rPr>
                <w:color w:val="000000"/>
              </w:rPr>
            </w:pPr>
            <w:r w:rsidRPr="00B63C0A">
              <w:t>Котельная г. Гагарин, ул. Советская д. 64а, ФОК «Восток»</w:t>
            </w:r>
          </w:p>
        </w:tc>
        <w:tc>
          <w:tcPr>
            <w:tcW w:w="738" w:type="pct"/>
            <w:vAlign w:val="center"/>
          </w:tcPr>
          <w:p w:rsidR="00B63C0A" w:rsidRPr="00044A44" w:rsidRDefault="00B63C0A" w:rsidP="00EC6E41">
            <w:pPr>
              <w:pStyle w:val="afffffff0"/>
            </w:pPr>
            <w:r w:rsidRPr="00044A44">
              <w:t>758</w:t>
            </w:r>
          </w:p>
        </w:tc>
        <w:tc>
          <w:tcPr>
            <w:tcW w:w="778" w:type="pct"/>
            <w:vAlign w:val="center"/>
          </w:tcPr>
          <w:p w:rsidR="00B63C0A" w:rsidRPr="00044A44" w:rsidRDefault="00B63C0A" w:rsidP="00EC6E41">
            <w:pPr>
              <w:pStyle w:val="afffffff0"/>
            </w:pPr>
            <w:r w:rsidRPr="00044A44">
              <w:t>25</w:t>
            </w:r>
          </w:p>
        </w:tc>
        <w:tc>
          <w:tcPr>
            <w:tcW w:w="1012" w:type="pct"/>
            <w:vAlign w:val="center"/>
          </w:tcPr>
          <w:p w:rsidR="00B63C0A" w:rsidRPr="00044A44" w:rsidRDefault="00B63C0A" w:rsidP="00EC6E41">
            <w:pPr>
              <w:pStyle w:val="afffffff0"/>
            </w:pPr>
            <w:r w:rsidRPr="00044A44">
              <w:t>7</w:t>
            </w:r>
          </w:p>
        </w:tc>
        <w:tc>
          <w:tcPr>
            <w:tcW w:w="878" w:type="pct"/>
            <w:vAlign w:val="center"/>
          </w:tcPr>
          <w:p w:rsidR="00B63C0A" w:rsidRPr="00044A44" w:rsidRDefault="00B63C0A" w:rsidP="00EC6E41">
            <w:pPr>
              <w:pStyle w:val="afffffff0"/>
            </w:pPr>
            <w:r w:rsidRPr="00044A44">
              <w:t>726</w:t>
            </w:r>
          </w:p>
        </w:tc>
      </w:tr>
      <w:tr w:rsidR="00B63C0A" w:rsidRPr="00044A44" w:rsidTr="006A09FB">
        <w:tc>
          <w:tcPr>
            <w:tcW w:w="1594" w:type="pct"/>
            <w:vAlign w:val="center"/>
          </w:tcPr>
          <w:p w:rsidR="00B63C0A" w:rsidRPr="00B63C0A" w:rsidRDefault="00B63C0A" w:rsidP="00EC6E41">
            <w:pPr>
              <w:pStyle w:val="afffffff0"/>
            </w:pPr>
            <w:r w:rsidRPr="00B63C0A">
              <w:t>Котельная д. Акатово, Акатовская школа</w:t>
            </w:r>
          </w:p>
        </w:tc>
        <w:tc>
          <w:tcPr>
            <w:tcW w:w="738" w:type="pct"/>
            <w:vAlign w:val="center"/>
          </w:tcPr>
          <w:p w:rsidR="00B63C0A" w:rsidRPr="00044A44" w:rsidRDefault="00B63C0A" w:rsidP="00EC6E41">
            <w:pPr>
              <w:pStyle w:val="afffffff0"/>
            </w:pPr>
            <w:r w:rsidRPr="00044A44">
              <w:t>123</w:t>
            </w:r>
          </w:p>
        </w:tc>
        <w:tc>
          <w:tcPr>
            <w:tcW w:w="778" w:type="pct"/>
            <w:vAlign w:val="center"/>
          </w:tcPr>
          <w:p w:rsidR="00B63C0A" w:rsidRPr="00044A44" w:rsidRDefault="00B63C0A" w:rsidP="00EC6E41">
            <w:pPr>
              <w:pStyle w:val="afffffff0"/>
            </w:pPr>
            <w:r w:rsidRPr="00044A44">
              <w:t>0</w:t>
            </w:r>
          </w:p>
        </w:tc>
        <w:tc>
          <w:tcPr>
            <w:tcW w:w="1012" w:type="pct"/>
            <w:vAlign w:val="center"/>
          </w:tcPr>
          <w:p w:rsidR="00B63C0A" w:rsidRPr="00044A44" w:rsidRDefault="00B63C0A" w:rsidP="00EC6E41">
            <w:pPr>
              <w:pStyle w:val="afffffff0"/>
            </w:pPr>
            <w:r w:rsidRPr="00044A44">
              <w:t>13</w:t>
            </w:r>
          </w:p>
        </w:tc>
        <w:tc>
          <w:tcPr>
            <w:tcW w:w="878" w:type="pct"/>
            <w:vAlign w:val="center"/>
          </w:tcPr>
          <w:p w:rsidR="00B63C0A" w:rsidRPr="00044A44" w:rsidRDefault="00B63C0A" w:rsidP="00EC6E41">
            <w:pPr>
              <w:pStyle w:val="afffffff0"/>
            </w:pPr>
            <w:r w:rsidRPr="00044A44">
              <w:t>136</w:t>
            </w:r>
          </w:p>
        </w:tc>
      </w:tr>
      <w:tr w:rsidR="00EC6E41" w:rsidRPr="00044A44" w:rsidTr="00EC6E41">
        <w:tc>
          <w:tcPr>
            <w:tcW w:w="1594" w:type="pct"/>
            <w:vAlign w:val="center"/>
          </w:tcPr>
          <w:p w:rsidR="00EC6E41" w:rsidRPr="00B63C0A" w:rsidRDefault="00EC6E41" w:rsidP="00EC6E41">
            <w:pPr>
              <w:pStyle w:val="afffffff0"/>
              <w:rPr>
                <w:color w:val="000000"/>
              </w:rPr>
            </w:pPr>
            <w:r w:rsidRPr="00B63C0A">
              <w:t>Котельная д. Никольское, Никольская школа</w:t>
            </w:r>
          </w:p>
        </w:tc>
        <w:tc>
          <w:tcPr>
            <w:tcW w:w="738" w:type="pct"/>
            <w:vAlign w:val="center"/>
          </w:tcPr>
          <w:p w:rsidR="00EC6E41" w:rsidRPr="00EC6E41" w:rsidRDefault="00EC6E41" w:rsidP="00EC6E41">
            <w:pPr>
              <w:pStyle w:val="afffffff0"/>
            </w:pPr>
            <w:r w:rsidRPr="00EC6E41">
              <w:rPr>
                <w:sz w:val="24"/>
              </w:rPr>
              <w:t>380</w:t>
            </w:r>
          </w:p>
        </w:tc>
        <w:tc>
          <w:tcPr>
            <w:tcW w:w="778" w:type="pct"/>
            <w:vAlign w:val="center"/>
          </w:tcPr>
          <w:p w:rsidR="00EC6E41" w:rsidRPr="00EC6E41" w:rsidRDefault="00EC6E41" w:rsidP="00EC6E41">
            <w:pPr>
              <w:pStyle w:val="afffffff0"/>
            </w:pPr>
            <w:r w:rsidRPr="00EC6E41">
              <w:rPr>
                <w:sz w:val="24"/>
              </w:rPr>
              <w:t>14</w:t>
            </w:r>
          </w:p>
        </w:tc>
        <w:tc>
          <w:tcPr>
            <w:tcW w:w="1012" w:type="pct"/>
            <w:vAlign w:val="center"/>
          </w:tcPr>
          <w:p w:rsidR="00EC6E41" w:rsidRPr="00EC6E41" w:rsidRDefault="00EC6E41" w:rsidP="00EC6E41">
            <w:pPr>
              <w:pStyle w:val="afffffff0"/>
            </w:pPr>
            <w:r w:rsidRPr="00EC6E41">
              <w:rPr>
                <w:sz w:val="24"/>
              </w:rPr>
              <w:t>4</w:t>
            </w:r>
          </w:p>
        </w:tc>
        <w:tc>
          <w:tcPr>
            <w:tcW w:w="878" w:type="pct"/>
            <w:vAlign w:val="center"/>
          </w:tcPr>
          <w:p w:rsidR="00EC6E41" w:rsidRPr="00EC6E41" w:rsidRDefault="00EC6E41" w:rsidP="00EC6E41">
            <w:pPr>
              <w:pStyle w:val="afffffff0"/>
            </w:pPr>
            <w:r w:rsidRPr="00EC6E41">
              <w:rPr>
                <w:sz w:val="24"/>
              </w:rPr>
              <w:t>398</w:t>
            </w:r>
          </w:p>
        </w:tc>
      </w:tr>
      <w:tr w:rsidR="00EC6E41" w:rsidRPr="00044A44" w:rsidTr="00EC6E41">
        <w:tc>
          <w:tcPr>
            <w:tcW w:w="1594" w:type="pct"/>
            <w:vAlign w:val="center"/>
          </w:tcPr>
          <w:p w:rsidR="00EC6E41" w:rsidRPr="00B63C0A" w:rsidRDefault="00EC6E41" w:rsidP="00EC6E41">
            <w:pPr>
              <w:pStyle w:val="afffffff0"/>
              <w:rPr>
                <w:color w:val="000000"/>
              </w:rPr>
            </w:pPr>
            <w:r w:rsidRPr="00B63C0A">
              <w:t>Котельная с. Пречистое, Пречистенская школа</w:t>
            </w:r>
          </w:p>
        </w:tc>
        <w:tc>
          <w:tcPr>
            <w:tcW w:w="738" w:type="pct"/>
            <w:vAlign w:val="center"/>
          </w:tcPr>
          <w:p w:rsidR="00EC6E41" w:rsidRPr="00EC6E41" w:rsidRDefault="00EC6E41" w:rsidP="00EC6E41">
            <w:pPr>
              <w:pStyle w:val="afffffff0"/>
            </w:pPr>
            <w:r w:rsidRPr="00EC6E41">
              <w:rPr>
                <w:sz w:val="24"/>
              </w:rPr>
              <w:t>492</w:t>
            </w:r>
          </w:p>
        </w:tc>
        <w:tc>
          <w:tcPr>
            <w:tcW w:w="778" w:type="pct"/>
            <w:vAlign w:val="center"/>
          </w:tcPr>
          <w:p w:rsidR="00EC6E41" w:rsidRPr="00EC6E41" w:rsidRDefault="00EC6E41" w:rsidP="00EC6E41">
            <w:pPr>
              <w:pStyle w:val="afffffff0"/>
            </w:pPr>
            <w:r w:rsidRPr="00EC6E41">
              <w:rPr>
                <w:sz w:val="24"/>
              </w:rPr>
              <w:t>7</w:t>
            </w:r>
          </w:p>
        </w:tc>
        <w:tc>
          <w:tcPr>
            <w:tcW w:w="1012" w:type="pct"/>
            <w:vAlign w:val="center"/>
          </w:tcPr>
          <w:p w:rsidR="00EC6E41" w:rsidRPr="00EC6E41" w:rsidRDefault="00EC6E41" w:rsidP="00EC6E41">
            <w:pPr>
              <w:pStyle w:val="afffffff0"/>
            </w:pPr>
            <w:r w:rsidRPr="00EC6E41">
              <w:rPr>
                <w:sz w:val="24"/>
              </w:rPr>
              <w:t>5</w:t>
            </w:r>
          </w:p>
        </w:tc>
        <w:tc>
          <w:tcPr>
            <w:tcW w:w="878" w:type="pct"/>
            <w:vAlign w:val="center"/>
          </w:tcPr>
          <w:p w:rsidR="00EC6E41" w:rsidRPr="00EC6E41" w:rsidRDefault="00EC6E41" w:rsidP="00EC6E41">
            <w:pPr>
              <w:pStyle w:val="afffffff0"/>
            </w:pPr>
            <w:r w:rsidRPr="00EC6E41">
              <w:rPr>
                <w:sz w:val="24"/>
              </w:rPr>
              <w:t>504</w:t>
            </w:r>
          </w:p>
        </w:tc>
      </w:tr>
      <w:tr w:rsidR="00EC6E41" w:rsidRPr="00044A44" w:rsidTr="00EC6E41">
        <w:tc>
          <w:tcPr>
            <w:tcW w:w="1594" w:type="pct"/>
            <w:vAlign w:val="center"/>
          </w:tcPr>
          <w:p w:rsidR="00EC6E41" w:rsidRPr="00B63C0A" w:rsidRDefault="00EC6E41" w:rsidP="00EC6E41">
            <w:pPr>
              <w:pStyle w:val="afffffff0"/>
              <w:rPr>
                <w:color w:val="000000"/>
              </w:rPr>
            </w:pPr>
            <w:r w:rsidRPr="00B63C0A">
              <w:t>Котельная д. Родоманово, Родомановская школа</w:t>
            </w:r>
          </w:p>
        </w:tc>
        <w:tc>
          <w:tcPr>
            <w:tcW w:w="738" w:type="pct"/>
            <w:vAlign w:val="center"/>
          </w:tcPr>
          <w:p w:rsidR="00EC6E41" w:rsidRPr="00EC6E41" w:rsidRDefault="00EC6E41" w:rsidP="00EC6E41">
            <w:pPr>
              <w:pStyle w:val="afffffff0"/>
            </w:pPr>
            <w:r w:rsidRPr="00EC6E41">
              <w:rPr>
                <w:sz w:val="24"/>
              </w:rPr>
              <w:t>590</w:t>
            </w:r>
          </w:p>
        </w:tc>
        <w:tc>
          <w:tcPr>
            <w:tcW w:w="778" w:type="pct"/>
            <w:vAlign w:val="center"/>
          </w:tcPr>
          <w:p w:rsidR="00EC6E41" w:rsidRPr="00EC6E41" w:rsidRDefault="00EC6E41" w:rsidP="00EC6E41">
            <w:pPr>
              <w:pStyle w:val="afffffff0"/>
            </w:pPr>
            <w:r w:rsidRPr="00EC6E41">
              <w:rPr>
                <w:sz w:val="24"/>
              </w:rPr>
              <w:t>4</w:t>
            </w:r>
          </w:p>
        </w:tc>
        <w:tc>
          <w:tcPr>
            <w:tcW w:w="1012" w:type="pct"/>
            <w:vAlign w:val="center"/>
          </w:tcPr>
          <w:p w:rsidR="00EC6E41" w:rsidRPr="00EC6E41" w:rsidRDefault="00EC6E41" w:rsidP="00EC6E41">
            <w:pPr>
              <w:pStyle w:val="afffffff0"/>
            </w:pPr>
            <w:r w:rsidRPr="00EC6E41">
              <w:rPr>
                <w:sz w:val="24"/>
              </w:rPr>
              <w:t>6</w:t>
            </w:r>
          </w:p>
        </w:tc>
        <w:tc>
          <w:tcPr>
            <w:tcW w:w="878" w:type="pct"/>
            <w:vAlign w:val="center"/>
          </w:tcPr>
          <w:p w:rsidR="00EC6E41" w:rsidRPr="00EC6E41" w:rsidRDefault="00EC6E41" w:rsidP="00EC6E41">
            <w:pPr>
              <w:pStyle w:val="afffffff0"/>
            </w:pPr>
            <w:r w:rsidRPr="00EC6E41">
              <w:rPr>
                <w:sz w:val="24"/>
              </w:rPr>
              <w:t>580</w:t>
            </w:r>
          </w:p>
        </w:tc>
      </w:tr>
      <w:tr w:rsidR="00EC6E41" w:rsidRPr="00044A44" w:rsidTr="00EC6E41">
        <w:tc>
          <w:tcPr>
            <w:tcW w:w="1594" w:type="pct"/>
            <w:vAlign w:val="center"/>
          </w:tcPr>
          <w:p w:rsidR="00EC6E41" w:rsidRPr="00B63C0A" w:rsidRDefault="00EC6E41" w:rsidP="00EC6E41">
            <w:pPr>
              <w:pStyle w:val="afffffff0"/>
              <w:rPr>
                <w:color w:val="000000"/>
              </w:rPr>
            </w:pPr>
            <w:r w:rsidRPr="00B63C0A">
              <w:t>Котельная д. Токарево, Токаревская школа</w:t>
            </w:r>
          </w:p>
        </w:tc>
        <w:tc>
          <w:tcPr>
            <w:tcW w:w="738" w:type="pct"/>
            <w:vAlign w:val="center"/>
          </w:tcPr>
          <w:p w:rsidR="00EC6E41" w:rsidRPr="00EC6E41" w:rsidRDefault="00EC6E41" w:rsidP="00EC6E41">
            <w:pPr>
              <w:pStyle w:val="afffffff0"/>
            </w:pPr>
            <w:r w:rsidRPr="00EC6E41">
              <w:rPr>
                <w:sz w:val="24"/>
              </w:rPr>
              <w:t>526</w:t>
            </w:r>
          </w:p>
        </w:tc>
        <w:tc>
          <w:tcPr>
            <w:tcW w:w="778" w:type="pct"/>
            <w:vAlign w:val="center"/>
          </w:tcPr>
          <w:p w:rsidR="00EC6E41" w:rsidRPr="00EC6E41" w:rsidRDefault="00EC6E41" w:rsidP="00EC6E41">
            <w:pPr>
              <w:pStyle w:val="afffffff0"/>
            </w:pPr>
            <w:r w:rsidRPr="00EC6E41">
              <w:rPr>
                <w:sz w:val="24"/>
              </w:rPr>
              <w:t>11</w:t>
            </w:r>
          </w:p>
        </w:tc>
        <w:tc>
          <w:tcPr>
            <w:tcW w:w="1012" w:type="pct"/>
            <w:vAlign w:val="center"/>
          </w:tcPr>
          <w:p w:rsidR="00EC6E41" w:rsidRPr="00EC6E41" w:rsidRDefault="00EC6E41" w:rsidP="00EC6E41">
            <w:pPr>
              <w:pStyle w:val="afffffff0"/>
            </w:pPr>
            <w:r w:rsidRPr="00EC6E41">
              <w:rPr>
                <w:sz w:val="24"/>
              </w:rPr>
              <w:t>5</w:t>
            </w:r>
          </w:p>
        </w:tc>
        <w:tc>
          <w:tcPr>
            <w:tcW w:w="878" w:type="pct"/>
            <w:vAlign w:val="center"/>
          </w:tcPr>
          <w:p w:rsidR="00EC6E41" w:rsidRPr="00EC6E41" w:rsidRDefault="00EC6E41" w:rsidP="00EC6E41">
            <w:pPr>
              <w:pStyle w:val="afffffff0"/>
            </w:pPr>
            <w:r w:rsidRPr="00EC6E41">
              <w:rPr>
                <w:sz w:val="24"/>
              </w:rPr>
              <w:t>510</w:t>
            </w:r>
          </w:p>
        </w:tc>
      </w:tr>
      <w:tr w:rsidR="00EC6E41" w:rsidRPr="00044A44" w:rsidTr="00EC6E41">
        <w:tc>
          <w:tcPr>
            <w:tcW w:w="1594" w:type="pct"/>
            <w:vAlign w:val="center"/>
          </w:tcPr>
          <w:p w:rsidR="00EC6E41" w:rsidRPr="00B63C0A" w:rsidRDefault="00EC6E41" w:rsidP="00EC6E41">
            <w:pPr>
              <w:pStyle w:val="afffffff0"/>
              <w:rPr>
                <w:color w:val="000000"/>
              </w:rPr>
            </w:pPr>
            <w:r w:rsidRPr="00B63C0A">
              <w:t>Котельная д. Клушино, Клушинский СДК</w:t>
            </w:r>
          </w:p>
        </w:tc>
        <w:tc>
          <w:tcPr>
            <w:tcW w:w="738" w:type="pct"/>
            <w:vAlign w:val="center"/>
          </w:tcPr>
          <w:p w:rsidR="00EC6E41" w:rsidRPr="00EC6E41" w:rsidRDefault="00EC6E41" w:rsidP="00EC6E41">
            <w:pPr>
              <w:pStyle w:val="afffffff0"/>
            </w:pPr>
            <w:r w:rsidRPr="00EC6E41">
              <w:rPr>
                <w:sz w:val="24"/>
              </w:rPr>
              <w:t>463</w:t>
            </w:r>
          </w:p>
        </w:tc>
        <w:tc>
          <w:tcPr>
            <w:tcW w:w="778" w:type="pct"/>
            <w:vAlign w:val="center"/>
          </w:tcPr>
          <w:p w:rsidR="00EC6E41" w:rsidRPr="00EC6E41" w:rsidRDefault="00EC6E41" w:rsidP="00EC6E41">
            <w:pPr>
              <w:pStyle w:val="afffffff0"/>
            </w:pPr>
            <w:r w:rsidRPr="00EC6E41">
              <w:rPr>
                <w:sz w:val="24"/>
              </w:rPr>
              <w:t>7</w:t>
            </w:r>
          </w:p>
        </w:tc>
        <w:tc>
          <w:tcPr>
            <w:tcW w:w="1012" w:type="pct"/>
            <w:vAlign w:val="center"/>
          </w:tcPr>
          <w:p w:rsidR="00EC6E41" w:rsidRPr="00EC6E41" w:rsidRDefault="00EC6E41" w:rsidP="00EC6E41">
            <w:pPr>
              <w:pStyle w:val="afffffff0"/>
            </w:pPr>
            <w:r w:rsidRPr="00EC6E41">
              <w:rPr>
                <w:sz w:val="24"/>
              </w:rPr>
              <w:t>5</w:t>
            </w:r>
          </w:p>
        </w:tc>
        <w:tc>
          <w:tcPr>
            <w:tcW w:w="878" w:type="pct"/>
            <w:vAlign w:val="center"/>
          </w:tcPr>
          <w:p w:rsidR="00EC6E41" w:rsidRPr="00EC6E41" w:rsidRDefault="00EC6E41" w:rsidP="00EC6E41">
            <w:pPr>
              <w:pStyle w:val="afffffff0"/>
            </w:pPr>
            <w:r w:rsidRPr="00EC6E41">
              <w:rPr>
                <w:sz w:val="24"/>
              </w:rPr>
              <w:t>475</w:t>
            </w:r>
          </w:p>
        </w:tc>
      </w:tr>
    </w:tbl>
    <w:p w:rsidR="00B317FC" w:rsidRPr="002C4067" w:rsidRDefault="00B317FC" w:rsidP="008511AE">
      <w:pPr>
        <w:pStyle w:val="a2"/>
      </w:pPr>
      <w:bookmarkStart w:id="188" w:name="_Toc162259182"/>
      <w:bookmarkStart w:id="189" w:name="_Toc165985068"/>
      <w:bookmarkStart w:id="190" w:name="_Toc205122212"/>
      <w:r w:rsidRPr="002C4067">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188"/>
      <w:bookmarkEnd w:id="189"/>
      <w:bookmarkEnd w:id="190"/>
    </w:p>
    <w:p w:rsidR="00B317FC" w:rsidRPr="002C4067" w:rsidRDefault="00B317FC" w:rsidP="004C2475">
      <w:pPr>
        <w:pStyle w:val="aff2"/>
      </w:pPr>
      <w:r w:rsidRPr="002C4067">
        <w:t xml:space="preserve">Поквартирное отопление значительно удешевляет жилищное строительство, отпадает необходимость в дорогостоящих теплосетях, тепловых пунктах, приборах учета тепловой энергии, </w:t>
      </w:r>
      <w:r w:rsidRPr="002C4067">
        <w:lastRenderedPageBreak/>
        <w:t xml:space="preserve">становится возможным вести жилищное строительство в районах, не обеспеченных развитой инфраструктурой тепловых сетей, при условии надежного газоснабжения снимается проблема окупаемости системы отопления. </w:t>
      </w:r>
    </w:p>
    <w:p w:rsidR="00B317FC" w:rsidRPr="002C4067" w:rsidRDefault="00B317FC" w:rsidP="004C2475">
      <w:pPr>
        <w:pStyle w:val="aff2"/>
      </w:pPr>
      <w:r w:rsidRPr="002C4067">
        <w:t xml:space="preserve">Потребитель получает возможность достичь максимального теплового комфорта и сам определяет уровень собственного обеспечения теплом и горячей водой, снимается проблема перебоев в тепле и горячей воде по техническим, организационным и сезонным причинам. </w:t>
      </w:r>
    </w:p>
    <w:p w:rsidR="00B317FC" w:rsidRPr="002C4067" w:rsidRDefault="00B317FC" w:rsidP="004C2475">
      <w:pPr>
        <w:pStyle w:val="aff2"/>
      </w:pPr>
      <w:r w:rsidRPr="002C4067">
        <w:t xml:space="preserve">В то же время автономные системы теплоснабжения имеют ряд трудно устранимых недостатков, к которым можно отнести: </w:t>
      </w:r>
    </w:p>
    <w:p w:rsidR="00B317FC" w:rsidRPr="008B4E4F" w:rsidRDefault="00B317FC" w:rsidP="0060330C">
      <w:pPr>
        <w:pStyle w:val="afffffff8"/>
        <w:numPr>
          <w:ilvl w:val="0"/>
          <w:numId w:val="30"/>
        </w:numPr>
      </w:pPr>
      <w:r w:rsidRPr="008B4E4F">
        <w:t xml:space="preserve">серьезное снижение надежности теплоснабжения; </w:t>
      </w:r>
    </w:p>
    <w:p w:rsidR="00B317FC" w:rsidRPr="008B4E4F" w:rsidRDefault="00B317FC" w:rsidP="0060330C">
      <w:pPr>
        <w:pStyle w:val="afffffff8"/>
        <w:numPr>
          <w:ilvl w:val="0"/>
          <w:numId w:val="30"/>
        </w:numPr>
      </w:pPr>
      <w:r w:rsidRPr="008B4E4F">
        <w:t xml:space="preserve">эксплуатация источников теплоснабжения персоналом не высокой квалификации, а иногда и жильцами (поквартирное отопление); </w:t>
      </w:r>
    </w:p>
    <w:p w:rsidR="00B317FC" w:rsidRPr="008B4E4F" w:rsidRDefault="00B317FC" w:rsidP="0060330C">
      <w:pPr>
        <w:pStyle w:val="afffffff8"/>
        <w:numPr>
          <w:ilvl w:val="0"/>
          <w:numId w:val="30"/>
        </w:numPr>
      </w:pPr>
      <w:r w:rsidRPr="008B4E4F">
        <w:t xml:space="preserve">не высокое качество теплоснабжения (в силу второго недостатка); </w:t>
      </w:r>
    </w:p>
    <w:p w:rsidR="00B317FC" w:rsidRPr="008B4E4F" w:rsidRDefault="00B317FC" w:rsidP="0060330C">
      <w:pPr>
        <w:pStyle w:val="afffffff8"/>
        <w:numPr>
          <w:ilvl w:val="0"/>
          <w:numId w:val="30"/>
        </w:numPr>
      </w:pPr>
      <w:r w:rsidRPr="008B4E4F">
        <w:t xml:space="preserve">повышенные уровни шума от основного и вспомогательного оборудования; </w:t>
      </w:r>
    </w:p>
    <w:p w:rsidR="00B317FC" w:rsidRPr="008B4E4F" w:rsidRDefault="00B317FC" w:rsidP="0060330C">
      <w:pPr>
        <w:pStyle w:val="afffffff8"/>
        <w:numPr>
          <w:ilvl w:val="0"/>
          <w:numId w:val="30"/>
        </w:numPr>
      </w:pPr>
      <w:r w:rsidRPr="008B4E4F">
        <w:t xml:space="preserve">зависимость от снабжения энергоресурсами, природным газом, электрической энергией и водой; </w:t>
      </w:r>
    </w:p>
    <w:p w:rsidR="00B317FC" w:rsidRPr="008B4E4F" w:rsidRDefault="00B317FC" w:rsidP="0060330C">
      <w:pPr>
        <w:pStyle w:val="afffffff8"/>
        <w:numPr>
          <w:ilvl w:val="0"/>
          <w:numId w:val="30"/>
        </w:numPr>
      </w:pPr>
      <w:r w:rsidRPr="008B4E4F">
        <w:t xml:space="preserve">отсутствие всякого рода резервирования энергетических ресурсов, любое отключение от систем водо-, электро- и газоснабжения приводит к аварийным ситуациям. </w:t>
      </w:r>
    </w:p>
    <w:p w:rsidR="00B317FC" w:rsidRPr="004C2475" w:rsidRDefault="00B317FC" w:rsidP="004C2475">
      <w:pPr>
        <w:pStyle w:val="aff2"/>
      </w:pPr>
      <w:r w:rsidRPr="004C2475">
        <w:t xml:space="preserve">Серьезная проблема для поквартирного отопления </w:t>
      </w:r>
      <w:r w:rsidR="004C2475" w:rsidRPr="004C2475">
        <w:t>— это</w:t>
      </w:r>
      <w:r w:rsidRPr="004C2475">
        <w:t xml:space="preserve"> вентиляция и дымоудаление. При установке в существующих многоквартирных домах котлов с закрытой камерой сгорания, возможно задувание продуктов сгорания в соседние квартиры. Существующие системы вентиляции не соответствуют нормативам по установке индивидуальных котлов. </w:t>
      </w:r>
    </w:p>
    <w:p w:rsidR="00B317FC" w:rsidRPr="004C2475" w:rsidRDefault="00B317FC" w:rsidP="004C2475">
      <w:pPr>
        <w:pStyle w:val="aff2"/>
        <w:rPr>
          <w:rStyle w:val="86"/>
          <w:rFonts w:ascii="Segoe UI" w:eastAsiaTheme="minorHAnsi" w:hAnsi="Segoe UI" w:cs="Times New Roman"/>
          <w:color w:val="auto"/>
          <w:sz w:val="22"/>
          <w:szCs w:val="24"/>
          <w:lang w:eastAsia="en-US" w:bidi="ar-SA"/>
        </w:rPr>
      </w:pPr>
      <w:r w:rsidRPr="004C2475">
        <w:rPr>
          <w:rStyle w:val="86"/>
          <w:rFonts w:ascii="Segoe UI" w:eastAsiaTheme="minorHAnsi" w:hAnsi="Segoe UI" w:cs="Times New Roman"/>
          <w:color w:val="auto"/>
          <w:sz w:val="22"/>
          <w:szCs w:val="24"/>
          <w:lang w:eastAsia="en-US" w:bidi="ar-SA"/>
        </w:rPr>
        <w:t>Поквартирное отопление является разновидностью индивидуального теплоснабжения и характеризуется тем, что генерация тепла происходит непосредственно у потребителя в квартире. Условия организации поквартирного отопления во многом схожи с условиями создания индивидуального теплоснабжения.</w:t>
      </w:r>
    </w:p>
    <w:p w:rsidR="00B317FC" w:rsidRPr="004C2475" w:rsidRDefault="00B317FC" w:rsidP="004C2475">
      <w:pPr>
        <w:pStyle w:val="aff2"/>
      </w:pPr>
      <w:r w:rsidRPr="004C2475">
        <w:t>О фактах применения индивидуального теплоснабжения квартир в многоквартирных домах</w:t>
      </w:r>
      <w:r w:rsidR="00207760">
        <w:t xml:space="preserve"> </w:t>
      </w:r>
      <w:r w:rsidRPr="004C2475">
        <w:t xml:space="preserve">на территории </w:t>
      </w:r>
      <w:r w:rsidR="00633D83">
        <w:t>округа</w:t>
      </w:r>
      <w:r w:rsidRPr="004C2475">
        <w:t xml:space="preserve"> нет сведений.  </w:t>
      </w:r>
    </w:p>
    <w:p w:rsidR="00B317FC" w:rsidRPr="002C4067" w:rsidRDefault="00B317FC" w:rsidP="008511AE">
      <w:pPr>
        <w:pStyle w:val="a2"/>
      </w:pPr>
      <w:bookmarkStart w:id="191" w:name="_Toc162259183"/>
      <w:bookmarkStart w:id="192" w:name="_Toc165985069"/>
      <w:bookmarkStart w:id="193" w:name="_Toc205122213"/>
      <w:r w:rsidRPr="002C4067">
        <w:t>Описание величины потребления тепловой энергии в расчетных элементах территориального деления за отопительный период и за год в целом</w:t>
      </w:r>
      <w:bookmarkEnd w:id="191"/>
      <w:bookmarkEnd w:id="192"/>
      <w:bookmarkEnd w:id="193"/>
    </w:p>
    <w:p w:rsidR="000763A5" w:rsidRDefault="00B317FC" w:rsidP="0036462D">
      <w:pPr>
        <w:pStyle w:val="aff2"/>
      </w:pPr>
      <w:r w:rsidRPr="002C4067">
        <w:t>Сведения о величине потребления тепловой энергии в расчетных элементах территориального деления за отопительный период и за год в целом приведены в таблиц</w:t>
      </w:r>
      <w:r w:rsidR="008000DC">
        <w:t>ах</w:t>
      </w:r>
      <w:r w:rsidRPr="002C4067">
        <w:t xml:space="preserve"> </w:t>
      </w:r>
      <w:r w:rsidR="002B3844">
        <w:t>2</w:t>
      </w:r>
      <w:r w:rsidR="009A3988">
        <w:t>9</w:t>
      </w:r>
      <w:r w:rsidR="008000DC">
        <w:t>-</w:t>
      </w:r>
      <w:r w:rsidR="009A3988">
        <w:t>30</w:t>
      </w:r>
      <w:r w:rsidRPr="002C4067">
        <w:t>.</w:t>
      </w:r>
    </w:p>
    <w:p w:rsidR="009A3988" w:rsidRDefault="009A3988" w:rsidP="008000DC">
      <w:pPr>
        <w:pStyle w:val="afffffffa"/>
        <w:sectPr w:rsidR="009A3988" w:rsidSect="00EF74C7">
          <w:footerReference w:type="default" r:id="rId43"/>
          <w:pgSz w:w="11906" w:h="16838"/>
          <w:pgMar w:top="567" w:right="567" w:bottom="567" w:left="1134" w:header="709" w:footer="0" w:gutter="0"/>
          <w:cols w:space="708"/>
          <w:docGrid w:linePitch="360"/>
        </w:sectPr>
      </w:pPr>
    </w:p>
    <w:p w:rsidR="008000DC" w:rsidRDefault="008000DC" w:rsidP="008000DC">
      <w:pPr>
        <w:pStyle w:val="afffffffa"/>
      </w:pPr>
      <w:r w:rsidRPr="002C4067">
        <w:lastRenderedPageBreak/>
        <w:t xml:space="preserve">Таблица </w:t>
      </w:r>
      <w:r w:rsidR="00827E3F">
        <w:rPr>
          <w:noProof/>
        </w:rPr>
        <w:fldChar w:fldCharType="begin"/>
      </w:r>
      <w:r>
        <w:rPr>
          <w:noProof/>
        </w:rPr>
        <w:instrText xml:space="preserve"> SEQ Таблица \* ARABIC </w:instrText>
      </w:r>
      <w:r w:rsidR="00827E3F">
        <w:rPr>
          <w:noProof/>
        </w:rPr>
        <w:fldChar w:fldCharType="separate"/>
      </w:r>
      <w:r w:rsidR="00C83B43">
        <w:rPr>
          <w:noProof/>
        </w:rPr>
        <w:t>29</w:t>
      </w:r>
      <w:r w:rsidR="00827E3F">
        <w:rPr>
          <w:noProof/>
        </w:rPr>
        <w:fldChar w:fldCharType="end"/>
      </w:r>
      <w:r>
        <w:rPr>
          <w:noProof/>
        </w:rPr>
        <w:t xml:space="preserve"> </w:t>
      </w:r>
      <w:r w:rsidRPr="002C4067">
        <w:t>– Потребление тепловой энергии по источникам теплоснабжения</w:t>
      </w:r>
      <w:r>
        <w:t xml:space="preserve"> </w:t>
      </w:r>
      <w:r w:rsidRPr="005F6F70">
        <w:t>МБУ «Управление ДКХ Гагаринского района»</w:t>
      </w:r>
    </w:p>
    <w:tbl>
      <w:tblPr>
        <w:tblStyle w:val="af8"/>
        <w:tblW w:w="5000" w:type="pct"/>
        <w:tblLook w:val="04A0"/>
      </w:tblPr>
      <w:tblGrid>
        <w:gridCol w:w="6189"/>
        <w:gridCol w:w="1602"/>
        <w:gridCol w:w="2506"/>
        <w:gridCol w:w="2165"/>
        <w:gridCol w:w="1541"/>
        <w:gridCol w:w="1917"/>
      </w:tblGrid>
      <w:tr w:rsidR="008000DC" w:rsidTr="008000DC">
        <w:tc>
          <w:tcPr>
            <w:tcW w:w="1944" w:type="pct"/>
            <w:vAlign w:val="center"/>
          </w:tcPr>
          <w:p w:rsidR="008000DC" w:rsidRPr="008000DC" w:rsidRDefault="008000DC" w:rsidP="008000DC">
            <w:pPr>
              <w:pStyle w:val="afffffff0"/>
              <w:rPr>
                <w:b/>
                <w:sz w:val="20"/>
              </w:rPr>
            </w:pPr>
            <w:r w:rsidRPr="008000DC">
              <w:rPr>
                <w:b/>
                <w:sz w:val="20"/>
              </w:rPr>
              <w:t>Адрес газовой котельной</w:t>
            </w:r>
          </w:p>
        </w:tc>
        <w:tc>
          <w:tcPr>
            <w:tcW w:w="503" w:type="pct"/>
            <w:vAlign w:val="center"/>
          </w:tcPr>
          <w:p w:rsidR="008000DC" w:rsidRPr="008000DC" w:rsidRDefault="008000DC" w:rsidP="008000DC">
            <w:pPr>
              <w:pStyle w:val="afffffff0"/>
              <w:rPr>
                <w:b/>
                <w:sz w:val="20"/>
              </w:rPr>
            </w:pPr>
            <w:r w:rsidRPr="008000DC">
              <w:rPr>
                <w:b/>
                <w:sz w:val="20"/>
              </w:rPr>
              <w:t>Выработка тепловой энергии, Гкал</w:t>
            </w:r>
          </w:p>
        </w:tc>
        <w:tc>
          <w:tcPr>
            <w:tcW w:w="787" w:type="pct"/>
            <w:vAlign w:val="center"/>
          </w:tcPr>
          <w:p w:rsidR="008000DC" w:rsidRPr="008000DC" w:rsidRDefault="008000DC" w:rsidP="008000DC">
            <w:pPr>
              <w:pStyle w:val="afffffff0"/>
              <w:rPr>
                <w:b/>
                <w:sz w:val="20"/>
              </w:rPr>
            </w:pPr>
            <w:r w:rsidRPr="008000DC">
              <w:rPr>
                <w:b/>
                <w:sz w:val="20"/>
              </w:rPr>
              <w:t>Нормативные технологические потери в тепловых сетях, Гкал</w:t>
            </w:r>
          </w:p>
        </w:tc>
        <w:tc>
          <w:tcPr>
            <w:tcW w:w="680" w:type="pct"/>
            <w:vAlign w:val="center"/>
          </w:tcPr>
          <w:p w:rsidR="008000DC" w:rsidRPr="008000DC" w:rsidRDefault="008000DC" w:rsidP="008000DC">
            <w:pPr>
              <w:pStyle w:val="afffffff0"/>
              <w:rPr>
                <w:b/>
                <w:sz w:val="20"/>
              </w:rPr>
            </w:pPr>
            <w:r w:rsidRPr="008000DC">
              <w:rPr>
                <w:b/>
                <w:sz w:val="20"/>
              </w:rPr>
              <w:t>Расход тепловой энергии на собственные нужды, Гкал</w:t>
            </w:r>
          </w:p>
        </w:tc>
        <w:tc>
          <w:tcPr>
            <w:tcW w:w="484" w:type="pct"/>
            <w:vAlign w:val="center"/>
          </w:tcPr>
          <w:p w:rsidR="008000DC" w:rsidRPr="008000DC" w:rsidRDefault="008000DC" w:rsidP="008000DC">
            <w:pPr>
              <w:pStyle w:val="afffffff0"/>
              <w:rPr>
                <w:b/>
                <w:sz w:val="20"/>
              </w:rPr>
            </w:pPr>
            <w:r w:rsidRPr="008000DC">
              <w:rPr>
                <w:b/>
                <w:sz w:val="20"/>
              </w:rPr>
              <w:t xml:space="preserve">Отпуск </w:t>
            </w:r>
            <w:r>
              <w:rPr>
                <w:b/>
                <w:sz w:val="20"/>
              </w:rPr>
              <w:t>ТЭ</w:t>
            </w:r>
            <w:r w:rsidRPr="008000DC">
              <w:rPr>
                <w:b/>
                <w:sz w:val="20"/>
              </w:rPr>
              <w:t xml:space="preserve"> в сеть, Гкал</w:t>
            </w:r>
          </w:p>
        </w:tc>
        <w:tc>
          <w:tcPr>
            <w:tcW w:w="602" w:type="pct"/>
            <w:vAlign w:val="center"/>
          </w:tcPr>
          <w:p w:rsidR="008000DC" w:rsidRPr="008000DC" w:rsidRDefault="008000DC" w:rsidP="008000DC">
            <w:pPr>
              <w:pStyle w:val="afffffff0"/>
              <w:rPr>
                <w:b/>
                <w:sz w:val="20"/>
              </w:rPr>
            </w:pPr>
            <w:r w:rsidRPr="008000DC">
              <w:rPr>
                <w:b/>
                <w:sz w:val="20"/>
              </w:rPr>
              <w:t xml:space="preserve">Полезный отпуск </w:t>
            </w:r>
            <w:r>
              <w:rPr>
                <w:b/>
                <w:sz w:val="20"/>
              </w:rPr>
              <w:t>ТЭ</w:t>
            </w:r>
            <w:r w:rsidRPr="008000DC">
              <w:rPr>
                <w:b/>
                <w:sz w:val="20"/>
              </w:rPr>
              <w:t xml:space="preserve"> потребителям, Гкал</w:t>
            </w:r>
          </w:p>
        </w:tc>
      </w:tr>
      <w:tr w:rsidR="008000DC" w:rsidTr="008000DC">
        <w:tc>
          <w:tcPr>
            <w:tcW w:w="1944" w:type="pct"/>
            <w:vAlign w:val="center"/>
          </w:tcPr>
          <w:p w:rsidR="008000DC" w:rsidRDefault="008000DC" w:rsidP="008000DC">
            <w:pPr>
              <w:pStyle w:val="afffffff0"/>
              <w:rPr>
                <w:rFonts w:eastAsia="Times New Roman"/>
                <w:color w:val="000000"/>
              </w:rPr>
            </w:pPr>
            <w:r>
              <w:rPr>
                <w:color w:val="000000"/>
              </w:rPr>
              <w:t>Смоленская обл., г. Гагарин, проезд Первомайский д.1</w:t>
            </w:r>
          </w:p>
        </w:tc>
        <w:tc>
          <w:tcPr>
            <w:tcW w:w="503" w:type="pct"/>
            <w:vAlign w:val="center"/>
          </w:tcPr>
          <w:p w:rsidR="008000DC" w:rsidRDefault="008000DC" w:rsidP="008000DC">
            <w:pPr>
              <w:pStyle w:val="afffffff0"/>
            </w:pPr>
            <w:r>
              <w:t>860</w:t>
            </w:r>
          </w:p>
        </w:tc>
        <w:tc>
          <w:tcPr>
            <w:tcW w:w="787" w:type="pct"/>
            <w:vAlign w:val="center"/>
          </w:tcPr>
          <w:p w:rsidR="008000DC" w:rsidRDefault="008000DC" w:rsidP="008000DC">
            <w:pPr>
              <w:pStyle w:val="afffffff0"/>
            </w:pPr>
            <w:r>
              <w:t>11</w:t>
            </w:r>
          </w:p>
        </w:tc>
        <w:tc>
          <w:tcPr>
            <w:tcW w:w="680" w:type="pct"/>
            <w:vAlign w:val="center"/>
          </w:tcPr>
          <w:p w:rsidR="008000DC" w:rsidRDefault="008000DC" w:rsidP="008000DC">
            <w:pPr>
              <w:pStyle w:val="afffffff0"/>
            </w:pPr>
            <w:r>
              <w:t>0,0</w:t>
            </w:r>
          </w:p>
        </w:tc>
        <w:tc>
          <w:tcPr>
            <w:tcW w:w="484" w:type="pct"/>
            <w:vAlign w:val="center"/>
          </w:tcPr>
          <w:p w:rsidR="008000DC" w:rsidRDefault="008000DC" w:rsidP="008000DC">
            <w:pPr>
              <w:pStyle w:val="afffffff0"/>
            </w:pPr>
            <w:r>
              <w:t>849</w:t>
            </w:r>
          </w:p>
        </w:tc>
        <w:tc>
          <w:tcPr>
            <w:tcW w:w="602" w:type="pct"/>
            <w:vAlign w:val="center"/>
          </w:tcPr>
          <w:p w:rsidR="008000DC" w:rsidRDefault="008000DC" w:rsidP="008000DC">
            <w:pPr>
              <w:pStyle w:val="afffffff0"/>
            </w:pPr>
            <w:r>
              <w:t>849</w:t>
            </w:r>
          </w:p>
        </w:tc>
      </w:tr>
      <w:tr w:rsidR="008000DC" w:rsidTr="008000DC">
        <w:tc>
          <w:tcPr>
            <w:tcW w:w="1944" w:type="pct"/>
            <w:vAlign w:val="center"/>
          </w:tcPr>
          <w:p w:rsidR="008000DC" w:rsidRDefault="008000DC" w:rsidP="008000DC">
            <w:pPr>
              <w:pStyle w:val="afffffff0"/>
              <w:rPr>
                <w:color w:val="000000"/>
              </w:rPr>
            </w:pPr>
            <w:r>
              <w:rPr>
                <w:color w:val="000000"/>
              </w:rPr>
              <w:t>Смоленская обл., г. Гагарин, ул. Комсомольская д. 9</w:t>
            </w:r>
          </w:p>
        </w:tc>
        <w:tc>
          <w:tcPr>
            <w:tcW w:w="503" w:type="pct"/>
            <w:vAlign w:val="center"/>
          </w:tcPr>
          <w:p w:rsidR="008000DC" w:rsidRDefault="008000DC" w:rsidP="008000DC">
            <w:pPr>
              <w:pStyle w:val="afffffff0"/>
            </w:pPr>
            <w:r>
              <w:t>127</w:t>
            </w:r>
          </w:p>
        </w:tc>
        <w:tc>
          <w:tcPr>
            <w:tcW w:w="787" w:type="pct"/>
            <w:vAlign w:val="center"/>
          </w:tcPr>
          <w:p w:rsidR="008000DC" w:rsidRDefault="008000DC" w:rsidP="008000DC">
            <w:pPr>
              <w:pStyle w:val="afffffff0"/>
            </w:pPr>
            <w:r>
              <w:t>0,00</w:t>
            </w:r>
          </w:p>
        </w:tc>
        <w:tc>
          <w:tcPr>
            <w:tcW w:w="680" w:type="pct"/>
            <w:vAlign w:val="center"/>
          </w:tcPr>
          <w:p w:rsidR="008000DC" w:rsidRDefault="008000DC" w:rsidP="008000DC">
            <w:pPr>
              <w:pStyle w:val="afffffff0"/>
            </w:pPr>
            <w:r>
              <w:t>12</w:t>
            </w:r>
          </w:p>
        </w:tc>
        <w:tc>
          <w:tcPr>
            <w:tcW w:w="484" w:type="pct"/>
            <w:vAlign w:val="center"/>
          </w:tcPr>
          <w:p w:rsidR="008000DC" w:rsidRDefault="008000DC" w:rsidP="008000DC">
            <w:pPr>
              <w:pStyle w:val="afffffff0"/>
            </w:pPr>
            <w:r>
              <w:t>114</w:t>
            </w:r>
          </w:p>
        </w:tc>
        <w:tc>
          <w:tcPr>
            <w:tcW w:w="602" w:type="pct"/>
            <w:vAlign w:val="center"/>
          </w:tcPr>
          <w:p w:rsidR="008000DC" w:rsidRDefault="008000DC" w:rsidP="008000DC">
            <w:pPr>
              <w:pStyle w:val="afffffff0"/>
            </w:pPr>
            <w:r>
              <w:t>114</w:t>
            </w:r>
          </w:p>
        </w:tc>
      </w:tr>
      <w:tr w:rsidR="008000DC" w:rsidTr="008000DC">
        <w:tc>
          <w:tcPr>
            <w:tcW w:w="1944" w:type="pct"/>
            <w:vAlign w:val="center"/>
          </w:tcPr>
          <w:p w:rsidR="008000DC" w:rsidRDefault="008000DC" w:rsidP="008000DC">
            <w:pPr>
              <w:pStyle w:val="afffffff0"/>
              <w:rPr>
                <w:color w:val="000000"/>
              </w:rPr>
            </w:pPr>
            <w:r>
              <w:rPr>
                <w:color w:val="000000"/>
              </w:rPr>
              <w:t>Смоленская обл., г. Гагарин, ул. Советская д. 64а, ФОК «Восток»</w:t>
            </w:r>
          </w:p>
        </w:tc>
        <w:tc>
          <w:tcPr>
            <w:tcW w:w="503" w:type="pct"/>
            <w:vAlign w:val="center"/>
          </w:tcPr>
          <w:p w:rsidR="008000DC" w:rsidRDefault="008000DC" w:rsidP="008000DC">
            <w:pPr>
              <w:pStyle w:val="afffffff0"/>
            </w:pPr>
            <w:r>
              <w:t>716</w:t>
            </w:r>
          </w:p>
        </w:tc>
        <w:tc>
          <w:tcPr>
            <w:tcW w:w="787" w:type="pct"/>
            <w:vAlign w:val="center"/>
          </w:tcPr>
          <w:p w:rsidR="008000DC" w:rsidRDefault="008000DC" w:rsidP="008000DC">
            <w:pPr>
              <w:pStyle w:val="afffffff0"/>
            </w:pPr>
            <w:r>
              <w:t>25</w:t>
            </w:r>
          </w:p>
        </w:tc>
        <w:tc>
          <w:tcPr>
            <w:tcW w:w="680" w:type="pct"/>
            <w:vAlign w:val="center"/>
          </w:tcPr>
          <w:p w:rsidR="008000DC" w:rsidRDefault="008000DC" w:rsidP="008000DC">
            <w:pPr>
              <w:pStyle w:val="afffffff0"/>
            </w:pPr>
            <w:r>
              <w:t>7</w:t>
            </w:r>
          </w:p>
        </w:tc>
        <w:tc>
          <w:tcPr>
            <w:tcW w:w="484" w:type="pct"/>
            <w:vAlign w:val="center"/>
          </w:tcPr>
          <w:p w:rsidR="008000DC" w:rsidRDefault="008000DC" w:rsidP="008000DC">
            <w:pPr>
              <w:pStyle w:val="afffffff0"/>
            </w:pPr>
            <w:r>
              <w:t>684</w:t>
            </w:r>
          </w:p>
        </w:tc>
        <w:tc>
          <w:tcPr>
            <w:tcW w:w="602" w:type="pct"/>
            <w:vAlign w:val="center"/>
          </w:tcPr>
          <w:p w:rsidR="008000DC" w:rsidRDefault="008000DC" w:rsidP="008000DC">
            <w:pPr>
              <w:pStyle w:val="afffffff0"/>
            </w:pPr>
            <w:r>
              <w:t>684</w:t>
            </w:r>
          </w:p>
        </w:tc>
      </w:tr>
      <w:tr w:rsidR="008000DC" w:rsidTr="008000DC">
        <w:tc>
          <w:tcPr>
            <w:tcW w:w="1944" w:type="pct"/>
            <w:vAlign w:val="center"/>
          </w:tcPr>
          <w:p w:rsidR="008000DC" w:rsidRDefault="008000DC" w:rsidP="008000DC">
            <w:pPr>
              <w:pStyle w:val="afffffff0"/>
              <w:rPr>
                <w:color w:val="000000"/>
              </w:rPr>
            </w:pPr>
            <w:r>
              <w:rPr>
                <w:color w:val="000000"/>
              </w:rPr>
              <w:t xml:space="preserve"> Смоленская обл., Гагаринский р-н, д. Акатово, Акатовская школа</w:t>
            </w:r>
          </w:p>
        </w:tc>
        <w:tc>
          <w:tcPr>
            <w:tcW w:w="503" w:type="pct"/>
            <w:vAlign w:val="center"/>
          </w:tcPr>
          <w:p w:rsidR="008000DC" w:rsidRDefault="008000DC" w:rsidP="008000DC">
            <w:pPr>
              <w:pStyle w:val="afffffff0"/>
            </w:pPr>
            <w:r>
              <w:t>430</w:t>
            </w:r>
          </w:p>
        </w:tc>
        <w:tc>
          <w:tcPr>
            <w:tcW w:w="787" w:type="pct"/>
            <w:vAlign w:val="center"/>
          </w:tcPr>
          <w:p w:rsidR="008000DC" w:rsidRDefault="008000DC" w:rsidP="008000DC">
            <w:pPr>
              <w:pStyle w:val="afffffff0"/>
            </w:pPr>
            <w:r>
              <w:t>15</w:t>
            </w:r>
          </w:p>
        </w:tc>
        <w:tc>
          <w:tcPr>
            <w:tcW w:w="680" w:type="pct"/>
            <w:vAlign w:val="center"/>
          </w:tcPr>
          <w:p w:rsidR="008000DC" w:rsidRDefault="008000DC" w:rsidP="008000DC">
            <w:pPr>
              <w:pStyle w:val="afffffff0"/>
            </w:pPr>
            <w:r>
              <w:t>4</w:t>
            </w:r>
          </w:p>
        </w:tc>
        <w:tc>
          <w:tcPr>
            <w:tcW w:w="484" w:type="pct"/>
            <w:vAlign w:val="center"/>
          </w:tcPr>
          <w:p w:rsidR="008000DC" w:rsidRDefault="008000DC" w:rsidP="008000DC">
            <w:pPr>
              <w:pStyle w:val="afffffff0"/>
            </w:pPr>
            <w:r>
              <w:t>411</w:t>
            </w:r>
          </w:p>
        </w:tc>
        <w:tc>
          <w:tcPr>
            <w:tcW w:w="602" w:type="pct"/>
            <w:vAlign w:val="center"/>
          </w:tcPr>
          <w:p w:rsidR="008000DC" w:rsidRDefault="008000DC" w:rsidP="008000DC">
            <w:pPr>
              <w:pStyle w:val="afffffff0"/>
            </w:pPr>
            <w:r>
              <w:t>411</w:t>
            </w:r>
          </w:p>
        </w:tc>
      </w:tr>
      <w:tr w:rsidR="008000DC" w:rsidTr="008000DC">
        <w:tc>
          <w:tcPr>
            <w:tcW w:w="1944" w:type="pct"/>
            <w:vAlign w:val="center"/>
          </w:tcPr>
          <w:p w:rsidR="008000DC" w:rsidRDefault="008000DC" w:rsidP="008000DC">
            <w:pPr>
              <w:pStyle w:val="afffffff0"/>
              <w:rPr>
                <w:color w:val="000000"/>
              </w:rPr>
            </w:pPr>
            <w:r>
              <w:rPr>
                <w:color w:val="000000"/>
              </w:rPr>
              <w:t>Смоленская обл., Гагаринский р-н, д. Никольское, Никольская школа</w:t>
            </w:r>
          </w:p>
        </w:tc>
        <w:tc>
          <w:tcPr>
            <w:tcW w:w="503" w:type="pct"/>
            <w:vAlign w:val="center"/>
          </w:tcPr>
          <w:p w:rsidR="008000DC" w:rsidRDefault="008000DC" w:rsidP="008000DC">
            <w:pPr>
              <w:pStyle w:val="afffffff0"/>
            </w:pPr>
            <w:r>
              <w:t>510</w:t>
            </w:r>
          </w:p>
        </w:tc>
        <w:tc>
          <w:tcPr>
            <w:tcW w:w="787" w:type="pct"/>
            <w:vAlign w:val="center"/>
          </w:tcPr>
          <w:p w:rsidR="008000DC" w:rsidRDefault="008000DC" w:rsidP="008000DC">
            <w:pPr>
              <w:pStyle w:val="afffffff0"/>
            </w:pPr>
            <w:r>
              <w:t>7</w:t>
            </w:r>
          </w:p>
        </w:tc>
        <w:tc>
          <w:tcPr>
            <w:tcW w:w="680" w:type="pct"/>
            <w:vAlign w:val="center"/>
          </w:tcPr>
          <w:p w:rsidR="008000DC" w:rsidRDefault="008000DC" w:rsidP="008000DC">
            <w:pPr>
              <w:pStyle w:val="afffffff0"/>
            </w:pPr>
            <w:r>
              <w:t>5</w:t>
            </w:r>
          </w:p>
        </w:tc>
        <w:tc>
          <w:tcPr>
            <w:tcW w:w="484" w:type="pct"/>
            <w:vAlign w:val="center"/>
          </w:tcPr>
          <w:p w:rsidR="008000DC" w:rsidRDefault="008000DC" w:rsidP="008000DC">
            <w:pPr>
              <w:pStyle w:val="afffffff0"/>
            </w:pPr>
            <w:r>
              <w:t>498</w:t>
            </w:r>
          </w:p>
        </w:tc>
        <w:tc>
          <w:tcPr>
            <w:tcW w:w="602" w:type="pct"/>
            <w:vAlign w:val="center"/>
          </w:tcPr>
          <w:p w:rsidR="008000DC" w:rsidRDefault="008000DC" w:rsidP="008000DC">
            <w:pPr>
              <w:pStyle w:val="afffffff0"/>
            </w:pPr>
            <w:r>
              <w:t>498</w:t>
            </w:r>
          </w:p>
        </w:tc>
      </w:tr>
      <w:tr w:rsidR="008000DC" w:rsidTr="008000DC">
        <w:tc>
          <w:tcPr>
            <w:tcW w:w="1944" w:type="pct"/>
            <w:vAlign w:val="center"/>
          </w:tcPr>
          <w:p w:rsidR="008000DC" w:rsidRDefault="008000DC" w:rsidP="008000DC">
            <w:pPr>
              <w:pStyle w:val="afffffff0"/>
              <w:rPr>
                <w:color w:val="000000"/>
              </w:rPr>
            </w:pPr>
            <w:r>
              <w:rPr>
                <w:color w:val="000000"/>
              </w:rPr>
              <w:t>Смоленская обл., Гагаринский р-н, с. Пречистое, Пречистенская школа</w:t>
            </w:r>
          </w:p>
        </w:tc>
        <w:tc>
          <w:tcPr>
            <w:tcW w:w="503" w:type="pct"/>
            <w:vAlign w:val="center"/>
          </w:tcPr>
          <w:p w:rsidR="008000DC" w:rsidRDefault="008000DC" w:rsidP="008000DC">
            <w:pPr>
              <w:pStyle w:val="afffffff0"/>
            </w:pPr>
            <w:r>
              <w:t>563</w:t>
            </w:r>
          </w:p>
        </w:tc>
        <w:tc>
          <w:tcPr>
            <w:tcW w:w="787" w:type="pct"/>
            <w:vAlign w:val="center"/>
          </w:tcPr>
          <w:p w:rsidR="008000DC" w:rsidRDefault="008000DC" w:rsidP="008000DC">
            <w:pPr>
              <w:pStyle w:val="afffffff0"/>
            </w:pPr>
            <w:r>
              <w:t>5</w:t>
            </w:r>
          </w:p>
        </w:tc>
        <w:tc>
          <w:tcPr>
            <w:tcW w:w="680" w:type="pct"/>
            <w:vAlign w:val="center"/>
          </w:tcPr>
          <w:p w:rsidR="008000DC" w:rsidRDefault="008000DC" w:rsidP="008000DC">
            <w:pPr>
              <w:pStyle w:val="afffffff0"/>
            </w:pPr>
            <w:r>
              <w:t>6</w:t>
            </w:r>
          </w:p>
        </w:tc>
        <w:tc>
          <w:tcPr>
            <w:tcW w:w="484" w:type="pct"/>
            <w:vAlign w:val="center"/>
          </w:tcPr>
          <w:p w:rsidR="008000DC" w:rsidRDefault="008000DC" w:rsidP="008000DC">
            <w:pPr>
              <w:pStyle w:val="afffffff0"/>
            </w:pPr>
            <w:r>
              <w:t>552</w:t>
            </w:r>
          </w:p>
        </w:tc>
        <w:tc>
          <w:tcPr>
            <w:tcW w:w="602" w:type="pct"/>
            <w:vAlign w:val="center"/>
          </w:tcPr>
          <w:p w:rsidR="008000DC" w:rsidRDefault="008000DC" w:rsidP="008000DC">
            <w:pPr>
              <w:pStyle w:val="afffffff0"/>
            </w:pPr>
            <w:r>
              <w:t>552</w:t>
            </w:r>
          </w:p>
        </w:tc>
      </w:tr>
      <w:tr w:rsidR="008000DC" w:rsidTr="008000DC">
        <w:tc>
          <w:tcPr>
            <w:tcW w:w="1944" w:type="pct"/>
            <w:vAlign w:val="center"/>
          </w:tcPr>
          <w:p w:rsidR="008000DC" w:rsidRDefault="008000DC" w:rsidP="008000DC">
            <w:pPr>
              <w:pStyle w:val="afffffff0"/>
              <w:rPr>
                <w:color w:val="000000"/>
              </w:rPr>
            </w:pPr>
            <w:r>
              <w:rPr>
                <w:color w:val="000000"/>
              </w:rPr>
              <w:t>Смоленская обл., Гагаринский р-н, д. Родоманово, Родомановская школа</w:t>
            </w:r>
          </w:p>
        </w:tc>
        <w:tc>
          <w:tcPr>
            <w:tcW w:w="503" w:type="pct"/>
            <w:vAlign w:val="center"/>
          </w:tcPr>
          <w:p w:rsidR="008000DC" w:rsidRDefault="008000DC" w:rsidP="008000DC">
            <w:pPr>
              <w:pStyle w:val="afffffff0"/>
            </w:pPr>
            <w:r>
              <w:t>500</w:t>
            </w:r>
          </w:p>
        </w:tc>
        <w:tc>
          <w:tcPr>
            <w:tcW w:w="787" w:type="pct"/>
            <w:vAlign w:val="center"/>
          </w:tcPr>
          <w:p w:rsidR="008000DC" w:rsidRDefault="008000DC" w:rsidP="008000DC">
            <w:pPr>
              <w:pStyle w:val="afffffff0"/>
            </w:pPr>
            <w:r>
              <w:t>10</w:t>
            </w:r>
          </w:p>
        </w:tc>
        <w:tc>
          <w:tcPr>
            <w:tcW w:w="680" w:type="pct"/>
            <w:vAlign w:val="center"/>
          </w:tcPr>
          <w:p w:rsidR="008000DC" w:rsidRDefault="008000DC" w:rsidP="008000DC">
            <w:pPr>
              <w:pStyle w:val="afffffff0"/>
            </w:pPr>
            <w:r>
              <w:t>5</w:t>
            </w:r>
          </w:p>
        </w:tc>
        <w:tc>
          <w:tcPr>
            <w:tcW w:w="484" w:type="pct"/>
            <w:vAlign w:val="center"/>
          </w:tcPr>
          <w:p w:rsidR="008000DC" w:rsidRDefault="008000DC" w:rsidP="008000DC">
            <w:pPr>
              <w:pStyle w:val="afffffff0"/>
            </w:pPr>
            <w:r>
              <w:t>485</w:t>
            </w:r>
          </w:p>
        </w:tc>
        <w:tc>
          <w:tcPr>
            <w:tcW w:w="602" w:type="pct"/>
            <w:vAlign w:val="center"/>
          </w:tcPr>
          <w:p w:rsidR="008000DC" w:rsidRDefault="008000DC" w:rsidP="008000DC">
            <w:pPr>
              <w:pStyle w:val="afffffff0"/>
            </w:pPr>
            <w:r>
              <w:t>485</w:t>
            </w:r>
          </w:p>
        </w:tc>
      </w:tr>
      <w:tr w:rsidR="008000DC" w:rsidTr="008000DC">
        <w:trPr>
          <w:trHeight w:val="979"/>
        </w:trPr>
        <w:tc>
          <w:tcPr>
            <w:tcW w:w="1944" w:type="pct"/>
            <w:vAlign w:val="center"/>
          </w:tcPr>
          <w:p w:rsidR="008000DC" w:rsidRDefault="008000DC" w:rsidP="008000DC">
            <w:pPr>
              <w:pStyle w:val="afffffff0"/>
              <w:rPr>
                <w:color w:val="000000"/>
              </w:rPr>
            </w:pPr>
            <w:r>
              <w:rPr>
                <w:color w:val="000000"/>
              </w:rPr>
              <w:t>Смоленская обл., Гагаринский р-н, д. Токарево, Токаревская школа</w:t>
            </w:r>
          </w:p>
        </w:tc>
        <w:tc>
          <w:tcPr>
            <w:tcW w:w="503" w:type="pct"/>
            <w:vAlign w:val="center"/>
          </w:tcPr>
          <w:p w:rsidR="008000DC" w:rsidRDefault="008000DC" w:rsidP="008000DC">
            <w:pPr>
              <w:pStyle w:val="afffffff0"/>
            </w:pPr>
            <w:r>
              <w:t>568</w:t>
            </w:r>
          </w:p>
        </w:tc>
        <w:tc>
          <w:tcPr>
            <w:tcW w:w="787" w:type="pct"/>
            <w:vAlign w:val="center"/>
          </w:tcPr>
          <w:p w:rsidR="008000DC" w:rsidRDefault="008000DC" w:rsidP="008000DC">
            <w:pPr>
              <w:pStyle w:val="afffffff0"/>
            </w:pPr>
            <w:r>
              <w:t>9</w:t>
            </w:r>
          </w:p>
        </w:tc>
        <w:tc>
          <w:tcPr>
            <w:tcW w:w="680" w:type="pct"/>
            <w:vAlign w:val="center"/>
          </w:tcPr>
          <w:p w:rsidR="008000DC" w:rsidRDefault="008000DC" w:rsidP="008000DC">
            <w:pPr>
              <w:pStyle w:val="afffffff0"/>
            </w:pPr>
            <w:r>
              <w:t>6</w:t>
            </w:r>
          </w:p>
        </w:tc>
        <w:tc>
          <w:tcPr>
            <w:tcW w:w="484" w:type="pct"/>
            <w:vAlign w:val="center"/>
          </w:tcPr>
          <w:p w:rsidR="008000DC" w:rsidRDefault="008000DC" w:rsidP="008000DC">
            <w:pPr>
              <w:pStyle w:val="afffffff0"/>
            </w:pPr>
            <w:r>
              <w:t>553</w:t>
            </w:r>
          </w:p>
        </w:tc>
        <w:tc>
          <w:tcPr>
            <w:tcW w:w="602" w:type="pct"/>
            <w:vAlign w:val="center"/>
          </w:tcPr>
          <w:p w:rsidR="008000DC" w:rsidRDefault="008000DC" w:rsidP="008000DC">
            <w:pPr>
              <w:pStyle w:val="afffffff0"/>
            </w:pPr>
            <w:r>
              <w:t>553</w:t>
            </w:r>
          </w:p>
        </w:tc>
      </w:tr>
      <w:tr w:rsidR="008000DC" w:rsidTr="008000DC">
        <w:trPr>
          <w:trHeight w:val="822"/>
        </w:trPr>
        <w:tc>
          <w:tcPr>
            <w:tcW w:w="1944" w:type="pct"/>
            <w:vAlign w:val="center"/>
          </w:tcPr>
          <w:p w:rsidR="008000DC" w:rsidRDefault="008000DC" w:rsidP="008000DC">
            <w:pPr>
              <w:pStyle w:val="afffffff0"/>
              <w:rPr>
                <w:color w:val="000000"/>
              </w:rPr>
            </w:pPr>
            <w:r>
              <w:rPr>
                <w:color w:val="000000"/>
              </w:rPr>
              <w:t>Смоленская обл., Гагаринский р-н, д. Клушино, Клушинский СДК</w:t>
            </w:r>
          </w:p>
        </w:tc>
        <w:tc>
          <w:tcPr>
            <w:tcW w:w="503" w:type="pct"/>
            <w:vAlign w:val="center"/>
          </w:tcPr>
          <w:p w:rsidR="008000DC" w:rsidRDefault="008000DC" w:rsidP="008000DC">
            <w:pPr>
              <w:pStyle w:val="afffffff0"/>
            </w:pPr>
            <w:r>
              <w:t>130</w:t>
            </w:r>
          </w:p>
        </w:tc>
        <w:tc>
          <w:tcPr>
            <w:tcW w:w="787" w:type="pct"/>
            <w:vAlign w:val="center"/>
          </w:tcPr>
          <w:p w:rsidR="008000DC" w:rsidRDefault="008000DC" w:rsidP="008000DC">
            <w:pPr>
              <w:pStyle w:val="afffffff0"/>
            </w:pPr>
            <w:r>
              <w:t>0,00</w:t>
            </w:r>
          </w:p>
        </w:tc>
        <w:tc>
          <w:tcPr>
            <w:tcW w:w="680" w:type="pct"/>
            <w:vAlign w:val="center"/>
          </w:tcPr>
          <w:p w:rsidR="008000DC" w:rsidRDefault="008000DC" w:rsidP="008000DC">
            <w:pPr>
              <w:pStyle w:val="afffffff0"/>
            </w:pPr>
            <w:r>
              <w:t>0,00</w:t>
            </w:r>
          </w:p>
        </w:tc>
        <w:tc>
          <w:tcPr>
            <w:tcW w:w="484" w:type="pct"/>
            <w:vAlign w:val="center"/>
          </w:tcPr>
          <w:p w:rsidR="008000DC" w:rsidRDefault="008000DC" w:rsidP="008000DC">
            <w:pPr>
              <w:pStyle w:val="afffffff0"/>
            </w:pPr>
            <w:r>
              <w:t>130</w:t>
            </w:r>
          </w:p>
        </w:tc>
        <w:tc>
          <w:tcPr>
            <w:tcW w:w="602" w:type="pct"/>
            <w:vAlign w:val="center"/>
          </w:tcPr>
          <w:p w:rsidR="008000DC" w:rsidRDefault="008000DC" w:rsidP="008000DC">
            <w:pPr>
              <w:pStyle w:val="afffffff0"/>
            </w:pPr>
            <w:r>
              <w:t>130</w:t>
            </w:r>
          </w:p>
        </w:tc>
      </w:tr>
    </w:tbl>
    <w:p w:rsidR="008000DC" w:rsidRDefault="008000DC" w:rsidP="00FB3DF5">
      <w:pPr>
        <w:pStyle w:val="afffffffa"/>
        <w:sectPr w:rsidR="008000DC" w:rsidSect="009A3988">
          <w:footerReference w:type="default" r:id="rId44"/>
          <w:pgSz w:w="16838" w:h="11906" w:orient="landscape"/>
          <w:pgMar w:top="1134" w:right="567" w:bottom="567" w:left="567" w:header="709" w:footer="0" w:gutter="0"/>
          <w:cols w:space="708"/>
          <w:docGrid w:linePitch="360"/>
        </w:sectPr>
      </w:pPr>
    </w:p>
    <w:p w:rsidR="004C2475" w:rsidRDefault="00207760" w:rsidP="00FB3DF5">
      <w:pPr>
        <w:pStyle w:val="afffffffa"/>
      </w:pPr>
      <w:r w:rsidRPr="002C4067">
        <w:lastRenderedPageBreak/>
        <w:t xml:space="preserve">Таблица </w:t>
      </w:r>
      <w:r w:rsidR="00827E3F">
        <w:rPr>
          <w:noProof/>
        </w:rPr>
        <w:fldChar w:fldCharType="begin"/>
      </w:r>
      <w:r w:rsidR="00A95700">
        <w:rPr>
          <w:noProof/>
        </w:rPr>
        <w:instrText xml:space="preserve"> SEQ Таблица \* ARABIC </w:instrText>
      </w:r>
      <w:r w:rsidR="00827E3F">
        <w:rPr>
          <w:noProof/>
        </w:rPr>
        <w:fldChar w:fldCharType="separate"/>
      </w:r>
      <w:r w:rsidR="00C83B43">
        <w:rPr>
          <w:noProof/>
        </w:rPr>
        <w:t>30</w:t>
      </w:r>
      <w:r w:rsidR="00827E3F">
        <w:rPr>
          <w:noProof/>
        </w:rPr>
        <w:fldChar w:fldCharType="end"/>
      </w:r>
      <w:r>
        <w:rPr>
          <w:noProof/>
        </w:rPr>
        <w:t xml:space="preserve"> </w:t>
      </w:r>
      <w:r w:rsidRPr="002C4067">
        <w:t xml:space="preserve">– Потребление тепловой энергии по источникам теплоснабжения </w:t>
      </w:r>
      <w:r w:rsidR="008000DC" w:rsidRPr="00E770DC">
        <w:t>ООО «Смоленскрегионтеплоэнерго»</w:t>
      </w:r>
    </w:p>
    <w:tbl>
      <w:tblPr>
        <w:tblW w:w="5000" w:type="pct"/>
        <w:tblLook w:val="04A0"/>
      </w:tblPr>
      <w:tblGrid>
        <w:gridCol w:w="2817"/>
        <w:gridCol w:w="1346"/>
        <w:gridCol w:w="1296"/>
        <w:gridCol w:w="1293"/>
        <w:gridCol w:w="1296"/>
        <w:gridCol w:w="1293"/>
        <w:gridCol w:w="1296"/>
        <w:gridCol w:w="1293"/>
        <w:gridCol w:w="1436"/>
        <w:gridCol w:w="1153"/>
        <w:gridCol w:w="1401"/>
      </w:tblGrid>
      <w:tr w:rsidR="00576B91" w:rsidRPr="00576B91" w:rsidTr="00576B91">
        <w:trPr>
          <w:trHeight w:val="510"/>
        </w:trPr>
        <w:tc>
          <w:tcPr>
            <w:tcW w:w="88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76B91" w:rsidRPr="008F4264" w:rsidRDefault="00576B91" w:rsidP="00576B91">
            <w:pPr>
              <w:jc w:val="center"/>
              <w:rPr>
                <w:rFonts w:ascii="Segoe UI" w:eastAsia="Times New Roman" w:hAnsi="Segoe UI" w:cs="Segoe UI"/>
                <w:b/>
                <w:bCs/>
                <w:color w:val="000000"/>
                <w:sz w:val="22"/>
                <w:lang w:eastAsia="ru-RU"/>
              </w:rPr>
            </w:pPr>
            <w:r w:rsidRPr="008F4264">
              <w:rPr>
                <w:rFonts w:ascii="Segoe UI" w:eastAsia="Times New Roman" w:hAnsi="Segoe UI" w:cs="Segoe UI"/>
                <w:b/>
                <w:bCs/>
                <w:color w:val="000000"/>
                <w:sz w:val="22"/>
                <w:lang w:eastAsia="ru-RU"/>
              </w:rPr>
              <w:t>Факт 2024 год</w:t>
            </w:r>
          </w:p>
        </w:tc>
        <w:tc>
          <w:tcPr>
            <w:tcW w:w="4115" w:type="pct"/>
            <w:gridSpan w:val="10"/>
            <w:tcBorders>
              <w:top w:val="single" w:sz="4" w:space="0" w:color="auto"/>
              <w:left w:val="nil"/>
              <w:bottom w:val="single" w:sz="4" w:space="0" w:color="auto"/>
              <w:right w:val="single" w:sz="4" w:space="0" w:color="auto"/>
            </w:tcBorders>
            <w:shd w:val="clear" w:color="auto" w:fill="auto"/>
            <w:noWrap/>
            <w:vAlign w:val="center"/>
            <w:hideMark/>
          </w:tcPr>
          <w:p w:rsidR="00576B91" w:rsidRPr="008F4264" w:rsidRDefault="00576B91" w:rsidP="00576B91">
            <w:pPr>
              <w:jc w:val="center"/>
              <w:rPr>
                <w:rFonts w:ascii="Segoe UI" w:eastAsia="Times New Roman" w:hAnsi="Segoe UI" w:cs="Segoe UI"/>
                <w:b/>
                <w:bCs/>
                <w:color w:val="000000"/>
                <w:sz w:val="22"/>
                <w:lang w:eastAsia="ru-RU"/>
              </w:rPr>
            </w:pPr>
            <w:r w:rsidRPr="008F4264">
              <w:rPr>
                <w:rFonts w:ascii="Segoe UI" w:eastAsia="Times New Roman" w:hAnsi="Segoe UI" w:cs="Segoe UI"/>
                <w:b/>
                <w:bCs/>
                <w:color w:val="000000"/>
                <w:sz w:val="22"/>
                <w:lang w:eastAsia="ru-RU"/>
              </w:rPr>
              <w:t>Котельные г. Гагарин</w:t>
            </w:r>
          </w:p>
        </w:tc>
      </w:tr>
      <w:tr w:rsidR="00576B91" w:rsidRPr="00576B91" w:rsidTr="00576B91">
        <w:trPr>
          <w:cantSplit/>
          <w:trHeight w:val="2738"/>
        </w:trPr>
        <w:tc>
          <w:tcPr>
            <w:tcW w:w="885" w:type="pct"/>
            <w:vMerge/>
            <w:tcBorders>
              <w:top w:val="single" w:sz="4" w:space="0" w:color="auto"/>
              <w:left w:val="single" w:sz="4" w:space="0" w:color="auto"/>
              <w:bottom w:val="single" w:sz="4" w:space="0" w:color="auto"/>
              <w:right w:val="single" w:sz="4" w:space="0" w:color="auto"/>
            </w:tcBorders>
            <w:vAlign w:val="center"/>
            <w:hideMark/>
          </w:tcPr>
          <w:p w:rsidR="00576B91" w:rsidRPr="008F4264" w:rsidRDefault="00576B91" w:rsidP="00576B91">
            <w:pPr>
              <w:jc w:val="left"/>
              <w:rPr>
                <w:rFonts w:ascii="Segoe UI" w:eastAsia="Times New Roman" w:hAnsi="Segoe UI" w:cs="Segoe UI"/>
                <w:b/>
                <w:bCs/>
                <w:color w:val="000000"/>
                <w:sz w:val="22"/>
                <w:lang w:eastAsia="ru-RU"/>
              </w:rPr>
            </w:pPr>
          </w:p>
        </w:tc>
        <w:tc>
          <w:tcPr>
            <w:tcW w:w="423" w:type="pct"/>
            <w:tcBorders>
              <w:top w:val="nil"/>
              <w:left w:val="nil"/>
              <w:bottom w:val="single" w:sz="4" w:space="0" w:color="auto"/>
              <w:right w:val="single" w:sz="4" w:space="0" w:color="auto"/>
            </w:tcBorders>
            <w:shd w:val="clear" w:color="auto" w:fill="auto"/>
            <w:textDirection w:val="btLr"/>
            <w:vAlign w:val="center"/>
            <w:hideMark/>
          </w:tcPr>
          <w:p w:rsidR="00576B91" w:rsidRPr="008F4264" w:rsidRDefault="00576B91" w:rsidP="00576B91">
            <w:pPr>
              <w:ind w:left="113" w:right="113"/>
              <w:jc w:val="center"/>
              <w:rPr>
                <w:rFonts w:ascii="Segoe UI" w:eastAsia="Times New Roman" w:hAnsi="Segoe UI" w:cs="Segoe UI"/>
                <w:b/>
                <w:bCs/>
                <w:color w:val="000000"/>
                <w:sz w:val="22"/>
                <w:lang w:eastAsia="ru-RU"/>
              </w:rPr>
            </w:pPr>
            <w:r w:rsidRPr="008F4264">
              <w:rPr>
                <w:rFonts w:ascii="Segoe UI" w:eastAsia="Times New Roman" w:hAnsi="Segoe UI" w:cs="Segoe UI"/>
                <w:b/>
                <w:bCs/>
                <w:color w:val="000000"/>
                <w:sz w:val="22"/>
                <w:lang w:eastAsia="ru-RU"/>
              </w:rPr>
              <w:t>Котельная №1 .ул. Бельская (Районная)</w:t>
            </w:r>
          </w:p>
        </w:tc>
        <w:tc>
          <w:tcPr>
            <w:tcW w:w="407" w:type="pct"/>
            <w:tcBorders>
              <w:top w:val="nil"/>
              <w:left w:val="nil"/>
              <w:bottom w:val="single" w:sz="4" w:space="0" w:color="auto"/>
              <w:right w:val="single" w:sz="4" w:space="0" w:color="auto"/>
            </w:tcBorders>
            <w:shd w:val="clear" w:color="auto" w:fill="auto"/>
            <w:textDirection w:val="btLr"/>
            <w:vAlign w:val="center"/>
            <w:hideMark/>
          </w:tcPr>
          <w:p w:rsidR="00576B91" w:rsidRPr="008F4264" w:rsidRDefault="00576B91" w:rsidP="00576B91">
            <w:pPr>
              <w:ind w:left="113" w:right="113"/>
              <w:jc w:val="center"/>
              <w:rPr>
                <w:rFonts w:ascii="Segoe UI" w:eastAsia="Times New Roman" w:hAnsi="Segoe UI" w:cs="Segoe UI"/>
                <w:b/>
                <w:bCs/>
                <w:color w:val="000000"/>
                <w:sz w:val="22"/>
                <w:lang w:eastAsia="ru-RU"/>
              </w:rPr>
            </w:pPr>
            <w:r w:rsidRPr="008F4264">
              <w:rPr>
                <w:rFonts w:ascii="Segoe UI" w:eastAsia="Times New Roman" w:hAnsi="Segoe UI" w:cs="Segoe UI"/>
                <w:b/>
                <w:bCs/>
                <w:color w:val="000000"/>
                <w:sz w:val="22"/>
                <w:lang w:eastAsia="ru-RU"/>
              </w:rPr>
              <w:t>Котельная №2  БМК-1 ул.Бахтина, д.11Б</w:t>
            </w:r>
          </w:p>
        </w:tc>
        <w:tc>
          <w:tcPr>
            <w:tcW w:w="406" w:type="pct"/>
            <w:tcBorders>
              <w:top w:val="nil"/>
              <w:left w:val="nil"/>
              <w:bottom w:val="single" w:sz="4" w:space="0" w:color="auto"/>
              <w:right w:val="single" w:sz="4" w:space="0" w:color="auto"/>
            </w:tcBorders>
            <w:shd w:val="clear" w:color="auto" w:fill="auto"/>
            <w:textDirection w:val="btLr"/>
            <w:vAlign w:val="center"/>
            <w:hideMark/>
          </w:tcPr>
          <w:p w:rsidR="00576B91" w:rsidRPr="008F4264" w:rsidRDefault="00576B91" w:rsidP="00576B91">
            <w:pPr>
              <w:ind w:left="113" w:right="113"/>
              <w:jc w:val="center"/>
              <w:rPr>
                <w:rFonts w:ascii="Segoe UI" w:eastAsia="Times New Roman" w:hAnsi="Segoe UI" w:cs="Segoe UI"/>
                <w:b/>
                <w:bCs/>
                <w:color w:val="000000"/>
                <w:sz w:val="22"/>
                <w:lang w:eastAsia="ru-RU"/>
              </w:rPr>
            </w:pPr>
            <w:r w:rsidRPr="008F4264">
              <w:rPr>
                <w:rFonts w:ascii="Segoe UI" w:eastAsia="Times New Roman" w:hAnsi="Segoe UI" w:cs="Segoe UI"/>
                <w:b/>
                <w:bCs/>
                <w:color w:val="000000"/>
                <w:sz w:val="22"/>
                <w:lang w:eastAsia="ru-RU"/>
              </w:rPr>
              <w:t>Котельная №3  БМК-2 ул.Заводская, д.5а</w:t>
            </w:r>
          </w:p>
        </w:tc>
        <w:tc>
          <w:tcPr>
            <w:tcW w:w="407" w:type="pct"/>
            <w:tcBorders>
              <w:top w:val="nil"/>
              <w:left w:val="nil"/>
              <w:bottom w:val="single" w:sz="4" w:space="0" w:color="auto"/>
              <w:right w:val="single" w:sz="4" w:space="0" w:color="auto"/>
            </w:tcBorders>
            <w:shd w:val="clear" w:color="auto" w:fill="auto"/>
            <w:textDirection w:val="btLr"/>
            <w:vAlign w:val="center"/>
            <w:hideMark/>
          </w:tcPr>
          <w:p w:rsidR="00576B91" w:rsidRPr="008F4264" w:rsidRDefault="00576B91" w:rsidP="00576B91">
            <w:pPr>
              <w:ind w:left="113" w:right="113"/>
              <w:jc w:val="center"/>
              <w:rPr>
                <w:rFonts w:ascii="Segoe UI" w:eastAsia="Times New Roman" w:hAnsi="Segoe UI" w:cs="Segoe UI"/>
                <w:b/>
                <w:bCs/>
                <w:color w:val="000000"/>
                <w:sz w:val="22"/>
                <w:lang w:eastAsia="ru-RU"/>
              </w:rPr>
            </w:pPr>
            <w:r w:rsidRPr="008F4264">
              <w:rPr>
                <w:rFonts w:ascii="Segoe UI" w:eastAsia="Times New Roman" w:hAnsi="Segoe UI" w:cs="Segoe UI"/>
                <w:b/>
                <w:bCs/>
                <w:color w:val="000000"/>
                <w:sz w:val="22"/>
                <w:lang w:eastAsia="ru-RU"/>
              </w:rPr>
              <w:t>Котельная №4 Смоленская обл., Гагаринский р-н, п.Карманово</w:t>
            </w:r>
          </w:p>
        </w:tc>
        <w:tc>
          <w:tcPr>
            <w:tcW w:w="406" w:type="pct"/>
            <w:tcBorders>
              <w:top w:val="nil"/>
              <w:left w:val="nil"/>
              <w:bottom w:val="single" w:sz="4" w:space="0" w:color="auto"/>
              <w:right w:val="single" w:sz="4" w:space="0" w:color="auto"/>
            </w:tcBorders>
            <w:shd w:val="clear" w:color="auto" w:fill="auto"/>
            <w:textDirection w:val="btLr"/>
            <w:vAlign w:val="center"/>
            <w:hideMark/>
          </w:tcPr>
          <w:p w:rsidR="00576B91" w:rsidRPr="008F4264" w:rsidRDefault="00576B91" w:rsidP="00576B91">
            <w:pPr>
              <w:ind w:left="113" w:right="113"/>
              <w:jc w:val="center"/>
              <w:rPr>
                <w:rFonts w:ascii="Segoe UI" w:eastAsia="Times New Roman" w:hAnsi="Segoe UI" w:cs="Segoe UI"/>
                <w:b/>
                <w:bCs/>
                <w:color w:val="000000"/>
                <w:sz w:val="22"/>
                <w:lang w:eastAsia="ru-RU"/>
              </w:rPr>
            </w:pPr>
            <w:r w:rsidRPr="008F4264">
              <w:rPr>
                <w:rFonts w:ascii="Segoe UI" w:eastAsia="Times New Roman" w:hAnsi="Segoe UI" w:cs="Segoe UI"/>
                <w:b/>
                <w:bCs/>
                <w:color w:val="000000"/>
                <w:sz w:val="22"/>
                <w:lang w:eastAsia="ru-RU"/>
              </w:rPr>
              <w:t>Котельная №5 БМК-3 мкрн. Лесной, ул. Мира, д.2а</w:t>
            </w:r>
          </w:p>
        </w:tc>
        <w:tc>
          <w:tcPr>
            <w:tcW w:w="407" w:type="pct"/>
            <w:tcBorders>
              <w:top w:val="nil"/>
              <w:left w:val="nil"/>
              <w:bottom w:val="single" w:sz="4" w:space="0" w:color="auto"/>
              <w:right w:val="single" w:sz="4" w:space="0" w:color="auto"/>
            </w:tcBorders>
            <w:shd w:val="clear" w:color="auto" w:fill="auto"/>
            <w:textDirection w:val="btLr"/>
            <w:vAlign w:val="center"/>
            <w:hideMark/>
          </w:tcPr>
          <w:p w:rsidR="00576B91" w:rsidRPr="008F4264" w:rsidRDefault="00576B91" w:rsidP="00576B91">
            <w:pPr>
              <w:ind w:left="113" w:right="113"/>
              <w:jc w:val="center"/>
              <w:rPr>
                <w:rFonts w:ascii="Segoe UI" w:eastAsia="Times New Roman" w:hAnsi="Segoe UI" w:cs="Segoe UI"/>
                <w:b/>
                <w:bCs/>
                <w:color w:val="000000"/>
                <w:sz w:val="22"/>
                <w:lang w:eastAsia="ru-RU"/>
              </w:rPr>
            </w:pPr>
            <w:r w:rsidRPr="008F4264">
              <w:rPr>
                <w:rFonts w:ascii="Segoe UI" w:eastAsia="Times New Roman" w:hAnsi="Segoe UI" w:cs="Segoe UI"/>
                <w:b/>
                <w:bCs/>
                <w:color w:val="000000"/>
                <w:sz w:val="22"/>
                <w:lang w:eastAsia="ru-RU"/>
              </w:rPr>
              <w:t>Котельная №6  ул.Пушная, д.2а</w:t>
            </w:r>
          </w:p>
        </w:tc>
        <w:tc>
          <w:tcPr>
            <w:tcW w:w="406" w:type="pct"/>
            <w:tcBorders>
              <w:top w:val="nil"/>
              <w:left w:val="nil"/>
              <w:bottom w:val="single" w:sz="4" w:space="0" w:color="auto"/>
              <w:right w:val="single" w:sz="4" w:space="0" w:color="auto"/>
            </w:tcBorders>
            <w:shd w:val="clear" w:color="auto" w:fill="auto"/>
            <w:textDirection w:val="btLr"/>
            <w:vAlign w:val="center"/>
            <w:hideMark/>
          </w:tcPr>
          <w:p w:rsidR="00576B91" w:rsidRPr="008F4264" w:rsidRDefault="00576B91" w:rsidP="00576B91">
            <w:pPr>
              <w:ind w:left="113" w:right="113"/>
              <w:jc w:val="center"/>
              <w:rPr>
                <w:rFonts w:ascii="Segoe UI" w:eastAsia="Times New Roman" w:hAnsi="Segoe UI" w:cs="Segoe UI"/>
                <w:b/>
                <w:bCs/>
                <w:color w:val="000000"/>
                <w:sz w:val="22"/>
                <w:lang w:eastAsia="ru-RU"/>
              </w:rPr>
            </w:pPr>
            <w:r w:rsidRPr="008F4264">
              <w:rPr>
                <w:rFonts w:ascii="Segoe UI" w:eastAsia="Times New Roman" w:hAnsi="Segoe UI" w:cs="Segoe UI"/>
                <w:b/>
                <w:bCs/>
                <w:color w:val="000000"/>
                <w:sz w:val="22"/>
                <w:lang w:eastAsia="ru-RU"/>
              </w:rPr>
              <w:t>Котельная №7 БМК-7, ул. Красноармейская, юго-восточнее ж.д 56а</w:t>
            </w:r>
          </w:p>
        </w:tc>
        <w:tc>
          <w:tcPr>
            <w:tcW w:w="451" w:type="pct"/>
            <w:tcBorders>
              <w:top w:val="nil"/>
              <w:left w:val="nil"/>
              <w:bottom w:val="single" w:sz="4" w:space="0" w:color="auto"/>
              <w:right w:val="single" w:sz="4" w:space="0" w:color="auto"/>
            </w:tcBorders>
            <w:shd w:val="clear" w:color="auto" w:fill="auto"/>
            <w:textDirection w:val="btLr"/>
            <w:vAlign w:val="center"/>
            <w:hideMark/>
          </w:tcPr>
          <w:p w:rsidR="00576B91" w:rsidRPr="008F4264" w:rsidRDefault="00576B91" w:rsidP="00576B91">
            <w:pPr>
              <w:ind w:left="113" w:right="113"/>
              <w:jc w:val="center"/>
              <w:rPr>
                <w:rFonts w:ascii="Segoe UI" w:eastAsia="Times New Roman" w:hAnsi="Segoe UI" w:cs="Segoe UI"/>
                <w:b/>
                <w:bCs/>
                <w:color w:val="000000"/>
                <w:sz w:val="22"/>
                <w:lang w:eastAsia="ru-RU"/>
              </w:rPr>
            </w:pPr>
            <w:r w:rsidRPr="008F4264">
              <w:rPr>
                <w:rFonts w:ascii="Segoe UI" w:eastAsia="Times New Roman" w:hAnsi="Segoe UI" w:cs="Segoe UI"/>
                <w:b/>
                <w:bCs/>
                <w:color w:val="000000"/>
                <w:sz w:val="22"/>
                <w:lang w:eastAsia="ru-RU"/>
              </w:rPr>
              <w:t>Котельная №8  БМК-8 на пересечении  ул. Ленина и Красноармейская</w:t>
            </w:r>
          </w:p>
        </w:tc>
        <w:tc>
          <w:tcPr>
            <w:tcW w:w="362" w:type="pct"/>
            <w:tcBorders>
              <w:top w:val="nil"/>
              <w:left w:val="nil"/>
              <w:bottom w:val="single" w:sz="4" w:space="0" w:color="auto"/>
              <w:right w:val="single" w:sz="4" w:space="0" w:color="auto"/>
            </w:tcBorders>
            <w:shd w:val="clear" w:color="auto" w:fill="auto"/>
            <w:textDirection w:val="btLr"/>
            <w:vAlign w:val="center"/>
            <w:hideMark/>
          </w:tcPr>
          <w:p w:rsidR="00576B91" w:rsidRPr="008F4264" w:rsidRDefault="00576B91" w:rsidP="00576B91">
            <w:pPr>
              <w:ind w:left="113" w:right="113"/>
              <w:jc w:val="center"/>
              <w:rPr>
                <w:rFonts w:ascii="Segoe UI" w:eastAsia="Times New Roman" w:hAnsi="Segoe UI" w:cs="Segoe UI"/>
                <w:b/>
                <w:bCs/>
                <w:color w:val="000000"/>
                <w:sz w:val="22"/>
                <w:lang w:eastAsia="ru-RU"/>
              </w:rPr>
            </w:pPr>
            <w:r w:rsidRPr="008F4264">
              <w:rPr>
                <w:rFonts w:ascii="Segoe UI" w:eastAsia="Times New Roman" w:hAnsi="Segoe UI" w:cs="Segoe UI"/>
                <w:b/>
                <w:bCs/>
                <w:color w:val="000000"/>
                <w:sz w:val="22"/>
                <w:lang w:eastAsia="ru-RU"/>
              </w:rPr>
              <w:t>Котельная №9  БМК-9 ул. Советская, в районе  жилого дома №7</w:t>
            </w:r>
          </w:p>
        </w:tc>
        <w:tc>
          <w:tcPr>
            <w:tcW w:w="440" w:type="pct"/>
            <w:tcBorders>
              <w:top w:val="nil"/>
              <w:left w:val="nil"/>
              <w:bottom w:val="single" w:sz="4" w:space="0" w:color="auto"/>
              <w:right w:val="single" w:sz="4" w:space="0" w:color="auto"/>
            </w:tcBorders>
            <w:shd w:val="clear" w:color="auto" w:fill="auto"/>
            <w:textDirection w:val="btLr"/>
            <w:vAlign w:val="center"/>
            <w:hideMark/>
          </w:tcPr>
          <w:p w:rsidR="00576B91" w:rsidRPr="008F4264" w:rsidRDefault="00576B91" w:rsidP="00576B91">
            <w:pPr>
              <w:ind w:left="113" w:right="113"/>
              <w:jc w:val="center"/>
              <w:rPr>
                <w:rFonts w:ascii="Segoe UI" w:eastAsia="Times New Roman" w:hAnsi="Segoe UI" w:cs="Segoe UI"/>
                <w:b/>
                <w:bCs/>
                <w:color w:val="000000"/>
                <w:sz w:val="22"/>
                <w:lang w:eastAsia="ru-RU"/>
              </w:rPr>
            </w:pPr>
            <w:r w:rsidRPr="008F4264">
              <w:rPr>
                <w:rFonts w:ascii="Segoe UI" w:eastAsia="Times New Roman" w:hAnsi="Segoe UI" w:cs="Segoe UI"/>
                <w:b/>
                <w:bCs/>
                <w:color w:val="000000"/>
                <w:sz w:val="22"/>
                <w:lang w:eastAsia="ru-RU"/>
              </w:rPr>
              <w:t>Котельная №10 БМК-10 с. Карманово, ул. Набережная, д.18</w:t>
            </w:r>
          </w:p>
        </w:tc>
      </w:tr>
      <w:tr w:rsidR="00576B91" w:rsidRPr="00576B91" w:rsidTr="00576B91">
        <w:trPr>
          <w:trHeight w:val="345"/>
        </w:trPr>
        <w:tc>
          <w:tcPr>
            <w:tcW w:w="885" w:type="pct"/>
            <w:tcBorders>
              <w:top w:val="nil"/>
              <w:left w:val="single" w:sz="4" w:space="0" w:color="auto"/>
              <w:bottom w:val="single" w:sz="4" w:space="0" w:color="auto"/>
              <w:right w:val="single" w:sz="4" w:space="0" w:color="auto"/>
            </w:tcBorders>
            <w:shd w:val="clear" w:color="auto" w:fill="auto"/>
            <w:vAlign w:val="center"/>
            <w:hideMark/>
          </w:tcPr>
          <w:p w:rsidR="00576B91" w:rsidRPr="00576B91" w:rsidRDefault="00576B91" w:rsidP="00576B91">
            <w:pPr>
              <w:jc w:val="left"/>
              <w:rPr>
                <w:rFonts w:ascii="Segoe UI" w:eastAsia="Times New Roman" w:hAnsi="Segoe UI" w:cs="Segoe UI"/>
                <w:color w:val="000000"/>
                <w:sz w:val="22"/>
                <w:lang w:eastAsia="ru-RU"/>
              </w:rPr>
            </w:pPr>
            <w:r w:rsidRPr="00576B91">
              <w:rPr>
                <w:rFonts w:ascii="Segoe UI" w:eastAsia="Times New Roman" w:hAnsi="Segoe UI" w:cs="Segoe UI"/>
                <w:color w:val="000000"/>
                <w:sz w:val="22"/>
                <w:lang w:eastAsia="ru-RU"/>
              </w:rPr>
              <w:t>Выработка тепловой энергии (Гкал)</w:t>
            </w:r>
          </w:p>
        </w:tc>
        <w:tc>
          <w:tcPr>
            <w:tcW w:w="423" w:type="pct"/>
            <w:tcBorders>
              <w:top w:val="nil"/>
              <w:left w:val="nil"/>
              <w:bottom w:val="single" w:sz="4" w:space="0" w:color="auto"/>
              <w:right w:val="single" w:sz="4" w:space="0" w:color="auto"/>
            </w:tcBorders>
            <w:shd w:val="clear" w:color="auto" w:fill="auto"/>
            <w:vAlign w:val="center"/>
            <w:hideMark/>
          </w:tcPr>
          <w:p w:rsidR="00576B91" w:rsidRPr="00576B91" w:rsidRDefault="00576B91" w:rsidP="00576B91">
            <w:pPr>
              <w:jc w:val="center"/>
              <w:rPr>
                <w:rFonts w:ascii="Segoe UI" w:eastAsia="Times New Roman" w:hAnsi="Segoe UI" w:cs="Segoe UI"/>
                <w:color w:val="000000"/>
                <w:sz w:val="22"/>
                <w:lang w:eastAsia="ru-RU"/>
              </w:rPr>
            </w:pPr>
            <w:r w:rsidRPr="00576B91">
              <w:rPr>
                <w:rFonts w:ascii="Segoe UI" w:eastAsia="Times New Roman" w:hAnsi="Segoe UI" w:cs="Segoe UI"/>
                <w:color w:val="000000"/>
                <w:sz w:val="22"/>
                <w:lang w:eastAsia="ru-RU"/>
              </w:rPr>
              <w:t>88189</w:t>
            </w:r>
          </w:p>
        </w:tc>
        <w:tc>
          <w:tcPr>
            <w:tcW w:w="407" w:type="pct"/>
            <w:tcBorders>
              <w:top w:val="nil"/>
              <w:left w:val="nil"/>
              <w:bottom w:val="single" w:sz="4" w:space="0" w:color="auto"/>
              <w:right w:val="single" w:sz="4" w:space="0" w:color="auto"/>
            </w:tcBorders>
            <w:shd w:val="clear" w:color="auto" w:fill="auto"/>
            <w:vAlign w:val="center"/>
            <w:hideMark/>
          </w:tcPr>
          <w:p w:rsidR="00576B91" w:rsidRPr="00576B91" w:rsidRDefault="00576B91" w:rsidP="00576B91">
            <w:pPr>
              <w:jc w:val="center"/>
              <w:rPr>
                <w:rFonts w:ascii="Segoe UI" w:eastAsia="Times New Roman" w:hAnsi="Segoe UI" w:cs="Segoe UI"/>
                <w:color w:val="000000"/>
                <w:sz w:val="22"/>
                <w:lang w:eastAsia="ru-RU"/>
              </w:rPr>
            </w:pPr>
            <w:r w:rsidRPr="00576B91">
              <w:rPr>
                <w:rFonts w:ascii="Segoe UI" w:eastAsia="Times New Roman" w:hAnsi="Segoe UI" w:cs="Segoe UI"/>
                <w:color w:val="000000"/>
                <w:sz w:val="22"/>
                <w:lang w:eastAsia="ru-RU"/>
              </w:rPr>
              <w:t>16577,26</w:t>
            </w:r>
          </w:p>
        </w:tc>
        <w:tc>
          <w:tcPr>
            <w:tcW w:w="406" w:type="pct"/>
            <w:tcBorders>
              <w:top w:val="nil"/>
              <w:left w:val="nil"/>
              <w:bottom w:val="single" w:sz="4" w:space="0" w:color="auto"/>
              <w:right w:val="single" w:sz="4" w:space="0" w:color="auto"/>
            </w:tcBorders>
            <w:shd w:val="clear" w:color="auto" w:fill="auto"/>
            <w:vAlign w:val="center"/>
            <w:hideMark/>
          </w:tcPr>
          <w:p w:rsidR="00576B91" w:rsidRPr="00576B91" w:rsidRDefault="00576B91" w:rsidP="00576B91">
            <w:pPr>
              <w:jc w:val="center"/>
              <w:rPr>
                <w:rFonts w:ascii="Segoe UI" w:eastAsia="Times New Roman" w:hAnsi="Segoe UI" w:cs="Segoe UI"/>
                <w:color w:val="000000"/>
                <w:sz w:val="22"/>
                <w:lang w:eastAsia="ru-RU"/>
              </w:rPr>
            </w:pPr>
            <w:r w:rsidRPr="00576B91">
              <w:rPr>
                <w:rFonts w:ascii="Segoe UI" w:eastAsia="Times New Roman" w:hAnsi="Segoe UI" w:cs="Segoe UI"/>
                <w:color w:val="000000"/>
                <w:sz w:val="22"/>
                <w:lang w:eastAsia="ru-RU"/>
              </w:rPr>
              <w:t>7635,3</w:t>
            </w:r>
          </w:p>
        </w:tc>
        <w:tc>
          <w:tcPr>
            <w:tcW w:w="407" w:type="pct"/>
            <w:tcBorders>
              <w:top w:val="nil"/>
              <w:left w:val="nil"/>
              <w:bottom w:val="single" w:sz="4" w:space="0" w:color="auto"/>
              <w:right w:val="single" w:sz="4" w:space="0" w:color="auto"/>
            </w:tcBorders>
            <w:shd w:val="clear" w:color="auto" w:fill="auto"/>
            <w:vAlign w:val="center"/>
            <w:hideMark/>
          </w:tcPr>
          <w:p w:rsidR="00576B91" w:rsidRPr="00576B91" w:rsidRDefault="00576B91" w:rsidP="00576B91">
            <w:pPr>
              <w:jc w:val="center"/>
              <w:rPr>
                <w:rFonts w:ascii="Segoe UI" w:eastAsia="Times New Roman" w:hAnsi="Segoe UI" w:cs="Segoe UI"/>
                <w:color w:val="000000"/>
                <w:sz w:val="22"/>
                <w:lang w:eastAsia="ru-RU"/>
              </w:rPr>
            </w:pPr>
            <w:r w:rsidRPr="00576B91">
              <w:rPr>
                <w:rFonts w:ascii="Segoe UI" w:eastAsia="Times New Roman" w:hAnsi="Segoe UI" w:cs="Segoe UI"/>
                <w:color w:val="000000"/>
                <w:sz w:val="22"/>
                <w:lang w:eastAsia="ru-RU"/>
              </w:rPr>
              <w:t>11960,9</w:t>
            </w:r>
          </w:p>
        </w:tc>
        <w:tc>
          <w:tcPr>
            <w:tcW w:w="406" w:type="pct"/>
            <w:tcBorders>
              <w:top w:val="nil"/>
              <w:left w:val="nil"/>
              <w:bottom w:val="single" w:sz="4" w:space="0" w:color="auto"/>
              <w:right w:val="single" w:sz="4" w:space="0" w:color="auto"/>
            </w:tcBorders>
            <w:shd w:val="clear" w:color="auto" w:fill="auto"/>
            <w:vAlign w:val="center"/>
            <w:hideMark/>
          </w:tcPr>
          <w:p w:rsidR="00576B91" w:rsidRPr="00576B91" w:rsidRDefault="00576B91" w:rsidP="00576B91">
            <w:pPr>
              <w:jc w:val="center"/>
              <w:rPr>
                <w:rFonts w:ascii="Segoe UI" w:eastAsia="Times New Roman" w:hAnsi="Segoe UI" w:cs="Segoe UI"/>
                <w:color w:val="000000"/>
                <w:sz w:val="22"/>
                <w:lang w:eastAsia="ru-RU"/>
              </w:rPr>
            </w:pPr>
            <w:r w:rsidRPr="00576B91">
              <w:rPr>
                <w:rFonts w:ascii="Segoe UI" w:eastAsia="Times New Roman" w:hAnsi="Segoe UI" w:cs="Segoe UI"/>
                <w:color w:val="000000"/>
                <w:sz w:val="22"/>
                <w:lang w:eastAsia="ru-RU"/>
              </w:rPr>
              <w:t>2688,55</w:t>
            </w:r>
          </w:p>
        </w:tc>
        <w:tc>
          <w:tcPr>
            <w:tcW w:w="407" w:type="pct"/>
            <w:tcBorders>
              <w:top w:val="nil"/>
              <w:left w:val="nil"/>
              <w:bottom w:val="single" w:sz="4" w:space="0" w:color="auto"/>
              <w:right w:val="single" w:sz="4" w:space="0" w:color="auto"/>
            </w:tcBorders>
            <w:shd w:val="clear" w:color="auto" w:fill="auto"/>
            <w:vAlign w:val="center"/>
            <w:hideMark/>
          </w:tcPr>
          <w:p w:rsidR="00576B91" w:rsidRPr="00576B91" w:rsidRDefault="00576B91" w:rsidP="00576B91">
            <w:pPr>
              <w:jc w:val="center"/>
              <w:rPr>
                <w:rFonts w:ascii="Segoe UI" w:eastAsia="Times New Roman" w:hAnsi="Segoe UI" w:cs="Segoe UI"/>
                <w:color w:val="000000"/>
                <w:sz w:val="22"/>
                <w:lang w:eastAsia="ru-RU"/>
              </w:rPr>
            </w:pPr>
            <w:r w:rsidRPr="00576B91">
              <w:rPr>
                <w:rFonts w:ascii="Segoe UI" w:eastAsia="Times New Roman" w:hAnsi="Segoe UI" w:cs="Segoe UI"/>
                <w:color w:val="000000"/>
                <w:sz w:val="22"/>
                <w:lang w:eastAsia="ru-RU"/>
              </w:rPr>
              <w:t>863,04</w:t>
            </w:r>
          </w:p>
        </w:tc>
        <w:tc>
          <w:tcPr>
            <w:tcW w:w="406" w:type="pct"/>
            <w:tcBorders>
              <w:top w:val="nil"/>
              <w:left w:val="nil"/>
              <w:bottom w:val="single" w:sz="4" w:space="0" w:color="auto"/>
              <w:right w:val="single" w:sz="4" w:space="0" w:color="auto"/>
            </w:tcBorders>
            <w:shd w:val="clear" w:color="auto" w:fill="auto"/>
            <w:vAlign w:val="center"/>
            <w:hideMark/>
          </w:tcPr>
          <w:p w:rsidR="00576B91" w:rsidRPr="00576B91" w:rsidRDefault="00576B91" w:rsidP="00576B91">
            <w:pPr>
              <w:jc w:val="center"/>
              <w:rPr>
                <w:rFonts w:ascii="Segoe UI" w:eastAsia="Times New Roman" w:hAnsi="Segoe UI" w:cs="Segoe UI"/>
                <w:color w:val="000000"/>
                <w:sz w:val="22"/>
                <w:lang w:eastAsia="ru-RU"/>
              </w:rPr>
            </w:pPr>
            <w:r w:rsidRPr="00576B91">
              <w:rPr>
                <w:rFonts w:ascii="Segoe UI" w:eastAsia="Times New Roman" w:hAnsi="Segoe UI" w:cs="Segoe UI"/>
                <w:color w:val="000000"/>
                <w:sz w:val="22"/>
                <w:lang w:eastAsia="ru-RU"/>
              </w:rPr>
              <w:t>16287,9</w:t>
            </w:r>
          </w:p>
        </w:tc>
        <w:tc>
          <w:tcPr>
            <w:tcW w:w="451" w:type="pct"/>
            <w:tcBorders>
              <w:top w:val="nil"/>
              <w:left w:val="nil"/>
              <w:bottom w:val="single" w:sz="4" w:space="0" w:color="auto"/>
              <w:right w:val="single" w:sz="4" w:space="0" w:color="auto"/>
            </w:tcBorders>
            <w:shd w:val="clear" w:color="auto" w:fill="auto"/>
            <w:vAlign w:val="center"/>
            <w:hideMark/>
          </w:tcPr>
          <w:p w:rsidR="00576B91" w:rsidRPr="00576B91" w:rsidRDefault="00576B91" w:rsidP="00576B91">
            <w:pPr>
              <w:jc w:val="center"/>
              <w:rPr>
                <w:rFonts w:ascii="Segoe UI" w:eastAsia="Times New Roman" w:hAnsi="Segoe UI" w:cs="Segoe UI"/>
                <w:color w:val="000000"/>
                <w:sz w:val="22"/>
                <w:lang w:eastAsia="ru-RU"/>
              </w:rPr>
            </w:pPr>
            <w:r w:rsidRPr="00576B91">
              <w:rPr>
                <w:rFonts w:ascii="Segoe UI" w:eastAsia="Times New Roman" w:hAnsi="Segoe UI" w:cs="Segoe UI"/>
                <w:color w:val="000000"/>
                <w:sz w:val="22"/>
                <w:lang w:eastAsia="ru-RU"/>
              </w:rPr>
              <w:t>3894,427</w:t>
            </w:r>
          </w:p>
        </w:tc>
        <w:tc>
          <w:tcPr>
            <w:tcW w:w="362" w:type="pct"/>
            <w:tcBorders>
              <w:top w:val="nil"/>
              <w:left w:val="nil"/>
              <w:bottom w:val="single" w:sz="4" w:space="0" w:color="auto"/>
              <w:right w:val="single" w:sz="4" w:space="0" w:color="auto"/>
            </w:tcBorders>
            <w:shd w:val="clear" w:color="auto" w:fill="auto"/>
            <w:vAlign w:val="center"/>
            <w:hideMark/>
          </w:tcPr>
          <w:p w:rsidR="00576B91" w:rsidRPr="00576B91" w:rsidRDefault="00576B91" w:rsidP="00576B91">
            <w:pPr>
              <w:jc w:val="center"/>
              <w:rPr>
                <w:rFonts w:ascii="Segoe UI" w:eastAsia="Times New Roman" w:hAnsi="Segoe UI" w:cs="Segoe UI"/>
                <w:color w:val="000000"/>
                <w:sz w:val="22"/>
                <w:lang w:eastAsia="ru-RU"/>
              </w:rPr>
            </w:pPr>
            <w:r w:rsidRPr="00576B91">
              <w:rPr>
                <w:rFonts w:ascii="Segoe UI" w:eastAsia="Times New Roman" w:hAnsi="Segoe UI" w:cs="Segoe UI"/>
                <w:color w:val="000000"/>
                <w:sz w:val="22"/>
                <w:lang w:eastAsia="ru-RU"/>
              </w:rPr>
              <w:t>11985,4</w:t>
            </w:r>
          </w:p>
        </w:tc>
        <w:tc>
          <w:tcPr>
            <w:tcW w:w="440" w:type="pct"/>
            <w:tcBorders>
              <w:top w:val="nil"/>
              <w:left w:val="nil"/>
              <w:bottom w:val="single" w:sz="4" w:space="0" w:color="auto"/>
              <w:right w:val="single" w:sz="4" w:space="0" w:color="auto"/>
            </w:tcBorders>
            <w:shd w:val="clear" w:color="auto" w:fill="auto"/>
            <w:vAlign w:val="center"/>
            <w:hideMark/>
          </w:tcPr>
          <w:p w:rsidR="00576B91" w:rsidRPr="00576B91" w:rsidRDefault="00576B91" w:rsidP="00576B91">
            <w:pPr>
              <w:jc w:val="center"/>
              <w:rPr>
                <w:rFonts w:ascii="Segoe UI" w:eastAsia="Times New Roman" w:hAnsi="Segoe UI" w:cs="Segoe UI"/>
                <w:color w:val="000000"/>
                <w:sz w:val="22"/>
                <w:lang w:eastAsia="ru-RU"/>
              </w:rPr>
            </w:pPr>
            <w:r w:rsidRPr="00576B91">
              <w:rPr>
                <w:rFonts w:ascii="Segoe UI" w:eastAsia="Times New Roman" w:hAnsi="Segoe UI" w:cs="Segoe UI"/>
                <w:color w:val="000000"/>
                <w:sz w:val="22"/>
                <w:lang w:eastAsia="ru-RU"/>
              </w:rPr>
              <w:t>225,1</w:t>
            </w:r>
          </w:p>
        </w:tc>
      </w:tr>
      <w:tr w:rsidR="00576B91" w:rsidRPr="00576B91" w:rsidTr="00576B91">
        <w:trPr>
          <w:trHeight w:val="510"/>
        </w:trPr>
        <w:tc>
          <w:tcPr>
            <w:tcW w:w="885" w:type="pct"/>
            <w:tcBorders>
              <w:top w:val="nil"/>
              <w:left w:val="single" w:sz="4" w:space="0" w:color="auto"/>
              <w:bottom w:val="single" w:sz="4" w:space="0" w:color="auto"/>
              <w:right w:val="single" w:sz="4" w:space="0" w:color="auto"/>
            </w:tcBorders>
            <w:shd w:val="clear" w:color="auto" w:fill="auto"/>
            <w:vAlign w:val="center"/>
            <w:hideMark/>
          </w:tcPr>
          <w:p w:rsidR="00576B91" w:rsidRPr="00576B91" w:rsidRDefault="00576B91" w:rsidP="00576B91">
            <w:pPr>
              <w:jc w:val="left"/>
              <w:rPr>
                <w:rFonts w:ascii="Segoe UI" w:eastAsia="Times New Roman" w:hAnsi="Segoe UI" w:cs="Segoe UI"/>
                <w:color w:val="000000"/>
                <w:sz w:val="22"/>
                <w:lang w:eastAsia="ru-RU"/>
              </w:rPr>
            </w:pPr>
            <w:r w:rsidRPr="00576B91">
              <w:rPr>
                <w:rFonts w:ascii="Segoe UI" w:eastAsia="Times New Roman" w:hAnsi="Segoe UI" w:cs="Segoe UI"/>
                <w:color w:val="000000"/>
                <w:sz w:val="22"/>
                <w:lang w:eastAsia="ru-RU"/>
              </w:rPr>
              <w:t>Расход тепловой энергии на собственные нужды источника теплоснабжения (Гкал)</w:t>
            </w:r>
          </w:p>
        </w:tc>
        <w:tc>
          <w:tcPr>
            <w:tcW w:w="423" w:type="pct"/>
            <w:tcBorders>
              <w:top w:val="nil"/>
              <w:left w:val="nil"/>
              <w:bottom w:val="single" w:sz="4" w:space="0" w:color="auto"/>
              <w:right w:val="single" w:sz="4" w:space="0" w:color="auto"/>
            </w:tcBorders>
            <w:shd w:val="clear" w:color="auto" w:fill="auto"/>
            <w:vAlign w:val="center"/>
            <w:hideMark/>
          </w:tcPr>
          <w:p w:rsidR="00576B91" w:rsidRPr="00576B91" w:rsidRDefault="00576B91" w:rsidP="00576B91">
            <w:pPr>
              <w:jc w:val="center"/>
              <w:rPr>
                <w:rFonts w:ascii="Segoe UI" w:eastAsia="Times New Roman" w:hAnsi="Segoe UI" w:cs="Segoe UI"/>
                <w:sz w:val="22"/>
                <w:lang w:eastAsia="ru-RU"/>
              </w:rPr>
            </w:pPr>
            <w:r w:rsidRPr="00576B91">
              <w:rPr>
                <w:rFonts w:ascii="Segoe UI" w:eastAsia="Times New Roman" w:hAnsi="Segoe UI" w:cs="Segoe UI"/>
                <w:sz w:val="22"/>
                <w:lang w:eastAsia="ru-RU"/>
              </w:rPr>
              <w:t>1612,30</w:t>
            </w:r>
          </w:p>
        </w:tc>
        <w:tc>
          <w:tcPr>
            <w:tcW w:w="407" w:type="pct"/>
            <w:tcBorders>
              <w:top w:val="nil"/>
              <w:left w:val="nil"/>
              <w:bottom w:val="single" w:sz="4" w:space="0" w:color="auto"/>
              <w:right w:val="single" w:sz="4" w:space="0" w:color="auto"/>
            </w:tcBorders>
            <w:shd w:val="clear" w:color="auto" w:fill="auto"/>
            <w:noWrap/>
            <w:vAlign w:val="center"/>
            <w:hideMark/>
          </w:tcPr>
          <w:p w:rsidR="00576B91" w:rsidRPr="00576B91" w:rsidRDefault="00576B91" w:rsidP="00576B91">
            <w:pPr>
              <w:jc w:val="center"/>
              <w:rPr>
                <w:rFonts w:ascii="Segoe UI" w:eastAsia="Times New Roman" w:hAnsi="Segoe UI" w:cs="Segoe UI"/>
                <w:sz w:val="22"/>
                <w:lang w:eastAsia="ru-RU"/>
              </w:rPr>
            </w:pPr>
            <w:r w:rsidRPr="00576B91">
              <w:rPr>
                <w:rFonts w:ascii="Segoe UI" w:eastAsia="Times New Roman" w:hAnsi="Segoe UI" w:cs="Segoe UI"/>
                <w:sz w:val="22"/>
                <w:lang w:eastAsia="ru-RU"/>
              </w:rPr>
              <w:t>286,06</w:t>
            </w:r>
          </w:p>
        </w:tc>
        <w:tc>
          <w:tcPr>
            <w:tcW w:w="406" w:type="pct"/>
            <w:tcBorders>
              <w:top w:val="nil"/>
              <w:left w:val="nil"/>
              <w:bottom w:val="single" w:sz="4" w:space="0" w:color="auto"/>
              <w:right w:val="single" w:sz="4" w:space="0" w:color="auto"/>
            </w:tcBorders>
            <w:shd w:val="clear" w:color="auto" w:fill="auto"/>
            <w:noWrap/>
            <w:vAlign w:val="center"/>
            <w:hideMark/>
          </w:tcPr>
          <w:p w:rsidR="00576B91" w:rsidRPr="00576B91" w:rsidRDefault="00576B91" w:rsidP="00576B91">
            <w:pPr>
              <w:jc w:val="center"/>
              <w:rPr>
                <w:rFonts w:ascii="Segoe UI" w:eastAsia="Times New Roman" w:hAnsi="Segoe UI" w:cs="Segoe UI"/>
                <w:sz w:val="22"/>
                <w:lang w:eastAsia="ru-RU"/>
              </w:rPr>
            </w:pPr>
            <w:r w:rsidRPr="00576B91">
              <w:rPr>
                <w:rFonts w:ascii="Segoe UI" w:eastAsia="Times New Roman" w:hAnsi="Segoe UI" w:cs="Segoe UI"/>
                <w:sz w:val="22"/>
                <w:lang w:eastAsia="ru-RU"/>
              </w:rPr>
              <w:t>150,00</w:t>
            </w:r>
          </w:p>
        </w:tc>
        <w:tc>
          <w:tcPr>
            <w:tcW w:w="407" w:type="pct"/>
            <w:tcBorders>
              <w:top w:val="nil"/>
              <w:left w:val="nil"/>
              <w:bottom w:val="single" w:sz="4" w:space="0" w:color="auto"/>
              <w:right w:val="single" w:sz="4" w:space="0" w:color="auto"/>
            </w:tcBorders>
            <w:shd w:val="clear" w:color="auto" w:fill="auto"/>
            <w:vAlign w:val="center"/>
            <w:hideMark/>
          </w:tcPr>
          <w:p w:rsidR="00576B91" w:rsidRPr="00576B91" w:rsidRDefault="00576B91" w:rsidP="00576B91">
            <w:pPr>
              <w:jc w:val="center"/>
              <w:rPr>
                <w:rFonts w:ascii="Segoe UI" w:eastAsia="Times New Roman" w:hAnsi="Segoe UI" w:cs="Segoe UI"/>
                <w:sz w:val="22"/>
                <w:lang w:eastAsia="ru-RU"/>
              </w:rPr>
            </w:pPr>
            <w:r w:rsidRPr="00576B91">
              <w:rPr>
                <w:rFonts w:ascii="Segoe UI" w:eastAsia="Times New Roman" w:hAnsi="Segoe UI" w:cs="Segoe UI"/>
                <w:sz w:val="22"/>
                <w:lang w:eastAsia="ru-RU"/>
              </w:rPr>
              <w:t>314,20</w:t>
            </w:r>
          </w:p>
        </w:tc>
        <w:tc>
          <w:tcPr>
            <w:tcW w:w="406" w:type="pct"/>
            <w:tcBorders>
              <w:top w:val="nil"/>
              <w:left w:val="nil"/>
              <w:bottom w:val="single" w:sz="4" w:space="0" w:color="auto"/>
              <w:right w:val="single" w:sz="4" w:space="0" w:color="auto"/>
            </w:tcBorders>
            <w:shd w:val="clear" w:color="auto" w:fill="auto"/>
            <w:noWrap/>
            <w:vAlign w:val="center"/>
            <w:hideMark/>
          </w:tcPr>
          <w:p w:rsidR="00576B91" w:rsidRPr="00576B91" w:rsidRDefault="00576B91" w:rsidP="00576B91">
            <w:pPr>
              <w:jc w:val="center"/>
              <w:rPr>
                <w:rFonts w:ascii="Segoe UI" w:eastAsia="Times New Roman" w:hAnsi="Segoe UI" w:cs="Segoe UI"/>
                <w:sz w:val="22"/>
                <w:lang w:eastAsia="ru-RU"/>
              </w:rPr>
            </w:pPr>
            <w:r w:rsidRPr="00576B91">
              <w:rPr>
                <w:rFonts w:ascii="Segoe UI" w:eastAsia="Times New Roman" w:hAnsi="Segoe UI" w:cs="Segoe UI"/>
                <w:sz w:val="22"/>
                <w:lang w:eastAsia="ru-RU"/>
              </w:rPr>
              <w:t>48,05</w:t>
            </w:r>
          </w:p>
        </w:tc>
        <w:tc>
          <w:tcPr>
            <w:tcW w:w="407" w:type="pct"/>
            <w:tcBorders>
              <w:top w:val="nil"/>
              <w:left w:val="nil"/>
              <w:bottom w:val="single" w:sz="4" w:space="0" w:color="auto"/>
              <w:right w:val="single" w:sz="4" w:space="0" w:color="auto"/>
            </w:tcBorders>
            <w:shd w:val="clear" w:color="auto" w:fill="auto"/>
            <w:noWrap/>
            <w:vAlign w:val="center"/>
            <w:hideMark/>
          </w:tcPr>
          <w:p w:rsidR="00576B91" w:rsidRPr="00576B91" w:rsidRDefault="00576B91" w:rsidP="00576B91">
            <w:pPr>
              <w:jc w:val="center"/>
              <w:rPr>
                <w:rFonts w:ascii="Segoe UI" w:eastAsia="Times New Roman" w:hAnsi="Segoe UI" w:cs="Segoe UI"/>
                <w:sz w:val="22"/>
                <w:lang w:eastAsia="ru-RU"/>
              </w:rPr>
            </w:pPr>
            <w:r w:rsidRPr="00576B91">
              <w:rPr>
                <w:rFonts w:ascii="Segoe UI" w:eastAsia="Times New Roman" w:hAnsi="Segoe UI" w:cs="Segoe UI"/>
                <w:sz w:val="22"/>
                <w:lang w:eastAsia="ru-RU"/>
              </w:rPr>
              <w:t>23,05</w:t>
            </w:r>
          </w:p>
        </w:tc>
        <w:tc>
          <w:tcPr>
            <w:tcW w:w="406" w:type="pct"/>
            <w:tcBorders>
              <w:top w:val="nil"/>
              <w:left w:val="nil"/>
              <w:bottom w:val="single" w:sz="4" w:space="0" w:color="auto"/>
              <w:right w:val="single" w:sz="4" w:space="0" w:color="auto"/>
            </w:tcBorders>
            <w:shd w:val="clear" w:color="auto" w:fill="auto"/>
            <w:noWrap/>
            <w:vAlign w:val="center"/>
            <w:hideMark/>
          </w:tcPr>
          <w:p w:rsidR="00576B91" w:rsidRPr="00576B91" w:rsidRDefault="00576B91" w:rsidP="00576B91">
            <w:pPr>
              <w:jc w:val="center"/>
              <w:rPr>
                <w:rFonts w:ascii="Segoe UI" w:eastAsia="Times New Roman" w:hAnsi="Segoe UI" w:cs="Segoe UI"/>
                <w:sz w:val="22"/>
                <w:lang w:eastAsia="ru-RU"/>
              </w:rPr>
            </w:pPr>
            <w:r w:rsidRPr="00576B91">
              <w:rPr>
                <w:rFonts w:ascii="Segoe UI" w:eastAsia="Times New Roman" w:hAnsi="Segoe UI" w:cs="Segoe UI"/>
                <w:sz w:val="22"/>
                <w:lang w:eastAsia="ru-RU"/>
              </w:rPr>
              <w:t>254,65</w:t>
            </w:r>
          </w:p>
        </w:tc>
        <w:tc>
          <w:tcPr>
            <w:tcW w:w="451" w:type="pct"/>
            <w:tcBorders>
              <w:top w:val="nil"/>
              <w:left w:val="nil"/>
              <w:bottom w:val="single" w:sz="4" w:space="0" w:color="auto"/>
              <w:right w:val="single" w:sz="4" w:space="0" w:color="auto"/>
            </w:tcBorders>
            <w:shd w:val="clear" w:color="auto" w:fill="auto"/>
            <w:noWrap/>
            <w:vAlign w:val="center"/>
            <w:hideMark/>
          </w:tcPr>
          <w:p w:rsidR="00576B91" w:rsidRPr="00576B91" w:rsidRDefault="00576B91" w:rsidP="00576B91">
            <w:pPr>
              <w:jc w:val="center"/>
              <w:rPr>
                <w:rFonts w:ascii="Segoe UI" w:eastAsia="Times New Roman" w:hAnsi="Segoe UI" w:cs="Segoe UI"/>
                <w:sz w:val="22"/>
                <w:lang w:eastAsia="ru-RU"/>
              </w:rPr>
            </w:pPr>
            <w:r w:rsidRPr="00576B91">
              <w:rPr>
                <w:rFonts w:ascii="Segoe UI" w:eastAsia="Times New Roman" w:hAnsi="Segoe UI" w:cs="Segoe UI"/>
                <w:sz w:val="22"/>
                <w:lang w:eastAsia="ru-RU"/>
              </w:rPr>
              <w:t>71,89</w:t>
            </w:r>
          </w:p>
        </w:tc>
        <w:tc>
          <w:tcPr>
            <w:tcW w:w="362" w:type="pct"/>
            <w:tcBorders>
              <w:top w:val="nil"/>
              <w:left w:val="nil"/>
              <w:bottom w:val="single" w:sz="4" w:space="0" w:color="auto"/>
              <w:right w:val="single" w:sz="4" w:space="0" w:color="auto"/>
            </w:tcBorders>
            <w:shd w:val="clear" w:color="auto" w:fill="auto"/>
            <w:noWrap/>
            <w:vAlign w:val="center"/>
            <w:hideMark/>
          </w:tcPr>
          <w:p w:rsidR="00576B91" w:rsidRPr="00576B91" w:rsidRDefault="00576B91" w:rsidP="00576B91">
            <w:pPr>
              <w:jc w:val="center"/>
              <w:rPr>
                <w:rFonts w:ascii="Segoe UI" w:eastAsia="Times New Roman" w:hAnsi="Segoe UI" w:cs="Segoe UI"/>
                <w:sz w:val="22"/>
                <w:lang w:eastAsia="ru-RU"/>
              </w:rPr>
            </w:pPr>
            <w:r w:rsidRPr="00576B91">
              <w:rPr>
                <w:rFonts w:ascii="Segoe UI" w:eastAsia="Times New Roman" w:hAnsi="Segoe UI" w:cs="Segoe UI"/>
                <w:sz w:val="22"/>
                <w:lang w:eastAsia="ru-RU"/>
              </w:rPr>
              <w:t>208,92</w:t>
            </w:r>
          </w:p>
        </w:tc>
        <w:tc>
          <w:tcPr>
            <w:tcW w:w="440" w:type="pct"/>
            <w:tcBorders>
              <w:top w:val="nil"/>
              <w:left w:val="nil"/>
              <w:bottom w:val="single" w:sz="4" w:space="0" w:color="auto"/>
              <w:right w:val="single" w:sz="4" w:space="0" w:color="auto"/>
            </w:tcBorders>
            <w:shd w:val="clear" w:color="auto" w:fill="auto"/>
            <w:vAlign w:val="center"/>
            <w:hideMark/>
          </w:tcPr>
          <w:p w:rsidR="00576B91" w:rsidRPr="00576B91" w:rsidRDefault="00576B91" w:rsidP="00576B91">
            <w:pPr>
              <w:jc w:val="center"/>
              <w:rPr>
                <w:rFonts w:ascii="Segoe UI" w:eastAsia="Times New Roman" w:hAnsi="Segoe UI" w:cs="Segoe UI"/>
                <w:sz w:val="22"/>
                <w:lang w:eastAsia="ru-RU"/>
              </w:rPr>
            </w:pPr>
            <w:r w:rsidRPr="00576B91">
              <w:rPr>
                <w:rFonts w:ascii="Segoe UI" w:eastAsia="Times New Roman" w:hAnsi="Segoe UI" w:cs="Segoe UI"/>
                <w:sz w:val="22"/>
                <w:lang w:eastAsia="ru-RU"/>
              </w:rPr>
              <w:t>2,40</w:t>
            </w:r>
          </w:p>
        </w:tc>
      </w:tr>
      <w:tr w:rsidR="00576B91" w:rsidRPr="00576B91" w:rsidTr="00576B91">
        <w:trPr>
          <w:trHeight w:val="480"/>
        </w:trPr>
        <w:tc>
          <w:tcPr>
            <w:tcW w:w="885" w:type="pct"/>
            <w:tcBorders>
              <w:top w:val="nil"/>
              <w:left w:val="single" w:sz="4" w:space="0" w:color="auto"/>
              <w:bottom w:val="single" w:sz="4" w:space="0" w:color="auto"/>
              <w:right w:val="single" w:sz="4" w:space="0" w:color="auto"/>
            </w:tcBorders>
            <w:shd w:val="clear" w:color="auto" w:fill="auto"/>
            <w:vAlign w:val="center"/>
            <w:hideMark/>
          </w:tcPr>
          <w:p w:rsidR="00576B91" w:rsidRPr="00576B91" w:rsidRDefault="00576B91" w:rsidP="00576B91">
            <w:pPr>
              <w:jc w:val="left"/>
              <w:rPr>
                <w:rFonts w:ascii="Segoe UI" w:eastAsia="Times New Roman" w:hAnsi="Segoe UI" w:cs="Segoe UI"/>
                <w:color w:val="000000"/>
                <w:sz w:val="22"/>
                <w:lang w:eastAsia="ru-RU"/>
              </w:rPr>
            </w:pPr>
            <w:r w:rsidRPr="00576B91">
              <w:rPr>
                <w:rFonts w:ascii="Segoe UI" w:eastAsia="Times New Roman" w:hAnsi="Segoe UI" w:cs="Segoe UI"/>
                <w:color w:val="000000"/>
                <w:sz w:val="22"/>
                <w:lang w:eastAsia="ru-RU"/>
              </w:rPr>
              <w:t>Отпуск  тепловой энергии в сеть ЭСО (Гкал)</w:t>
            </w:r>
          </w:p>
        </w:tc>
        <w:tc>
          <w:tcPr>
            <w:tcW w:w="423" w:type="pct"/>
            <w:tcBorders>
              <w:top w:val="nil"/>
              <w:left w:val="nil"/>
              <w:bottom w:val="single" w:sz="4" w:space="0" w:color="auto"/>
              <w:right w:val="single" w:sz="4" w:space="0" w:color="auto"/>
            </w:tcBorders>
            <w:shd w:val="clear" w:color="auto" w:fill="auto"/>
            <w:vAlign w:val="center"/>
            <w:hideMark/>
          </w:tcPr>
          <w:p w:rsidR="00576B91" w:rsidRPr="00576B91" w:rsidRDefault="00576B91" w:rsidP="00576B91">
            <w:pPr>
              <w:jc w:val="center"/>
              <w:rPr>
                <w:rFonts w:ascii="Segoe UI" w:eastAsia="Times New Roman" w:hAnsi="Segoe UI" w:cs="Segoe UI"/>
                <w:sz w:val="22"/>
                <w:lang w:eastAsia="ru-RU"/>
              </w:rPr>
            </w:pPr>
            <w:r w:rsidRPr="00576B91">
              <w:rPr>
                <w:rFonts w:ascii="Segoe UI" w:eastAsia="Times New Roman" w:hAnsi="Segoe UI" w:cs="Segoe UI"/>
                <w:sz w:val="22"/>
                <w:lang w:eastAsia="ru-RU"/>
              </w:rPr>
              <w:t>86576,7</w:t>
            </w:r>
          </w:p>
        </w:tc>
        <w:tc>
          <w:tcPr>
            <w:tcW w:w="407" w:type="pct"/>
            <w:tcBorders>
              <w:top w:val="nil"/>
              <w:left w:val="nil"/>
              <w:bottom w:val="single" w:sz="4" w:space="0" w:color="auto"/>
              <w:right w:val="single" w:sz="4" w:space="0" w:color="auto"/>
            </w:tcBorders>
            <w:shd w:val="clear" w:color="auto" w:fill="auto"/>
            <w:vAlign w:val="center"/>
            <w:hideMark/>
          </w:tcPr>
          <w:p w:rsidR="00576B91" w:rsidRPr="00576B91" w:rsidRDefault="00576B91" w:rsidP="00576B91">
            <w:pPr>
              <w:jc w:val="center"/>
              <w:rPr>
                <w:rFonts w:ascii="Segoe UI" w:eastAsia="Times New Roman" w:hAnsi="Segoe UI" w:cs="Segoe UI"/>
                <w:sz w:val="22"/>
                <w:lang w:eastAsia="ru-RU"/>
              </w:rPr>
            </w:pPr>
            <w:r w:rsidRPr="00576B91">
              <w:rPr>
                <w:rFonts w:ascii="Segoe UI" w:eastAsia="Times New Roman" w:hAnsi="Segoe UI" w:cs="Segoe UI"/>
                <w:sz w:val="22"/>
                <w:lang w:eastAsia="ru-RU"/>
              </w:rPr>
              <w:t>16291,2</w:t>
            </w:r>
          </w:p>
        </w:tc>
        <w:tc>
          <w:tcPr>
            <w:tcW w:w="406" w:type="pct"/>
            <w:tcBorders>
              <w:top w:val="nil"/>
              <w:left w:val="nil"/>
              <w:bottom w:val="single" w:sz="4" w:space="0" w:color="auto"/>
              <w:right w:val="single" w:sz="4" w:space="0" w:color="auto"/>
            </w:tcBorders>
            <w:shd w:val="clear" w:color="auto" w:fill="auto"/>
            <w:vAlign w:val="center"/>
            <w:hideMark/>
          </w:tcPr>
          <w:p w:rsidR="00576B91" w:rsidRPr="00576B91" w:rsidRDefault="00576B91" w:rsidP="00576B91">
            <w:pPr>
              <w:jc w:val="center"/>
              <w:rPr>
                <w:rFonts w:ascii="Segoe UI" w:eastAsia="Times New Roman" w:hAnsi="Segoe UI" w:cs="Segoe UI"/>
                <w:sz w:val="22"/>
                <w:lang w:eastAsia="ru-RU"/>
              </w:rPr>
            </w:pPr>
            <w:r w:rsidRPr="00576B91">
              <w:rPr>
                <w:rFonts w:ascii="Segoe UI" w:eastAsia="Times New Roman" w:hAnsi="Segoe UI" w:cs="Segoe UI"/>
                <w:sz w:val="22"/>
                <w:lang w:eastAsia="ru-RU"/>
              </w:rPr>
              <w:t>7485,3</w:t>
            </w:r>
          </w:p>
        </w:tc>
        <w:tc>
          <w:tcPr>
            <w:tcW w:w="407" w:type="pct"/>
            <w:tcBorders>
              <w:top w:val="nil"/>
              <w:left w:val="nil"/>
              <w:bottom w:val="single" w:sz="4" w:space="0" w:color="auto"/>
              <w:right w:val="single" w:sz="4" w:space="0" w:color="auto"/>
            </w:tcBorders>
            <w:shd w:val="clear" w:color="auto" w:fill="auto"/>
            <w:vAlign w:val="center"/>
            <w:hideMark/>
          </w:tcPr>
          <w:p w:rsidR="00576B91" w:rsidRPr="00576B91" w:rsidRDefault="00576B91" w:rsidP="00576B91">
            <w:pPr>
              <w:jc w:val="center"/>
              <w:rPr>
                <w:rFonts w:ascii="Segoe UI" w:eastAsia="Times New Roman" w:hAnsi="Segoe UI" w:cs="Segoe UI"/>
                <w:sz w:val="22"/>
                <w:lang w:eastAsia="ru-RU"/>
              </w:rPr>
            </w:pPr>
            <w:r w:rsidRPr="00576B91">
              <w:rPr>
                <w:rFonts w:ascii="Segoe UI" w:eastAsia="Times New Roman" w:hAnsi="Segoe UI" w:cs="Segoe UI"/>
                <w:sz w:val="22"/>
                <w:lang w:eastAsia="ru-RU"/>
              </w:rPr>
              <w:t>11646,7</w:t>
            </w:r>
          </w:p>
        </w:tc>
        <w:tc>
          <w:tcPr>
            <w:tcW w:w="406" w:type="pct"/>
            <w:tcBorders>
              <w:top w:val="nil"/>
              <w:left w:val="nil"/>
              <w:bottom w:val="single" w:sz="4" w:space="0" w:color="auto"/>
              <w:right w:val="single" w:sz="4" w:space="0" w:color="auto"/>
            </w:tcBorders>
            <w:shd w:val="clear" w:color="auto" w:fill="auto"/>
            <w:vAlign w:val="center"/>
            <w:hideMark/>
          </w:tcPr>
          <w:p w:rsidR="00576B91" w:rsidRPr="00576B91" w:rsidRDefault="00576B91" w:rsidP="00576B91">
            <w:pPr>
              <w:jc w:val="center"/>
              <w:rPr>
                <w:rFonts w:ascii="Segoe UI" w:eastAsia="Times New Roman" w:hAnsi="Segoe UI" w:cs="Segoe UI"/>
                <w:sz w:val="22"/>
                <w:lang w:eastAsia="ru-RU"/>
              </w:rPr>
            </w:pPr>
            <w:r w:rsidRPr="00576B91">
              <w:rPr>
                <w:rFonts w:ascii="Segoe UI" w:eastAsia="Times New Roman" w:hAnsi="Segoe UI" w:cs="Segoe UI"/>
                <w:sz w:val="22"/>
                <w:lang w:eastAsia="ru-RU"/>
              </w:rPr>
              <w:t>2640,5</w:t>
            </w:r>
          </w:p>
        </w:tc>
        <w:tc>
          <w:tcPr>
            <w:tcW w:w="407" w:type="pct"/>
            <w:tcBorders>
              <w:top w:val="nil"/>
              <w:left w:val="nil"/>
              <w:bottom w:val="single" w:sz="4" w:space="0" w:color="auto"/>
              <w:right w:val="single" w:sz="4" w:space="0" w:color="auto"/>
            </w:tcBorders>
            <w:shd w:val="clear" w:color="auto" w:fill="auto"/>
            <w:vAlign w:val="center"/>
            <w:hideMark/>
          </w:tcPr>
          <w:p w:rsidR="00576B91" w:rsidRPr="00576B91" w:rsidRDefault="00576B91" w:rsidP="00576B91">
            <w:pPr>
              <w:jc w:val="center"/>
              <w:rPr>
                <w:rFonts w:ascii="Segoe UI" w:eastAsia="Times New Roman" w:hAnsi="Segoe UI" w:cs="Segoe UI"/>
                <w:sz w:val="22"/>
                <w:lang w:eastAsia="ru-RU"/>
              </w:rPr>
            </w:pPr>
            <w:r w:rsidRPr="00576B91">
              <w:rPr>
                <w:rFonts w:ascii="Segoe UI" w:eastAsia="Times New Roman" w:hAnsi="Segoe UI" w:cs="Segoe UI"/>
                <w:sz w:val="22"/>
                <w:lang w:eastAsia="ru-RU"/>
              </w:rPr>
              <w:t>839,99</w:t>
            </w:r>
          </w:p>
        </w:tc>
        <w:tc>
          <w:tcPr>
            <w:tcW w:w="406" w:type="pct"/>
            <w:tcBorders>
              <w:top w:val="nil"/>
              <w:left w:val="nil"/>
              <w:bottom w:val="single" w:sz="4" w:space="0" w:color="auto"/>
              <w:right w:val="single" w:sz="4" w:space="0" w:color="auto"/>
            </w:tcBorders>
            <w:shd w:val="clear" w:color="auto" w:fill="auto"/>
            <w:vAlign w:val="center"/>
            <w:hideMark/>
          </w:tcPr>
          <w:p w:rsidR="00576B91" w:rsidRPr="00576B91" w:rsidRDefault="00576B91" w:rsidP="00576B91">
            <w:pPr>
              <w:jc w:val="center"/>
              <w:rPr>
                <w:rFonts w:ascii="Segoe UI" w:eastAsia="Times New Roman" w:hAnsi="Segoe UI" w:cs="Segoe UI"/>
                <w:sz w:val="22"/>
                <w:lang w:eastAsia="ru-RU"/>
              </w:rPr>
            </w:pPr>
            <w:r w:rsidRPr="00576B91">
              <w:rPr>
                <w:rFonts w:ascii="Segoe UI" w:eastAsia="Times New Roman" w:hAnsi="Segoe UI" w:cs="Segoe UI"/>
                <w:sz w:val="22"/>
                <w:lang w:eastAsia="ru-RU"/>
              </w:rPr>
              <w:t>16033,2</w:t>
            </w:r>
          </w:p>
        </w:tc>
        <w:tc>
          <w:tcPr>
            <w:tcW w:w="451" w:type="pct"/>
            <w:tcBorders>
              <w:top w:val="nil"/>
              <w:left w:val="nil"/>
              <w:bottom w:val="single" w:sz="4" w:space="0" w:color="auto"/>
              <w:right w:val="single" w:sz="4" w:space="0" w:color="auto"/>
            </w:tcBorders>
            <w:shd w:val="clear" w:color="auto" w:fill="auto"/>
            <w:vAlign w:val="center"/>
            <w:hideMark/>
          </w:tcPr>
          <w:p w:rsidR="00576B91" w:rsidRPr="00576B91" w:rsidRDefault="00576B91" w:rsidP="00576B91">
            <w:pPr>
              <w:jc w:val="center"/>
              <w:rPr>
                <w:rFonts w:ascii="Segoe UI" w:eastAsia="Times New Roman" w:hAnsi="Segoe UI" w:cs="Segoe UI"/>
                <w:sz w:val="22"/>
                <w:lang w:eastAsia="ru-RU"/>
              </w:rPr>
            </w:pPr>
            <w:r w:rsidRPr="00576B91">
              <w:rPr>
                <w:rFonts w:ascii="Segoe UI" w:eastAsia="Times New Roman" w:hAnsi="Segoe UI" w:cs="Segoe UI"/>
                <w:sz w:val="22"/>
                <w:lang w:eastAsia="ru-RU"/>
              </w:rPr>
              <w:t>3822,537</w:t>
            </w:r>
          </w:p>
        </w:tc>
        <w:tc>
          <w:tcPr>
            <w:tcW w:w="362" w:type="pct"/>
            <w:tcBorders>
              <w:top w:val="nil"/>
              <w:left w:val="nil"/>
              <w:bottom w:val="single" w:sz="4" w:space="0" w:color="auto"/>
              <w:right w:val="single" w:sz="4" w:space="0" w:color="auto"/>
            </w:tcBorders>
            <w:shd w:val="clear" w:color="auto" w:fill="auto"/>
            <w:vAlign w:val="center"/>
            <w:hideMark/>
          </w:tcPr>
          <w:p w:rsidR="00576B91" w:rsidRPr="00576B91" w:rsidRDefault="00576B91" w:rsidP="00576B91">
            <w:pPr>
              <w:jc w:val="center"/>
              <w:rPr>
                <w:rFonts w:ascii="Segoe UI" w:eastAsia="Times New Roman" w:hAnsi="Segoe UI" w:cs="Segoe UI"/>
                <w:sz w:val="22"/>
                <w:lang w:eastAsia="ru-RU"/>
              </w:rPr>
            </w:pPr>
            <w:r w:rsidRPr="00576B91">
              <w:rPr>
                <w:rFonts w:ascii="Segoe UI" w:eastAsia="Times New Roman" w:hAnsi="Segoe UI" w:cs="Segoe UI"/>
                <w:sz w:val="22"/>
                <w:lang w:eastAsia="ru-RU"/>
              </w:rPr>
              <w:t>11776,5</w:t>
            </w:r>
          </w:p>
        </w:tc>
        <w:tc>
          <w:tcPr>
            <w:tcW w:w="440" w:type="pct"/>
            <w:tcBorders>
              <w:top w:val="nil"/>
              <w:left w:val="nil"/>
              <w:bottom w:val="single" w:sz="4" w:space="0" w:color="auto"/>
              <w:right w:val="single" w:sz="4" w:space="0" w:color="auto"/>
            </w:tcBorders>
            <w:shd w:val="clear" w:color="auto" w:fill="auto"/>
            <w:vAlign w:val="center"/>
            <w:hideMark/>
          </w:tcPr>
          <w:p w:rsidR="00576B91" w:rsidRPr="00576B91" w:rsidRDefault="00576B91" w:rsidP="00576B91">
            <w:pPr>
              <w:jc w:val="center"/>
              <w:rPr>
                <w:rFonts w:ascii="Segoe UI" w:eastAsia="Times New Roman" w:hAnsi="Segoe UI" w:cs="Segoe UI"/>
                <w:sz w:val="22"/>
                <w:lang w:eastAsia="ru-RU"/>
              </w:rPr>
            </w:pPr>
            <w:r w:rsidRPr="00576B91">
              <w:rPr>
                <w:rFonts w:ascii="Segoe UI" w:eastAsia="Times New Roman" w:hAnsi="Segoe UI" w:cs="Segoe UI"/>
                <w:sz w:val="22"/>
                <w:lang w:eastAsia="ru-RU"/>
              </w:rPr>
              <w:t>222,7</w:t>
            </w:r>
          </w:p>
        </w:tc>
      </w:tr>
      <w:tr w:rsidR="00576B91" w:rsidRPr="00576B91" w:rsidTr="00576B91">
        <w:trPr>
          <w:trHeight w:val="675"/>
        </w:trPr>
        <w:tc>
          <w:tcPr>
            <w:tcW w:w="885" w:type="pct"/>
            <w:tcBorders>
              <w:top w:val="nil"/>
              <w:left w:val="single" w:sz="4" w:space="0" w:color="auto"/>
              <w:bottom w:val="single" w:sz="4" w:space="0" w:color="auto"/>
              <w:right w:val="single" w:sz="4" w:space="0" w:color="auto"/>
            </w:tcBorders>
            <w:shd w:val="clear" w:color="auto" w:fill="auto"/>
            <w:vAlign w:val="center"/>
            <w:hideMark/>
          </w:tcPr>
          <w:p w:rsidR="00576B91" w:rsidRPr="00576B91" w:rsidRDefault="00576B91" w:rsidP="00576B91">
            <w:pPr>
              <w:jc w:val="left"/>
              <w:rPr>
                <w:rFonts w:ascii="Segoe UI" w:eastAsia="Times New Roman" w:hAnsi="Segoe UI" w:cs="Segoe UI"/>
                <w:color w:val="000000"/>
                <w:sz w:val="22"/>
                <w:lang w:eastAsia="ru-RU"/>
              </w:rPr>
            </w:pPr>
            <w:r w:rsidRPr="00576B91">
              <w:rPr>
                <w:rFonts w:ascii="Segoe UI" w:eastAsia="Times New Roman" w:hAnsi="Segoe UI" w:cs="Segoe UI"/>
                <w:color w:val="000000"/>
                <w:sz w:val="22"/>
                <w:lang w:eastAsia="ru-RU"/>
              </w:rPr>
              <w:t>Фактические потери тепловой энергии в сетях ЭСО (Гкал)</w:t>
            </w:r>
          </w:p>
        </w:tc>
        <w:tc>
          <w:tcPr>
            <w:tcW w:w="423" w:type="pct"/>
            <w:tcBorders>
              <w:top w:val="nil"/>
              <w:left w:val="nil"/>
              <w:bottom w:val="single" w:sz="4" w:space="0" w:color="auto"/>
              <w:right w:val="single" w:sz="4" w:space="0" w:color="auto"/>
            </w:tcBorders>
            <w:shd w:val="clear" w:color="auto" w:fill="auto"/>
            <w:vAlign w:val="center"/>
            <w:hideMark/>
          </w:tcPr>
          <w:p w:rsidR="00576B91" w:rsidRPr="00576B91" w:rsidRDefault="00576B91" w:rsidP="00576B91">
            <w:pPr>
              <w:jc w:val="center"/>
              <w:rPr>
                <w:rFonts w:ascii="Segoe UI" w:eastAsia="Times New Roman" w:hAnsi="Segoe UI" w:cs="Segoe UI"/>
                <w:sz w:val="22"/>
                <w:lang w:eastAsia="ru-RU"/>
              </w:rPr>
            </w:pPr>
            <w:r w:rsidRPr="00576B91">
              <w:rPr>
                <w:rFonts w:ascii="Segoe UI" w:eastAsia="Times New Roman" w:hAnsi="Segoe UI" w:cs="Segoe UI"/>
                <w:sz w:val="22"/>
                <w:lang w:eastAsia="ru-RU"/>
              </w:rPr>
              <w:t>19739,8</w:t>
            </w:r>
          </w:p>
        </w:tc>
        <w:tc>
          <w:tcPr>
            <w:tcW w:w="407" w:type="pct"/>
            <w:tcBorders>
              <w:top w:val="nil"/>
              <w:left w:val="nil"/>
              <w:bottom w:val="single" w:sz="4" w:space="0" w:color="auto"/>
              <w:right w:val="single" w:sz="4" w:space="0" w:color="auto"/>
            </w:tcBorders>
            <w:shd w:val="clear" w:color="auto" w:fill="auto"/>
            <w:noWrap/>
            <w:vAlign w:val="center"/>
            <w:hideMark/>
          </w:tcPr>
          <w:p w:rsidR="00576B91" w:rsidRPr="00576B91" w:rsidRDefault="00576B91" w:rsidP="00576B91">
            <w:pPr>
              <w:jc w:val="center"/>
              <w:rPr>
                <w:rFonts w:ascii="Segoe UI" w:eastAsia="Times New Roman" w:hAnsi="Segoe UI" w:cs="Segoe UI"/>
                <w:sz w:val="22"/>
                <w:lang w:eastAsia="ru-RU"/>
              </w:rPr>
            </w:pPr>
            <w:r w:rsidRPr="00576B91">
              <w:rPr>
                <w:rFonts w:ascii="Segoe UI" w:eastAsia="Times New Roman" w:hAnsi="Segoe UI" w:cs="Segoe UI"/>
                <w:sz w:val="22"/>
                <w:lang w:eastAsia="ru-RU"/>
              </w:rPr>
              <w:t>2027,2</w:t>
            </w:r>
          </w:p>
        </w:tc>
        <w:tc>
          <w:tcPr>
            <w:tcW w:w="406" w:type="pct"/>
            <w:tcBorders>
              <w:top w:val="nil"/>
              <w:left w:val="nil"/>
              <w:bottom w:val="single" w:sz="4" w:space="0" w:color="auto"/>
              <w:right w:val="single" w:sz="4" w:space="0" w:color="auto"/>
            </w:tcBorders>
            <w:shd w:val="clear" w:color="auto" w:fill="auto"/>
            <w:noWrap/>
            <w:vAlign w:val="center"/>
            <w:hideMark/>
          </w:tcPr>
          <w:p w:rsidR="00576B91" w:rsidRPr="00576B91" w:rsidRDefault="00576B91" w:rsidP="00576B91">
            <w:pPr>
              <w:jc w:val="center"/>
              <w:rPr>
                <w:rFonts w:ascii="Segoe UI" w:eastAsia="Times New Roman" w:hAnsi="Segoe UI" w:cs="Segoe UI"/>
                <w:sz w:val="22"/>
                <w:lang w:eastAsia="ru-RU"/>
              </w:rPr>
            </w:pPr>
            <w:r w:rsidRPr="00576B91">
              <w:rPr>
                <w:rFonts w:ascii="Segoe UI" w:eastAsia="Times New Roman" w:hAnsi="Segoe UI" w:cs="Segoe UI"/>
                <w:sz w:val="22"/>
                <w:lang w:eastAsia="ru-RU"/>
              </w:rPr>
              <w:t>1495,5</w:t>
            </w:r>
          </w:p>
        </w:tc>
        <w:tc>
          <w:tcPr>
            <w:tcW w:w="407" w:type="pct"/>
            <w:tcBorders>
              <w:top w:val="nil"/>
              <w:left w:val="nil"/>
              <w:bottom w:val="single" w:sz="4" w:space="0" w:color="auto"/>
              <w:right w:val="single" w:sz="4" w:space="0" w:color="auto"/>
            </w:tcBorders>
            <w:shd w:val="clear" w:color="auto" w:fill="auto"/>
            <w:vAlign w:val="center"/>
            <w:hideMark/>
          </w:tcPr>
          <w:p w:rsidR="00576B91" w:rsidRPr="00576B91" w:rsidRDefault="00576B91" w:rsidP="00576B91">
            <w:pPr>
              <w:jc w:val="center"/>
              <w:rPr>
                <w:rFonts w:ascii="Segoe UI" w:eastAsia="Times New Roman" w:hAnsi="Segoe UI" w:cs="Segoe UI"/>
                <w:sz w:val="22"/>
                <w:lang w:eastAsia="ru-RU"/>
              </w:rPr>
            </w:pPr>
            <w:r w:rsidRPr="00576B91">
              <w:rPr>
                <w:rFonts w:ascii="Segoe UI" w:eastAsia="Times New Roman" w:hAnsi="Segoe UI" w:cs="Segoe UI"/>
                <w:sz w:val="22"/>
                <w:lang w:eastAsia="ru-RU"/>
              </w:rPr>
              <w:t>5263,7</w:t>
            </w:r>
          </w:p>
        </w:tc>
        <w:tc>
          <w:tcPr>
            <w:tcW w:w="406" w:type="pct"/>
            <w:tcBorders>
              <w:top w:val="nil"/>
              <w:left w:val="nil"/>
              <w:bottom w:val="single" w:sz="4" w:space="0" w:color="auto"/>
              <w:right w:val="single" w:sz="4" w:space="0" w:color="auto"/>
            </w:tcBorders>
            <w:shd w:val="clear" w:color="auto" w:fill="auto"/>
            <w:noWrap/>
            <w:vAlign w:val="center"/>
            <w:hideMark/>
          </w:tcPr>
          <w:p w:rsidR="00576B91" w:rsidRPr="00576B91" w:rsidRDefault="00576B91" w:rsidP="00576B91">
            <w:pPr>
              <w:jc w:val="center"/>
              <w:rPr>
                <w:rFonts w:ascii="Segoe UI" w:eastAsia="Times New Roman" w:hAnsi="Segoe UI" w:cs="Segoe UI"/>
                <w:sz w:val="22"/>
                <w:lang w:eastAsia="ru-RU"/>
              </w:rPr>
            </w:pPr>
            <w:r w:rsidRPr="00576B91">
              <w:rPr>
                <w:rFonts w:ascii="Segoe UI" w:eastAsia="Times New Roman" w:hAnsi="Segoe UI" w:cs="Segoe UI"/>
                <w:sz w:val="22"/>
                <w:lang w:eastAsia="ru-RU"/>
              </w:rPr>
              <w:t>326,1</w:t>
            </w:r>
          </w:p>
        </w:tc>
        <w:tc>
          <w:tcPr>
            <w:tcW w:w="407" w:type="pct"/>
            <w:tcBorders>
              <w:top w:val="nil"/>
              <w:left w:val="nil"/>
              <w:bottom w:val="single" w:sz="4" w:space="0" w:color="auto"/>
              <w:right w:val="single" w:sz="4" w:space="0" w:color="auto"/>
            </w:tcBorders>
            <w:shd w:val="clear" w:color="auto" w:fill="auto"/>
            <w:noWrap/>
            <w:vAlign w:val="center"/>
            <w:hideMark/>
          </w:tcPr>
          <w:p w:rsidR="00576B91" w:rsidRPr="00576B91" w:rsidRDefault="00576B91" w:rsidP="00576B91">
            <w:pPr>
              <w:jc w:val="center"/>
              <w:rPr>
                <w:rFonts w:ascii="Segoe UI" w:eastAsia="Times New Roman" w:hAnsi="Segoe UI" w:cs="Segoe UI"/>
                <w:sz w:val="22"/>
                <w:lang w:eastAsia="ru-RU"/>
              </w:rPr>
            </w:pPr>
            <w:r w:rsidRPr="00576B91">
              <w:rPr>
                <w:rFonts w:ascii="Segoe UI" w:eastAsia="Times New Roman" w:hAnsi="Segoe UI" w:cs="Segoe UI"/>
                <w:sz w:val="22"/>
                <w:lang w:eastAsia="ru-RU"/>
              </w:rPr>
              <w:t>144,78</w:t>
            </w:r>
          </w:p>
        </w:tc>
        <w:tc>
          <w:tcPr>
            <w:tcW w:w="406" w:type="pct"/>
            <w:tcBorders>
              <w:top w:val="nil"/>
              <w:left w:val="nil"/>
              <w:bottom w:val="single" w:sz="4" w:space="0" w:color="auto"/>
              <w:right w:val="single" w:sz="4" w:space="0" w:color="auto"/>
            </w:tcBorders>
            <w:shd w:val="clear" w:color="auto" w:fill="auto"/>
            <w:noWrap/>
            <w:vAlign w:val="center"/>
            <w:hideMark/>
          </w:tcPr>
          <w:p w:rsidR="00576B91" w:rsidRPr="00576B91" w:rsidRDefault="00576B91" w:rsidP="00576B91">
            <w:pPr>
              <w:jc w:val="center"/>
              <w:rPr>
                <w:rFonts w:ascii="Segoe UI" w:eastAsia="Times New Roman" w:hAnsi="Segoe UI" w:cs="Segoe UI"/>
                <w:sz w:val="22"/>
                <w:lang w:eastAsia="ru-RU"/>
              </w:rPr>
            </w:pPr>
            <w:r w:rsidRPr="00576B91">
              <w:rPr>
                <w:rFonts w:ascii="Segoe UI" w:eastAsia="Times New Roman" w:hAnsi="Segoe UI" w:cs="Segoe UI"/>
                <w:sz w:val="22"/>
                <w:lang w:eastAsia="ru-RU"/>
              </w:rPr>
              <w:t>3116,24</w:t>
            </w:r>
          </w:p>
        </w:tc>
        <w:tc>
          <w:tcPr>
            <w:tcW w:w="451" w:type="pct"/>
            <w:tcBorders>
              <w:top w:val="nil"/>
              <w:left w:val="nil"/>
              <w:bottom w:val="single" w:sz="4" w:space="0" w:color="auto"/>
              <w:right w:val="single" w:sz="4" w:space="0" w:color="auto"/>
            </w:tcBorders>
            <w:shd w:val="clear" w:color="auto" w:fill="auto"/>
            <w:noWrap/>
            <w:vAlign w:val="center"/>
            <w:hideMark/>
          </w:tcPr>
          <w:p w:rsidR="00576B91" w:rsidRPr="00576B91" w:rsidRDefault="00576B91" w:rsidP="00576B91">
            <w:pPr>
              <w:jc w:val="center"/>
              <w:rPr>
                <w:rFonts w:ascii="Segoe UI" w:eastAsia="Times New Roman" w:hAnsi="Segoe UI" w:cs="Segoe UI"/>
                <w:sz w:val="22"/>
                <w:lang w:eastAsia="ru-RU"/>
              </w:rPr>
            </w:pPr>
            <w:r w:rsidRPr="00576B91">
              <w:rPr>
                <w:rFonts w:ascii="Segoe UI" w:eastAsia="Times New Roman" w:hAnsi="Segoe UI" w:cs="Segoe UI"/>
                <w:sz w:val="22"/>
                <w:lang w:eastAsia="ru-RU"/>
              </w:rPr>
              <w:t>644,31</w:t>
            </w:r>
          </w:p>
        </w:tc>
        <w:tc>
          <w:tcPr>
            <w:tcW w:w="362" w:type="pct"/>
            <w:tcBorders>
              <w:top w:val="nil"/>
              <w:left w:val="nil"/>
              <w:bottom w:val="single" w:sz="4" w:space="0" w:color="auto"/>
              <w:right w:val="single" w:sz="4" w:space="0" w:color="auto"/>
            </w:tcBorders>
            <w:shd w:val="clear" w:color="auto" w:fill="auto"/>
            <w:noWrap/>
            <w:vAlign w:val="center"/>
            <w:hideMark/>
          </w:tcPr>
          <w:p w:rsidR="00576B91" w:rsidRPr="00576B91" w:rsidRDefault="00576B91" w:rsidP="00576B91">
            <w:pPr>
              <w:jc w:val="center"/>
              <w:rPr>
                <w:rFonts w:ascii="Segoe UI" w:eastAsia="Times New Roman" w:hAnsi="Segoe UI" w:cs="Segoe UI"/>
                <w:sz w:val="22"/>
                <w:lang w:eastAsia="ru-RU"/>
              </w:rPr>
            </w:pPr>
            <w:r w:rsidRPr="00576B91">
              <w:rPr>
                <w:rFonts w:ascii="Segoe UI" w:eastAsia="Times New Roman" w:hAnsi="Segoe UI" w:cs="Segoe UI"/>
                <w:sz w:val="22"/>
                <w:lang w:eastAsia="ru-RU"/>
              </w:rPr>
              <w:t>2061,78</w:t>
            </w:r>
          </w:p>
        </w:tc>
        <w:tc>
          <w:tcPr>
            <w:tcW w:w="440" w:type="pct"/>
            <w:tcBorders>
              <w:top w:val="nil"/>
              <w:left w:val="nil"/>
              <w:bottom w:val="single" w:sz="4" w:space="0" w:color="auto"/>
              <w:right w:val="single" w:sz="4" w:space="0" w:color="auto"/>
            </w:tcBorders>
            <w:shd w:val="clear" w:color="auto" w:fill="auto"/>
            <w:vAlign w:val="center"/>
            <w:hideMark/>
          </w:tcPr>
          <w:p w:rsidR="00576B91" w:rsidRPr="00576B91" w:rsidRDefault="00576B91" w:rsidP="00576B91">
            <w:pPr>
              <w:jc w:val="center"/>
              <w:rPr>
                <w:rFonts w:ascii="Segoe UI" w:eastAsia="Times New Roman" w:hAnsi="Segoe UI" w:cs="Segoe UI"/>
                <w:sz w:val="22"/>
                <w:lang w:eastAsia="ru-RU"/>
              </w:rPr>
            </w:pPr>
            <w:r w:rsidRPr="00576B91">
              <w:rPr>
                <w:rFonts w:ascii="Segoe UI" w:eastAsia="Times New Roman" w:hAnsi="Segoe UI" w:cs="Segoe UI"/>
                <w:sz w:val="22"/>
                <w:lang w:eastAsia="ru-RU"/>
              </w:rPr>
              <w:t>2</w:t>
            </w:r>
          </w:p>
        </w:tc>
      </w:tr>
      <w:tr w:rsidR="00576B91" w:rsidRPr="00576B91" w:rsidTr="00576B91">
        <w:trPr>
          <w:trHeight w:val="675"/>
        </w:trPr>
        <w:tc>
          <w:tcPr>
            <w:tcW w:w="885" w:type="pct"/>
            <w:tcBorders>
              <w:top w:val="nil"/>
              <w:left w:val="single" w:sz="4" w:space="0" w:color="auto"/>
              <w:bottom w:val="single" w:sz="4" w:space="0" w:color="auto"/>
              <w:right w:val="single" w:sz="4" w:space="0" w:color="auto"/>
            </w:tcBorders>
            <w:shd w:val="clear" w:color="auto" w:fill="auto"/>
            <w:vAlign w:val="center"/>
            <w:hideMark/>
          </w:tcPr>
          <w:p w:rsidR="00576B91" w:rsidRPr="00576B91" w:rsidRDefault="00576B91" w:rsidP="00576B91">
            <w:pPr>
              <w:jc w:val="left"/>
              <w:rPr>
                <w:rFonts w:ascii="Segoe UI" w:eastAsia="Times New Roman" w:hAnsi="Segoe UI" w:cs="Segoe UI"/>
                <w:color w:val="000000"/>
                <w:sz w:val="22"/>
                <w:lang w:eastAsia="ru-RU"/>
              </w:rPr>
            </w:pPr>
            <w:r w:rsidRPr="00576B91">
              <w:rPr>
                <w:rFonts w:ascii="Segoe UI" w:eastAsia="Times New Roman" w:hAnsi="Segoe UI" w:cs="Segoe UI"/>
                <w:color w:val="000000"/>
                <w:sz w:val="22"/>
                <w:lang w:eastAsia="ru-RU"/>
              </w:rPr>
              <w:t>Полезный отпуск тепловой энергии из сети ЭСО (Гкал)</w:t>
            </w:r>
          </w:p>
        </w:tc>
        <w:tc>
          <w:tcPr>
            <w:tcW w:w="423" w:type="pct"/>
            <w:tcBorders>
              <w:top w:val="nil"/>
              <w:left w:val="nil"/>
              <w:bottom w:val="single" w:sz="4" w:space="0" w:color="auto"/>
              <w:right w:val="single" w:sz="4" w:space="0" w:color="auto"/>
            </w:tcBorders>
            <w:shd w:val="clear" w:color="auto" w:fill="auto"/>
            <w:vAlign w:val="center"/>
            <w:hideMark/>
          </w:tcPr>
          <w:p w:rsidR="00576B91" w:rsidRPr="00576B91" w:rsidRDefault="00576B91" w:rsidP="00576B91">
            <w:pPr>
              <w:jc w:val="center"/>
              <w:rPr>
                <w:rFonts w:ascii="Segoe UI" w:eastAsia="Times New Roman" w:hAnsi="Segoe UI" w:cs="Segoe UI"/>
                <w:sz w:val="22"/>
                <w:lang w:eastAsia="ru-RU"/>
              </w:rPr>
            </w:pPr>
            <w:r w:rsidRPr="00576B91">
              <w:rPr>
                <w:rFonts w:ascii="Segoe UI" w:eastAsia="Times New Roman" w:hAnsi="Segoe UI" w:cs="Segoe UI"/>
                <w:sz w:val="22"/>
                <w:lang w:eastAsia="ru-RU"/>
              </w:rPr>
              <w:t>66836,9</w:t>
            </w:r>
          </w:p>
        </w:tc>
        <w:tc>
          <w:tcPr>
            <w:tcW w:w="407" w:type="pct"/>
            <w:tcBorders>
              <w:top w:val="nil"/>
              <w:left w:val="nil"/>
              <w:bottom w:val="single" w:sz="4" w:space="0" w:color="auto"/>
              <w:right w:val="single" w:sz="4" w:space="0" w:color="auto"/>
            </w:tcBorders>
            <w:shd w:val="clear" w:color="auto" w:fill="auto"/>
            <w:noWrap/>
            <w:vAlign w:val="center"/>
            <w:hideMark/>
          </w:tcPr>
          <w:p w:rsidR="00576B91" w:rsidRPr="00576B91" w:rsidRDefault="00576B91" w:rsidP="00576B91">
            <w:pPr>
              <w:jc w:val="center"/>
              <w:rPr>
                <w:rFonts w:ascii="Segoe UI" w:eastAsia="Times New Roman" w:hAnsi="Segoe UI" w:cs="Segoe UI"/>
                <w:sz w:val="22"/>
                <w:lang w:eastAsia="ru-RU"/>
              </w:rPr>
            </w:pPr>
            <w:r w:rsidRPr="00576B91">
              <w:rPr>
                <w:rFonts w:ascii="Segoe UI" w:eastAsia="Times New Roman" w:hAnsi="Segoe UI" w:cs="Segoe UI"/>
                <w:sz w:val="22"/>
                <w:lang w:eastAsia="ru-RU"/>
              </w:rPr>
              <w:t>14264</w:t>
            </w:r>
          </w:p>
        </w:tc>
        <w:tc>
          <w:tcPr>
            <w:tcW w:w="406" w:type="pct"/>
            <w:tcBorders>
              <w:top w:val="nil"/>
              <w:left w:val="nil"/>
              <w:bottom w:val="single" w:sz="4" w:space="0" w:color="auto"/>
              <w:right w:val="single" w:sz="4" w:space="0" w:color="auto"/>
            </w:tcBorders>
            <w:shd w:val="clear" w:color="auto" w:fill="auto"/>
            <w:noWrap/>
            <w:vAlign w:val="center"/>
            <w:hideMark/>
          </w:tcPr>
          <w:p w:rsidR="00576B91" w:rsidRPr="00576B91" w:rsidRDefault="00576B91" w:rsidP="00576B91">
            <w:pPr>
              <w:jc w:val="center"/>
              <w:rPr>
                <w:rFonts w:ascii="Segoe UI" w:eastAsia="Times New Roman" w:hAnsi="Segoe UI" w:cs="Segoe UI"/>
                <w:sz w:val="22"/>
                <w:lang w:eastAsia="ru-RU"/>
              </w:rPr>
            </w:pPr>
            <w:r w:rsidRPr="00576B91">
              <w:rPr>
                <w:rFonts w:ascii="Segoe UI" w:eastAsia="Times New Roman" w:hAnsi="Segoe UI" w:cs="Segoe UI"/>
                <w:sz w:val="22"/>
                <w:lang w:eastAsia="ru-RU"/>
              </w:rPr>
              <w:t>5989,8</w:t>
            </w:r>
          </w:p>
        </w:tc>
        <w:tc>
          <w:tcPr>
            <w:tcW w:w="407" w:type="pct"/>
            <w:tcBorders>
              <w:top w:val="nil"/>
              <w:left w:val="nil"/>
              <w:bottom w:val="single" w:sz="4" w:space="0" w:color="auto"/>
              <w:right w:val="single" w:sz="4" w:space="0" w:color="auto"/>
            </w:tcBorders>
            <w:shd w:val="clear" w:color="auto" w:fill="auto"/>
            <w:vAlign w:val="center"/>
            <w:hideMark/>
          </w:tcPr>
          <w:p w:rsidR="00576B91" w:rsidRPr="00576B91" w:rsidRDefault="00576B91" w:rsidP="00576B91">
            <w:pPr>
              <w:jc w:val="center"/>
              <w:rPr>
                <w:rFonts w:ascii="Segoe UI" w:eastAsia="Times New Roman" w:hAnsi="Segoe UI" w:cs="Segoe UI"/>
                <w:sz w:val="22"/>
                <w:lang w:eastAsia="ru-RU"/>
              </w:rPr>
            </w:pPr>
            <w:r w:rsidRPr="00576B91">
              <w:rPr>
                <w:rFonts w:ascii="Segoe UI" w:eastAsia="Times New Roman" w:hAnsi="Segoe UI" w:cs="Segoe UI"/>
                <w:sz w:val="22"/>
                <w:lang w:eastAsia="ru-RU"/>
              </w:rPr>
              <w:t>6383</w:t>
            </w:r>
          </w:p>
        </w:tc>
        <w:tc>
          <w:tcPr>
            <w:tcW w:w="406" w:type="pct"/>
            <w:tcBorders>
              <w:top w:val="nil"/>
              <w:left w:val="nil"/>
              <w:bottom w:val="single" w:sz="4" w:space="0" w:color="auto"/>
              <w:right w:val="single" w:sz="4" w:space="0" w:color="auto"/>
            </w:tcBorders>
            <w:shd w:val="clear" w:color="auto" w:fill="auto"/>
            <w:noWrap/>
            <w:vAlign w:val="center"/>
            <w:hideMark/>
          </w:tcPr>
          <w:p w:rsidR="00576B91" w:rsidRPr="00576B91" w:rsidRDefault="00576B91" w:rsidP="00576B91">
            <w:pPr>
              <w:jc w:val="center"/>
              <w:rPr>
                <w:rFonts w:ascii="Segoe UI" w:eastAsia="Times New Roman" w:hAnsi="Segoe UI" w:cs="Segoe UI"/>
                <w:sz w:val="22"/>
                <w:lang w:eastAsia="ru-RU"/>
              </w:rPr>
            </w:pPr>
            <w:r w:rsidRPr="00576B91">
              <w:rPr>
                <w:rFonts w:ascii="Segoe UI" w:eastAsia="Times New Roman" w:hAnsi="Segoe UI" w:cs="Segoe UI"/>
                <w:sz w:val="22"/>
                <w:lang w:eastAsia="ru-RU"/>
              </w:rPr>
              <w:t>2314,4</w:t>
            </w:r>
          </w:p>
        </w:tc>
        <w:tc>
          <w:tcPr>
            <w:tcW w:w="407" w:type="pct"/>
            <w:tcBorders>
              <w:top w:val="nil"/>
              <w:left w:val="nil"/>
              <w:bottom w:val="single" w:sz="4" w:space="0" w:color="auto"/>
              <w:right w:val="single" w:sz="4" w:space="0" w:color="auto"/>
            </w:tcBorders>
            <w:shd w:val="clear" w:color="auto" w:fill="auto"/>
            <w:noWrap/>
            <w:vAlign w:val="center"/>
            <w:hideMark/>
          </w:tcPr>
          <w:p w:rsidR="00576B91" w:rsidRPr="00576B91" w:rsidRDefault="00576B91" w:rsidP="00576B91">
            <w:pPr>
              <w:jc w:val="center"/>
              <w:rPr>
                <w:rFonts w:ascii="Segoe UI" w:eastAsia="Times New Roman" w:hAnsi="Segoe UI" w:cs="Segoe UI"/>
                <w:sz w:val="22"/>
                <w:lang w:eastAsia="ru-RU"/>
              </w:rPr>
            </w:pPr>
            <w:r w:rsidRPr="00576B91">
              <w:rPr>
                <w:rFonts w:ascii="Segoe UI" w:eastAsia="Times New Roman" w:hAnsi="Segoe UI" w:cs="Segoe UI"/>
                <w:sz w:val="22"/>
                <w:lang w:eastAsia="ru-RU"/>
              </w:rPr>
              <w:t>695,21</w:t>
            </w:r>
          </w:p>
        </w:tc>
        <w:tc>
          <w:tcPr>
            <w:tcW w:w="406" w:type="pct"/>
            <w:tcBorders>
              <w:top w:val="nil"/>
              <w:left w:val="nil"/>
              <w:bottom w:val="single" w:sz="4" w:space="0" w:color="auto"/>
              <w:right w:val="single" w:sz="4" w:space="0" w:color="auto"/>
            </w:tcBorders>
            <w:shd w:val="clear" w:color="auto" w:fill="auto"/>
            <w:noWrap/>
            <w:vAlign w:val="center"/>
            <w:hideMark/>
          </w:tcPr>
          <w:p w:rsidR="00576B91" w:rsidRPr="00576B91" w:rsidRDefault="00576B91" w:rsidP="00576B91">
            <w:pPr>
              <w:jc w:val="center"/>
              <w:rPr>
                <w:rFonts w:ascii="Segoe UI" w:eastAsia="Times New Roman" w:hAnsi="Segoe UI" w:cs="Segoe UI"/>
                <w:sz w:val="22"/>
                <w:lang w:eastAsia="ru-RU"/>
              </w:rPr>
            </w:pPr>
            <w:r w:rsidRPr="00576B91">
              <w:rPr>
                <w:rFonts w:ascii="Segoe UI" w:eastAsia="Times New Roman" w:hAnsi="Segoe UI" w:cs="Segoe UI"/>
                <w:sz w:val="22"/>
                <w:lang w:eastAsia="ru-RU"/>
              </w:rPr>
              <w:t>12917</w:t>
            </w:r>
          </w:p>
        </w:tc>
        <w:tc>
          <w:tcPr>
            <w:tcW w:w="451" w:type="pct"/>
            <w:tcBorders>
              <w:top w:val="nil"/>
              <w:left w:val="nil"/>
              <w:bottom w:val="single" w:sz="4" w:space="0" w:color="auto"/>
              <w:right w:val="single" w:sz="4" w:space="0" w:color="auto"/>
            </w:tcBorders>
            <w:shd w:val="clear" w:color="auto" w:fill="auto"/>
            <w:noWrap/>
            <w:vAlign w:val="center"/>
            <w:hideMark/>
          </w:tcPr>
          <w:p w:rsidR="00576B91" w:rsidRPr="00576B91" w:rsidRDefault="00576B91" w:rsidP="00576B91">
            <w:pPr>
              <w:jc w:val="center"/>
              <w:rPr>
                <w:rFonts w:ascii="Segoe UI" w:eastAsia="Times New Roman" w:hAnsi="Segoe UI" w:cs="Segoe UI"/>
                <w:sz w:val="22"/>
                <w:lang w:eastAsia="ru-RU"/>
              </w:rPr>
            </w:pPr>
            <w:r w:rsidRPr="00576B91">
              <w:rPr>
                <w:rFonts w:ascii="Segoe UI" w:eastAsia="Times New Roman" w:hAnsi="Segoe UI" w:cs="Segoe UI"/>
                <w:sz w:val="22"/>
                <w:lang w:eastAsia="ru-RU"/>
              </w:rPr>
              <w:t>3178,227</w:t>
            </w:r>
          </w:p>
        </w:tc>
        <w:tc>
          <w:tcPr>
            <w:tcW w:w="362" w:type="pct"/>
            <w:tcBorders>
              <w:top w:val="nil"/>
              <w:left w:val="nil"/>
              <w:bottom w:val="single" w:sz="4" w:space="0" w:color="auto"/>
              <w:right w:val="single" w:sz="4" w:space="0" w:color="auto"/>
            </w:tcBorders>
            <w:shd w:val="clear" w:color="auto" w:fill="auto"/>
            <w:noWrap/>
            <w:vAlign w:val="center"/>
            <w:hideMark/>
          </w:tcPr>
          <w:p w:rsidR="00576B91" w:rsidRPr="00576B91" w:rsidRDefault="00576B91" w:rsidP="00576B91">
            <w:pPr>
              <w:jc w:val="center"/>
              <w:rPr>
                <w:rFonts w:ascii="Segoe UI" w:eastAsia="Times New Roman" w:hAnsi="Segoe UI" w:cs="Segoe UI"/>
                <w:sz w:val="22"/>
                <w:lang w:eastAsia="ru-RU"/>
              </w:rPr>
            </w:pPr>
            <w:r w:rsidRPr="00576B91">
              <w:rPr>
                <w:rFonts w:ascii="Segoe UI" w:eastAsia="Times New Roman" w:hAnsi="Segoe UI" w:cs="Segoe UI"/>
                <w:sz w:val="22"/>
                <w:lang w:eastAsia="ru-RU"/>
              </w:rPr>
              <w:t>9714,72</w:t>
            </w:r>
          </w:p>
        </w:tc>
        <w:tc>
          <w:tcPr>
            <w:tcW w:w="440" w:type="pct"/>
            <w:tcBorders>
              <w:top w:val="nil"/>
              <w:left w:val="nil"/>
              <w:bottom w:val="single" w:sz="4" w:space="0" w:color="auto"/>
              <w:right w:val="single" w:sz="4" w:space="0" w:color="auto"/>
            </w:tcBorders>
            <w:shd w:val="clear" w:color="auto" w:fill="auto"/>
            <w:vAlign w:val="center"/>
            <w:hideMark/>
          </w:tcPr>
          <w:p w:rsidR="00576B91" w:rsidRPr="00576B91" w:rsidRDefault="00576B91" w:rsidP="00576B91">
            <w:pPr>
              <w:jc w:val="center"/>
              <w:rPr>
                <w:rFonts w:ascii="Segoe UI" w:eastAsia="Times New Roman" w:hAnsi="Segoe UI" w:cs="Segoe UI"/>
                <w:sz w:val="22"/>
                <w:lang w:eastAsia="ru-RU"/>
              </w:rPr>
            </w:pPr>
            <w:r w:rsidRPr="00576B91">
              <w:rPr>
                <w:rFonts w:ascii="Segoe UI" w:eastAsia="Times New Roman" w:hAnsi="Segoe UI" w:cs="Segoe UI"/>
                <w:sz w:val="22"/>
                <w:lang w:eastAsia="ru-RU"/>
              </w:rPr>
              <w:t>220,7</w:t>
            </w:r>
          </w:p>
        </w:tc>
      </w:tr>
    </w:tbl>
    <w:p w:rsidR="0036462D" w:rsidRDefault="0036462D" w:rsidP="00FB3DF5">
      <w:pPr>
        <w:pStyle w:val="afffffffa"/>
      </w:pPr>
    </w:p>
    <w:p w:rsidR="0036462D" w:rsidRDefault="0036462D" w:rsidP="008511AE">
      <w:pPr>
        <w:pStyle w:val="a2"/>
        <w:sectPr w:rsidR="0036462D" w:rsidSect="0036462D">
          <w:pgSz w:w="16838" w:h="11906" w:orient="landscape"/>
          <w:pgMar w:top="1134" w:right="567" w:bottom="567" w:left="567" w:header="709" w:footer="0" w:gutter="0"/>
          <w:cols w:space="708"/>
          <w:docGrid w:linePitch="360"/>
        </w:sectPr>
      </w:pPr>
      <w:bookmarkStart w:id="194" w:name="_Toc162259184"/>
      <w:bookmarkStart w:id="195" w:name="_Toc165985070"/>
    </w:p>
    <w:p w:rsidR="00B317FC" w:rsidRPr="002C4067" w:rsidRDefault="00B317FC" w:rsidP="008511AE">
      <w:pPr>
        <w:pStyle w:val="a2"/>
      </w:pPr>
      <w:bookmarkStart w:id="196" w:name="_Toc205122214"/>
      <w:r w:rsidRPr="002C4067">
        <w:lastRenderedPageBreak/>
        <w:t>Описание существующих нормативов потребления тепловой энергии для населения на отопление и горячее водоснабжение</w:t>
      </w:r>
      <w:bookmarkEnd w:id="194"/>
      <w:bookmarkEnd w:id="195"/>
      <w:bookmarkEnd w:id="196"/>
    </w:p>
    <w:p w:rsidR="00B317FC" w:rsidRPr="002C4067" w:rsidRDefault="00B317FC" w:rsidP="00FA1C46">
      <w:pPr>
        <w:pStyle w:val="aff2"/>
      </w:pPr>
      <w:r w:rsidRPr="002C4067">
        <w:t xml:space="preserve">Определение нормативов потребления тепла с применением метода аналогов и экспертного метода производится на основе выборочного наблюдения потребления коммунальных услуг </w:t>
      </w:r>
      <w:r w:rsidR="004C2475" w:rsidRPr="002C4067">
        <w:t>в многоквартирных и жилых домах,</w:t>
      </w:r>
      <w:r w:rsidRPr="002C4067">
        <w:t xml:space="preserve"> имеющих аналогичные технические и строительные характеристики, степень благоустройства и заселенность. Они основываются на данных об объеме потребления с коллективных приборов учета.</w:t>
      </w:r>
    </w:p>
    <w:p w:rsidR="00B317FC" w:rsidRPr="002C4067" w:rsidRDefault="00B317FC" w:rsidP="00FA1C46">
      <w:pPr>
        <w:pStyle w:val="aff2"/>
      </w:pPr>
      <w:r w:rsidRPr="002C4067">
        <w:t>Расчетный метод применяется, если результаты измерений коллективными (общедомовыми) приборами учета тепла в многоквартирных домах или жилых домах отсутствуют или их недостаточно для применения метода аналогов, а также если отсутствуют данные измерений для применения экспертного метода.</w:t>
      </w:r>
    </w:p>
    <w:p w:rsidR="00B317FC" w:rsidRPr="002C4067" w:rsidRDefault="00B317FC" w:rsidP="00FA1C46">
      <w:pPr>
        <w:pStyle w:val="aff2"/>
      </w:pPr>
      <w:r w:rsidRPr="002C4067">
        <w:t>При определении нормативов потребления тепла учитываются технологические потери и не учитываются расходы коммунальных ресурсов, возникшие в результате нарушения требований технической эксплуатации внутридомовых инженерных коммуникаций и оборудования, правил пользования жилыми помещениями и содержания общего имущества в многоквартирном доме.</w:t>
      </w:r>
    </w:p>
    <w:p w:rsidR="00B317FC" w:rsidRPr="002C4067" w:rsidRDefault="00B317FC" w:rsidP="00FA1C46">
      <w:pPr>
        <w:pStyle w:val="aff2"/>
      </w:pPr>
      <w:r w:rsidRPr="002C4067">
        <w:t>Информация о нормативах потребления коммунальных услуг по отоплению и горячему водоснабжению на территории муниципального образования приведена в таблиц</w:t>
      </w:r>
      <w:r w:rsidR="00AF3D75">
        <w:t>е</w:t>
      </w:r>
      <w:r w:rsidRPr="002C4067">
        <w:t xml:space="preserve"> ниже.</w:t>
      </w:r>
    </w:p>
    <w:p w:rsidR="00B317FC" w:rsidRPr="002C4067" w:rsidRDefault="00AF3D75" w:rsidP="00A45E87">
      <w:pPr>
        <w:pStyle w:val="afffffffa"/>
        <w:jc w:val="both"/>
      </w:pPr>
      <w:r w:rsidRPr="000763A5">
        <w:t xml:space="preserve">Таблица </w:t>
      </w:r>
      <w:r w:rsidR="00827E3F" w:rsidRPr="000763A5">
        <w:rPr>
          <w:noProof/>
        </w:rPr>
        <w:fldChar w:fldCharType="begin"/>
      </w:r>
      <w:r w:rsidR="00A95700" w:rsidRPr="000763A5">
        <w:rPr>
          <w:noProof/>
        </w:rPr>
        <w:instrText xml:space="preserve"> SEQ Таблица \* ARABIC </w:instrText>
      </w:r>
      <w:r w:rsidR="00827E3F" w:rsidRPr="000763A5">
        <w:rPr>
          <w:noProof/>
        </w:rPr>
        <w:fldChar w:fldCharType="separate"/>
      </w:r>
      <w:r w:rsidR="00C83B43">
        <w:rPr>
          <w:noProof/>
        </w:rPr>
        <w:t>31</w:t>
      </w:r>
      <w:r w:rsidR="00827E3F" w:rsidRPr="000763A5">
        <w:rPr>
          <w:noProof/>
        </w:rPr>
        <w:fldChar w:fldCharType="end"/>
      </w:r>
      <w:r w:rsidRPr="000763A5">
        <w:rPr>
          <w:noProof/>
        </w:rPr>
        <w:t xml:space="preserve"> </w:t>
      </w:r>
      <w:r w:rsidRPr="000763A5">
        <w:t xml:space="preserve">– </w:t>
      </w:r>
      <w:r w:rsidR="00B317FC" w:rsidRPr="000763A5">
        <w:t xml:space="preserve">Нормативы потребления коммунальной услуги по отоплению в жилых и нежилых помещениях в границах </w:t>
      </w:r>
      <w:r w:rsidR="003E349E">
        <w:t>муниципального образования</w:t>
      </w:r>
      <w:r w:rsidR="00B317FC" w:rsidRPr="000763A5">
        <w:t xml:space="preserve"> </w:t>
      </w:r>
      <w:r w:rsidR="008D352E">
        <w:t>«</w:t>
      </w:r>
      <w:r w:rsidR="00A45E87">
        <w:t>Гагаринск</w:t>
      </w:r>
      <w:r w:rsidR="00487B22">
        <w:t>ий муниципальный округ</w:t>
      </w:r>
      <w:r w:rsidR="008D352E">
        <w:t>»</w:t>
      </w:r>
      <w:r w:rsidR="00487B22">
        <w:t xml:space="preserve"> </w:t>
      </w:r>
      <w:r w:rsidR="00A45E87">
        <w:t>Смоленской</w:t>
      </w:r>
      <w:r w:rsidR="00B317FC" w:rsidRPr="000763A5">
        <w:t xml:space="preserve"> области</w:t>
      </w:r>
      <w:r w:rsidR="00540E0B" w:rsidRPr="000763A5">
        <w:t>*</w:t>
      </w:r>
    </w:p>
    <w:tbl>
      <w:tblPr>
        <w:tblW w:w="103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tblPr>
      <w:tblGrid>
        <w:gridCol w:w="567"/>
        <w:gridCol w:w="2098"/>
        <w:gridCol w:w="2551"/>
        <w:gridCol w:w="2551"/>
        <w:gridCol w:w="2552"/>
      </w:tblGrid>
      <w:tr w:rsidR="00263E44" w:rsidRPr="00263E44" w:rsidTr="00263E44">
        <w:trPr>
          <w:trHeight w:val="367"/>
        </w:trPr>
        <w:tc>
          <w:tcPr>
            <w:tcW w:w="567" w:type="dxa"/>
            <w:vMerge w:val="restart"/>
            <w:vAlign w:val="center"/>
          </w:tcPr>
          <w:p w:rsidR="00263E44" w:rsidRPr="00263E44" w:rsidRDefault="00263E44" w:rsidP="00263E44">
            <w:pPr>
              <w:pStyle w:val="afffffff0"/>
              <w:spacing w:before="0" w:after="0"/>
              <w:rPr>
                <w:b/>
              </w:rPr>
            </w:pPr>
            <w:bookmarkStart w:id="197" w:name="_Toc162259185"/>
            <w:bookmarkStart w:id="198" w:name="_Toc165985071"/>
            <w:r w:rsidRPr="00263E44">
              <w:rPr>
                <w:b/>
              </w:rPr>
              <w:t>№ п/п</w:t>
            </w:r>
          </w:p>
        </w:tc>
        <w:tc>
          <w:tcPr>
            <w:tcW w:w="2098" w:type="dxa"/>
            <w:vMerge w:val="restart"/>
            <w:vAlign w:val="center"/>
          </w:tcPr>
          <w:p w:rsidR="00263E44" w:rsidRPr="00263E44" w:rsidRDefault="00263E44" w:rsidP="00263E44">
            <w:pPr>
              <w:pStyle w:val="afffffff0"/>
              <w:spacing w:before="0" w:after="0"/>
              <w:rPr>
                <w:b/>
              </w:rPr>
            </w:pPr>
            <w:r w:rsidRPr="00263E44">
              <w:rPr>
                <w:b/>
              </w:rPr>
              <w:t>Категория многоквартирного (жилого) дома</w:t>
            </w:r>
          </w:p>
        </w:tc>
        <w:tc>
          <w:tcPr>
            <w:tcW w:w="7654" w:type="dxa"/>
            <w:gridSpan w:val="3"/>
            <w:vAlign w:val="center"/>
          </w:tcPr>
          <w:p w:rsidR="00263E44" w:rsidRPr="00263E44" w:rsidRDefault="00263E44" w:rsidP="00263E44">
            <w:pPr>
              <w:pStyle w:val="afffffff0"/>
              <w:spacing w:before="0" w:after="0"/>
              <w:rPr>
                <w:b/>
              </w:rPr>
            </w:pPr>
            <w:r w:rsidRPr="00263E44">
              <w:rPr>
                <w:b/>
              </w:rPr>
              <w:t>Норматив потребления (Гкал на 1 кв. метр общей площади жилого помещения в месяц)</w:t>
            </w:r>
          </w:p>
        </w:tc>
      </w:tr>
      <w:tr w:rsidR="00263E44" w:rsidRPr="00263E44" w:rsidTr="00263E44">
        <w:trPr>
          <w:trHeight w:val="1288"/>
        </w:trPr>
        <w:tc>
          <w:tcPr>
            <w:tcW w:w="567" w:type="dxa"/>
            <w:vMerge/>
            <w:vAlign w:val="center"/>
          </w:tcPr>
          <w:p w:rsidR="00263E44" w:rsidRPr="00263E44" w:rsidRDefault="00263E44" w:rsidP="00263E44">
            <w:pPr>
              <w:pStyle w:val="afffffff0"/>
              <w:spacing w:before="0" w:after="0"/>
              <w:rPr>
                <w:b/>
              </w:rPr>
            </w:pPr>
          </w:p>
        </w:tc>
        <w:tc>
          <w:tcPr>
            <w:tcW w:w="2098" w:type="dxa"/>
            <w:vMerge/>
            <w:vAlign w:val="center"/>
          </w:tcPr>
          <w:p w:rsidR="00263E44" w:rsidRPr="00263E44" w:rsidRDefault="00263E44" w:rsidP="00263E44">
            <w:pPr>
              <w:pStyle w:val="afffffff0"/>
              <w:spacing w:before="0" w:after="0"/>
              <w:rPr>
                <w:b/>
              </w:rPr>
            </w:pPr>
          </w:p>
        </w:tc>
        <w:tc>
          <w:tcPr>
            <w:tcW w:w="2551" w:type="dxa"/>
            <w:vAlign w:val="center"/>
          </w:tcPr>
          <w:p w:rsidR="00263E44" w:rsidRPr="00263E44" w:rsidRDefault="00263E44" w:rsidP="00263E44">
            <w:pPr>
              <w:pStyle w:val="afffffff0"/>
              <w:spacing w:before="0" w:after="0"/>
              <w:rPr>
                <w:b/>
              </w:rPr>
            </w:pPr>
            <w:r w:rsidRPr="00263E44">
              <w:rPr>
                <w:b/>
              </w:rPr>
              <w:t>многоквартирные и жилые дома со стенами из камня, кирпича</w:t>
            </w:r>
          </w:p>
        </w:tc>
        <w:tc>
          <w:tcPr>
            <w:tcW w:w="2551" w:type="dxa"/>
            <w:vAlign w:val="center"/>
          </w:tcPr>
          <w:p w:rsidR="00263E44" w:rsidRPr="00263E44" w:rsidRDefault="00263E44" w:rsidP="00263E44">
            <w:pPr>
              <w:pStyle w:val="afffffff0"/>
              <w:spacing w:before="0" w:after="0"/>
              <w:rPr>
                <w:b/>
              </w:rPr>
            </w:pPr>
            <w:r w:rsidRPr="00263E44">
              <w:rPr>
                <w:b/>
              </w:rPr>
              <w:t>многоквартирные и жилые дома со стенами из панелей, блоков</w:t>
            </w:r>
          </w:p>
        </w:tc>
        <w:tc>
          <w:tcPr>
            <w:tcW w:w="2552" w:type="dxa"/>
            <w:vAlign w:val="center"/>
          </w:tcPr>
          <w:p w:rsidR="00263E44" w:rsidRPr="00263E44" w:rsidRDefault="00263E44" w:rsidP="00263E44">
            <w:pPr>
              <w:pStyle w:val="afffffff0"/>
              <w:spacing w:before="0" w:after="0"/>
              <w:rPr>
                <w:b/>
              </w:rPr>
            </w:pPr>
            <w:r w:rsidRPr="00263E44">
              <w:rPr>
                <w:b/>
              </w:rPr>
              <w:t>многоквартирные и жилые дома со стенами из дерева, смешанных и других материалов</w:t>
            </w:r>
          </w:p>
        </w:tc>
      </w:tr>
      <w:tr w:rsidR="00263E44" w:rsidRPr="00263E44" w:rsidTr="00263E44">
        <w:trPr>
          <w:trHeight w:val="28"/>
        </w:trPr>
        <w:tc>
          <w:tcPr>
            <w:tcW w:w="10319" w:type="dxa"/>
            <w:gridSpan w:val="5"/>
            <w:vAlign w:val="center"/>
          </w:tcPr>
          <w:p w:rsidR="00263E44" w:rsidRPr="00263E44" w:rsidRDefault="00263E44" w:rsidP="00263E44">
            <w:pPr>
              <w:pStyle w:val="afffffff0"/>
            </w:pPr>
            <w:r w:rsidRPr="00263E44">
              <w:t>Город Гагарин</w:t>
            </w:r>
          </w:p>
        </w:tc>
      </w:tr>
      <w:tr w:rsidR="00263E44" w:rsidRPr="00263E44" w:rsidTr="00263E44">
        <w:trPr>
          <w:trHeight w:val="273"/>
        </w:trPr>
        <w:tc>
          <w:tcPr>
            <w:tcW w:w="567" w:type="dxa"/>
            <w:vAlign w:val="center"/>
          </w:tcPr>
          <w:p w:rsidR="00263E44" w:rsidRPr="00263E44" w:rsidRDefault="00263E44" w:rsidP="00263E44">
            <w:pPr>
              <w:pStyle w:val="afffffff0"/>
            </w:pPr>
            <w:r w:rsidRPr="00263E44">
              <w:t>1</w:t>
            </w:r>
          </w:p>
        </w:tc>
        <w:tc>
          <w:tcPr>
            <w:tcW w:w="2098" w:type="dxa"/>
            <w:vAlign w:val="center"/>
          </w:tcPr>
          <w:p w:rsidR="00263E44" w:rsidRPr="00263E44" w:rsidRDefault="00263E44" w:rsidP="00263E44">
            <w:pPr>
              <w:pStyle w:val="afffffff0"/>
            </w:pPr>
            <w:r w:rsidRPr="00263E44">
              <w:t>Этажность</w:t>
            </w:r>
          </w:p>
        </w:tc>
        <w:tc>
          <w:tcPr>
            <w:tcW w:w="7654" w:type="dxa"/>
            <w:gridSpan w:val="3"/>
            <w:vAlign w:val="center"/>
          </w:tcPr>
          <w:p w:rsidR="00263E44" w:rsidRPr="00263E44" w:rsidRDefault="00263E44" w:rsidP="00263E44">
            <w:pPr>
              <w:pStyle w:val="afffffff0"/>
            </w:pPr>
            <w:r w:rsidRPr="00263E44">
              <w:t>многоквартирные и жилые дома до 1999 года постройки включительно</w:t>
            </w:r>
          </w:p>
        </w:tc>
      </w:tr>
      <w:tr w:rsidR="00263E44" w:rsidRPr="00263E44" w:rsidTr="00263E44">
        <w:tc>
          <w:tcPr>
            <w:tcW w:w="567" w:type="dxa"/>
            <w:vAlign w:val="center"/>
          </w:tcPr>
          <w:p w:rsidR="00263E44" w:rsidRPr="00263E44" w:rsidRDefault="00263E44" w:rsidP="00263E44">
            <w:pPr>
              <w:pStyle w:val="afffffff0"/>
            </w:pPr>
            <w:r w:rsidRPr="00263E44">
              <w:t>1.1</w:t>
            </w:r>
          </w:p>
        </w:tc>
        <w:tc>
          <w:tcPr>
            <w:tcW w:w="2098" w:type="dxa"/>
            <w:vAlign w:val="center"/>
          </w:tcPr>
          <w:p w:rsidR="00263E44" w:rsidRPr="00263E44" w:rsidRDefault="00263E44" w:rsidP="00263E44">
            <w:pPr>
              <w:pStyle w:val="afffffff0"/>
            </w:pPr>
            <w:r w:rsidRPr="00263E44">
              <w:t>1 – 4</w:t>
            </w:r>
          </w:p>
        </w:tc>
        <w:tc>
          <w:tcPr>
            <w:tcW w:w="2551" w:type="dxa"/>
            <w:vAlign w:val="center"/>
          </w:tcPr>
          <w:p w:rsidR="00263E44" w:rsidRPr="00263E44" w:rsidRDefault="00263E44" w:rsidP="00263E44">
            <w:pPr>
              <w:pStyle w:val="afffffff0"/>
            </w:pPr>
            <w:r w:rsidRPr="00263E44">
              <w:t>0,0338</w:t>
            </w:r>
          </w:p>
        </w:tc>
        <w:tc>
          <w:tcPr>
            <w:tcW w:w="2551" w:type="dxa"/>
            <w:vAlign w:val="center"/>
          </w:tcPr>
          <w:p w:rsidR="00263E44" w:rsidRPr="00263E44" w:rsidRDefault="00263E44" w:rsidP="00263E44">
            <w:pPr>
              <w:pStyle w:val="afffffff0"/>
            </w:pPr>
            <w:r w:rsidRPr="00263E44">
              <w:t>0,0338</w:t>
            </w:r>
          </w:p>
        </w:tc>
        <w:tc>
          <w:tcPr>
            <w:tcW w:w="2552" w:type="dxa"/>
            <w:vAlign w:val="center"/>
          </w:tcPr>
          <w:p w:rsidR="00263E44" w:rsidRPr="00263E44" w:rsidRDefault="00263E44" w:rsidP="00263E44">
            <w:pPr>
              <w:pStyle w:val="afffffff0"/>
            </w:pPr>
            <w:r w:rsidRPr="00263E44">
              <w:t>0,0338</w:t>
            </w:r>
          </w:p>
        </w:tc>
      </w:tr>
      <w:tr w:rsidR="00263E44" w:rsidRPr="00263E44" w:rsidTr="00263E44">
        <w:tc>
          <w:tcPr>
            <w:tcW w:w="567" w:type="dxa"/>
            <w:vAlign w:val="center"/>
          </w:tcPr>
          <w:p w:rsidR="00263E44" w:rsidRPr="00263E44" w:rsidRDefault="00263E44" w:rsidP="00263E44">
            <w:pPr>
              <w:pStyle w:val="afffffff0"/>
            </w:pPr>
            <w:r w:rsidRPr="00263E44">
              <w:t>1.2</w:t>
            </w:r>
          </w:p>
        </w:tc>
        <w:tc>
          <w:tcPr>
            <w:tcW w:w="2098" w:type="dxa"/>
            <w:vAlign w:val="center"/>
          </w:tcPr>
          <w:p w:rsidR="00263E44" w:rsidRPr="00263E44" w:rsidRDefault="00263E44" w:rsidP="00263E44">
            <w:pPr>
              <w:pStyle w:val="afffffff0"/>
            </w:pPr>
            <w:r w:rsidRPr="00263E44">
              <w:t>5 – 10</w:t>
            </w:r>
          </w:p>
        </w:tc>
        <w:tc>
          <w:tcPr>
            <w:tcW w:w="2551" w:type="dxa"/>
            <w:vAlign w:val="center"/>
          </w:tcPr>
          <w:p w:rsidR="00263E44" w:rsidRPr="00263E44" w:rsidRDefault="00263E44" w:rsidP="00263E44">
            <w:pPr>
              <w:pStyle w:val="afffffff0"/>
            </w:pPr>
            <w:r w:rsidRPr="00263E44">
              <w:t>0,0255</w:t>
            </w:r>
          </w:p>
        </w:tc>
        <w:tc>
          <w:tcPr>
            <w:tcW w:w="2551" w:type="dxa"/>
            <w:vAlign w:val="center"/>
          </w:tcPr>
          <w:p w:rsidR="00263E44" w:rsidRPr="00263E44" w:rsidRDefault="00263E44" w:rsidP="00263E44">
            <w:pPr>
              <w:pStyle w:val="afffffff0"/>
            </w:pPr>
            <w:r w:rsidRPr="00263E44">
              <w:t>0,0255</w:t>
            </w:r>
          </w:p>
        </w:tc>
        <w:tc>
          <w:tcPr>
            <w:tcW w:w="2552" w:type="dxa"/>
            <w:vAlign w:val="center"/>
          </w:tcPr>
          <w:p w:rsidR="00263E44" w:rsidRPr="00263E44" w:rsidRDefault="00263E44" w:rsidP="00263E44">
            <w:pPr>
              <w:pStyle w:val="afffffff0"/>
            </w:pPr>
            <w:r w:rsidRPr="00263E44">
              <w:t>0,0255</w:t>
            </w:r>
          </w:p>
        </w:tc>
      </w:tr>
      <w:tr w:rsidR="00263E44" w:rsidRPr="00263E44" w:rsidTr="00263E44">
        <w:tc>
          <w:tcPr>
            <w:tcW w:w="10319" w:type="dxa"/>
            <w:gridSpan w:val="5"/>
            <w:vAlign w:val="center"/>
          </w:tcPr>
          <w:p w:rsidR="00263E44" w:rsidRPr="00263E44" w:rsidRDefault="00263E44" w:rsidP="00263E44">
            <w:pPr>
              <w:pStyle w:val="afffffff0"/>
            </w:pPr>
            <w:r w:rsidRPr="00263E44">
              <w:t>Село Карманово</w:t>
            </w:r>
          </w:p>
        </w:tc>
      </w:tr>
      <w:tr w:rsidR="00263E44" w:rsidRPr="00263E44" w:rsidTr="00263E44">
        <w:tc>
          <w:tcPr>
            <w:tcW w:w="567" w:type="dxa"/>
            <w:vAlign w:val="center"/>
          </w:tcPr>
          <w:p w:rsidR="00263E44" w:rsidRPr="00263E44" w:rsidRDefault="00263E44" w:rsidP="00263E44">
            <w:pPr>
              <w:pStyle w:val="afffffff0"/>
            </w:pPr>
            <w:r w:rsidRPr="00263E44">
              <w:t>2</w:t>
            </w:r>
          </w:p>
        </w:tc>
        <w:tc>
          <w:tcPr>
            <w:tcW w:w="2098" w:type="dxa"/>
            <w:vAlign w:val="center"/>
          </w:tcPr>
          <w:p w:rsidR="00263E44" w:rsidRPr="00263E44" w:rsidRDefault="00263E44" w:rsidP="00263E44">
            <w:pPr>
              <w:pStyle w:val="afffffff0"/>
            </w:pPr>
            <w:r w:rsidRPr="00263E44">
              <w:t>Этажность</w:t>
            </w:r>
          </w:p>
        </w:tc>
        <w:tc>
          <w:tcPr>
            <w:tcW w:w="7654" w:type="dxa"/>
            <w:gridSpan w:val="3"/>
            <w:vAlign w:val="center"/>
          </w:tcPr>
          <w:p w:rsidR="00263E44" w:rsidRPr="00263E44" w:rsidRDefault="00263E44" w:rsidP="00263E44">
            <w:pPr>
              <w:pStyle w:val="afffffff0"/>
            </w:pPr>
            <w:r w:rsidRPr="00263E44">
              <w:t>многоквартирные и жилые дома до 1999 года постройки включительно</w:t>
            </w:r>
          </w:p>
        </w:tc>
      </w:tr>
      <w:tr w:rsidR="00263E44" w:rsidRPr="00263E44" w:rsidTr="003326C1">
        <w:tc>
          <w:tcPr>
            <w:tcW w:w="567" w:type="dxa"/>
            <w:vAlign w:val="center"/>
          </w:tcPr>
          <w:p w:rsidR="00263E44" w:rsidRPr="00263E44" w:rsidRDefault="00263E44" w:rsidP="00263E44">
            <w:pPr>
              <w:pStyle w:val="afffffff0"/>
            </w:pPr>
            <w:r w:rsidRPr="00263E44">
              <w:t>2.1.</w:t>
            </w:r>
          </w:p>
        </w:tc>
        <w:tc>
          <w:tcPr>
            <w:tcW w:w="2098" w:type="dxa"/>
          </w:tcPr>
          <w:p w:rsidR="00263E44" w:rsidRPr="00263E44" w:rsidRDefault="00263E44" w:rsidP="00263E44">
            <w:pPr>
              <w:pStyle w:val="afffffff0"/>
            </w:pPr>
            <w:r w:rsidRPr="00263E44">
              <w:t>1, 2, 4</w:t>
            </w:r>
          </w:p>
        </w:tc>
        <w:tc>
          <w:tcPr>
            <w:tcW w:w="2551" w:type="dxa"/>
          </w:tcPr>
          <w:p w:rsidR="00263E44" w:rsidRPr="00263E44" w:rsidRDefault="00263E44" w:rsidP="00263E44">
            <w:pPr>
              <w:pStyle w:val="afffffff0"/>
            </w:pPr>
            <w:r w:rsidRPr="00263E44">
              <w:t>0,0273</w:t>
            </w:r>
          </w:p>
        </w:tc>
        <w:tc>
          <w:tcPr>
            <w:tcW w:w="2551" w:type="dxa"/>
          </w:tcPr>
          <w:p w:rsidR="00263E44" w:rsidRPr="00263E44" w:rsidRDefault="00263E44" w:rsidP="00263E44">
            <w:pPr>
              <w:pStyle w:val="afffffff0"/>
            </w:pPr>
            <w:r w:rsidRPr="00263E44">
              <w:t>0,0273</w:t>
            </w:r>
          </w:p>
        </w:tc>
        <w:tc>
          <w:tcPr>
            <w:tcW w:w="2552" w:type="dxa"/>
          </w:tcPr>
          <w:p w:rsidR="00263E44" w:rsidRPr="00263E44" w:rsidRDefault="00263E44" w:rsidP="00263E44">
            <w:pPr>
              <w:pStyle w:val="afffffff0"/>
            </w:pPr>
            <w:r w:rsidRPr="00263E44">
              <w:t>0,0273</w:t>
            </w:r>
          </w:p>
        </w:tc>
      </w:tr>
    </w:tbl>
    <w:p w:rsidR="00540E0B" w:rsidRPr="008D352E" w:rsidRDefault="00540E0B" w:rsidP="008D352E">
      <w:pPr>
        <w:pStyle w:val="affffffe"/>
        <w:rPr>
          <w:rStyle w:val="ed"/>
        </w:rPr>
      </w:pPr>
      <w:r w:rsidRPr="008D352E">
        <w:t xml:space="preserve">*- (утв. </w:t>
      </w:r>
      <w:r w:rsidR="008D352E" w:rsidRPr="008D352E">
        <w:t>Постановлением</w:t>
      </w:r>
      <w:r w:rsidRPr="008D352E">
        <w:t xml:space="preserve"> Министерств</w:t>
      </w:r>
      <w:r w:rsidR="008D352E" w:rsidRPr="008D352E">
        <w:t>а</w:t>
      </w:r>
      <w:r w:rsidRPr="008D352E">
        <w:t xml:space="preserve"> жилищно-коммунального хозяйства</w:t>
      </w:r>
      <w:r w:rsidR="008D352E" w:rsidRPr="008D352E">
        <w:t>, энергетики и тарифной политики</w:t>
      </w:r>
      <w:r w:rsidRPr="008D352E">
        <w:t xml:space="preserve"> </w:t>
      </w:r>
      <w:r w:rsidR="008D352E" w:rsidRPr="008D352E">
        <w:t xml:space="preserve">Смоленской </w:t>
      </w:r>
      <w:r w:rsidRPr="008D352E">
        <w:t xml:space="preserve">области № </w:t>
      </w:r>
      <w:r w:rsidR="008D352E" w:rsidRPr="008D352E">
        <w:t>117</w:t>
      </w:r>
      <w:r w:rsidRPr="008D352E">
        <w:t xml:space="preserve"> от </w:t>
      </w:r>
      <w:r w:rsidR="00481C67" w:rsidRPr="008D352E">
        <w:t>2</w:t>
      </w:r>
      <w:r w:rsidR="008D352E" w:rsidRPr="008D352E">
        <w:t>3.10.2024</w:t>
      </w:r>
      <w:r w:rsidRPr="008D352E">
        <w:t>)</w:t>
      </w:r>
    </w:p>
    <w:p w:rsidR="00B317FC" w:rsidRPr="002C4067" w:rsidRDefault="00B317FC" w:rsidP="008511AE">
      <w:pPr>
        <w:pStyle w:val="a2"/>
        <w:rPr>
          <w:rStyle w:val="ed"/>
        </w:rPr>
      </w:pPr>
      <w:bookmarkStart w:id="199" w:name="_Toc205122215"/>
      <w:r w:rsidRPr="002C4067">
        <w:rPr>
          <w:rStyle w:val="ed"/>
        </w:rPr>
        <w:t>Описание сравнения величины договорной и расчетной тепловой нагрузки по зоне действия каждого источника тепловой энергии</w:t>
      </w:r>
      <w:bookmarkEnd w:id="197"/>
      <w:bookmarkEnd w:id="198"/>
      <w:bookmarkEnd w:id="199"/>
    </w:p>
    <w:p w:rsidR="00B317FC" w:rsidRPr="002C4067" w:rsidRDefault="00B317FC" w:rsidP="00FA1C46">
      <w:pPr>
        <w:pStyle w:val="aff2"/>
        <w:rPr>
          <w:rStyle w:val="ed"/>
        </w:rPr>
      </w:pPr>
      <w:r w:rsidRPr="002C4067">
        <w:rPr>
          <w:rStyle w:val="ed"/>
        </w:rPr>
        <w:lastRenderedPageBreak/>
        <w:t>Тепловые нагрузки, указанные в договорах теплоснабжения</w:t>
      </w:r>
      <w:r w:rsidR="00D21101">
        <w:rPr>
          <w:rStyle w:val="ed"/>
        </w:rPr>
        <w:t>,</w:t>
      </w:r>
      <w:r w:rsidRPr="002C4067">
        <w:rPr>
          <w:rStyle w:val="ed"/>
        </w:rPr>
        <w:t xml:space="preserve"> соответствуют расчетным значениям тепловых нагрузок потребителей тепловой энергии.</w:t>
      </w:r>
    </w:p>
    <w:p w:rsidR="00B317FC" w:rsidRPr="002C4067" w:rsidRDefault="00B317FC" w:rsidP="008511AE">
      <w:pPr>
        <w:pStyle w:val="a2"/>
      </w:pPr>
      <w:bookmarkStart w:id="200" w:name="_Toc162259186"/>
      <w:bookmarkStart w:id="201" w:name="_Toc165985072"/>
      <w:bookmarkStart w:id="202" w:name="_Toc205122216"/>
      <w:r w:rsidRPr="002C4067">
        <w:t>Изменения, произошедшие в тепловых нагрузках потребителей тепловой энергии, в том числе подключенных к тепловым сетям каждой системы теплоснабжения за период, предшествующий разработке (актуализации) схемы теплоснабжения</w:t>
      </w:r>
      <w:bookmarkEnd w:id="200"/>
      <w:bookmarkEnd w:id="201"/>
      <w:bookmarkEnd w:id="202"/>
    </w:p>
    <w:p w:rsidR="00B317FC" w:rsidRDefault="00B317FC" w:rsidP="00540E0B">
      <w:pPr>
        <w:pStyle w:val="aff2"/>
      </w:pPr>
      <w:r w:rsidRPr="00172C65">
        <w:t>При актуализации схемы теплоснабжения были уточнены сведения по фактической нагрузке потребителей в зоне действия источник</w:t>
      </w:r>
      <w:r w:rsidR="00AF3D75">
        <w:t>а</w:t>
      </w:r>
      <w:r w:rsidRPr="00172C65">
        <w:t xml:space="preserve"> теплоснабжения по состоянию на </w:t>
      </w:r>
      <w:r>
        <w:t>начало</w:t>
      </w:r>
      <w:r w:rsidRPr="00172C65">
        <w:t xml:space="preserve"> 202</w:t>
      </w:r>
      <w:r w:rsidR="00AF3D75">
        <w:t>5</w:t>
      </w:r>
      <w:r w:rsidRPr="00172C65">
        <w:t> г, уточнен перечень потребителей, подключенных к сетям централизованного теплоснабжения.</w:t>
      </w:r>
      <w:r>
        <w:t xml:space="preserve"> </w:t>
      </w:r>
      <w:r w:rsidRPr="002C4067">
        <w:t xml:space="preserve">Раздел </w:t>
      </w:r>
      <w:r>
        <w:t>актуализирован</w:t>
      </w:r>
      <w:r w:rsidRPr="002C4067">
        <w:t xml:space="preserve"> с учетом требований методических указаний по разработке схем теплоснабжения</w:t>
      </w:r>
      <w:r w:rsidR="0051459C">
        <w:t>.</w:t>
      </w:r>
    </w:p>
    <w:p w:rsidR="003A5836" w:rsidRDefault="005E5DE4" w:rsidP="00FB3DF5">
      <w:pPr>
        <w:pStyle w:val="a1"/>
      </w:pPr>
      <w:bookmarkStart w:id="203" w:name="_Toc162259187"/>
      <w:bookmarkStart w:id="204" w:name="_Toc165985073"/>
      <w:bookmarkStart w:id="205" w:name="_Toc205122217"/>
      <w:r w:rsidRPr="002C4067">
        <w:t>Балансы тепловой мощности и тепловой нагрузки</w:t>
      </w:r>
      <w:bookmarkEnd w:id="203"/>
      <w:bookmarkEnd w:id="204"/>
      <w:bookmarkEnd w:id="205"/>
    </w:p>
    <w:p w:rsidR="00AB0258" w:rsidRPr="00D4676D" w:rsidRDefault="00145BBA" w:rsidP="008511AE">
      <w:pPr>
        <w:pStyle w:val="a2"/>
      </w:pPr>
      <w:bookmarkStart w:id="206" w:name="_Toc162259188"/>
      <w:bookmarkStart w:id="207" w:name="_Toc165985074"/>
      <w:bookmarkStart w:id="208" w:name="_Toc205122218"/>
      <w:r w:rsidRPr="00D4676D">
        <w:t>О</w:t>
      </w:r>
      <w:r w:rsidR="005E5DE4" w:rsidRPr="00D4676D">
        <w:rPr>
          <w:rStyle w:val="afffffffc"/>
          <w:sz w:val="24"/>
        </w:rPr>
        <w:t>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206"/>
      <w:bookmarkEnd w:id="207"/>
      <w:bookmarkEnd w:id="208"/>
    </w:p>
    <w:p w:rsidR="008C1C2C" w:rsidRPr="002C4067" w:rsidRDefault="008C1C2C" w:rsidP="0051459C">
      <w:pPr>
        <w:pStyle w:val="aff2"/>
        <w:rPr>
          <w:lang w:eastAsia="ru-RU"/>
        </w:rPr>
      </w:pPr>
      <w:r w:rsidRPr="002C4067">
        <w:rPr>
          <w:lang w:eastAsia="ru-RU"/>
        </w:rPr>
        <w:t>Постановление Правительства РФ от 22.02.2012</w:t>
      </w:r>
      <w:r w:rsidR="001B70BE" w:rsidRPr="002C4067">
        <w:rPr>
          <w:lang w:eastAsia="ru-RU"/>
        </w:rPr>
        <w:t xml:space="preserve"> </w:t>
      </w:r>
      <w:r w:rsidRPr="002C4067">
        <w:rPr>
          <w:lang w:eastAsia="ru-RU"/>
        </w:rPr>
        <w:t>№</w:t>
      </w:r>
      <w:r w:rsidR="001B70BE" w:rsidRPr="002C4067">
        <w:rPr>
          <w:lang w:eastAsia="ru-RU"/>
        </w:rPr>
        <w:t xml:space="preserve"> </w:t>
      </w:r>
      <w:r w:rsidRPr="002C4067">
        <w:rPr>
          <w:lang w:eastAsia="ru-RU"/>
        </w:rPr>
        <w:t xml:space="preserve">154 «О требованиях к схемам теплоснабжения, порядку их разработки и утверждения» вводит следующие понятия: </w:t>
      </w:r>
    </w:p>
    <w:p w:rsidR="008C1C2C" w:rsidRPr="002C4067" w:rsidRDefault="0051459C" w:rsidP="0060330C">
      <w:pPr>
        <w:pStyle w:val="afffffff8"/>
        <w:numPr>
          <w:ilvl w:val="0"/>
          <w:numId w:val="31"/>
        </w:numPr>
        <w:rPr>
          <w:lang w:eastAsia="ru-RU"/>
        </w:rPr>
      </w:pPr>
      <w:r w:rsidRPr="0051459C">
        <w:rPr>
          <w:i/>
          <w:lang w:eastAsia="ru-RU"/>
        </w:rPr>
        <w:t>у</w:t>
      </w:r>
      <w:r w:rsidR="008C1C2C" w:rsidRPr="0051459C">
        <w:rPr>
          <w:i/>
          <w:lang w:eastAsia="ru-RU"/>
        </w:rPr>
        <w:t>становленная мощность источника тепловой энергии (УТМ)</w:t>
      </w:r>
      <w:r w:rsidR="008C1C2C" w:rsidRPr="002C4067">
        <w:rPr>
          <w:lang w:eastAsia="ru-RU"/>
        </w:rPr>
        <w:t xml:space="preserve">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 </w:t>
      </w:r>
    </w:p>
    <w:p w:rsidR="008C1C2C" w:rsidRPr="002C4067" w:rsidRDefault="0051459C" w:rsidP="0060330C">
      <w:pPr>
        <w:pStyle w:val="afffffff8"/>
        <w:numPr>
          <w:ilvl w:val="0"/>
          <w:numId w:val="31"/>
        </w:numPr>
        <w:rPr>
          <w:lang w:eastAsia="ru-RU"/>
        </w:rPr>
      </w:pPr>
      <w:r w:rsidRPr="0051459C">
        <w:rPr>
          <w:i/>
          <w:lang w:eastAsia="ru-RU"/>
        </w:rPr>
        <w:t>р</w:t>
      </w:r>
      <w:r w:rsidR="008C1C2C" w:rsidRPr="0051459C">
        <w:rPr>
          <w:i/>
          <w:lang w:eastAsia="ru-RU"/>
        </w:rPr>
        <w:t>асполагаемая мощность источника тепловой энергии (РТМ)</w:t>
      </w:r>
      <w:r w:rsidR="008C1C2C" w:rsidRPr="002C4067">
        <w:rPr>
          <w:lang w:eastAsia="ru-RU"/>
        </w:rPr>
        <w:t xml:space="preserve">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w:t>
      </w:r>
      <w:r w:rsidR="000B2DCD" w:rsidRPr="002C4067">
        <w:rPr>
          <w:lang w:eastAsia="ru-RU"/>
        </w:rPr>
        <w:t>;</w:t>
      </w:r>
      <w:r w:rsidR="008C1C2C" w:rsidRPr="002C4067">
        <w:rPr>
          <w:lang w:eastAsia="ru-RU"/>
        </w:rPr>
        <w:t xml:space="preserve"> </w:t>
      </w:r>
    </w:p>
    <w:p w:rsidR="008C1C2C" w:rsidRPr="002C4067" w:rsidRDefault="0051459C" w:rsidP="0060330C">
      <w:pPr>
        <w:pStyle w:val="afffffff8"/>
        <w:numPr>
          <w:ilvl w:val="0"/>
          <w:numId w:val="31"/>
        </w:numPr>
        <w:rPr>
          <w:lang w:eastAsia="ru-RU"/>
        </w:rPr>
      </w:pPr>
      <w:r w:rsidRPr="0051459C">
        <w:rPr>
          <w:i/>
          <w:lang w:eastAsia="ru-RU"/>
        </w:rPr>
        <w:t>м</w:t>
      </w:r>
      <w:r w:rsidR="008C1C2C" w:rsidRPr="0051459C">
        <w:rPr>
          <w:i/>
          <w:lang w:eastAsia="ru-RU"/>
        </w:rPr>
        <w:t>ощность источника тепловой энергии нетто</w:t>
      </w:r>
      <w:r w:rsidR="008C1C2C" w:rsidRPr="002C4067">
        <w:rPr>
          <w:lang w:eastAsia="ru-RU"/>
        </w:rPr>
        <w:t xml:space="preserve"> — величина, равная располагаемой мощности источника тепловой энергии за вычетом тепловой нагрузки на собственные и хозяйственные нужды. </w:t>
      </w:r>
    </w:p>
    <w:p w:rsidR="000E4F67" w:rsidRPr="00204156" w:rsidRDefault="008C1C2C" w:rsidP="002B3844">
      <w:pPr>
        <w:pStyle w:val="aff2"/>
      </w:pPr>
      <w:r w:rsidRPr="00204156">
        <w:rPr>
          <w:lang w:eastAsia="ru-RU"/>
        </w:rPr>
        <w:t xml:space="preserve">Балансы тепловой мощности источников тепловой энергии и присоединенной тепловой нагрузки в зоне действия источника тепловой энергии в ретроспективный </w:t>
      </w:r>
      <w:r w:rsidR="009C38E7" w:rsidRPr="00204156">
        <w:rPr>
          <w:lang w:eastAsia="ru-RU"/>
        </w:rPr>
        <w:t xml:space="preserve">период </w:t>
      </w:r>
      <w:r w:rsidRPr="00204156">
        <w:rPr>
          <w:lang w:eastAsia="ru-RU"/>
        </w:rPr>
        <w:t>приведены в таб</w:t>
      </w:r>
      <w:r w:rsidR="00793902" w:rsidRPr="00204156">
        <w:rPr>
          <w:lang w:eastAsia="ru-RU"/>
        </w:rPr>
        <w:t>лиц</w:t>
      </w:r>
      <w:r w:rsidR="00C76C26" w:rsidRPr="00204156">
        <w:rPr>
          <w:lang w:eastAsia="ru-RU"/>
        </w:rPr>
        <w:t>ах 32-33</w:t>
      </w:r>
      <w:r w:rsidRPr="00204156">
        <w:rPr>
          <w:lang w:eastAsia="ru-RU"/>
        </w:rPr>
        <w:t xml:space="preserve">. </w:t>
      </w:r>
    </w:p>
    <w:p w:rsidR="00C76C26" w:rsidRDefault="00C76C26" w:rsidP="00FB3DF5">
      <w:pPr>
        <w:pStyle w:val="afffffffa"/>
        <w:rPr>
          <w:highlight w:val="yellow"/>
        </w:rPr>
        <w:sectPr w:rsidR="00C76C26" w:rsidSect="00EF74C7">
          <w:footerReference w:type="default" r:id="rId45"/>
          <w:pgSz w:w="11906" w:h="16838"/>
          <w:pgMar w:top="567" w:right="567" w:bottom="567" w:left="1134" w:header="709" w:footer="0" w:gutter="0"/>
          <w:cols w:space="708"/>
          <w:docGrid w:linePitch="360"/>
        </w:sectPr>
      </w:pPr>
    </w:p>
    <w:p w:rsidR="00793902" w:rsidRPr="009A3988" w:rsidRDefault="00F164A9" w:rsidP="00FB3DF5">
      <w:pPr>
        <w:pStyle w:val="afffffffa"/>
      </w:pPr>
      <w:r w:rsidRPr="009A3988">
        <w:lastRenderedPageBreak/>
        <w:t xml:space="preserve">Таблица </w:t>
      </w:r>
      <w:r w:rsidR="00827E3F" w:rsidRPr="009A3988">
        <w:rPr>
          <w:noProof/>
        </w:rPr>
        <w:fldChar w:fldCharType="begin"/>
      </w:r>
      <w:r w:rsidR="00A95700" w:rsidRPr="009A3988">
        <w:rPr>
          <w:noProof/>
        </w:rPr>
        <w:instrText xml:space="preserve"> SEQ Таблица \* ARABIC </w:instrText>
      </w:r>
      <w:r w:rsidR="00827E3F" w:rsidRPr="009A3988">
        <w:rPr>
          <w:noProof/>
        </w:rPr>
        <w:fldChar w:fldCharType="separate"/>
      </w:r>
      <w:r w:rsidR="00C83B43">
        <w:rPr>
          <w:noProof/>
        </w:rPr>
        <w:t>32</w:t>
      </w:r>
      <w:r w:rsidR="00827E3F" w:rsidRPr="009A3988">
        <w:rPr>
          <w:noProof/>
        </w:rPr>
        <w:fldChar w:fldCharType="end"/>
      </w:r>
      <w:r w:rsidRPr="009A3988">
        <w:rPr>
          <w:noProof/>
        </w:rPr>
        <w:t xml:space="preserve"> </w:t>
      </w:r>
      <w:r w:rsidRPr="009A3988">
        <w:t xml:space="preserve">– </w:t>
      </w:r>
      <w:r w:rsidR="00793902" w:rsidRPr="009A3988">
        <w:t>Балансы установленной мощности источник</w:t>
      </w:r>
      <w:r w:rsidR="00C76C26" w:rsidRPr="009A3988">
        <w:t>ов</w:t>
      </w:r>
      <w:r w:rsidR="00793902" w:rsidRPr="009A3988">
        <w:t xml:space="preserve"> централизованного теплоснабжения</w:t>
      </w:r>
      <w:r w:rsidR="00C76C26" w:rsidRPr="009A3988">
        <w:t xml:space="preserve"> ООО «Смоленскрегионтеплоэнерго»</w:t>
      </w:r>
      <w:r w:rsidR="00793902" w:rsidRPr="009A3988">
        <w:t>, Гкал/ч</w:t>
      </w:r>
    </w:p>
    <w:tbl>
      <w:tblPr>
        <w:tblW w:w="5000" w:type="pct"/>
        <w:tblLook w:val="04A0"/>
      </w:tblPr>
      <w:tblGrid>
        <w:gridCol w:w="848"/>
        <w:gridCol w:w="3548"/>
        <w:gridCol w:w="848"/>
        <w:gridCol w:w="1207"/>
        <w:gridCol w:w="1063"/>
        <w:gridCol w:w="1063"/>
        <w:gridCol w:w="1063"/>
        <w:gridCol w:w="1063"/>
        <w:gridCol w:w="1063"/>
        <w:gridCol w:w="1063"/>
        <w:gridCol w:w="1063"/>
        <w:gridCol w:w="1063"/>
        <w:gridCol w:w="965"/>
      </w:tblGrid>
      <w:tr w:rsidR="00204156" w:rsidRPr="00C76C26" w:rsidTr="00204156">
        <w:trPr>
          <w:trHeight w:val="2269"/>
        </w:trPr>
        <w:tc>
          <w:tcPr>
            <w:tcW w:w="2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04156" w:rsidRPr="00C76C26" w:rsidRDefault="00204156" w:rsidP="00C76C26">
            <w:pPr>
              <w:jc w:val="center"/>
              <w:rPr>
                <w:rFonts w:ascii="Segoe UI" w:eastAsia="Times New Roman" w:hAnsi="Segoe UI" w:cs="Segoe UI"/>
                <w:b/>
                <w:bCs/>
                <w:sz w:val="20"/>
                <w:szCs w:val="20"/>
                <w:lang w:eastAsia="ru-RU"/>
              </w:rPr>
            </w:pPr>
            <w:r w:rsidRPr="00C76C26">
              <w:rPr>
                <w:rFonts w:ascii="Segoe UI" w:eastAsia="Times New Roman" w:hAnsi="Segoe UI" w:cs="Segoe UI"/>
                <w:b/>
                <w:bCs/>
                <w:sz w:val="20"/>
                <w:szCs w:val="20"/>
                <w:lang w:eastAsia="ru-RU"/>
              </w:rPr>
              <w:t>№ п/п</w:t>
            </w:r>
          </w:p>
        </w:tc>
        <w:tc>
          <w:tcPr>
            <w:tcW w:w="111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04156" w:rsidRPr="00C76C26" w:rsidRDefault="00204156" w:rsidP="00C76C26">
            <w:pPr>
              <w:jc w:val="center"/>
              <w:rPr>
                <w:rFonts w:ascii="Segoe UI" w:eastAsia="Times New Roman" w:hAnsi="Segoe UI" w:cs="Segoe UI"/>
                <w:b/>
                <w:bCs/>
                <w:sz w:val="20"/>
                <w:szCs w:val="20"/>
                <w:lang w:eastAsia="ru-RU"/>
              </w:rPr>
            </w:pPr>
            <w:r w:rsidRPr="00C76C26">
              <w:rPr>
                <w:rFonts w:ascii="Segoe UI" w:eastAsia="Times New Roman" w:hAnsi="Segoe UI" w:cs="Segoe UI"/>
                <w:b/>
                <w:bCs/>
                <w:sz w:val="20"/>
                <w:szCs w:val="20"/>
                <w:lang w:eastAsia="ru-RU"/>
              </w:rPr>
              <w:t>Наименование СЦТ</w:t>
            </w:r>
          </w:p>
        </w:tc>
        <w:tc>
          <w:tcPr>
            <w:tcW w:w="2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04156" w:rsidRPr="00C76C26" w:rsidRDefault="00204156" w:rsidP="00C76C26">
            <w:pPr>
              <w:jc w:val="center"/>
              <w:rPr>
                <w:rFonts w:ascii="Segoe UI" w:eastAsia="Times New Roman" w:hAnsi="Segoe UI" w:cs="Segoe UI"/>
                <w:b/>
                <w:bCs/>
                <w:sz w:val="20"/>
                <w:szCs w:val="20"/>
                <w:lang w:eastAsia="ru-RU"/>
              </w:rPr>
            </w:pPr>
            <w:r w:rsidRPr="00C76C26">
              <w:rPr>
                <w:rFonts w:ascii="Segoe UI" w:eastAsia="Times New Roman" w:hAnsi="Segoe UI" w:cs="Segoe UI"/>
                <w:b/>
                <w:bCs/>
                <w:sz w:val="20"/>
                <w:szCs w:val="20"/>
                <w:lang w:eastAsia="ru-RU"/>
              </w:rPr>
              <w:t>Ед. изм.</w:t>
            </w:r>
          </w:p>
        </w:tc>
        <w:tc>
          <w:tcPr>
            <w:tcW w:w="37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204156" w:rsidRPr="00C76C26" w:rsidRDefault="00204156" w:rsidP="00C76C26">
            <w:pPr>
              <w:jc w:val="center"/>
              <w:rPr>
                <w:rFonts w:ascii="Segoe UI" w:eastAsia="Times New Roman" w:hAnsi="Segoe UI" w:cs="Segoe UI"/>
                <w:b/>
                <w:bCs/>
                <w:sz w:val="20"/>
                <w:szCs w:val="20"/>
                <w:lang w:eastAsia="ru-RU"/>
              </w:rPr>
            </w:pPr>
            <w:r w:rsidRPr="00C76C26">
              <w:rPr>
                <w:rFonts w:ascii="Segoe UI" w:eastAsia="Times New Roman" w:hAnsi="Segoe UI" w:cs="Segoe UI"/>
                <w:b/>
                <w:bCs/>
                <w:sz w:val="20"/>
                <w:szCs w:val="20"/>
                <w:lang w:eastAsia="ru-RU"/>
              </w:rPr>
              <w:t>Районная котельная (№1)</w:t>
            </w:r>
          </w:p>
        </w:tc>
        <w:tc>
          <w:tcPr>
            <w:tcW w:w="334"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204156" w:rsidRPr="00C76C26" w:rsidRDefault="00204156" w:rsidP="00C76C26">
            <w:pPr>
              <w:jc w:val="center"/>
              <w:rPr>
                <w:rFonts w:ascii="Segoe UI" w:eastAsia="Times New Roman" w:hAnsi="Segoe UI" w:cs="Segoe UI"/>
                <w:b/>
                <w:bCs/>
                <w:sz w:val="20"/>
                <w:szCs w:val="20"/>
                <w:lang w:eastAsia="ru-RU"/>
              </w:rPr>
            </w:pPr>
            <w:r w:rsidRPr="00C76C26">
              <w:rPr>
                <w:rFonts w:ascii="Segoe UI" w:eastAsia="Times New Roman" w:hAnsi="Segoe UI" w:cs="Segoe UI"/>
                <w:b/>
                <w:bCs/>
                <w:sz w:val="20"/>
                <w:szCs w:val="20"/>
                <w:lang w:eastAsia="ru-RU"/>
              </w:rPr>
              <w:t>БМК №2, ул. Бахтина</w:t>
            </w:r>
          </w:p>
        </w:tc>
        <w:tc>
          <w:tcPr>
            <w:tcW w:w="334"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204156" w:rsidRPr="00C76C26" w:rsidRDefault="00204156" w:rsidP="00C76C26">
            <w:pPr>
              <w:jc w:val="center"/>
              <w:rPr>
                <w:rFonts w:ascii="Segoe UI" w:eastAsia="Times New Roman" w:hAnsi="Segoe UI" w:cs="Segoe UI"/>
                <w:b/>
                <w:bCs/>
                <w:sz w:val="20"/>
                <w:szCs w:val="20"/>
                <w:lang w:eastAsia="ru-RU"/>
              </w:rPr>
            </w:pPr>
            <w:r w:rsidRPr="00C76C26">
              <w:rPr>
                <w:rFonts w:ascii="Segoe UI" w:eastAsia="Times New Roman" w:hAnsi="Segoe UI" w:cs="Segoe UI"/>
                <w:b/>
                <w:bCs/>
                <w:sz w:val="20"/>
                <w:szCs w:val="20"/>
                <w:lang w:eastAsia="ru-RU"/>
              </w:rPr>
              <w:t>БМК №3, ул. Заводская</w:t>
            </w:r>
          </w:p>
        </w:tc>
        <w:tc>
          <w:tcPr>
            <w:tcW w:w="334"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204156" w:rsidRPr="00C76C26" w:rsidRDefault="00204156" w:rsidP="00C76C26">
            <w:pPr>
              <w:jc w:val="center"/>
              <w:rPr>
                <w:rFonts w:ascii="Segoe UI" w:eastAsia="Times New Roman" w:hAnsi="Segoe UI" w:cs="Segoe UI"/>
                <w:b/>
                <w:bCs/>
                <w:sz w:val="20"/>
                <w:szCs w:val="20"/>
                <w:lang w:eastAsia="ru-RU"/>
              </w:rPr>
            </w:pPr>
            <w:r w:rsidRPr="00C76C26">
              <w:rPr>
                <w:rFonts w:ascii="Segoe UI" w:eastAsia="Times New Roman" w:hAnsi="Segoe UI" w:cs="Segoe UI"/>
                <w:b/>
                <w:bCs/>
                <w:sz w:val="20"/>
                <w:szCs w:val="20"/>
                <w:lang w:eastAsia="ru-RU"/>
              </w:rPr>
              <w:t>БМК №4, с. Карманово</w:t>
            </w:r>
          </w:p>
        </w:tc>
        <w:tc>
          <w:tcPr>
            <w:tcW w:w="334"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204156" w:rsidRPr="00C76C26" w:rsidRDefault="00204156" w:rsidP="00C76C26">
            <w:pPr>
              <w:jc w:val="center"/>
              <w:rPr>
                <w:rFonts w:ascii="Segoe UI" w:eastAsia="Times New Roman" w:hAnsi="Segoe UI" w:cs="Segoe UI"/>
                <w:b/>
                <w:bCs/>
                <w:sz w:val="20"/>
                <w:szCs w:val="20"/>
                <w:lang w:eastAsia="ru-RU"/>
              </w:rPr>
            </w:pPr>
            <w:r w:rsidRPr="00C76C26">
              <w:rPr>
                <w:rFonts w:ascii="Segoe UI" w:eastAsia="Times New Roman" w:hAnsi="Segoe UI" w:cs="Segoe UI"/>
                <w:b/>
                <w:bCs/>
                <w:sz w:val="20"/>
                <w:szCs w:val="20"/>
                <w:lang w:eastAsia="ru-RU"/>
              </w:rPr>
              <w:t>БМК №5, ул. Мира</w:t>
            </w:r>
          </w:p>
        </w:tc>
        <w:tc>
          <w:tcPr>
            <w:tcW w:w="334"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204156" w:rsidRPr="00C76C26" w:rsidRDefault="00204156" w:rsidP="00C76C26">
            <w:pPr>
              <w:jc w:val="center"/>
              <w:rPr>
                <w:rFonts w:ascii="Segoe UI" w:eastAsia="Times New Roman" w:hAnsi="Segoe UI" w:cs="Segoe UI"/>
                <w:b/>
                <w:bCs/>
                <w:sz w:val="20"/>
                <w:szCs w:val="20"/>
                <w:lang w:eastAsia="ru-RU"/>
              </w:rPr>
            </w:pPr>
            <w:r w:rsidRPr="00C76C26">
              <w:rPr>
                <w:rFonts w:ascii="Segoe UI" w:eastAsia="Times New Roman" w:hAnsi="Segoe UI" w:cs="Segoe UI"/>
                <w:b/>
                <w:bCs/>
                <w:sz w:val="20"/>
                <w:szCs w:val="20"/>
                <w:lang w:eastAsia="ru-RU"/>
              </w:rPr>
              <w:t>БМК №6, ул. Пушная</w:t>
            </w:r>
          </w:p>
        </w:tc>
        <w:tc>
          <w:tcPr>
            <w:tcW w:w="334"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204156" w:rsidRPr="00C76C26" w:rsidRDefault="00204156" w:rsidP="00C76C26">
            <w:pPr>
              <w:jc w:val="center"/>
              <w:rPr>
                <w:rFonts w:ascii="Segoe UI" w:eastAsia="Times New Roman" w:hAnsi="Segoe UI" w:cs="Segoe UI"/>
                <w:b/>
                <w:bCs/>
                <w:sz w:val="20"/>
                <w:szCs w:val="20"/>
                <w:lang w:eastAsia="ru-RU"/>
              </w:rPr>
            </w:pPr>
            <w:r w:rsidRPr="00C76C26">
              <w:rPr>
                <w:rFonts w:ascii="Segoe UI" w:eastAsia="Times New Roman" w:hAnsi="Segoe UI" w:cs="Segoe UI"/>
                <w:b/>
                <w:bCs/>
                <w:sz w:val="20"/>
                <w:szCs w:val="20"/>
                <w:lang w:eastAsia="ru-RU"/>
              </w:rPr>
              <w:t>БМК-7</w:t>
            </w:r>
          </w:p>
        </w:tc>
        <w:tc>
          <w:tcPr>
            <w:tcW w:w="334"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204156" w:rsidRPr="00C76C26" w:rsidRDefault="00204156" w:rsidP="00C76C26">
            <w:pPr>
              <w:jc w:val="center"/>
              <w:rPr>
                <w:rFonts w:ascii="Segoe UI" w:eastAsia="Times New Roman" w:hAnsi="Segoe UI" w:cs="Segoe UI"/>
                <w:b/>
                <w:bCs/>
                <w:sz w:val="20"/>
                <w:szCs w:val="20"/>
                <w:lang w:eastAsia="ru-RU"/>
              </w:rPr>
            </w:pPr>
            <w:r w:rsidRPr="00C76C26">
              <w:rPr>
                <w:rFonts w:ascii="Segoe UI" w:eastAsia="Times New Roman" w:hAnsi="Segoe UI" w:cs="Segoe UI"/>
                <w:b/>
                <w:bCs/>
                <w:sz w:val="20"/>
                <w:szCs w:val="20"/>
                <w:lang w:eastAsia="ru-RU"/>
              </w:rPr>
              <w:t>БМК-8</w:t>
            </w:r>
          </w:p>
        </w:tc>
        <w:tc>
          <w:tcPr>
            <w:tcW w:w="334"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204156" w:rsidRPr="00C76C26" w:rsidRDefault="00204156" w:rsidP="00C76C26">
            <w:pPr>
              <w:jc w:val="center"/>
              <w:rPr>
                <w:rFonts w:ascii="Segoe UI" w:eastAsia="Times New Roman" w:hAnsi="Segoe UI" w:cs="Segoe UI"/>
                <w:b/>
                <w:bCs/>
                <w:sz w:val="20"/>
                <w:szCs w:val="20"/>
                <w:lang w:eastAsia="ru-RU"/>
              </w:rPr>
            </w:pPr>
            <w:r w:rsidRPr="00C76C26">
              <w:rPr>
                <w:rFonts w:ascii="Segoe UI" w:eastAsia="Times New Roman" w:hAnsi="Segoe UI" w:cs="Segoe UI"/>
                <w:b/>
                <w:bCs/>
                <w:sz w:val="20"/>
                <w:szCs w:val="20"/>
                <w:lang w:eastAsia="ru-RU"/>
              </w:rPr>
              <w:t>БМК-9</w:t>
            </w:r>
          </w:p>
        </w:tc>
        <w:tc>
          <w:tcPr>
            <w:tcW w:w="303"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204156" w:rsidRDefault="00204156" w:rsidP="00C76C26">
            <w:pPr>
              <w:jc w:val="center"/>
              <w:rPr>
                <w:rFonts w:ascii="Segoe UI" w:eastAsia="Times New Roman" w:hAnsi="Segoe UI" w:cs="Segoe UI"/>
                <w:b/>
                <w:bCs/>
                <w:sz w:val="20"/>
                <w:szCs w:val="20"/>
                <w:lang w:eastAsia="ru-RU"/>
              </w:rPr>
            </w:pPr>
            <w:r w:rsidRPr="00C76C26">
              <w:rPr>
                <w:rFonts w:ascii="Segoe UI" w:eastAsia="Times New Roman" w:hAnsi="Segoe UI" w:cs="Segoe UI"/>
                <w:b/>
                <w:bCs/>
                <w:sz w:val="20"/>
                <w:szCs w:val="20"/>
                <w:lang w:eastAsia="ru-RU"/>
              </w:rPr>
              <w:t>Котельная с.</w:t>
            </w:r>
            <w:r>
              <w:rPr>
                <w:rFonts w:ascii="Segoe UI" w:eastAsia="Times New Roman" w:hAnsi="Segoe UI" w:cs="Segoe UI"/>
                <w:b/>
                <w:bCs/>
                <w:sz w:val="20"/>
                <w:szCs w:val="20"/>
                <w:lang w:eastAsia="ru-RU"/>
              </w:rPr>
              <w:t xml:space="preserve"> </w:t>
            </w:r>
            <w:r w:rsidRPr="00C76C26">
              <w:rPr>
                <w:rFonts w:ascii="Segoe UI" w:eastAsia="Times New Roman" w:hAnsi="Segoe UI" w:cs="Segoe UI"/>
                <w:b/>
                <w:bCs/>
                <w:sz w:val="20"/>
                <w:szCs w:val="20"/>
                <w:lang w:eastAsia="ru-RU"/>
              </w:rPr>
              <w:t xml:space="preserve">Карманово, </w:t>
            </w:r>
          </w:p>
          <w:p w:rsidR="00204156" w:rsidRPr="00C76C26" w:rsidRDefault="00204156" w:rsidP="00C76C26">
            <w:pPr>
              <w:jc w:val="center"/>
              <w:rPr>
                <w:rFonts w:ascii="Segoe UI" w:eastAsia="Times New Roman" w:hAnsi="Segoe UI" w:cs="Segoe UI"/>
                <w:b/>
                <w:bCs/>
                <w:sz w:val="20"/>
                <w:szCs w:val="20"/>
                <w:lang w:eastAsia="ru-RU"/>
              </w:rPr>
            </w:pPr>
            <w:r w:rsidRPr="00C76C26">
              <w:rPr>
                <w:rFonts w:ascii="Segoe UI" w:eastAsia="Times New Roman" w:hAnsi="Segoe UI" w:cs="Segoe UI"/>
                <w:b/>
                <w:bCs/>
                <w:sz w:val="20"/>
                <w:szCs w:val="20"/>
                <w:lang w:eastAsia="ru-RU"/>
              </w:rPr>
              <w:t>ул. Набережная</w:t>
            </w:r>
            <w:r>
              <w:rPr>
                <w:rFonts w:ascii="Segoe UI" w:eastAsia="Times New Roman" w:hAnsi="Segoe UI" w:cs="Segoe UI"/>
                <w:b/>
                <w:bCs/>
                <w:sz w:val="20"/>
                <w:szCs w:val="20"/>
                <w:lang w:eastAsia="ru-RU"/>
              </w:rPr>
              <w:t>, 18</w:t>
            </w:r>
          </w:p>
        </w:tc>
      </w:tr>
      <w:tr w:rsidR="009A3988" w:rsidRPr="00C76C26" w:rsidTr="00204156">
        <w:trPr>
          <w:trHeight w:val="570"/>
        </w:trPr>
        <w:tc>
          <w:tcPr>
            <w:tcW w:w="2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1</w:t>
            </w:r>
          </w:p>
        </w:tc>
        <w:tc>
          <w:tcPr>
            <w:tcW w:w="1114" w:type="pct"/>
            <w:tcBorders>
              <w:top w:val="nil"/>
              <w:left w:val="nil"/>
              <w:bottom w:val="single" w:sz="4" w:space="0" w:color="auto"/>
              <w:right w:val="single" w:sz="4" w:space="0" w:color="auto"/>
            </w:tcBorders>
            <w:shd w:val="clear" w:color="000000" w:fill="FFFFFF"/>
            <w:vAlign w:val="center"/>
            <w:hideMark/>
          </w:tcPr>
          <w:p w:rsidR="009A3988" w:rsidRPr="00C76C26" w:rsidRDefault="009A3988" w:rsidP="009A3988">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Установленная мощность основного оборудования</w:t>
            </w:r>
          </w:p>
        </w:tc>
        <w:tc>
          <w:tcPr>
            <w:tcW w:w="266" w:type="pct"/>
            <w:tcBorders>
              <w:top w:val="nil"/>
              <w:left w:val="nil"/>
              <w:bottom w:val="single" w:sz="4" w:space="0" w:color="auto"/>
              <w:right w:val="single" w:sz="4" w:space="0" w:color="auto"/>
            </w:tcBorders>
            <w:shd w:val="clear" w:color="000000" w:fill="FFFFFF"/>
            <w:vAlign w:val="center"/>
            <w:hideMark/>
          </w:tcPr>
          <w:p w:rsidR="009A3988" w:rsidRPr="00C76C26" w:rsidRDefault="009A3988" w:rsidP="009A3988">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Гкал/ч</w:t>
            </w:r>
          </w:p>
        </w:tc>
        <w:tc>
          <w:tcPr>
            <w:tcW w:w="379" w:type="pct"/>
            <w:tcBorders>
              <w:top w:val="nil"/>
              <w:left w:val="nil"/>
              <w:bottom w:val="single" w:sz="4" w:space="0" w:color="auto"/>
              <w:right w:val="single" w:sz="4" w:space="0" w:color="auto"/>
            </w:tcBorders>
            <w:shd w:val="clear" w:color="000000" w:fill="FFFFFF"/>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43,5</w:t>
            </w:r>
          </w:p>
        </w:tc>
        <w:tc>
          <w:tcPr>
            <w:tcW w:w="334"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10,4</w:t>
            </w:r>
          </w:p>
        </w:tc>
        <w:tc>
          <w:tcPr>
            <w:tcW w:w="334"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5,2</w:t>
            </w:r>
          </w:p>
        </w:tc>
        <w:tc>
          <w:tcPr>
            <w:tcW w:w="334"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21,725</w:t>
            </w:r>
          </w:p>
        </w:tc>
        <w:tc>
          <w:tcPr>
            <w:tcW w:w="334"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2,14</w:t>
            </w:r>
          </w:p>
        </w:tc>
        <w:tc>
          <w:tcPr>
            <w:tcW w:w="334"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0,5</w:t>
            </w:r>
          </w:p>
        </w:tc>
        <w:tc>
          <w:tcPr>
            <w:tcW w:w="334"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7,98</w:t>
            </w:r>
          </w:p>
        </w:tc>
        <w:tc>
          <w:tcPr>
            <w:tcW w:w="334"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2,795</w:t>
            </w:r>
          </w:p>
        </w:tc>
        <w:tc>
          <w:tcPr>
            <w:tcW w:w="334"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7,98</w:t>
            </w:r>
          </w:p>
        </w:tc>
        <w:tc>
          <w:tcPr>
            <w:tcW w:w="303"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0,13</w:t>
            </w:r>
          </w:p>
        </w:tc>
      </w:tr>
      <w:tr w:rsidR="009A3988" w:rsidRPr="00C76C26" w:rsidTr="009A3988">
        <w:trPr>
          <w:trHeight w:val="570"/>
        </w:trPr>
        <w:tc>
          <w:tcPr>
            <w:tcW w:w="266" w:type="pct"/>
            <w:tcBorders>
              <w:top w:val="nil"/>
              <w:left w:val="single" w:sz="4" w:space="0" w:color="auto"/>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2</w:t>
            </w:r>
          </w:p>
        </w:tc>
        <w:tc>
          <w:tcPr>
            <w:tcW w:w="1114" w:type="pct"/>
            <w:tcBorders>
              <w:top w:val="nil"/>
              <w:left w:val="nil"/>
              <w:bottom w:val="single" w:sz="4" w:space="0" w:color="auto"/>
              <w:right w:val="single" w:sz="4" w:space="0" w:color="auto"/>
            </w:tcBorders>
            <w:shd w:val="clear" w:color="000000" w:fill="FFFFFF"/>
            <w:vAlign w:val="center"/>
            <w:hideMark/>
          </w:tcPr>
          <w:p w:rsidR="009A3988" w:rsidRPr="00C76C26" w:rsidRDefault="009A3988" w:rsidP="009A3988">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Располагаемая мощность основного оборудования</w:t>
            </w:r>
          </w:p>
        </w:tc>
        <w:tc>
          <w:tcPr>
            <w:tcW w:w="266" w:type="pct"/>
            <w:tcBorders>
              <w:top w:val="nil"/>
              <w:left w:val="nil"/>
              <w:bottom w:val="single" w:sz="4" w:space="0" w:color="auto"/>
              <w:right w:val="single" w:sz="4" w:space="0" w:color="auto"/>
            </w:tcBorders>
            <w:shd w:val="clear" w:color="000000" w:fill="FFFFFF"/>
            <w:vAlign w:val="center"/>
            <w:hideMark/>
          </w:tcPr>
          <w:p w:rsidR="009A3988" w:rsidRPr="00C76C26" w:rsidRDefault="009A3988" w:rsidP="009A3988">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Гкал/ч</w:t>
            </w:r>
          </w:p>
        </w:tc>
        <w:tc>
          <w:tcPr>
            <w:tcW w:w="379" w:type="pct"/>
            <w:tcBorders>
              <w:top w:val="nil"/>
              <w:left w:val="nil"/>
              <w:bottom w:val="single" w:sz="4" w:space="0" w:color="auto"/>
              <w:right w:val="single" w:sz="4" w:space="0" w:color="auto"/>
            </w:tcBorders>
            <w:shd w:val="clear" w:color="000000" w:fill="FFFFFF"/>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43,5</w:t>
            </w:r>
          </w:p>
        </w:tc>
        <w:tc>
          <w:tcPr>
            <w:tcW w:w="334" w:type="pct"/>
            <w:tcBorders>
              <w:top w:val="nil"/>
              <w:left w:val="nil"/>
              <w:bottom w:val="single" w:sz="4" w:space="0" w:color="auto"/>
              <w:right w:val="single" w:sz="4" w:space="0" w:color="auto"/>
            </w:tcBorders>
            <w:shd w:val="clear" w:color="000000" w:fill="FFFFFF"/>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10,4</w:t>
            </w:r>
          </w:p>
        </w:tc>
        <w:tc>
          <w:tcPr>
            <w:tcW w:w="334" w:type="pct"/>
            <w:tcBorders>
              <w:top w:val="nil"/>
              <w:left w:val="nil"/>
              <w:bottom w:val="single" w:sz="4" w:space="0" w:color="auto"/>
              <w:right w:val="single" w:sz="4" w:space="0" w:color="auto"/>
            </w:tcBorders>
            <w:shd w:val="clear" w:color="000000" w:fill="FFFFFF"/>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5,2</w:t>
            </w:r>
          </w:p>
        </w:tc>
        <w:tc>
          <w:tcPr>
            <w:tcW w:w="334" w:type="pct"/>
            <w:tcBorders>
              <w:top w:val="nil"/>
              <w:left w:val="nil"/>
              <w:bottom w:val="single" w:sz="4" w:space="0" w:color="auto"/>
              <w:right w:val="single" w:sz="4" w:space="0" w:color="auto"/>
            </w:tcBorders>
            <w:shd w:val="clear" w:color="000000" w:fill="FFFFFF"/>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21,725</w:t>
            </w:r>
          </w:p>
        </w:tc>
        <w:tc>
          <w:tcPr>
            <w:tcW w:w="334" w:type="pct"/>
            <w:tcBorders>
              <w:top w:val="nil"/>
              <w:left w:val="nil"/>
              <w:bottom w:val="single" w:sz="4" w:space="0" w:color="auto"/>
              <w:right w:val="single" w:sz="4" w:space="0" w:color="auto"/>
            </w:tcBorders>
            <w:shd w:val="clear" w:color="000000" w:fill="FFFFFF"/>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2,14</w:t>
            </w:r>
          </w:p>
        </w:tc>
        <w:tc>
          <w:tcPr>
            <w:tcW w:w="334" w:type="pct"/>
            <w:tcBorders>
              <w:top w:val="nil"/>
              <w:left w:val="nil"/>
              <w:bottom w:val="single" w:sz="4" w:space="0" w:color="auto"/>
              <w:right w:val="single" w:sz="4" w:space="0" w:color="auto"/>
            </w:tcBorders>
            <w:shd w:val="clear" w:color="000000" w:fill="FFFFFF"/>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0,5</w:t>
            </w:r>
          </w:p>
        </w:tc>
        <w:tc>
          <w:tcPr>
            <w:tcW w:w="334" w:type="pct"/>
            <w:tcBorders>
              <w:top w:val="nil"/>
              <w:left w:val="nil"/>
              <w:bottom w:val="single" w:sz="4" w:space="0" w:color="auto"/>
              <w:right w:val="single" w:sz="4" w:space="0" w:color="auto"/>
            </w:tcBorders>
            <w:shd w:val="clear" w:color="000000" w:fill="FFFFFF"/>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7,98</w:t>
            </w:r>
          </w:p>
        </w:tc>
        <w:tc>
          <w:tcPr>
            <w:tcW w:w="334" w:type="pct"/>
            <w:tcBorders>
              <w:top w:val="nil"/>
              <w:left w:val="nil"/>
              <w:bottom w:val="single" w:sz="4" w:space="0" w:color="auto"/>
              <w:right w:val="single" w:sz="4" w:space="0" w:color="auto"/>
            </w:tcBorders>
            <w:shd w:val="clear" w:color="000000" w:fill="FFFFFF"/>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2,795</w:t>
            </w:r>
          </w:p>
        </w:tc>
        <w:tc>
          <w:tcPr>
            <w:tcW w:w="334" w:type="pct"/>
            <w:tcBorders>
              <w:top w:val="nil"/>
              <w:left w:val="nil"/>
              <w:bottom w:val="single" w:sz="4" w:space="0" w:color="auto"/>
              <w:right w:val="single" w:sz="4" w:space="0" w:color="auto"/>
            </w:tcBorders>
            <w:shd w:val="clear" w:color="000000" w:fill="FFFFFF"/>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7,98</w:t>
            </w:r>
          </w:p>
        </w:tc>
        <w:tc>
          <w:tcPr>
            <w:tcW w:w="303" w:type="pct"/>
            <w:tcBorders>
              <w:top w:val="nil"/>
              <w:left w:val="nil"/>
              <w:bottom w:val="single" w:sz="4" w:space="0" w:color="auto"/>
              <w:right w:val="single" w:sz="4" w:space="0" w:color="auto"/>
            </w:tcBorders>
            <w:shd w:val="clear" w:color="000000" w:fill="FFFFFF"/>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0,13</w:t>
            </w:r>
          </w:p>
        </w:tc>
      </w:tr>
      <w:tr w:rsidR="009A3988" w:rsidRPr="00C76C26" w:rsidTr="009A3988">
        <w:trPr>
          <w:trHeight w:val="570"/>
        </w:trPr>
        <w:tc>
          <w:tcPr>
            <w:tcW w:w="266" w:type="pct"/>
            <w:tcBorders>
              <w:top w:val="nil"/>
              <w:left w:val="single" w:sz="4" w:space="0" w:color="auto"/>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3</w:t>
            </w:r>
          </w:p>
        </w:tc>
        <w:tc>
          <w:tcPr>
            <w:tcW w:w="1114" w:type="pct"/>
            <w:tcBorders>
              <w:top w:val="nil"/>
              <w:left w:val="nil"/>
              <w:bottom w:val="single" w:sz="4" w:space="0" w:color="auto"/>
              <w:right w:val="single" w:sz="4" w:space="0" w:color="auto"/>
            </w:tcBorders>
            <w:shd w:val="clear" w:color="000000" w:fill="FFFFFF"/>
            <w:vAlign w:val="center"/>
            <w:hideMark/>
          </w:tcPr>
          <w:p w:rsidR="009A3988" w:rsidRPr="00C76C26" w:rsidRDefault="009A3988" w:rsidP="009A3988">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Ограничения тепловой мощности</w:t>
            </w:r>
          </w:p>
        </w:tc>
        <w:tc>
          <w:tcPr>
            <w:tcW w:w="266" w:type="pct"/>
            <w:tcBorders>
              <w:top w:val="nil"/>
              <w:left w:val="nil"/>
              <w:bottom w:val="single" w:sz="4" w:space="0" w:color="auto"/>
              <w:right w:val="single" w:sz="4" w:space="0" w:color="auto"/>
            </w:tcBorders>
            <w:shd w:val="clear" w:color="000000" w:fill="FFFFFF"/>
            <w:vAlign w:val="center"/>
            <w:hideMark/>
          </w:tcPr>
          <w:p w:rsidR="009A3988" w:rsidRPr="00C76C26" w:rsidRDefault="009A3988" w:rsidP="009A3988">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Гкал/ч</w:t>
            </w:r>
          </w:p>
        </w:tc>
        <w:tc>
          <w:tcPr>
            <w:tcW w:w="379"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0</w:t>
            </w:r>
          </w:p>
        </w:tc>
        <w:tc>
          <w:tcPr>
            <w:tcW w:w="334"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0</w:t>
            </w:r>
          </w:p>
        </w:tc>
        <w:tc>
          <w:tcPr>
            <w:tcW w:w="334"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0</w:t>
            </w:r>
          </w:p>
        </w:tc>
        <w:tc>
          <w:tcPr>
            <w:tcW w:w="334"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0</w:t>
            </w:r>
          </w:p>
        </w:tc>
        <w:tc>
          <w:tcPr>
            <w:tcW w:w="334"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0</w:t>
            </w:r>
          </w:p>
        </w:tc>
        <w:tc>
          <w:tcPr>
            <w:tcW w:w="334"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0</w:t>
            </w:r>
          </w:p>
        </w:tc>
        <w:tc>
          <w:tcPr>
            <w:tcW w:w="334"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0</w:t>
            </w:r>
          </w:p>
        </w:tc>
        <w:tc>
          <w:tcPr>
            <w:tcW w:w="334"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0</w:t>
            </w:r>
          </w:p>
        </w:tc>
        <w:tc>
          <w:tcPr>
            <w:tcW w:w="334"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0</w:t>
            </w:r>
          </w:p>
        </w:tc>
        <w:tc>
          <w:tcPr>
            <w:tcW w:w="303"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0</w:t>
            </w:r>
          </w:p>
        </w:tc>
      </w:tr>
      <w:tr w:rsidR="009A3988" w:rsidRPr="00C76C26" w:rsidTr="009A3988">
        <w:trPr>
          <w:trHeight w:val="570"/>
        </w:trPr>
        <w:tc>
          <w:tcPr>
            <w:tcW w:w="266" w:type="pct"/>
            <w:tcBorders>
              <w:top w:val="nil"/>
              <w:left w:val="single" w:sz="4" w:space="0" w:color="auto"/>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4</w:t>
            </w:r>
          </w:p>
        </w:tc>
        <w:tc>
          <w:tcPr>
            <w:tcW w:w="1114" w:type="pct"/>
            <w:tcBorders>
              <w:top w:val="nil"/>
              <w:left w:val="nil"/>
              <w:bottom w:val="single" w:sz="4" w:space="0" w:color="auto"/>
              <w:right w:val="single" w:sz="4" w:space="0" w:color="auto"/>
            </w:tcBorders>
            <w:shd w:val="clear" w:color="000000" w:fill="FFFFFF"/>
            <w:vAlign w:val="center"/>
            <w:hideMark/>
          </w:tcPr>
          <w:p w:rsidR="009A3988" w:rsidRPr="00C76C26" w:rsidRDefault="009A3988" w:rsidP="009A3988">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Собственные и хозяйственные нужды</w:t>
            </w:r>
          </w:p>
        </w:tc>
        <w:tc>
          <w:tcPr>
            <w:tcW w:w="266" w:type="pct"/>
            <w:tcBorders>
              <w:top w:val="nil"/>
              <w:left w:val="nil"/>
              <w:bottom w:val="single" w:sz="4" w:space="0" w:color="auto"/>
              <w:right w:val="single" w:sz="4" w:space="0" w:color="auto"/>
            </w:tcBorders>
            <w:shd w:val="clear" w:color="000000" w:fill="FFFFFF"/>
            <w:vAlign w:val="center"/>
            <w:hideMark/>
          </w:tcPr>
          <w:p w:rsidR="009A3988" w:rsidRPr="00C76C26" w:rsidRDefault="009A3988" w:rsidP="009A3988">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Гкал/ч</w:t>
            </w:r>
          </w:p>
        </w:tc>
        <w:tc>
          <w:tcPr>
            <w:tcW w:w="379" w:type="pct"/>
            <w:tcBorders>
              <w:top w:val="nil"/>
              <w:left w:val="nil"/>
              <w:bottom w:val="single" w:sz="4" w:space="0" w:color="auto"/>
              <w:right w:val="single" w:sz="4" w:space="0" w:color="auto"/>
            </w:tcBorders>
            <w:shd w:val="clear" w:color="000000" w:fill="FFFFFF"/>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0,795</w:t>
            </w:r>
          </w:p>
        </w:tc>
        <w:tc>
          <w:tcPr>
            <w:tcW w:w="334"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0,179</w:t>
            </w:r>
          </w:p>
        </w:tc>
        <w:tc>
          <w:tcPr>
            <w:tcW w:w="334"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0,102</w:t>
            </w:r>
          </w:p>
        </w:tc>
        <w:tc>
          <w:tcPr>
            <w:tcW w:w="334"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0,571</w:t>
            </w:r>
          </w:p>
        </w:tc>
        <w:tc>
          <w:tcPr>
            <w:tcW w:w="334"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0,038</w:t>
            </w:r>
          </w:p>
        </w:tc>
        <w:tc>
          <w:tcPr>
            <w:tcW w:w="334"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0,013</w:t>
            </w:r>
          </w:p>
        </w:tc>
        <w:tc>
          <w:tcPr>
            <w:tcW w:w="334"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0,125</w:t>
            </w:r>
          </w:p>
        </w:tc>
        <w:tc>
          <w:tcPr>
            <w:tcW w:w="334"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0,052</w:t>
            </w:r>
          </w:p>
        </w:tc>
        <w:tc>
          <w:tcPr>
            <w:tcW w:w="334"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0,139</w:t>
            </w:r>
          </w:p>
        </w:tc>
        <w:tc>
          <w:tcPr>
            <w:tcW w:w="303"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0,001</w:t>
            </w:r>
          </w:p>
        </w:tc>
      </w:tr>
      <w:tr w:rsidR="009A3988" w:rsidRPr="00C76C26" w:rsidTr="009A3988">
        <w:trPr>
          <w:trHeight w:val="570"/>
        </w:trPr>
        <w:tc>
          <w:tcPr>
            <w:tcW w:w="266" w:type="pct"/>
            <w:tcBorders>
              <w:top w:val="nil"/>
              <w:left w:val="single" w:sz="4" w:space="0" w:color="auto"/>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5</w:t>
            </w:r>
          </w:p>
        </w:tc>
        <w:tc>
          <w:tcPr>
            <w:tcW w:w="1114" w:type="pct"/>
            <w:tcBorders>
              <w:top w:val="nil"/>
              <w:left w:val="nil"/>
              <w:bottom w:val="single" w:sz="4" w:space="0" w:color="auto"/>
              <w:right w:val="single" w:sz="4" w:space="0" w:color="auto"/>
            </w:tcBorders>
            <w:shd w:val="clear" w:color="000000" w:fill="FFFFFF"/>
            <w:vAlign w:val="center"/>
            <w:hideMark/>
          </w:tcPr>
          <w:p w:rsidR="009A3988" w:rsidRPr="00C76C26" w:rsidRDefault="009A3988" w:rsidP="009A3988">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Тепловая мощность котельной нетто, Гкал/ч</w:t>
            </w:r>
          </w:p>
        </w:tc>
        <w:tc>
          <w:tcPr>
            <w:tcW w:w="266" w:type="pct"/>
            <w:tcBorders>
              <w:top w:val="nil"/>
              <w:left w:val="nil"/>
              <w:bottom w:val="single" w:sz="4" w:space="0" w:color="auto"/>
              <w:right w:val="single" w:sz="4" w:space="0" w:color="auto"/>
            </w:tcBorders>
            <w:shd w:val="clear" w:color="000000" w:fill="FFFFFF"/>
            <w:vAlign w:val="center"/>
            <w:hideMark/>
          </w:tcPr>
          <w:p w:rsidR="009A3988" w:rsidRPr="00C76C26" w:rsidRDefault="009A3988" w:rsidP="009A3988">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Гкал/ч</w:t>
            </w:r>
          </w:p>
        </w:tc>
        <w:tc>
          <w:tcPr>
            <w:tcW w:w="379" w:type="pct"/>
            <w:tcBorders>
              <w:top w:val="nil"/>
              <w:left w:val="nil"/>
              <w:bottom w:val="single" w:sz="4" w:space="0" w:color="auto"/>
              <w:right w:val="single" w:sz="4" w:space="0" w:color="auto"/>
            </w:tcBorders>
            <w:shd w:val="clear" w:color="000000" w:fill="FFFFFF"/>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42,705</w:t>
            </w:r>
          </w:p>
        </w:tc>
        <w:tc>
          <w:tcPr>
            <w:tcW w:w="334" w:type="pct"/>
            <w:tcBorders>
              <w:top w:val="nil"/>
              <w:left w:val="nil"/>
              <w:bottom w:val="single" w:sz="4" w:space="0" w:color="auto"/>
              <w:right w:val="single" w:sz="4" w:space="0" w:color="auto"/>
            </w:tcBorders>
            <w:shd w:val="clear" w:color="000000" w:fill="FFFFFF"/>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10,221</w:t>
            </w:r>
          </w:p>
        </w:tc>
        <w:tc>
          <w:tcPr>
            <w:tcW w:w="334" w:type="pct"/>
            <w:tcBorders>
              <w:top w:val="nil"/>
              <w:left w:val="nil"/>
              <w:bottom w:val="single" w:sz="4" w:space="0" w:color="auto"/>
              <w:right w:val="single" w:sz="4" w:space="0" w:color="auto"/>
            </w:tcBorders>
            <w:shd w:val="clear" w:color="000000" w:fill="FFFFFF"/>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5,098</w:t>
            </w:r>
          </w:p>
        </w:tc>
        <w:tc>
          <w:tcPr>
            <w:tcW w:w="334" w:type="pct"/>
            <w:tcBorders>
              <w:top w:val="nil"/>
              <w:left w:val="nil"/>
              <w:bottom w:val="single" w:sz="4" w:space="0" w:color="auto"/>
              <w:right w:val="single" w:sz="4" w:space="0" w:color="auto"/>
            </w:tcBorders>
            <w:shd w:val="clear" w:color="000000" w:fill="FFFFFF"/>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21,154</w:t>
            </w:r>
          </w:p>
        </w:tc>
        <w:tc>
          <w:tcPr>
            <w:tcW w:w="334" w:type="pct"/>
            <w:tcBorders>
              <w:top w:val="nil"/>
              <w:left w:val="nil"/>
              <w:bottom w:val="single" w:sz="4" w:space="0" w:color="auto"/>
              <w:right w:val="single" w:sz="4" w:space="0" w:color="auto"/>
            </w:tcBorders>
            <w:shd w:val="clear" w:color="000000" w:fill="FFFFFF"/>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2,102</w:t>
            </w:r>
          </w:p>
        </w:tc>
        <w:tc>
          <w:tcPr>
            <w:tcW w:w="334" w:type="pct"/>
            <w:tcBorders>
              <w:top w:val="nil"/>
              <w:left w:val="nil"/>
              <w:bottom w:val="single" w:sz="4" w:space="0" w:color="auto"/>
              <w:right w:val="single" w:sz="4" w:space="0" w:color="auto"/>
            </w:tcBorders>
            <w:shd w:val="clear" w:color="000000" w:fill="FFFFFF"/>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0,487</w:t>
            </w:r>
          </w:p>
        </w:tc>
        <w:tc>
          <w:tcPr>
            <w:tcW w:w="334" w:type="pct"/>
            <w:tcBorders>
              <w:top w:val="nil"/>
              <w:left w:val="nil"/>
              <w:bottom w:val="single" w:sz="4" w:space="0" w:color="auto"/>
              <w:right w:val="single" w:sz="4" w:space="0" w:color="auto"/>
            </w:tcBorders>
            <w:shd w:val="clear" w:color="000000" w:fill="FFFFFF"/>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7,855</w:t>
            </w:r>
          </w:p>
        </w:tc>
        <w:tc>
          <w:tcPr>
            <w:tcW w:w="334" w:type="pct"/>
            <w:tcBorders>
              <w:top w:val="nil"/>
              <w:left w:val="nil"/>
              <w:bottom w:val="single" w:sz="4" w:space="0" w:color="auto"/>
              <w:right w:val="single" w:sz="4" w:space="0" w:color="auto"/>
            </w:tcBorders>
            <w:shd w:val="clear" w:color="000000" w:fill="FFFFFF"/>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2,743</w:t>
            </w:r>
          </w:p>
        </w:tc>
        <w:tc>
          <w:tcPr>
            <w:tcW w:w="334" w:type="pct"/>
            <w:tcBorders>
              <w:top w:val="nil"/>
              <w:left w:val="nil"/>
              <w:bottom w:val="single" w:sz="4" w:space="0" w:color="auto"/>
              <w:right w:val="single" w:sz="4" w:space="0" w:color="auto"/>
            </w:tcBorders>
            <w:shd w:val="clear" w:color="000000" w:fill="FFFFFF"/>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7,841</w:t>
            </w:r>
          </w:p>
        </w:tc>
        <w:tc>
          <w:tcPr>
            <w:tcW w:w="303" w:type="pct"/>
            <w:tcBorders>
              <w:top w:val="nil"/>
              <w:left w:val="nil"/>
              <w:bottom w:val="single" w:sz="4" w:space="0" w:color="auto"/>
              <w:right w:val="single" w:sz="4" w:space="0" w:color="auto"/>
            </w:tcBorders>
            <w:shd w:val="clear" w:color="000000" w:fill="FFFFFF"/>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0,129</w:t>
            </w:r>
          </w:p>
        </w:tc>
      </w:tr>
      <w:tr w:rsidR="009A3988" w:rsidRPr="00C76C26" w:rsidTr="009A3988">
        <w:trPr>
          <w:trHeight w:val="570"/>
        </w:trPr>
        <w:tc>
          <w:tcPr>
            <w:tcW w:w="266" w:type="pct"/>
            <w:tcBorders>
              <w:top w:val="nil"/>
              <w:left w:val="single" w:sz="4" w:space="0" w:color="auto"/>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6</w:t>
            </w:r>
          </w:p>
        </w:tc>
        <w:tc>
          <w:tcPr>
            <w:tcW w:w="1114" w:type="pct"/>
            <w:tcBorders>
              <w:top w:val="nil"/>
              <w:left w:val="nil"/>
              <w:bottom w:val="single" w:sz="4" w:space="0" w:color="auto"/>
              <w:right w:val="single" w:sz="4" w:space="0" w:color="auto"/>
            </w:tcBorders>
            <w:shd w:val="clear" w:color="000000" w:fill="FFFFFF"/>
            <w:vAlign w:val="center"/>
            <w:hideMark/>
          </w:tcPr>
          <w:p w:rsidR="009A3988" w:rsidRPr="00C76C26" w:rsidRDefault="009A3988" w:rsidP="009A3988">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Присоединенная тепловая нагрузка</w:t>
            </w:r>
          </w:p>
        </w:tc>
        <w:tc>
          <w:tcPr>
            <w:tcW w:w="266" w:type="pct"/>
            <w:tcBorders>
              <w:top w:val="nil"/>
              <w:left w:val="nil"/>
              <w:bottom w:val="single" w:sz="4" w:space="0" w:color="auto"/>
              <w:right w:val="single" w:sz="4" w:space="0" w:color="auto"/>
            </w:tcBorders>
            <w:shd w:val="clear" w:color="000000" w:fill="FFFFFF"/>
            <w:vAlign w:val="center"/>
            <w:hideMark/>
          </w:tcPr>
          <w:p w:rsidR="009A3988" w:rsidRPr="00C76C26" w:rsidRDefault="009A3988" w:rsidP="009A3988">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Гкал/ч</w:t>
            </w:r>
          </w:p>
        </w:tc>
        <w:tc>
          <w:tcPr>
            <w:tcW w:w="379" w:type="pct"/>
            <w:tcBorders>
              <w:top w:val="nil"/>
              <w:left w:val="nil"/>
              <w:bottom w:val="single" w:sz="4" w:space="0" w:color="auto"/>
              <w:right w:val="single" w:sz="4" w:space="0" w:color="auto"/>
            </w:tcBorders>
            <w:shd w:val="clear" w:color="000000" w:fill="FFFFFF"/>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31,225</w:t>
            </w:r>
          </w:p>
        </w:tc>
        <w:tc>
          <w:tcPr>
            <w:tcW w:w="334"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6,900</w:t>
            </w:r>
          </w:p>
        </w:tc>
        <w:tc>
          <w:tcPr>
            <w:tcW w:w="334"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3,086</w:t>
            </w:r>
          </w:p>
        </w:tc>
        <w:tc>
          <w:tcPr>
            <w:tcW w:w="334"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3,279</w:t>
            </w:r>
          </w:p>
        </w:tc>
        <w:tc>
          <w:tcPr>
            <w:tcW w:w="334"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1,197</w:t>
            </w:r>
          </w:p>
        </w:tc>
        <w:tc>
          <w:tcPr>
            <w:tcW w:w="334"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0,187</w:t>
            </w:r>
          </w:p>
        </w:tc>
        <w:tc>
          <w:tcPr>
            <w:tcW w:w="334"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5,545</w:t>
            </w:r>
          </w:p>
        </w:tc>
        <w:tc>
          <w:tcPr>
            <w:tcW w:w="334"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1,939</w:t>
            </w:r>
          </w:p>
        </w:tc>
        <w:tc>
          <w:tcPr>
            <w:tcW w:w="334"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5,615</w:t>
            </w:r>
          </w:p>
        </w:tc>
        <w:tc>
          <w:tcPr>
            <w:tcW w:w="303"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0,108</w:t>
            </w:r>
          </w:p>
        </w:tc>
      </w:tr>
      <w:tr w:rsidR="009A3988" w:rsidRPr="00C76C26" w:rsidTr="009A3988">
        <w:trPr>
          <w:trHeight w:val="570"/>
        </w:trPr>
        <w:tc>
          <w:tcPr>
            <w:tcW w:w="266" w:type="pct"/>
            <w:tcBorders>
              <w:top w:val="nil"/>
              <w:left w:val="single" w:sz="4" w:space="0" w:color="auto"/>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7</w:t>
            </w:r>
          </w:p>
        </w:tc>
        <w:tc>
          <w:tcPr>
            <w:tcW w:w="1114" w:type="pct"/>
            <w:tcBorders>
              <w:top w:val="nil"/>
              <w:left w:val="nil"/>
              <w:bottom w:val="single" w:sz="4" w:space="0" w:color="auto"/>
              <w:right w:val="single" w:sz="4" w:space="0" w:color="auto"/>
            </w:tcBorders>
            <w:shd w:val="clear" w:color="000000" w:fill="FFFFFF"/>
            <w:vAlign w:val="center"/>
            <w:hideMark/>
          </w:tcPr>
          <w:p w:rsidR="009A3988" w:rsidRPr="00C76C26" w:rsidRDefault="009A3988" w:rsidP="009A3988">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Потери в тепловой сети</w:t>
            </w:r>
          </w:p>
        </w:tc>
        <w:tc>
          <w:tcPr>
            <w:tcW w:w="266" w:type="pct"/>
            <w:tcBorders>
              <w:top w:val="nil"/>
              <w:left w:val="nil"/>
              <w:bottom w:val="single" w:sz="4" w:space="0" w:color="auto"/>
              <w:right w:val="single" w:sz="4" w:space="0" w:color="auto"/>
            </w:tcBorders>
            <w:shd w:val="clear" w:color="000000" w:fill="FFFFFF"/>
            <w:vAlign w:val="center"/>
            <w:hideMark/>
          </w:tcPr>
          <w:p w:rsidR="009A3988" w:rsidRPr="00C76C26" w:rsidRDefault="009A3988" w:rsidP="009A3988">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Гкал/ч</w:t>
            </w:r>
          </w:p>
        </w:tc>
        <w:tc>
          <w:tcPr>
            <w:tcW w:w="379" w:type="pct"/>
            <w:tcBorders>
              <w:top w:val="nil"/>
              <w:left w:val="nil"/>
              <w:bottom w:val="single" w:sz="4" w:space="0" w:color="auto"/>
              <w:right w:val="single" w:sz="4" w:space="0" w:color="auto"/>
            </w:tcBorders>
            <w:shd w:val="clear" w:color="000000" w:fill="FFFFFF"/>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9,169</w:t>
            </w:r>
          </w:p>
        </w:tc>
        <w:tc>
          <w:tcPr>
            <w:tcW w:w="334"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0,978</w:t>
            </w:r>
          </w:p>
        </w:tc>
        <w:tc>
          <w:tcPr>
            <w:tcW w:w="334"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0,766</w:t>
            </w:r>
          </w:p>
        </w:tc>
        <w:tc>
          <w:tcPr>
            <w:tcW w:w="334"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2,645</w:t>
            </w:r>
          </w:p>
        </w:tc>
        <w:tc>
          <w:tcPr>
            <w:tcW w:w="334"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0,168</w:t>
            </w:r>
          </w:p>
        </w:tc>
        <w:tc>
          <w:tcPr>
            <w:tcW w:w="334"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0,039</w:t>
            </w:r>
          </w:p>
        </w:tc>
        <w:tc>
          <w:tcPr>
            <w:tcW w:w="334"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1,332</w:t>
            </w:r>
          </w:p>
        </w:tc>
        <w:tc>
          <w:tcPr>
            <w:tcW w:w="334"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0,391</w:t>
            </w:r>
          </w:p>
        </w:tc>
        <w:tc>
          <w:tcPr>
            <w:tcW w:w="334"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1,187</w:t>
            </w:r>
          </w:p>
        </w:tc>
        <w:tc>
          <w:tcPr>
            <w:tcW w:w="303"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0,001</w:t>
            </w:r>
          </w:p>
        </w:tc>
      </w:tr>
      <w:tr w:rsidR="009A3988" w:rsidRPr="00C76C26" w:rsidTr="009A3988">
        <w:trPr>
          <w:trHeight w:val="570"/>
        </w:trPr>
        <w:tc>
          <w:tcPr>
            <w:tcW w:w="266" w:type="pct"/>
            <w:vMerge w:val="restart"/>
            <w:tcBorders>
              <w:top w:val="nil"/>
              <w:left w:val="single" w:sz="4" w:space="0" w:color="auto"/>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8</w:t>
            </w:r>
          </w:p>
        </w:tc>
        <w:tc>
          <w:tcPr>
            <w:tcW w:w="1114" w:type="pct"/>
            <w:vMerge w:val="restart"/>
            <w:tcBorders>
              <w:top w:val="nil"/>
              <w:left w:val="single" w:sz="4" w:space="0" w:color="auto"/>
              <w:bottom w:val="single" w:sz="4" w:space="0" w:color="auto"/>
              <w:right w:val="single" w:sz="4" w:space="0" w:color="auto"/>
            </w:tcBorders>
            <w:shd w:val="clear" w:color="000000" w:fill="FFFFFF"/>
            <w:vAlign w:val="center"/>
            <w:hideMark/>
          </w:tcPr>
          <w:p w:rsidR="009A3988" w:rsidRPr="00C76C26" w:rsidRDefault="009A3988" w:rsidP="009A3988">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Резерв (+)/дефицит (-) тепловой мощности</w:t>
            </w:r>
          </w:p>
        </w:tc>
        <w:tc>
          <w:tcPr>
            <w:tcW w:w="266" w:type="pct"/>
            <w:tcBorders>
              <w:top w:val="nil"/>
              <w:left w:val="nil"/>
              <w:bottom w:val="single" w:sz="4" w:space="0" w:color="auto"/>
              <w:right w:val="single" w:sz="4" w:space="0" w:color="auto"/>
            </w:tcBorders>
            <w:shd w:val="clear" w:color="000000" w:fill="FFFFFF"/>
            <w:vAlign w:val="center"/>
            <w:hideMark/>
          </w:tcPr>
          <w:p w:rsidR="009A3988" w:rsidRPr="00C76C26" w:rsidRDefault="009A3988" w:rsidP="009A3988">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Гкал/ч</w:t>
            </w:r>
          </w:p>
        </w:tc>
        <w:tc>
          <w:tcPr>
            <w:tcW w:w="379" w:type="pct"/>
            <w:tcBorders>
              <w:top w:val="nil"/>
              <w:left w:val="nil"/>
              <w:bottom w:val="single" w:sz="4" w:space="0" w:color="auto"/>
              <w:right w:val="single" w:sz="4" w:space="0" w:color="auto"/>
            </w:tcBorders>
            <w:shd w:val="clear" w:color="000000" w:fill="FFFFFF"/>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2,310</w:t>
            </w:r>
          </w:p>
        </w:tc>
        <w:tc>
          <w:tcPr>
            <w:tcW w:w="334" w:type="pct"/>
            <w:tcBorders>
              <w:top w:val="nil"/>
              <w:left w:val="nil"/>
              <w:bottom w:val="single" w:sz="4" w:space="0" w:color="auto"/>
              <w:right w:val="single" w:sz="4" w:space="0" w:color="auto"/>
            </w:tcBorders>
            <w:shd w:val="clear" w:color="000000" w:fill="FFFFFF"/>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2,343</w:t>
            </w:r>
          </w:p>
        </w:tc>
        <w:tc>
          <w:tcPr>
            <w:tcW w:w="334" w:type="pct"/>
            <w:tcBorders>
              <w:top w:val="nil"/>
              <w:left w:val="nil"/>
              <w:bottom w:val="single" w:sz="4" w:space="0" w:color="auto"/>
              <w:right w:val="single" w:sz="4" w:space="0" w:color="auto"/>
            </w:tcBorders>
            <w:shd w:val="clear" w:color="000000" w:fill="FFFFFF"/>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1,245</w:t>
            </w:r>
          </w:p>
        </w:tc>
        <w:tc>
          <w:tcPr>
            <w:tcW w:w="334" w:type="pct"/>
            <w:tcBorders>
              <w:top w:val="nil"/>
              <w:left w:val="nil"/>
              <w:bottom w:val="single" w:sz="4" w:space="0" w:color="auto"/>
              <w:right w:val="single" w:sz="4" w:space="0" w:color="auto"/>
            </w:tcBorders>
            <w:shd w:val="clear" w:color="000000" w:fill="FFFFFF"/>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15,230</w:t>
            </w:r>
          </w:p>
        </w:tc>
        <w:tc>
          <w:tcPr>
            <w:tcW w:w="334" w:type="pct"/>
            <w:tcBorders>
              <w:top w:val="nil"/>
              <w:left w:val="nil"/>
              <w:bottom w:val="single" w:sz="4" w:space="0" w:color="auto"/>
              <w:right w:val="single" w:sz="4" w:space="0" w:color="auto"/>
            </w:tcBorders>
            <w:shd w:val="clear" w:color="000000" w:fill="FFFFFF"/>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0,737</w:t>
            </w:r>
          </w:p>
        </w:tc>
        <w:tc>
          <w:tcPr>
            <w:tcW w:w="334" w:type="pct"/>
            <w:tcBorders>
              <w:top w:val="nil"/>
              <w:left w:val="nil"/>
              <w:bottom w:val="single" w:sz="4" w:space="0" w:color="auto"/>
              <w:right w:val="single" w:sz="4" w:space="0" w:color="auto"/>
            </w:tcBorders>
            <w:shd w:val="clear" w:color="000000" w:fill="FFFFFF"/>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0,261</w:t>
            </w:r>
          </w:p>
        </w:tc>
        <w:tc>
          <w:tcPr>
            <w:tcW w:w="334" w:type="pct"/>
            <w:tcBorders>
              <w:top w:val="nil"/>
              <w:left w:val="nil"/>
              <w:bottom w:val="single" w:sz="4" w:space="0" w:color="auto"/>
              <w:right w:val="single" w:sz="4" w:space="0" w:color="auto"/>
            </w:tcBorders>
            <w:shd w:val="clear" w:color="000000" w:fill="FFFFFF"/>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0,978</w:t>
            </w:r>
          </w:p>
        </w:tc>
        <w:tc>
          <w:tcPr>
            <w:tcW w:w="334" w:type="pct"/>
            <w:tcBorders>
              <w:top w:val="nil"/>
              <w:left w:val="nil"/>
              <w:bottom w:val="single" w:sz="4" w:space="0" w:color="auto"/>
              <w:right w:val="single" w:sz="4" w:space="0" w:color="auto"/>
            </w:tcBorders>
            <w:shd w:val="clear" w:color="000000" w:fill="FFFFFF"/>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0,413</w:t>
            </w:r>
          </w:p>
        </w:tc>
        <w:tc>
          <w:tcPr>
            <w:tcW w:w="334" w:type="pct"/>
            <w:tcBorders>
              <w:top w:val="nil"/>
              <w:left w:val="nil"/>
              <w:bottom w:val="single" w:sz="4" w:space="0" w:color="auto"/>
              <w:right w:val="single" w:sz="4" w:space="0" w:color="auto"/>
            </w:tcBorders>
            <w:shd w:val="clear" w:color="000000" w:fill="FFFFFF"/>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1,039</w:t>
            </w:r>
          </w:p>
        </w:tc>
        <w:tc>
          <w:tcPr>
            <w:tcW w:w="303" w:type="pct"/>
            <w:tcBorders>
              <w:top w:val="nil"/>
              <w:left w:val="nil"/>
              <w:bottom w:val="single" w:sz="4" w:space="0" w:color="auto"/>
              <w:right w:val="single" w:sz="4" w:space="0" w:color="auto"/>
            </w:tcBorders>
            <w:shd w:val="clear" w:color="000000" w:fill="FFFFFF"/>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0,020</w:t>
            </w:r>
          </w:p>
        </w:tc>
      </w:tr>
      <w:tr w:rsidR="009A3988" w:rsidRPr="00C76C26" w:rsidTr="00204156">
        <w:trPr>
          <w:trHeight w:val="589"/>
        </w:trPr>
        <w:tc>
          <w:tcPr>
            <w:tcW w:w="266" w:type="pct"/>
            <w:vMerge/>
            <w:tcBorders>
              <w:top w:val="nil"/>
              <w:left w:val="single" w:sz="4" w:space="0" w:color="auto"/>
              <w:bottom w:val="single" w:sz="4" w:space="0" w:color="auto"/>
              <w:right w:val="single" w:sz="4" w:space="0" w:color="auto"/>
            </w:tcBorders>
            <w:vAlign w:val="center"/>
            <w:hideMark/>
          </w:tcPr>
          <w:p w:rsidR="009A3988" w:rsidRPr="00C76C26" w:rsidRDefault="009A3988" w:rsidP="009A3988">
            <w:pPr>
              <w:jc w:val="left"/>
              <w:rPr>
                <w:rFonts w:ascii="Segoe UI" w:eastAsia="Times New Roman" w:hAnsi="Segoe UI" w:cs="Segoe UI"/>
                <w:sz w:val="20"/>
                <w:szCs w:val="20"/>
                <w:lang w:eastAsia="ru-RU"/>
              </w:rPr>
            </w:pPr>
          </w:p>
        </w:tc>
        <w:tc>
          <w:tcPr>
            <w:tcW w:w="1114" w:type="pct"/>
            <w:vMerge/>
            <w:tcBorders>
              <w:top w:val="nil"/>
              <w:left w:val="single" w:sz="4" w:space="0" w:color="auto"/>
              <w:bottom w:val="single" w:sz="4" w:space="0" w:color="auto"/>
              <w:right w:val="single" w:sz="4" w:space="0" w:color="auto"/>
            </w:tcBorders>
            <w:vAlign w:val="center"/>
            <w:hideMark/>
          </w:tcPr>
          <w:p w:rsidR="009A3988" w:rsidRPr="00C76C26" w:rsidRDefault="009A3988" w:rsidP="009A3988">
            <w:pPr>
              <w:jc w:val="left"/>
              <w:rPr>
                <w:rFonts w:ascii="Segoe UI" w:eastAsia="Times New Roman" w:hAnsi="Segoe UI" w:cs="Segoe UI"/>
                <w:sz w:val="20"/>
                <w:szCs w:val="20"/>
                <w:lang w:eastAsia="ru-RU"/>
              </w:rPr>
            </w:pPr>
          </w:p>
        </w:tc>
        <w:tc>
          <w:tcPr>
            <w:tcW w:w="266"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w:t>
            </w:r>
          </w:p>
        </w:tc>
        <w:tc>
          <w:tcPr>
            <w:tcW w:w="379"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5,31</w:t>
            </w:r>
          </w:p>
        </w:tc>
        <w:tc>
          <w:tcPr>
            <w:tcW w:w="334"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22,52</w:t>
            </w:r>
          </w:p>
        </w:tc>
        <w:tc>
          <w:tcPr>
            <w:tcW w:w="334"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23,95</w:t>
            </w:r>
          </w:p>
        </w:tc>
        <w:tc>
          <w:tcPr>
            <w:tcW w:w="334"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70,11</w:t>
            </w:r>
          </w:p>
        </w:tc>
        <w:tc>
          <w:tcPr>
            <w:tcW w:w="334"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34,42</w:t>
            </w:r>
          </w:p>
        </w:tc>
        <w:tc>
          <w:tcPr>
            <w:tcW w:w="334"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52,19</w:t>
            </w:r>
          </w:p>
        </w:tc>
        <w:tc>
          <w:tcPr>
            <w:tcW w:w="334"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12,25</w:t>
            </w:r>
          </w:p>
        </w:tc>
        <w:tc>
          <w:tcPr>
            <w:tcW w:w="334"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14,77</w:t>
            </w:r>
          </w:p>
        </w:tc>
        <w:tc>
          <w:tcPr>
            <w:tcW w:w="334"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13,02</w:t>
            </w:r>
          </w:p>
        </w:tc>
        <w:tc>
          <w:tcPr>
            <w:tcW w:w="303" w:type="pct"/>
            <w:tcBorders>
              <w:top w:val="nil"/>
              <w:left w:val="nil"/>
              <w:bottom w:val="single" w:sz="4" w:space="0" w:color="auto"/>
              <w:right w:val="single" w:sz="4" w:space="0" w:color="auto"/>
            </w:tcBorders>
            <w:shd w:val="clear" w:color="auto" w:fill="auto"/>
            <w:vAlign w:val="center"/>
            <w:hideMark/>
          </w:tcPr>
          <w:p w:rsidR="009A3988" w:rsidRPr="00C76C26" w:rsidRDefault="009A3988" w:rsidP="009A3988">
            <w:pPr>
              <w:jc w:val="center"/>
              <w:rPr>
                <w:rFonts w:ascii="Segoe UI" w:eastAsia="Times New Roman" w:hAnsi="Segoe UI" w:cs="Segoe UI"/>
                <w:sz w:val="20"/>
                <w:szCs w:val="20"/>
                <w:lang w:eastAsia="ru-RU"/>
              </w:rPr>
            </w:pPr>
            <w:r>
              <w:rPr>
                <w:rFonts w:ascii="Segoe UI" w:hAnsi="Segoe UI" w:cs="Segoe UI"/>
                <w:sz w:val="20"/>
                <w:szCs w:val="20"/>
              </w:rPr>
              <w:t>15,10</w:t>
            </w:r>
          </w:p>
        </w:tc>
      </w:tr>
    </w:tbl>
    <w:p w:rsidR="00C76C26" w:rsidRDefault="00C76C26" w:rsidP="00C76C26">
      <w:pPr>
        <w:pStyle w:val="afffffffa"/>
        <w:rPr>
          <w:highlight w:val="yellow"/>
        </w:rPr>
      </w:pPr>
      <w:bookmarkStart w:id="209" w:name="_Toc162259189"/>
      <w:bookmarkStart w:id="210" w:name="_Toc165985075"/>
      <w:r>
        <w:rPr>
          <w:highlight w:val="yellow"/>
        </w:rPr>
        <w:br w:type="page"/>
      </w:r>
    </w:p>
    <w:p w:rsidR="00C76C26" w:rsidRPr="00204156" w:rsidRDefault="00C76C26" w:rsidP="00C76C26">
      <w:pPr>
        <w:pStyle w:val="afffffffa"/>
      </w:pPr>
      <w:r w:rsidRPr="00204156">
        <w:lastRenderedPageBreak/>
        <w:t xml:space="preserve">Таблица </w:t>
      </w:r>
      <w:r w:rsidR="00827E3F" w:rsidRPr="00204156">
        <w:rPr>
          <w:noProof/>
        </w:rPr>
        <w:fldChar w:fldCharType="begin"/>
      </w:r>
      <w:r w:rsidRPr="00204156">
        <w:rPr>
          <w:noProof/>
        </w:rPr>
        <w:instrText xml:space="preserve"> SEQ Таблица \* ARABIC </w:instrText>
      </w:r>
      <w:r w:rsidR="00827E3F" w:rsidRPr="00204156">
        <w:rPr>
          <w:noProof/>
        </w:rPr>
        <w:fldChar w:fldCharType="separate"/>
      </w:r>
      <w:r w:rsidR="00C83B43">
        <w:rPr>
          <w:noProof/>
        </w:rPr>
        <w:t>33</w:t>
      </w:r>
      <w:r w:rsidR="00827E3F" w:rsidRPr="00204156">
        <w:rPr>
          <w:noProof/>
        </w:rPr>
        <w:fldChar w:fldCharType="end"/>
      </w:r>
      <w:r w:rsidRPr="00204156">
        <w:rPr>
          <w:noProof/>
        </w:rPr>
        <w:t xml:space="preserve"> </w:t>
      </w:r>
      <w:r w:rsidRPr="00204156">
        <w:t>– Балансы установленной мощности источников централизованного теплоснабжения МБУ «Управление ДКХ Гагаринского района», Гкал/ч</w:t>
      </w:r>
    </w:p>
    <w:tbl>
      <w:tblPr>
        <w:tblW w:w="5000" w:type="pct"/>
        <w:tblLook w:val="04A0"/>
      </w:tblPr>
      <w:tblGrid>
        <w:gridCol w:w="848"/>
        <w:gridCol w:w="3548"/>
        <w:gridCol w:w="848"/>
        <w:gridCol w:w="1207"/>
        <w:gridCol w:w="1063"/>
        <w:gridCol w:w="1063"/>
        <w:gridCol w:w="1063"/>
        <w:gridCol w:w="1063"/>
        <w:gridCol w:w="1063"/>
        <w:gridCol w:w="1063"/>
        <w:gridCol w:w="1063"/>
        <w:gridCol w:w="1063"/>
        <w:gridCol w:w="965"/>
      </w:tblGrid>
      <w:tr w:rsidR="00204156" w:rsidRPr="00C76C26" w:rsidTr="00204156">
        <w:trPr>
          <w:trHeight w:val="2267"/>
        </w:trPr>
        <w:tc>
          <w:tcPr>
            <w:tcW w:w="2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04156" w:rsidRPr="00C76C26" w:rsidRDefault="00204156" w:rsidP="00C76C26">
            <w:pPr>
              <w:jc w:val="center"/>
              <w:rPr>
                <w:rFonts w:ascii="Segoe UI" w:eastAsia="Times New Roman" w:hAnsi="Segoe UI" w:cs="Segoe UI"/>
                <w:b/>
                <w:bCs/>
                <w:sz w:val="20"/>
                <w:szCs w:val="20"/>
                <w:lang w:eastAsia="ru-RU"/>
              </w:rPr>
            </w:pPr>
            <w:r w:rsidRPr="00C76C26">
              <w:rPr>
                <w:rFonts w:ascii="Segoe UI" w:eastAsia="Times New Roman" w:hAnsi="Segoe UI" w:cs="Segoe UI"/>
                <w:b/>
                <w:bCs/>
                <w:sz w:val="20"/>
                <w:szCs w:val="20"/>
                <w:lang w:eastAsia="ru-RU"/>
              </w:rPr>
              <w:t>№ п/п</w:t>
            </w:r>
          </w:p>
        </w:tc>
        <w:tc>
          <w:tcPr>
            <w:tcW w:w="111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04156" w:rsidRPr="00C76C26" w:rsidRDefault="00204156" w:rsidP="00C76C26">
            <w:pPr>
              <w:jc w:val="center"/>
              <w:rPr>
                <w:rFonts w:ascii="Segoe UI" w:eastAsia="Times New Roman" w:hAnsi="Segoe UI" w:cs="Segoe UI"/>
                <w:b/>
                <w:bCs/>
                <w:sz w:val="20"/>
                <w:szCs w:val="20"/>
                <w:lang w:eastAsia="ru-RU"/>
              </w:rPr>
            </w:pPr>
            <w:r w:rsidRPr="00C76C26">
              <w:rPr>
                <w:rFonts w:ascii="Segoe UI" w:eastAsia="Times New Roman" w:hAnsi="Segoe UI" w:cs="Segoe UI"/>
                <w:b/>
                <w:bCs/>
                <w:sz w:val="20"/>
                <w:szCs w:val="20"/>
                <w:lang w:eastAsia="ru-RU"/>
              </w:rPr>
              <w:t>Наименование СЦТ</w:t>
            </w:r>
          </w:p>
        </w:tc>
        <w:tc>
          <w:tcPr>
            <w:tcW w:w="2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04156" w:rsidRPr="00C76C26" w:rsidRDefault="00204156" w:rsidP="00C76C26">
            <w:pPr>
              <w:jc w:val="center"/>
              <w:rPr>
                <w:rFonts w:ascii="Segoe UI" w:eastAsia="Times New Roman" w:hAnsi="Segoe UI" w:cs="Segoe UI"/>
                <w:b/>
                <w:bCs/>
                <w:sz w:val="20"/>
                <w:szCs w:val="20"/>
                <w:lang w:eastAsia="ru-RU"/>
              </w:rPr>
            </w:pPr>
            <w:r w:rsidRPr="00C76C26">
              <w:rPr>
                <w:rFonts w:ascii="Segoe UI" w:eastAsia="Times New Roman" w:hAnsi="Segoe UI" w:cs="Segoe UI"/>
                <w:b/>
                <w:bCs/>
                <w:sz w:val="20"/>
                <w:szCs w:val="20"/>
                <w:lang w:eastAsia="ru-RU"/>
              </w:rPr>
              <w:t>Ед. изм.</w:t>
            </w:r>
          </w:p>
        </w:tc>
        <w:tc>
          <w:tcPr>
            <w:tcW w:w="37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204156" w:rsidRPr="00C76C26" w:rsidRDefault="00204156" w:rsidP="00C76C26">
            <w:pPr>
              <w:jc w:val="center"/>
              <w:rPr>
                <w:rFonts w:ascii="Segoe UI" w:eastAsia="Times New Roman" w:hAnsi="Segoe UI" w:cs="Segoe UI"/>
                <w:b/>
                <w:bCs/>
                <w:sz w:val="20"/>
                <w:szCs w:val="20"/>
                <w:lang w:eastAsia="ru-RU"/>
              </w:rPr>
            </w:pPr>
            <w:r w:rsidRPr="00C76C26">
              <w:rPr>
                <w:rFonts w:ascii="Segoe UI" w:eastAsia="Times New Roman" w:hAnsi="Segoe UI" w:cs="Segoe UI"/>
                <w:b/>
                <w:bCs/>
                <w:sz w:val="20"/>
                <w:szCs w:val="20"/>
                <w:lang w:eastAsia="ru-RU"/>
              </w:rPr>
              <w:t>Котельная г. Гагарин, пр. Первомайский, 1</w:t>
            </w:r>
          </w:p>
        </w:tc>
        <w:tc>
          <w:tcPr>
            <w:tcW w:w="334"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204156" w:rsidRPr="00C76C26" w:rsidRDefault="00204156" w:rsidP="00C76C26">
            <w:pPr>
              <w:jc w:val="center"/>
              <w:rPr>
                <w:rFonts w:ascii="Segoe UI" w:eastAsia="Times New Roman" w:hAnsi="Segoe UI" w:cs="Segoe UI"/>
                <w:b/>
                <w:bCs/>
                <w:sz w:val="20"/>
                <w:szCs w:val="20"/>
                <w:lang w:eastAsia="ru-RU"/>
              </w:rPr>
            </w:pPr>
            <w:r w:rsidRPr="00C76C26">
              <w:rPr>
                <w:rFonts w:ascii="Segoe UI" w:eastAsia="Times New Roman" w:hAnsi="Segoe UI" w:cs="Segoe UI"/>
                <w:b/>
                <w:bCs/>
                <w:sz w:val="20"/>
                <w:szCs w:val="20"/>
                <w:lang w:eastAsia="ru-RU"/>
              </w:rPr>
              <w:t>Котельная г. Гагарин, ул. Комсомольская, 9</w:t>
            </w:r>
          </w:p>
        </w:tc>
        <w:tc>
          <w:tcPr>
            <w:tcW w:w="334"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204156" w:rsidRPr="00C76C26" w:rsidRDefault="00204156" w:rsidP="00C76C26">
            <w:pPr>
              <w:jc w:val="center"/>
              <w:rPr>
                <w:rFonts w:ascii="Segoe UI" w:eastAsia="Times New Roman" w:hAnsi="Segoe UI" w:cs="Segoe UI"/>
                <w:b/>
                <w:bCs/>
                <w:sz w:val="20"/>
                <w:szCs w:val="20"/>
                <w:lang w:eastAsia="ru-RU"/>
              </w:rPr>
            </w:pPr>
            <w:r w:rsidRPr="00C76C26">
              <w:rPr>
                <w:rFonts w:ascii="Segoe UI" w:eastAsia="Times New Roman" w:hAnsi="Segoe UI" w:cs="Segoe UI"/>
                <w:b/>
                <w:bCs/>
                <w:sz w:val="20"/>
                <w:szCs w:val="20"/>
                <w:lang w:eastAsia="ru-RU"/>
              </w:rPr>
              <w:t>Котельная г. Гагарин, ул. Советская д. 64а, ФОК «Восток»</w:t>
            </w:r>
          </w:p>
        </w:tc>
        <w:tc>
          <w:tcPr>
            <w:tcW w:w="334"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204156" w:rsidRPr="00C76C26" w:rsidRDefault="00204156" w:rsidP="00C76C26">
            <w:pPr>
              <w:jc w:val="center"/>
              <w:rPr>
                <w:rFonts w:ascii="Segoe UI" w:eastAsia="Times New Roman" w:hAnsi="Segoe UI" w:cs="Segoe UI"/>
                <w:b/>
                <w:bCs/>
                <w:sz w:val="20"/>
                <w:szCs w:val="20"/>
                <w:lang w:eastAsia="ru-RU"/>
              </w:rPr>
            </w:pPr>
            <w:r w:rsidRPr="00C76C26">
              <w:rPr>
                <w:rFonts w:ascii="Segoe UI" w:eastAsia="Times New Roman" w:hAnsi="Segoe UI" w:cs="Segoe UI"/>
                <w:b/>
                <w:bCs/>
                <w:sz w:val="20"/>
                <w:szCs w:val="20"/>
                <w:lang w:eastAsia="ru-RU"/>
              </w:rPr>
              <w:t>Котельная д. Акатово, Акатовская школа</w:t>
            </w:r>
          </w:p>
        </w:tc>
        <w:tc>
          <w:tcPr>
            <w:tcW w:w="334"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204156" w:rsidRPr="00C76C26" w:rsidRDefault="00204156" w:rsidP="00C76C26">
            <w:pPr>
              <w:jc w:val="center"/>
              <w:rPr>
                <w:rFonts w:ascii="Segoe UI" w:eastAsia="Times New Roman" w:hAnsi="Segoe UI" w:cs="Segoe UI"/>
                <w:b/>
                <w:bCs/>
                <w:sz w:val="20"/>
                <w:szCs w:val="20"/>
                <w:lang w:eastAsia="ru-RU"/>
              </w:rPr>
            </w:pPr>
            <w:r w:rsidRPr="00C76C26">
              <w:rPr>
                <w:rFonts w:ascii="Segoe UI" w:eastAsia="Times New Roman" w:hAnsi="Segoe UI" w:cs="Segoe UI"/>
                <w:b/>
                <w:bCs/>
                <w:sz w:val="20"/>
                <w:szCs w:val="20"/>
                <w:lang w:eastAsia="ru-RU"/>
              </w:rPr>
              <w:t>Котельная д. Никольское, Никольская школа</w:t>
            </w:r>
          </w:p>
        </w:tc>
        <w:tc>
          <w:tcPr>
            <w:tcW w:w="334"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204156" w:rsidRPr="00C76C26" w:rsidRDefault="00204156" w:rsidP="00C76C26">
            <w:pPr>
              <w:jc w:val="center"/>
              <w:rPr>
                <w:rFonts w:ascii="Segoe UI" w:eastAsia="Times New Roman" w:hAnsi="Segoe UI" w:cs="Segoe UI"/>
                <w:b/>
                <w:bCs/>
                <w:sz w:val="20"/>
                <w:szCs w:val="20"/>
                <w:lang w:eastAsia="ru-RU"/>
              </w:rPr>
            </w:pPr>
            <w:r w:rsidRPr="00C76C26">
              <w:rPr>
                <w:rFonts w:ascii="Segoe UI" w:eastAsia="Times New Roman" w:hAnsi="Segoe UI" w:cs="Segoe UI"/>
                <w:b/>
                <w:bCs/>
                <w:sz w:val="20"/>
                <w:szCs w:val="20"/>
                <w:lang w:eastAsia="ru-RU"/>
              </w:rPr>
              <w:t>Котельная с. Пречистое, Пречистенская школа</w:t>
            </w:r>
          </w:p>
        </w:tc>
        <w:tc>
          <w:tcPr>
            <w:tcW w:w="334"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204156" w:rsidRPr="00C76C26" w:rsidRDefault="00204156" w:rsidP="00C76C26">
            <w:pPr>
              <w:jc w:val="center"/>
              <w:rPr>
                <w:rFonts w:ascii="Segoe UI" w:eastAsia="Times New Roman" w:hAnsi="Segoe UI" w:cs="Segoe UI"/>
                <w:b/>
                <w:bCs/>
                <w:sz w:val="20"/>
                <w:szCs w:val="20"/>
                <w:lang w:eastAsia="ru-RU"/>
              </w:rPr>
            </w:pPr>
            <w:r w:rsidRPr="00C76C26">
              <w:rPr>
                <w:rFonts w:ascii="Segoe UI" w:eastAsia="Times New Roman" w:hAnsi="Segoe UI" w:cs="Segoe UI"/>
                <w:b/>
                <w:bCs/>
                <w:sz w:val="20"/>
                <w:szCs w:val="20"/>
                <w:lang w:eastAsia="ru-RU"/>
              </w:rPr>
              <w:t>Котельная д. Родоманово, Родомановская школа</w:t>
            </w:r>
          </w:p>
        </w:tc>
        <w:tc>
          <w:tcPr>
            <w:tcW w:w="334"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204156" w:rsidRPr="00C76C26" w:rsidRDefault="00204156" w:rsidP="00C76C26">
            <w:pPr>
              <w:jc w:val="center"/>
              <w:rPr>
                <w:rFonts w:ascii="Segoe UI" w:eastAsia="Times New Roman" w:hAnsi="Segoe UI" w:cs="Segoe UI"/>
                <w:b/>
                <w:bCs/>
                <w:sz w:val="20"/>
                <w:szCs w:val="20"/>
                <w:lang w:eastAsia="ru-RU"/>
              </w:rPr>
            </w:pPr>
            <w:r w:rsidRPr="00C76C26">
              <w:rPr>
                <w:rFonts w:ascii="Segoe UI" w:eastAsia="Times New Roman" w:hAnsi="Segoe UI" w:cs="Segoe UI"/>
                <w:b/>
                <w:bCs/>
                <w:sz w:val="20"/>
                <w:szCs w:val="20"/>
                <w:lang w:eastAsia="ru-RU"/>
              </w:rPr>
              <w:t>Котельная д. Токарево, Токаревская школа</w:t>
            </w:r>
          </w:p>
        </w:tc>
        <w:tc>
          <w:tcPr>
            <w:tcW w:w="334"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204156" w:rsidRPr="00C76C26" w:rsidRDefault="00204156" w:rsidP="00C76C26">
            <w:pPr>
              <w:jc w:val="center"/>
              <w:rPr>
                <w:rFonts w:ascii="Segoe UI" w:eastAsia="Times New Roman" w:hAnsi="Segoe UI" w:cs="Segoe UI"/>
                <w:b/>
                <w:bCs/>
                <w:sz w:val="20"/>
                <w:szCs w:val="20"/>
                <w:lang w:eastAsia="ru-RU"/>
              </w:rPr>
            </w:pPr>
            <w:r w:rsidRPr="00C76C26">
              <w:rPr>
                <w:rFonts w:ascii="Segoe UI" w:eastAsia="Times New Roman" w:hAnsi="Segoe UI" w:cs="Segoe UI"/>
                <w:b/>
                <w:bCs/>
                <w:sz w:val="20"/>
                <w:szCs w:val="20"/>
                <w:lang w:eastAsia="ru-RU"/>
              </w:rPr>
              <w:t>Котельная д. Клушино, Клушинский СДК</w:t>
            </w:r>
          </w:p>
        </w:tc>
        <w:tc>
          <w:tcPr>
            <w:tcW w:w="303"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204156" w:rsidRPr="00C76C26" w:rsidRDefault="00204156" w:rsidP="00C76C26">
            <w:pPr>
              <w:jc w:val="center"/>
              <w:rPr>
                <w:rFonts w:ascii="Segoe UI" w:eastAsia="Times New Roman" w:hAnsi="Segoe UI" w:cs="Segoe UI"/>
                <w:b/>
                <w:bCs/>
                <w:sz w:val="20"/>
                <w:szCs w:val="20"/>
                <w:lang w:eastAsia="ru-RU"/>
              </w:rPr>
            </w:pPr>
            <w:r w:rsidRPr="00C76C26">
              <w:rPr>
                <w:rFonts w:ascii="Segoe UI" w:eastAsia="Times New Roman" w:hAnsi="Segoe UI" w:cs="Segoe UI"/>
                <w:b/>
                <w:bCs/>
                <w:sz w:val="20"/>
                <w:szCs w:val="20"/>
                <w:lang w:eastAsia="ru-RU"/>
              </w:rPr>
              <w:t>Котельная д. Поличня, ул. Новая</w:t>
            </w:r>
          </w:p>
        </w:tc>
      </w:tr>
      <w:tr w:rsidR="00C76C26" w:rsidRPr="00C76C26" w:rsidTr="00204156">
        <w:trPr>
          <w:trHeight w:val="570"/>
        </w:trPr>
        <w:tc>
          <w:tcPr>
            <w:tcW w:w="2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76C26" w:rsidRPr="00C76C26" w:rsidRDefault="00C76C26" w:rsidP="00C76C2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1</w:t>
            </w:r>
          </w:p>
        </w:tc>
        <w:tc>
          <w:tcPr>
            <w:tcW w:w="1114" w:type="pct"/>
            <w:tcBorders>
              <w:top w:val="nil"/>
              <w:left w:val="nil"/>
              <w:bottom w:val="single" w:sz="4" w:space="0" w:color="auto"/>
              <w:right w:val="single" w:sz="4" w:space="0" w:color="auto"/>
            </w:tcBorders>
            <w:shd w:val="clear" w:color="000000" w:fill="FFFFFF"/>
            <w:vAlign w:val="center"/>
            <w:hideMark/>
          </w:tcPr>
          <w:p w:rsidR="00C76C26" w:rsidRPr="00C76C26" w:rsidRDefault="00C76C26" w:rsidP="00C76C2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Установленная мощность основного оборудования</w:t>
            </w:r>
          </w:p>
        </w:tc>
        <w:tc>
          <w:tcPr>
            <w:tcW w:w="266" w:type="pct"/>
            <w:tcBorders>
              <w:top w:val="nil"/>
              <w:left w:val="nil"/>
              <w:bottom w:val="single" w:sz="4" w:space="0" w:color="auto"/>
              <w:right w:val="single" w:sz="4" w:space="0" w:color="auto"/>
            </w:tcBorders>
            <w:shd w:val="clear" w:color="000000" w:fill="FFFFFF"/>
            <w:vAlign w:val="center"/>
            <w:hideMark/>
          </w:tcPr>
          <w:p w:rsidR="00C76C26" w:rsidRPr="00C76C26" w:rsidRDefault="00C76C26" w:rsidP="00C76C2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Гкал/ч</w:t>
            </w:r>
          </w:p>
        </w:tc>
        <w:tc>
          <w:tcPr>
            <w:tcW w:w="379" w:type="pct"/>
            <w:tcBorders>
              <w:top w:val="nil"/>
              <w:left w:val="nil"/>
              <w:bottom w:val="single" w:sz="4" w:space="0" w:color="auto"/>
              <w:right w:val="single" w:sz="4" w:space="0" w:color="auto"/>
            </w:tcBorders>
            <w:shd w:val="clear" w:color="000000" w:fill="FFFFFF"/>
            <w:vAlign w:val="center"/>
            <w:hideMark/>
          </w:tcPr>
          <w:p w:rsidR="00C76C26" w:rsidRPr="00C76C26" w:rsidRDefault="00C76C26" w:rsidP="00C76C2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0,308</w:t>
            </w:r>
          </w:p>
        </w:tc>
        <w:tc>
          <w:tcPr>
            <w:tcW w:w="334" w:type="pct"/>
            <w:tcBorders>
              <w:top w:val="nil"/>
              <w:left w:val="nil"/>
              <w:bottom w:val="single" w:sz="4" w:space="0" w:color="auto"/>
              <w:right w:val="single" w:sz="4" w:space="0" w:color="auto"/>
            </w:tcBorders>
            <w:shd w:val="clear" w:color="auto" w:fill="auto"/>
            <w:vAlign w:val="center"/>
            <w:hideMark/>
          </w:tcPr>
          <w:p w:rsidR="00C76C26" w:rsidRPr="00C76C26" w:rsidRDefault="00C76C26" w:rsidP="00C76C2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0,154</w:t>
            </w:r>
          </w:p>
        </w:tc>
        <w:tc>
          <w:tcPr>
            <w:tcW w:w="334" w:type="pct"/>
            <w:tcBorders>
              <w:top w:val="nil"/>
              <w:left w:val="nil"/>
              <w:bottom w:val="single" w:sz="4" w:space="0" w:color="auto"/>
              <w:right w:val="single" w:sz="4" w:space="0" w:color="auto"/>
            </w:tcBorders>
            <w:shd w:val="clear" w:color="auto" w:fill="auto"/>
            <w:vAlign w:val="center"/>
            <w:hideMark/>
          </w:tcPr>
          <w:p w:rsidR="00C76C26" w:rsidRPr="00C76C26" w:rsidRDefault="00C76C26" w:rsidP="00C76C2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0,276</w:t>
            </w:r>
          </w:p>
        </w:tc>
        <w:tc>
          <w:tcPr>
            <w:tcW w:w="334" w:type="pct"/>
            <w:tcBorders>
              <w:top w:val="nil"/>
              <w:left w:val="nil"/>
              <w:bottom w:val="single" w:sz="4" w:space="0" w:color="auto"/>
              <w:right w:val="single" w:sz="4" w:space="0" w:color="auto"/>
            </w:tcBorders>
            <w:shd w:val="clear" w:color="auto" w:fill="auto"/>
            <w:vAlign w:val="center"/>
            <w:hideMark/>
          </w:tcPr>
          <w:p w:rsidR="00C76C26" w:rsidRPr="00C76C26" w:rsidRDefault="00C76C26" w:rsidP="00C76C2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0,275</w:t>
            </w:r>
          </w:p>
        </w:tc>
        <w:tc>
          <w:tcPr>
            <w:tcW w:w="334" w:type="pct"/>
            <w:tcBorders>
              <w:top w:val="nil"/>
              <w:left w:val="nil"/>
              <w:bottom w:val="single" w:sz="4" w:space="0" w:color="auto"/>
              <w:right w:val="single" w:sz="4" w:space="0" w:color="auto"/>
            </w:tcBorders>
            <w:shd w:val="clear" w:color="auto" w:fill="auto"/>
            <w:vAlign w:val="center"/>
            <w:hideMark/>
          </w:tcPr>
          <w:p w:rsidR="00C76C26" w:rsidRPr="00C76C26" w:rsidRDefault="00C76C26" w:rsidP="00C76C2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0,213</w:t>
            </w:r>
          </w:p>
        </w:tc>
        <w:tc>
          <w:tcPr>
            <w:tcW w:w="334" w:type="pct"/>
            <w:tcBorders>
              <w:top w:val="nil"/>
              <w:left w:val="nil"/>
              <w:bottom w:val="single" w:sz="4" w:space="0" w:color="auto"/>
              <w:right w:val="single" w:sz="4" w:space="0" w:color="auto"/>
            </w:tcBorders>
            <w:shd w:val="clear" w:color="auto" w:fill="auto"/>
            <w:vAlign w:val="center"/>
            <w:hideMark/>
          </w:tcPr>
          <w:p w:rsidR="00C76C26" w:rsidRPr="00C76C26" w:rsidRDefault="00C76C26" w:rsidP="00C76C2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0,318</w:t>
            </w:r>
          </w:p>
        </w:tc>
        <w:tc>
          <w:tcPr>
            <w:tcW w:w="334" w:type="pct"/>
            <w:tcBorders>
              <w:top w:val="nil"/>
              <w:left w:val="nil"/>
              <w:bottom w:val="single" w:sz="4" w:space="0" w:color="auto"/>
              <w:right w:val="single" w:sz="4" w:space="0" w:color="auto"/>
            </w:tcBorders>
            <w:shd w:val="clear" w:color="auto" w:fill="auto"/>
            <w:vAlign w:val="center"/>
            <w:hideMark/>
          </w:tcPr>
          <w:p w:rsidR="00C76C26" w:rsidRPr="00C76C26" w:rsidRDefault="00C76C26" w:rsidP="00C76C2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0,33</w:t>
            </w:r>
          </w:p>
        </w:tc>
        <w:tc>
          <w:tcPr>
            <w:tcW w:w="334" w:type="pct"/>
            <w:tcBorders>
              <w:top w:val="nil"/>
              <w:left w:val="nil"/>
              <w:bottom w:val="single" w:sz="4" w:space="0" w:color="auto"/>
              <w:right w:val="single" w:sz="4" w:space="0" w:color="auto"/>
            </w:tcBorders>
            <w:shd w:val="clear" w:color="auto" w:fill="auto"/>
            <w:vAlign w:val="center"/>
            <w:hideMark/>
          </w:tcPr>
          <w:p w:rsidR="00C76C26" w:rsidRPr="00C76C26" w:rsidRDefault="00C76C26" w:rsidP="00C76C2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0,275</w:t>
            </w:r>
          </w:p>
        </w:tc>
        <w:tc>
          <w:tcPr>
            <w:tcW w:w="334" w:type="pct"/>
            <w:tcBorders>
              <w:top w:val="nil"/>
              <w:left w:val="nil"/>
              <w:bottom w:val="single" w:sz="4" w:space="0" w:color="auto"/>
              <w:right w:val="single" w:sz="4" w:space="0" w:color="auto"/>
            </w:tcBorders>
            <w:shd w:val="clear" w:color="auto" w:fill="auto"/>
            <w:vAlign w:val="center"/>
            <w:hideMark/>
          </w:tcPr>
          <w:p w:rsidR="00C76C26" w:rsidRPr="00C76C26" w:rsidRDefault="00C76C26" w:rsidP="00C76C2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0,154</w:t>
            </w:r>
          </w:p>
        </w:tc>
        <w:tc>
          <w:tcPr>
            <w:tcW w:w="303" w:type="pct"/>
            <w:tcBorders>
              <w:top w:val="nil"/>
              <w:left w:val="nil"/>
              <w:bottom w:val="single" w:sz="4" w:space="0" w:color="auto"/>
              <w:right w:val="single" w:sz="4" w:space="0" w:color="auto"/>
            </w:tcBorders>
            <w:shd w:val="clear" w:color="auto" w:fill="auto"/>
            <w:vAlign w:val="center"/>
            <w:hideMark/>
          </w:tcPr>
          <w:p w:rsidR="00C76C26" w:rsidRPr="00C76C26" w:rsidRDefault="00C76C26" w:rsidP="00C76C2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0,275</w:t>
            </w:r>
          </w:p>
        </w:tc>
      </w:tr>
      <w:tr w:rsidR="00C76C26" w:rsidRPr="00C76C26" w:rsidTr="00204156">
        <w:trPr>
          <w:trHeight w:val="570"/>
        </w:trPr>
        <w:tc>
          <w:tcPr>
            <w:tcW w:w="266" w:type="pct"/>
            <w:tcBorders>
              <w:top w:val="nil"/>
              <w:left w:val="single" w:sz="4" w:space="0" w:color="auto"/>
              <w:bottom w:val="single" w:sz="4" w:space="0" w:color="auto"/>
              <w:right w:val="single" w:sz="4" w:space="0" w:color="auto"/>
            </w:tcBorders>
            <w:shd w:val="clear" w:color="auto" w:fill="auto"/>
            <w:vAlign w:val="center"/>
            <w:hideMark/>
          </w:tcPr>
          <w:p w:rsidR="00C76C26" w:rsidRPr="00C76C26" w:rsidRDefault="00C76C26" w:rsidP="00C76C2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2</w:t>
            </w:r>
          </w:p>
        </w:tc>
        <w:tc>
          <w:tcPr>
            <w:tcW w:w="1114" w:type="pct"/>
            <w:tcBorders>
              <w:top w:val="nil"/>
              <w:left w:val="nil"/>
              <w:bottom w:val="single" w:sz="4" w:space="0" w:color="auto"/>
              <w:right w:val="single" w:sz="4" w:space="0" w:color="auto"/>
            </w:tcBorders>
            <w:shd w:val="clear" w:color="000000" w:fill="FFFFFF"/>
            <w:vAlign w:val="center"/>
            <w:hideMark/>
          </w:tcPr>
          <w:p w:rsidR="00C76C26" w:rsidRPr="00C76C26" w:rsidRDefault="00C76C26" w:rsidP="00C76C2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Располагаемая мощность основного оборудования</w:t>
            </w:r>
          </w:p>
        </w:tc>
        <w:tc>
          <w:tcPr>
            <w:tcW w:w="266" w:type="pct"/>
            <w:tcBorders>
              <w:top w:val="nil"/>
              <w:left w:val="nil"/>
              <w:bottom w:val="single" w:sz="4" w:space="0" w:color="auto"/>
              <w:right w:val="single" w:sz="4" w:space="0" w:color="auto"/>
            </w:tcBorders>
            <w:shd w:val="clear" w:color="000000" w:fill="FFFFFF"/>
            <w:vAlign w:val="center"/>
            <w:hideMark/>
          </w:tcPr>
          <w:p w:rsidR="00C76C26" w:rsidRPr="00C76C26" w:rsidRDefault="00C76C26" w:rsidP="00C76C2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Гкал/ч</w:t>
            </w:r>
          </w:p>
        </w:tc>
        <w:tc>
          <w:tcPr>
            <w:tcW w:w="379" w:type="pct"/>
            <w:tcBorders>
              <w:top w:val="nil"/>
              <w:left w:val="nil"/>
              <w:bottom w:val="single" w:sz="4" w:space="0" w:color="auto"/>
              <w:right w:val="single" w:sz="4" w:space="0" w:color="auto"/>
            </w:tcBorders>
            <w:shd w:val="clear" w:color="000000" w:fill="FFFFFF"/>
            <w:vAlign w:val="center"/>
            <w:hideMark/>
          </w:tcPr>
          <w:p w:rsidR="00C76C26" w:rsidRPr="00C76C26" w:rsidRDefault="00C76C26" w:rsidP="00C76C2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0,308</w:t>
            </w:r>
          </w:p>
        </w:tc>
        <w:tc>
          <w:tcPr>
            <w:tcW w:w="334" w:type="pct"/>
            <w:tcBorders>
              <w:top w:val="nil"/>
              <w:left w:val="nil"/>
              <w:bottom w:val="single" w:sz="4" w:space="0" w:color="auto"/>
              <w:right w:val="single" w:sz="4" w:space="0" w:color="auto"/>
            </w:tcBorders>
            <w:shd w:val="clear" w:color="000000" w:fill="FFFFFF"/>
            <w:vAlign w:val="center"/>
            <w:hideMark/>
          </w:tcPr>
          <w:p w:rsidR="00C76C26" w:rsidRPr="00C76C26" w:rsidRDefault="00C76C26" w:rsidP="00C76C2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0,154</w:t>
            </w:r>
          </w:p>
        </w:tc>
        <w:tc>
          <w:tcPr>
            <w:tcW w:w="334" w:type="pct"/>
            <w:tcBorders>
              <w:top w:val="nil"/>
              <w:left w:val="nil"/>
              <w:bottom w:val="single" w:sz="4" w:space="0" w:color="auto"/>
              <w:right w:val="single" w:sz="4" w:space="0" w:color="auto"/>
            </w:tcBorders>
            <w:shd w:val="clear" w:color="000000" w:fill="FFFFFF"/>
            <w:vAlign w:val="center"/>
            <w:hideMark/>
          </w:tcPr>
          <w:p w:rsidR="00C76C26" w:rsidRPr="00C76C26" w:rsidRDefault="00C76C26" w:rsidP="00C76C2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0,276</w:t>
            </w:r>
          </w:p>
        </w:tc>
        <w:tc>
          <w:tcPr>
            <w:tcW w:w="334" w:type="pct"/>
            <w:tcBorders>
              <w:top w:val="nil"/>
              <w:left w:val="nil"/>
              <w:bottom w:val="single" w:sz="4" w:space="0" w:color="auto"/>
              <w:right w:val="single" w:sz="4" w:space="0" w:color="auto"/>
            </w:tcBorders>
            <w:shd w:val="clear" w:color="000000" w:fill="FFFFFF"/>
            <w:vAlign w:val="center"/>
            <w:hideMark/>
          </w:tcPr>
          <w:p w:rsidR="00C76C26" w:rsidRPr="00C76C26" w:rsidRDefault="00C76C26" w:rsidP="00C76C2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0,275</w:t>
            </w:r>
          </w:p>
        </w:tc>
        <w:tc>
          <w:tcPr>
            <w:tcW w:w="334" w:type="pct"/>
            <w:tcBorders>
              <w:top w:val="nil"/>
              <w:left w:val="nil"/>
              <w:bottom w:val="single" w:sz="4" w:space="0" w:color="auto"/>
              <w:right w:val="single" w:sz="4" w:space="0" w:color="auto"/>
            </w:tcBorders>
            <w:shd w:val="clear" w:color="000000" w:fill="FFFFFF"/>
            <w:vAlign w:val="center"/>
            <w:hideMark/>
          </w:tcPr>
          <w:p w:rsidR="00C76C26" w:rsidRPr="00C76C26" w:rsidRDefault="00C76C26" w:rsidP="00C76C2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0,213</w:t>
            </w:r>
          </w:p>
        </w:tc>
        <w:tc>
          <w:tcPr>
            <w:tcW w:w="334" w:type="pct"/>
            <w:tcBorders>
              <w:top w:val="nil"/>
              <w:left w:val="nil"/>
              <w:bottom w:val="single" w:sz="4" w:space="0" w:color="auto"/>
              <w:right w:val="single" w:sz="4" w:space="0" w:color="auto"/>
            </w:tcBorders>
            <w:shd w:val="clear" w:color="000000" w:fill="FFFFFF"/>
            <w:vAlign w:val="center"/>
            <w:hideMark/>
          </w:tcPr>
          <w:p w:rsidR="00C76C26" w:rsidRPr="00C76C26" w:rsidRDefault="00C76C26" w:rsidP="00C76C2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0,318</w:t>
            </w:r>
          </w:p>
        </w:tc>
        <w:tc>
          <w:tcPr>
            <w:tcW w:w="334" w:type="pct"/>
            <w:tcBorders>
              <w:top w:val="nil"/>
              <w:left w:val="nil"/>
              <w:bottom w:val="single" w:sz="4" w:space="0" w:color="auto"/>
              <w:right w:val="single" w:sz="4" w:space="0" w:color="auto"/>
            </w:tcBorders>
            <w:shd w:val="clear" w:color="000000" w:fill="FFFFFF"/>
            <w:vAlign w:val="center"/>
            <w:hideMark/>
          </w:tcPr>
          <w:p w:rsidR="00C76C26" w:rsidRPr="00C76C26" w:rsidRDefault="00C76C26" w:rsidP="00C76C2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0,33</w:t>
            </w:r>
          </w:p>
        </w:tc>
        <w:tc>
          <w:tcPr>
            <w:tcW w:w="334" w:type="pct"/>
            <w:tcBorders>
              <w:top w:val="nil"/>
              <w:left w:val="nil"/>
              <w:bottom w:val="single" w:sz="4" w:space="0" w:color="auto"/>
              <w:right w:val="single" w:sz="4" w:space="0" w:color="auto"/>
            </w:tcBorders>
            <w:shd w:val="clear" w:color="000000" w:fill="FFFFFF"/>
            <w:vAlign w:val="center"/>
            <w:hideMark/>
          </w:tcPr>
          <w:p w:rsidR="00C76C26" w:rsidRPr="00C76C26" w:rsidRDefault="00C76C26" w:rsidP="00C76C2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0,275</w:t>
            </w:r>
          </w:p>
        </w:tc>
        <w:tc>
          <w:tcPr>
            <w:tcW w:w="334" w:type="pct"/>
            <w:tcBorders>
              <w:top w:val="nil"/>
              <w:left w:val="nil"/>
              <w:bottom w:val="single" w:sz="4" w:space="0" w:color="auto"/>
              <w:right w:val="single" w:sz="4" w:space="0" w:color="auto"/>
            </w:tcBorders>
            <w:shd w:val="clear" w:color="000000" w:fill="FFFFFF"/>
            <w:vAlign w:val="center"/>
            <w:hideMark/>
          </w:tcPr>
          <w:p w:rsidR="00C76C26" w:rsidRPr="00C76C26" w:rsidRDefault="00C76C26" w:rsidP="00C76C2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0,154</w:t>
            </w:r>
          </w:p>
        </w:tc>
        <w:tc>
          <w:tcPr>
            <w:tcW w:w="303" w:type="pct"/>
            <w:tcBorders>
              <w:top w:val="nil"/>
              <w:left w:val="nil"/>
              <w:bottom w:val="single" w:sz="4" w:space="0" w:color="auto"/>
              <w:right w:val="single" w:sz="4" w:space="0" w:color="auto"/>
            </w:tcBorders>
            <w:shd w:val="clear" w:color="000000" w:fill="FFFFFF"/>
            <w:vAlign w:val="center"/>
            <w:hideMark/>
          </w:tcPr>
          <w:p w:rsidR="00C76C26" w:rsidRPr="00C76C26" w:rsidRDefault="00C76C26" w:rsidP="00C76C2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0,275</w:t>
            </w:r>
          </w:p>
        </w:tc>
      </w:tr>
      <w:tr w:rsidR="00C76C26" w:rsidRPr="00C76C26" w:rsidTr="00204156">
        <w:trPr>
          <w:trHeight w:val="285"/>
        </w:trPr>
        <w:tc>
          <w:tcPr>
            <w:tcW w:w="266" w:type="pct"/>
            <w:tcBorders>
              <w:top w:val="nil"/>
              <w:left w:val="single" w:sz="4" w:space="0" w:color="auto"/>
              <w:bottom w:val="single" w:sz="4" w:space="0" w:color="auto"/>
              <w:right w:val="single" w:sz="4" w:space="0" w:color="auto"/>
            </w:tcBorders>
            <w:shd w:val="clear" w:color="auto" w:fill="auto"/>
            <w:vAlign w:val="center"/>
            <w:hideMark/>
          </w:tcPr>
          <w:p w:rsidR="00C76C26" w:rsidRPr="00C76C26" w:rsidRDefault="00C76C26" w:rsidP="00C76C2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3</w:t>
            </w:r>
          </w:p>
        </w:tc>
        <w:tc>
          <w:tcPr>
            <w:tcW w:w="1114" w:type="pct"/>
            <w:tcBorders>
              <w:top w:val="nil"/>
              <w:left w:val="nil"/>
              <w:bottom w:val="single" w:sz="4" w:space="0" w:color="auto"/>
              <w:right w:val="single" w:sz="4" w:space="0" w:color="auto"/>
            </w:tcBorders>
            <w:shd w:val="clear" w:color="000000" w:fill="FFFFFF"/>
            <w:vAlign w:val="center"/>
            <w:hideMark/>
          </w:tcPr>
          <w:p w:rsidR="00C76C26" w:rsidRPr="00C76C26" w:rsidRDefault="00C76C26" w:rsidP="00C76C2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Ограничения тепловой мощности</w:t>
            </w:r>
          </w:p>
        </w:tc>
        <w:tc>
          <w:tcPr>
            <w:tcW w:w="266" w:type="pct"/>
            <w:tcBorders>
              <w:top w:val="nil"/>
              <w:left w:val="nil"/>
              <w:bottom w:val="single" w:sz="4" w:space="0" w:color="auto"/>
              <w:right w:val="single" w:sz="4" w:space="0" w:color="auto"/>
            </w:tcBorders>
            <w:shd w:val="clear" w:color="000000" w:fill="FFFFFF"/>
            <w:vAlign w:val="center"/>
            <w:hideMark/>
          </w:tcPr>
          <w:p w:rsidR="00C76C26" w:rsidRPr="00C76C26" w:rsidRDefault="00C76C26" w:rsidP="00C76C2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Гкал/ч</w:t>
            </w:r>
          </w:p>
        </w:tc>
        <w:tc>
          <w:tcPr>
            <w:tcW w:w="379" w:type="pct"/>
            <w:tcBorders>
              <w:top w:val="nil"/>
              <w:left w:val="nil"/>
              <w:bottom w:val="single" w:sz="4" w:space="0" w:color="auto"/>
              <w:right w:val="single" w:sz="4" w:space="0" w:color="auto"/>
            </w:tcBorders>
            <w:shd w:val="clear" w:color="auto" w:fill="auto"/>
            <w:vAlign w:val="center"/>
            <w:hideMark/>
          </w:tcPr>
          <w:p w:rsidR="00C76C26" w:rsidRPr="00C76C26" w:rsidRDefault="00C76C26" w:rsidP="00C76C2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w:t>
            </w:r>
          </w:p>
        </w:tc>
        <w:tc>
          <w:tcPr>
            <w:tcW w:w="334" w:type="pct"/>
            <w:tcBorders>
              <w:top w:val="nil"/>
              <w:left w:val="nil"/>
              <w:bottom w:val="single" w:sz="4" w:space="0" w:color="auto"/>
              <w:right w:val="single" w:sz="4" w:space="0" w:color="auto"/>
            </w:tcBorders>
            <w:shd w:val="clear" w:color="auto" w:fill="auto"/>
            <w:vAlign w:val="center"/>
            <w:hideMark/>
          </w:tcPr>
          <w:p w:rsidR="00C76C26" w:rsidRPr="00C76C26" w:rsidRDefault="00C76C26" w:rsidP="00C76C2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w:t>
            </w:r>
          </w:p>
        </w:tc>
        <w:tc>
          <w:tcPr>
            <w:tcW w:w="334" w:type="pct"/>
            <w:tcBorders>
              <w:top w:val="nil"/>
              <w:left w:val="nil"/>
              <w:bottom w:val="single" w:sz="4" w:space="0" w:color="auto"/>
              <w:right w:val="single" w:sz="4" w:space="0" w:color="auto"/>
            </w:tcBorders>
            <w:shd w:val="clear" w:color="auto" w:fill="auto"/>
            <w:vAlign w:val="center"/>
            <w:hideMark/>
          </w:tcPr>
          <w:p w:rsidR="00C76C26" w:rsidRPr="00C76C26" w:rsidRDefault="00C76C26" w:rsidP="00C76C2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w:t>
            </w:r>
          </w:p>
        </w:tc>
        <w:tc>
          <w:tcPr>
            <w:tcW w:w="334" w:type="pct"/>
            <w:tcBorders>
              <w:top w:val="nil"/>
              <w:left w:val="nil"/>
              <w:bottom w:val="single" w:sz="4" w:space="0" w:color="auto"/>
              <w:right w:val="single" w:sz="4" w:space="0" w:color="auto"/>
            </w:tcBorders>
            <w:shd w:val="clear" w:color="auto" w:fill="auto"/>
            <w:vAlign w:val="center"/>
            <w:hideMark/>
          </w:tcPr>
          <w:p w:rsidR="00C76C26" w:rsidRPr="00C76C26" w:rsidRDefault="00C76C26" w:rsidP="00C76C2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w:t>
            </w:r>
          </w:p>
        </w:tc>
        <w:tc>
          <w:tcPr>
            <w:tcW w:w="334" w:type="pct"/>
            <w:tcBorders>
              <w:top w:val="nil"/>
              <w:left w:val="nil"/>
              <w:bottom w:val="single" w:sz="4" w:space="0" w:color="auto"/>
              <w:right w:val="single" w:sz="4" w:space="0" w:color="auto"/>
            </w:tcBorders>
            <w:shd w:val="clear" w:color="auto" w:fill="auto"/>
            <w:vAlign w:val="center"/>
            <w:hideMark/>
          </w:tcPr>
          <w:p w:rsidR="00C76C26" w:rsidRPr="00C76C26" w:rsidRDefault="00C76C26" w:rsidP="00C76C2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w:t>
            </w:r>
          </w:p>
        </w:tc>
        <w:tc>
          <w:tcPr>
            <w:tcW w:w="334" w:type="pct"/>
            <w:tcBorders>
              <w:top w:val="nil"/>
              <w:left w:val="nil"/>
              <w:bottom w:val="single" w:sz="4" w:space="0" w:color="auto"/>
              <w:right w:val="single" w:sz="4" w:space="0" w:color="auto"/>
            </w:tcBorders>
            <w:shd w:val="clear" w:color="auto" w:fill="auto"/>
            <w:vAlign w:val="center"/>
            <w:hideMark/>
          </w:tcPr>
          <w:p w:rsidR="00C76C26" w:rsidRPr="00C76C26" w:rsidRDefault="00C76C26" w:rsidP="00C76C2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w:t>
            </w:r>
          </w:p>
        </w:tc>
        <w:tc>
          <w:tcPr>
            <w:tcW w:w="334" w:type="pct"/>
            <w:tcBorders>
              <w:top w:val="nil"/>
              <w:left w:val="nil"/>
              <w:bottom w:val="single" w:sz="4" w:space="0" w:color="auto"/>
              <w:right w:val="single" w:sz="4" w:space="0" w:color="auto"/>
            </w:tcBorders>
            <w:shd w:val="clear" w:color="auto" w:fill="auto"/>
            <w:vAlign w:val="center"/>
            <w:hideMark/>
          </w:tcPr>
          <w:p w:rsidR="00C76C26" w:rsidRPr="00C76C26" w:rsidRDefault="00C76C26" w:rsidP="00C76C2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w:t>
            </w:r>
          </w:p>
        </w:tc>
        <w:tc>
          <w:tcPr>
            <w:tcW w:w="334" w:type="pct"/>
            <w:tcBorders>
              <w:top w:val="nil"/>
              <w:left w:val="nil"/>
              <w:bottom w:val="single" w:sz="4" w:space="0" w:color="auto"/>
              <w:right w:val="single" w:sz="4" w:space="0" w:color="auto"/>
            </w:tcBorders>
            <w:shd w:val="clear" w:color="auto" w:fill="auto"/>
            <w:vAlign w:val="center"/>
            <w:hideMark/>
          </w:tcPr>
          <w:p w:rsidR="00C76C26" w:rsidRPr="00C76C26" w:rsidRDefault="00C76C26" w:rsidP="00C76C2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w:t>
            </w:r>
          </w:p>
        </w:tc>
        <w:tc>
          <w:tcPr>
            <w:tcW w:w="334" w:type="pct"/>
            <w:tcBorders>
              <w:top w:val="nil"/>
              <w:left w:val="nil"/>
              <w:bottom w:val="single" w:sz="4" w:space="0" w:color="auto"/>
              <w:right w:val="single" w:sz="4" w:space="0" w:color="auto"/>
            </w:tcBorders>
            <w:shd w:val="clear" w:color="auto" w:fill="auto"/>
            <w:vAlign w:val="center"/>
            <w:hideMark/>
          </w:tcPr>
          <w:p w:rsidR="00C76C26" w:rsidRPr="00C76C26" w:rsidRDefault="00C76C26" w:rsidP="00C76C2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w:t>
            </w:r>
          </w:p>
        </w:tc>
        <w:tc>
          <w:tcPr>
            <w:tcW w:w="303" w:type="pct"/>
            <w:tcBorders>
              <w:top w:val="nil"/>
              <w:left w:val="nil"/>
              <w:bottom w:val="single" w:sz="4" w:space="0" w:color="auto"/>
              <w:right w:val="single" w:sz="4" w:space="0" w:color="auto"/>
            </w:tcBorders>
            <w:shd w:val="clear" w:color="auto" w:fill="auto"/>
            <w:vAlign w:val="center"/>
            <w:hideMark/>
          </w:tcPr>
          <w:p w:rsidR="00C76C26" w:rsidRPr="00C76C26" w:rsidRDefault="00C76C26" w:rsidP="00C76C2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w:t>
            </w:r>
          </w:p>
        </w:tc>
      </w:tr>
      <w:tr w:rsidR="00C76C26" w:rsidRPr="00C76C26" w:rsidTr="00204156">
        <w:trPr>
          <w:trHeight w:val="570"/>
        </w:trPr>
        <w:tc>
          <w:tcPr>
            <w:tcW w:w="266" w:type="pct"/>
            <w:tcBorders>
              <w:top w:val="nil"/>
              <w:left w:val="single" w:sz="4" w:space="0" w:color="auto"/>
              <w:bottom w:val="single" w:sz="4" w:space="0" w:color="auto"/>
              <w:right w:val="single" w:sz="4" w:space="0" w:color="auto"/>
            </w:tcBorders>
            <w:shd w:val="clear" w:color="auto" w:fill="auto"/>
            <w:vAlign w:val="center"/>
            <w:hideMark/>
          </w:tcPr>
          <w:p w:rsidR="00C76C26" w:rsidRPr="00C76C26" w:rsidRDefault="00C76C26" w:rsidP="00C76C2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4</w:t>
            </w:r>
          </w:p>
        </w:tc>
        <w:tc>
          <w:tcPr>
            <w:tcW w:w="1114" w:type="pct"/>
            <w:tcBorders>
              <w:top w:val="nil"/>
              <w:left w:val="nil"/>
              <w:bottom w:val="single" w:sz="4" w:space="0" w:color="auto"/>
              <w:right w:val="single" w:sz="4" w:space="0" w:color="auto"/>
            </w:tcBorders>
            <w:shd w:val="clear" w:color="000000" w:fill="FFFFFF"/>
            <w:vAlign w:val="center"/>
            <w:hideMark/>
          </w:tcPr>
          <w:p w:rsidR="00C76C26" w:rsidRPr="00C76C26" w:rsidRDefault="00C76C26" w:rsidP="00C76C2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Собственные и хозяйственные нужды</w:t>
            </w:r>
          </w:p>
        </w:tc>
        <w:tc>
          <w:tcPr>
            <w:tcW w:w="266" w:type="pct"/>
            <w:tcBorders>
              <w:top w:val="nil"/>
              <w:left w:val="nil"/>
              <w:bottom w:val="single" w:sz="4" w:space="0" w:color="auto"/>
              <w:right w:val="single" w:sz="4" w:space="0" w:color="auto"/>
            </w:tcBorders>
            <w:shd w:val="clear" w:color="000000" w:fill="FFFFFF"/>
            <w:vAlign w:val="center"/>
            <w:hideMark/>
          </w:tcPr>
          <w:p w:rsidR="00C76C26" w:rsidRPr="00C76C26" w:rsidRDefault="00C76C26" w:rsidP="00C76C2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Гкал/ч</w:t>
            </w:r>
          </w:p>
        </w:tc>
        <w:tc>
          <w:tcPr>
            <w:tcW w:w="379" w:type="pct"/>
            <w:tcBorders>
              <w:top w:val="nil"/>
              <w:left w:val="nil"/>
              <w:bottom w:val="single" w:sz="4" w:space="0" w:color="auto"/>
              <w:right w:val="single" w:sz="4" w:space="0" w:color="auto"/>
            </w:tcBorders>
            <w:shd w:val="clear" w:color="000000" w:fill="FFFFFF"/>
            <w:vAlign w:val="center"/>
            <w:hideMark/>
          </w:tcPr>
          <w:p w:rsidR="00C76C26" w:rsidRPr="00C76C26" w:rsidRDefault="00C76C26" w:rsidP="00C76C2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0,000</w:t>
            </w:r>
          </w:p>
        </w:tc>
        <w:tc>
          <w:tcPr>
            <w:tcW w:w="334" w:type="pct"/>
            <w:tcBorders>
              <w:top w:val="nil"/>
              <w:left w:val="nil"/>
              <w:bottom w:val="single" w:sz="4" w:space="0" w:color="auto"/>
              <w:right w:val="single" w:sz="4" w:space="0" w:color="auto"/>
            </w:tcBorders>
            <w:shd w:val="clear" w:color="auto" w:fill="auto"/>
            <w:vAlign w:val="center"/>
            <w:hideMark/>
          </w:tcPr>
          <w:p w:rsidR="00C76C26" w:rsidRPr="00C76C26" w:rsidRDefault="00C76C26" w:rsidP="00C76C2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0,015</w:t>
            </w:r>
          </w:p>
        </w:tc>
        <w:tc>
          <w:tcPr>
            <w:tcW w:w="334" w:type="pct"/>
            <w:tcBorders>
              <w:top w:val="nil"/>
              <w:left w:val="nil"/>
              <w:bottom w:val="single" w:sz="4" w:space="0" w:color="auto"/>
              <w:right w:val="single" w:sz="4" w:space="0" w:color="auto"/>
            </w:tcBorders>
            <w:shd w:val="clear" w:color="auto" w:fill="auto"/>
            <w:vAlign w:val="center"/>
            <w:hideMark/>
          </w:tcPr>
          <w:p w:rsidR="00C76C26" w:rsidRPr="00C76C26" w:rsidRDefault="00C76C26" w:rsidP="00C76C2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0,003</w:t>
            </w:r>
          </w:p>
        </w:tc>
        <w:tc>
          <w:tcPr>
            <w:tcW w:w="334" w:type="pct"/>
            <w:tcBorders>
              <w:top w:val="nil"/>
              <w:left w:val="nil"/>
              <w:bottom w:val="single" w:sz="4" w:space="0" w:color="auto"/>
              <w:right w:val="single" w:sz="4" w:space="0" w:color="auto"/>
            </w:tcBorders>
            <w:shd w:val="clear" w:color="auto" w:fill="auto"/>
            <w:vAlign w:val="center"/>
            <w:hideMark/>
          </w:tcPr>
          <w:p w:rsidR="00C76C26" w:rsidRPr="00C76C26" w:rsidRDefault="00C76C26" w:rsidP="00C76C2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0,003</w:t>
            </w:r>
          </w:p>
        </w:tc>
        <w:tc>
          <w:tcPr>
            <w:tcW w:w="334" w:type="pct"/>
            <w:tcBorders>
              <w:top w:val="nil"/>
              <w:left w:val="nil"/>
              <w:bottom w:val="single" w:sz="4" w:space="0" w:color="auto"/>
              <w:right w:val="single" w:sz="4" w:space="0" w:color="auto"/>
            </w:tcBorders>
            <w:shd w:val="clear" w:color="auto" w:fill="auto"/>
            <w:vAlign w:val="center"/>
            <w:hideMark/>
          </w:tcPr>
          <w:p w:rsidR="00C76C26" w:rsidRPr="00C76C26" w:rsidRDefault="00C76C26" w:rsidP="00C76C2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0,002</w:t>
            </w:r>
          </w:p>
        </w:tc>
        <w:tc>
          <w:tcPr>
            <w:tcW w:w="334" w:type="pct"/>
            <w:tcBorders>
              <w:top w:val="nil"/>
              <w:left w:val="nil"/>
              <w:bottom w:val="single" w:sz="4" w:space="0" w:color="auto"/>
              <w:right w:val="single" w:sz="4" w:space="0" w:color="auto"/>
            </w:tcBorders>
            <w:shd w:val="clear" w:color="auto" w:fill="auto"/>
            <w:vAlign w:val="center"/>
            <w:hideMark/>
          </w:tcPr>
          <w:p w:rsidR="00C76C26" w:rsidRPr="00C76C26" w:rsidRDefault="00C76C26" w:rsidP="00C76C2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0,003</w:t>
            </w:r>
          </w:p>
        </w:tc>
        <w:tc>
          <w:tcPr>
            <w:tcW w:w="334" w:type="pct"/>
            <w:tcBorders>
              <w:top w:val="nil"/>
              <w:left w:val="nil"/>
              <w:bottom w:val="single" w:sz="4" w:space="0" w:color="auto"/>
              <w:right w:val="single" w:sz="4" w:space="0" w:color="auto"/>
            </w:tcBorders>
            <w:shd w:val="clear" w:color="auto" w:fill="auto"/>
            <w:vAlign w:val="center"/>
            <w:hideMark/>
          </w:tcPr>
          <w:p w:rsidR="00C76C26" w:rsidRPr="00C76C26" w:rsidRDefault="00C76C26" w:rsidP="00C76C2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0,003</w:t>
            </w:r>
          </w:p>
        </w:tc>
        <w:tc>
          <w:tcPr>
            <w:tcW w:w="334" w:type="pct"/>
            <w:tcBorders>
              <w:top w:val="nil"/>
              <w:left w:val="nil"/>
              <w:bottom w:val="single" w:sz="4" w:space="0" w:color="auto"/>
              <w:right w:val="single" w:sz="4" w:space="0" w:color="auto"/>
            </w:tcBorders>
            <w:shd w:val="clear" w:color="auto" w:fill="auto"/>
            <w:vAlign w:val="center"/>
            <w:hideMark/>
          </w:tcPr>
          <w:p w:rsidR="00C76C26" w:rsidRPr="00C76C26" w:rsidRDefault="00C76C26" w:rsidP="00C76C2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0,003</w:t>
            </w:r>
          </w:p>
        </w:tc>
        <w:tc>
          <w:tcPr>
            <w:tcW w:w="334" w:type="pct"/>
            <w:tcBorders>
              <w:top w:val="nil"/>
              <w:left w:val="nil"/>
              <w:bottom w:val="single" w:sz="4" w:space="0" w:color="auto"/>
              <w:right w:val="single" w:sz="4" w:space="0" w:color="auto"/>
            </w:tcBorders>
            <w:shd w:val="clear" w:color="auto" w:fill="auto"/>
            <w:vAlign w:val="center"/>
            <w:hideMark/>
          </w:tcPr>
          <w:p w:rsidR="00C76C26" w:rsidRPr="00C76C26" w:rsidRDefault="00C76C26" w:rsidP="00C76C2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0,000</w:t>
            </w:r>
          </w:p>
        </w:tc>
        <w:tc>
          <w:tcPr>
            <w:tcW w:w="303" w:type="pct"/>
            <w:tcBorders>
              <w:top w:val="nil"/>
              <w:left w:val="nil"/>
              <w:bottom w:val="single" w:sz="4" w:space="0" w:color="auto"/>
              <w:right w:val="single" w:sz="4" w:space="0" w:color="auto"/>
            </w:tcBorders>
            <w:shd w:val="clear" w:color="auto" w:fill="auto"/>
            <w:vAlign w:val="center"/>
            <w:hideMark/>
          </w:tcPr>
          <w:p w:rsidR="00C76C26" w:rsidRPr="00C76C26" w:rsidRDefault="00204156" w:rsidP="00C76C26">
            <w:pPr>
              <w:jc w:val="center"/>
              <w:rPr>
                <w:rFonts w:ascii="Segoe UI" w:eastAsia="Times New Roman" w:hAnsi="Segoe UI" w:cs="Segoe UI"/>
                <w:sz w:val="20"/>
                <w:szCs w:val="20"/>
                <w:lang w:eastAsia="ru-RU"/>
              </w:rPr>
            </w:pPr>
            <w:r>
              <w:rPr>
                <w:rFonts w:ascii="Segoe UI" w:eastAsia="Times New Roman" w:hAnsi="Segoe UI" w:cs="Segoe UI"/>
                <w:sz w:val="20"/>
                <w:szCs w:val="20"/>
                <w:lang w:eastAsia="ru-RU"/>
              </w:rPr>
              <w:t>н/д</w:t>
            </w:r>
          </w:p>
        </w:tc>
      </w:tr>
      <w:tr w:rsidR="00204156" w:rsidRPr="00C76C26" w:rsidTr="00204156">
        <w:trPr>
          <w:trHeight w:val="570"/>
        </w:trPr>
        <w:tc>
          <w:tcPr>
            <w:tcW w:w="266" w:type="pct"/>
            <w:tcBorders>
              <w:top w:val="nil"/>
              <w:left w:val="single" w:sz="4" w:space="0" w:color="auto"/>
              <w:bottom w:val="single" w:sz="4" w:space="0" w:color="auto"/>
              <w:right w:val="single" w:sz="4" w:space="0" w:color="auto"/>
            </w:tcBorders>
            <w:shd w:val="clear" w:color="auto" w:fill="auto"/>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5</w:t>
            </w:r>
          </w:p>
        </w:tc>
        <w:tc>
          <w:tcPr>
            <w:tcW w:w="1114" w:type="pct"/>
            <w:tcBorders>
              <w:top w:val="nil"/>
              <w:left w:val="nil"/>
              <w:bottom w:val="single" w:sz="4" w:space="0" w:color="auto"/>
              <w:right w:val="single" w:sz="4" w:space="0" w:color="auto"/>
            </w:tcBorders>
            <w:shd w:val="clear" w:color="000000" w:fill="FFFFFF"/>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Тепловая мощность котельной нетто, Гкал/ч</w:t>
            </w:r>
          </w:p>
        </w:tc>
        <w:tc>
          <w:tcPr>
            <w:tcW w:w="266" w:type="pct"/>
            <w:tcBorders>
              <w:top w:val="nil"/>
              <w:left w:val="nil"/>
              <w:bottom w:val="single" w:sz="4" w:space="0" w:color="auto"/>
              <w:right w:val="single" w:sz="4" w:space="0" w:color="auto"/>
            </w:tcBorders>
            <w:shd w:val="clear" w:color="000000" w:fill="FFFFFF"/>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Гкал/ч</w:t>
            </w:r>
          </w:p>
        </w:tc>
        <w:tc>
          <w:tcPr>
            <w:tcW w:w="379" w:type="pct"/>
            <w:tcBorders>
              <w:top w:val="nil"/>
              <w:left w:val="nil"/>
              <w:bottom w:val="single" w:sz="4" w:space="0" w:color="auto"/>
              <w:right w:val="single" w:sz="4" w:space="0" w:color="auto"/>
            </w:tcBorders>
            <w:shd w:val="clear" w:color="000000" w:fill="FFFFFF"/>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0,308</w:t>
            </w:r>
          </w:p>
        </w:tc>
        <w:tc>
          <w:tcPr>
            <w:tcW w:w="334" w:type="pct"/>
            <w:tcBorders>
              <w:top w:val="nil"/>
              <w:left w:val="nil"/>
              <w:bottom w:val="single" w:sz="4" w:space="0" w:color="auto"/>
              <w:right w:val="single" w:sz="4" w:space="0" w:color="auto"/>
            </w:tcBorders>
            <w:shd w:val="clear" w:color="000000" w:fill="FFFFFF"/>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0,139</w:t>
            </w:r>
          </w:p>
        </w:tc>
        <w:tc>
          <w:tcPr>
            <w:tcW w:w="334" w:type="pct"/>
            <w:tcBorders>
              <w:top w:val="nil"/>
              <w:left w:val="nil"/>
              <w:bottom w:val="single" w:sz="4" w:space="0" w:color="auto"/>
              <w:right w:val="single" w:sz="4" w:space="0" w:color="auto"/>
            </w:tcBorders>
            <w:shd w:val="clear" w:color="000000" w:fill="FFFFFF"/>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0,273</w:t>
            </w:r>
          </w:p>
        </w:tc>
        <w:tc>
          <w:tcPr>
            <w:tcW w:w="334" w:type="pct"/>
            <w:tcBorders>
              <w:top w:val="nil"/>
              <w:left w:val="nil"/>
              <w:bottom w:val="single" w:sz="4" w:space="0" w:color="auto"/>
              <w:right w:val="single" w:sz="4" w:space="0" w:color="auto"/>
            </w:tcBorders>
            <w:shd w:val="clear" w:color="000000" w:fill="FFFFFF"/>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0,272</w:t>
            </w:r>
          </w:p>
        </w:tc>
        <w:tc>
          <w:tcPr>
            <w:tcW w:w="334" w:type="pct"/>
            <w:tcBorders>
              <w:top w:val="nil"/>
              <w:left w:val="nil"/>
              <w:bottom w:val="single" w:sz="4" w:space="0" w:color="auto"/>
              <w:right w:val="single" w:sz="4" w:space="0" w:color="auto"/>
            </w:tcBorders>
            <w:shd w:val="clear" w:color="000000" w:fill="FFFFFF"/>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0,211</w:t>
            </w:r>
          </w:p>
        </w:tc>
        <w:tc>
          <w:tcPr>
            <w:tcW w:w="334" w:type="pct"/>
            <w:tcBorders>
              <w:top w:val="nil"/>
              <w:left w:val="nil"/>
              <w:bottom w:val="single" w:sz="4" w:space="0" w:color="auto"/>
              <w:right w:val="single" w:sz="4" w:space="0" w:color="auto"/>
            </w:tcBorders>
            <w:shd w:val="clear" w:color="000000" w:fill="FFFFFF"/>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0,315</w:t>
            </w:r>
          </w:p>
        </w:tc>
        <w:tc>
          <w:tcPr>
            <w:tcW w:w="334" w:type="pct"/>
            <w:tcBorders>
              <w:top w:val="nil"/>
              <w:left w:val="nil"/>
              <w:bottom w:val="single" w:sz="4" w:space="0" w:color="auto"/>
              <w:right w:val="single" w:sz="4" w:space="0" w:color="auto"/>
            </w:tcBorders>
            <w:shd w:val="clear" w:color="000000" w:fill="FFFFFF"/>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0,327</w:t>
            </w:r>
          </w:p>
        </w:tc>
        <w:tc>
          <w:tcPr>
            <w:tcW w:w="334" w:type="pct"/>
            <w:tcBorders>
              <w:top w:val="nil"/>
              <w:left w:val="nil"/>
              <w:bottom w:val="single" w:sz="4" w:space="0" w:color="auto"/>
              <w:right w:val="single" w:sz="4" w:space="0" w:color="auto"/>
            </w:tcBorders>
            <w:shd w:val="clear" w:color="000000" w:fill="FFFFFF"/>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0,272</w:t>
            </w:r>
          </w:p>
        </w:tc>
        <w:tc>
          <w:tcPr>
            <w:tcW w:w="334" w:type="pct"/>
            <w:tcBorders>
              <w:top w:val="nil"/>
              <w:left w:val="nil"/>
              <w:bottom w:val="single" w:sz="4" w:space="0" w:color="auto"/>
              <w:right w:val="single" w:sz="4" w:space="0" w:color="auto"/>
            </w:tcBorders>
            <w:shd w:val="clear" w:color="000000" w:fill="FFFFFF"/>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0,154</w:t>
            </w:r>
          </w:p>
        </w:tc>
        <w:tc>
          <w:tcPr>
            <w:tcW w:w="303" w:type="pct"/>
            <w:tcBorders>
              <w:top w:val="nil"/>
              <w:left w:val="nil"/>
              <w:bottom w:val="single" w:sz="4" w:space="0" w:color="auto"/>
              <w:right w:val="single" w:sz="4" w:space="0" w:color="auto"/>
            </w:tcBorders>
            <w:shd w:val="clear" w:color="000000" w:fill="FFFFFF"/>
            <w:vAlign w:val="center"/>
            <w:hideMark/>
          </w:tcPr>
          <w:p w:rsidR="00204156" w:rsidRPr="00C76C26" w:rsidRDefault="00204156" w:rsidP="00204156">
            <w:pPr>
              <w:jc w:val="center"/>
              <w:rPr>
                <w:rFonts w:ascii="Segoe UI" w:eastAsia="Times New Roman" w:hAnsi="Segoe UI" w:cs="Segoe UI"/>
                <w:sz w:val="20"/>
                <w:szCs w:val="20"/>
                <w:lang w:eastAsia="ru-RU"/>
              </w:rPr>
            </w:pPr>
            <w:r>
              <w:rPr>
                <w:rFonts w:ascii="Segoe UI" w:eastAsia="Times New Roman" w:hAnsi="Segoe UI" w:cs="Segoe UI"/>
                <w:sz w:val="20"/>
                <w:szCs w:val="20"/>
                <w:lang w:eastAsia="ru-RU"/>
              </w:rPr>
              <w:t>н/д</w:t>
            </w:r>
          </w:p>
        </w:tc>
      </w:tr>
      <w:tr w:rsidR="00204156" w:rsidRPr="00C76C26" w:rsidTr="00204156">
        <w:trPr>
          <w:trHeight w:val="570"/>
        </w:trPr>
        <w:tc>
          <w:tcPr>
            <w:tcW w:w="266" w:type="pct"/>
            <w:tcBorders>
              <w:top w:val="nil"/>
              <w:left w:val="single" w:sz="4" w:space="0" w:color="auto"/>
              <w:bottom w:val="single" w:sz="4" w:space="0" w:color="auto"/>
              <w:right w:val="single" w:sz="4" w:space="0" w:color="auto"/>
            </w:tcBorders>
            <w:shd w:val="clear" w:color="auto" w:fill="auto"/>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6</w:t>
            </w:r>
          </w:p>
        </w:tc>
        <w:tc>
          <w:tcPr>
            <w:tcW w:w="1114" w:type="pct"/>
            <w:tcBorders>
              <w:top w:val="nil"/>
              <w:left w:val="nil"/>
              <w:bottom w:val="single" w:sz="4" w:space="0" w:color="auto"/>
              <w:right w:val="single" w:sz="4" w:space="0" w:color="auto"/>
            </w:tcBorders>
            <w:shd w:val="clear" w:color="000000" w:fill="FFFFFF"/>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Присоединенная тепловая нагрузка</w:t>
            </w:r>
          </w:p>
        </w:tc>
        <w:tc>
          <w:tcPr>
            <w:tcW w:w="266" w:type="pct"/>
            <w:tcBorders>
              <w:top w:val="nil"/>
              <w:left w:val="nil"/>
              <w:bottom w:val="single" w:sz="4" w:space="0" w:color="auto"/>
              <w:right w:val="single" w:sz="4" w:space="0" w:color="auto"/>
            </w:tcBorders>
            <w:shd w:val="clear" w:color="000000" w:fill="FFFFFF"/>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Гкал/ч</w:t>
            </w:r>
          </w:p>
        </w:tc>
        <w:tc>
          <w:tcPr>
            <w:tcW w:w="379" w:type="pct"/>
            <w:tcBorders>
              <w:top w:val="nil"/>
              <w:left w:val="nil"/>
              <w:bottom w:val="single" w:sz="4" w:space="0" w:color="auto"/>
              <w:right w:val="single" w:sz="4" w:space="0" w:color="auto"/>
            </w:tcBorders>
            <w:shd w:val="clear" w:color="000000" w:fill="FFFFFF"/>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0,300</w:t>
            </w:r>
          </w:p>
        </w:tc>
        <w:tc>
          <w:tcPr>
            <w:tcW w:w="334" w:type="pct"/>
            <w:tcBorders>
              <w:top w:val="nil"/>
              <w:left w:val="nil"/>
              <w:bottom w:val="single" w:sz="4" w:space="0" w:color="auto"/>
              <w:right w:val="single" w:sz="4" w:space="0" w:color="auto"/>
            </w:tcBorders>
            <w:shd w:val="clear" w:color="auto" w:fill="auto"/>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0,046</w:t>
            </w:r>
          </w:p>
        </w:tc>
        <w:tc>
          <w:tcPr>
            <w:tcW w:w="334" w:type="pct"/>
            <w:tcBorders>
              <w:top w:val="nil"/>
              <w:left w:val="nil"/>
              <w:bottom w:val="single" w:sz="4" w:space="0" w:color="auto"/>
              <w:right w:val="single" w:sz="4" w:space="0" w:color="auto"/>
            </w:tcBorders>
            <w:shd w:val="clear" w:color="auto" w:fill="auto"/>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0,250</w:t>
            </w:r>
          </w:p>
        </w:tc>
        <w:tc>
          <w:tcPr>
            <w:tcW w:w="334" w:type="pct"/>
            <w:tcBorders>
              <w:top w:val="nil"/>
              <w:left w:val="nil"/>
              <w:bottom w:val="single" w:sz="4" w:space="0" w:color="auto"/>
              <w:right w:val="single" w:sz="4" w:space="0" w:color="auto"/>
            </w:tcBorders>
            <w:shd w:val="clear" w:color="auto" w:fill="auto"/>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0,143</w:t>
            </w:r>
          </w:p>
        </w:tc>
        <w:tc>
          <w:tcPr>
            <w:tcW w:w="334" w:type="pct"/>
            <w:tcBorders>
              <w:top w:val="nil"/>
              <w:left w:val="nil"/>
              <w:bottom w:val="single" w:sz="4" w:space="0" w:color="auto"/>
              <w:right w:val="single" w:sz="4" w:space="0" w:color="auto"/>
            </w:tcBorders>
            <w:shd w:val="clear" w:color="auto" w:fill="auto"/>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0,185</w:t>
            </w:r>
          </w:p>
        </w:tc>
        <w:tc>
          <w:tcPr>
            <w:tcW w:w="334" w:type="pct"/>
            <w:tcBorders>
              <w:top w:val="nil"/>
              <w:left w:val="nil"/>
              <w:bottom w:val="single" w:sz="4" w:space="0" w:color="auto"/>
              <w:right w:val="single" w:sz="4" w:space="0" w:color="auto"/>
            </w:tcBorders>
            <w:shd w:val="clear" w:color="auto" w:fill="auto"/>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0,221</w:t>
            </w:r>
          </w:p>
        </w:tc>
        <w:tc>
          <w:tcPr>
            <w:tcW w:w="334" w:type="pct"/>
            <w:tcBorders>
              <w:top w:val="nil"/>
              <w:left w:val="nil"/>
              <w:bottom w:val="single" w:sz="4" w:space="0" w:color="auto"/>
              <w:right w:val="single" w:sz="4" w:space="0" w:color="auto"/>
            </w:tcBorders>
            <w:shd w:val="clear" w:color="auto" w:fill="auto"/>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0,197</w:t>
            </w:r>
          </w:p>
        </w:tc>
        <w:tc>
          <w:tcPr>
            <w:tcW w:w="334" w:type="pct"/>
            <w:tcBorders>
              <w:top w:val="nil"/>
              <w:left w:val="nil"/>
              <w:bottom w:val="single" w:sz="4" w:space="0" w:color="auto"/>
              <w:right w:val="single" w:sz="4" w:space="0" w:color="auto"/>
            </w:tcBorders>
            <w:shd w:val="clear" w:color="auto" w:fill="auto"/>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0,174</w:t>
            </w:r>
          </w:p>
        </w:tc>
        <w:tc>
          <w:tcPr>
            <w:tcW w:w="334" w:type="pct"/>
            <w:tcBorders>
              <w:top w:val="nil"/>
              <w:left w:val="nil"/>
              <w:bottom w:val="single" w:sz="4" w:space="0" w:color="auto"/>
              <w:right w:val="single" w:sz="4" w:space="0" w:color="auto"/>
            </w:tcBorders>
            <w:shd w:val="clear" w:color="auto" w:fill="auto"/>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0,057</w:t>
            </w:r>
          </w:p>
        </w:tc>
        <w:tc>
          <w:tcPr>
            <w:tcW w:w="303" w:type="pct"/>
            <w:tcBorders>
              <w:top w:val="nil"/>
              <w:left w:val="nil"/>
              <w:bottom w:val="single" w:sz="4" w:space="0" w:color="auto"/>
              <w:right w:val="single" w:sz="4" w:space="0" w:color="auto"/>
            </w:tcBorders>
            <w:shd w:val="clear" w:color="auto" w:fill="auto"/>
            <w:vAlign w:val="center"/>
            <w:hideMark/>
          </w:tcPr>
          <w:p w:rsidR="00204156" w:rsidRPr="00C76C26" w:rsidRDefault="00204156" w:rsidP="00204156">
            <w:pPr>
              <w:jc w:val="center"/>
              <w:rPr>
                <w:rFonts w:ascii="Segoe UI" w:eastAsia="Times New Roman" w:hAnsi="Segoe UI" w:cs="Segoe UI"/>
                <w:sz w:val="20"/>
                <w:szCs w:val="20"/>
                <w:lang w:eastAsia="ru-RU"/>
              </w:rPr>
            </w:pPr>
            <w:r>
              <w:rPr>
                <w:rFonts w:ascii="Segoe UI" w:eastAsia="Times New Roman" w:hAnsi="Segoe UI" w:cs="Segoe UI"/>
                <w:sz w:val="20"/>
                <w:szCs w:val="20"/>
                <w:lang w:eastAsia="ru-RU"/>
              </w:rPr>
              <w:t>н/д</w:t>
            </w:r>
          </w:p>
        </w:tc>
      </w:tr>
      <w:tr w:rsidR="00204156" w:rsidRPr="00C76C26" w:rsidTr="00204156">
        <w:trPr>
          <w:trHeight w:val="570"/>
        </w:trPr>
        <w:tc>
          <w:tcPr>
            <w:tcW w:w="266" w:type="pct"/>
            <w:tcBorders>
              <w:top w:val="nil"/>
              <w:left w:val="single" w:sz="4" w:space="0" w:color="auto"/>
              <w:bottom w:val="single" w:sz="4" w:space="0" w:color="auto"/>
              <w:right w:val="single" w:sz="4" w:space="0" w:color="auto"/>
            </w:tcBorders>
            <w:shd w:val="clear" w:color="auto" w:fill="auto"/>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7</w:t>
            </w:r>
          </w:p>
        </w:tc>
        <w:tc>
          <w:tcPr>
            <w:tcW w:w="1114" w:type="pct"/>
            <w:tcBorders>
              <w:top w:val="nil"/>
              <w:left w:val="nil"/>
              <w:bottom w:val="single" w:sz="4" w:space="0" w:color="auto"/>
              <w:right w:val="single" w:sz="4" w:space="0" w:color="auto"/>
            </w:tcBorders>
            <w:shd w:val="clear" w:color="000000" w:fill="FFFFFF"/>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Потери в тепловой сети</w:t>
            </w:r>
          </w:p>
        </w:tc>
        <w:tc>
          <w:tcPr>
            <w:tcW w:w="266" w:type="pct"/>
            <w:tcBorders>
              <w:top w:val="nil"/>
              <w:left w:val="nil"/>
              <w:bottom w:val="single" w:sz="4" w:space="0" w:color="auto"/>
              <w:right w:val="single" w:sz="4" w:space="0" w:color="auto"/>
            </w:tcBorders>
            <w:shd w:val="clear" w:color="000000" w:fill="FFFFFF"/>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Гкал/ч</w:t>
            </w:r>
          </w:p>
        </w:tc>
        <w:tc>
          <w:tcPr>
            <w:tcW w:w="379" w:type="pct"/>
            <w:tcBorders>
              <w:top w:val="nil"/>
              <w:left w:val="nil"/>
              <w:bottom w:val="single" w:sz="4" w:space="0" w:color="auto"/>
              <w:right w:val="single" w:sz="4" w:space="0" w:color="auto"/>
            </w:tcBorders>
            <w:shd w:val="clear" w:color="000000" w:fill="FFFFFF"/>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0,004</w:t>
            </w:r>
          </w:p>
        </w:tc>
        <w:tc>
          <w:tcPr>
            <w:tcW w:w="334" w:type="pct"/>
            <w:tcBorders>
              <w:top w:val="nil"/>
              <w:left w:val="nil"/>
              <w:bottom w:val="single" w:sz="4" w:space="0" w:color="auto"/>
              <w:right w:val="single" w:sz="4" w:space="0" w:color="auto"/>
            </w:tcBorders>
            <w:shd w:val="clear" w:color="auto" w:fill="auto"/>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0,000</w:t>
            </w:r>
          </w:p>
        </w:tc>
        <w:tc>
          <w:tcPr>
            <w:tcW w:w="334" w:type="pct"/>
            <w:tcBorders>
              <w:top w:val="nil"/>
              <w:left w:val="nil"/>
              <w:bottom w:val="single" w:sz="4" w:space="0" w:color="auto"/>
              <w:right w:val="single" w:sz="4" w:space="0" w:color="auto"/>
            </w:tcBorders>
            <w:shd w:val="clear" w:color="auto" w:fill="auto"/>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0,009</w:t>
            </w:r>
          </w:p>
        </w:tc>
        <w:tc>
          <w:tcPr>
            <w:tcW w:w="334" w:type="pct"/>
            <w:tcBorders>
              <w:top w:val="nil"/>
              <w:left w:val="nil"/>
              <w:bottom w:val="single" w:sz="4" w:space="0" w:color="auto"/>
              <w:right w:val="single" w:sz="4" w:space="0" w:color="auto"/>
            </w:tcBorders>
            <w:shd w:val="clear" w:color="auto" w:fill="auto"/>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0,005</w:t>
            </w:r>
          </w:p>
        </w:tc>
        <w:tc>
          <w:tcPr>
            <w:tcW w:w="334" w:type="pct"/>
            <w:tcBorders>
              <w:top w:val="nil"/>
              <w:left w:val="nil"/>
              <w:bottom w:val="single" w:sz="4" w:space="0" w:color="auto"/>
              <w:right w:val="single" w:sz="4" w:space="0" w:color="auto"/>
            </w:tcBorders>
            <w:shd w:val="clear" w:color="auto" w:fill="auto"/>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0,003</w:t>
            </w:r>
          </w:p>
        </w:tc>
        <w:tc>
          <w:tcPr>
            <w:tcW w:w="334" w:type="pct"/>
            <w:tcBorders>
              <w:top w:val="nil"/>
              <w:left w:val="nil"/>
              <w:bottom w:val="single" w:sz="4" w:space="0" w:color="auto"/>
              <w:right w:val="single" w:sz="4" w:space="0" w:color="auto"/>
            </w:tcBorders>
            <w:shd w:val="clear" w:color="auto" w:fill="auto"/>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0,002</w:t>
            </w:r>
          </w:p>
        </w:tc>
        <w:tc>
          <w:tcPr>
            <w:tcW w:w="334" w:type="pct"/>
            <w:tcBorders>
              <w:top w:val="nil"/>
              <w:left w:val="nil"/>
              <w:bottom w:val="single" w:sz="4" w:space="0" w:color="auto"/>
              <w:right w:val="single" w:sz="4" w:space="0" w:color="auto"/>
            </w:tcBorders>
            <w:shd w:val="clear" w:color="auto" w:fill="auto"/>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0,004</w:t>
            </w:r>
          </w:p>
        </w:tc>
        <w:tc>
          <w:tcPr>
            <w:tcW w:w="334" w:type="pct"/>
            <w:tcBorders>
              <w:top w:val="nil"/>
              <w:left w:val="nil"/>
              <w:bottom w:val="single" w:sz="4" w:space="0" w:color="auto"/>
              <w:right w:val="single" w:sz="4" w:space="0" w:color="auto"/>
            </w:tcBorders>
            <w:shd w:val="clear" w:color="auto" w:fill="auto"/>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0,003</w:t>
            </w:r>
          </w:p>
        </w:tc>
        <w:tc>
          <w:tcPr>
            <w:tcW w:w="334" w:type="pct"/>
            <w:tcBorders>
              <w:top w:val="nil"/>
              <w:left w:val="nil"/>
              <w:bottom w:val="single" w:sz="4" w:space="0" w:color="auto"/>
              <w:right w:val="single" w:sz="4" w:space="0" w:color="auto"/>
            </w:tcBorders>
            <w:shd w:val="clear" w:color="auto" w:fill="auto"/>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0,000</w:t>
            </w:r>
          </w:p>
        </w:tc>
        <w:tc>
          <w:tcPr>
            <w:tcW w:w="303" w:type="pct"/>
            <w:tcBorders>
              <w:top w:val="nil"/>
              <w:left w:val="nil"/>
              <w:bottom w:val="single" w:sz="4" w:space="0" w:color="auto"/>
              <w:right w:val="single" w:sz="4" w:space="0" w:color="auto"/>
            </w:tcBorders>
            <w:shd w:val="clear" w:color="auto" w:fill="auto"/>
            <w:vAlign w:val="center"/>
            <w:hideMark/>
          </w:tcPr>
          <w:p w:rsidR="00204156" w:rsidRPr="00C76C26" w:rsidRDefault="00204156" w:rsidP="00204156">
            <w:pPr>
              <w:jc w:val="center"/>
              <w:rPr>
                <w:rFonts w:ascii="Segoe UI" w:eastAsia="Times New Roman" w:hAnsi="Segoe UI" w:cs="Segoe UI"/>
                <w:sz w:val="20"/>
                <w:szCs w:val="20"/>
                <w:lang w:eastAsia="ru-RU"/>
              </w:rPr>
            </w:pPr>
            <w:r>
              <w:rPr>
                <w:rFonts w:ascii="Segoe UI" w:eastAsia="Times New Roman" w:hAnsi="Segoe UI" w:cs="Segoe UI"/>
                <w:sz w:val="20"/>
                <w:szCs w:val="20"/>
                <w:lang w:eastAsia="ru-RU"/>
              </w:rPr>
              <w:t>н/д</w:t>
            </w:r>
          </w:p>
        </w:tc>
      </w:tr>
      <w:tr w:rsidR="00204156" w:rsidRPr="00C76C26" w:rsidTr="00204156">
        <w:trPr>
          <w:trHeight w:val="570"/>
        </w:trPr>
        <w:tc>
          <w:tcPr>
            <w:tcW w:w="266" w:type="pct"/>
            <w:vMerge w:val="restart"/>
            <w:tcBorders>
              <w:top w:val="nil"/>
              <w:left w:val="single" w:sz="4" w:space="0" w:color="auto"/>
              <w:bottom w:val="single" w:sz="4" w:space="0" w:color="auto"/>
              <w:right w:val="single" w:sz="4" w:space="0" w:color="auto"/>
            </w:tcBorders>
            <w:shd w:val="clear" w:color="auto" w:fill="auto"/>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8</w:t>
            </w:r>
          </w:p>
        </w:tc>
        <w:tc>
          <w:tcPr>
            <w:tcW w:w="1114" w:type="pct"/>
            <w:vMerge w:val="restart"/>
            <w:tcBorders>
              <w:top w:val="nil"/>
              <w:left w:val="single" w:sz="4" w:space="0" w:color="auto"/>
              <w:bottom w:val="single" w:sz="4" w:space="0" w:color="auto"/>
              <w:right w:val="single" w:sz="4" w:space="0" w:color="auto"/>
            </w:tcBorders>
            <w:shd w:val="clear" w:color="000000" w:fill="FFFFFF"/>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Резерв (+)/дефицит (-) тепловой мощности</w:t>
            </w:r>
          </w:p>
        </w:tc>
        <w:tc>
          <w:tcPr>
            <w:tcW w:w="266" w:type="pct"/>
            <w:tcBorders>
              <w:top w:val="nil"/>
              <w:left w:val="nil"/>
              <w:bottom w:val="single" w:sz="4" w:space="0" w:color="auto"/>
              <w:right w:val="single" w:sz="4" w:space="0" w:color="auto"/>
            </w:tcBorders>
            <w:shd w:val="clear" w:color="000000" w:fill="FFFFFF"/>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Гкал/ч</w:t>
            </w:r>
          </w:p>
        </w:tc>
        <w:tc>
          <w:tcPr>
            <w:tcW w:w="379" w:type="pct"/>
            <w:tcBorders>
              <w:top w:val="nil"/>
              <w:left w:val="nil"/>
              <w:bottom w:val="single" w:sz="4" w:space="0" w:color="auto"/>
              <w:right w:val="single" w:sz="4" w:space="0" w:color="auto"/>
            </w:tcBorders>
            <w:shd w:val="clear" w:color="000000" w:fill="FFFFFF"/>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0,004</w:t>
            </w:r>
          </w:p>
        </w:tc>
        <w:tc>
          <w:tcPr>
            <w:tcW w:w="334" w:type="pct"/>
            <w:tcBorders>
              <w:top w:val="nil"/>
              <w:left w:val="nil"/>
              <w:bottom w:val="single" w:sz="4" w:space="0" w:color="auto"/>
              <w:right w:val="single" w:sz="4" w:space="0" w:color="auto"/>
            </w:tcBorders>
            <w:shd w:val="clear" w:color="000000" w:fill="FFFFFF"/>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0,093</w:t>
            </w:r>
          </w:p>
        </w:tc>
        <w:tc>
          <w:tcPr>
            <w:tcW w:w="334" w:type="pct"/>
            <w:tcBorders>
              <w:top w:val="nil"/>
              <w:left w:val="nil"/>
              <w:bottom w:val="single" w:sz="4" w:space="0" w:color="auto"/>
              <w:right w:val="single" w:sz="4" w:space="0" w:color="auto"/>
            </w:tcBorders>
            <w:shd w:val="clear" w:color="000000" w:fill="FFFFFF"/>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0,014</w:t>
            </w:r>
          </w:p>
        </w:tc>
        <w:tc>
          <w:tcPr>
            <w:tcW w:w="334" w:type="pct"/>
            <w:tcBorders>
              <w:top w:val="nil"/>
              <w:left w:val="nil"/>
              <w:bottom w:val="single" w:sz="4" w:space="0" w:color="auto"/>
              <w:right w:val="single" w:sz="4" w:space="0" w:color="auto"/>
            </w:tcBorders>
            <w:shd w:val="clear" w:color="000000" w:fill="FFFFFF"/>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0,125</w:t>
            </w:r>
          </w:p>
        </w:tc>
        <w:tc>
          <w:tcPr>
            <w:tcW w:w="334" w:type="pct"/>
            <w:tcBorders>
              <w:top w:val="nil"/>
              <w:left w:val="nil"/>
              <w:bottom w:val="single" w:sz="4" w:space="0" w:color="auto"/>
              <w:right w:val="single" w:sz="4" w:space="0" w:color="auto"/>
            </w:tcBorders>
            <w:shd w:val="clear" w:color="000000" w:fill="FFFFFF"/>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0,024</w:t>
            </w:r>
          </w:p>
        </w:tc>
        <w:tc>
          <w:tcPr>
            <w:tcW w:w="334" w:type="pct"/>
            <w:tcBorders>
              <w:top w:val="nil"/>
              <w:left w:val="nil"/>
              <w:bottom w:val="single" w:sz="4" w:space="0" w:color="auto"/>
              <w:right w:val="single" w:sz="4" w:space="0" w:color="auto"/>
            </w:tcBorders>
            <w:shd w:val="clear" w:color="000000" w:fill="FFFFFF"/>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0,091</w:t>
            </w:r>
          </w:p>
        </w:tc>
        <w:tc>
          <w:tcPr>
            <w:tcW w:w="334" w:type="pct"/>
            <w:tcBorders>
              <w:top w:val="nil"/>
              <w:left w:val="nil"/>
              <w:bottom w:val="single" w:sz="4" w:space="0" w:color="auto"/>
              <w:right w:val="single" w:sz="4" w:space="0" w:color="auto"/>
            </w:tcBorders>
            <w:shd w:val="clear" w:color="000000" w:fill="FFFFFF"/>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0,125</w:t>
            </w:r>
          </w:p>
        </w:tc>
        <w:tc>
          <w:tcPr>
            <w:tcW w:w="334" w:type="pct"/>
            <w:tcBorders>
              <w:top w:val="nil"/>
              <w:left w:val="nil"/>
              <w:bottom w:val="single" w:sz="4" w:space="0" w:color="auto"/>
              <w:right w:val="single" w:sz="4" w:space="0" w:color="auto"/>
            </w:tcBorders>
            <w:shd w:val="clear" w:color="000000" w:fill="FFFFFF"/>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0,096</w:t>
            </w:r>
          </w:p>
        </w:tc>
        <w:tc>
          <w:tcPr>
            <w:tcW w:w="334" w:type="pct"/>
            <w:tcBorders>
              <w:top w:val="nil"/>
              <w:left w:val="nil"/>
              <w:bottom w:val="single" w:sz="4" w:space="0" w:color="auto"/>
              <w:right w:val="single" w:sz="4" w:space="0" w:color="auto"/>
            </w:tcBorders>
            <w:shd w:val="clear" w:color="000000" w:fill="FFFFFF"/>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0,097</w:t>
            </w:r>
          </w:p>
        </w:tc>
        <w:tc>
          <w:tcPr>
            <w:tcW w:w="303" w:type="pct"/>
            <w:tcBorders>
              <w:top w:val="nil"/>
              <w:left w:val="nil"/>
              <w:bottom w:val="single" w:sz="4" w:space="0" w:color="auto"/>
              <w:right w:val="single" w:sz="4" w:space="0" w:color="auto"/>
            </w:tcBorders>
            <w:shd w:val="clear" w:color="000000" w:fill="FFFFFF"/>
            <w:vAlign w:val="center"/>
            <w:hideMark/>
          </w:tcPr>
          <w:p w:rsidR="00204156" w:rsidRPr="00C76C26" w:rsidRDefault="00204156" w:rsidP="00204156">
            <w:pPr>
              <w:jc w:val="center"/>
              <w:rPr>
                <w:rFonts w:ascii="Segoe UI" w:eastAsia="Times New Roman" w:hAnsi="Segoe UI" w:cs="Segoe UI"/>
                <w:sz w:val="20"/>
                <w:szCs w:val="20"/>
                <w:lang w:eastAsia="ru-RU"/>
              </w:rPr>
            </w:pPr>
            <w:r>
              <w:rPr>
                <w:rFonts w:ascii="Segoe UI" w:eastAsia="Times New Roman" w:hAnsi="Segoe UI" w:cs="Segoe UI"/>
                <w:sz w:val="20"/>
                <w:szCs w:val="20"/>
                <w:lang w:eastAsia="ru-RU"/>
              </w:rPr>
              <w:t>н/д</w:t>
            </w:r>
          </w:p>
        </w:tc>
      </w:tr>
      <w:tr w:rsidR="00204156" w:rsidRPr="00C76C26" w:rsidTr="00204156">
        <w:trPr>
          <w:trHeight w:val="570"/>
        </w:trPr>
        <w:tc>
          <w:tcPr>
            <w:tcW w:w="266" w:type="pct"/>
            <w:vMerge/>
            <w:tcBorders>
              <w:top w:val="nil"/>
              <w:left w:val="single" w:sz="4" w:space="0" w:color="auto"/>
              <w:bottom w:val="single" w:sz="4" w:space="0" w:color="auto"/>
              <w:right w:val="single" w:sz="4" w:space="0" w:color="auto"/>
            </w:tcBorders>
            <w:vAlign w:val="center"/>
            <w:hideMark/>
          </w:tcPr>
          <w:p w:rsidR="00204156" w:rsidRPr="00C76C26" w:rsidRDefault="00204156" w:rsidP="00204156">
            <w:pPr>
              <w:jc w:val="left"/>
              <w:rPr>
                <w:rFonts w:ascii="Segoe UI" w:eastAsia="Times New Roman" w:hAnsi="Segoe UI" w:cs="Segoe UI"/>
                <w:sz w:val="20"/>
                <w:szCs w:val="20"/>
                <w:lang w:eastAsia="ru-RU"/>
              </w:rPr>
            </w:pPr>
          </w:p>
        </w:tc>
        <w:tc>
          <w:tcPr>
            <w:tcW w:w="1114" w:type="pct"/>
            <w:vMerge/>
            <w:tcBorders>
              <w:top w:val="nil"/>
              <w:left w:val="single" w:sz="4" w:space="0" w:color="auto"/>
              <w:bottom w:val="single" w:sz="4" w:space="0" w:color="auto"/>
              <w:right w:val="single" w:sz="4" w:space="0" w:color="auto"/>
            </w:tcBorders>
            <w:vAlign w:val="center"/>
            <w:hideMark/>
          </w:tcPr>
          <w:p w:rsidR="00204156" w:rsidRPr="00C76C26" w:rsidRDefault="00204156" w:rsidP="00204156">
            <w:pPr>
              <w:jc w:val="left"/>
              <w:rPr>
                <w:rFonts w:ascii="Segoe UI" w:eastAsia="Times New Roman" w:hAnsi="Segoe UI" w:cs="Segoe UI"/>
                <w:sz w:val="20"/>
                <w:szCs w:val="20"/>
                <w:lang w:eastAsia="ru-RU"/>
              </w:rPr>
            </w:pPr>
          </w:p>
        </w:tc>
        <w:tc>
          <w:tcPr>
            <w:tcW w:w="266" w:type="pct"/>
            <w:tcBorders>
              <w:top w:val="nil"/>
              <w:left w:val="nil"/>
              <w:bottom w:val="single" w:sz="4" w:space="0" w:color="auto"/>
              <w:right w:val="single" w:sz="4" w:space="0" w:color="auto"/>
            </w:tcBorders>
            <w:shd w:val="clear" w:color="auto" w:fill="auto"/>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w:t>
            </w:r>
          </w:p>
        </w:tc>
        <w:tc>
          <w:tcPr>
            <w:tcW w:w="379" w:type="pct"/>
            <w:tcBorders>
              <w:top w:val="nil"/>
              <w:left w:val="nil"/>
              <w:bottom w:val="single" w:sz="4" w:space="0" w:color="auto"/>
              <w:right w:val="single" w:sz="4" w:space="0" w:color="auto"/>
            </w:tcBorders>
            <w:shd w:val="clear" w:color="auto" w:fill="auto"/>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1,34</w:t>
            </w:r>
          </w:p>
        </w:tc>
        <w:tc>
          <w:tcPr>
            <w:tcW w:w="334" w:type="pct"/>
            <w:tcBorders>
              <w:top w:val="nil"/>
              <w:left w:val="nil"/>
              <w:bottom w:val="single" w:sz="4" w:space="0" w:color="auto"/>
              <w:right w:val="single" w:sz="4" w:space="0" w:color="auto"/>
            </w:tcBorders>
            <w:shd w:val="clear" w:color="auto" w:fill="auto"/>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60,58</w:t>
            </w:r>
          </w:p>
        </w:tc>
        <w:tc>
          <w:tcPr>
            <w:tcW w:w="334" w:type="pct"/>
            <w:tcBorders>
              <w:top w:val="nil"/>
              <w:left w:val="nil"/>
              <w:bottom w:val="single" w:sz="4" w:space="0" w:color="auto"/>
              <w:right w:val="single" w:sz="4" w:space="0" w:color="auto"/>
            </w:tcBorders>
            <w:shd w:val="clear" w:color="auto" w:fill="auto"/>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5,13</w:t>
            </w:r>
          </w:p>
        </w:tc>
        <w:tc>
          <w:tcPr>
            <w:tcW w:w="334" w:type="pct"/>
            <w:tcBorders>
              <w:top w:val="nil"/>
              <w:left w:val="nil"/>
              <w:bottom w:val="single" w:sz="4" w:space="0" w:color="auto"/>
              <w:right w:val="single" w:sz="4" w:space="0" w:color="auto"/>
            </w:tcBorders>
            <w:shd w:val="clear" w:color="auto" w:fill="auto"/>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45,32</w:t>
            </w:r>
          </w:p>
        </w:tc>
        <w:tc>
          <w:tcPr>
            <w:tcW w:w="334" w:type="pct"/>
            <w:tcBorders>
              <w:top w:val="nil"/>
              <w:left w:val="nil"/>
              <w:bottom w:val="single" w:sz="4" w:space="0" w:color="auto"/>
              <w:right w:val="single" w:sz="4" w:space="0" w:color="auto"/>
            </w:tcBorders>
            <w:shd w:val="clear" w:color="auto" w:fill="auto"/>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11,11</w:t>
            </w:r>
          </w:p>
        </w:tc>
        <w:tc>
          <w:tcPr>
            <w:tcW w:w="334" w:type="pct"/>
            <w:tcBorders>
              <w:top w:val="nil"/>
              <w:left w:val="nil"/>
              <w:bottom w:val="single" w:sz="4" w:space="0" w:color="auto"/>
              <w:right w:val="single" w:sz="4" w:space="0" w:color="auto"/>
            </w:tcBorders>
            <w:shd w:val="clear" w:color="auto" w:fill="auto"/>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28,67</w:t>
            </w:r>
          </w:p>
        </w:tc>
        <w:tc>
          <w:tcPr>
            <w:tcW w:w="334" w:type="pct"/>
            <w:tcBorders>
              <w:top w:val="nil"/>
              <w:left w:val="nil"/>
              <w:bottom w:val="single" w:sz="4" w:space="0" w:color="auto"/>
              <w:right w:val="single" w:sz="4" w:space="0" w:color="auto"/>
            </w:tcBorders>
            <w:shd w:val="clear" w:color="auto" w:fill="auto"/>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37,95</w:t>
            </w:r>
          </w:p>
        </w:tc>
        <w:tc>
          <w:tcPr>
            <w:tcW w:w="334" w:type="pct"/>
            <w:tcBorders>
              <w:top w:val="nil"/>
              <w:left w:val="nil"/>
              <w:bottom w:val="single" w:sz="4" w:space="0" w:color="auto"/>
              <w:right w:val="single" w:sz="4" w:space="0" w:color="auto"/>
            </w:tcBorders>
            <w:shd w:val="clear" w:color="auto" w:fill="auto"/>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34,73</w:t>
            </w:r>
          </w:p>
        </w:tc>
        <w:tc>
          <w:tcPr>
            <w:tcW w:w="334" w:type="pct"/>
            <w:tcBorders>
              <w:top w:val="nil"/>
              <w:left w:val="nil"/>
              <w:bottom w:val="single" w:sz="4" w:space="0" w:color="auto"/>
              <w:right w:val="single" w:sz="4" w:space="0" w:color="auto"/>
            </w:tcBorders>
            <w:shd w:val="clear" w:color="auto" w:fill="auto"/>
            <w:vAlign w:val="center"/>
            <w:hideMark/>
          </w:tcPr>
          <w:p w:rsidR="00204156" w:rsidRPr="00C76C26" w:rsidRDefault="00204156" w:rsidP="00204156">
            <w:pPr>
              <w:jc w:val="center"/>
              <w:rPr>
                <w:rFonts w:ascii="Segoe UI" w:eastAsia="Times New Roman" w:hAnsi="Segoe UI" w:cs="Segoe UI"/>
                <w:sz w:val="20"/>
                <w:szCs w:val="20"/>
                <w:lang w:eastAsia="ru-RU"/>
              </w:rPr>
            </w:pPr>
            <w:r w:rsidRPr="00C76C26">
              <w:rPr>
                <w:rFonts w:ascii="Segoe UI" w:eastAsia="Times New Roman" w:hAnsi="Segoe UI" w:cs="Segoe UI"/>
                <w:sz w:val="20"/>
                <w:szCs w:val="20"/>
                <w:lang w:eastAsia="ru-RU"/>
              </w:rPr>
              <w:t>63,20</w:t>
            </w:r>
          </w:p>
        </w:tc>
        <w:tc>
          <w:tcPr>
            <w:tcW w:w="303" w:type="pct"/>
            <w:tcBorders>
              <w:top w:val="nil"/>
              <w:left w:val="nil"/>
              <w:bottom w:val="single" w:sz="4" w:space="0" w:color="auto"/>
              <w:right w:val="single" w:sz="4" w:space="0" w:color="auto"/>
            </w:tcBorders>
            <w:shd w:val="clear" w:color="auto" w:fill="auto"/>
            <w:vAlign w:val="center"/>
            <w:hideMark/>
          </w:tcPr>
          <w:p w:rsidR="00204156" w:rsidRPr="00C76C26" w:rsidRDefault="00204156" w:rsidP="00204156">
            <w:pPr>
              <w:jc w:val="center"/>
              <w:rPr>
                <w:rFonts w:ascii="Segoe UI" w:eastAsia="Times New Roman" w:hAnsi="Segoe UI" w:cs="Segoe UI"/>
                <w:sz w:val="20"/>
                <w:szCs w:val="20"/>
                <w:lang w:eastAsia="ru-RU"/>
              </w:rPr>
            </w:pPr>
            <w:r>
              <w:rPr>
                <w:rFonts w:ascii="Segoe UI" w:eastAsia="Times New Roman" w:hAnsi="Segoe UI" w:cs="Segoe UI"/>
                <w:sz w:val="20"/>
                <w:szCs w:val="20"/>
                <w:lang w:eastAsia="ru-RU"/>
              </w:rPr>
              <w:t>н/д</w:t>
            </w:r>
          </w:p>
        </w:tc>
      </w:tr>
    </w:tbl>
    <w:p w:rsidR="00C76C26" w:rsidRDefault="00C76C26" w:rsidP="00C76C26">
      <w:pPr>
        <w:pStyle w:val="a1"/>
        <w:numPr>
          <w:ilvl w:val="0"/>
          <w:numId w:val="0"/>
        </w:numPr>
        <w:ind w:left="858" w:hanging="432"/>
        <w:sectPr w:rsidR="00C76C26" w:rsidSect="00C76C26">
          <w:footerReference w:type="default" r:id="rId46"/>
          <w:pgSz w:w="16838" w:h="11906" w:orient="landscape"/>
          <w:pgMar w:top="1134" w:right="567" w:bottom="567" w:left="567" w:header="709" w:footer="0" w:gutter="0"/>
          <w:cols w:space="708"/>
          <w:docGrid w:linePitch="360"/>
        </w:sectPr>
      </w:pPr>
    </w:p>
    <w:p w:rsidR="00AB0258" w:rsidRPr="002C4067" w:rsidRDefault="00145BBA" w:rsidP="008511AE">
      <w:pPr>
        <w:pStyle w:val="a2"/>
      </w:pPr>
      <w:bookmarkStart w:id="211" w:name="_Toc205122219"/>
      <w:r w:rsidRPr="002C4067">
        <w:lastRenderedPageBreak/>
        <w:t>О</w:t>
      </w:r>
      <w:r w:rsidR="005E5DE4" w:rsidRPr="002C4067">
        <w:t>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bookmarkEnd w:id="209"/>
      <w:bookmarkEnd w:id="210"/>
      <w:bookmarkEnd w:id="211"/>
    </w:p>
    <w:p w:rsidR="00E472E0" w:rsidRPr="002C4067" w:rsidRDefault="004803B6" w:rsidP="00FA1C46">
      <w:pPr>
        <w:pStyle w:val="aff2"/>
      </w:pPr>
      <w:r w:rsidRPr="00204156">
        <w:t xml:space="preserve">По данным, приведенным </w:t>
      </w:r>
      <w:r w:rsidR="009127E1" w:rsidRPr="00204156">
        <w:t xml:space="preserve">в </w:t>
      </w:r>
      <w:r w:rsidRPr="00204156">
        <w:t>табли</w:t>
      </w:r>
      <w:r w:rsidR="00DE730F" w:rsidRPr="00204156">
        <w:t>цах 32-33</w:t>
      </w:r>
      <w:r w:rsidRPr="00204156">
        <w:t>, видно</w:t>
      </w:r>
      <w:r w:rsidR="007B3845" w:rsidRPr="00204156">
        <w:t>,</w:t>
      </w:r>
      <w:r w:rsidRPr="00204156">
        <w:t xml:space="preserve"> что в зон</w:t>
      </w:r>
      <w:r w:rsidR="009127E1" w:rsidRPr="00204156">
        <w:t>е</w:t>
      </w:r>
      <w:r w:rsidRPr="00204156">
        <w:t xml:space="preserve"> действия </w:t>
      </w:r>
      <w:r w:rsidR="009D05E3" w:rsidRPr="00204156">
        <w:t>источник</w:t>
      </w:r>
      <w:r w:rsidR="00DE730F" w:rsidRPr="00204156">
        <w:t>ов</w:t>
      </w:r>
      <w:r w:rsidR="009D05E3" w:rsidRPr="00204156">
        <w:t xml:space="preserve"> централизованного теплоснабжения </w:t>
      </w:r>
      <w:r w:rsidR="00DE730F" w:rsidRPr="00204156">
        <w:t>округа</w:t>
      </w:r>
      <w:r w:rsidR="0051459C" w:rsidRPr="00204156">
        <w:t xml:space="preserve"> </w:t>
      </w:r>
      <w:r w:rsidR="00B05E41" w:rsidRPr="00204156">
        <w:t>имеется незначительный запас тепловой мощности</w:t>
      </w:r>
      <w:r w:rsidR="00E472E0" w:rsidRPr="00204156">
        <w:t>.</w:t>
      </w:r>
      <w:r w:rsidR="00E472E0" w:rsidRPr="002C4067">
        <w:t xml:space="preserve"> </w:t>
      </w:r>
      <w:r w:rsidR="00B05E41">
        <w:t>Тепловые мощности</w:t>
      </w:r>
      <w:r w:rsidR="00E472E0" w:rsidRPr="002C4067">
        <w:t xml:space="preserve"> котельн</w:t>
      </w:r>
      <w:r w:rsidR="00B05E41">
        <w:t>ых</w:t>
      </w:r>
      <w:r w:rsidR="00E472E0" w:rsidRPr="002C4067">
        <w:t xml:space="preserve"> </w:t>
      </w:r>
      <w:r w:rsidR="00B05E41">
        <w:t>соответствуют</w:t>
      </w:r>
      <w:r w:rsidR="00E472E0" w:rsidRPr="002C4067">
        <w:t xml:space="preserve"> </w:t>
      </w:r>
      <w:r w:rsidR="00B05E41">
        <w:t xml:space="preserve">подключенным </w:t>
      </w:r>
      <w:r w:rsidR="00E472E0" w:rsidRPr="002C4067">
        <w:t>теплов</w:t>
      </w:r>
      <w:r w:rsidR="00B05E41">
        <w:t>ым</w:t>
      </w:r>
      <w:r w:rsidR="00E472E0" w:rsidRPr="002C4067">
        <w:t xml:space="preserve"> нагрузк</w:t>
      </w:r>
      <w:r w:rsidR="00B05E41">
        <w:t>ам абонентов</w:t>
      </w:r>
      <w:r w:rsidR="00E472E0" w:rsidRPr="002C4067">
        <w:t>.</w:t>
      </w:r>
    </w:p>
    <w:p w:rsidR="00AB0258" w:rsidRPr="002C4067" w:rsidRDefault="00145BBA" w:rsidP="008511AE">
      <w:pPr>
        <w:pStyle w:val="a2"/>
      </w:pPr>
      <w:bookmarkStart w:id="212" w:name="_Toc162259190"/>
      <w:bookmarkStart w:id="213" w:name="_Toc165985076"/>
      <w:bookmarkStart w:id="214" w:name="_Toc205122220"/>
      <w:r w:rsidRPr="00414FEA">
        <w:t>О</w:t>
      </w:r>
      <w:r w:rsidR="005E5DE4" w:rsidRPr="00414FEA">
        <w:t>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212"/>
      <w:bookmarkEnd w:id="213"/>
      <w:bookmarkEnd w:id="214"/>
    </w:p>
    <w:p w:rsidR="00793902" w:rsidRPr="002C4067" w:rsidRDefault="00793902" w:rsidP="00FA1C46">
      <w:pPr>
        <w:pStyle w:val="aff2"/>
      </w:pPr>
      <w:r w:rsidRPr="002C4067">
        <w:t>При расчёте гидравлического режима тепловой сети решаются следующие задачи:</w:t>
      </w:r>
    </w:p>
    <w:p w:rsidR="00793902" w:rsidRPr="002C4067" w:rsidRDefault="00793902" w:rsidP="0060330C">
      <w:pPr>
        <w:pStyle w:val="afffffff8"/>
        <w:numPr>
          <w:ilvl w:val="0"/>
          <w:numId w:val="32"/>
        </w:numPr>
      </w:pPr>
      <w:r w:rsidRPr="002C4067">
        <w:t>определение диаметров трубопроводов;</w:t>
      </w:r>
    </w:p>
    <w:p w:rsidR="00793902" w:rsidRPr="002C4067" w:rsidRDefault="00793902" w:rsidP="0060330C">
      <w:pPr>
        <w:pStyle w:val="afffffff8"/>
        <w:numPr>
          <w:ilvl w:val="0"/>
          <w:numId w:val="32"/>
        </w:numPr>
      </w:pPr>
      <w:r w:rsidRPr="002C4067">
        <w:t>определение падения давления-напора;</w:t>
      </w:r>
    </w:p>
    <w:p w:rsidR="00793902" w:rsidRPr="002C4067" w:rsidRDefault="00793902" w:rsidP="0060330C">
      <w:pPr>
        <w:pStyle w:val="afffffff8"/>
        <w:numPr>
          <w:ilvl w:val="0"/>
          <w:numId w:val="32"/>
        </w:numPr>
      </w:pPr>
      <w:r w:rsidRPr="002C4067">
        <w:t>определение действующих напоров в различных точках сети;</w:t>
      </w:r>
    </w:p>
    <w:p w:rsidR="00793902" w:rsidRPr="002C4067" w:rsidRDefault="00793902" w:rsidP="0060330C">
      <w:pPr>
        <w:pStyle w:val="afffffff8"/>
        <w:numPr>
          <w:ilvl w:val="0"/>
          <w:numId w:val="32"/>
        </w:numPr>
      </w:pPr>
      <w:r w:rsidRPr="002C4067">
        <w:t>определение допустимых давлений в трубопроводах при различных режимах работы и состояниях теплосети.</w:t>
      </w:r>
    </w:p>
    <w:p w:rsidR="00793902" w:rsidRPr="002C4067" w:rsidRDefault="00793902" w:rsidP="00FA1C46">
      <w:pPr>
        <w:pStyle w:val="aff2"/>
      </w:pPr>
      <w:r w:rsidRPr="002C4067">
        <w:t>При проведении гидравлических расчетов используются схемы и геодезический профиль теплотрассы, с указанием размещения источников теплоснабжения, потребителей теплоты и расчетных нагрузок.</w:t>
      </w:r>
    </w:p>
    <w:p w:rsidR="00793902" w:rsidRPr="002C4067" w:rsidRDefault="00793902" w:rsidP="00FA1C46">
      <w:pPr>
        <w:pStyle w:val="aff2"/>
      </w:pPr>
      <w:r w:rsidRPr="002C4067">
        <w:t>При проектировании и в эксплуатационной практике для учета взаимного влияния геодезического профиля района, высоты абонентских систем, действующих напоров в тепловой сети пользуются пьезометрическими графиками. По ним нетрудно определить напор (давление) и располагаемое давление в любой точке сети и в абонентской системе для динамического и</w:t>
      </w:r>
      <w:r w:rsidR="00145BBA" w:rsidRPr="002C4067">
        <w:t xml:space="preserve"> статического состояния системы:</w:t>
      </w:r>
    </w:p>
    <w:p w:rsidR="00793902" w:rsidRPr="002C4067" w:rsidRDefault="00145BBA" w:rsidP="0060330C">
      <w:pPr>
        <w:pStyle w:val="afffffff8"/>
        <w:numPr>
          <w:ilvl w:val="0"/>
          <w:numId w:val="33"/>
        </w:numPr>
      </w:pPr>
      <w:r w:rsidRPr="002C4067">
        <w:t>д</w:t>
      </w:r>
      <w:r w:rsidR="00793902" w:rsidRPr="002C4067">
        <w:t>авление (напор) в любой точке обратной магистрали не должно быть выше допускаемого рабоч</w:t>
      </w:r>
      <w:r w:rsidRPr="002C4067">
        <w:t>его давления в местных системах;</w:t>
      </w:r>
    </w:p>
    <w:p w:rsidR="00793902" w:rsidRPr="002C4067" w:rsidRDefault="00145BBA" w:rsidP="0060330C">
      <w:pPr>
        <w:pStyle w:val="afffffff8"/>
        <w:numPr>
          <w:ilvl w:val="0"/>
          <w:numId w:val="33"/>
        </w:numPr>
      </w:pPr>
      <w:r w:rsidRPr="002C4067">
        <w:t>д</w:t>
      </w:r>
      <w:r w:rsidR="00793902" w:rsidRPr="002C4067">
        <w:t>авление в обратном трубопроводе должно обеспечить залив водой верхних линий и пр</w:t>
      </w:r>
      <w:r w:rsidRPr="002C4067">
        <w:t>иборов местных систем отопления;</w:t>
      </w:r>
    </w:p>
    <w:p w:rsidR="00793902" w:rsidRPr="002C4067" w:rsidRDefault="00145BBA" w:rsidP="0060330C">
      <w:pPr>
        <w:pStyle w:val="afffffff8"/>
        <w:numPr>
          <w:ilvl w:val="0"/>
          <w:numId w:val="33"/>
        </w:numPr>
      </w:pPr>
      <w:r w:rsidRPr="002C4067">
        <w:t>д</w:t>
      </w:r>
      <w:r w:rsidR="00793902" w:rsidRPr="002C4067">
        <w:t xml:space="preserve">авление в обратной магистрали во избежание образования вакуума не должно быть ниже 0,05-0,1 МПа (5-10 </w:t>
      </w:r>
      <w:r w:rsidRPr="002C4067">
        <w:t>м вод.ст.);</w:t>
      </w:r>
    </w:p>
    <w:p w:rsidR="00793902" w:rsidRPr="002C4067" w:rsidRDefault="00145BBA" w:rsidP="0060330C">
      <w:pPr>
        <w:pStyle w:val="afffffff8"/>
        <w:numPr>
          <w:ilvl w:val="0"/>
          <w:numId w:val="33"/>
        </w:numPr>
      </w:pPr>
      <w:r w:rsidRPr="002C4067">
        <w:t>д</w:t>
      </w:r>
      <w:r w:rsidR="00793902" w:rsidRPr="002C4067">
        <w:t>авление на всасывающей стороне сетевого насоса не должно б</w:t>
      </w:r>
      <w:r w:rsidRPr="002C4067">
        <w:t>ыть ниже 0,05 МПа (5 м вод.ст.);</w:t>
      </w:r>
    </w:p>
    <w:p w:rsidR="00793902" w:rsidRPr="002C4067" w:rsidRDefault="00145BBA" w:rsidP="0060330C">
      <w:pPr>
        <w:pStyle w:val="afffffff8"/>
        <w:numPr>
          <w:ilvl w:val="0"/>
          <w:numId w:val="33"/>
        </w:numPr>
      </w:pPr>
      <w:r w:rsidRPr="002C4067">
        <w:t>д</w:t>
      </w:r>
      <w:r w:rsidR="00793902" w:rsidRPr="002C4067">
        <w:t>авление в любой точке подающего трубопровода должно быть выше давления вскипания при максима</w:t>
      </w:r>
      <w:r w:rsidRPr="002C4067">
        <w:t>льной температуре теплоносителя;</w:t>
      </w:r>
    </w:p>
    <w:p w:rsidR="00793902" w:rsidRPr="002C4067" w:rsidRDefault="00145BBA" w:rsidP="0060330C">
      <w:pPr>
        <w:pStyle w:val="afffffff8"/>
        <w:numPr>
          <w:ilvl w:val="0"/>
          <w:numId w:val="33"/>
        </w:numPr>
      </w:pPr>
      <w:r w:rsidRPr="002C4067">
        <w:t>р</w:t>
      </w:r>
      <w:r w:rsidR="00793902" w:rsidRPr="002C4067">
        <w:t>асполагаемый напор в конечной точке сети должен быть равен или больше расчетной потери напора на абонентском вводе при расчетном пропуске теплоносителя.</w:t>
      </w:r>
    </w:p>
    <w:p w:rsidR="00261DE3" w:rsidRPr="002C4067" w:rsidRDefault="00261DE3" w:rsidP="00414FEA">
      <w:pPr>
        <w:pStyle w:val="aff2"/>
        <w:rPr>
          <w:lang w:eastAsia="ru-RU"/>
        </w:rPr>
      </w:pPr>
      <w:r w:rsidRPr="002C4067">
        <w:rPr>
          <w:lang w:eastAsia="ru-RU"/>
        </w:rPr>
        <w:t>При существующих теплогидравлических режимах располагаемых перепадов даже у самых удаленных потребителей достаточно для обеспечения качественной услуги теплоснабжения.</w:t>
      </w:r>
    </w:p>
    <w:p w:rsidR="00AB0258" w:rsidRPr="002C4067" w:rsidRDefault="00145BBA" w:rsidP="008511AE">
      <w:pPr>
        <w:pStyle w:val="a2"/>
      </w:pPr>
      <w:bookmarkStart w:id="215" w:name="_Toc162259191"/>
      <w:bookmarkStart w:id="216" w:name="_Toc165985077"/>
      <w:bookmarkStart w:id="217" w:name="_Toc205122221"/>
      <w:r w:rsidRPr="002C4067">
        <w:t>О</w:t>
      </w:r>
      <w:r w:rsidR="005E5DE4" w:rsidRPr="002C4067">
        <w:t>писание причины возникновения дефицитов тепловой мощности и последствий влияния дефицитов на качество теплоснабжения</w:t>
      </w:r>
      <w:bookmarkEnd w:id="215"/>
      <w:bookmarkEnd w:id="216"/>
      <w:bookmarkEnd w:id="217"/>
    </w:p>
    <w:p w:rsidR="00204156" w:rsidRDefault="00204156" w:rsidP="00204156">
      <w:pPr>
        <w:pStyle w:val="aff2"/>
      </w:pPr>
      <w:r>
        <w:lastRenderedPageBreak/>
        <w:t xml:space="preserve">Сведения о жалобах на снижение качества теплоснабжения не представлены. Для обеспечения эффективной работы системы теплоснабжения рекомендуется рассмотреть варианты по снижению потерь тепла в тепловой сети. </w:t>
      </w:r>
    </w:p>
    <w:p w:rsidR="00204156" w:rsidRDefault="00204156" w:rsidP="00204156">
      <w:pPr>
        <w:pStyle w:val="aff2"/>
      </w:pPr>
      <w:r>
        <w:t>Дефицит тепловой мощности имеет двойственную природу. Прежде всего, при отсутствии приборного учёта потребленного тепла его количество определяется по проектным данным, которые часто значительно завышены. После установки узлов учёта тепловой энергии у потребителей расчётный дефицит снижается до реального нуля. Второе обстоятельство, обусловливающее возникновение дефицита, - подключение новых потребителей, не обеспеченных мощностями на источнике теплоснабжения.</w:t>
      </w:r>
    </w:p>
    <w:p w:rsidR="00204156" w:rsidRDefault="00204156" w:rsidP="00204156">
      <w:pPr>
        <w:pStyle w:val="aff2"/>
      </w:pPr>
      <w:r>
        <w:t>Основные причины возникновения дефицита тепловой мощности:</w:t>
      </w:r>
    </w:p>
    <w:p w:rsidR="00204156" w:rsidRDefault="00204156" w:rsidP="00733CA4">
      <w:pPr>
        <w:pStyle w:val="aff2"/>
        <w:numPr>
          <w:ilvl w:val="0"/>
          <w:numId w:val="66"/>
        </w:numPr>
      </w:pPr>
      <w:r>
        <w:t>недостаточно тепловой мощности тепловых источников (котельных);</w:t>
      </w:r>
    </w:p>
    <w:p w:rsidR="00204156" w:rsidRDefault="00204156" w:rsidP="00733CA4">
      <w:pPr>
        <w:pStyle w:val="aff2"/>
        <w:numPr>
          <w:ilvl w:val="0"/>
          <w:numId w:val="66"/>
        </w:numPr>
      </w:pPr>
      <w:r>
        <w:t xml:space="preserve">большие потери в тепловых сетях. </w:t>
      </w:r>
    </w:p>
    <w:p w:rsidR="00204156" w:rsidRPr="002C4067" w:rsidRDefault="00204156" w:rsidP="00204156">
      <w:pPr>
        <w:pStyle w:val="aff2"/>
      </w:pPr>
      <w:r>
        <w:t>Последствия имеющегося дефицита тепловой мощности котельных практически невозможно оценить и проверить, поскольку отсутствие приборов учета тепловой энергии у потребителей не стимулирует теплоснабжающую организацию к приведению системы теплоснабжения в соответствие с нормативными требованиями.</w:t>
      </w:r>
    </w:p>
    <w:p w:rsidR="00AB0258" w:rsidRPr="002C4067" w:rsidRDefault="00145BBA" w:rsidP="008511AE">
      <w:pPr>
        <w:pStyle w:val="a2"/>
      </w:pPr>
      <w:bookmarkStart w:id="218" w:name="_Toc162259192"/>
      <w:bookmarkStart w:id="219" w:name="_Toc165985078"/>
      <w:bookmarkStart w:id="220" w:name="_Toc205122222"/>
      <w:r w:rsidRPr="002C4067">
        <w:t>О</w:t>
      </w:r>
      <w:r w:rsidR="005E5DE4" w:rsidRPr="002C4067">
        <w:t>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218"/>
      <w:bookmarkEnd w:id="219"/>
      <w:bookmarkEnd w:id="220"/>
    </w:p>
    <w:p w:rsidR="0008181F" w:rsidRPr="00204156" w:rsidRDefault="0008181F" w:rsidP="00414FEA">
      <w:pPr>
        <w:pStyle w:val="aff2"/>
      </w:pPr>
      <w:r w:rsidRPr="002C4067">
        <w:t>Сведения о резерв</w:t>
      </w:r>
      <w:r w:rsidR="008B6149">
        <w:t>е</w:t>
      </w:r>
      <w:r w:rsidRPr="002C4067">
        <w:t xml:space="preserve"> тепловой мощности </w:t>
      </w:r>
      <w:r w:rsidRPr="00204156">
        <w:t>источник</w:t>
      </w:r>
      <w:r w:rsidR="008B6149" w:rsidRPr="00204156">
        <w:t>а</w:t>
      </w:r>
      <w:r w:rsidRPr="00204156">
        <w:t xml:space="preserve"> теплоснабжения приведены в таблиц</w:t>
      </w:r>
      <w:r w:rsidR="00B05E41" w:rsidRPr="00204156">
        <w:t>ах 32-33</w:t>
      </w:r>
      <w:r w:rsidRPr="00204156">
        <w:t xml:space="preserve">. </w:t>
      </w:r>
    </w:p>
    <w:p w:rsidR="005E5DE4" w:rsidRPr="002C4067" w:rsidRDefault="005E5DE4" w:rsidP="00FA1C46">
      <w:pPr>
        <w:pStyle w:val="aff2"/>
      </w:pPr>
      <w:r w:rsidRPr="00204156">
        <w:t>На котельн</w:t>
      </w:r>
      <w:r w:rsidR="008265CB" w:rsidRPr="00204156">
        <w:t>ых</w:t>
      </w:r>
      <w:r w:rsidRPr="00204156">
        <w:t xml:space="preserve"> имеется </w:t>
      </w:r>
      <w:r w:rsidR="00B05E41" w:rsidRPr="00204156">
        <w:t>не</w:t>
      </w:r>
      <w:r w:rsidRPr="00204156">
        <w:t>значительный запас тепловой мощности. Для</w:t>
      </w:r>
      <w:r w:rsidRPr="002C4067">
        <w:t xml:space="preserve"> обеспечения эффективной работы системы теплоснабжения рекомендуется рассмотреть варианты реконструкции котельн</w:t>
      </w:r>
      <w:r w:rsidR="008B6149">
        <w:t>ой</w:t>
      </w:r>
      <w:r w:rsidRPr="002C4067">
        <w:t xml:space="preserve"> с приведением мощности котельн</w:t>
      </w:r>
      <w:r w:rsidR="008B6149">
        <w:t>ой</w:t>
      </w:r>
      <w:r w:rsidRPr="002C4067">
        <w:t xml:space="preserve"> к тепловой нагрузке.</w:t>
      </w:r>
    </w:p>
    <w:p w:rsidR="00EA0D24" w:rsidRPr="002C4067" w:rsidRDefault="00EA0D24" w:rsidP="008511AE">
      <w:pPr>
        <w:pStyle w:val="a2"/>
      </w:pPr>
      <w:bookmarkStart w:id="221" w:name="_Toc32481099"/>
      <w:bookmarkStart w:id="222" w:name="_Toc162259193"/>
      <w:bookmarkStart w:id="223" w:name="_Toc165985079"/>
      <w:bookmarkStart w:id="224" w:name="_Toc205122223"/>
      <w:r w:rsidRPr="002C4067">
        <w:t xml:space="preserve">Изменения, произошедшие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за период, </w:t>
      </w:r>
      <w:r w:rsidR="00042A16" w:rsidRPr="002C4067">
        <w:t>предшествующий разработке (актуализации) схемы теплоснабжения</w:t>
      </w:r>
      <w:bookmarkEnd w:id="221"/>
      <w:bookmarkEnd w:id="222"/>
      <w:bookmarkEnd w:id="223"/>
      <w:bookmarkEnd w:id="224"/>
    </w:p>
    <w:p w:rsidR="00EA0D24" w:rsidRPr="008F0F7F" w:rsidRDefault="005D6D1F" w:rsidP="008F0F7F">
      <w:pPr>
        <w:pStyle w:val="aff2"/>
        <w:rPr>
          <w:rFonts w:eastAsia="Microsoft YaHei"/>
        </w:rPr>
      </w:pPr>
      <w:r w:rsidRPr="002C4067">
        <w:t xml:space="preserve">Раздел </w:t>
      </w:r>
      <w:r w:rsidR="001C5831">
        <w:t>актуализирован</w:t>
      </w:r>
      <w:r w:rsidRPr="002C4067">
        <w:t xml:space="preserve"> с учетом требований методических указаний по разработке схем теплоснабжения</w:t>
      </w:r>
      <w:r w:rsidR="001C5831">
        <w:t xml:space="preserve"> с учетом значений тепловых нагрузок потребителей и мощностей оборудования, актуальных на начало 202</w:t>
      </w:r>
      <w:r w:rsidR="00A705FB">
        <w:t>5</w:t>
      </w:r>
      <w:r w:rsidR="001C5831">
        <w:t xml:space="preserve"> года</w:t>
      </w:r>
      <w:r w:rsidRPr="002C4067">
        <w:t>.</w:t>
      </w:r>
    </w:p>
    <w:p w:rsidR="003A5836" w:rsidRDefault="005E5DE4" w:rsidP="00FB3DF5">
      <w:pPr>
        <w:pStyle w:val="a1"/>
      </w:pPr>
      <w:bookmarkStart w:id="225" w:name="_Toc162259194"/>
      <w:bookmarkStart w:id="226" w:name="_Toc165985080"/>
      <w:bookmarkStart w:id="227" w:name="_Toc205122224"/>
      <w:r w:rsidRPr="002C4067">
        <w:t>Балансы теплоносителя</w:t>
      </w:r>
      <w:bookmarkEnd w:id="225"/>
      <w:bookmarkEnd w:id="226"/>
      <w:bookmarkEnd w:id="227"/>
    </w:p>
    <w:p w:rsidR="00AB0258" w:rsidRPr="002C4067" w:rsidRDefault="00145BBA" w:rsidP="008511AE">
      <w:pPr>
        <w:pStyle w:val="a2"/>
      </w:pPr>
      <w:bookmarkStart w:id="228" w:name="_Toc162259195"/>
      <w:bookmarkStart w:id="229" w:name="_Toc165985081"/>
      <w:bookmarkStart w:id="230" w:name="_Toc205122225"/>
      <w:r w:rsidRPr="002C4067">
        <w:t>О</w:t>
      </w:r>
      <w:r w:rsidR="005E5DE4" w:rsidRPr="002C4067">
        <w:t>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228"/>
      <w:bookmarkEnd w:id="229"/>
      <w:bookmarkEnd w:id="230"/>
    </w:p>
    <w:p w:rsidR="00BE79C6" w:rsidRPr="002C4067" w:rsidRDefault="00C11A42" w:rsidP="003248A5">
      <w:pPr>
        <w:pStyle w:val="aff2"/>
      </w:pPr>
      <w:r w:rsidRPr="002C4067">
        <w:lastRenderedPageBreak/>
        <w:t xml:space="preserve">В соответствии с </w:t>
      </w:r>
      <w:r w:rsidR="00793902" w:rsidRPr="002C4067">
        <w:t>тре</w:t>
      </w:r>
      <w:r w:rsidR="000120E2" w:rsidRPr="002C4067">
        <w:t>б</w:t>
      </w:r>
      <w:r w:rsidR="00793902" w:rsidRPr="002C4067">
        <w:t xml:space="preserve">ованиями нормативной </w:t>
      </w:r>
      <w:r w:rsidR="000120E2" w:rsidRPr="002C4067">
        <w:t>документации</w:t>
      </w:r>
      <w:r w:rsidR="00793902" w:rsidRPr="002C4067">
        <w:t xml:space="preserve"> система водоподготовки на</w:t>
      </w:r>
      <w:r w:rsidRPr="002C4067">
        <w:t xml:space="preserve"> теплоисточнике должна обеспечивать подачу в тепловую сеть в рабочем режиме воду соответствующего качества и аварийную подпитку водой из систем хозяйственно-питьевого или производственного водопроводов. </w:t>
      </w:r>
    </w:p>
    <w:p w:rsidR="008C71E8" w:rsidRPr="002C4067" w:rsidRDefault="008C71E8" w:rsidP="00FA1C46">
      <w:pPr>
        <w:pStyle w:val="aff2"/>
      </w:pPr>
      <w:r w:rsidRPr="002C4067">
        <w:t>Расхо</w:t>
      </w:r>
      <w:r w:rsidR="00787B99" w:rsidRPr="002C4067">
        <w:t xml:space="preserve">д </w:t>
      </w:r>
      <w:r w:rsidRPr="002C4067">
        <w:t xml:space="preserve">подпиточной воды в рабочем режиме должен компенсировать расчетные (нормируемые) потери сетевой воды в системе теплоснабжения. 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 Среднегодовая утечка теплоносителя (м3/ч) из водяных тепловых сетей должна быть не более 0,25 %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Сезонная норма утечки теплоносителя устанавливается в пределах среднегодового значения. Технологические потери теплоносителя включают количество воды на наполнение трубопроводов и систем теплопотребления при их плановом ремонте и подключении новых участков сети и потребителей, промывку, дезинфекцию, проведение регламентных испытаний трубопроводов и оборудования тепловых сетей. Для компенсации этих расчетных технологических потерь (затрат) сетевой воды, необходима дополнительная производительность водоподготовительной установки и соответствующего оборудования (свыше 0,25 % от объема теплосети), которая зависит от интенсивности заполнения трубопроводов. </w:t>
      </w:r>
    </w:p>
    <w:p w:rsidR="00723EFD" w:rsidRPr="002C4067" w:rsidRDefault="00723EFD" w:rsidP="00FA1C46">
      <w:pPr>
        <w:pStyle w:val="aff2"/>
      </w:pPr>
      <w:r w:rsidRPr="002C4067">
        <w:t xml:space="preserve">Балансы потребления теплоносителя теплопотребляющими установками приведены в таблице </w:t>
      </w:r>
      <w:r w:rsidR="00204156">
        <w:t>34</w:t>
      </w:r>
      <w:r w:rsidRPr="002C4067">
        <w:t xml:space="preserve">. </w:t>
      </w:r>
    </w:p>
    <w:p w:rsidR="00EF74C7" w:rsidRDefault="00EF74C7" w:rsidP="003248A5">
      <w:pPr>
        <w:pStyle w:val="afffffffa"/>
        <w:sectPr w:rsidR="00EF74C7" w:rsidSect="00EF74C7">
          <w:footerReference w:type="default" r:id="rId47"/>
          <w:pgSz w:w="11906" w:h="16838"/>
          <w:pgMar w:top="567" w:right="567" w:bottom="567" w:left="1134" w:header="709" w:footer="0" w:gutter="0"/>
          <w:cols w:space="708"/>
          <w:docGrid w:linePitch="360"/>
        </w:sectPr>
      </w:pPr>
    </w:p>
    <w:p w:rsidR="00723EFD" w:rsidRPr="002C4067" w:rsidRDefault="00E60877" w:rsidP="003248A5">
      <w:pPr>
        <w:pStyle w:val="afffffffa"/>
      </w:pPr>
      <w:r w:rsidRPr="002C4067">
        <w:lastRenderedPageBreak/>
        <w:t xml:space="preserve">Таблица </w:t>
      </w:r>
      <w:r w:rsidR="00827E3F">
        <w:rPr>
          <w:noProof/>
        </w:rPr>
        <w:fldChar w:fldCharType="begin"/>
      </w:r>
      <w:r w:rsidR="00A95700">
        <w:rPr>
          <w:noProof/>
        </w:rPr>
        <w:instrText xml:space="preserve"> SEQ Таблица \* ARABIC </w:instrText>
      </w:r>
      <w:r w:rsidR="00827E3F">
        <w:rPr>
          <w:noProof/>
        </w:rPr>
        <w:fldChar w:fldCharType="separate"/>
      </w:r>
      <w:r w:rsidR="00C83B43">
        <w:rPr>
          <w:noProof/>
        </w:rPr>
        <w:t>34</w:t>
      </w:r>
      <w:r w:rsidR="00827E3F">
        <w:rPr>
          <w:noProof/>
        </w:rPr>
        <w:fldChar w:fldCharType="end"/>
      </w:r>
      <w:r>
        <w:rPr>
          <w:noProof/>
        </w:rPr>
        <w:t xml:space="preserve"> </w:t>
      </w:r>
      <w:r w:rsidR="00723EFD" w:rsidRPr="002C4067">
        <w:t>– Балансы потребления теплоносителя</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91"/>
        <w:gridCol w:w="4060"/>
        <w:gridCol w:w="2089"/>
        <w:gridCol w:w="2124"/>
        <w:gridCol w:w="1933"/>
        <w:gridCol w:w="974"/>
        <w:gridCol w:w="1853"/>
        <w:gridCol w:w="2296"/>
      </w:tblGrid>
      <w:tr w:rsidR="003248A5" w:rsidRPr="003248A5" w:rsidTr="00A92596">
        <w:trPr>
          <w:cantSplit/>
          <w:trHeight w:val="461"/>
          <w:tblHeader/>
        </w:trPr>
        <w:tc>
          <w:tcPr>
            <w:tcW w:w="186" w:type="pct"/>
            <w:vMerge w:val="restart"/>
            <w:vAlign w:val="center"/>
          </w:tcPr>
          <w:p w:rsidR="009F66B5" w:rsidRPr="003248A5" w:rsidRDefault="009F66B5" w:rsidP="003248A5">
            <w:pPr>
              <w:pStyle w:val="afffffff0"/>
              <w:rPr>
                <w:b/>
              </w:rPr>
            </w:pPr>
            <w:r w:rsidRPr="003248A5">
              <w:rPr>
                <w:b/>
              </w:rPr>
              <w:t>№ п/п</w:t>
            </w:r>
          </w:p>
        </w:tc>
        <w:tc>
          <w:tcPr>
            <w:tcW w:w="1275" w:type="pct"/>
            <w:vMerge w:val="restart"/>
            <w:shd w:val="clear" w:color="auto" w:fill="auto"/>
            <w:vAlign w:val="center"/>
          </w:tcPr>
          <w:p w:rsidR="009F66B5" w:rsidRPr="003248A5" w:rsidRDefault="009F66B5" w:rsidP="003248A5">
            <w:pPr>
              <w:pStyle w:val="afffffff0"/>
              <w:rPr>
                <w:b/>
              </w:rPr>
            </w:pPr>
            <w:r w:rsidRPr="003248A5">
              <w:rPr>
                <w:b/>
              </w:rPr>
              <w:t>Источник тепловой энергии</w:t>
            </w:r>
          </w:p>
        </w:tc>
        <w:tc>
          <w:tcPr>
            <w:tcW w:w="656" w:type="pct"/>
            <w:vMerge w:val="restart"/>
            <w:vAlign w:val="center"/>
          </w:tcPr>
          <w:p w:rsidR="009F66B5" w:rsidRPr="003248A5" w:rsidRDefault="009F66B5" w:rsidP="003248A5">
            <w:pPr>
              <w:pStyle w:val="afffffff0"/>
              <w:rPr>
                <w:b/>
              </w:rPr>
            </w:pPr>
            <w:r w:rsidRPr="003248A5">
              <w:rPr>
                <w:b/>
              </w:rPr>
              <w:t>Присоединенная тепловая нагрузка, Гкал/час</w:t>
            </w:r>
          </w:p>
        </w:tc>
        <w:tc>
          <w:tcPr>
            <w:tcW w:w="667" w:type="pct"/>
            <w:vMerge w:val="restart"/>
            <w:vAlign w:val="center"/>
          </w:tcPr>
          <w:p w:rsidR="009F66B5" w:rsidRPr="003248A5" w:rsidRDefault="009F66B5" w:rsidP="003248A5">
            <w:pPr>
              <w:pStyle w:val="afffffff0"/>
              <w:rPr>
                <w:b/>
              </w:rPr>
            </w:pPr>
            <w:r w:rsidRPr="003248A5">
              <w:rPr>
                <w:b/>
              </w:rPr>
              <w:t xml:space="preserve">Объем </w:t>
            </w:r>
            <w:r w:rsidR="00CE672B">
              <w:rPr>
                <w:b/>
              </w:rPr>
              <w:t>системы теплоснабжения</w:t>
            </w:r>
            <w:r w:rsidRPr="003248A5">
              <w:rPr>
                <w:b/>
              </w:rPr>
              <w:t>, м3</w:t>
            </w:r>
          </w:p>
        </w:tc>
        <w:tc>
          <w:tcPr>
            <w:tcW w:w="607" w:type="pct"/>
            <w:vMerge w:val="restart"/>
            <w:tcBorders>
              <w:right w:val="single" w:sz="4" w:space="0" w:color="auto"/>
            </w:tcBorders>
            <w:shd w:val="clear" w:color="auto" w:fill="auto"/>
            <w:vAlign w:val="center"/>
          </w:tcPr>
          <w:p w:rsidR="009F66B5" w:rsidRPr="003248A5" w:rsidRDefault="009F66B5" w:rsidP="003248A5">
            <w:pPr>
              <w:pStyle w:val="afffffff0"/>
              <w:rPr>
                <w:b/>
              </w:rPr>
            </w:pPr>
            <w:r w:rsidRPr="003248A5">
              <w:rPr>
                <w:b/>
              </w:rPr>
              <w:t>Нормативная величина подпитки тепловых сетей по СП 124.13330, м3/ч</w:t>
            </w:r>
          </w:p>
        </w:tc>
        <w:tc>
          <w:tcPr>
            <w:tcW w:w="1609" w:type="pct"/>
            <w:gridSpan w:val="3"/>
            <w:tcBorders>
              <w:right w:val="single" w:sz="4" w:space="0" w:color="auto"/>
            </w:tcBorders>
            <w:vAlign w:val="center"/>
          </w:tcPr>
          <w:p w:rsidR="009F66B5" w:rsidRPr="003248A5" w:rsidRDefault="00EF74C7" w:rsidP="003248A5">
            <w:pPr>
              <w:pStyle w:val="afffffff0"/>
              <w:rPr>
                <w:b/>
              </w:rPr>
            </w:pPr>
            <w:r>
              <w:rPr>
                <w:b/>
              </w:rPr>
              <w:t>П</w:t>
            </w:r>
            <w:r w:rsidR="009F66B5" w:rsidRPr="003248A5">
              <w:rPr>
                <w:b/>
              </w:rPr>
              <w:t xml:space="preserve">одпитка тепловой </w:t>
            </w:r>
            <w:r w:rsidR="003248A5" w:rsidRPr="003248A5">
              <w:rPr>
                <w:b/>
              </w:rPr>
              <w:t>сети, тыс. м</w:t>
            </w:r>
            <w:r w:rsidR="009F66B5" w:rsidRPr="003248A5">
              <w:rPr>
                <w:b/>
              </w:rPr>
              <w:t>³/год, в т.ч.:</w:t>
            </w:r>
          </w:p>
        </w:tc>
      </w:tr>
      <w:tr w:rsidR="003248A5" w:rsidRPr="003248A5" w:rsidTr="00A92596">
        <w:trPr>
          <w:cantSplit/>
          <w:trHeight w:val="461"/>
          <w:tblHeader/>
        </w:trPr>
        <w:tc>
          <w:tcPr>
            <w:tcW w:w="186" w:type="pct"/>
            <w:vMerge/>
            <w:vAlign w:val="center"/>
          </w:tcPr>
          <w:p w:rsidR="009F66B5" w:rsidRPr="003248A5" w:rsidRDefault="009F66B5" w:rsidP="003248A5">
            <w:pPr>
              <w:pStyle w:val="afffffff0"/>
              <w:rPr>
                <w:b/>
              </w:rPr>
            </w:pPr>
          </w:p>
        </w:tc>
        <w:tc>
          <w:tcPr>
            <w:tcW w:w="1275" w:type="pct"/>
            <w:vMerge/>
            <w:shd w:val="clear" w:color="auto" w:fill="auto"/>
            <w:vAlign w:val="center"/>
          </w:tcPr>
          <w:p w:rsidR="009F66B5" w:rsidRPr="003248A5" w:rsidRDefault="009F66B5" w:rsidP="003248A5">
            <w:pPr>
              <w:pStyle w:val="afffffff0"/>
              <w:rPr>
                <w:b/>
              </w:rPr>
            </w:pPr>
          </w:p>
        </w:tc>
        <w:tc>
          <w:tcPr>
            <w:tcW w:w="656" w:type="pct"/>
            <w:vMerge/>
            <w:vAlign w:val="center"/>
          </w:tcPr>
          <w:p w:rsidR="009F66B5" w:rsidRPr="003248A5" w:rsidRDefault="009F66B5" w:rsidP="003248A5">
            <w:pPr>
              <w:pStyle w:val="afffffff0"/>
              <w:rPr>
                <w:b/>
              </w:rPr>
            </w:pPr>
          </w:p>
        </w:tc>
        <w:tc>
          <w:tcPr>
            <w:tcW w:w="667" w:type="pct"/>
            <w:vMerge/>
            <w:vAlign w:val="center"/>
          </w:tcPr>
          <w:p w:rsidR="009F66B5" w:rsidRPr="003248A5" w:rsidRDefault="009F66B5" w:rsidP="003248A5">
            <w:pPr>
              <w:pStyle w:val="afffffff0"/>
              <w:rPr>
                <w:b/>
              </w:rPr>
            </w:pPr>
          </w:p>
        </w:tc>
        <w:tc>
          <w:tcPr>
            <w:tcW w:w="607" w:type="pct"/>
            <w:vMerge/>
            <w:tcBorders>
              <w:right w:val="single" w:sz="4" w:space="0" w:color="auto"/>
            </w:tcBorders>
            <w:shd w:val="clear" w:color="auto" w:fill="auto"/>
            <w:vAlign w:val="center"/>
          </w:tcPr>
          <w:p w:rsidR="009F66B5" w:rsidRPr="003248A5" w:rsidRDefault="009F66B5" w:rsidP="003248A5">
            <w:pPr>
              <w:pStyle w:val="afffffff0"/>
              <w:rPr>
                <w:b/>
              </w:rPr>
            </w:pPr>
          </w:p>
        </w:tc>
        <w:tc>
          <w:tcPr>
            <w:tcW w:w="306" w:type="pct"/>
            <w:tcBorders>
              <w:right w:val="single" w:sz="4" w:space="0" w:color="auto"/>
            </w:tcBorders>
            <w:vAlign w:val="center"/>
          </w:tcPr>
          <w:p w:rsidR="009F66B5" w:rsidRPr="003248A5" w:rsidRDefault="009F66B5" w:rsidP="003248A5">
            <w:pPr>
              <w:pStyle w:val="afffffff0"/>
              <w:rPr>
                <w:b/>
              </w:rPr>
            </w:pPr>
            <w:r w:rsidRPr="003248A5">
              <w:rPr>
                <w:b/>
              </w:rPr>
              <w:t>Всего</w:t>
            </w:r>
          </w:p>
        </w:tc>
        <w:tc>
          <w:tcPr>
            <w:tcW w:w="582" w:type="pct"/>
            <w:tcBorders>
              <w:right w:val="single" w:sz="4" w:space="0" w:color="auto"/>
            </w:tcBorders>
            <w:vAlign w:val="center"/>
          </w:tcPr>
          <w:p w:rsidR="009F66B5" w:rsidRPr="003248A5" w:rsidRDefault="00EF74C7" w:rsidP="003248A5">
            <w:pPr>
              <w:pStyle w:val="afffffff0"/>
              <w:rPr>
                <w:b/>
              </w:rPr>
            </w:pPr>
            <w:r>
              <w:rPr>
                <w:b/>
              </w:rPr>
              <w:t>н</w:t>
            </w:r>
            <w:r w:rsidR="009F66B5" w:rsidRPr="003248A5">
              <w:rPr>
                <w:b/>
              </w:rPr>
              <w:t>ормативные утечки теплоносителя</w:t>
            </w:r>
          </w:p>
        </w:tc>
        <w:tc>
          <w:tcPr>
            <w:tcW w:w="721" w:type="pct"/>
            <w:tcBorders>
              <w:right w:val="single" w:sz="4" w:space="0" w:color="auto"/>
            </w:tcBorders>
            <w:vAlign w:val="center"/>
          </w:tcPr>
          <w:p w:rsidR="009F66B5" w:rsidRPr="003248A5" w:rsidRDefault="009F66B5" w:rsidP="003248A5">
            <w:pPr>
              <w:pStyle w:val="afffffff0"/>
              <w:rPr>
                <w:b/>
              </w:rPr>
            </w:pPr>
            <w:r w:rsidRPr="003248A5">
              <w:rPr>
                <w:b/>
              </w:rPr>
              <w:t xml:space="preserve">- отпуск теплоносителя из тепловых сетей на </w:t>
            </w:r>
            <w:r w:rsidR="00CE672B">
              <w:rPr>
                <w:b/>
              </w:rPr>
              <w:t>ГВС</w:t>
            </w:r>
            <w:r w:rsidRPr="003248A5">
              <w:rPr>
                <w:b/>
              </w:rPr>
              <w:t xml:space="preserve"> (для открытых систем тепло снабжения)</w:t>
            </w:r>
          </w:p>
        </w:tc>
      </w:tr>
      <w:tr w:rsidR="00204156" w:rsidRPr="003248A5" w:rsidTr="00A92596">
        <w:trPr>
          <w:cantSplit/>
          <w:trHeight w:val="623"/>
        </w:trPr>
        <w:tc>
          <w:tcPr>
            <w:tcW w:w="186" w:type="pct"/>
            <w:vAlign w:val="center"/>
          </w:tcPr>
          <w:p w:rsidR="00204156" w:rsidRPr="003248A5" w:rsidRDefault="00204156" w:rsidP="00204156">
            <w:pPr>
              <w:pStyle w:val="afffffff0"/>
            </w:pPr>
            <w:r w:rsidRPr="003248A5">
              <w:t>1</w:t>
            </w:r>
          </w:p>
        </w:tc>
        <w:tc>
          <w:tcPr>
            <w:tcW w:w="1275" w:type="pct"/>
            <w:shd w:val="clear" w:color="auto" w:fill="auto"/>
            <w:vAlign w:val="center"/>
          </w:tcPr>
          <w:p w:rsidR="00204156" w:rsidRPr="003248A5" w:rsidRDefault="00204156" w:rsidP="00204156">
            <w:pPr>
              <w:pStyle w:val="afffffff0"/>
              <w:spacing w:before="0"/>
            </w:pPr>
            <w:r w:rsidRPr="002563DF">
              <w:t>№ 1 Промышленный пр-зд, Районная котельная</w:t>
            </w:r>
          </w:p>
        </w:tc>
        <w:tc>
          <w:tcPr>
            <w:tcW w:w="656" w:type="pct"/>
            <w:vAlign w:val="center"/>
          </w:tcPr>
          <w:p w:rsidR="00204156" w:rsidRPr="003248A5" w:rsidRDefault="00204156" w:rsidP="00204156">
            <w:pPr>
              <w:pStyle w:val="afffffff0"/>
            </w:pPr>
            <w:r>
              <w:rPr>
                <w:rFonts w:cs="Segoe UI"/>
                <w:color w:val="000000"/>
                <w:szCs w:val="22"/>
              </w:rPr>
              <w:t>31,225</w:t>
            </w:r>
          </w:p>
        </w:tc>
        <w:tc>
          <w:tcPr>
            <w:tcW w:w="667" w:type="pct"/>
            <w:vAlign w:val="center"/>
          </w:tcPr>
          <w:p w:rsidR="00204156" w:rsidRPr="003248A5" w:rsidRDefault="00204156" w:rsidP="00204156">
            <w:pPr>
              <w:pStyle w:val="afffffff0"/>
            </w:pPr>
            <w:r>
              <w:rPr>
                <w:rFonts w:cs="Segoe UI"/>
                <w:color w:val="000000"/>
                <w:szCs w:val="22"/>
              </w:rPr>
              <w:t>1557,37</w:t>
            </w:r>
          </w:p>
        </w:tc>
        <w:tc>
          <w:tcPr>
            <w:tcW w:w="607" w:type="pct"/>
            <w:tcBorders>
              <w:right w:val="single" w:sz="4" w:space="0" w:color="auto"/>
            </w:tcBorders>
            <w:shd w:val="clear" w:color="auto" w:fill="auto"/>
            <w:vAlign w:val="center"/>
          </w:tcPr>
          <w:p w:rsidR="00204156" w:rsidRPr="00D820EB" w:rsidRDefault="00204156" w:rsidP="00204156">
            <w:pPr>
              <w:pStyle w:val="afffffff0"/>
            </w:pPr>
            <w:r>
              <w:rPr>
                <w:rFonts w:cs="Segoe UI"/>
                <w:color w:val="000000"/>
                <w:szCs w:val="22"/>
              </w:rPr>
              <w:t>3,893</w:t>
            </w:r>
          </w:p>
        </w:tc>
        <w:tc>
          <w:tcPr>
            <w:tcW w:w="306" w:type="pct"/>
            <w:tcBorders>
              <w:right w:val="single" w:sz="4" w:space="0" w:color="auto"/>
            </w:tcBorders>
            <w:vAlign w:val="center"/>
          </w:tcPr>
          <w:p w:rsidR="00204156" w:rsidRPr="00CE672B" w:rsidRDefault="00204156" w:rsidP="00204156">
            <w:pPr>
              <w:pStyle w:val="afffffff0"/>
            </w:pPr>
            <w:r>
              <w:rPr>
                <w:rFonts w:cs="Segoe UI"/>
                <w:color w:val="000000"/>
                <w:szCs w:val="22"/>
              </w:rPr>
              <w:t>19,342</w:t>
            </w:r>
          </w:p>
        </w:tc>
        <w:tc>
          <w:tcPr>
            <w:tcW w:w="582" w:type="pct"/>
            <w:tcBorders>
              <w:right w:val="single" w:sz="4" w:space="0" w:color="auto"/>
            </w:tcBorders>
            <w:vAlign w:val="center"/>
          </w:tcPr>
          <w:p w:rsidR="00204156" w:rsidRPr="00CE672B" w:rsidRDefault="00204156" w:rsidP="00204156">
            <w:pPr>
              <w:pStyle w:val="afffffff0"/>
            </w:pPr>
            <w:r>
              <w:rPr>
                <w:rFonts w:cs="Segoe UI"/>
                <w:color w:val="000000"/>
                <w:szCs w:val="22"/>
              </w:rPr>
              <w:t>19,342</w:t>
            </w:r>
          </w:p>
        </w:tc>
        <w:tc>
          <w:tcPr>
            <w:tcW w:w="721" w:type="pct"/>
            <w:tcBorders>
              <w:right w:val="single" w:sz="4" w:space="0" w:color="auto"/>
            </w:tcBorders>
            <w:vAlign w:val="center"/>
          </w:tcPr>
          <w:p w:rsidR="00204156" w:rsidRPr="003248A5" w:rsidRDefault="00204156" w:rsidP="00204156">
            <w:pPr>
              <w:pStyle w:val="afffffff0"/>
            </w:pPr>
            <w:r>
              <w:rPr>
                <w:rFonts w:cs="Segoe UI"/>
                <w:color w:val="000000"/>
                <w:szCs w:val="22"/>
              </w:rPr>
              <w:t>-</w:t>
            </w:r>
          </w:p>
        </w:tc>
      </w:tr>
      <w:tr w:rsidR="00204156" w:rsidRPr="003248A5" w:rsidTr="00A92596">
        <w:trPr>
          <w:cantSplit/>
          <w:trHeight w:val="623"/>
        </w:trPr>
        <w:tc>
          <w:tcPr>
            <w:tcW w:w="186" w:type="pct"/>
            <w:vAlign w:val="center"/>
          </w:tcPr>
          <w:p w:rsidR="00204156" w:rsidRPr="003248A5" w:rsidRDefault="00204156" w:rsidP="00204156">
            <w:pPr>
              <w:pStyle w:val="afffffff0"/>
            </w:pPr>
            <w:r>
              <w:t>2</w:t>
            </w:r>
          </w:p>
        </w:tc>
        <w:tc>
          <w:tcPr>
            <w:tcW w:w="1275" w:type="pct"/>
            <w:shd w:val="clear" w:color="auto" w:fill="auto"/>
            <w:vAlign w:val="center"/>
          </w:tcPr>
          <w:p w:rsidR="00204156" w:rsidRPr="0083585E" w:rsidRDefault="00204156" w:rsidP="00204156">
            <w:pPr>
              <w:pStyle w:val="afffffff0"/>
              <w:spacing w:before="0"/>
              <w:rPr>
                <w:lang w:eastAsia="ru-RU"/>
              </w:rPr>
            </w:pPr>
            <w:r w:rsidRPr="002563DF">
              <w:t>№ 2 ул. Бахтина, БМК-1</w:t>
            </w:r>
          </w:p>
        </w:tc>
        <w:tc>
          <w:tcPr>
            <w:tcW w:w="656" w:type="pct"/>
            <w:vAlign w:val="center"/>
          </w:tcPr>
          <w:p w:rsidR="00204156" w:rsidRDefault="00204156" w:rsidP="00204156">
            <w:pPr>
              <w:pStyle w:val="afffffff0"/>
            </w:pPr>
            <w:r>
              <w:rPr>
                <w:rFonts w:cs="Segoe UI"/>
                <w:color w:val="000000"/>
                <w:szCs w:val="22"/>
              </w:rPr>
              <w:t>6,900</w:t>
            </w:r>
          </w:p>
        </w:tc>
        <w:tc>
          <w:tcPr>
            <w:tcW w:w="667" w:type="pct"/>
            <w:vAlign w:val="center"/>
          </w:tcPr>
          <w:p w:rsidR="00204156" w:rsidRDefault="00204156" w:rsidP="00204156">
            <w:pPr>
              <w:pStyle w:val="afffffff0"/>
            </w:pPr>
            <w:r>
              <w:rPr>
                <w:rFonts w:cs="Segoe UI"/>
                <w:color w:val="000000"/>
                <w:szCs w:val="22"/>
              </w:rPr>
              <w:t>222,38</w:t>
            </w:r>
          </w:p>
        </w:tc>
        <w:tc>
          <w:tcPr>
            <w:tcW w:w="607" w:type="pct"/>
            <w:tcBorders>
              <w:right w:val="single" w:sz="4" w:space="0" w:color="auto"/>
            </w:tcBorders>
            <w:shd w:val="clear" w:color="auto" w:fill="auto"/>
            <w:vAlign w:val="center"/>
          </w:tcPr>
          <w:p w:rsidR="00204156" w:rsidRPr="00CE672B" w:rsidRDefault="00204156" w:rsidP="00204156">
            <w:pPr>
              <w:pStyle w:val="afffffff0"/>
            </w:pPr>
            <w:r>
              <w:rPr>
                <w:rFonts w:cs="Segoe UI"/>
                <w:color w:val="000000"/>
                <w:szCs w:val="22"/>
              </w:rPr>
              <w:t>0,556</w:t>
            </w:r>
          </w:p>
        </w:tc>
        <w:tc>
          <w:tcPr>
            <w:tcW w:w="306" w:type="pct"/>
            <w:tcBorders>
              <w:right w:val="single" w:sz="4" w:space="0" w:color="auto"/>
            </w:tcBorders>
            <w:vAlign w:val="center"/>
          </w:tcPr>
          <w:p w:rsidR="00204156" w:rsidRPr="00CE672B" w:rsidRDefault="00204156" w:rsidP="00204156">
            <w:pPr>
              <w:pStyle w:val="afffffff0"/>
            </w:pPr>
            <w:r>
              <w:rPr>
                <w:rFonts w:cs="Segoe UI"/>
                <w:color w:val="000000"/>
                <w:szCs w:val="22"/>
              </w:rPr>
              <w:t>2,762</w:t>
            </w:r>
          </w:p>
        </w:tc>
        <w:tc>
          <w:tcPr>
            <w:tcW w:w="582" w:type="pct"/>
            <w:tcBorders>
              <w:right w:val="single" w:sz="4" w:space="0" w:color="auto"/>
            </w:tcBorders>
            <w:vAlign w:val="center"/>
          </w:tcPr>
          <w:p w:rsidR="00204156" w:rsidRPr="00CE672B" w:rsidRDefault="00204156" w:rsidP="00204156">
            <w:pPr>
              <w:pStyle w:val="afffffff0"/>
            </w:pPr>
            <w:r>
              <w:rPr>
                <w:rFonts w:cs="Segoe UI"/>
                <w:color w:val="000000"/>
                <w:szCs w:val="22"/>
              </w:rPr>
              <w:t>2,762</w:t>
            </w:r>
          </w:p>
        </w:tc>
        <w:tc>
          <w:tcPr>
            <w:tcW w:w="721" w:type="pct"/>
            <w:tcBorders>
              <w:right w:val="single" w:sz="4" w:space="0" w:color="auto"/>
            </w:tcBorders>
            <w:vAlign w:val="center"/>
          </w:tcPr>
          <w:p w:rsidR="00204156" w:rsidRPr="003248A5" w:rsidRDefault="00204156" w:rsidP="00204156">
            <w:pPr>
              <w:pStyle w:val="afffffff0"/>
            </w:pPr>
            <w:r>
              <w:rPr>
                <w:rFonts w:cs="Segoe UI"/>
                <w:color w:val="000000"/>
                <w:szCs w:val="22"/>
              </w:rPr>
              <w:t>-</w:t>
            </w:r>
          </w:p>
        </w:tc>
      </w:tr>
      <w:tr w:rsidR="00204156" w:rsidRPr="003248A5" w:rsidTr="00A92596">
        <w:trPr>
          <w:cantSplit/>
          <w:trHeight w:val="623"/>
        </w:trPr>
        <w:tc>
          <w:tcPr>
            <w:tcW w:w="186" w:type="pct"/>
            <w:vAlign w:val="center"/>
          </w:tcPr>
          <w:p w:rsidR="00204156" w:rsidRPr="003248A5" w:rsidRDefault="00204156" w:rsidP="00204156">
            <w:pPr>
              <w:pStyle w:val="afffffff0"/>
            </w:pPr>
            <w:r>
              <w:t>3</w:t>
            </w:r>
          </w:p>
        </w:tc>
        <w:tc>
          <w:tcPr>
            <w:tcW w:w="1275" w:type="pct"/>
            <w:shd w:val="clear" w:color="auto" w:fill="auto"/>
            <w:vAlign w:val="center"/>
          </w:tcPr>
          <w:p w:rsidR="00204156" w:rsidRPr="0083585E" w:rsidRDefault="00204156" w:rsidP="00204156">
            <w:pPr>
              <w:pStyle w:val="afffffff0"/>
              <w:spacing w:before="0"/>
              <w:rPr>
                <w:lang w:eastAsia="ru-RU"/>
              </w:rPr>
            </w:pPr>
            <w:r w:rsidRPr="002563DF">
              <w:t>№ 3 ул. Заводская, БМК-2</w:t>
            </w:r>
          </w:p>
        </w:tc>
        <w:tc>
          <w:tcPr>
            <w:tcW w:w="656" w:type="pct"/>
            <w:vAlign w:val="center"/>
          </w:tcPr>
          <w:p w:rsidR="00204156" w:rsidRDefault="00204156" w:rsidP="00204156">
            <w:pPr>
              <w:pStyle w:val="afffffff0"/>
            </w:pPr>
            <w:r>
              <w:rPr>
                <w:rFonts w:cs="Segoe UI"/>
                <w:color w:val="000000"/>
                <w:szCs w:val="22"/>
              </w:rPr>
              <w:t>3,086</w:t>
            </w:r>
          </w:p>
        </w:tc>
        <w:tc>
          <w:tcPr>
            <w:tcW w:w="667" w:type="pct"/>
            <w:vAlign w:val="center"/>
          </w:tcPr>
          <w:p w:rsidR="00204156" w:rsidRDefault="00204156" w:rsidP="00204156">
            <w:pPr>
              <w:pStyle w:val="afffffff0"/>
            </w:pPr>
            <w:r>
              <w:rPr>
                <w:rFonts w:cs="Segoe UI"/>
                <w:color w:val="000000"/>
                <w:szCs w:val="22"/>
              </w:rPr>
              <w:t>112,54</w:t>
            </w:r>
          </w:p>
        </w:tc>
        <w:tc>
          <w:tcPr>
            <w:tcW w:w="607" w:type="pct"/>
            <w:tcBorders>
              <w:right w:val="single" w:sz="4" w:space="0" w:color="auto"/>
            </w:tcBorders>
            <w:shd w:val="clear" w:color="auto" w:fill="auto"/>
            <w:vAlign w:val="center"/>
          </w:tcPr>
          <w:p w:rsidR="00204156" w:rsidRPr="00CE672B" w:rsidRDefault="00204156" w:rsidP="00204156">
            <w:pPr>
              <w:pStyle w:val="afffffff0"/>
            </w:pPr>
            <w:r>
              <w:rPr>
                <w:rFonts w:cs="Segoe UI"/>
                <w:color w:val="000000"/>
                <w:szCs w:val="22"/>
              </w:rPr>
              <w:t>0,281</w:t>
            </w:r>
          </w:p>
        </w:tc>
        <w:tc>
          <w:tcPr>
            <w:tcW w:w="306" w:type="pct"/>
            <w:tcBorders>
              <w:right w:val="single" w:sz="4" w:space="0" w:color="auto"/>
            </w:tcBorders>
            <w:vAlign w:val="center"/>
          </w:tcPr>
          <w:p w:rsidR="00204156" w:rsidRPr="00CE672B" w:rsidRDefault="00204156" w:rsidP="00204156">
            <w:pPr>
              <w:pStyle w:val="afffffff0"/>
            </w:pPr>
            <w:r>
              <w:rPr>
                <w:rFonts w:cs="Segoe UI"/>
                <w:color w:val="000000"/>
                <w:szCs w:val="22"/>
              </w:rPr>
              <w:t>1,398</w:t>
            </w:r>
          </w:p>
        </w:tc>
        <w:tc>
          <w:tcPr>
            <w:tcW w:w="582" w:type="pct"/>
            <w:tcBorders>
              <w:right w:val="single" w:sz="4" w:space="0" w:color="auto"/>
            </w:tcBorders>
            <w:vAlign w:val="center"/>
          </w:tcPr>
          <w:p w:rsidR="00204156" w:rsidRPr="00CE672B" w:rsidRDefault="00204156" w:rsidP="00204156">
            <w:pPr>
              <w:pStyle w:val="afffffff0"/>
            </w:pPr>
            <w:r>
              <w:rPr>
                <w:rFonts w:cs="Segoe UI"/>
                <w:color w:val="000000"/>
                <w:szCs w:val="22"/>
              </w:rPr>
              <w:t>1,398</w:t>
            </w:r>
          </w:p>
        </w:tc>
        <w:tc>
          <w:tcPr>
            <w:tcW w:w="721" w:type="pct"/>
            <w:tcBorders>
              <w:right w:val="single" w:sz="4" w:space="0" w:color="auto"/>
            </w:tcBorders>
            <w:vAlign w:val="center"/>
          </w:tcPr>
          <w:p w:rsidR="00204156" w:rsidRPr="003248A5" w:rsidRDefault="00204156" w:rsidP="00204156">
            <w:pPr>
              <w:pStyle w:val="afffffff0"/>
            </w:pPr>
            <w:r>
              <w:rPr>
                <w:rFonts w:cs="Segoe UI"/>
                <w:color w:val="000000"/>
                <w:szCs w:val="22"/>
              </w:rPr>
              <w:t>-</w:t>
            </w:r>
          </w:p>
        </w:tc>
      </w:tr>
      <w:tr w:rsidR="00204156" w:rsidRPr="003248A5" w:rsidTr="00A92596">
        <w:trPr>
          <w:cantSplit/>
          <w:trHeight w:val="623"/>
        </w:trPr>
        <w:tc>
          <w:tcPr>
            <w:tcW w:w="186" w:type="pct"/>
            <w:vAlign w:val="center"/>
          </w:tcPr>
          <w:p w:rsidR="00204156" w:rsidRPr="003248A5" w:rsidRDefault="00204156" w:rsidP="00204156">
            <w:pPr>
              <w:pStyle w:val="afffffff0"/>
            </w:pPr>
            <w:r>
              <w:t>4</w:t>
            </w:r>
          </w:p>
        </w:tc>
        <w:tc>
          <w:tcPr>
            <w:tcW w:w="1275" w:type="pct"/>
            <w:shd w:val="clear" w:color="auto" w:fill="auto"/>
            <w:vAlign w:val="center"/>
          </w:tcPr>
          <w:p w:rsidR="00204156" w:rsidRPr="0083585E" w:rsidRDefault="00204156" w:rsidP="00204156">
            <w:pPr>
              <w:pStyle w:val="afffffff0"/>
              <w:spacing w:before="0"/>
              <w:rPr>
                <w:lang w:eastAsia="ru-RU"/>
              </w:rPr>
            </w:pPr>
            <w:r w:rsidRPr="002563DF">
              <w:t>№ 4 Карманово, ул. Заводская, 4, стр. 2</w:t>
            </w:r>
          </w:p>
        </w:tc>
        <w:tc>
          <w:tcPr>
            <w:tcW w:w="656" w:type="pct"/>
            <w:vAlign w:val="center"/>
          </w:tcPr>
          <w:p w:rsidR="00204156" w:rsidRDefault="00204156" w:rsidP="00204156">
            <w:pPr>
              <w:pStyle w:val="afffffff0"/>
            </w:pPr>
            <w:r>
              <w:rPr>
                <w:rFonts w:cs="Segoe UI"/>
                <w:color w:val="000000"/>
                <w:szCs w:val="22"/>
              </w:rPr>
              <w:t>3,279</w:t>
            </w:r>
          </w:p>
        </w:tc>
        <w:tc>
          <w:tcPr>
            <w:tcW w:w="667" w:type="pct"/>
            <w:vAlign w:val="center"/>
          </w:tcPr>
          <w:p w:rsidR="00204156" w:rsidRDefault="00204156" w:rsidP="00204156">
            <w:pPr>
              <w:pStyle w:val="afffffff0"/>
            </w:pPr>
            <w:r>
              <w:rPr>
                <w:rFonts w:cs="Segoe UI"/>
                <w:color w:val="000000"/>
                <w:szCs w:val="22"/>
              </w:rPr>
              <w:t>246,69</w:t>
            </w:r>
          </w:p>
        </w:tc>
        <w:tc>
          <w:tcPr>
            <w:tcW w:w="607" w:type="pct"/>
            <w:tcBorders>
              <w:right w:val="single" w:sz="4" w:space="0" w:color="auto"/>
            </w:tcBorders>
            <w:shd w:val="clear" w:color="auto" w:fill="auto"/>
            <w:vAlign w:val="center"/>
          </w:tcPr>
          <w:p w:rsidR="00204156" w:rsidRPr="00CE672B" w:rsidRDefault="00204156" w:rsidP="00204156">
            <w:pPr>
              <w:pStyle w:val="afffffff0"/>
            </w:pPr>
            <w:r>
              <w:rPr>
                <w:rFonts w:cs="Segoe UI"/>
                <w:color w:val="000000"/>
                <w:szCs w:val="22"/>
              </w:rPr>
              <w:t>0,617</w:t>
            </w:r>
          </w:p>
        </w:tc>
        <w:tc>
          <w:tcPr>
            <w:tcW w:w="306" w:type="pct"/>
            <w:tcBorders>
              <w:right w:val="single" w:sz="4" w:space="0" w:color="auto"/>
            </w:tcBorders>
            <w:vAlign w:val="center"/>
          </w:tcPr>
          <w:p w:rsidR="00204156" w:rsidRPr="00CE672B" w:rsidRDefault="00204156" w:rsidP="00204156">
            <w:pPr>
              <w:pStyle w:val="afffffff0"/>
            </w:pPr>
            <w:r>
              <w:rPr>
                <w:rFonts w:cs="Segoe UI"/>
                <w:color w:val="000000"/>
                <w:szCs w:val="22"/>
              </w:rPr>
              <w:t>3,064</w:t>
            </w:r>
          </w:p>
        </w:tc>
        <w:tc>
          <w:tcPr>
            <w:tcW w:w="582" w:type="pct"/>
            <w:tcBorders>
              <w:right w:val="single" w:sz="4" w:space="0" w:color="auto"/>
            </w:tcBorders>
            <w:vAlign w:val="center"/>
          </w:tcPr>
          <w:p w:rsidR="00204156" w:rsidRPr="00CE672B" w:rsidRDefault="00204156" w:rsidP="00204156">
            <w:pPr>
              <w:pStyle w:val="afffffff0"/>
            </w:pPr>
            <w:r>
              <w:rPr>
                <w:rFonts w:cs="Segoe UI"/>
                <w:color w:val="000000"/>
                <w:szCs w:val="22"/>
              </w:rPr>
              <w:t>3,064</w:t>
            </w:r>
          </w:p>
        </w:tc>
        <w:tc>
          <w:tcPr>
            <w:tcW w:w="721" w:type="pct"/>
            <w:tcBorders>
              <w:right w:val="single" w:sz="4" w:space="0" w:color="auto"/>
            </w:tcBorders>
            <w:vAlign w:val="center"/>
          </w:tcPr>
          <w:p w:rsidR="00204156" w:rsidRPr="003248A5" w:rsidRDefault="00204156" w:rsidP="00204156">
            <w:pPr>
              <w:pStyle w:val="afffffff0"/>
            </w:pPr>
            <w:r>
              <w:rPr>
                <w:rFonts w:cs="Segoe UI"/>
                <w:color w:val="000000"/>
                <w:szCs w:val="22"/>
              </w:rPr>
              <w:t>-</w:t>
            </w:r>
          </w:p>
        </w:tc>
      </w:tr>
      <w:tr w:rsidR="00204156" w:rsidRPr="003248A5" w:rsidTr="00A92596">
        <w:trPr>
          <w:cantSplit/>
          <w:trHeight w:val="623"/>
        </w:trPr>
        <w:tc>
          <w:tcPr>
            <w:tcW w:w="186" w:type="pct"/>
            <w:vAlign w:val="center"/>
          </w:tcPr>
          <w:p w:rsidR="00204156" w:rsidRPr="003248A5" w:rsidRDefault="00204156" w:rsidP="00204156">
            <w:pPr>
              <w:pStyle w:val="afffffff0"/>
            </w:pPr>
            <w:r>
              <w:t>5</w:t>
            </w:r>
          </w:p>
        </w:tc>
        <w:tc>
          <w:tcPr>
            <w:tcW w:w="1275" w:type="pct"/>
            <w:shd w:val="clear" w:color="auto" w:fill="auto"/>
            <w:vAlign w:val="center"/>
          </w:tcPr>
          <w:p w:rsidR="00204156" w:rsidRPr="0083585E" w:rsidRDefault="00204156" w:rsidP="00204156">
            <w:pPr>
              <w:pStyle w:val="afffffff0"/>
              <w:spacing w:before="0"/>
              <w:rPr>
                <w:lang w:eastAsia="ru-RU"/>
              </w:rPr>
            </w:pPr>
            <w:r w:rsidRPr="002563DF">
              <w:t>№ 5 ул. Мира, БМК-3</w:t>
            </w:r>
          </w:p>
        </w:tc>
        <w:tc>
          <w:tcPr>
            <w:tcW w:w="656" w:type="pct"/>
            <w:vAlign w:val="center"/>
          </w:tcPr>
          <w:p w:rsidR="00204156" w:rsidRDefault="00204156" w:rsidP="00204156">
            <w:pPr>
              <w:pStyle w:val="afffffff0"/>
            </w:pPr>
            <w:r>
              <w:rPr>
                <w:rFonts w:cs="Segoe UI"/>
                <w:color w:val="000000"/>
                <w:szCs w:val="22"/>
              </w:rPr>
              <w:t>1,197</w:t>
            </w:r>
          </w:p>
        </w:tc>
        <w:tc>
          <w:tcPr>
            <w:tcW w:w="667" w:type="pct"/>
            <w:vAlign w:val="center"/>
          </w:tcPr>
          <w:p w:rsidR="00204156" w:rsidRDefault="00204156" w:rsidP="00204156">
            <w:pPr>
              <w:pStyle w:val="afffffff0"/>
            </w:pPr>
            <w:r>
              <w:rPr>
                <w:rFonts w:cs="Segoe UI"/>
                <w:color w:val="000000"/>
                <w:szCs w:val="22"/>
              </w:rPr>
              <w:t>39,79</w:t>
            </w:r>
          </w:p>
        </w:tc>
        <w:tc>
          <w:tcPr>
            <w:tcW w:w="607" w:type="pct"/>
            <w:tcBorders>
              <w:right w:val="single" w:sz="4" w:space="0" w:color="auto"/>
            </w:tcBorders>
            <w:shd w:val="clear" w:color="auto" w:fill="auto"/>
            <w:vAlign w:val="center"/>
          </w:tcPr>
          <w:p w:rsidR="00204156" w:rsidRPr="00CE672B" w:rsidRDefault="00204156" w:rsidP="00204156">
            <w:pPr>
              <w:pStyle w:val="afffffff0"/>
            </w:pPr>
            <w:r>
              <w:rPr>
                <w:rFonts w:cs="Segoe UI"/>
                <w:color w:val="000000"/>
                <w:szCs w:val="22"/>
              </w:rPr>
              <w:t>0,099</w:t>
            </w:r>
          </w:p>
        </w:tc>
        <w:tc>
          <w:tcPr>
            <w:tcW w:w="306" w:type="pct"/>
            <w:tcBorders>
              <w:right w:val="single" w:sz="4" w:space="0" w:color="auto"/>
            </w:tcBorders>
            <w:vAlign w:val="center"/>
          </w:tcPr>
          <w:p w:rsidR="00204156" w:rsidRPr="00CE672B" w:rsidRDefault="00204156" w:rsidP="00204156">
            <w:pPr>
              <w:pStyle w:val="afffffff0"/>
            </w:pPr>
            <w:r>
              <w:rPr>
                <w:rFonts w:cs="Segoe UI"/>
                <w:color w:val="000000"/>
                <w:szCs w:val="22"/>
              </w:rPr>
              <w:t>0,494</w:t>
            </w:r>
          </w:p>
        </w:tc>
        <w:tc>
          <w:tcPr>
            <w:tcW w:w="582" w:type="pct"/>
            <w:tcBorders>
              <w:right w:val="single" w:sz="4" w:space="0" w:color="auto"/>
            </w:tcBorders>
            <w:vAlign w:val="center"/>
          </w:tcPr>
          <w:p w:rsidR="00204156" w:rsidRPr="00CE672B" w:rsidRDefault="00204156" w:rsidP="00204156">
            <w:pPr>
              <w:pStyle w:val="afffffff0"/>
            </w:pPr>
            <w:r>
              <w:rPr>
                <w:rFonts w:cs="Segoe UI"/>
                <w:color w:val="000000"/>
                <w:szCs w:val="22"/>
              </w:rPr>
              <w:t>0,494</w:t>
            </w:r>
          </w:p>
        </w:tc>
        <w:tc>
          <w:tcPr>
            <w:tcW w:w="721" w:type="pct"/>
            <w:tcBorders>
              <w:right w:val="single" w:sz="4" w:space="0" w:color="auto"/>
            </w:tcBorders>
            <w:vAlign w:val="center"/>
          </w:tcPr>
          <w:p w:rsidR="00204156" w:rsidRPr="003248A5" w:rsidRDefault="00204156" w:rsidP="00204156">
            <w:pPr>
              <w:pStyle w:val="afffffff0"/>
            </w:pPr>
            <w:r>
              <w:rPr>
                <w:rFonts w:cs="Segoe UI"/>
                <w:color w:val="000000"/>
                <w:szCs w:val="22"/>
              </w:rPr>
              <w:t>-</w:t>
            </w:r>
          </w:p>
        </w:tc>
      </w:tr>
      <w:tr w:rsidR="00204156" w:rsidRPr="003248A5" w:rsidTr="00A92596">
        <w:trPr>
          <w:cantSplit/>
          <w:trHeight w:val="623"/>
        </w:trPr>
        <w:tc>
          <w:tcPr>
            <w:tcW w:w="186" w:type="pct"/>
            <w:vAlign w:val="center"/>
          </w:tcPr>
          <w:p w:rsidR="00204156" w:rsidRPr="003248A5" w:rsidRDefault="00204156" w:rsidP="00204156">
            <w:pPr>
              <w:pStyle w:val="afffffff0"/>
            </w:pPr>
            <w:r>
              <w:t>6</w:t>
            </w:r>
          </w:p>
        </w:tc>
        <w:tc>
          <w:tcPr>
            <w:tcW w:w="1275" w:type="pct"/>
            <w:shd w:val="clear" w:color="auto" w:fill="auto"/>
            <w:vAlign w:val="center"/>
          </w:tcPr>
          <w:p w:rsidR="00204156" w:rsidRPr="0083585E" w:rsidRDefault="00204156" w:rsidP="00204156">
            <w:pPr>
              <w:pStyle w:val="afffffff0"/>
              <w:spacing w:before="0"/>
              <w:rPr>
                <w:lang w:eastAsia="ru-RU"/>
              </w:rPr>
            </w:pPr>
            <w:r w:rsidRPr="002563DF">
              <w:t>№ 6 БМК ул. Пушная, 2А</w:t>
            </w:r>
          </w:p>
        </w:tc>
        <w:tc>
          <w:tcPr>
            <w:tcW w:w="656" w:type="pct"/>
            <w:vAlign w:val="center"/>
          </w:tcPr>
          <w:p w:rsidR="00204156" w:rsidRDefault="00204156" w:rsidP="00204156">
            <w:pPr>
              <w:pStyle w:val="afffffff0"/>
            </w:pPr>
            <w:r>
              <w:rPr>
                <w:rFonts w:cs="Segoe UI"/>
                <w:color w:val="000000"/>
                <w:szCs w:val="22"/>
              </w:rPr>
              <w:t>0,187</w:t>
            </w:r>
          </w:p>
        </w:tc>
        <w:tc>
          <w:tcPr>
            <w:tcW w:w="667" w:type="pct"/>
            <w:vAlign w:val="center"/>
          </w:tcPr>
          <w:p w:rsidR="00204156" w:rsidRDefault="00204156" w:rsidP="00204156">
            <w:pPr>
              <w:pStyle w:val="afffffff0"/>
            </w:pPr>
            <w:r>
              <w:rPr>
                <w:rFonts w:cs="Segoe UI"/>
                <w:color w:val="000000"/>
                <w:szCs w:val="22"/>
              </w:rPr>
              <w:t>6,39</w:t>
            </w:r>
          </w:p>
        </w:tc>
        <w:tc>
          <w:tcPr>
            <w:tcW w:w="607" w:type="pct"/>
            <w:tcBorders>
              <w:right w:val="single" w:sz="4" w:space="0" w:color="auto"/>
            </w:tcBorders>
            <w:shd w:val="clear" w:color="auto" w:fill="auto"/>
            <w:vAlign w:val="center"/>
          </w:tcPr>
          <w:p w:rsidR="00204156" w:rsidRPr="00CE672B" w:rsidRDefault="00204156" w:rsidP="00204156">
            <w:pPr>
              <w:pStyle w:val="afffffff0"/>
            </w:pPr>
            <w:r>
              <w:rPr>
                <w:rFonts w:cs="Segoe UI"/>
                <w:color w:val="000000"/>
                <w:szCs w:val="22"/>
              </w:rPr>
              <w:t>0,016</w:t>
            </w:r>
          </w:p>
        </w:tc>
        <w:tc>
          <w:tcPr>
            <w:tcW w:w="306" w:type="pct"/>
            <w:tcBorders>
              <w:right w:val="single" w:sz="4" w:space="0" w:color="auto"/>
            </w:tcBorders>
            <w:vAlign w:val="center"/>
          </w:tcPr>
          <w:p w:rsidR="00204156" w:rsidRPr="00CE672B" w:rsidRDefault="00204156" w:rsidP="00204156">
            <w:pPr>
              <w:pStyle w:val="afffffff0"/>
            </w:pPr>
            <w:r>
              <w:rPr>
                <w:rFonts w:cs="Segoe UI"/>
                <w:color w:val="000000"/>
                <w:szCs w:val="22"/>
              </w:rPr>
              <w:t>0,079</w:t>
            </w:r>
          </w:p>
        </w:tc>
        <w:tc>
          <w:tcPr>
            <w:tcW w:w="582" w:type="pct"/>
            <w:tcBorders>
              <w:right w:val="single" w:sz="4" w:space="0" w:color="auto"/>
            </w:tcBorders>
            <w:vAlign w:val="center"/>
          </w:tcPr>
          <w:p w:rsidR="00204156" w:rsidRPr="00CE672B" w:rsidRDefault="00204156" w:rsidP="00204156">
            <w:pPr>
              <w:pStyle w:val="afffffff0"/>
            </w:pPr>
            <w:r>
              <w:rPr>
                <w:rFonts w:cs="Segoe UI"/>
                <w:color w:val="000000"/>
                <w:szCs w:val="22"/>
              </w:rPr>
              <w:t>0,079</w:t>
            </w:r>
          </w:p>
        </w:tc>
        <w:tc>
          <w:tcPr>
            <w:tcW w:w="721" w:type="pct"/>
            <w:tcBorders>
              <w:right w:val="single" w:sz="4" w:space="0" w:color="auto"/>
            </w:tcBorders>
            <w:vAlign w:val="center"/>
          </w:tcPr>
          <w:p w:rsidR="00204156" w:rsidRPr="003248A5" w:rsidRDefault="00204156" w:rsidP="00204156">
            <w:pPr>
              <w:pStyle w:val="afffffff0"/>
            </w:pPr>
            <w:r>
              <w:rPr>
                <w:rFonts w:cs="Segoe UI"/>
                <w:color w:val="000000"/>
                <w:szCs w:val="22"/>
              </w:rPr>
              <w:t>-</w:t>
            </w:r>
          </w:p>
        </w:tc>
      </w:tr>
      <w:tr w:rsidR="00204156" w:rsidRPr="003248A5" w:rsidTr="00A92596">
        <w:trPr>
          <w:cantSplit/>
          <w:trHeight w:val="623"/>
        </w:trPr>
        <w:tc>
          <w:tcPr>
            <w:tcW w:w="186" w:type="pct"/>
            <w:vAlign w:val="center"/>
          </w:tcPr>
          <w:p w:rsidR="00204156" w:rsidRPr="003248A5" w:rsidRDefault="00204156" w:rsidP="00204156">
            <w:pPr>
              <w:pStyle w:val="afffffff0"/>
            </w:pPr>
            <w:r>
              <w:t>7</w:t>
            </w:r>
          </w:p>
        </w:tc>
        <w:tc>
          <w:tcPr>
            <w:tcW w:w="1275" w:type="pct"/>
            <w:shd w:val="clear" w:color="auto" w:fill="auto"/>
            <w:vAlign w:val="center"/>
          </w:tcPr>
          <w:p w:rsidR="00204156" w:rsidRPr="0083585E" w:rsidRDefault="00204156" w:rsidP="00204156">
            <w:pPr>
              <w:pStyle w:val="afffffff0"/>
              <w:spacing w:before="0"/>
              <w:rPr>
                <w:lang w:eastAsia="ru-RU"/>
              </w:rPr>
            </w:pPr>
            <w:r w:rsidRPr="002563DF">
              <w:t>БМК-7</w:t>
            </w:r>
          </w:p>
        </w:tc>
        <w:tc>
          <w:tcPr>
            <w:tcW w:w="656" w:type="pct"/>
            <w:vAlign w:val="center"/>
          </w:tcPr>
          <w:p w:rsidR="00204156" w:rsidRDefault="00204156" w:rsidP="00204156">
            <w:pPr>
              <w:pStyle w:val="afffffff0"/>
            </w:pPr>
            <w:r>
              <w:rPr>
                <w:rFonts w:cs="Segoe UI"/>
                <w:color w:val="000000"/>
                <w:szCs w:val="22"/>
              </w:rPr>
              <w:t>5,545</w:t>
            </w:r>
          </w:p>
        </w:tc>
        <w:tc>
          <w:tcPr>
            <w:tcW w:w="667" w:type="pct"/>
            <w:vAlign w:val="center"/>
          </w:tcPr>
          <w:p w:rsidR="00204156" w:rsidRDefault="00204156" w:rsidP="00204156">
            <w:pPr>
              <w:pStyle w:val="afffffff0"/>
            </w:pPr>
            <w:r>
              <w:rPr>
                <w:rFonts w:cs="Segoe UI"/>
                <w:color w:val="000000"/>
                <w:szCs w:val="22"/>
              </w:rPr>
              <w:t>264,69</w:t>
            </w:r>
          </w:p>
        </w:tc>
        <w:tc>
          <w:tcPr>
            <w:tcW w:w="607" w:type="pct"/>
            <w:tcBorders>
              <w:right w:val="single" w:sz="4" w:space="0" w:color="auto"/>
            </w:tcBorders>
            <w:shd w:val="clear" w:color="auto" w:fill="auto"/>
            <w:vAlign w:val="center"/>
          </w:tcPr>
          <w:p w:rsidR="00204156" w:rsidRPr="00CE672B" w:rsidRDefault="00204156" w:rsidP="00204156">
            <w:pPr>
              <w:pStyle w:val="afffffff0"/>
            </w:pPr>
            <w:r>
              <w:rPr>
                <w:rFonts w:cs="Segoe UI"/>
                <w:color w:val="000000"/>
                <w:szCs w:val="22"/>
              </w:rPr>
              <w:t>0,662</w:t>
            </w:r>
          </w:p>
        </w:tc>
        <w:tc>
          <w:tcPr>
            <w:tcW w:w="306" w:type="pct"/>
            <w:tcBorders>
              <w:right w:val="single" w:sz="4" w:space="0" w:color="auto"/>
            </w:tcBorders>
            <w:vAlign w:val="center"/>
          </w:tcPr>
          <w:p w:rsidR="00204156" w:rsidRPr="00CE672B" w:rsidRDefault="00204156" w:rsidP="00204156">
            <w:pPr>
              <w:pStyle w:val="afffffff0"/>
            </w:pPr>
            <w:r>
              <w:rPr>
                <w:rFonts w:cs="Segoe UI"/>
                <w:color w:val="000000"/>
                <w:szCs w:val="22"/>
              </w:rPr>
              <w:t>3,287</w:t>
            </w:r>
          </w:p>
        </w:tc>
        <w:tc>
          <w:tcPr>
            <w:tcW w:w="582" w:type="pct"/>
            <w:tcBorders>
              <w:right w:val="single" w:sz="4" w:space="0" w:color="auto"/>
            </w:tcBorders>
            <w:vAlign w:val="center"/>
          </w:tcPr>
          <w:p w:rsidR="00204156" w:rsidRPr="00CE672B" w:rsidRDefault="00204156" w:rsidP="00204156">
            <w:pPr>
              <w:pStyle w:val="afffffff0"/>
            </w:pPr>
            <w:r>
              <w:rPr>
                <w:rFonts w:cs="Segoe UI"/>
                <w:color w:val="000000"/>
                <w:szCs w:val="22"/>
              </w:rPr>
              <w:t>3,287</w:t>
            </w:r>
          </w:p>
        </w:tc>
        <w:tc>
          <w:tcPr>
            <w:tcW w:w="721" w:type="pct"/>
            <w:tcBorders>
              <w:right w:val="single" w:sz="4" w:space="0" w:color="auto"/>
            </w:tcBorders>
            <w:vAlign w:val="center"/>
          </w:tcPr>
          <w:p w:rsidR="00204156" w:rsidRPr="003248A5" w:rsidRDefault="00204156" w:rsidP="00204156">
            <w:pPr>
              <w:pStyle w:val="afffffff0"/>
            </w:pPr>
            <w:r>
              <w:rPr>
                <w:rFonts w:cs="Segoe UI"/>
                <w:color w:val="000000"/>
                <w:szCs w:val="22"/>
              </w:rPr>
              <w:t>-</w:t>
            </w:r>
          </w:p>
        </w:tc>
      </w:tr>
      <w:tr w:rsidR="00204156" w:rsidRPr="003248A5" w:rsidTr="00A92596">
        <w:trPr>
          <w:cantSplit/>
          <w:trHeight w:val="623"/>
        </w:trPr>
        <w:tc>
          <w:tcPr>
            <w:tcW w:w="186" w:type="pct"/>
            <w:vAlign w:val="center"/>
          </w:tcPr>
          <w:p w:rsidR="00204156" w:rsidRPr="003248A5" w:rsidRDefault="00204156" w:rsidP="00204156">
            <w:pPr>
              <w:pStyle w:val="afffffff0"/>
            </w:pPr>
            <w:r>
              <w:t>8</w:t>
            </w:r>
          </w:p>
        </w:tc>
        <w:tc>
          <w:tcPr>
            <w:tcW w:w="1275" w:type="pct"/>
            <w:shd w:val="clear" w:color="auto" w:fill="auto"/>
            <w:vAlign w:val="center"/>
          </w:tcPr>
          <w:p w:rsidR="00204156" w:rsidRPr="0083585E" w:rsidRDefault="00204156" w:rsidP="00204156">
            <w:pPr>
              <w:pStyle w:val="afffffff0"/>
              <w:spacing w:before="0"/>
              <w:rPr>
                <w:lang w:eastAsia="ru-RU"/>
              </w:rPr>
            </w:pPr>
            <w:r w:rsidRPr="002563DF">
              <w:t>БМК-8</w:t>
            </w:r>
          </w:p>
        </w:tc>
        <w:tc>
          <w:tcPr>
            <w:tcW w:w="656" w:type="pct"/>
            <w:vAlign w:val="center"/>
          </w:tcPr>
          <w:p w:rsidR="00204156" w:rsidRDefault="00204156" w:rsidP="00204156">
            <w:pPr>
              <w:pStyle w:val="afffffff0"/>
            </w:pPr>
            <w:r>
              <w:rPr>
                <w:rFonts w:cs="Segoe UI"/>
                <w:color w:val="000000"/>
                <w:szCs w:val="22"/>
              </w:rPr>
              <w:t>1,939</w:t>
            </w:r>
          </w:p>
        </w:tc>
        <w:tc>
          <w:tcPr>
            <w:tcW w:w="667" w:type="pct"/>
            <w:vAlign w:val="center"/>
          </w:tcPr>
          <w:p w:rsidR="00204156" w:rsidRDefault="00204156" w:rsidP="00204156">
            <w:pPr>
              <w:pStyle w:val="afffffff0"/>
            </w:pPr>
            <w:r>
              <w:rPr>
                <w:rFonts w:cs="Segoe UI"/>
                <w:color w:val="000000"/>
                <w:szCs w:val="22"/>
              </w:rPr>
              <w:t>64,98</w:t>
            </w:r>
          </w:p>
        </w:tc>
        <w:tc>
          <w:tcPr>
            <w:tcW w:w="607" w:type="pct"/>
            <w:tcBorders>
              <w:right w:val="single" w:sz="4" w:space="0" w:color="auto"/>
            </w:tcBorders>
            <w:shd w:val="clear" w:color="auto" w:fill="auto"/>
            <w:vAlign w:val="center"/>
          </w:tcPr>
          <w:p w:rsidR="00204156" w:rsidRPr="00CE672B" w:rsidRDefault="00204156" w:rsidP="00204156">
            <w:pPr>
              <w:pStyle w:val="afffffff0"/>
            </w:pPr>
            <w:r>
              <w:rPr>
                <w:rFonts w:cs="Segoe UI"/>
                <w:color w:val="000000"/>
                <w:szCs w:val="22"/>
              </w:rPr>
              <w:t>0,162</w:t>
            </w:r>
          </w:p>
        </w:tc>
        <w:tc>
          <w:tcPr>
            <w:tcW w:w="306" w:type="pct"/>
            <w:tcBorders>
              <w:right w:val="single" w:sz="4" w:space="0" w:color="auto"/>
            </w:tcBorders>
            <w:vAlign w:val="center"/>
          </w:tcPr>
          <w:p w:rsidR="00204156" w:rsidRPr="00CE672B" w:rsidRDefault="00204156" w:rsidP="00204156">
            <w:pPr>
              <w:pStyle w:val="afffffff0"/>
            </w:pPr>
            <w:r>
              <w:rPr>
                <w:rFonts w:cs="Segoe UI"/>
                <w:color w:val="000000"/>
                <w:szCs w:val="22"/>
              </w:rPr>
              <w:t>0,807</w:t>
            </w:r>
          </w:p>
        </w:tc>
        <w:tc>
          <w:tcPr>
            <w:tcW w:w="582" w:type="pct"/>
            <w:tcBorders>
              <w:right w:val="single" w:sz="4" w:space="0" w:color="auto"/>
            </w:tcBorders>
            <w:vAlign w:val="center"/>
          </w:tcPr>
          <w:p w:rsidR="00204156" w:rsidRPr="00CE672B" w:rsidRDefault="00204156" w:rsidP="00204156">
            <w:pPr>
              <w:pStyle w:val="afffffff0"/>
            </w:pPr>
            <w:r>
              <w:rPr>
                <w:rFonts w:cs="Segoe UI"/>
                <w:color w:val="000000"/>
                <w:szCs w:val="22"/>
              </w:rPr>
              <w:t>0,807</w:t>
            </w:r>
          </w:p>
        </w:tc>
        <w:tc>
          <w:tcPr>
            <w:tcW w:w="721" w:type="pct"/>
            <w:tcBorders>
              <w:right w:val="single" w:sz="4" w:space="0" w:color="auto"/>
            </w:tcBorders>
            <w:vAlign w:val="center"/>
          </w:tcPr>
          <w:p w:rsidR="00204156" w:rsidRPr="003248A5" w:rsidRDefault="00204156" w:rsidP="00204156">
            <w:pPr>
              <w:pStyle w:val="afffffff0"/>
            </w:pPr>
            <w:r>
              <w:rPr>
                <w:rFonts w:cs="Segoe UI"/>
                <w:color w:val="000000"/>
                <w:szCs w:val="22"/>
              </w:rPr>
              <w:t>-</w:t>
            </w:r>
          </w:p>
        </w:tc>
      </w:tr>
      <w:tr w:rsidR="00204156" w:rsidRPr="003248A5" w:rsidTr="00A92596">
        <w:trPr>
          <w:cantSplit/>
          <w:trHeight w:val="623"/>
        </w:trPr>
        <w:tc>
          <w:tcPr>
            <w:tcW w:w="186" w:type="pct"/>
            <w:vAlign w:val="center"/>
          </w:tcPr>
          <w:p w:rsidR="00204156" w:rsidRPr="003248A5" w:rsidRDefault="00204156" w:rsidP="00204156">
            <w:pPr>
              <w:pStyle w:val="afffffff0"/>
            </w:pPr>
            <w:r>
              <w:t>9</w:t>
            </w:r>
          </w:p>
        </w:tc>
        <w:tc>
          <w:tcPr>
            <w:tcW w:w="1275" w:type="pct"/>
            <w:shd w:val="clear" w:color="auto" w:fill="auto"/>
            <w:vAlign w:val="center"/>
          </w:tcPr>
          <w:p w:rsidR="00204156" w:rsidRPr="0083585E" w:rsidRDefault="00204156" w:rsidP="00204156">
            <w:pPr>
              <w:pStyle w:val="afffffff0"/>
              <w:spacing w:before="0"/>
              <w:rPr>
                <w:lang w:eastAsia="ru-RU"/>
              </w:rPr>
            </w:pPr>
            <w:r w:rsidRPr="002563DF">
              <w:t>БМК-9</w:t>
            </w:r>
          </w:p>
        </w:tc>
        <w:tc>
          <w:tcPr>
            <w:tcW w:w="656" w:type="pct"/>
            <w:vAlign w:val="center"/>
          </w:tcPr>
          <w:p w:rsidR="00204156" w:rsidRDefault="00204156" w:rsidP="00204156">
            <w:pPr>
              <w:pStyle w:val="afffffff0"/>
            </w:pPr>
            <w:r>
              <w:rPr>
                <w:rFonts w:cs="Segoe UI"/>
                <w:color w:val="000000"/>
                <w:szCs w:val="22"/>
              </w:rPr>
              <w:t>5,615</w:t>
            </w:r>
          </w:p>
        </w:tc>
        <w:tc>
          <w:tcPr>
            <w:tcW w:w="667" w:type="pct"/>
            <w:vAlign w:val="center"/>
          </w:tcPr>
          <w:p w:rsidR="00204156" w:rsidRDefault="00204156" w:rsidP="00204156">
            <w:pPr>
              <w:pStyle w:val="afffffff0"/>
            </w:pPr>
            <w:r>
              <w:rPr>
                <w:rFonts w:cs="Segoe UI"/>
                <w:color w:val="000000"/>
                <w:szCs w:val="22"/>
              </w:rPr>
              <w:t>200,26</w:t>
            </w:r>
          </w:p>
        </w:tc>
        <w:tc>
          <w:tcPr>
            <w:tcW w:w="607" w:type="pct"/>
            <w:tcBorders>
              <w:right w:val="single" w:sz="4" w:space="0" w:color="auto"/>
            </w:tcBorders>
            <w:shd w:val="clear" w:color="auto" w:fill="auto"/>
            <w:vAlign w:val="center"/>
          </w:tcPr>
          <w:p w:rsidR="00204156" w:rsidRPr="00CE672B" w:rsidRDefault="00204156" w:rsidP="00204156">
            <w:pPr>
              <w:pStyle w:val="afffffff0"/>
            </w:pPr>
            <w:r>
              <w:rPr>
                <w:rFonts w:cs="Segoe UI"/>
                <w:color w:val="000000"/>
                <w:szCs w:val="22"/>
              </w:rPr>
              <w:t>0,501</w:t>
            </w:r>
          </w:p>
        </w:tc>
        <w:tc>
          <w:tcPr>
            <w:tcW w:w="306" w:type="pct"/>
            <w:tcBorders>
              <w:right w:val="single" w:sz="4" w:space="0" w:color="auto"/>
            </w:tcBorders>
            <w:vAlign w:val="center"/>
          </w:tcPr>
          <w:p w:rsidR="00204156" w:rsidRPr="00CE672B" w:rsidRDefault="00204156" w:rsidP="00204156">
            <w:pPr>
              <w:pStyle w:val="afffffff0"/>
            </w:pPr>
            <w:r>
              <w:rPr>
                <w:rFonts w:cs="Segoe UI"/>
                <w:color w:val="000000"/>
                <w:szCs w:val="22"/>
              </w:rPr>
              <w:t>2,487</w:t>
            </w:r>
          </w:p>
        </w:tc>
        <w:tc>
          <w:tcPr>
            <w:tcW w:w="582" w:type="pct"/>
            <w:tcBorders>
              <w:right w:val="single" w:sz="4" w:space="0" w:color="auto"/>
            </w:tcBorders>
            <w:vAlign w:val="center"/>
          </w:tcPr>
          <w:p w:rsidR="00204156" w:rsidRPr="00CE672B" w:rsidRDefault="00204156" w:rsidP="00204156">
            <w:pPr>
              <w:pStyle w:val="afffffff0"/>
            </w:pPr>
            <w:r>
              <w:rPr>
                <w:rFonts w:cs="Segoe UI"/>
                <w:color w:val="000000"/>
                <w:szCs w:val="22"/>
              </w:rPr>
              <w:t>2,487</w:t>
            </w:r>
          </w:p>
        </w:tc>
        <w:tc>
          <w:tcPr>
            <w:tcW w:w="721" w:type="pct"/>
            <w:tcBorders>
              <w:right w:val="single" w:sz="4" w:space="0" w:color="auto"/>
            </w:tcBorders>
            <w:vAlign w:val="center"/>
          </w:tcPr>
          <w:p w:rsidR="00204156" w:rsidRPr="003248A5" w:rsidRDefault="00204156" w:rsidP="00204156">
            <w:pPr>
              <w:pStyle w:val="afffffff0"/>
            </w:pPr>
            <w:r>
              <w:rPr>
                <w:rFonts w:cs="Segoe UI"/>
                <w:color w:val="000000"/>
                <w:szCs w:val="22"/>
              </w:rPr>
              <w:t>-</w:t>
            </w:r>
          </w:p>
        </w:tc>
      </w:tr>
      <w:tr w:rsidR="00204156" w:rsidRPr="003248A5" w:rsidTr="00A92596">
        <w:trPr>
          <w:cantSplit/>
          <w:trHeight w:val="623"/>
        </w:trPr>
        <w:tc>
          <w:tcPr>
            <w:tcW w:w="186" w:type="pct"/>
            <w:vAlign w:val="center"/>
          </w:tcPr>
          <w:p w:rsidR="00204156" w:rsidRPr="003248A5" w:rsidRDefault="00204156" w:rsidP="00204156">
            <w:pPr>
              <w:pStyle w:val="afffffff0"/>
            </w:pPr>
            <w:r>
              <w:t>10</w:t>
            </w:r>
          </w:p>
        </w:tc>
        <w:tc>
          <w:tcPr>
            <w:tcW w:w="1275" w:type="pct"/>
            <w:shd w:val="clear" w:color="auto" w:fill="auto"/>
            <w:vAlign w:val="center"/>
          </w:tcPr>
          <w:p w:rsidR="00204156" w:rsidRPr="0083585E" w:rsidRDefault="00204156" w:rsidP="00204156">
            <w:pPr>
              <w:pStyle w:val="afffffff0"/>
              <w:spacing w:before="0"/>
              <w:rPr>
                <w:lang w:eastAsia="ru-RU"/>
              </w:rPr>
            </w:pPr>
            <w:r w:rsidRPr="00D820EB">
              <w:t>Котельная с. Карманово, ул. Набережная</w:t>
            </w:r>
          </w:p>
        </w:tc>
        <w:tc>
          <w:tcPr>
            <w:tcW w:w="656" w:type="pct"/>
            <w:vAlign w:val="center"/>
          </w:tcPr>
          <w:p w:rsidR="00204156" w:rsidRDefault="00204156" w:rsidP="00204156">
            <w:pPr>
              <w:pStyle w:val="afffffff0"/>
            </w:pPr>
            <w:r>
              <w:rPr>
                <w:rFonts w:cs="Segoe UI"/>
                <w:color w:val="000000"/>
                <w:szCs w:val="22"/>
              </w:rPr>
              <w:t>0,108</w:t>
            </w:r>
          </w:p>
        </w:tc>
        <w:tc>
          <w:tcPr>
            <w:tcW w:w="667" w:type="pct"/>
            <w:vAlign w:val="center"/>
          </w:tcPr>
          <w:p w:rsidR="00204156" w:rsidRDefault="00204156" w:rsidP="00204156">
            <w:pPr>
              <w:pStyle w:val="afffffff0"/>
            </w:pPr>
            <w:r>
              <w:rPr>
                <w:rFonts w:cs="Segoe UI"/>
                <w:color w:val="000000"/>
                <w:szCs w:val="22"/>
              </w:rPr>
              <w:t>2,36</w:t>
            </w:r>
          </w:p>
        </w:tc>
        <w:tc>
          <w:tcPr>
            <w:tcW w:w="607" w:type="pct"/>
            <w:tcBorders>
              <w:right w:val="single" w:sz="4" w:space="0" w:color="auto"/>
            </w:tcBorders>
            <w:shd w:val="clear" w:color="auto" w:fill="auto"/>
            <w:vAlign w:val="center"/>
          </w:tcPr>
          <w:p w:rsidR="00204156" w:rsidRPr="00CE672B" w:rsidRDefault="00204156" w:rsidP="00204156">
            <w:pPr>
              <w:pStyle w:val="afffffff0"/>
            </w:pPr>
            <w:r>
              <w:rPr>
                <w:rFonts w:cs="Segoe UI"/>
                <w:color w:val="000000"/>
                <w:szCs w:val="22"/>
              </w:rPr>
              <w:t>0,006</w:t>
            </w:r>
          </w:p>
        </w:tc>
        <w:tc>
          <w:tcPr>
            <w:tcW w:w="306" w:type="pct"/>
            <w:tcBorders>
              <w:right w:val="single" w:sz="4" w:space="0" w:color="auto"/>
            </w:tcBorders>
            <w:vAlign w:val="center"/>
          </w:tcPr>
          <w:p w:rsidR="00204156" w:rsidRPr="00CE672B" w:rsidRDefault="00204156" w:rsidP="00204156">
            <w:pPr>
              <w:pStyle w:val="afffffff0"/>
            </w:pPr>
            <w:r>
              <w:rPr>
                <w:rFonts w:cs="Segoe UI"/>
                <w:color w:val="000000"/>
                <w:szCs w:val="22"/>
              </w:rPr>
              <w:t>0,029</w:t>
            </w:r>
          </w:p>
        </w:tc>
        <w:tc>
          <w:tcPr>
            <w:tcW w:w="582" w:type="pct"/>
            <w:tcBorders>
              <w:right w:val="single" w:sz="4" w:space="0" w:color="auto"/>
            </w:tcBorders>
            <w:vAlign w:val="center"/>
          </w:tcPr>
          <w:p w:rsidR="00204156" w:rsidRPr="00CE672B" w:rsidRDefault="00204156" w:rsidP="00204156">
            <w:pPr>
              <w:pStyle w:val="afffffff0"/>
            </w:pPr>
            <w:r>
              <w:rPr>
                <w:rFonts w:cs="Segoe UI"/>
                <w:color w:val="000000"/>
                <w:szCs w:val="22"/>
              </w:rPr>
              <w:t>0,029</w:t>
            </w:r>
          </w:p>
        </w:tc>
        <w:tc>
          <w:tcPr>
            <w:tcW w:w="721" w:type="pct"/>
            <w:tcBorders>
              <w:right w:val="single" w:sz="4" w:space="0" w:color="auto"/>
            </w:tcBorders>
            <w:vAlign w:val="center"/>
          </w:tcPr>
          <w:p w:rsidR="00204156" w:rsidRPr="003248A5" w:rsidRDefault="00204156" w:rsidP="00204156">
            <w:pPr>
              <w:pStyle w:val="afffffff0"/>
            </w:pPr>
            <w:r>
              <w:rPr>
                <w:rFonts w:cs="Segoe UI"/>
                <w:color w:val="000000"/>
                <w:szCs w:val="22"/>
              </w:rPr>
              <w:t>-</w:t>
            </w:r>
          </w:p>
        </w:tc>
      </w:tr>
      <w:tr w:rsidR="00204156" w:rsidRPr="003248A5" w:rsidTr="00A92596">
        <w:trPr>
          <w:cantSplit/>
          <w:trHeight w:val="623"/>
        </w:trPr>
        <w:tc>
          <w:tcPr>
            <w:tcW w:w="186" w:type="pct"/>
            <w:vAlign w:val="center"/>
          </w:tcPr>
          <w:p w:rsidR="00204156" w:rsidRPr="003248A5" w:rsidRDefault="00204156" w:rsidP="00204156">
            <w:pPr>
              <w:pStyle w:val="afffffff0"/>
            </w:pPr>
            <w:r>
              <w:t>11</w:t>
            </w:r>
          </w:p>
        </w:tc>
        <w:tc>
          <w:tcPr>
            <w:tcW w:w="1275" w:type="pct"/>
            <w:shd w:val="clear" w:color="auto" w:fill="auto"/>
            <w:vAlign w:val="center"/>
          </w:tcPr>
          <w:p w:rsidR="00204156" w:rsidRPr="0083585E" w:rsidRDefault="00204156" w:rsidP="00204156">
            <w:pPr>
              <w:pStyle w:val="afffffff0"/>
              <w:spacing w:before="0"/>
              <w:rPr>
                <w:lang w:eastAsia="ru-RU"/>
              </w:rPr>
            </w:pPr>
            <w:r w:rsidRPr="002563DF">
              <w:t>Котельная пр. Первомайский, 1</w:t>
            </w:r>
          </w:p>
        </w:tc>
        <w:tc>
          <w:tcPr>
            <w:tcW w:w="656" w:type="pct"/>
            <w:vAlign w:val="center"/>
          </w:tcPr>
          <w:p w:rsidR="00204156" w:rsidRDefault="00204156" w:rsidP="00204156">
            <w:pPr>
              <w:pStyle w:val="afffffff0"/>
            </w:pPr>
            <w:r>
              <w:rPr>
                <w:rFonts w:cs="Segoe UI"/>
                <w:color w:val="000000"/>
                <w:szCs w:val="22"/>
              </w:rPr>
              <w:t>0,300</w:t>
            </w:r>
          </w:p>
        </w:tc>
        <w:tc>
          <w:tcPr>
            <w:tcW w:w="667" w:type="pct"/>
            <w:vAlign w:val="center"/>
          </w:tcPr>
          <w:p w:rsidR="00204156" w:rsidRDefault="00204156" w:rsidP="00204156">
            <w:pPr>
              <w:pStyle w:val="afffffff0"/>
            </w:pPr>
            <w:r>
              <w:rPr>
                <w:rFonts w:cs="Segoe UI"/>
                <w:color w:val="000000"/>
                <w:szCs w:val="22"/>
              </w:rPr>
              <w:t>6,23</w:t>
            </w:r>
          </w:p>
        </w:tc>
        <w:tc>
          <w:tcPr>
            <w:tcW w:w="607" w:type="pct"/>
            <w:tcBorders>
              <w:right w:val="single" w:sz="4" w:space="0" w:color="auto"/>
            </w:tcBorders>
            <w:shd w:val="clear" w:color="auto" w:fill="auto"/>
            <w:vAlign w:val="center"/>
          </w:tcPr>
          <w:p w:rsidR="00204156" w:rsidRPr="00CE672B" w:rsidRDefault="00204156" w:rsidP="00204156">
            <w:pPr>
              <w:pStyle w:val="afffffff0"/>
            </w:pPr>
            <w:r>
              <w:rPr>
                <w:rFonts w:cs="Segoe UI"/>
                <w:color w:val="000000"/>
                <w:szCs w:val="22"/>
              </w:rPr>
              <w:t>0,016</w:t>
            </w:r>
          </w:p>
        </w:tc>
        <w:tc>
          <w:tcPr>
            <w:tcW w:w="306" w:type="pct"/>
            <w:tcBorders>
              <w:right w:val="single" w:sz="4" w:space="0" w:color="auto"/>
            </w:tcBorders>
            <w:vAlign w:val="center"/>
          </w:tcPr>
          <w:p w:rsidR="00204156" w:rsidRPr="00CE672B" w:rsidRDefault="00204156" w:rsidP="00204156">
            <w:pPr>
              <w:pStyle w:val="afffffff0"/>
            </w:pPr>
            <w:r>
              <w:rPr>
                <w:rFonts w:cs="Segoe UI"/>
                <w:color w:val="000000"/>
                <w:szCs w:val="22"/>
              </w:rPr>
              <w:t>0,077</w:t>
            </w:r>
          </w:p>
        </w:tc>
        <w:tc>
          <w:tcPr>
            <w:tcW w:w="582" w:type="pct"/>
            <w:tcBorders>
              <w:right w:val="single" w:sz="4" w:space="0" w:color="auto"/>
            </w:tcBorders>
            <w:vAlign w:val="center"/>
          </w:tcPr>
          <w:p w:rsidR="00204156" w:rsidRPr="00CE672B" w:rsidRDefault="00204156" w:rsidP="00204156">
            <w:pPr>
              <w:pStyle w:val="afffffff0"/>
            </w:pPr>
            <w:r>
              <w:rPr>
                <w:rFonts w:cs="Segoe UI"/>
                <w:color w:val="000000"/>
                <w:szCs w:val="22"/>
              </w:rPr>
              <w:t>0,077</w:t>
            </w:r>
          </w:p>
        </w:tc>
        <w:tc>
          <w:tcPr>
            <w:tcW w:w="721" w:type="pct"/>
            <w:tcBorders>
              <w:right w:val="single" w:sz="4" w:space="0" w:color="auto"/>
            </w:tcBorders>
            <w:vAlign w:val="center"/>
          </w:tcPr>
          <w:p w:rsidR="00204156" w:rsidRPr="003248A5" w:rsidRDefault="00204156" w:rsidP="00204156">
            <w:pPr>
              <w:pStyle w:val="afffffff0"/>
            </w:pPr>
            <w:r>
              <w:rPr>
                <w:rFonts w:cs="Segoe UI"/>
                <w:color w:val="000000"/>
                <w:szCs w:val="22"/>
              </w:rPr>
              <w:t>-</w:t>
            </w:r>
          </w:p>
        </w:tc>
      </w:tr>
      <w:tr w:rsidR="00204156" w:rsidRPr="003248A5" w:rsidTr="00A92596">
        <w:trPr>
          <w:cantSplit/>
          <w:trHeight w:val="623"/>
        </w:trPr>
        <w:tc>
          <w:tcPr>
            <w:tcW w:w="186" w:type="pct"/>
            <w:vAlign w:val="center"/>
          </w:tcPr>
          <w:p w:rsidR="00204156" w:rsidRPr="003248A5" w:rsidRDefault="00204156" w:rsidP="00204156">
            <w:pPr>
              <w:pStyle w:val="afffffff0"/>
            </w:pPr>
            <w:r>
              <w:lastRenderedPageBreak/>
              <w:t>12</w:t>
            </w:r>
          </w:p>
        </w:tc>
        <w:tc>
          <w:tcPr>
            <w:tcW w:w="1275" w:type="pct"/>
            <w:shd w:val="clear" w:color="auto" w:fill="auto"/>
            <w:vAlign w:val="center"/>
          </w:tcPr>
          <w:p w:rsidR="00204156" w:rsidRPr="0083585E" w:rsidRDefault="00204156" w:rsidP="00204156">
            <w:pPr>
              <w:pStyle w:val="afffffff0"/>
              <w:spacing w:before="0"/>
              <w:rPr>
                <w:lang w:eastAsia="ru-RU"/>
              </w:rPr>
            </w:pPr>
            <w:r w:rsidRPr="002563DF">
              <w:t>Котельная ул. Комсомольская, 9</w:t>
            </w:r>
          </w:p>
        </w:tc>
        <w:tc>
          <w:tcPr>
            <w:tcW w:w="656" w:type="pct"/>
            <w:vAlign w:val="center"/>
          </w:tcPr>
          <w:p w:rsidR="00204156" w:rsidRDefault="00204156" w:rsidP="00204156">
            <w:pPr>
              <w:pStyle w:val="afffffff0"/>
            </w:pPr>
            <w:r>
              <w:rPr>
                <w:rFonts w:cs="Segoe UI"/>
                <w:color w:val="000000"/>
                <w:szCs w:val="22"/>
              </w:rPr>
              <w:t>0,046</w:t>
            </w:r>
          </w:p>
        </w:tc>
        <w:tc>
          <w:tcPr>
            <w:tcW w:w="667" w:type="pct"/>
            <w:vAlign w:val="center"/>
          </w:tcPr>
          <w:p w:rsidR="00204156" w:rsidRDefault="00204156" w:rsidP="00204156">
            <w:pPr>
              <w:pStyle w:val="afffffff0"/>
            </w:pPr>
            <w:r>
              <w:rPr>
                <w:rFonts w:cs="Segoe UI"/>
                <w:color w:val="000000"/>
                <w:szCs w:val="22"/>
              </w:rPr>
              <w:t>0,90</w:t>
            </w:r>
          </w:p>
        </w:tc>
        <w:tc>
          <w:tcPr>
            <w:tcW w:w="607" w:type="pct"/>
            <w:tcBorders>
              <w:right w:val="single" w:sz="4" w:space="0" w:color="auto"/>
            </w:tcBorders>
            <w:shd w:val="clear" w:color="auto" w:fill="auto"/>
            <w:vAlign w:val="center"/>
          </w:tcPr>
          <w:p w:rsidR="00204156" w:rsidRPr="00CE672B" w:rsidRDefault="00204156" w:rsidP="00204156">
            <w:pPr>
              <w:pStyle w:val="afffffff0"/>
            </w:pPr>
            <w:r>
              <w:rPr>
                <w:rFonts w:cs="Segoe UI"/>
                <w:color w:val="000000"/>
                <w:szCs w:val="22"/>
              </w:rPr>
              <w:t>0,002</w:t>
            </w:r>
          </w:p>
        </w:tc>
        <w:tc>
          <w:tcPr>
            <w:tcW w:w="306" w:type="pct"/>
            <w:tcBorders>
              <w:right w:val="single" w:sz="4" w:space="0" w:color="auto"/>
            </w:tcBorders>
            <w:vAlign w:val="center"/>
          </w:tcPr>
          <w:p w:rsidR="00204156" w:rsidRPr="00CE672B" w:rsidRDefault="00204156" w:rsidP="00204156">
            <w:pPr>
              <w:pStyle w:val="afffffff0"/>
            </w:pPr>
            <w:r>
              <w:rPr>
                <w:rFonts w:cs="Segoe UI"/>
                <w:color w:val="000000"/>
                <w:szCs w:val="22"/>
              </w:rPr>
              <w:t>0,011</w:t>
            </w:r>
          </w:p>
        </w:tc>
        <w:tc>
          <w:tcPr>
            <w:tcW w:w="582" w:type="pct"/>
            <w:tcBorders>
              <w:right w:val="single" w:sz="4" w:space="0" w:color="auto"/>
            </w:tcBorders>
            <w:vAlign w:val="center"/>
          </w:tcPr>
          <w:p w:rsidR="00204156" w:rsidRPr="00CE672B" w:rsidRDefault="00204156" w:rsidP="00204156">
            <w:pPr>
              <w:pStyle w:val="afffffff0"/>
            </w:pPr>
            <w:r>
              <w:rPr>
                <w:rFonts w:cs="Segoe UI"/>
                <w:color w:val="000000"/>
                <w:szCs w:val="22"/>
              </w:rPr>
              <w:t>0,011</w:t>
            </w:r>
          </w:p>
        </w:tc>
        <w:tc>
          <w:tcPr>
            <w:tcW w:w="721" w:type="pct"/>
            <w:tcBorders>
              <w:right w:val="single" w:sz="4" w:space="0" w:color="auto"/>
            </w:tcBorders>
            <w:vAlign w:val="center"/>
          </w:tcPr>
          <w:p w:rsidR="00204156" w:rsidRPr="003248A5" w:rsidRDefault="00204156" w:rsidP="00204156">
            <w:pPr>
              <w:pStyle w:val="afffffff0"/>
            </w:pPr>
            <w:r>
              <w:rPr>
                <w:rFonts w:cs="Segoe UI"/>
                <w:color w:val="000000"/>
                <w:szCs w:val="22"/>
              </w:rPr>
              <w:t>-</w:t>
            </w:r>
          </w:p>
        </w:tc>
      </w:tr>
      <w:tr w:rsidR="00204156" w:rsidRPr="003248A5" w:rsidTr="00A92596">
        <w:trPr>
          <w:cantSplit/>
          <w:trHeight w:val="623"/>
        </w:trPr>
        <w:tc>
          <w:tcPr>
            <w:tcW w:w="186" w:type="pct"/>
            <w:vAlign w:val="center"/>
          </w:tcPr>
          <w:p w:rsidR="00204156" w:rsidRPr="003248A5" w:rsidRDefault="00204156" w:rsidP="00204156">
            <w:pPr>
              <w:pStyle w:val="afffffff0"/>
            </w:pPr>
            <w:r>
              <w:t>13</w:t>
            </w:r>
          </w:p>
        </w:tc>
        <w:tc>
          <w:tcPr>
            <w:tcW w:w="1275" w:type="pct"/>
            <w:shd w:val="clear" w:color="auto" w:fill="auto"/>
            <w:vAlign w:val="center"/>
          </w:tcPr>
          <w:p w:rsidR="00204156" w:rsidRPr="0083585E" w:rsidRDefault="00204156" w:rsidP="00204156">
            <w:pPr>
              <w:pStyle w:val="afffffff0"/>
              <w:spacing w:before="0"/>
              <w:rPr>
                <w:lang w:eastAsia="ru-RU"/>
              </w:rPr>
            </w:pPr>
            <w:r w:rsidRPr="00680FB8">
              <w:t>Котельная г. Гагарин, ул. Советская д. 64а, ФОК «Восток»</w:t>
            </w:r>
          </w:p>
        </w:tc>
        <w:tc>
          <w:tcPr>
            <w:tcW w:w="656" w:type="pct"/>
            <w:vAlign w:val="center"/>
          </w:tcPr>
          <w:p w:rsidR="00204156" w:rsidRDefault="00204156" w:rsidP="00204156">
            <w:pPr>
              <w:pStyle w:val="afffffff0"/>
            </w:pPr>
            <w:r>
              <w:rPr>
                <w:rFonts w:cs="Segoe UI"/>
                <w:color w:val="000000"/>
                <w:szCs w:val="22"/>
              </w:rPr>
              <w:t>0,250</w:t>
            </w:r>
          </w:p>
        </w:tc>
        <w:tc>
          <w:tcPr>
            <w:tcW w:w="667" w:type="pct"/>
            <w:vAlign w:val="center"/>
          </w:tcPr>
          <w:p w:rsidR="00204156" w:rsidRDefault="00204156" w:rsidP="00204156">
            <w:pPr>
              <w:pStyle w:val="afffffff0"/>
            </w:pPr>
            <w:r>
              <w:rPr>
                <w:rFonts w:cs="Segoe UI"/>
                <w:color w:val="000000"/>
                <w:szCs w:val="22"/>
              </w:rPr>
              <w:t>5,99</w:t>
            </w:r>
          </w:p>
        </w:tc>
        <w:tc>
          <w:tcPr>
            <w:tcW w:w="607" w:type="pct"/>
            <w:tcBorders>
              <w:right w:val="single" w:sz="4" w:space="0" w:color="auto"/>
            </w:tcBorders>
            <w:shd w:val="clear" w:color="auto" w:fill="auto"/>
            <w:vAlign w:val="center"/>
          </w:tcPr>
          <w:p w:rsidR="00204156" w:rsidRPr="00CE672B" w:rsidRDefault="00204156" w:rsidP="00204156">
            <w:pPr>
              <w:pStyle w:val="afffffff0"/>
            </w:pPr>
            <w:r>
              <w:rPr>
                <w:rFonts w:cs="Segoe UI"/>
                <w:color w:val="000000"/>
                <w:szCs w:val="22"/>
              </w:rPr>
              <w:t>0,015</w:t>
            </w:r>
          </w:p>
        </w:tc>
        <w:tc>
          <w:tcPr>
            <w:tcW w:w="306" w:type="pct"/>
            <w:tcBorders>
              <w:right w:val="single" w:sz="4" w:space="0" w:color="auto"/>
            </w:tcBorders>
            <w:vAlign w:val="center"/>
          </w:tcPr>
          <w:p w:rsidR="00204156" w:rsidRPr="00CE672B" w:rsidRDefault="00204156" w:rsidP="00204156">
            <w:pPr>
              <w:pStyle w:val="afffffff0"/>
            </w:pPr>
            <w:r>
              <w:rPr>
                <w:rFonts w:cs="Segoe UI"/>
                <w:color w:val="000000"/>
                <w:szCs w:val="22"/>
              </w:rPr>
              <w:t>0,074</w:t>
            </w:r>
          </w:p>
        </w:tc>
        <w:tc>
          <w:tcPr>
            <w:tcW w:w="582" w:type="pct"/>
            <w:tcBorders>
              <w:right w:val="single" w:sz="4" w:space="0" w:color="auto"/>
            </w:tcBorders>
            <w:vAlign w:val="center"/>
          </w:tcPr>
          <w:p w:rsidR="00204156" w:rsidRPr="00CE672B" w:rsidRDefault="00204156" w:rsidP="00204156">
            <w:pPr>
              <w:pStyle w:val="afffffff0"/>
            </w:pPr>
            <w:r>
              <w:rPr>
                <w:rFonts w:cs="Segoe UI"/>
                <w:color w:val="000000"/>
                <w:szCs w:val="22"/>
              </w:rPr>
              <w:t>0,074</w:t>
            </w:r>
          </w:p>
        </w:tc>
        <w:tc>
          <w:tcPr>
            <w:tcW w:w="721" w:type="pct"/>
            <w:tcBorders>
              <w:right w:val="single" w:sz="4" w:space="0" w:color="auto"/>
            </w:tcBorders>
            <w:vAlign w:val="center"/>
          </w:tcPr>
          <w:p w:rsidR="00204156" w:rsidRPr="003248A5" w:rsidRDefault="00204156" w:rsidP="00204156">
            <w:pPr>
              <w:pStyle w:val="afffffff0"/>
            </w:pPr>
            <w:r>
              <w:rPr>
                <w:rFonts w:cs="Segoe UI"/>
                <w:color w:val="000000"/>
                <w:szCs w:val="22"/>
              </w:rPr>
              <w:t>-</w:t>
            </w:r>
          </w:p>
        </w:tc>
      </w:tr>
      <w:tr w:rsidR="00204156" w:rsidRPr="003248A5" w:rsidTr="00A92596">
        <w:trPr>
          <w:cantSplit/>
          <w:trHeight w:val="623"/>
        </w:trPr>
        <w:tc>
          <w:tcPr>
            <w:tcW w:w="186" w:type="pct"/>
            <w:vAlign w:val="center"/>
          </w:tcPr>
          <w:p w:rsidR="00204156" w:rsidRPr="003248A5" w:rsidRDefault="00204156" w:rsidP="00204156">
            <w:pPr>
              <w:pStyle w:val="afffffff0"/>
            </w:pPr>
            <w:r>
              <w:t>14</w:t>
            </w:r>
          </w:p>
        </w:tc>
        <w:tc>
          <w:tcPr>
            <w:tcW w:w="1275" w:type="pct"/>
            <w:shd w:val="clear" w:color="auto" w:fill="auto"/>
            <w:vAlign w:val="center"/>
          </w:tcPr>
          <w:p w:rsidR="00204156" w:rsidRPr="0083585E" w:rsidRDefault="00204156" w:rsidP="00204156">
            <w:pPr>
              <w:pStyle w:val="afffffff0"/>
              <w:spacing w:before="0"/>
              <w:rPr>
                <w:lang w:eastAsia="ru-RU"/>
              </w:rPr>
            </w:pPr>
            <w:r w:rsidRPr="00680FB8">
              <w:t>Котельная д. Акатово, Акатовская школа</w:t>
            </w:r>
          </w:p>
        </w:tc>
        <w:tc>
          <w:tcPr>
            <w:tcW w:w="656" w:type="pct"/>
            <w:vAlign w:val="center"/>
          </w:tcPr>
          <w:p w:rsidR="00204156" w:rsidRDefault="00204156" w:rsidP="00204156">
            <w:pPr>
              <w:pStyle w:val="afffffff0"/>
            </w:pPr>
            <w:r>
              <w:rPr>
                <w:rFonts w:cs="Segoe UI"/>
                <w:color w:val="000000"/>
                <w:szCs w:val="22"/>
              </w:rPr>
              <w:t>0,143</w:t>
            </w:r>
          </w:p>
        </w:tc>
        <w:tc>
          <w:tcPr>
            <w:tcW w:w="667" w:type="pct"/>
            <w:vAlign w:val="center"/>
          </w:tcPr>
          <w:p w:rsidR="00204156" w:rsidRDefault="00204156" w:rsidP="00204156">
            <w:pPr>
              <w:pStyle w:val="afffffff0"/>
            </w:pPr>
            <w:r>
              <w:rPr>
                <w:rFonts w:cs="Segoe UI"/>
                <w:color w:val="000000"/>
                <w:szCs w:val="22"/>
              </w:rPr>
              <w:t>3,24</w:t>
            </w:r>
          </w:p>
        </w:tc>
        <w:tc>
          <w:tcPr>
            <w:tcW w:w="607" w:type="pct"/>
            <w:tcBorders>
              <w:right w:val="single" w:sz="4" w:space="0" w:color="auto"/>
            </w:tcBorders>
            <w:shd w:val="clear" w:color="auto" w:fill="auto"/>
            <w:vAlign w:val="center"/>
          </w:tcPr>
          <w:p w:rsidR="00204156" w:rsidRPr="00CE672B" w:rsidRDefault="00204156" w:rsidP="00204156">
            <w:pPr>
              <w:pStyle w:val="afffffff0"/>
            </w:pPr>
            <w:r>
              <w:rPr>
                <w:rFonts w:cs="Segoe UI"/>
                <w:color w:val="000000"/>
                <w:szCs w:val="22"/>
              </w:rPr>
              <w:t>0,008</w:t>
            </w:r>
          </w:p>
        </w:tc>
        <w:tc>
          <w:tcPr>
            <w:tcW w:w="306" w:type="pct"/>
            <w:tcBorders>
              <w:right w:val="single" w:sz="4" w:space="0" w:color="auto"/>
            </w:tcBorders>
            <w:vAlign w:val="center"/>
          </w:tcPr>
          <w:p w:rsidR="00204156" w:rsidRPr="00CE672B" w:rsidRDefault="00204156" w:rsidP="00204156">
            <w:pPr>
              <w:pStyle w:val="afffffff0"/>
            </w:pPr>
            <w:r>
              <w:rPr>
                <w:rFonts w:cs="Segoe UI"/>
                <w:color w:val="000000"/>
                <w:szCs w:val="22"/>
              </w:rPr>
              <w:t>0,040</w:t>
            </w:r>
          </w:p>
        </w:tc>
        <w:tc>
          <w:tcPr>
            <w:tcW w:w="582" w:type="pct"/>
            <w:tcBorders>
              <w:right w:val="single" w:sz="4" w:space="0" w:color="auto"/>
            </w:tcBorders>
            <w:vAlign w:val="center"/>
          </w:tcPr>
          <w:p w:rsidR="00204156" w:rsidRPr="00CE672B" w:rsidRDefault="00204156" w:rsidP="00204156">
            <w:pPr>
              <w:pStyle w:val="afffffff0"/>
            </w:pPr>
            <w:r>
              <w:rPr>
                <w:rFonts w:cs="Segoe UI"/>
                <w:color w:val="000000"/>
                <w:szCs w:val="22"/>
              </w:rPr>
              <w:t>0,040</w:t>
            </w:r>
          </w:p>
        </w:tc>
        <w:tc>
          <w:tcPr>
            <w:tcW w:w="721" w:type="pct"/>
            <w:tcBorders>
              <w:right w:val="single" w:sz="4" w:space="0" w:color="auto"/>
            </w:tcBorders>
            <w:vAlign w:val="center"/>
          </w:tcPr>
          <w:p w:rsidR="00204156" w:rsidRPr="003248A5" w:rsidRDefault="00204156" w:rsidP="00204156">
            <w:pPr>
              <w:pStyle w:val="afffffff0"/>
            </w:pPr>
            <w:r>
              <w:rPr>
                <w:rFonts w:cs="Segoe UI"/>
                <w:color w:val="000000"/>
                <w:szCs w:val="22"/>
              </w:rPr>
              <w:t>-</w:t>
            </w:r>
          </w:p>
        </w:tc>
      </w:tr>
      <w:tr w:rsidR="00204156" w:rsidRPr="003248A5" w:rsidTr="00A92596">
        <w:trPr>
          <w:cantSplit/>
          <w:trHeight w:val="623"/>
        </w:trPr>
        <w:tc>
          <w:tcPr>
            <w:tcW w:w="186" w:type="pct"/>
            <w:vAlign w:val="center"/>
          </w:tcPr>
          <w:p w:rsidR="00204156" w:rsidRPr="003248A5" w:rsidRDefault="00204156" w:rsidP="00204156">
            <w:pPr>
              <w:pStyle w:val="afffffff0"/>
            </w:pPr>
            <w:r>
              <w:t>15</w:t>
            </w:r>
          </w:p>
        </w:tc>
        <w:tc>
          <w:tcPr>
            <w:tcW w:w="1275" w:type="pct"/>
            <w:shd w:val="clear" w:color="auto" w:fill="auto"/>
            <w:vAlign w:val="center"/>
          </w:tcPr>
          <w:p w:rsidR="00204156" w:rsidRPr="0083585E" w:rsidRDefault="00204156" w:rsidP="00204156">
            <w:pPr>
              <w:pStyle w:val="afffffff0"/>
              <w:spacing w:before="0"/>
              <w:rPr>
                <w:lang w:eastAsia="ru-RU"/>
              </w:rPr>
            </w:pPr>
            <w:r w:rsidRPr="00680FB8">
              <w:t>Котельная д. Никольское, Никольская школа</w:t>
            </w:r>
          </w:p>
        </w:tc>
        <w:tc>
          <w:tcPr>
            <w:tcW w:w="656" w:type="pct"/>
            <w:vAlign w:val="center"/>
          </w:tcPr>
          <w:p w:rsidR="00204156" w:rsidRDefault="00204156" w:rsidP="00204156">
            <w:pPr>
              <w:pStyle w:val="afffffff0"/>
            </w:pPr>
            <w:r>
              <w:rPr>
                <w:rFonts w:cs="Segoe UI"/>
                <w:color w:val="000000"/>
                <w:szCs w:val="22"/>
              </w:rPr>
              <w:t>0,185</w:t>
            </w:r>
          </w:p>
        </w:tc>
        <w:tc>
          <w:tcPr>
            <w:tcW w:w="667" w:type="pct"/>
            <w:vAlign w:val="center"/>
          </w:tcPr>
          <w:p w:rsidR="00204156" w:rsidRDefault="00204156" w:rsidP="00204156">
            <w:pPr>
              <w:pStyle w:val="afffffff0"/>
            </w:pPr>
            <w:r>
              <w:rPr>
                <w:rFonts w:cs="Segoe UI"/>
                <w:color w:val="000000"/>
                <w:szCs w:val="22"/>
              </w:rPr>
              <w:t>3,91</w:t>
            </w:r>
          </w:p>
        </w:tc>
        <w:tc>
          <w:tcPr>
            <w:tcW w:w="607" w:type="pct"/>
            <w:tcBorders>
              <w:right w:val="single" w:sz="4" w:space="0" w:color="auto"/>
            </w:tcBorders>
            <w:shd w:val="clear" w:color="auto" w:fill="auto"/>
            <w:vAlign w:val="center"/>
          </w:tcPr>
          <w:p w:rsidR="00204156" w:rsidRPr="00CE672B" w:rsidRDefault="00204156" w:rsidP="00204156">
            <w:pPr>
              <w:pStyle w:val="afffffff0"/>
            </w:pPr>
            <w:r>
              <w:rPr>
                <w:rFonts w:cs="Segoe UI"/>
                <w:color w:val="000000"/>
                <w:szCs w:val="22"/>
              </w:rPr>
              <w:t>0,010</w:t>
            </w:r>
          </w:p>
        </w:tc>
        <w:tc>
          <w:tcPr>
            <w:tcW w:w="306" w:type="pct"/>
            <w:tcBorders>
              <w:right w:val="single" w:sz="4" w:space="0" w:color="auto"/>
            </w:tcBorders>
            <w:vAlign w:val="center"/>
          </w:tcPr>
          <w:p w:rsidR="00204156" w:rsidRPr="00CE672B" w:rsidRDefault="00204156" w:rsidP="00204156">
            <w:pPr>
              <w:pStyle w:val="afffffff0"/>
            </w:pPr>
            <w:r>
              <w:rPr>
                <w:rFonts w:cs="Segoe UI"/>
                <w:color w:val="000000"/>
                <w:szCs w:val="22"/>
              </w:rPr>
              <w:t>0,049</w:t>
            </w:r>
          </w:p>
        </w:tc>
        <w:tc>
          <w:tcPr>
            <w:tcW w:w="582" w:type="pct"/>
            <w:tcBorders>
              <w:right w:val="single" w:sz="4" w:space="0" w:color="auto"/>
            </w:tcBorders>
            <w:vAlign w:val="center"/>
          </w:tcPr>
          <w:p w:rsidR="00204156" w:rsidRPr="00CE672B" w:rsidRDefault="00204156" w:rsidP="00204156">
            <w:pPr>
              <w:pStyle w:val="afffffff0"/>
            </w:pPr>
            <w:r>
              <w:rPr>
                <w:rFonts w:cs="Segoe UI"/>
                <w:color w:val="000000"/>
                <w:szCs w:val="22"/>
              </w:rPr>
              <w:t>0,049</w:t>
            </w:r>
          </w:p>
        </w:tc>
        <w:tc>
          <w:tcPr>
            <w:tcW w:w="721" w:type="pct"/>
            <w:tcBorders>
              <w:right w:val="single" w:sz="4" w:space="0" w:color="auto"/>
            </w:tcBorders>
            <w:vAlign w:val="center"/>
          </w:tcPr>
          <w:p w:rsidR="00204156" w:rsidRPr="003248A5" w:rsidRDefault="00204156" w:rsidP="00204156">
            <w:pPr>
              <w:pStyle w:val="afffffff0"/>
            </w:pPr>
            <w:r>
              <w:rPr>
                <w:rFonts w:cs="Segoe UI"/>
                <w:color w:val="000000"/>
                <w:szCs w:val="22"/>
              </w:rPr>
              <w:t>-</w:t>
            </w:r>
          </w:p>
        </w:tc>
      </w:tr>
      <w:tr w:rsidR="00204156" w:rsidRPr="003248A5" w:rsidTr="00A92596">
        <w:trPr>
          <w:cantSplit/>
          <w:trHeight w:val="623"/>
        </w:trPr>
        <w:tc>
          <w:tcPr>
            <w:tcW w:w="186" w:type="pct"/>
            <w:vAlign w:val="center"/>
          </w:tcPr>
          <w:p w:rsidR="00204156" w:rsidRPr="003248A5" w:rsidRDefault="00204156" w:rsidP="00204156">
            <w:pPr>
              <w:pStyle w:val="afffffff0"/>
            </w:pPr>
            <w:r>
              <w:t>16</w:t>
            </w:r>
          </w:p>
        </w:tc>
        <w:tc>
          <w:tcPr>
            <w:tcW w:w="1275" w:type="pct"/>
            <w:shd w:val="clear" w:color="auto" w:fill="auto"/>
            <w:vAlign w:val="center"/>
          </w:tcPr>
          <w:p w:rsidR="00204156" w:rsidRPr="0083585E" w:rsidRDefault="00204156" w:rsidP="00204156">
            <w:pPr>
              <w:pStyle w:val="afffffff0"/>
              <w:spacing w:before="0"/>
              <w:rPr>
                <w:lang w:eastAsia="ru-RU"/>
              </w:rPr>
            </w:pPr>
            <w:r w:rsidRPr="00680FB8">
              <w:t>Котельная с. Пречистое, Пречистенская школа</w:t>
            </w:r>
          </w:p>
        </w:tc>
        <w:tc>
          <w:tcPr>
            <w:tcW w:w="656" w:type="pct"/>
            <w:vAlign w:val="center"/>
          </w:tcPr>
          <w:p w:rsidR="00204156" w:rsidRDefault="00204156" w:rsidP="00204156">
            <w:pPr>
              <w:pStyle w:val="afffffff0"/>
            </w:pPr>
            <w:r>
              <w:rPr>
                <w:rFonts w:cs="Segoe UI"/>
                <w:color w:val="000000"/>
                <w:szCs w:val="22"/>
              </w:rPr>
              <w:t>0,221</w:t>
            </w:r>
          </w:p>
        </w:tc>
        <w:tc>
          <w:tcPr>
            <w:tcW w:w="667" w:type="pct"/>
            <w:vAlign w:val="center"/>
          </w:tcPr>
          <w:p w:rsidR="00204156" w:rsidRDefault="00204156" w:rsidP="00204156">
            <w:pPr>
              <w:pStyle w:val="afffffff0"/>
            </w:pPr>
            <w:r>
              <w:rPr>
                <w:rFonts w:cs="Segoe UI"/>
                <w:color w:val="000000"/>
                <w:szCs w:val="22"/>
              </w:rPr>
              <w:t>4,60</w:t>
            </w:r>
          </w:p>
        </w:tc>
        <w:tc>
          <w:tcPr>
            <w:tcW w:w="607" w:type="pct"/>
            <w:tcBorders>
              <w:right w:val="single" w:sz="4" w:space="0" w:color="auto"/>
            </w:tcBorders>
            <w:shd w:val="clear" w:color="auto" w:fill="auto"/>
            <w:vAlign w:val="center"/>
          </w:tcPr>
          <w:p w:rsidR="00204156" w:rsidRPr="00CE672B" w:rsidRDefault="00204156" w:rsidP="00204156">
            <w:pPr>
              <w:pStyle w:val="afffffff0"/>
            </w:pPr>
            <w:r>
              <w:rPr>
                <w:rFonts w:cs="Segoe UI"/>
                <w:color w:val="000000"/>
                <w:szCs w:val="22"/>
              </w:rPr>
              <w:t>0,011</w:t>
            </w:r>
          </w:p>
        </w:tc>
        <w:tc>
          <w:tcPr>
            <w:tcW w:w="306" w:type="pct"/>
            <w:tcBorders>
              <w:right w:val="single" w:sz="4" w:space="0" w:color="auto"/>
            </w:tcBorders>
            <w:vAlign w:val="center"/>
          </w:tcPr>
          <w:p w:rsidR="00204156" w:rsidRPr="00CE672B" w:rsidRDefault="00204156" w:rsidP="00204156">
            <w:pPr>
              <w:pStyle w:val="afffffff0"/>
            </w:pPr>
            <w:r>
              <w:rPr>
                <w:rFonts w:cs="Segoe UI"/>
                <w:color w:val="000000"/>
                <w:szCs w:val="22"/>
              </w:rPr>
              <w:t>0,057</w:t>
            </w:r>
          </w:p>
        </w:tc>
        <w:tc>
          <w:tcPr>
            <w:tcW w:w="582" w:type="pct"/>
            <w:tcBorders>
              <w:right w:val="single" w:sz="4" w:space="0" w:color="auto"/>
            </w:tcBorders>
            <w:vAlign w:val="center"/>
          </w:tcPr>
          <w:p w:rsidR="00204156" w:rsidRPr="00CE672B" w:rsidRDefault="00204156" w:rsidP="00204156">
            <w:pPr>
              <w:pStyle w:val="afffffff0"/>
            </w:pPr>
            <w:r>
              <w:rPr>
                <w:rFonts w:cs="Segoe UI"/>
                <w:color w:val="000000"/>
                <w:szCs w:val="22"/>
              </w:rPr>
              <w:t>0,057</w:t>
            </w:r>
          </w:p>
        </w:tc>
        <w:tc>
          <w:tcPr>
            <w:tcW w:w="721" w:type="pct"/>
            <w:tcBorders>
              <w:right w:val="single" w:sz="4" w:space="0" w:color="auto"/>
            </w:tcBorders>
            <w:vAlign w:val="center"/>
          </w:tcPr>
          <w:p w:rsidR="00204156" w:rsidRPr="003248A5" w:rsidRDefault="00204156" w:rsidP="00204156">
            <w:pPr>
              <w:pStyle w:val="afffffff0"/>
            </w:pPr>
            <w:r>
              <w:rPr>
                <w:rFonts w:cs="Segoe UI"/>
                <w:color w:val="000000"/>
                <w:szCs w:val="22"/>
              </w:rPr>
              <w:t>-</w:t>
            </w:r>
          </w:p>
        </w:tc>
      </w:tr>
      <w:tr w:rsidR="00204156" w:rsidRPr="003248A5" w:rsidTr="00A92596">
        <w:trPr>
          <w:cantSplit/>
          <w:trHeight w:val="623"/>
        </w:trPr>
        <w:tc>
          <w:tcPr>
            <w:tcW w:w="186" w:type="pct"/>
            <w:vAlign w:val="center"/>
          </w:tcPr>
          <w:p w:rsidR="00204156" w:rsidRPr="003248A5" w:rsidRDefault="00204156" w:rsidP="00204156">
            <w:pPr>
              <w:pStyle w:val="afffffff0"/>
            </w:pPr>
            <w:r>
              <w:t>17</w:t>
            </w:r>
          </w:p>
        </w:tc>
        <w:tc>
          <w:tcPr>
            <w:tcW w:w="1275" w:type="pct"/>
            <w:shd w:val="clear" w:color="auto" w:fill="auto"/>
            <w:vAlign w:val="center"/>
          </w:tcPr>
          <w:p w:rsidR="00204156" w:rsidRPr="0083585E" w:rsidRDefault="00204156" w:rsidP="00204156">
            <w:pPr>
              <w:pStyle w:val="afffffff0"/>
              <w:spacing w:before="0"/>
              <w:rPr>
                <w:lang w:eastAsia="ru-RU"/>
              </w:rPr>
            </w:pPr>
            <w:r w:rsidRPr="00680FB8">
              <w:t>Котельная д. Родоманово, Родомановская школа</w:t>
            </w:r>
          </w:p>
        </w:tc>
        <w:tc>
          <w:tcPr>
            <w:tcW w:w="656" w:type="pct"/>
            <w:vAlign w:val="center"/>
          </w:tcPr>
          <w:p w:rsidR="00204156" w:rsidRDefault="00204156" w:rsidP="00204156">
            <w:pPr>
              <w:pStyle w:val="afffffff0"/>
            </w:pPr>
            <w:r>
              <w:rPr>
                <w:rFonts w:cs="Segoe UI"/>
                <w:color w:val="000000"/>
                <w:szCs w:val="22"/>
              </w:rPr>
              <w:t>0,197</w:t>
            </w:r>
          </w:p>
        </w:tc>
        <w:tc>
          <w:tcPr>
            <w:tcW w:w="667" w:type="pct"/>
            <w:vAlign w:val="center"/>
          </w:tcPr>
          <w:p w:rsidR="00204156" w:rsidRDefault="00204156" w:rsidP="00204156">
            <w:pPr>
              <w:pStyle w:val="afffffff0"/>
            </w:pPr>
            <w:r>
              <w:rPr>
                <w:rFonts w:cs="Segoe UI"/>
                <w:color w:val="000000"/>
                <w:szCs w:val="22"/>
              </w:rPr>
              <w:t>4,57</w:t>
            </w:r>
          </w:p>
        </w:tc>
        <w:tc>
          <w:tcPr>
            <w:tcW w:w="607" w:type="pct"/>
            <w:tcBorders>
              <w:right w:val="single" w:sz="4" w:space="0" w:color="auto"/>
            </w:tcBorders>
            <w:shd w:val="clear" w:color="auto" w:fill="auto"/>
            <w:vAlign w:val="center"/>
          </w:tcPr>
          <w:p w:rsidR="00204156" w:rsidRPr="00CE672B" w:rsidRDefault="00204156" w:rsidP="00204156">
            <w:pPr>
              <w:pStyle w:val="afffffff0"/>
            </w:pPr>
            <w:r>
              <w:rPr>
                <w:rFonts w:cs="Segoe UI"/>
                <w:color w:val="000000"/>
                <w:szCs w:val="22"/>
              </w:rPr>
              <w:t>0,011</w:t>
            </w:r>
          </w:p>
        </w:tc>
        <w:tc>
          <w:tcPr>
            <w:tcW w:w="306" w:type="pct"/>
            <w:tcBorders>
              <w:right w:val="single" w:sz="4" w:space="0" w:color="auto"/>
            </w:tcBorders>
            <w:vAlign w:val="center"/>
          </w:tcPr>
          <w:p w:rsidR="00204156" w:rsidRPr="00CE672B" w:rsidRDefault="00204156" w:rsidP="00204156">
            <w:pPr>
              <w:pStyle w:val="afffffff0"/>
            </w:pPr>
            <w:r>
              <w:rPr>
                <w:rFonts w:cs="Segoe UI"/>
                <w:color w:val="000000"/>
                <w:szCs w:val="22"/>
              </w:rPr>
              <w:t>0,057</w:t>
            </w:r>
          </w:p>
        </w:tc>
        <w:tc>
          <w:tcPr>
            <w:tcW w:w="582" w:type="pct"/>
            <w:tcBorders>
              <w:right w:val="single" w:sz="4" w:space="0" w:color="auto"/>
            </w:tcBorders>
            <w:vAlign w:val="center"/>
          </w:tcPr>
          <w:p w:rsidR="00204156" w:rsidRPr="00CE672B" w:rsidRDefault="00204156" w:rsidP="00204156">
            <w:pPr>
              <w:pStyle w:val="afffffff0"/>
            </w:pPr>
            <w:r>
              <w:rPr>
                <w:rFonts w:cs="Segoe UI"/>
                <w:color w:val="000000"/>
                <w:szCs w:val="22"/>
              </w:rPr>
              <w:t>0,057</w:t>
            </w:r>
          </w:p>
        </w:tc>
        <w:tc>
          <w:tcPr>
            <w:tcW w:w="721" w:type="pct"/>
            <w:tcBorders>
              <w:right w:val="single" w:sz="4" w:space="0" w:color="auto"/>
            </w:tcBorders>
            <w:vAlign w:val="center"/>
          </w:tcPr>
          <w:p w:rsidR="00204156" w:rsidRPr="003248A5" w:rsidRDefault="00204156" w:rsidP="00204156">
            <w:pPr>
              <w:pStyle w:val="afffffff0"/>
            </w:pPr>
            <w:r>
              <w:rPr>
                <w:rFonts w:cs="Segoe UI"/>
                <w:color w:val="000000"/>
                <w:szCs w:val="22"/>
              </w:rPr>
              <w:t>-</w:t>
            </w:r>
          </w:p>
        </w:tc>
      </w:tr>
      <w:tr w:rsidR="00204156" w:rsidRPr="003248A5" w:rsidTr="00A92596">
        <w:trPr>
          <w:cantSplit/>
          <w:trHeight w:val="623"/>
        </w:trPr>
        <w:tc>
          <w:tcPr>
            <w:tcW w:w="186" w:type="pct"/>
            <w:vAlign w:val="center"/>
          </w:tcPr>
          <w:p w:rsidR="00204156" w:rsidRPr="003248A5" w:rsidRDefault="00204156" w:rsidP="00204156">
            <w:pPr>
              <w:pStyle w:val="afffffff0"/>
            </w:pPr>
            <w:r>
              <w:t>18</w:t>
            </w:r>
          </w:p>
        </w:tc>
        <w:tc>
          <w:tcPr>
            <w:tcW w:w="1275" w:type="pct"/>
            <w:shd w:val="clear" w:color="auto" w:fill="auto"/>
            <w:vAlign w:val="center"/>
          </w:tcPr>
          <w:p w:rsidR="00204156" w:rsidRPr="0083585E" w:rsidRDefault="00204156" w:rsidP="00204156">
            <w:pPr>
              <w:pStyle w:val="afffffff0"/>
              <w:spacing w:before="0"/>
              <w:rPr>
                <w:lang w:eastAsia="ru-RU"/>
              </w:rPr>
            </w:pPr>
            <w:r w:rsidRPr="00680FB8">
              <w:t>Котельная д. Токарево, Токаревская школа</w:t>
            </w:r>
          </w:p>
        </w:tc>
        <w:tc>
          <w:tcPr>
            <w:tcW w:w="656" w:type="pct"/>
            <w:vAlign w:val="center"/>
          </w:tcPr>
          <w:p w:rsidR="00204156" w:rsidRDefault="00204156" w:rsidP="00204156">
            <w:pPr>
              <w:pStyle w:val="afffffff0"/>
            </w:pPr>
            <w:r>
              <w:rPr>
                <w:rFonts w:cs="Segoe UI"/>
                <w:color w:val="000000"/>
                <w:szCs w:val="22"/>
              </w:rPr>
              <w:t>0,174</w:t>
            </w:r>
          </w:p>
        </w:tc>
        <w:tc>
          <w:tcPr>
            <w:tcW w:w="667" w:type="pct"/>
            <w:vAlign w:val="center"/>
          </w:tcPr>
          <w:p w:rsidR="00204156" w:rsidRDefault="00204156" w:rsidP="00204156">
            <w:pPr>
              <w:pStyle w:val="afffffff0"/>
            </w:pPr>
            <w:r>
              <w:rPr>
                <w:rFonts w:cs="Segoe UI"/>
                <w:color w:val="000000"/>
                <w:szCs w:val="22"/>
              </w:rPr>
              <w:t>3,59</w:t>
            </w:r>
          </w:p>
        </w:tc>
        <w:tc>
          <w:tcPr>
            <w:tcW w:w="607" w:type="pct"/>
            <w:tcBorders>
              <w:right w:val="single" w:sz="4" w:space="0" w:color="auto"/>
            </w:tcBorders>
            <w:shd w:val="clear" w:color="auto" w:fill="auto"/>
            <w:vAlign w:val="center"/>
          </w:tcPr>
          <w:p w:rsidR="00204156" w:rsidRPr="00CE672B" w:rsidRDefault="00204156" w:rsidP="00204156">
            <w:pPr>
              <w:pStyle w:val="afffffff0"/>
            </w:pPr>
            <w:r>
              <w:rPr>
                <w:rFonts w:cs="Segoe UI"/>
                <w:color w:val="000000"/>
                <w:szCs w:val="22"/>
              </w:rPr>
              <w:t>0,009</w:t>
            </w:r>
          </w:p>
        </w:tc>
        <w:tc>
          <w:tcPr>
            <w:tcW w:w="306" w:type="pct"/>
            <w:tcBorders>
              <w:right w:val="single" w:sz="4" w:space="0" w:color="auto"/>
            </w:tcBorders>
            <w:vAlign w:val="center"/>
          </w:tcPr>
          <w:p w:rsidR="00204156" w:rsidRPr="00CE672B" w:rsidRDefault="00204156" w:rsidP="00204156">
            <w:pPr>
              <w:pStyle w:val="afffffff0"/>
            </w:pPr>
            <w:r>
              <w:rPr>
                <w:rFonts w:cs="Segoe UI"/>
                <w:color w:val="000000"/>
                <w:szCs w:val="22"/>
              </w:rPr>
              <w:t>0,045</w:t>
            </w:r>
          </w:p>
        </w:tc>
        <w:tc>
          <w:tcPr>
            <w:tcW w:w="582" w:type="pct"/>
            <w:tcBorders>
              <w:right w:val="single" w:sz="4" w:space="0" w:color="auto"/>
            </w:tcBorders>
            <w:vAlign w:val="center"/>
          </w:tcPr>
          <w:p w:rsidR="00204156" w:rsidRPr="00CE672B" w:rsidRDefault="00204156" w:rsidP="00204156">
            <w:pPr>
              <w:pStyle w:val="afffffff0"/>
            </w:pPr>
            <w:r>
              <w:rPr>
                <w:rFonts w:cs="Segoe UI"/>
                <w:color w:val="000000"/>
                <w:szCs w:val="22"/>
              </w:rPr>
              <w:t>0,045</w:t>
            </w:r>
          </w:p>
        </w:tc>
        <w:tc>
          <w:tcPr>
            <w:tcW w:w="721" w:type="pct"/>
            <w:tcBorders>
              <w:right w:val="single" w:sz="4" w:space="0" w:color="auto"/>
            </w:tcBorders>
            <w:vAlign w:val="center"/>
          </w:tcPr>
          <w:p w:rsidR="00204156" w:rsidRPr="003248A5" w:rsidRDefault="00204156" w:rsidP="00204156">
            <w:pPr>
              <w:pStyle w:val="afffffff0"/>
            </w:pPr>
            <w:r>
              <w:rPr>
                <w:rFonts w:cs="Segoe UI"/>
                <w:color w:val="000000"/>
                <w:szCs w:val="22"/>
              </w:rPr>
              <w:t>-</w:t>
            </w:r>
          </w:p>
        </w:tc>
      </w:tr>
      <w:tr w:rsidR="00204156" w:rsidRPr="003248A5" w:rsidTr="00A92596">
        <w:trPr>
          <w:cantSplit/>
          <w:trHeight w:val="623"/>
        </w:trPr>
        <w:tc>
          <w:tcPr>
            <w:tcW w:w="186" w:type="pct"/>
            <w:vAlign w:val="center"/>
          </w:tcPr>
          <w:p w:rsidR="00204156" w:rsidRDefault="00204156" w:rsidP="00204156">
            <w:pPr>
              <w:pStyle w:val="afffffff0"/>
            </w:pPr>
            <w:r>
              <w:t>19</w:t>
            </w:r>
          </w:p>
        </w:tc>
        <w:tc>
          <w:tcPr>
            <w:tcW w:w="1275" w:type="pct"/>
            <w:shd w:val="clear" w:color="auto" w:fill="auto"/>
            <w:vAlign w:val="center"/>
          </w:tcPr>
          <w:p w:rsidR="00204156" w:rsidRPr="0083585E" w:rsidRDefault="00204156" w:rsidP="00204156">
            <w:pPr>
              <w:pStyle w:val="afffffff0"/>
              <w:spacing w:before="0"/>
              <w:rPr>
                <w:lang w:eastAsia="ru-RU"/>
              </w:rPr>
            </w:pPr>
            <w:r w:rsidRPr="00680FB8">
              <w:t>Котельная д. Клушино, Клушинский СДК</w:t>
            </w:r>
          </w:p>
        </w:tc>
        <w:tc>
          <w:tcPr>
            <w:tcW w:w="656" w:type="pct"/>
            <w:vAlign w:val="center"/>
          </w:tcPr>
          <w:p w:rsidR="00204156" w:rsidRDefault="00204156" w:rsidP="00204156">
            <w:pPr>
              <w:pStyle w:val="afffffff0"/>
            </w:pPr>
            <w:r>
              <w:rPr>
                <w:rFonts w:cs="Segoe UI"/>
                <w:color w:val="000000"/>
                <w:szCs w:val="22"/>
              </w:rPr>
              <w:t>0,057</w:t>
            </w:r>
          </w:p>
        </w:tc>
        <w:tc>
          <w:tcPr>
            <w:tcW w:w="667" w:type="pct"/>
            <w:vAlign w:val="center"/>
          </w:tcPr>
          <w:p w:rsidR="00204156" w:rsidRDefault="00204156" w:rsidP="00204156">
            <w:pPr>
              <w:pStyle w:val="afffffff0"/>
            </w:pPr>
            <w:r>
              <w:rPr>
                <w:rFonts w:cs="Segoe UI"/>
                <w:color w:val="000000"/>
                <w:szCs w:val="22"/>
              </w:rPr>
              <w:t>1,11</w:t>
            </w:r>
          </w:p>
        </w:tc>
        <w:tc>
          <w:tcPr>
            <w:tcW w:w="607" w:type="pct"/>
            <w:tcBorders>
              <w:right w:val="single" w:sz="4" w:space="0" w:color="auto"/>
            </w:tcBorders>
            <w:shd w:val="clear" w:color="auto" w:fill="auto"/>
            <w:vAlign w:val="center"/>
          </w:tcPr>
          <w:p w:rsidR="00204156" w:rsidRPr="00CE672B" w:rsidRDefault="00204156" w:rsidP="00204156">
            <w:pPr>
              <w:pStyle w:val="afffffff0"/>
            </w:pPr>
            <w:r>
              <w:rPr>
                <w:rFonts w:cs="Segoe UI"/>
                <w:color w:val="000000"/>
                <w:szCs w:val="22"/>
              </w:rPr>
              <w:t>0,003</w:t>
            </w:r>
          </w:p>
        </w:tc>
        <w:tc>
          <w:tcPr>
            <w:tcW w:w="306" w:type="pct"/>
            <w:tcBorders>
              <w:right w:val="single" w:sz="4" w:space="0" w:color="auto"/>
            </w:tcBorders>
            <w:vAlign w:val="center"/>
          </w:tcPr>
          <w:p w:rsidR="00204156" w:rsidRPr="00CE672B" w:rsidRDefault="00204156" w:rsidP="00204156">
            <w:pPr>
              <w:pStyle w:val="afffffff0"/>
            </w:pPr>
            <w:r>
              <w:rPr>
                <w:rFonts w:cs="Segoe UI"/>
                <w:color w:val="000000"/>
                <w:szCs w:val="22"/>
              </w:rPr>
              <w:t>0,014</w:t>
            </w:r>
          </w:p>
        </w:tc>
        <w:tc>
          <w:tcPr>
            <w:tcW w:w="582" w:type="pct"/>
            <w:tcBorders>
              <w:right w:val="single" w:sz="4" w:space="0" w:color="auto"/>
            </w:tcBorders>
            <w:vAlign w:val="center"/>
          </w:tcPr>
          <w:p w:rsidR="00204156" w:rsidRPr="00CE672B" w:rsidRDefault="00204156" w:rsidP="00204156">
            <w:pPr>
              <w:pStyle w:val="afffffff0"/>
            </w:pPr>
            <w:r>
              <w:rPr>
                <w:rFonts w:cs="Segoe UI"/>
                <w:color w:val="000000"/>
                <w:szCs w:val="22"/>
              </w:rPr>
              <w:t>0,014</w:t>
            </w:r>
          </w:p>
        </w:tc>
        <w:tc>
          <w:tcPr>
            <w:tcW w:w="721" w:type="pct"/>
            <w:tcBorders>
              <w:right w:val="single" w:sz="4" w:space="0" w:color="auto"/>
            </w:tcBorders>
            <w:vAlign w:val="center"/>
          </w:tcPr>
          <w:p w:rsidR="00204156" w:rsidRPr="003248A5" w:rsidRDefault="00204156" w:rsidP="00204156">
            <w:pPr>
              <w:pStyle w:val="afffffff0"/>
            </w:pPr>
            <w:r>
              <w:rPr>
                <w:rFonts w:cs="Segoe UI"/>
                <w:color w:val="000000"/>
                <w:szCs w:val="22"/>
              </w:rPr>
              <w:t>-</w:t>
            </w:r>
          </w:p>
        </w:tc>
      </w:tr>
      <w:tr w:rsidR="00204156" w:rsidRPr="003248A5" w:rsidTr="00A92596">
        <w:trPr>
          <w:cantSplit/>
          <w:trHeight w:val="623"/>
        </w:trPr>
        <w:tc>
          <w:tcPr>
            <w:tcW w:w="186" w:type="pct"/>
            <w:vAlign w:val="center"/>
          </w:tcPr>
          <w:p w:rsidR="00204156" w:rsidRDefault="00204156" w:rsidP="00204156">
            <w:pPr>
              <w:pStyle w:val="afffffff0"/>
            </w:pPr>
            <w:r>
              <w:t>20</w:t>
            </w:r>
          </w:p>
        </w:tc>
        <w:tc>
          <w:tcPr>
            <w:tcW w:w="1275" w:type="pct"/>
            <w:shd w:val="clear" w:color="auto" w:fill="auto"/>
            <w:vAlign w:val="center"/>
          </w:tcPr>
          <w:p w:rsidR="00204156" w:rsidRPr="00680FB8" w:rsidRDefault="00204156" w:rsidP="00204156">
            <w:pPr>
              <w:pStyle w:val="afffffff0"/>
              <w:spacing w:before="0"/>
            </w:pPr>
            <w:r w:rsidRPr="001A74EC">
              <w:t>Котельная д. Поличня, ул. Новая</w:t>
            </w:r>
          </w:p>
        </w:tc>
        <w:tc>
          <w:tcPr>
            <w:tcW w:w="656" w:type="pct"/>
            <w:vAlign w:val="center"/>
          </w:tcPr>
          <w:p w:rsidR="00204156" w:rsidRDefault="00204156" w:rsidP="00204156">
            <w:pPr>
              <w:pStyle w:val="afffffff0"/>
            </w:pPr>
            <w:r>
              <w:rPr>
                <w:rFonts w:cs="Segoe UI"/>
                <w:color w:val="000000"/>
                <w:szCs w:val="22"/>
              </w:rPr>
              <w:t>н/д</w:t>
            </w:r>
          </w:p>
        </w:tc>
        <w:tc>
          <w:tcPr>
            <w:tcW w:w="667" w:type="pct"/>
            <w:vAlign w:val="center"/>
          </w:tcPr>
          <w:p w:rsidR="00204156" w:rsidRDefault="00204156" w:rsidP="00204156">
            <w:pPr>
              <w:pStyle w:val="afffffff0"/>
            </w:pPr>
            <w:r>
              <w:rPr>
                <w:rFonts w:cs="Segoe UI"/>
                <w:color w:val="000000"/>
                <w:szCs w:val="22"/>
              </w:rPr>
              <w:t>н/д</w:t>
            </w:r>
          </w:p>
        </w:tc>
        <w:tc>
          <w:tcPr>
            <w:tcW w:w="607" w:type="pct"/>
            <w:tcBorders>
              <w:right w:val="single" w:sz="4" w:space="0" w:color="auto"/>
            </w:tcBorders>
            <w:shd w:val="clear" w:color="auto" w:fill="auto"/>
            <w:vAlign w:val="center"/>
          </w:tcPr>
          <w:p w:rsidR="00204156" w:rsidRPr="00CE672B" w:rsidRDefault="00204156" w:rsidP="00204156">
            <w:pPr>
              <w:pStyle w:val="afffffff0"/>
            </w:pPr>
            <w:r>
              <w:rPr>
                <w:rFonts w:cs="Segoe UI"/>
                <w:color w:val="000000"/>
                <w:szCs w:val="22"/>
              </w:rPr>
              <w:t>н/д</w:t>
            </w:r>
          </w:p>
        </w:tc>
        <w:tc>
          <w:tcPr>
            <w:tcW w:w="306" w:type="pct"/>
            <w:tcBorders>
              <w:right w:val="single" w:sz="4" w:space="0" w:color="auto"/>
            </w:tcBorders>
            <w:vAlign w:val="center"/>
          </w:tcPr>
          <w:p w:rsidR="00204156" w:rsidRPr="00CE672B" w:rsidRDefault="00204156" w:rsidP="00204156">
            <w:pPr>
              <w:pStyle w:val="afffffff0"/>
            </w:pPr>
            <w:r>
              <w:rPr>
                <w:rFonts w:cs="Segoe UI"/>
                <w:color w:val="000000"/>
                <w:szCs w:val="22"/>
              </w:rPr>
              <w:t>н/д</w:t>
            </w:r>
          </w:p>
        </w:tc>
        <w:tc>
          <w:tcPr>
            <w:tcW w:w="582" w:type="pct"/>
            <w:tcBorders>
              <w:right w:val="single" w:sz="4" w:space="0" w:color="auto"/>
            </w:tcBorders>
            <w:vAlign w:val="center"/>
          </w:tcPr>
          <w:p w:rsidR="00204156" w:rsidRPr="00CE672B" w:rsidRDefault="00204156" w:rsidP="00204156">
            <w:pPr>
              <w:pStyle w:val="afffffff0"/>
            </w:pPr>
            <w:r>
              <w:rPr>
                <w:rFonts w:cs="Segoe UI"/>
                <w:color w:val="000000"/>
                <w:szCs w:val="22"/>
              </w:rPr>
              <w:t>н/д</w:t>
            </w:r>
          </w:p>
        </w:tc>
        <w:tc>
          <w:tcPr>
            <w:tcW w:w="721" w:type="pct"/>
            <w:tcBorders>
              <w:right w:val="single" w:sz="4" w:space="0" w:color="auto"/>
            </w:tcBorders>
            <w:vAlign w:val="center"/>
          </w:tcPr>
          <w:p w:rsidR="00204156" w:rsidRDefault="00204156" w:rsidP="00204156">
            <w:pPr>
              <w:pStyle w:val="afffffff0"/>
            </w:pPr>
            <w:r>
              <w:rPr>
                <w:rFonts w:cs="Segoe UI"/>
                <w:color w:val="000000"/>
                <w:szCs w:val="22"/>
              </w:rPr>
              <w:t>- </w:t>
            </w:r>
          </w:p>
        </w:tc>
      </w:tr>
    </w:tbl>
    <w:p w:rsidR="009671A4" w:rsidRPr="002C4067" w:rsidRDefault="009671A4" w:rsidP="00FA1C46">
      <w:pPr>
        <w:pStyle w:val="aff2"/>
      </w:pPr>
    </w:p>
    <w:p w:rsidR="00A459AC" w:rsidRPr="002C4067" w:rsidRDefault="00A459AC" w:rsidP="00393334">
      <w:pPr>
        <w:pStyle w:val="aff2"/>
        <w:rPr>
          <w:lang w:eastAsia="ru-RU"/>
        </w:rPr>
        <w:sectPr w:rsidR="00A459AC" w:rsidRPr="002C4067" w:rsidSect="003248A5">
          <w:footerReference w:type="default" r:id="rId48"/>
          <w:pgSz w:w="16838" w:h="11906" w:orient="landscape"/>
          <w:pgMar w:top="1134" w:right="567" w:bottom="567" w:left="567" w:header="709" w:footer="0" w:gutter="0"/>
          <w:cols w:space="708"/>
          <w:docGrid w:linePitch="360"/>
        </w:sectPr>
      </w:pPr>
    </w:p>
    <w:p w:rsidR="009671A4" w:rsidRPr="002C4067" w:rsidRDefault="00145BBA" w:rsidP="008511AE">
      <w:pPr>
        <w:pStyle w:val="a2"/>
      </w:pPr>
      <w:bookmarkStart w:id="231" w:name="_Toc162259196"/>
      <w:bookmarkStart w:id="232" w:name="_Toc165985082"/>
      <w:bookmarkStart w:id="233" w:name="_Toc205122226"/>
      <w:r w:rsidRPr="002C4067">
        <w:lastRenderedPageBreak/>
        <w:t>О</w:t>
      </w:r>
      <w:r w:rsidR="005E5DE4" w:rsidRPr="002C4067">
        <w:t>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231"/>
      <w:bookmarkEnd w:id="232"/>
      <w:bookmarkEnd w:id="233"/>
    </w:p>
    <w:p w:rsidR="009671A4" w:rsidRPr="002C4067" w:rsidRDefault="009671A4" w:rsidP="003248A5">
      <w:pPr>
        <w:pStyle w:val="aff2"/>
      </w:pPr>
      <w:r w:rsidRPr="002C4067">
        <w:t xml:space="preserve">Норматив аварийной подпитки подразумевает инцидентную подпитку, которая полностью или в значительной степени компенсирует инцидентную утечку воды при повреждении элементов теплосети. Именно эта подпитка и называется аварийной подпиткой. </w:t>
      </w:r>
    </w:p>
    <w:p w:rsidR="009671A4" w:rsidRPr="002C4067" w:rsidRDefault="009671A4" w:rsidP="003248A5">
      <w:pPr>
        <w:pStyle w:val="aff2"/>
      </w:pPr>
      <w:r w:rsidRPr="002C4067">
        <w:t xml:space="preserve">Согласно требованию </w:t>
      </w:r>
      <w:r w:rsidR="00E615B9" w:rsidRPr="002C4067">
        <w:t>СП 124.13330.2012 «Свод правил. Тепловые сети. Актуализированная редакция СНиП 41-02-2003»</w:t>
      </w:r>
      <w:r w:rsidRPr="002C4067">
        <w:t xml:space="preserve"> для открытых и закрытых систем теплоснабжения должна предусматриваться дополнительно аварийная подпитка химически не обработанной и не деаэрированной водой, расх</w:t>
      </w:r>
      <w:r w:rsidR="002664F2" w:rsidRPr="002C4067">
        <w:t xml:space="preserve">од </w:t>
      </w:r>
      <w:r w:rsidRPr="002C4067">
        <w:t>которой принимается в количестве 2%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если другое не предусмотрено проектными (эксплуатационными) решениями. При наличии нескольких отдельных тепловых сетей, отходящих от коллектора источника тепла, аварийную подпитку допускается определять только для одной наибольшей по объему тепловой сети.</w:t>
      </w:r>
    </w:p>
    <w:p w:rsidR="009671A4" w:rsidRPr="002C4067" w:rsidRDefault="009671A4" w:rsidP="003248A5">
      <w:pPr>
        <w:pStyle w:val="aff2"/>
      </w:pPr>
      <w:r w:rsidRPr="002C4067">
        <w:t>Баланс производительности теплоносителя для тепловых сетей и максимальное потребление теплоносителя в аварийных режимах системы теплоснабжения приведен в таблице</w:t>
      </w:r>
      <w:r w:rsidR="00987E98">
        <w:t> </w:t>
      </w:r>
      <w:r w:rsidR="00204156">
        <w:t>35</w:t>
      </w:r>
      <w:r w:rsidRPr="002C4067">
        <w:t xml:space="preserve">. </w:t>
      </w:r>
    </w:p>
    <w:p w:rsidR="007F4555" w:rsidRPr="002C4067" w:rsidRDefault="0026344B" w:rsidP="00FB3DF5">
      <w:pPr>
        <w:pStyle w:val="afffffffa"/>
      </w:pPr>
      <w:bookmarkStart w:id="234" w:name="_Toc457907422"/>
      <w:bookmarkStart w:id="235" w:name="_Toc472065219"/>
      <w:bookmarkStart w:id="236" w:name="_Toc32481103"/>
      <w:bookmarkStart w:id="237" w:name="_Toc422303788"/>
      <w:r w:rsidRPr="002C4067">
        <w:t xml:space="preserve">Таблица </w:t>
      </w:r>
      <w:r w:rsidR="00827E3F">
        <w:rPr>
          <w:noProof/>
        </w:rPr>
        <w:fldChar w:fldCharType="begin"/>
      </w:r>
      <w:r w:rsidR="00A95700">
        <w:rPr>
          <w:noProof/>
        </w:rPr>
        <w:instrText xml:space="preserve"> SEQ Таблица \* ARABIC </w:instrText>
      </w:r>
      <w:r w:rsidR="00827E3F">
        <w:rPr>
          <w:noProof/>
        </w:rPr>
        <w:fldChar w:fldCharType="separate"/>
      </w:r>
      <w:r w:rsidR="00C83B43">
        <w:rPr>
          <w:noProof/>
        </w:rPr>
        <w:t>35</w:t>
      </w:r>
      <w:r w:rsidR="00827E3F">
        <w:rPr>
          <w:noProof/>
        </w:rPr>
        <w:fldChar w:fldCharType="end"/>
      </w:r>
      <w:r>
        <w:rPr>
          <w:noProof/>
        </w:rPr>
        <w:t xml:space="preserve"> </w:t>
      </w:r>
      <w:r w:rsidRPr="002C4067">
        <w:t xml:space="preserve">– </w:t>
      </w:r>
      <w:r w:rsidR="007F4555" w:rsidRPr="002C4067">
        <w:t xml:space="preserve">Производительности ВПУ </w:t>
      </w:r>
      <w:bookmarkEnd w:id="234"/>
      <w:bookmarkEnd w:id="235"/>
      <w:r w:rsidR="007F4555" w:rsidRPr="002C4067">
        <w:t>в аварийном режиме</w:t>
      </w:r>
    </w:p>
    <w:tbl>
      <w:tblPr>
        <w:tblW w:w="4932"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96"/>
        <w:gridCol w:w="3896"/>
        <w:gridCol w:w="2105"/>
        <w:gridCol w:w="1727"/>
        <w:gridCol w:w="1955"/>
      </w:tblGrid>
      <w:tr w:rsidR="005B273F" w:rsidRPr="00204156" w:rsidTr="00E52A55">
        <w:trPr>
          <w:cantSplit/>
          <w:trHeight w:val="461"/>
          <w:tblHeader/>
        </w:trPr>
        <w:tc>
          <w:tcPr>
            <w:tcW w:w="290" w:type="pct"/>
            <w:vAlign w:val="center"/>
          </w:tcPr>
          <w:p w:rsidR="00185DF9" w:rsidRPr="00204156" w:rsidRDefault="00185DF9" w:rsidP="00987E98">
            <w:pPr>
              <w:pStyle w:val="afffffff0"/>
              <w:rPr>
                <w:b/>
                <w:szCs w:val="22"/>
              </w:rPr>
            </w:pPr>
            <w:r w:rsidRPr="00204156">
              <w:rPr>
                <w:b/>
                <w:szCs w:val="22"/>
              </w:rPr>
              <w:t>№ п/п</w:t>
            </w:r>
          </w:p>
        </w:tc>
        <w:tc>
          <w:tcPr>
            <w:tcW w:w="1895" w:type="pct"/>
            <w:shd w:val="clear" w:color="auto" w:fill="auto"/>
            <w:vAlign w:val="center"/>
          </w:tcPr>
          <w:p w:rsidR="00185DF9" w:rsidRPr="00204156" w:rsidRDefault="00185DF9" w:rsidP="00987E98">
            <w:pPr>
              <w:pStyle w:val="afffffff0"/>
              <w:rPr>
                <w:b/>
                <w:szCs w:val="22"/>
              </w:rPr>
            </w:pPr>
            <w:r w:rsidRPr="00204156">
              <w:rPr>
                <w:b/>
                <w:szCs w:val="22"/>
              </w:rPr>
              <w:t>Источник тепловой энергии</w:t>
            </w:r>
          </w:p>
        </w:tc>
        <w:tc>
          <w:tcPr>
            <w:tcW w:w="1024" w:type="pct"/>
            <w:vAlign w:val="center"/>
          </w:tcPr>
          <w:p w:rsidR="00185DF9" w:rsidRPr="00204156" w:rsidRDefault="00185DF9" w:rsidP="00987E98">
            <w:pPr>
              <w:pStyle w:val="afffffff0"/>
              <w:rPr>
                <w:rFonts w:eastAsia="Times New Roman"/>
                <w:b/>
                <w:bCs/>
                <w:iCs/>
                <w:spacing w:val="-5"/>
                <w:szCs w:val="22"/>
              </w:rPr>
            </w:pPr>
            <w:r w:rsidRPr="00204156">
              <w:rPr>
                <w:rFonts w:eastAsia="Times New Roman"/>
                <w:b/>
                <w:szCs w:val="22"/>
              </w:rPr>
              <w:t>Присоединенная тепловая нагрузка, Гкал/час</w:t>
            </w:r>
          </w:p>
        </w:tc>
        <w:tc>
          <w:tcPr>
            <w:tcW w:w="840" w:type="pct"/>
            <w:tcBorders>
              <w:right w:val="single" w:sz="4" w:space="0" w:color="auto"/>
            </w:tcBorders>
            <w:shd w:val="clear" w:color="auto" w:fill="auto"/>
            <w:vAlign w:val="center"/>
          </w:tcPr>
          <w:p w:rsidR="00185DF9" w:rsidRPr="00204156" w:rsidRDefault="00185DF9" w:rsidP="00987E98">
            <w:pPr>
              <w:pStyle w:val="afffffff0"/>
              <w:rPr>
                <w:b/>
                <w:szCs w:val="22"/>
              </w:rPr>
            </w:pPr>
            <w:r w:rsidRPr="00204156">
              <w:rPr>
                <w:rFonts w:eastAsia="Times New Roman"/>
                <w:b/>
                <w:szCs w:val="22"/>
                <w:lang w:eastAsia="ru-RU"/>
              </w:rPr>
              <w:t>Нормативная величина подпитк</w:t>
            </w:r>
            <w:r w:rsidR="008F0F7F" w:rsidRPr="00204156">
              <w:rPr>
                <w:rFonts w:eastAsia="Times New Roman"/>
                <w:b/>
                <w:szCs w:val="22"/>
                <w:lang w:eastAsia="ru-RU"/>
              </w:rPr>
              <w:t>и</w:t>
            </w:r>
            <w:r w:rsidRPr="00204156">
              <w:rPr>
                <w:rFonts w:eastAsia="Times New Roman"/>
                <w:b/>
                <w:szCs w:val="22"/>
                <w:lang w:eastAsia="ru-RU"/>
              </w:rPr>
              <w:t xml:space="preserve"> тепловых сетей по СП 124.13330</w:t>
            </w:r>
            <w:r w:rsidRPr="00204156">
              <w:rPr>
                <w:b/>
                <w:szCs w:val="22"/>
              </w:rPr>
              <w:t>, м</w:t>
            </w:r>
            <w:r w:rsidRPr="00204156">
              <w:rPr>
                <w:b/>
                <w:szCs w:val="22"/>
                <w:vertAlign w:val="superscript"/>
              </w:rPr>
              <w:t>3</w:t>
            </w:r>
            <w:r w:rsidRPr="00204156">
              <w:rPr>
                <w:b/>
                <w:szCs w:val="22"/>
              </w:rPr>
              <w:t>/ч</w:t>
            </w:r>
          </w:p>
        </w:tc>
        <w:tc>
          <w:tcPr>
            <w:tcW w:w="952" w:type="pct"/>
            <w:tcBorders>
              <w:right w:val="single" w:sz="4" w:space="0" w:color="auto"/>
            </w:tcBorders>
            <w:vAlign w:val="center"/>
          </w:tcPr>
          <w:p w:rsidR="00185DF9" w:rsidRPr="00204156" w:rsidRDefault="00185DF9" w:rsidP="00987E98">
            <w:pPr>
              <w:pStyle w:val="afffffff0"/>
              <w:rPr>
                <w:rFonts w:eastAsia="Times New Roman"/>
                <w:b/>
                <w:szCs w:val="22"/>
                <w:lang w:eastAsia="ru-RU"/>
              </w:rPr>
            </w:pPr>
            <w:r w:rsidRPr="00204156">
              <w:rPr>
                <w:rFonts w:eastAsia="Times New Roman"/>
                <w:b/>
                <w:szCs w:val="22"/>
                <w:lang w:eastAsia="ru-RU"/>
              </w:rPr>
              <w:t>Аварийная подпитка тепловых сетей СП 124.13330.2012</w:t>
            </w:r>
            <w:r w:rsidRPr="00204156">
              <w:rPr>
                <w:b/>
                <w:szCs w:val="22"/>
              </w:rPr>
              <w:t>, м</w:t>
            </w:r>
            <w:r w:rsidRPr="00204156">
              <w:rPr>
                <w:b/>
                <w:szCs w:val="22"/>
                <w:vertAlign w:val="superscript"/>
              </w:rPr>
              <w:t>3</w:t>
            </w:r>
            <w:r w:rsidRPr="00204156">
              <w:rPr>
                <w:b/>
                <w:szCs w:val="22"/>
              </w:rPr>
              <w:t>/ч</w:t>
            </w:r>
          </w:p>
        </w:tc>
      </w:tr>
      <w:tr w:rsidR="00204156" w:rsidRPr="00204156" w:rsidTr="00E52A55">
        <w:trPr>
          <w:cantSplit/>
          <w:trHeight w:val="451"/>
        </w:trPr>
        <w:tc>
          <w:tcPr>
            <w:tcW w:w="290" w:type="pct"/>
            <w:vAlign w:val="center"/>
          </w:tcPr>
          <w:p w:rsidR="00204156" w:rsidRPr="00204156" w:rsidRDefault="00204156" w:rsidP="00204156">
            <w:pPr>
              <w:pStyle w:val="afffffff0"/>
              <w:rPr>
                <w:szCs w:val="22"/>
              </w:rPr>
            </w:pPr>
            <w:r w:rsidRPr="00204156">
              <w:rPr>
                <w:szCs w:val="22"/>
              </w:rPr>
              <w:t>1</w:t>
            </w:r>
          </w:p>
        </w:tc>
        <w:tc>
          <w:tcPr>
            <w:tcW w:w="1895" w:type="pct"/>
            <w:shd w:val="clear" w:color="auto" w:fill="auto"/>
            <w:vAlign w:val="center"/>
          </w:tcPr>
          <w:p w:rsidR="00204156" w:rsidRPr="00204156" w:rsidRDefault="00204156" w:rsidP="00204156">
            <w:pPr>
              <w:pStyle w:val="afffffff0"/>
              <w:spacing w:before="0"/>
              <w:rPr>
                <w:rFonts w:eastAsia="Times New Roman"/>
                <w:szCs w:val="22"/>
                <w:lang w:eastAsia="ru-RU"/>
              </w:rPr>
            </w:pPr>
            <w:r w:rsidRPr="00204156">
              <w:rPr>
                <w:szCs w:val="22"/>
              </w:rPr>
              <w:t>№ 1 Промышленный пр-зд, Районная котельная</w:t>
            </w:r>
          </w:p>
        </w:tc>
        <w:tc>
          <w:tcPr>
            <w:tcW w:w="1024" w:type="pct"/>
            <w:vAlign w:val="center"/>
          </w:tcPr>
          <w:p w:rsidR="00204156" w:rsidRPr="00204156" w:rsidRDefault="00204156" w:rsidP="00204156">
            <w:pPr>
              <w:pStyle w:val="afffffff0"/>
              <w:rPr>
                <w:color w:val="000000"/>
                <w:szCs w:val="22"/>
                <w:lang w:eastAsia="ru-RU"/>
              </w:rPr>
            </w:pPr>
            <w:r w:rsidRPr="00204156">
              <w:rPr>
                <w:rFonts w:cs="Segoe UI"/>
                <w:color w:val="000000"/>
                <w:szCs w:val="22"/>
              </w:rPr>
              <w:t>31,225</w:t>
            </w:r>
          </w:p>
        </w:tc>
        <w:tc>
          <w:tcPr>
            <w:tcW w:w="840" w:type="pct"/>
            <w:tcBorders>
              <w:right w:val="single" w:sz="4" w:space="0" w:color="auto"/>
            </w:tcBorders>
            <w:shd w:val="clear" w:color="auto" w:fill="auto"/>
            <w:vAlign w:val="center"/>
          </w:tcPr>
          <w:p w:rsidR="00204156" w:rsidRPr="00204156" w:rsidRDefault="00204156" w:rsidP="00204156">
            <w:pPr>
              <w:pStyle w:val="afffffff0"/>
              <w:rPr>
                <w:color w:val="000000"/>
                <w:szCs w:val="22"/>
                <w:lang w:eastAsia="ru-RU"/>
              </w:rPr>
            </w:pPr>
            <w:r w:rsidRPr="00204156">
              <w:rPr>
                <w:rFonts w:cs="Segoe UI"/>
                <w:color w:val="000000"/>
                <w:szCs w:val="22"/>
              </w:rPr>
              <w:t>3,893</w:t>
            </w:r>
          </w:p>
        </w:tc>
        <w:tc>
          <w:tcPr>
            <w:tcW w:w="952" w:type="pct"/>
            <w:tcBorders>
              <w:right w:val="single" w:sz="4" w:space="0" w:color="auto"/>
            </w:tcBorders>
            <w:vAlign w:val="center"/>
          </w:tcPr>
          <w:p w:rsidR="00204156" w:rsidRPr="00204156" w:rsidRDefault="00204156" w:rsidP="00204156">
            <w:pPr>
              <w:pStyle w:val="afffffff0"/>
              <w:rPr>
                <w:color w:val="000000"/>
                <w:szCs w:val="22"/>
                <w:lang w:eastAsia="ru-RU"/>
              </w:rPr>
            </w:pPr>
            <w:r w:rsidRPr="00204156">
              <w:rPr>
                <w:rFonts w:cs="Segoe UI"/>
                <w:color w:val="000000"/>
                <w:szCs w:val="22"/>
              </w:rPr>
              <w:t>31,147</w:t>
            </w:r>
          </w:p>
        </w:tc>
      </w:tr>
      <w:tr w:rsidR="00204156" w:rsidRPr="00204156" w:rsidTr="00E52A55">
        <w:trPr>
          <w:cantSplit/>
          <w:trHeight w:val="451"/>
        </w:trPr>
        <w:tc>
          <w:tcPr>
            <w:tcW w:w="290" w:type="pct"/>
            <w:vAlign w:val="center"/>
          </w:tcPr>
          <w:p w:rsidR="00204156" w:rsidRPr="00204156" w:rsidRDefault="00204156" w:rsidP="00204156">
            <w:pPr>
              <w:pStyle w:val="afffffff0"/>
              <w:rPr>
                <w:szCs w:val="22"/>
              </w:rPr>
            </w:pPr>
            <w:r w:rsidRPr="00204156">
              <w:rPr>
                <w:szCs w:val="22"/>
              </w:rPr>
              <w:t>2</w:t>
            </w:r>
          </w:p>
        </w:tc>
        <w:tc>
          <w:tcPr>
            <w:tcW w:w="1895" w:type="pct"/>
            <w:shd w:val="clear" w:color="auto" w:fill="auto"/>
            <w:vAlign w:val="center"/>
          </w:tcPr>
          <w:p w:rsidR="00204156" w:rsidRPr="00204156" w:rsidRDefault="00204156" w:rsidP="00204156">
            <w:pPr>
              <w:pStyle w:val="afffffff0"/>
              <w:spacing w:before="0"/>
              <w:rPr>
                <w:szCs w:val="22"/>
                <w:lang w:eastAsia="ru-RU"/>
              </w:rPr>
            </w:pPr>
            <w:r w:rsidRPr="00204156">
              <w:rPr>
                <w:szCs w:val="22"/>
              </w:rPr>
              <w:t>№ 2 ул. Бахтина, БМК-1</w:t>
            </w:r>
          </w:p>
        </w:tc>
        <w:tc>
          <w:tcPr>
            <w:tcW w:w="1024" w:type="pct"/>
            <w:vAlign w:val="center"/>
          </w:tcPr>
          <w:p w:rsidR="00204156" w:rsidRPr="00204156" w:rsidRDefault="00204156" w:rsidP="00204156">
            <w:pPr>
              <w:pStyle w:val="afffffff0"/>
              <w:rPr>
                <w:color w:val="000000"/>
                <w:szCs w:val="22"/>
              </w:rPr>
            </w:pPr>
            <w:r w:rsidRPr="00204156">
              <w:rPr>
                <w:rFonts w:cs="Segoe UI"/>
                <w:color w:val="000000"/>
                <w:szCs w:val="22"/>
              </w:rPr>
              <w:t>6,900</w:t>
            </w:r>
          </w:p>
        </w:tc>
        <w:tc>
          <w:tcPr>
            <w:tcW w:w="840" w:type="pct"/>
            <w:tcBorders>
              <w:right w:val="single" w:sz="4" w:space="0" w:color="auto"/>
            </w:tcBorders>
            <w:shd w:val="clear" w:color="auto" w:fill="auto"/>
            <w:vAlign w:val="center"/>
          </w:tcPr>
          <w:p w:rsidR="00204156" w:rsidRPr="00204156" w:rsidRDefault="00204156" w:rsidP="00204156">
            <w:pPr>
              <w:pStyle w:val="afffffff0"/>
              <w:rPr>
                <w:color w:val="000000"/>
                <w:szCs w:val="22"/>
              </w:rPr>
            </w:pPr>
            <w:r w:rsidRPr="00204156">
              <w:rPr>
                <w:rFonts w:cs="Segoe UI"/>
                <w:color w:val="000000"/>
                <w:szCs w:val="22"/>
              </w:rPr>
              <w:t>0,556</w:t>
            </w:r>
          </w:p>
        </w:tc>
        <w:tc>
          <w:tcPr>
            <w:tcW w:w="952" w:type="pct"/>
            <w:tcBorders>
              <w:right w:val="single" w:sz="4" w:space="0" w:color="auto"/>
            </w:tcBorders>
            <w:vAlign w:val="center"/>
          </w:tcPr>
          <w:p w:rsidR="00204156" w:rsidRPr="00204156" w:rsidRDefault="00204156" w:rsidP="00204156">
            <w:pPr>
              <w:pStyle w:val="afffffff0"/>
              <w:rPr>
                <w:color w:val="000000"/>
                <w:szCs w:val="22"/>
              </w:rPr>
            </w:pPr>
            <w:r w:rsidRPr="00204156">
              <w:rPr>
                <w:rFonts w:cs="Segoe UI"/>
                <w:color w:val="000000"/>
                <w:szCs w:val="22"/>
              </w:rPr>
              <w:t>4,448</w:t>
            </w:r>
          </w:p>
        </w:tc>
      </w:tr>
      <w:tr w:rsidR="00204156" w:rsidRPr="00204156" w:rsidTr="00E52A55">
        <w:trPr>
          <w:cantSplit/>
          <w:trHeight w:val="451"/>
        </w:trPr>
        <w:tc>
          <w:tcPr>
            <w:tcW w:w="290" w:type="pct"/>
            <w:vAlign w:val="center"/>
          </w:tcPr>
          <w:p w:rsidR="00204156" w:rsidRPr="00204156" w:rsidRDefault="00204156" w:rsidP="00204156">
            <w:pPr>
              <w:pStyle w:val="afffffff0"/>
              <w:rPr>
                <w:szCs w:val="22"/>
              </w:rPr>
            </w:pPr>
            <w:r w:rsidRPr="00204156">
              <w:rPr>
                <w:szCs w:val="22"/>
              </w:rPr>
              <w:t>3</w:t>
            </w:r>
          </w:p>
        </w:tc>
        <w:tc>
          <w:tcPr>
            <w:tcW w:w="1895" w:type="pct"/>
            <w:shd w:val="clear" w:color="auto" w:fill="auto"/>
            <w:vAlign w:val="center"/>
          </w:tcPr>
          <w:p w:rsidR="00204156" w:rsidRPr="00204156" w:rsidRDefault="00204156" w:rsidP="00204156">
            <w:pPr>
              <w:pStyle w:val="afffffff0"/>
              <w:spacing w:before="0"/>
              <w:rPr>
                <w:szCs w:val="22"/>
                <w:lang w:eastAsia="ru-RU"/>
              </w:rPr>
            </w:pPr>
            <w:r w:rsidRPr="00204156">
              <w:rPr>
                <w:szCs w:val="22"/>
              </w:rPr>
              <w:t>№ 3 ул. Заводская, БМК-2</w:t>
            </w:r>
          </w:p>
        </w:tc>
        <w:tc>
          <w:tcPr>
            <w:tcW w:w="1024" w:type="pct"/>
            <w:vAlign w:val="center"/>
          </w:tcPr>
          <w:p w:rsidR="00204156" w:rsidRPr="00204156" w:rsidRDefault="00204156" w:rsidP="00204156">
            <w:pPr>
              <w:pStyle w:val="afffffff0"/>
              <w:rPr>
                <w:color w:val="000000"/>
                <w:szCs w:val="22"/>
              </w:rPr>
            </w:pPr>
            <w:r w:rsidRPr="00204156">
              <w:rPr>
                <w:rFonts w:cs="Segoe UI"/>
                <w:color w:val="000000"/>
                <w:szCs w:val="22"/>
              </w:rPr>
              <w:t>3,086</w:t>
            </w:r>
          </w:p>
        </w:tc>
        <w:tc>
          <w:tcPr>
            <w:tcW w:w="840" w:type="pct"/>
            <w:tcBorders>
              <w:right w:val="single" w:sz="4" w:space="0" w:color="auto"/>
            </w:tcBorders>
            <w:shd w:val="clear" w:color="auto" w:fill="auto"/>
            <w:vAlign w:val="center"/>
          </w:tcPr>
          <w:p w:rsidR="00204156" w:rsidRPr="00204156" w:rsidRDefault="00204156" w:rsidP="00204156">
            <w:pPr>
              <w:pStyle w:val="afffffff0"/>
              <w:rPr>
                <w:color w:val="000000"/>
                <w:szCs w:val="22"/>
              </w:rPr>
            </w:pPr>
            <w:r w:rsidRPr="00204156">
              <w:rPr>
                <w:rFonts w:cs="Segoe UI"/>
                <w:color w:val="000000"/>
                <w:szCs w:val="22"/>
              </w:rPr>
              <w:t>0,281</w:t>
            </w:r>
          </w:p>
        </w:tc>
        <w:tc>
          <w:tcPr>
            <w:tcW w:w="952" w:type="pct"/>
            <w:tcBorders>
              <w:right w:val="single" w:sz="4" w:space="0" w:color="auto"/>
            </w:tcBorders>
            <w:vAlign w:val="center"/>
          </w:tcPr>
          <w:p w:rsidR="00204156" w:rsidRPr="00204156" w:rsidRDefault="00204156" w:rsidP="00204156">
            <w:pPr>
              <w:pStyle w:val="afffffff0"/>
              <w:rPr>
                <w:color w:val="000000"/>
                <w:szCs w:val="22"/>
              </w:rPr>
            </w:pPr>
            <w:r w:rsidRPr="00204156">
              <w:rPr>
                <w:rFonts w:cs="Segoe UI"/>
                <w:color w:val="000000"/>
                <w:szCs w:val="22"/>
              </w:rPr>
              <w:t>2,251</w:t>
            </w:r>
          </w:p>
        </w:tc>
      </w:tr>
      <w:tr w:rsidR="00204156" w:rsidRPr="00204156" w:rsidTr="00E52A55">
        <w:trPr>
          <w:cantSplit/>
          <w:trHeight w:val="451"/>
        </w:trPr>
        <w:tc>
          <w:tcPr>
            <w:tcW w:w="290" w:type="pct"/>
            <w:vAlign w:val="center"/>
          </w:tcPr>
          <w:p w:rsidR="00204156" w:rsidRPr="00204156" w:rsidRDefault="00204156" w:rsidP="00204156">
            <w:pPr>
              <w:pStyle w:val="afffffff0"/>
              <w:rPr>
                <w:szCs w:val="22"/>
              </w:rPr>
            </w:pPr>
            <w:r w:rsidRPr="00204156">
              <w:rPr>
                <w:szCs w:val="22"/>
              </w:rPr>
              <w:t>4</w:t>
            </w:r>
          </w:p>
        </w:tc>
        <w:tc>
          <w:tcPr>
            <w:tcW w:w="1895" w:type="pct"/>
            <w:shd w:val="clear" w:color="auto" w:fill="auto"/>
            <w:vAlign w:val="center"/>
          </w:tcPr>
          <w:p w:rsidR="00204156" w:rsidRPr="00204156" w:rsidRDefault="00204156" w:rsidP="00204156">
            <w:pPr>
              <w:pStyle w:val="afffffff0"/>
              <w:spacing w:before="0"/>
              <w:rPr>
                <w:szCs w:val="22"/>
                <w:lang w:eastAsia="ru-RU"/>
              </w:rPr>
            </w:pPr>
            <w:r w:rsidRPr="00204156">
              <w:rPr>
                <w:szCs w:val="22"/>
              </w:rPr>
              <w:t>№ 4 Карманово, ул. Заводская, 4, стр. 2</w:t>
            </w:r>
          </w:p>
        </w:tc>
        <w:tc>
          <w:tcPr>
            <w:tcW w:w="1024" w:type="pct"/>
            <w:vAlign w:val="center"/>
          </w:tcPr>
          <w:p w:rsidR="00204156" w:rsidRPr="00204156" w:rsidRDefault="00204156" w:rsidP="00204156">
            <w:pPr>
              <w:pStyle w:val="afffffff0"/>
              <w:rPr>
                <w:color w:val="000000"/>
                <w:szCs w:val="22"/>
              </w:rPr>
            </w:pPr>
            <w:r w:rsidRPr="00204156">
              <w:rPr>
                <w:rFonts w:cs="Segoe UI"/>
                <w:color w:val="000000"/>
                <w:szCs w:val="22"/>
              </w:rPr>
              <w:t>3,279</w:t>
            </w:r>
          </w:p>
        </w:tc>
        <w:tc>
          <w:tcPr>
            <w:tcW w:w="840" w:type="pct"/>
            <w:tcBorders>
              <w:right w:val="single" w:sz="4" w:space="0" w:color="auto"/>
            </w:tcBorders>
            <w:shd w:val="clear" w:color="auto" w:fill="auto"/>
            <w:vAlign w:val="center"/>
          </w:tcPr>
          <w:p w:rsidR="00204156" w:rsidRPr="00204156" w:rsidRDefault="00204156" w:rsidP="00204156">
            <w:pPr>
              <w:pStyle w:val="afffffff0"/>
              <w:rPr>
                <w:color w:val="000000"/>
                <w:szCs w:val="22"/>
              </w:rPr>
            </w:pPr>
            <w:r w:rsidRPr="00204156">
              <w:rPr>
                <w:rFonts w:cs="Segoe UI"/>
                <w:color w:val="000000"/>
                <w:szCs w:val="22"/>
              </w:rPr>
              <w:t>0,617</w:t>
            </w:r>
          </w:p>
        </w:tc>
        <w:tc>
          <w:tcPr>
            <w:tcW w:w="952" w:type="pct"/>
            <w:tcBorders>
              <w:right w:val="single" w:sz="4" w:space="0" w:color="auto"/>
            </w:tcBorders>
            <w:vAlign w:val="center"/>
          </w:tcPr>
          <w:p w:rsidR="00204156" w:rsidRPr="00204156" w:rsidRDefault="00204156" w:rsidP="00204156">
            <w:pPr>
              <w:pStyle w:val="afffffff0"/>
              <w:rPr>
                <w:color w:val="000000"/>
                <w:szCs w:val="22"/>
              </w:rPr>
            </w:pPr>
            <w:r w:rsidRPr="00204156">
              <w:rPr>
                <w:rFonts w:cs="Segoe UI"/>
                <w:color w:val="000000"/>
                <w:szCs w:val="22"/>
              </w:rPr>
              <w:t>4,934</w:t>
            </w:r>
          </w:p>
        </w:tc>
      </w:tr>
      <w:tr w:rsidR="00204156" w:rsidRPr="00204156" w:rsidTr="00E52A55">
        <w:trPr>
          <w:cantSplit/>
          <w:trHeight w:val="451"/>
        </w:trPr>
        <w:tc>
          <w:tcPr>
            <w:tcW w:w="290" w:type="pct"/>
            <w:vAlign w:val="center"/>
          </w:tcPr>
          <w:p w:rsidR="00204156" w:rsidRPr="00204156" w:rsidRDefault="00204156" w:rsidP="00204156">
            <w:pPr>
              <w:pStyle w:val="afffffff0"/>
              <w:rPr>
                <w:szCs w:val="22"/>
              </w:rPr>
            </w:pPr>
            <w:r w:rsidRPr="00204156">
              <w:rPr>
                <w:szCs w:val="22"/>
              </w:rPr>
              <w:t>5</w:t>
            </w:r>
          </w:p>
        </w:tc>
        <w:tc>
          <w:tcPr>
            <w:tcW w:w="1895" w:type="pct"/>
            <w:shd w:val="clear" w:color="auto" w:fill="auto"/>
            <w:vAlign w:val="center"/>
          </w:tcPr>
          <w:p w:rsidR="00204156" w:rsidRPr="00204156" w:rsidRDefault="00204156" w:rsidP="00204156">
            <w:pPr>
              <w:pStyle w:val="afffffff0"/>
              <w:spacing w:before="0"/>
              <w:rPr>
                <w:szCs w:val="22"/>
                <w:lang w:eastAsia="ru-RU"/>
              </w:rPr>
            </w:pPr>
            <w:r w:rsidRPr="00204156">
              <w:rPr>
                <w:szCs w:val="22"/>
              </w:rPr>
              <w:t>№ 5 ул. Мира, БМК-3</w:t>
            </w:r>
          </w:p>
        </w:tc>
        <w:tc>
          <w:tcPr>
            <w:tcW w:w="1024" w:type="pct"/>
            <w:vAlign w:val="center"/>
          </w:tcPr>
          <w:p w:rsidR="00204156" w:rsidRPr="00204156" w:rsidRDefault="00204156" w:rsidP="00204156">
            <w:pPr>
              <w:pStyle w:val="afffffff0"/>
              <w:rPr>
                <w:color w:val="000000"/>
                <w:szCs w:val="22"/>
              </w:rPr>
            </w:pPr>
            <w:r w:rsidRPr="00204156">
              <w:rPr>
                <w:rFonts w:cs="Segoe UI"/>
                <w:color w:val="000000"/>
                <w:szCs w:val="22"/>
              </w:rPr>
              <w:t>1,197</w:t>
            </w:r>
          </w:p>
        </w:tc>
        <w:tc>
          <w:tcPr>
            <w:tcW w:w="840" w:type="pct"/>
            <w:tcBorders>
              <w:right w:val="single" w:sz="4" w:space="0" w:color="auto"/>
            </w:tcBorders>
            <w:shd w:val="clear" w:color="auto" w:fill="auto"/>
            <w:vAlign w:val="center"/>
          </w:tcPr>
          <w:p w:rsidR="00204156" w:rsidRPr="00204156" w:rsidRDefault="00204156" w:rsidP="00204156">
            <w:pPr>
              <w:pStyle w:val="afffffff0"/>
              <w:rPr>
                <w:color w:val="000000"/>
                <w:szCs w:val="22"/>
              </w:rPr>
            </w:pPr>
            <w:r w:rsidRPr="00204156">
              <w:rPr>
                <w:rFonts w:cs="Segoe UI"/>
                <w:color w:val="000000"/>
                <w:szCs w:val="22"/>
              </w:rPr>
              <w:t>0,099</w:t>
            </w:r>
          </w:p>
        </w:tc>
        <w:tc>
          <w:tcPr>
            <w:tcW w:w="952" w:type="pct"/>
            <w:tcBorders>
              <w:right w:val="single" w:sz="4" w:space="0" w:color="auto"/>
            </w:tcBorders>
            <w:vAlign w:val="center"/>
          </w:tcPr>
          <w:p w:rsidR="00204156" w:rsidRPr="00204156" w:rsidRDefault="00204156" w:rsidP="00204156">
            <w:pPr>
              <w:pStyle w:val="afffffff0"/>
              <w:rPr>
                <w:color w:val="000000"/>
                <w:szCs w:val="22"/>
              </w:rPr>
            </w:pPr>
            <w:r w:rsidRPr="00204156">
              <w:rPr>
                <w:rFonts w:cs="Segoe UI"/>
                <w:color w:val="000000"/>
                <w:szCs w:val="22"/>
              </w:rPr>
              <w:t>0,796</w:t>
            </w:r>
          </w:p>
        </w:tc>
      </w:tr>
      <w:tr w:rsidR="00204156" w:rsidRPr="00204156" w:rsidTr="00E52A55">
        <w:trPr>
          <w:cantSplit/>
          <w:trHeight w:val="451"/>
        </w:trPr>
        <w:tc>
          <w:tcPr>
            <w:tcW w:w="290" w:type="pct"/>
            <w:vAlign w:val="center"/>
          </w:tcPr>
          <w:p w:rsidR="00204156" w:rsidRPr="00204156" w:rsidRDefault="00204156" w:rsidP="00204156">
            <w:pPr>
              <w:pStyle w:val="afffffff0"/>
              <w:rPr>
                <w:szCs w:val="22"/>
              </w:rPr>
            </w:pPr>
            <w:r w:rsidRPr="00204156">
              <w:rPr>
                <w:szCs w:val="22"/>
              </w:rPr>
              <w:t>6</w:t>
            </w:r>
          </w:p>
        </w:tc>
        <w:tc>
          <w:tcPr>
            <w:tcW w:w="1895" w:type="pct"/>
            <w:shd w:val="clear" w:color="auto" w:fill="auto"/>
            <w:vAlign w:val="center"/>
          </w:tcPr>
          <w:p w:rsidR="00204156" w:rsidRPr="00204156" w:rsidRDefault="00204156" w:rsidP="00204156">
            <w:pPr>
              <w:pStyle w:val="afffffff0"/>
              <w:spacing w:before="0"/>
              <w:rPr>
                <w:szCs w:val="22"/>
                <w:lang w:eastAsia="ru-RU"/>
              </w:rPr>
            </w:pPr>
            <w:r w:rsidRPr="00204156">
              <w:rPr>
                <w:szCs w:val="22"/>
              </w:rPr>
              <w:t>№ 6 БМК ул. Пушная, 2А</w:t>
            </w:r>
          </w:p>
        </w:tc>
        <w:tc>
          <w:tcPr>
            <w:tcW w:w="1024" w:type="pct"/>
            <w:vAlign w:val="center"/>
          </w:tcPr>
          <w:p w:rsidR="00204156" w:rsidRPr="00204156" w:rsidRDefault="00204156" w:rsidP="00204156">
            <w:pPr>
              <w:pStyle w:val="afffffff0"/>
              <w:rPr>
                <w:color w:val="000000"/>
                <w:szCs w:val="22"/>
              </w:rPr>
            </w:pPr>
            <w:r w:rsidRPr="00204156">
              <w:rPr>
                <w:rFonts w:cs="Segoe UI"/>
                <w:color w:val="000000"/>
                <w:szCs w:val="22"/>
              </w:rPr>
              <w:t>0,187</w:t>
            </w:r>
          </w:p>
        </w:tc>
        <w:tc>
          <w:tcPr>
            <w:tcW w:w="840" w:type="pct"/>
            <w:tcBorders>
              <w:right w:val="single" w:sz="4" w:space="0" w:color="auto"/>
            </w:tcBorders>
            <w:shd w:val="clear" w:color="auto" w:fill="auto"/>
            <w:vAlign w:val="center"/>
          </w:tcPr>
          <w:p w:rsidR="00204156" w:rsidRPr="00204156" w:rsidRDefault="00204156" w:rsidP="00204156">
            <w:pPr>
              <w:pStyle w:val="afffffff0"/>
              <w:rPr>
                <w:color w:val="000000"/>
                <w:szCs w:val="22"/>
              </w:rPr>
            </w:pPr>
            <w:r w:rsidRPr="00204156">
              <w:rPr>
                <w:rFonts w:cs="Segoe UI"/>
                <w:color w:val="000000"/>
                <w:szCs w:val="22"/>
              </w:rPr>
              <w:t>0,016</w:t>
            </w:r>
          </w:p>
        </w:tc>
        <w:tc>
          <w:tcPr>
            <w:tcW w:w="952" w:type="pct"/>
            <w:tcBorders>
              <w:right w:val="single" w:sz="4" w:space="0" w:color="auto"/>
            </w:tcBorders>
            <w:vAlign w:val="center"/>
          </w:tcPr>
          <w:p w:rsidR="00204156" w:rsidRPr="00204156" w:rsidRDefault="00204156" w:rsidP="00204156">
            <w:pPr>
              <w:pStyle w:val="afffffff0"/>
              <w:rPr>
                <w:color w:val="000000"/>
                <w:szCs w:val="22"/>
              </w:rPr>
            </w:pPr>
            <w:r w:rsidRPr="00204156">
              <w:rPr>
                <w:rFonts w:cs="Segoe UI"/>
                <w:color w:val="000000"/>
                <w:szCs w:val="22"/>
              </w:rPr>
              <w:t>0,128</w:t>
            </w:r>
          </w:p>
        </w:tc>
      </w:tr>
      <w:tr w:rsidR="00204156" w:rsidRPr="00204156" w:rsidTr="00E52A55">
        <w:trPr>
          <w:cantSplit/>
          <w:trHeight w:val="451"/>
        </w:trPr>
        <w:tc>
          <w:tcPr>
            <w:tcW w:w="290" w:type="pct"/>
            <w:vAlign w:val="center"/>
          </w:tcPr>
          <w:p w:rsidR="00204156" w:rsidRPr="00204156" w:rsidRDefault="00204156" w:rsidP="00204156">
            <w:pPr>
              <w:pStyle w:val="afffffff0"/>
              <w:rPr>
                <w:szCs w:val="22"/>
              </w:rPr>
            </w:pPr>
            <w:r w:rsidRPr="00204156">
              <w:rPr>
                <w:szCs w:val="22"/>
              </w:rPr>
              <w:t>7</w:t>
            </w:r>
          </w:p>
        </w:tc>
        <w:tc>
          <w:tcPr>
            <w:tcW w:w="1895" w:type="pct"/>
            <w:shd w:val="clear" w:color="auto" w:fill="auto"/>
            <w:vAlign w:val="center"/>
          </w:tcPr>
          <w:p w:rsidR="00204156" w:rsidRPr="00204156" w:rsidRDefault="00204156" w:rsidP="00204156">
            <w:pPr>
              <w:pStyle w:val="afffffff0"/>
              <w:spacing w:before="0"/>
              <w:rPr>
                <w:szCs w:val="22"/>
                <w:lang w:eastAsia="ru-RU"/>
              </w:rPr>
            </w:pPr>
            <w:r w:rsidRPr="00204156">
              <w:rPr>
                <w:szCs w:val="22"/>
              </w:rPr>
              <w:t>БМК-7</w:t>
            </w:r>
          </w:p>
        </w:tc>
        <w:tc>
          <w:tcPr>
            <w:tcW w:w="1024" w:type="pct"/>
            <w:vAlign w:val="center"/>
          </w:tcPr>
          <w:p w:rsidR="00204156" w:rsidRPr="00204156" w:rsidRDefault="00204156" w:rsidP="00204156">
            <w:pPr>
              <w:pStyle w:val="afffffff0"/>
              <w:rPr>
                <w:color w:val="000000"/>
                <w:szCs w:val="22"/>
              </w:rPr>
            </w:pPr>
            <w:r w:rsidRPr="00204156">
              <w:rPr>
                <w:rFonts w:cs="Segoe UI"/>
                <w:color w:val="000000"/>
                <w:szCs w:val="22"/>
              </w:rPr>
              <w:t>5,545</w:t>
            </w:r>
          </w:p>
        </w:tc>
        <w:tc>
          <w:tcPr>
            <w:tcW w:w="840" w:type="pct"/>
            <w:tcBorders>
              <w:right w:val="single" w:sz="4" w:space="0" w:color="auto"/>
            </w:tcBorders>
            <w:shd w:val="clear" w:color="auto" w:fill="auto"/>
            <w:vAlign w:val="center"/>
          </w:tcPr>
          <w:p w:rsidR="00204156" w:rsidRPr="00204156" w:rsidRDefault="00204156" w:rsidP="00204156">
            <w:pPr>
              <w:pStyle w:val="afffffff0"/>
              <w:rPr>
                <w:color w:val="000000"/>
                <w:szCs w:val="22"/>
              </w:rPr>
            </w:pPr>
            <w:r w:rsidRPr="00204156">
              <w:rPr>
                <w:rFonts w:cs="Segoe UI"/>
                <w:color w:val="000000"/>
                <w:szCs w:val="22"/>
              </w:rPr>
              <w:t>0,662</w:t>
            </w:r>
          </w:p>
        </w:tc>
        <w:tc>
          <w:tcPr>
            <w:tcW w:w="952" w:type="pct"/>
            <w:tcBorders>
              <w:right w:val="single" w:sz="4" w:space="0" w:color="auto"/>
            </w:tcBorders>
            <w:vAlign w:val="center"/>
          </w:tcPr>
          <w:p w:rsidR="00204156" w:rsidRPr="00204156" w:rsidRDefault="00204156" w:rsidP="00204156">
            <w:pPr>
              <w:pStyle w:val="afffffff0"/>
              <w:rPr>
                <w:color w:val="000000"/>
                <w:szCs w:val="22"/>
              </w:rPr>
            </w:pPr>
            <w:r w:rsidRPr="00204156">
              <w:rPr>
                <w:rFonts w:cs="Segoe UI"/>
                <w:color w:val="000000"/>
                <w:szCs w:val="22"/>
              </w:rPr>
              <w:t>5,294</w:t>
            </w:r>
          </w:p>
        </w:tc>
      </w:tr>
      <w:tr w:rsidR="00204156" w:rsidRPr="00204156" w:rsidTr="00E52A55">
        <w:trPr>
          <w:cantSplit/>
          <w:trHeight w:val="451"/>
        </w:trPr>
        <w:tc>
          <w:tcPr>
            <w:tcW w:w="290" w:type="pct"/>
            <w:vAlign w:val="center"/>
          </w:tcPr>
          <w:p w:rsidR="00204156" w:rsidRPr="00204156" w:rsidRDefault="00204156" w:rsidP="00204156">
            <w:pPr>
              <w:pStyle w:val="afffffff0"/>
              <w:rPr>
                <w:szCs w:val="22"/>
              </w:rPr>
            </w:pPr>
            <w:r w:rsidRPr="00204156">
              <w:rPr>
                <w:szCs w:val="22"/>
              </w:rPr>
              <w:t>8</w:t>
            </w:r>
          </w:p>
        </w:tc>
        <w:tc>
          <w:tcPr>
            <w:tcW w:w="1895" w:type="pct"/>
            <w:shd w:val="clear" w:color="auto" w:fill="auto"/>
            <w:vAlign w:val="center"/>
          </w:tcPr>
          <w:p w:rsidR="00204156" w:rsidRPr="00204156" w:rsidRDefault="00204156" w:rsidP="00204156">
            <w:pPr>
              <w:pStyle w:val="afffffff0"/>
              <w:spacing w:before="0"/>
              <w:rPr>
                <w:szCs w:val="22"/>
                <w:lang w:eastAsia="ru-RU"/>
              </w:rPr>
            </w:pPr>
            <w:r w:rsidRPr="00204156">
              <w:rPr>
                <w:szCs w:val="22"/>
              </w:rPr>
              <w:t>БМК-8</w:t>
            </w:r>
          </w:p>
        </w:tc>
        <w:tc>
          <w:tcPr>
            <w:tcW w:w="1024" w:type="pct"/>
            <w:vAlign w:val="center"/>
          </w:tcPr>
          <w:p w:rsidR="00204156" w:rsidRPr="00204156" w:rsidRDefault="00204156" w:rsidP="00204156">
            <w:pPr>
              <w:pStyle w:val="afffffff0"/>
              <w:rPr>
                <w:color w:val="000000"/>
                <w:szCs w:val="22"/>
              </w:rPr>
            </w:pPr>
            <w:r w:rsidRPr="00204156">
              <w:rPr>
                <w:rFonts w:cs="Segoe UI"/>
                <w:color w:val="000000"/>
                <w:szCs w:val="22"/>
              </w:rPr>
              <w:t>1,939</w:t>
            </w:r>
          </w:p>
        </w:tc>
        <w:tc>
          <w:tcPr>
            <w:tcW w:w="840" w:type="pct"/>
            <w:tcBorders>
              <w:right w:val="single" w:sz="4" w:space="0" w:color="auto"/>
            </w:tcBorders>
            <w:shd w:val="clear" w:color="auto" w:fill="auto"/>
            <w:vAlign w:val="center"/>
          </w:tcPr>
          <w:p w:rsidR="00204156" w:rsidRPr="00204156" w:rsidRDefault="00204156" w:rsidP="00204156">
            <w:pPr>
              <w:pStyle w:val="afffffff0"/>
              <w:rPr>
                <w:color w:val="000000"/>
                <w:szCs w:val="22"/>
              </w:rPr>
            </w:pPr>
            <w:r w:rsidRPr="00204156">
              <w:rPr>
                <w:rFonts w:cs="Segoe UI"/>
                <w:color w:val="000000"/>
                <w:szCs w:val="22"/>
              </w:rPr>
              <w:t>0,162</w:t>
            </w:r>
          </w:p>
        </w:tc>
        <w:tc>
          <w:tcPr>
            <w:tcW w:w="952" w:type="pct"/>
            <w:tcBorders>
              <w:right w:val="single" w:sz="4" w:space="0" w:color="auto"/>
            </w:tcBorders>
            <w:vAlign w:val="center"/>
          </w:tcPr>
          <w:p w:rsidR="00204156" w:rsidRPr="00204156" w:rsidRDefault="00204156" w:rsidP="00204156">
            <w:pPr>
              <w:pStyle w:val="afffffff0"/>
              <w:rPr>
                <w:color w:val="000000"/>
                <w:szCs w:val="22"/>
              </w:rPr>
            </w:pPr>
            <w:r w:rsidRPr="00204156">
              <w:rPr>
                <w:rFonts w:cs="Segoe UI"/>
                <w:color w:val="000000"/>
                <w:szCs w:val="22"/>
              </w:rPr>
              <w:t>1,300</w:t>
            </w:r>
          </w:p>
        </w:tc>
      </w:tr>
      <w:tr w:rsidR="00204156" w:rsidRPr="00204156" w:rsidTr="00E52A55">
        <w:trPr>
          <w:cantSplit/>
          <w:trHeight w:val="451"/>
        </w:trPr>
        <w:tc>
          <w:tcPr>
            <w:tcW w:w="290" w:type="pct"/>
            <w:vAlign w:val="center"/>
          </w:tcPr>
          <w:p w:rsidR="00204156" w:rsidRPr="00204156" w:rsidRDefault="00204156" w:rsidP="00204156">
            <w:pPr>
              <w:pStyle w:val="afffffff0"/>
              <w:rPr>
                <w:szCs w:val="22"/>
              </w:rPr>
            </w:pPr>
            <w:r w:rsidRPr="00204156">
              <w:rPr>
                <w:szCs w:val="22"/>
              </w:rPr>
              <w:t>9</w:t>
            </w:r>
          </w:p>
        </w:tc>
        <w:tc>
          <w:tcPr>
            <w:tcW w:w="1895" w:type="pct"/>
            <w:shd w:val="clear" w:color="auto" w:fill="auto"/>
            <w:vAlign w:val="center"/>
          </w:tcPr>
          <w:p w:rsidR="00204156" w:rsidRPr="00204156" w:rsidRDefault="00204156" w:rsidP="00204156">
            <w:pPr>
              <w:pStyle w:val="afffffff0"/>
              <w:spacing w:before="0"/>
              <w:rPr>
                <w:szCs w:val="22"/>
                <w:lang w:eastAsia="ru-RU"/>
              </w:rPr>
            </w:pPr>
            <w:r w:rsidRPr="00204156">
              <w:rPr>
                <w:szCs w:val="22"/>
              </w:rPr>
              <w:t>БМК-9</w:t>
            </w:r>
          </w:p>
        </w:tc>
        <w:tc>
          <w:tcPr>
            <w:tcW w:w="1024" w:type="pct"/>
            <w:vAlign w:val="center"/>
          </w:tcPr>
          <w:p w:rsidR="00204156" w:rsidRPr="00204156" w:rsidRDefault="00204156" w:rsidP="00204156">
            <w:pPr>
              <w:pStyle w:val="afffffff0"/>
              <w:rPr>
                <w:color w:val="000000"/>
                <w:szCs w:val="22"/>
              </w:rPr>
            </w:pPr>
            <w:r w:rsidRPr="00204156">
              <w:rPr>
                <w:rFonts w:cs="Segoe UI"/>
                <w:color w:val="000000"/>
                <w:szCs w:val="22"/>
              </w:rPr>
              <w:t>5,615</w:t>
            </w:r>
          </w:p>
        </w:tc>
        <w:tc>
          <w:tcPr>
            <w:tcW w:w="840" w:type="pct"/>
            <w:tcBorders>
              <w:right w:val="single" w:sz="4" w:space="0" w:color="auto"/>
            </w:tcBorders>
            <w:shd w:val="clear" w:color="auto" w:fill="auto"/>
            <w:vAlign w:val="center"/>
          </w:tcPr>
          <w:p w:rsidR="00204156" w:rsidRPr="00204156" w:rsidRDefault="00204156" w:rsidP="00204156">
            <w:pPr>
              <w:pStyle w:val="afffffff0"/>
              <w:rPr>
                <w:color w:val="000000"/>
                <w:szCs w:val="22"/>
              </w:rPr>
            </w:pPr>
            <w:r w:rsidRPr="00204156">
              <w:rPr>
                <w:rFonts w:cs="Segoe UI"/>
                <w:color w:val="000000"/>
                <w:szCs w:val="22"/>
              </w:rPr>
              <w:t>0,501</w:t>
            </w:r>
          </w:p>
        </w:tc>
        <w:tc>
          <w:tcPr>
            <w:tcW w:w="952" w:type="pct"/>
            <w:tcBorders>
              <w:right w:val="single" w:sz="4" w:space="0" w:color="auto"/>
            </w:tcBorders>
            <w:vAlign w:val="center"/>
          </w:tcPr>
          <w:p w:rsidR="00204156" w:rsidRPr="00204156" w:rsidRDefault="00204156" w:rsidP="00204156">
            <w:pPr>
              <w:pStyle w:val="afffffff0"/>
              <w:rPr>
                <w:color w:val="000000"/>
                <w:szCs w:val="22"/>
              </w:rPr>
            </w:pPr>
            <w:r w:rsidRPr="00204156">
              <w:rPr>
                <w:rFonts w:cs="Segoe UI"/>
                <w:color w:val="000000"/>
                <w:szCs w:val="22"/>
              </w:rPr>
              <w:t>4,005</w:t>
            </w:r>
          </w:p>
        </w:tc>
      </w:tr>
      <w:tr w:rsidR="00204156" w:rsidRPr="00204156" w:rsidTr="00E52A55">
        <w:trPr>
          <w:cantSplit/>
          <w:trHeight w:val="451"/>
        </w:trPr>
        <w:tc>
          <w:tcPr>
            <w:tcW w:w="290" w:type="pct"/>
            <w:vAlign w:val="center"/>
          </w:tcPr>
          <w:p w:rsidR="00204156" w:rsidRPr="00204156" w:rsidRDefault="00204156" w:rsidP="00204156">
            <w:pPr>
              <w:pStyle w:val="afffffff0"/>
              <w:rPr>
                <w:szCs w:val="22"/>
              </w:rPr>
            </w:pPr>
            <w:r w:rsidRPr="00204156">
              <w:rPr>
                <w:szCs w:val="22"/>
              </w:rPr>
              <w:t>10</w:t>
            </w:r>
          </w:p>
        </w:tc>
        <w:tc>
          <w:tcPr>
            <w:tcW w:w="1895" w:type="pct"/>
            <w:shd w:val="clear" w:color="auto" w:fill="auto"/>
            <w:vAlign w:val="center"/>
          </w:tcPr>
          <w:p w:rsidR="00204156" w:rsidRPr="00204156" w:rsidRDefault="00204156" w:rsidP="00204156">
            <w:pPr>
              <w:pStyle w:val="afffffff0"/>
              <w:spacing w:before="0"/>
              <w:rPr>
                <w:szCs w:val="22"/>
                <w:lang w:eastAsia="ru-RU"/>
              </w:rPr>
            </w:pPr>
            <w:r w:rsidRPr="00204156">
              <w:rPr>
                <w:szCs w:val="22"/>
              </w:rPr>
              <w:t>Котельная с. Карманово, ул. Набережная</w:t>
            </w:r>
            <w:r>
              <w:rPr>
                <w:szCs w:val="22"/>
              </w:rPr>
              <w:t>, 18</w:t>
            </w:r>
          </w:p>
        </w:tc>
        <w:tc>
          <w:tcPr>
            <w:tcW w:w="1024" w:type="pct"/>
            <w:vAlign w:val="center"/>
          </w:tcPr>
          <w:p w:rsidR="00204156" w:rsidRPr="00204156" w:rsidRDefault="00204156" w:rsidP="00204156">
            <w:pPr>
              <w:pStyle w:val="afffffff0"/>
              <w:rPr>
                <w:color w:val="000000"/>
                <w:szCs w:val="22"/>
              </w:rPr>
            </w:pPr>
            <w:r w:rsidRPr="00204156">
              <w:rPr>
                <w:rFonts w:cs="Segoe UI"/>
                <w:color w:val="000000"/>
                <w:szCs w:val="22"/>
              </w:rPr>
              <w:t>0,108</w:t>
            </w:r>
          </w:p>
        </w:tc>
        <w:tc>
          <w:tcPr>
            <w:tcW w:w="840" w:type="pct"/>
            <w:tcBorders>
              <w:right w:val="single" w:sz="4" w:space="0" w:color="auto"/>
            </w:tcBorders>
            <w:shd w:val="clear" w:color="auto" w:fill="auto"/>
            <w:vAlign w:val="center"/>
          </w:tcPr>
          <w:p w:rsidR="00204156" w:rsidRPr="00204156" w:rsidRDefault="00204156" w:rsidP="00204156">
            <w:pPr>
              <w:pStyle w:val="afffffff0"/>
              <w:rPr>
                <w:color w:val="000000"/>
                <w:szCs w:val="22"/>
              </w:rPr>
            </w:pPr>
            <w:r w:rsidRPr="00204156">
              <w:rPr>
                <w:rFonts w:cs="Segoe UI"/>
                <w:color w:val="000000"/>
                <w:szCs w:val="22"/>
              </w:rPr>
              <w:t>0,006</w:t>
            </w:r>
          </w:p>
        </w:tc>
        <w:tc>
          <w:tcPr>
            <w:tcW w:w="952" w:type="pct"/>
            <w:tcBorders>
              <w:right w:val="single" w:sz="4" w:space="0" w:color="auto"/>
            </w:tcBorders>
            <w:vAlign w:val="center"/>
          </w:tcPr>
          <w:p w:rsidR="00204156" w:rsidRPr="00204156" w:rsidRDefault="00204156" w:rsidP="00204156">
            <w:pPr>
              <w:pStyle w:val="afffffff0"/>
              <w:rPr>
                <w:color w:val="000000"/>
                <w:szCs w:val="22"/>
              </w:rPr>
            </w:pPr>
            <w:r w:rsidRPr="00204156">
              <w:rPr>
                <w:rFonts w:cs="Segoe UI"/>
                <w:color w:val="000000"/>
                <w:szCs w:val="22"/>
              </w:rPr>
              <w:t>0,047</w:t>
            </w:r>
          </w:p>
        </w:tc>
      </w:tr>
      <w:tr w:rsidR="00204156" w:rsidRPr="00204156" w:rsidTr="00E52A55">
        <w:trPr>
          <w:cantSplit/>
          <w:trHeight w:val="451"/>
        </w:trPr>
        <w:tc>
          <w:tcPr>
            <w:tcW w:w="290" w:type="pct"/>
            <w:vAlign w:val="center"/>
          </w:tcPr>
          <w:p w:rsidR="00204156" w:rsidRPr="00204156" w:rsidRDefault="00204156" w:rsidP="00204156">
            <w:pPr>
              <w:pStyle w:val="afffffff0"/>
              <w:rPr>
                <w:szCs w:val="22"/>
              </w:rPr>
            </w:pPr>
            <w:r w:rsidRPr="00204156">
              <w:rPr>
                <w:szCs w:val="22"/>
              </w:rPr>
              <w:t>11</w:t>
            </w:r>
          </w:p>
        </w:tc>
        <w:tc>
          <w:tcPr>
            <w:tcW w:w="1895" w:type="pct"/>
            <w:shd w:val="clear" w:color="auto" w:fill="auto"/>
            <w:vAlign w:val="center"/>
          </w:tcPr>
          <w:p w:rsidR="00204156" w:rsidRPr="00204156" w:rsidRDefault="00204156" w:rsidP="00204156">
            <w:pPr>
              <w:pStyle w:val="afffffff0"/>
              <w:spacing w:before="0"/>
              <w:rPr>
                <w:szCs w:val="22"/>
                <w:lang w:eastAsia="ru-RU"/>
              </w:rPr>
            </w:pPr>
            <w:r w:rsidRPr="00204156">
              <w:rPr>
                <w:szCs w:val="22"/>
              </w:rPr>
              <w:t>Котельная пр. Первомайский, 1</w:t>
            </w:r>
          </w:p>
        </w:tc>
        <w:tc>
          <w:tcPr>
            <w:tcW w:w="1024" w:type="pct"/>
            <w:vAlign w:val="center"/>
          </w:tcPr>
          <w:p w:rsidR="00204156" w:rsidRPr="00204156" w:rsidRDefault="00204156" w:rsidP="00204156">
            <w:pPr>
              <w:pStyle w:val="afffffff0"/>
              <w:rPr>
                <w:color w:val="000000"/>
                <w:szCs w:val="22"/>
              </w:rPr>
            </w:pPr>
            <w:r w:rsidRPr="00204156">
              <w:rPr>
                <w:rFonts w:cs="Segoe UI"/>
                <w:color w:val="000000"/>
                <w:szCs w:val="22"/>
              </w:rPr>
              <w:t>0,300</w:t>
            </w:r>
          </w:p>
        </w:tc>
        <w:tc>
          <w:tcPr>
            <w:tcW w:w="840" w:type="pct"/>
            <w:tcBorders>
              <w:right w:val="single" w:sz="4" w:space="0" w:color="auto"/>
            </w:tcBorders>
            <w:shd w:val="clear" w:color="auto" w:fill="auto"/>
            <w:vAlign w:val="center"/>
          </w:tcPr>
          <w:p w:rsidR="00204156" w:rsidRPr="00204156" w:rsidRDefault="00204156" w:rsidP="00204156">
            <w:pPr>
              <w:pStyle w:val="afffffff0"/>
              <w:rPr>
                <w:color w:val="000000"/>
                <w:szCs w:val="22"/>
              </w:rPr>
            </w:pPr>
            <w:r w:rsidRPr="00204156">
              <w:rPr>
                <w:rFonts w:cs="Segoe UI"/>
                <w:color w:val="000000"/>
                <w:szCs w:val="22"/>
              </w:rPr>
              <w:t>0,016</w:t>
            </w:r>
          </w:p>
        </w:tc>
        <w:tc>
          <w:tcPr>
            <w:tcW w:w="952" w:type="pct"/>
            <w:tcBorders>
              <w:right w:val="single" w:sz="4" w:space="0" w:color="auto"/>
            </w:tcBorders>
            <w:vAlign w:val="center"/>
          </w:tcPr>
          <w:p w:rsidR="00204156" w:rsidRPr="00204156" w:rsidRDefault="00204156" w:rsidP="00204156">
            <w:pPr>
              <w:pStyle w:val="afffffff0"/>
              <w:rPr>
                <w:color w:val="000000"/>
                <w:szCs w:val="22"/>
              </w:rPr>
            </w:pPr>
            <w:r w:rsidRPr="00204156">
              <w:rPr>
                <w:rFonts w:cs="Segoe UI"/>
                <w:color w:val="000000"/>
                <w:szCs w:val="22"/>
              </w:rPr>
              <w:t>0,125</w:t>
            </w:r>
          </w:p>
        </w:tc>
      </w:tr>
      <w:tr w:rsidR="00204156" w:rsidRPr="00204156" w:rsidTr="00E52A55">
        <w:trPr>
          <w:cantSplit/>
          <w:trHeight w:val="451"/>
        </w:trPr>
        <w:tc>
          <w:tcPr>
            <w:tcW w:w="290" w:type="pct"/>
            <w:vAlign w:val="center"/>
          </w:tcPr>
          <w:p w:rsidR="00204156" w:rsidRPr="00204156" w:rsidRDefault="00204156" w:rsidP="00204156">
            <w:pPr>
              <w:pStyle w:val="afffffff0"/>
              <w:rPr>
                <w:szCs w:val="22"/>
              </w:rPr>
            </w:pPr>
            <w:r w:rsidRPr="00204156">
              <w:rPr>
                <w:szCs w:val="22"/>
              </w:rPr>
              <w:lastRenderedPageBreak/>
              <w:t>12</w:t>
            </w:r>
          </w:p>
        </w:tc>
        <w:tc>
          <w:tcPr>
            <w:tcW w:w="1895" w:type="pct"/>
            <w:shd w:val="clear" w:color="auto" w:fill="auto"/>
            <w:vAlign w:val="center"/>
          </w:tcPr>
          <w:p w:rsidR="00204156" w:rsidRPr="00204156" w:rsidRDefault="00204156" w:rsidP="00204156">
            <w:pPr>
              <w:pStyle w:val="afffffff0"/>
              <w:spacing w:before="0"/>
              <w:rPr>
                <w:szCs w:val="22"/>
                <w:lang w:eastAsia="ru-RU"/>
              </w:rPr>
            </w:pPr>
            <w:r w:rsidRPr="00204156">
              <w:rPr>
                <w:szCs w:val="22"/>
              </w:rPr>
              <w:t>Котельная ул. Комсомольская, 9</w:t>
            </w:r>
          </w:p>
        </w:tc>
        <w:tc>
          <w:tcPr>
            <w:tcW w:w="1024" w:type="pct"/>
            <w:vAlign w:val="center"/>
          </w:tcPr>
          <w:p w:rsidR="00204156" w:rsidRPr="00204156" w:rsidRDefault="00204156" w:rsidP="00204156">
            <w:pPr>
              <w:pStyle w:val="afffffff0"/>
              <w:rPr>
                <w:color w:val="000000"/>
                <w:szCs w:val="22"/>
              </w:rPr>
            </w:pPr>
            <w:r w:rsidRPr="00204156">
              <w:rPr>
                <w:rFonts w:cs="Segoe UI"/>
                <w:color w:val="000000"/>
                <w:szCs w:val="22"/>
              </w:rPr>
              <w:t>0,046</w:t>
            </w:r>
          </w:p>
        </w:tc>
        <w:tc>
          <w:tcPr>
            <w:tcW w:w="840" w:type="pct"/>
            <w:tcBorders>
              <w:right w:val="single" w:sz="4" w:space="0" w:color="auto"/>
            </w:tcBorders>
            <w:shd w:val="clear" w:color="auto" w:fill="auto"/>
            <w:vAlign w:val="center"/>
          </w:tcPr>
          <w:p w:rsidR="00204156" w:rsidRPr="00204156" w:rsidRDefault="00204156" w:rsidP="00204156">
            <w:pPr>
              <w:pStyle w:val="afffffff0"/>
              <w:rPr>
                <w:color w:val="000000"/>
                <w:szCs w:val="22"/>
              </w:rPr>
            </w:pPr>
            <w:r w:rsidRPr="00204156">
              <w:rPr>
                <w:rFonts w:cs="Segoe UI"/>
                <w:color w:val="000000"/>
                <w:szCs w:val="22"/>
              </w:rPr>
              <w:t>0,002</w:t>
            </w:r>
          </w:p>
        </w:tc>
        <w:tc>
          <w:tcPr>
            <w:tcW w:w="952" w:type="pct"/>
            <w:tcBorders>
              <w:right w:val="single" w:sz="4" w:space="0" w:color="auto"/>
            </w:tcBorders>
            <w:vAlign w:val="center"/>
          </w:tcPr>
          <w:p w:rsidR="00204156" w:rsidRPr="00204156" w:rsidRDefault="00204156" w:rsidP="00204156">
            <w:pPr>
              <w:pStyle w:val="afffffff0"/>
              <w:rPr>
                <w:color w:val="000000"/>
                <w:szCs w:val="22"/>
              </w:rPr>
            </w:pPr>
            <w:r w:rsidRPr="00204156">
              <w:rPr>
                <w:rFonts w:cs="Segoe UI"/>
                <w:color w:val="000000"/>
                <w:szCs w:val="22"/>
              </w:rPr>
              <w:t>0,018</w:t>
            </w:r>
          </w:p>
        </w:tc>
      </w:tr>
      <w:tr w:rsidR="00204156" w:rsidRPr="00204156" w:rsidTr="00E52A55">
        <w:trPr>
          <w:cantSplit/>
          <w:trHeight w:val="451"/>
        </w:trPr>
        <w:tc>
          <w:tcPr>
            <w:tcW w:w="290" w:type="pct"/>
            <w:vAlign w:val="center"/>
          </w:tcPr>
          <w:p w:rsidR="00204156" w:rsidRPr="00204156" w:rsidRDefault="00204156" w:rsidP="00204156">
            <w:pPr>
              <w:pStyle w:val="afffffff0"/>
              <w:rPr>
                <w:szCs w:val="22"/>
              </w:rPr>
            </w:pPr>
            <w:r w:rsidRPr="00204156">
              <w:rPr>
                <w:szCs w:val="22"/>
              </w:rPr>
              <w:t>13</w:t>
            </w:r>
          </w:p>
        </w:tc>
        <w:tc>
          <w:tcPr>
            <w:tcW w:w="1895" w:type="pct"/>
            <w:shd w:val="clear" w:color="auto" w:fill="auto"/>
            <w:vAlign w:val="center"/>
          </w:tcPr>
          <w:p w:rsidR="00204156" w:rsidRPr="00204156" w:rsidRDefault="00204156" w:rsidP="00204156">
            <w:pPr>
              <w:pStyle w:val="afffffff0"/>
              <w:spacing w:before="0"/>
              <w:rPr>
                <w:szCs w:val="22"/>
                <w:lang w:eastAsia="ru-RU"/>
              </w:rPr>
            </w:pPr>
            <w:r w:rsidRPr="00204156">
              <w:rPr>
                <w:szCs w:val="22"/>
              </w:rPr>
              <w:t>Котельная г. Гагарин, ул. Советская д. 64а, ФОК «Восток»</w:t>
            </w:r>
          </w:p>
        </w:tc>
        <w:tc>
          <w:tcPr>
            <w:tcW w:w="1024" w:type="pct"/>
            <w:vAlign w:val="center"/>
          </w:tcPr>
          <w:p w:rsidR="00204156" w:rsidRPr="00204156" w:rsidRDefault="00204156" w:rsidP="00204156">
            <w:pPr>
              <w:pStyle w:val="afffffff0"/>
              <w:rPr>
                <w:color w:val="000000"/>
                <w:szCs w:val="22"/>
              </w:rPr>
            </w:pPr>
            <w:r w:rsidRPr="00204156">
              <w:rPr>
                <w:rFonts w:cs="Segoe UI"/>
                <w:color w:val="000000"/>
                <w:szCs w:val="22"/>
              </w:rPr>
              <w:t>0,250</w:t>
            </w:r>
          </w:p>
        </w:tc>
        <w:tc>
          <w:tcPr>
            <w:tcW w:w="840" w:type="pct"/>
            <w:tcBorders>
              <w:right w:val="single" w:sz="4" w:space="0" w:color="auto"/>
            </w:tcBorders>
            <w:shd w:val="clear" w:color="auto" w:fill="auto"/>
            <w:vAlign w:val="center"/>
          </w:tcPr>
          <w:p w:rsidR="00204156" w:rsidRPr="00204156" w:rsidRDefault="00204156" w:rsidP="00204156">
            <w:pPr>
              <w:pStyle w:val="afffffff0"/>
              <w:rPr>
                <w:color w:val="000000"/>
                <w:szCs w:val="22"/>
              </w:rPr>
            </w:pPr>
            <w:r w:rsidRPr="00204156">
              <w:rPr>
                <w:rFonts w:cs="Segoe UI"/>
                <w:color w:val="000000"/>
                <w:szCs w:val="22"/>
              </w:rPr>
              <w:t>0,015</w:t>
            </w:r>
          </w:p>
        </w:tc>
        <w:tc>
          <w:tcPr>
            <w:tcW w:w="952" w:type="pct"/>
            <w:tcBorders>
              <w:right w:val="single" w:sz="4" w:space="0" w:color="auto"/>
            </w:tcBorders>
            <w:vAlign w:val="center"/>
          </w:tcPr>
          <w:p w:rsidR="00204156" w:rsidRPr="00204156" w:rsidRDefault="00204156" w:rsidP="00204156">
            <w:pPr>
              <w:pStyle w:val="afffffff0"/>
              <w:rPr>
                <w:color w:val="000000"/>
                <w:szCs w:val="22"/>
              </w:rPr>
            </w:pPr>
            <w:r w:rsidRPr="00204156">
              <w:rPr>
                <w:rFonts w:cs="Segoe UI"/>
                <w:color w:val="000000"/>
                <w:szCs w:val="22"/>
              </w:rPr>
              <w:t>0,120</w:t>
            </w:r>
          </w:p>
        </w:tc>
      </w:tr>
      <w:tr w:rsidR="00204156" w:rsidRPr="00204156" w:rsidTr="00E52A55">
        <w:trPr>
          <w:cantSplit/>
          <w:trHeight w:val="451"/>
        </w:trPr>
        <w:tc>
          <w:tcPr>
            <w:tcW w:w="290" w:type="pct"/>
            <w:vAlign w:val="center"/>
          </w:tcPr>
          <w:p w:rsidR="00204156" w:rsidRPr="00204156" w:rsidRDefault="00204156" w:rsidP="00204156">
            <w:pPr>
              <w:pStyle w:val="afffffff0"/>
              <w:rPr>
                <w:szCs w:val="22"/>
              </w:rPr>
            </w:pPr>
            <w:r w:rsidRPr="00204156">
              <w:rPr>
                <w:szCs w:val="22"/>
              </w:rPr>
              <w:t>14</w:t>
            </w:r>
          </w:p>
        </w:tc>
        <w:tc>
          <w:tcPr>
            <w:tcW w:w="1895" w:type="pct"/>
            <w:shd w:val="clear" w:color="auto" w:fill="auto"/>
            <w:vAlign w:val="center"/>
          </w:tcPr>
          <w:p w:rsidR="00204156" w:rsidRPr="00204156" w:rsidRDefault="00204156" w:rsidP="00204156">
            <w:pPr>
              <w:pStyle w:val="afffffff0"/>
              <w:spacing w:before="0"/>
              <w:rPr>
                <w:szCs w:val="22"/>
                <w:lang w:eastAsia="ru-RU"/>
              </w:rPr>
            </w:pPr>
            <w:r w:rsidRPr="00204156">
              <w:rPr>
                <w:szCs w:val="22"/>
              </w:rPr>
              <w:t>Котельная д. Акатово, Акатовская школа</w:t>
            </w:r>
          </w:p>
        </w:tc>
        <w:tc>
          <w:tcPr>
            <w:tcW w:w="1024" w:type="pct"/>
            <w:vAlign w:val="center"/>
          </w:tcPr>
          <w:p w:rsidR="00204156" w:rsidRPr="00204156" w:rsidRDefault="00204156" w:rsidP="00204156">
            <w:pPr>
              <w:pStyle w:val="afffffff0"/>
              <w:rPr>
                <w:color w:val="000000"/>
                <w:szCs w:val="22"/>
              </w:rPr>
            </w:pPr>
            <w:r w:rsidRPr="00204156">
              <w:rPr>
                <w:rFonts w:cs="Segoe UI"/>
                <w:color w:val="000000"/>
                <w:szCs w:val="22"/>
              </w:rPr>
              <w:t>0,143</w:t>
            </w:r>
          </w:p>
        </w:tc>
        <w:tc>
          <w:tcPr>
            <w:tcW w:w="840" w:type="pct"/>
            <w:tcBorders>
              <w:right w:val="single" w:sz="4" w:space="0" w:color="auto"/>
            </w:tcBorders>
            <w:shd w:val="clear" w:color="auto" w:fill="auto"/>
            <w:vAlign w:val="center"/>
          </w:tcPr>
          <w:p w:rsidR="00204156" w:rsidRPr="00204156" w:rsidRDefault="00204156" w:rsidP="00204156">
            <w:pPr>
              <w:pStyle w:val="afffffff0"/>
              <w:rPr>
                <w:color w:val="000000"/>
                <w:szCs w:val="22"/>
              </w:rPr>
            </w:pPr>
            <w:r w:rsidRPr="00204156">
              <w:rPr>
                <w:rFonts w:cs="Segoe UI"/>
                <w:color w:val="000000"/>
                <w:szCs w:val="22"/>
              </w:rPr>
              <w:t>0,008</w:t>
            </w:r>
          </w:p>
        </w:tc>
        <w:tc>
          <w:tcPr>
            <w:tcW w:w="952" w:type="pct"/>
            <w:tcBorders>
              <w:right w:val="single" w:sz="4" w:space="0" w:color="auto"/>
            </w:tcBorders>
            <w:vAlign w:val="center"/>
          </w:tcPr>
          <w:p w:rsidR="00204156" w:rsidRPr="00204156" w:rsidRDefault="00204156" w:rsidP="00204156">
            <w:pPr>
              <w:pStyle w:val="afffffff0"/>
              <w:rPr>
                <w:color w:val="000000"/>
                <w:szCs w:val="22"/>
              </w:rPr>
            </w:pPr>
            <w:r w:rsidRPr="00204156">
              <w:rPr>
                <w:rFonts w:cs="Segoe UI"/>
                <w:color w:val="000000"/>
                <w:szCs w:val="22"/>
              </w:rPr>
              <w:t>0,065</w:t>
            </w:r>
          </w:p>
        </w:tc>
      </w:tr>
      <w:tr w:rsidR="00204156" w:rsidRPr="00204156" w:rsidTr="00E52A55">
        <w:trPr>
          <w:cantSplit/>
          <w:trHeight w:val="451"/>
        </w:trPr>
        <w:tc>
          <w:tcPr>
            <w:tcW w:w="290" w:type="pct"/>
            <w:vAlign w:val="center"/>
          </w:tcPr>
          <w:p w:rsidR="00204156" w:rsidRPr="00204156" w:rsidRDefault="00204156" w:rsidP="00204156">
            <w:pPr>
              <w:pStyle w:val="afffffff0"/>
              <w:rPr>
                <w:szCs w:val="22"/>
              </w:rPr>
            </w:pPr>
            <w:r w:rsidRPr="00204156">
              <w:rPr>
                <w:szCs w:val="22"/>
              </w:rPr>
              <w:t>15</w:t>
            </w:r>
          </w:p>
        </w:tc>
        <w:tc>
          <w:tcPr>
            <w:tcW w:w="1895" w:type="pct"/>
            <w:shd w:val="clear" w:color="auto" w:fill="auto"/>
            <w:vAlign w:val="center"/>
          </w:tcPr>
          <w:p w:rsidR="00204156" w:rsidRPr="00204156" w:rsidRDefault="00204156" w:rsidP="00204156">
            <w:pPr>
              <w:pStyle w:val="afffffff0"/>
              <w:spacing w:before="0"/>
              <w:rPr>
                <w:szCs w:val="22"/>
                <w:lang w:eastAsia="ru-RU"/>
              </w:rPr>
            </w:pPr>
            <w:r w:rsidRPr="00204156">
              <w:rPr>
                <w:szCs w:val="22"/>
              </w:rPr>
              <w:t>Котельная д. Никольское, Никольская школа</w:t>
            </w:r>
          </w:p>
        </w:tc>
        <w:tc>
          <w:tcPr>
            <w:tcW w:w="1024" w:type="pct"/>
            <w:vAlign w:val="center"/>
          </w:tcPr>
          <w:p w:rsidR="00204156" w:rsidRPr="00204156" w:rsidRDefault="00204156" w:rsidP="00204156">
            <w:pPr>
              <w:pStyle w:val="afffffff0"/>
              <w:rPr>
                <w:color w:val="000000"/>
                <w:szCs w:val="22"/>
              </w:rPr>
            </w:pPr>
            <w:r w:rsidRPr="00204156">
              <w:rPr>
                <w:rFonts w:cs="Segoe UI"/>
                <w:color w:val="000000"/>
                <w:szCs w:val="22"/>
              </w:rPr>
              <w:t>0,185</w:t>
            </w:r>
          </w:p>
        </w:tc>
        <w:tc>
          <w:tcPr>
            <w:tcW w:w="840" w:type="pct"/>
            <w:tcBorders>
              <w:right w:val="single" w:sz="4" w:space="0" w:color="auto"/>
            </w:tcBorders>
            <w:shd w:val="clear" w:color="auto" w:fill="auto"/>
            <w:vAlign w:val="center"/>
          </w:tcPr>
          <w:p w:rsidR="00204156" w:rsidRPr="00204156" w:rsidRDefault="00204156" w:rsidP="00204156">
            <w:pPr>
              <w:pStyle w:val="afffffff0"/>
              <w:rPr>
                <w:color w:val="000000"/>
                <w:szCs w:val="22"/>
              </w:rPr>
            </w:pPr>
            <w:r w:rsidRPr="00204156">
              <w:rPr>
                <w:rFonts w:cs="Segoe UI"/>
                <w:color w:val="000000"/>
                <w:szCs w:val="22"/>
              </w:rPr>
              <w:t>0,010</w:t>
            </w:r>
          </w:p>
        </w:tc>
        <w:tc>
          <w:tcPr>
            <w:tcW w:w="952" w:type="pct"/>
            <w:tcBorders>
              <w:right w:val="single" w:sz="4" w:space="0" w:color="auto"/>
            </w:tcBorders>
            <w:vAlign w:val="center"/>
          </w:tcPr>
          <w:p w:rsidR="00204156" w:rsidRPr="00204156" w:rsidRDefault="00204156" w:rsidP="00204156">
            <w:pPr>
              <w:pStyle w:val="afffffff0"/>
              <w:rPr>
                <w:color w:val="000000"/>
                <w:szCs w:val="22"/>
              </w:rPr>
            </w:pPr>
            <w:r w:rsidRPr="00204156">
              <w:rPr>
                <w:rFonts w:cs="Segoe UI"/>
                <w:color w:val="000000"/>
                <w:szCs w:val="22"/>
              </w:rPr>
              <w:t>0,078</w:t>
            </w:r>
          </w:p>
        </w:tc>
      </w:tr>
      <w:tr w:rsidR="00204156" w:rsidRPr="00204156" w:rsidTr="00E52A55">
        <w:trPr>
          <w:cantSplit/>
          <w:trHeight w:val="451"/>
        </w:trPr>
        <w:tc>
          <w:tcPr>
            <w:tcW w:w="290" w:type="pct"/>
            <w:vAlign w:val="center"/>
          </w:tcPr>
          <w:p w:rsidR="00204156" w:rsidRPr="00204156" w:rsidRDefault="00204156" w:rsidP="00204156">
            <w:pPr>
              <w:pStyle w:val="afffffff0"/>
              <w:rPr>
                <w:szCs w:val="22"/>
              </w:rPr>
            </w:pPr>
            <w:r w:rsidRPr="00204156">
              <w:rPr>
                <w:szCs w:val="22"/>
              </w:rPr>
              <w:t>16</w:t>
            </w:r>
          </w:p>
        </w:tc>
        <w:tc>
          <w:tcPr>
            <w:tcW w:w="1895" w:type="pct"/>
            <w:shd w:val="clear" w:color="auto" w:fill="auto"/>
            <w:vAlign w:val="center"/>
          </w:tcPr>
          <w:p w:rsidR="00204156" w:rsidRPr="00204156" w:rsidRDefault="00204156" w:rsidP="00204156">
            <w:pPr>
              <w:pStyle w:val="afffffff0"/>
              <w:spacing w:before="0"/>
              <w:rPr>
                <w:szCs w:val="22"/>
                <w:lang w:eastAsia="ru-RU"/>
              </w:rPr>
            </w:pPr>
            <w:r w:rsidRPr="00204156">
              <w:rPr>
                <w:szCs w:val="22"/>
              </w:rPr>
              <w:t>Котельная с. Пречистое, Пречистенская школа</w:t>
            </w:r>
          </w:p>
        </w:tc>
        <w:tc>
          <w:tcPr>
            <w:tcW w:w="1024" w:type="pct"/>
            <w:vAlign w:val="center"/>
          </w:tcPr>
          <w:p w:rsidR="00204156" w:rsidRPr="00204156" w:rsidRDefault="00204156" w:rsidP="00204156">
            <w:pPr>
              <w:pStyle w:val="afffffff0"/>
              <w:rPr>
                <w:color w:val="000000"/>
                <w:szCs w:val="22"/>
              </w:rPr>
            </w:pPr>
            <w:r w:rsidRPr="00204156">
              <w:rPr>
                <w:rFonts w:cs="Segoe UI"/>
                <w:color w:val="000000"/>
                <w:szCs w:val="22"/>
              </w:rPr>
              <w:t>0,221</w:t>
            </w:r>
          </w:p>
        </w:tc>
        <w:tc>
          <w:tcPr>
            <w:tcW w:w="840" w:type="pct"/>
            <w:tcBorders>
              <w:right w:val="single" w:sz="4" w:space="0" w:color="auto"/>
            </w:tcBorders>
            <w:shd w:val="clear" w:color="auto" w:fill="auto"/>
            <w:vAlign w:val="center"/>
          </w:tcPr>
          <w:p w:rsidR="00204156" w:rsidRPr="00204156" w:rsidRDefault="00204156" w:rsidP="00204156">
            <w:pPr>
              <w:pStyle w:val="afffffff0"/>
              <w:rPr>
                <w:color w:val="000000"/>
                <w:szCs w:val="22"/>
              </w:rPr>
            </w:pPr>
            <w:r w:rsidRPr="00204156">
              <w:rPr>
                <w:rFonts w:cs="Segoe UI"/>
                <w:color w:val="000000"/>
                <w:szCs w:val="22"/>
              </w:rPr>
              <w:t>0,011</w:t>
            </w:r>
          </w:p>
        </w:tc>
        <w:tc>
          <w:tcPr>
            <w:tcW w:w="952" w:type="pct"/>
            <w:tcBorders>
              <w:right w:val="single" w:sz="4" w:space="0" w:color="auto"/>
            </w:tcBorders>
            <w:vAlign w:val="center"/>
          </w:tcPr>
          <w:p w:rsidR="00204156" w:rsidRPr="00204156" w:rsidRDefault="00204156" w:rsidP="00204156">
            <w:pPr>
              <w:pStyle w:val="afffffff0"/>
              <w:rPr>
                <w:color w:val="000000"/>
                <w:szCs w:val="22"/>
              </w:rPr>
            </w:pPr>
            <w:r w:rsidRPr="00204156">
              <w:rPr>
                <w:rFonts w:cs="Segoe UI"/>
                <w:color w:val="000000"/>
                <w:szCs w:val="22"/>
              </w:rPr>
              <w:t>0,092</w:t>
            </w:r>
          </w:p>
        </w:tc>
      </w:tr>
      <w:tr w:rsidR="00204156" w:rsidRPr="00204156" w:rsidTr="00E52A55">
        <w:trPr>
          <w:cantSplit/>
          <w:trHeight w:val="451"/>
        </w:trPr>
        <w:tc>
          <w:tcPr>
            <w:tcW w:w="290" w:type="pct"/>
            <w:vAlign w:val="center"/>
          </w:tcPr>
          <w:p w:rsidR="00204156" w:rsidRPr="00204156" w:rsidRDefault="00204156" w:rsidP="00204156">
            <w:pPr>
              <w:pStyle w:val="afffffff0"/>
              <w:rPr>
                <w:szCs w:val="22"/>
              </w:rPr>
            </w:pPr>
            <w:r w:rsidRPr="00204156">
              <w:rPr>
                <w:szCs w:val="22"/>
              </w:rPr>
              <w:t>17</w:t>
            </w:r>
          </w:p>
        </w:tc>
        <w:tc>
          <w:tcPr>
            <w:tcW w:w="1895" w:type="pct"/>
            <w:shd w:val="clear" w:color="auto" w:fill="auto"/>
            <w:vAlign w:val="center"/>
          </w:tcPr>
          <w:p w:rsidR="00204156" w:rsidRPr="00204156" w:rsidRDefault="00204156" w:rsidP="00204156">
            <w:pPr>
              <w:pStyle w:val="afffffff0"/>
              <w:spacing w:before="0"/>
              <w:rPr>
                <w:szCs w:val="22"/>
                <w:lang w:eastAsia="ru-RU"/>
              </w:rPr>
            </w:pPr>
            <w:r w:rsidRPr="00204156">
              <w:rPr>
                <w:szCs w:val="22"/>
              </w:rPr>
              <w:t>Котельная д. Родоманово, Родомановская школа</w:t>
            </w:r>
          </w:p>
        </w:tc>
        <w:tc>
          <w:tcPr>
            <w:tcW w:w="1024" w:type="pct"/>
            <w:vAlign w:val="center"/>
          </w:tcPr>
          <w:p w:rsidR="00204156" w:rsidRPr="00204156" w:rsidRDefault="00204156" w:rsidP="00204156">
            <w:pPr>
              <w:pStyle w:val="afffffff0"/>
              <w:rPr>
                <w:color w:val="000000"/>
                <w:szCs w:val="22"/>
              </w:rPr>
            </w:pPr>
            <w:r w:rsidRPr="00204156">
              <w:rPr>
                <w:rFonts w:cs="Segoe UI"/>
                <w:color w:val="000000"/>
                <w:szCs w:val="22"/>
              </w:rPr>
              <w:t>0,197</w:t>
            </w:r>
          </w:p>
        </w:tc>
        <w:tc>
          <w:tcPr>
            <w:tcW w:w="840" w:type="pct"/>
            <w:tcBorders>
              <w:right w:val="single" w:sz="4" w:space="0" w:color="auto"/>
            </w:tcBorders>
            <w:shd w:val="clear" w:color="auto" w:fill="auto"/>
            <w:vAlign w:val="center"/>
          </w:tcPr>
          <w:p w:rsidR="00204156" w:rsidRPr="00204156" w:rsidRDefault="00204156" w:rsidP="00204156">
            <w:pPr>
              <w:pStyle w:val="afffffff0"/>
              <w:rPr>
                <w:color w:val="000000"/>
                <w:szCs w:val="22"/>
              </w:rPr>
            </w:pPr>
            <w:r w:rsidRPr="00204156">
              <w:rPr>
                <w:rFonts w:cs="Segoe UI"/>
                <w:color w:val="000000"/>
                <w:szCs w:val="22"/>
              </w:rPr>
              <w:t>0,011</w:t>
            </w:r>
          </w:p>
        </w:tc>
        <w:tc>
          <w:tcPr>
            <w:tcW w:w="952" w:type="pct"/>
            <w:tcBorders>
              <w:right w:val="single" w:sz="4" w:space="0" w:color="auto"/>
            </w:tcBorders>
            <w:vAlign w:val="center"/>
          </w:tcPr>
          <w:p w:rsidR="00204156" w:rsidRPr="00204156" w:rsidRDefault="00204156" w:rsidP="00204156">
            <w:pPr>
              <w:pStyle w:val="afffffff0"/>
              <w:rPr>
                <w:color w:val="000000"/>
                <w:szCs w:val="22"/>
              </w:rPr>
            </w:pPr>
            <w:r w:rsidRPr="00204156">
              <w:rPr>
                <w:rFonts w:cs="Segoe UI"/>
                <w:color w:val="000000"/>
                <w:szCs w:val="22"/>
              </w:rPr>
              <w:t>0,091</w:t>
            </w:r>
          </w:p>
        </w:tc>
      </w:tr>
      <w:tr w:rsidR="00204156" w:rsidRPr="00204156" w:rsidTr="00E52A55">
        <w:trPr>
          <w:cantSplit/>
          <w:trHeight w:val="451"/>
        </w:trPr>
        <w:tc>
          <w:tcPr>
            <w:tcW w:w="290" w:type="pct"/>
            <w:vAlign w:val="center"/>
          </w:tcPr>
          <w:p w:rsidR="00204156" w:rsidRPr="00204156" w:rsidRDefault="00204156" w:rsidP="00204156">
            <w:pPr>
              <w:pStyle w:val="afffffff0"/>
              <w:rPr>
                <w:szCs w:val="22"/>
              </w:rPr>
            </w:pPr>
            <w:r w:rsidRPr="00204156">
              <w:rPr>
                <w:szCs w:val="22"/>
              </w:rPr>
              <w:t>18</w:t>
            </w:r>
          </w:p>
        </w:tc>
        <w:tc>
          <w:tcPr>
            <w:tcW w:w="1895" w:type="pct"/>
            <w:shd w:val="clear" w:color="auto" w:fill="auto"/>
            <w:vAlign w:val="center"/>
          </w:tcPr>
          <w:p w:rsidR="00204156" w:rsidRPr="00204156" w:rsidRDefault="00204156" w:rsidP="00204156">
            <w:pPr>
              <w:pStyle w:val="afffffff0"/>
              <w:spacing w:before="0"/>
              <w:rPr>
                <w:szCs w:val="22"/>
                <w:lang w:eastAsia="ru-RU"/>
              </w:rPr>
            </w:pPr>
            <w:r w:rsidRPr="00204156">
              <w:rPr>
                <w:szCs w:val="22"/>
              </w:rPr>
              <w:t>Котельная д. Токарево, Токаревская школа</w:t>
            </w:r>
          </w:p>
        </w:tc>
        <w:tc>
          <w:tcPr>
            <w:tcW w:w="1024" w:type="pct"/>
            <w:vAlign w:val="center"/>
          </w:tcPr>
          <w:p w:rsidR="00204156" w:rsidRPr="00204156" w:rsidRDefault="00204156" w:rsidP="00204156">
            <w:pPr>
              <w:pStyle w:val="afffffff0"/>
              <w:rPr>
                <w:color w:val="000000"/>
                <w:szCs w:val="22"/>
              </w:rPr>
            </w:pPr>
            <w:r w:rsidRPr="00204156">
              <w:rPr>
                <w:rFonts w:cs="Segoe UI"/>
                <w:color w:val="000000"/>
                <w:szCs w:val="22"/>
              </w:rPr>
              <w:t>0,174</w:t>
            </w:r>
          </w:p>
        </w:tc>
        <w:tc>
          <w:tcPr>
            <w:tcW w:w="840" w:type="pct"/>
            <w:tcBorders>
              <w:right w:val="single" w:sz="4" w:space="0" w:color="auto"/>
            </w:tcBorders>
            <w:shd w:val="clear" w:color="auto" w:fill="auto"/>
            <w:vAlign w:val="center"/>
          </w:tcPr>
          <w:p w:rsidR="00204156" w:rsidRPr="00204156" w:rsidRDefault="00204156" w:rsidP="00204156">
            <w:pPr>
              <w:pStyle w:val="afffffff0"/>
              <w:rPr>
                <w:color w:val="000000"/>
                <w:szCs w:val="22"/>
              </w:rPr>
            </w:pPr>
            <w:r w:rsidRPr="00204156">
              <w:rPr>
                <w:rFonts w:cs="Segoe UI"/>
                <w:color w:val="000000"/>
                <w:szCs w:val="22"/>
              </w:rPr>
              <w:t>0,009</w:t>
            </w:r>
          </w:p>
        </w:tc>
        <w:tc>
          <w:tcPr>
            <w:tcW w:w="952" w:type="pct"/>
            <w:tcBorders>
              <w:right w:val="single" w:sz="4" w:space="0" w:color="auto"/>
            </w:tcBorders>
            <w:vAlign w:val="center"/>
          </w:tcPr>
          <w:p w:rsidR="00204156" w:rsidRPr="00204156" w:rsidRDefault="00204156" w:rsidP="00204156">
            <w:pPr>
              <w:pStyle w:val="afffffff0"/>
              <w:rPr>
                <w:color w:val="000000"/>
                <w:szCs w:val="22"/>
              </w:rPr>
            </w:pPr>
            <w:r w:rsidRPr="00204156">
              <w:rPr>
                <w:rFonts w:cs="Segoe UI"/>
                <w:color w:val="000000"/>
                <w:szCs w:val="22"/>
              </w:rPr>
              <w:t>0,072</w:t>
            </w:r>
          </w:p>
        </w:tc>
      </w:tr>
      <w:tr w:rsidR="00204156" w:rsidRPr="00204156" w:rsidTr="00E52A55">
        <w:trPr>
          <w:cantSplit/>
          <w:trHeight w:val="451"/>
        </w:trPr>
        <w:tc>
          <w:tcPr>
            <w:tcW w:w="290" w:type="pct"/>
            <w:vAlign w:val="center"/>
          </w:tcPr>
          <w:p w:rsidR="00204156" w:rsidRPr="00204156" w:rsidRDefault="00204156" w:rsidP="00204156">
            <w:pPr>
              <w:pStyle w:val="afffffff0"/>
              <w:rPr>
                <w:szCs w:val="22"/>
              </w:rPr>
            </w:pPr>
            <w:r w:rsidRPr="00204156">
              <w:rPr>
                <w:szCs w:val="22"/>
              </w:rPr>
              <w:t>19</w:t>
            </w:r>
          </w:p>
        </w:tc>
        <w:tc>
          <w:tcPr>
            <w:tcW w:w="1895" w:type="pct"/>
            <w:shd w:val="clear" w:color="auto" w:fill="auto"/>
            <w:vAlign w:val="center"/>
          </w:tcPr>
          <w:p w:rsidR="00204156" w:rsidRPr="00204156" w:rsidRDefault="00204156" w:rsidP="00204156">
            <w:pPr>
              <w:pStyle w:val="afffffff0"/>
              <w:spacing w:before="0"/>
              <w:rPr>
                <w:szCs w:val="22"/>
                <w:lang w:eastAsia="ru-RU"/>
              </w:rPr>
            </w:pPr>
            <w:r w:rsidRPr="00204156">
              <w:rPr>
                <w:szCs w:val="22"/>
              </w:rPr>
              <w:t>Котельная д. Клушино, Клушинский СДК</w:t>
            </w:r>
          </w:p>
        </w:tc>
        <w:tc>
          <w:tcPr>
            <w:tcW w:w="1024" w:type="pct"/>
            <w:vAlign w:val="center"/>
          </w:tcPr>
          <w:p w:rsidR="00204156" w:rsidRPr="00204156" w:rsidRDefault="00204156" w:rsidP="00204156">
            <w:pPr>
              <w:pStyle w:val="afffffff0"/>
              <w:rPr>
                <w:color w:val="000000"/>
                <w:szCs w:val="22"/>
              </w:rPr>
            </w:pPr>
            <w:r w:rsidRPr="00204156">
              <w:rPr>
                <w:rFonts w:cs="Segoe UI"/>
                <w:color w:val="000000"/>
                <w:szCs w:val="22"/>
              </w:rPr>
              <w:t>0,057</w:t>
            </w:r>
          </w:p>
        </w:tc>
        <w:tc>
          <w:tcPr>
            <w:tcW w:w="840" w:type="pct"/>
            <w:tcBorders>
              <w:right w:val="single" w:sz="4" w:space="0" w:color="auto"/>
            </w:tcBorders>
            <w:shd w:val="clear" w:color="auto" w:fill="auto"/>
            <w:vAlign w:val="center"/>
          </w:tcPr>
          <w:p w:rsidR="00204156" w:rsidRPr="00204156" w:rsidRDefault="00204156" w:rsidP="00204156">
            <w:pPr>
              <w:pStyle w:val="afffffff0"/>
              <w:rPr>
                <w:color w:val="000000"/>
                <w:szCs w:val="22"/>
              </w:rPr>
            </w:pPr>
            <w:r w:rsidRPr="00204156">
              <w:rPr>
                <w:rFonts w:cs="Segoe UI"/>
                <w:color w:val="000000"/>
                <w:szCs w:val="22"/>
              </w:rPr>
              <w:t>0,003</w:t>
            </w:r>
          </w:p>
        </w:tc>
        <w:tc>
          <w:tcPr>
            <w:tcW w:w="952" w:type="pct"/>
            <w:tcBorders>
              <w:right w:val="single" w:sz="4" w:space="0" w:color="auto"/>
            </w:tcBorders>
            <w:vAlign w:val="center"/>
          </w:tcPr>
          <w:p w:rsidR="00204156" w:rsidRPr="00204156" w:rsidRDefault="00204156" w:rsidP="00204156">
            <w:pPr>
              <w:pStyle w:val="afffffff0"/>
              <w:rPr>
                <w:color w:val="000000"/>
                <w:szCs w:val="22"/>
              </w:rPr>
            </w:pPr>
            <w:r w:rsidRPr="00204156">
              <w:rPr>
                <w:rFonts w:cs="Segoe UI"/>
                <w:color w:val="000000"/>
                <w:szCs w:val="22"/>
              </w:rPr>
              <w:t>0,022</w:t>
            </w:r>
          </w:p>
        </w:tc>
      </w:tr>
      <w:tr w:rsidR="00204156" w:rsidRPr="00204156" w:rsidTr="00E52A55">
        <w:trPr>
          <w:cantSplit/>
          <w:trHeight w:val="451"/>
        </w:trPr>
        <w:tc>
          <w:tcPr>
            <w:tcW w:w="290" w:type="pct"/>
            <w:vAlign w:val="center"/>
          </w:tcPr>
          <w:p w:rsidR="00204156" w:rsidRPr="00204156" w:rsidRDefault="00204156" w:rsidP="00204156">
            <w:pPr>
              <w:pStyle w:val="afffffff0"/>
              <w:rPr>
                <w:szCs w:val="22"/>
              </w:rPr>
            </w:pPr>
            <w:r w:rsidRPr="00204156">
              <w:rPr>
                <w:szCs w:val="22"/>
              </w:rPr>
              <w:t>20</w:t>
            </w:r>
          </w:p>
        </w:tc>
        <w:tc>
          <w:tcPr>
            <w:tcW w:w="1895" w:type="pct"/>
            <w:shd w:val="clear" w:color="auto" w:fill="auto"/>
            <w:vAlign w:val="center"/>
          </w:tcPr>
          <w:p w:rsidR="00204156" w:rsidRPr="00204156" w:rsidRDefault="00204156" w:rsidP="00204156">
            <w:pPr>
              <w:pStyle w:val="afffffff0"/>
              <w:spacing w:before="0"/>
              <w:rPr>
                <w:szCs w:val="22"/>
              </w:rPr>
            </w:pPr>
            <w:r w:rsidRPr="00204156">
              <w:rPr>
                <w:szCs w:val="22"/>
              </w:rPr>
              <w:t>Котельная д. Поличня, ул. Новая</w:t>
            </w:r>
          </w:p>
        </w:tc>
        <w:tc>
          <w:tcPr>
            <w:tcW w:w="1024" w:type="pct"/>
            <w:vAlign w:val="center"/>
          </w:tcPr>
          <w:p w:rsidR="00204156" w:rsidRPr="00204156" w:rsidRDefault="00204156" w:rsidP="00204156">
            <w:pPr>
              <w:pStyle w:val="afffffff0"/>
              <w:rPr>
                <w:color w:val="000000"/>
                <w:szCs w:val="22"/>
              </w:rPr>
            </w:pPr>
            <w:r w:rsidRPr="00204156">
              <w:rPr>
                <w:rFonts w:eastAsia="Times New Roman" w:cs="Segoe UI"/>
                <w:color w:val="000000"/>
                <w:szCs w:val="22"/>
                <w:lang w:eastAsia="ru-RU"/>
              </w:rPr>
              <w:t>н/д</w:t>
            </w:r>
          </w:p>
        </w:tc>
        <w:tc>
          <w:tcPr>
            <w:tcW w:w="840" w:type="pct"/>
            <w:tcBorders>
              <w:right w:val="single" w:sz="4" w:space="0" w:color="auto"/>
            </w:tcBorders>
            <w:shd w:val="clear" w:color="auto" w:fill="auto"/>
            <w:vAlign w:val="center"/>
          </w:tcPr>
          <w:p w:rsidR="00204156" w:rsidRPr="00204156" w:rsidRDefault="00204156" w:rsidP="00204156">
            <w:pPr>
              <w:pStyle w:val="afffffff0"/>
              <w:rPr>
                <w:color w:val="000000"/>
                <w:szCs w:val="22"/>
              </w:rPr>
            </w:pPr>
            <w:r w:rsidRPr="00204156">
              <w:rPr>
                <w:rFonts w:eastAsia="Times New Roman" w:cs="Segoe UI"/>
                <w:color w:val="000000"/>
                <w:szCs w:val="22"/>
                <w:lang w:eastAsia="ru-RU"/>
              </w:rPr>
              <w:t>н/д</w:t>
            </w:r>
          </w:p>
        </w:tc>
        <w:tc>
          <w:tcPr>
            <w:tcW w:w="952" w:type="pct"/>
            <w:tcBorders>
              <w:right w:val="single" w:sz="4" w:space="0" w:color="auto"/>
            </w:tcBorders>
            <w:vAlign w:val="center"/>
          </w:tcPr>
          <w:p w:rsidR="00204156" w:rsidRPr="00204156" w:rsidRDefault="00204156" w:rsidP="00204156">
            <w:pPr>
              <w:pStyle w:val="afffffff0"/>
              <w:rPr>
                <w:color w:val="000000"/>
                <w:szCs w:val="22"/>
              </w:rPr>
            </w:pPr>
            <w:r w:rsidRPr="00204156">
              <w:rPr>
                <w:rFonts w:eastAsia="Times New Roman" w:cs="Segoe UI"/>
                <w:color w:val="000000"/>
                <w:szCs w:val="22"/>
                <w:lang w:eastAsia="ru-RU"/>
              </w:rPr>
              <w:t>н/д</w:t>
            </w:r>
          </w:p>
        </w:tc>
      </w:tr>
    </w:tbl>
    <w:p w:rsidR="00EA0D24" w:rsidRPr="002C4067" w:rsidRDefault="00EA0D24" w:rsidP="008511AE">
      <w:pPr>
        <w:pStyle w:val="a2"/>
      </w:pPr>
      <w:bookmarkStart w:id="238" w:name="_Toc162259197"/>
      <w:bookmarkStart w:id="239" w:name="_Toc165985083"/>
      <w:bookmarkStart w:id="240" w:name="_Toc205122227"/>
      <w:r w:rsidRPr="002C4067">
        <w:t xml:space="preserve">Изменения, произошедшие в балансах водоподготовительных установок источников тепловой энергии </w:t>
      </w:r>
      <w:r w:rsidR="00633D83" w:rsidRPr="00633D83">
        <w:t>поселения, муниципального округа, городского округа, города федерального значения</w:t>
      </w:r>
      <w:r w:rsidRPr="002C4067">
        <w:t xml:space="preserve"> за период, </w:t>
      </w:r>
      <w:r w:rsidR="00042A16" w:rsidRPr="002C4067">
        <w:t>предшествующий разработке (актуализации) схемы теплоснабжения</w:t>
      </w:r>
      <w:bookmarkEnd w:id="236"/>
      <w:bookmarkEnd w:id="238"/>
      <w:bookmarkEnd w:id="239"/>
      <w:bookmarkEnd w:id="240"/>
    </w:p>
    <w:p w:rsidR="00510B5B" w:rsidRPr="00C94400" w:rsidRDefault="00C94400" w:rsidP="00987E98">
      <w:pPr>
        <w:pStyle w:val="aff2"/>
      </w:pPr>
      <w:r w:rsidRPr="00172C65">
        <w:t>На основании полученных данных были актуализированы сведения по балансам теплоносителя в зоне действия источник</w:t>
      </w:r>
      <w:r w:rsidR="0026344B">
        <w:t xml:space="preserve">а </w:t>
      </w:r>
      <w:r w:rsidRPr="00172C65">
        <w:t xml:space="preserve">теплоснабжения по состоянию на </w:t>
      </w:r>
      <w:r w:rsidR="001C2227">
        <w:t xml:space="preserve">начало </w:t>
      </w:r>
      <w:r w:rsidRPr="00172C65">
        <w:t>202</w:t>
      </w:r>
      <w:r w:rsidR="003D6CCF">
        <w:t>5</w:t>
      </w:r>
      <w:r w:rsidRPr="00172C65">
        <w:t xml:space="preserve"> г. </w:t>
      </w:r>
      <w:r w:rsidR="005D6D1F" w:rsidRPr="002C4067">
        <w:t>Раздел разработан с учетом требований методических указаний по разработке схем теплоснабжения.</w:t>
      </w:r>
    </w:p>
    <w:p w:rsidR="003A5836" w:rsidRDefault="005E5DE4" w:rsidP="00FB3DF5">
      <w:pPr>
        <w:pStyle w:val="a1"/>
      </w:pPr>
      <w:bookmarkStart w:id="241" w:name="_Toc162259198"/>
      <w:bookmarkStart w:id="242" w:name="_Toc165985084"/>
      <w:bookmarkStart w:id="243" w:name="_Toc205122228"/>
      <w:bookmarkEnd w:id="237"/>
      <w:r w:rsidRPr="002C4067">
        <w:t>Топливные балансы источников тепловой энергии и система обеспечения топливом</w:t>
      </w:r>
      <w:bookmarkEnd w:id="241"/>
      <w:bookmarkEnd w:id="242"/>
      <w:bookmarkEnd w:id="243"/>
    </w:p>
    <w:p w:rsidR="00AB0258" w:rsidRPr="002C4067" w:rsidRDefault="00145BBA" w:rsidP="008511AE">
      <w:pPr>
        <w:pStyle w:val="a2"/>
      </w:pPr>
      <w:bookmarkStart w:id="244" w:name="_Toc162259199"/>
      <w:bookmarkStart w:id="245" w:name="_Toc165985085"/>
      <w:bookmarkStart w:id="246" w:name="_Toc205122229"/>
      <w:r w:rsidRPr="002C4067">
        <w:t>О</w:t>
      </w:r>
      <w:r w:rsidR="005E5DE4" w:rsidRPr="002C4067">
        <w:t>писание видов и количества используемого основного топлива для каждого источника тепловой энергии</w:t>
      </w:r>
      <w:bookmarkEnd w:id="244"/>
      <w:bookmarkEnd w:id="245"/>
      <w:bookmarkEnd w:id="246"/>
    </w:p>
    <w:p w:rsidR="00EF74C7" w:rsidRPr="003D6CCF" w:rsidRDefault="00D659B8" w:rsidP="003D6CCF">
      <w:pPr>
        <w:pStyle w:val="aff2"/>
        <w:rPr>
          <w:rFonts w:eastAsia="Times New Roman"/>
          <w:lang w:eastAsia="ru-RU"/>
        </w:rPr>
      </w:pPr>
      <w:r w:rsidRPr="002C4067">
        <w:t>В настоящее время н</w:t>
      </w:r>
      <w:r w:rsidR="00586F7C" w:rsidRPr="002C4067">
        <w:t xml:space="preserve">а </w:t>
      </w:r>
      <w:r w:rsidR="000A5A43" w:rsidRPr="002C4067">
        <w:t>территории</w:t>
      </w:r>
      <w:r w:rsidR="00D458C1" w:rsidRPr="002C4067">
        <w:t xml:space="preserve"> </w:t>
      </w:r>
      <w:r w:rsidR="00633D83">
        <w:t>округа</w:t>
      </w:r>
      <w:r w:rsidR="00586F7C" w:rsidRPr="00204156">
        <w:t xml:space="preserve"> </w:t>
      </w:r>
      <w:r w:rsidR="00356CF4" w:rsidRPr="00204156">
        <w:t xml:space="preserve">действует </w:t>
      </w:r>
      <w:r w:rsidR="00953F4E" w:rsidRPr="00204156">
        <w:t>20</w:t>
      </w:r>
      <w:r w:rsidR="00356CF4" w:rsidRPr="00204156">
        <w:t xml:space="preserve"> источник</w:t>
      </w:r>
      <w:r w:rsidR="00E52A55" w:rsidRPr="00204156">
        <w:t>ов</w:t>
      </w:r>
      <w:r w:rsidR="00356CF4" w:rsidRPr="00204156">
        <w:t xml:space="preserve"> централизованного</w:t>
      </w:r>
      <w:r w:rsidR="00356CF4" w:rsidRPr="002C4067">
        <w:t xml:space="preserve"> теплоснабжения</w:t>
      </w:r>
      <w:r w:rsidR="008C4EE1" w:rsidRPr="00D13B2C">
        <w:t>.</w:t>
      </w:r>
      <w:r w:rsidR="006C495F" w:rsidRPr="00D13B2C">
        <w:t xml:space="preserve"> </w:t>
      </w:r>
      <w:r w:rsidRPr="00D13B2C">
        <w:t>В качестве основного вида топлива на котельн</w:t>
      </w:r>
      <w:r w:rsidR="00E52A55">
        <w:t>ых</w:t>
      </w:r>
      <w:r w:rsidR="00D13B2C" w:rsidRPr="00D13B2C">
        <w:t xml:space="preserve"> </w:t>
      </w:r>
      <w:r w:rsidR="00E52A55">
        <w:t>округа</w:t>
      </w:r>
      <w:r w:rsidR="00B008DE" w:rsidRPr="00D13B2C">
        <w:t xml:space="preserve"> </w:t>
      </w:r>
      <w:r w:rsidRPr="00D13B2C">
        <w:t>использу</w:t>
      </w:r>
      <w:r w:rsidR="00D13B2C" w:rsidRPr="00D13B2C">
        <w:t>е</w:t>
      </w:r>
      <w:r w:rsidRPr="00D13B2C">
        <w:t xml:space="preserve">тся </w:t>
      </w:r>
      <w:r w:rsidR="00D13B2C" w:rsidRPr="00D13B2C">
        <w:t>природный газ</w:t>
      </w:r>
      <w:r w:rsidR="00B008DE" w:rsidRPr="00D13B2C">
        <w:t>.</w:t>
      </w:r>
      <w:r w:rsidR="008044FB" w:rsidRPr="00D13B2C">
        <w:t xml:space="preserve"> </w:t>
      </w:r>
      <w:r w:rsidR="00010A90" w:rsidRPr="00D13B2C">
        <w:rPr>
          <w:rFonts w:eastAsia="Times New Roman"/>
          <w:lang w:eastAsia="ru-RU"/>
        </w:rPr>
        <w:t>Св</w:t>
      </w:r>
      <w:r w:rsidR="00010A90" w:rsidRPr="002C4067">
        <w:rPr>
          <w:rFonts w:eastAsia="Times New Roman"/>
          <w:lang w:eastAsia="ru-RU"/>
        </w:rPr>
        <w:t xml:space="preserve">едения о потреблении котельно-печного топлива приведены в таблице </w:t>
      </w:r>
      <w:r w:rsidR="00204156">
        <w:rPr>
          <w:rFonts w:eastAsia="Times New Roman"/>
          <w:lang w:eastAsia="ru-RU"/>
        </w:rPr>
        <w:t>36</w:t>
      </w:r>
      <w:r w:rsidR="00010A90" w:rsidRPr="002C4067">
        <w:rPr>
          <w:rFonts w:eastAsia="Times New Roman"/>
          <w:lang w:eastAsia="ru-RU"/>
        </w:rPr>
        <w:t>.</w:t>
      </w:r>
    </w:p>
    <w:p w:rsidR="007F4555" w:rsidRPr="002C4067" w:rsidRDefault="0026344B" w:rsidP="00FB3DF5">
      <w:pPr>
        <w:pStyle w:val="afffffffa"/>
      </w:pPr>
      <w:r w:rsidRPr="002C4067">
        <w:t xml:space="preserve">Таблица </w:t>
      </w:r>
      <w:r w:rsidR="00827E3F">
        <w:rPr>
          <w:noProof/>
        </w:rPr>
        <w:fldChar w:fldCharType="begin"/>
      </w:r>
      <w:r w:rsidR="00A95700">
        <w:rPr>
          <w:noProof/>
        </w:rPr>
        <w:instrText xml:space="preserve"> SEQ Таблица \* ARABIC </w:instrText>
      </w:r>
      <w:r w:rsidR="00827E3F">
        <w:rPr>
          <w:noProof/>
        </w:rPr>
        <w:fldChar w:fldCharType="separate"/>
      </w:r>
      <w:r w:rsidR="00C83B43">
        <w:rPr>
          <w:noProof/>
        </w:rPr>
        <w:t>36</w:t>
      </w:r>
      <w:r w:rsidR="00827E3F">
        <w:rPr>
          <w:noProof/>
        </w:rPr>
        <w:fldChar w:fldCharType="end"/>
      </w:r>
      <w:r>
        <w:rPr>
          <w:noProof/>
        </w:rPr>
        <w:t xml:space="preserve"> </w:t>
      </w:r>
      <w:r w:rsidRPr="002C4067">
        <w:t xml:space="preserve">– </w:t>
      </w:r>
      <w:r w:rsidR="007F4555" w:rsidRPr="002C4067">
        <w:t>Описание видов и количества топлива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4112"/>
        <w:gridCol w:w="1592"/>
        <w:gridCol w:w="2020"/>
        <w:gridCol w:w="2022"/>
      </w:tblGrid>
      <w:tr w:rsidR="002C4067" w:rsidRPr="003D6CCF" w:rsidTr="004D0857">
        <w:trPr>
          <w:cantSplit/>
          <w:tblHeader/>
        </w:trPr>
        <w:tc>
          <w:tcPr>
            <w:tcW w:w="324" w:type="pct"/>
            <w:vAlign w:val="center"/>
          </w:tcPr>
          <w:p w:rsidR="009F66B5" w:rsidRPr="003D6CCF" w:rsidRDefault="009F66B5" w:rsidP="00CB17F0">
            <w:pPr>
              <w:pStyle w:val="afffffff0"/>
              <w:rPr>
                <w:b/>
                <w:szCs w:val="22"/>
              </w:rPr>
            </w:pPr>
            <w:r w:rsidRPr="003D6CCF">
              <w:rPr>
                <w:b/>
                <w:szCs w:val="22"/>
              </w:rPr>
              <w:t>№ п/п</w:t>
            </w:r>
          </w:p>
        </w:tc>
        <w:tc>
          <w:tcPr>
            <w:tcW w:w="1973" w:type="pct"/>
            <w:shd w:val="clear" w:color="auto" w:fill="auto"/>
            <w:vAlign w:val="center"/>
          </w:tcPr>
          <w:p w:rsidR="009F66B5" w:rsidRPr="003D6CCF" w:rsidRDefault="009F66B5" w:rsidP="00CB17F0">
            <w:pPr>
              <w:pStyle w:val="afffffff0"/>
              <w:rPr>
                <w:b/>
                <w:szCs w:val="22"/>
              </w:rPr>
            </w:pPr>
            <w:r w:rsidRPr="003D6CCF">
              <w:rPr>
                <w:b/>
                <w:szCs w:val="22"/>
              </w:rPr>
              <w:t>Источник тепла</w:t>
            </w:r>
          </w:p>
        </w:tc>
        <w:tc>
          <w:tcPr>
            <w:tcW w:w="764" w:type="pct"/>
            <w:shd w:val="clear" w:color="auto" w:fill="auto"/>
            <w:vAlign w:val="center"/>
          </w:tcPr>
          <w:p w:rsidR="009F66B5" w:rsidRPr="003D6CCF" w:rsidRDefault="009F66B5" w:rsidP="00CB17F0">
            <w:pPr>
              <w:pStyle w:val="afffffff0"/>
              <w:rPr>
                <w:b/>
                <w:szCs w:val="22"/>
              </w:rPr>
            </w:pPr>
            <w:r w:rsidRPr="003D6CCF">
              <w:rPr>
                <w:b/>
                <w:szCs w:val="22"/>
              </w:rPr>
              <w:t>Вид топлива</w:t>
            </w:r>
          </w:p>
        </w:tc>
        <w:tc>
          <w:tcPr>
            <w:tcW w:w="969" w:type="pct"/>
            <w:shd w:val="clear" w:color="auto" w:fill="auto"/>
            <w:vAlign w:val="center"/>
          </w:tcPr>
          <w:p w:rsidR="009F66B5" w:rsidRPr="003D6CCF" w:rsidRDefault="009F66B5" w:rsidP="00CB17F0">
            <w:pPr>
              <w:pStyle w:val="afffffff0"/>
              <w:rPr>
                <w:b/>
                <w:szCs w:val="22"/>
              </w:rPr>
            </w:pPr>
            <w:r w:rsidRPr="003D6CCF">
              <w:rPr>
                <w:b/>
                <w:szCs w:val="22"/>
              </w:rPr>
              <w:t xml:space="preserve">Расход натурального </w:t>
            </w:r>
            <w:r w:rsidR="00987E98" w:rsidRPr="003D6CCF">
              <w:rPr>
                <w:b/>
                <w:szCs w:val="22"/>
              </w:rPr>
              <w:t xml:space="preserve">топлива, </w:t>
            </w:r>
            <w:r w:rsidRPr="003D6CCF">
              <w:rPr>
                <w:b/>
                <w:szCs w:val="22"/>
              </w:rPr>
              <w:t>куб. м</w:t>
            </w:r>
          </w:p>
        </w:tc>
        <w:tc>
          <w:tcPr>
            <w:tcW w:w="970" w:type="pct"/>
            <w:shd w:val="clear" w:color="auto" w:fill="auto"/>
            <w:vAlign w:val="center"/>
          </w:tcPr>
          <w:p w:rsidR="009F66B5" w:rsidRPr="003D6CCF" w:rsidRDefault="009F66B5" w:rsidP="001B4926">
            <w:pPr>
              <w:pStyle w:val="afffffff0"/>
              <w:spacing w:before="0" w:after="0"/>
              <w:rPr>
                <w:b/>
                <w:szCs w:val="22"/>
              </w:rPr>
            </w:pPr>
            <w:r w:rsidRPr="003D6CCF">
              <w:rPr>
                <w:b/>
                <w:szCs w:val="22"/>
              </w:rPr>
              <w:t xml:space="preserve">Расход условного топлива, </w:t>
            </w:r>
          </w:p>
          <w:p w:rsidR="009F66B5" w:rsidRPr="003D6CCF" w:rsidRDefault="009F66B5" w:rsidP="001B4926">
            <w:pPr>
              <w:pStyle w:val="afffffff0"/>
              <w:spacing w:before="0" w:after="0"/>
              <w:rPr>
                <w:b/>
                <w:szCs w:val="22"/>
              </w:rPr>
            </w:pPr>
            <w:r w:rsidRPr="003D6CCF">
              <w:rPr>
                <w:b/>
                <w:szCs w:val="22"/>
              </w:rPr>
              <w:t>т</w:t>
            </w:r>
            <w:r w:rsidR="00CB17F0" w:rsidRPr="003D6CCF">
              <w:rPr>
                <w:b/>
                <w:szCs w:val="22"/>
              </w:rPr>
              <w:t>.</w:t>
            </w:r>
            <w:r w:rsidRPr="003D6CCF">
              <w:rPr>
                <w:b/>
                <w:szCs w:val="22"/>
              </w:rPr>
              <w:t>у.т.</w:t>
            </w:r>
          </w:p>
        </w:tc>
      </w:tr>
      <w:tr w:rsidR="00204156" w:rsidRPr="003D6CCF" w:rsidTr="004D0857">
        <w:trPr>
          <w:cantSplit/>
        </w:trPr>
        <w:tc>
          <w:tcPr>
            <w:tcW w:w="324" w:type="pct"/>
            <w:vAlign w:val="center"/>
          </w:tcPr>
          <w:p w:rsidR="00204156" w:rsidRPr="003D6CCF" w:rsidRDefault="00204156" w:rsidP="00204156">
            <w:pPr>
              <w:pStyle w:val="afffffff0"/>
              <w:rPr>
                <w:szCs w:val="22"/>
              </w:rPr>
            </w:pPr>
            <w:r w:rsidRPr="003D6CCF">
              <w:rPr>
                <w:szCs w:val="22"/>
              </w:rPr>
              <w:lastRenderedPageBreak/>
              <w:t>1</w:t>
            </w:r>
          </w:p>
        </w:tc>
        <w:tc>
          <w:tcPr>
            <w:tcW w:w="1973" w:type="pct"/>
            <w:shd w:val="clear" w:color="auto" w:fill="auto"/>
            <w:vAlign w:val="center"/>
          </w:tcPr>
          <w:p w:rsidR="00204156" w:rsidRPr="003D6CCF" w:rsidRDefault="00204156" w:rsidP="00204156">
            <w:pPr>
              <w:pStyle w:val="afffffff0"/>
              <w:rPr>
                <w:rFonts w:eastAsia="Times New Roman"/>
                <w:szCs w:val="22"/>
                <w:lang w:eastAsia="ru-RU"/>
              </w:rPr>
            </w:pPr>
            <w:r w:rsidRPr="002563DF">
              <w:t>№ 1 Промышленный пр-зд, Районная котельная</w:t>
            </w:r>
          </w:p>
        </w:tc>
        <w:tc>
          <w:tcPr>
            <w:tcW w:w="764" w:type="pct"/>
            <w:shd w:val="clear" w:color="auto" w:fill="auto"/>
            <w:vAlign w:val="center"/>
          </w:tcPr>
          <w:p w:rsidR="00204156" w:rsidRPr="003D6CCF" w:rsidRDefault="00204156" w:rsidP="00204156">
            <w:pPr>
              <w:pStyle w:val="afffffff0"/>
              <w:rPr>
                <w:rFonts w:eastAsia="Times New Roman"/>
                <w:szCs w:val="22"/>
                <w:lang w:eastAsia="ru-RU"/>
              </w:rPr>
            </w:pPr>
            <w:r w:rsidRPr="003D6CCF">
              <w:rPr>
                <w:rFonts w:eastAsia="Times New Roman"/>
                <w:szCs w:val="22"/>
                <w:lang w:eastAsia="ru-RU"/>
              </w:rPr>
              <w:t>Природный газ</w:t>
            </w:r>
          </w:p>
        </w:tc>
        <w:tc>
          <w:tcPr>
            <w:tcW w:w="969" w:type="pct"/>
            <w:shd w:val="clear" w:color="auto" w:fill="auto"/>
            <w:vAlign w:val="center"/>
          </w:tcPr>
          <w:p w:rsidR="00204156" w:rsidRPr="00A21DD9" w:rsidRDefault="00204156" w:rsidP="00204156">
            <w:pPr>
              <w:pStyle w:val="afffffff0"/>
              <w:rPr>
                <w:szCs w:val="22"/>
              </w:rPr>
            </w:pPr>
            <w:r w:rsidRPr="00515129">
              <w:t>12425,540</w:t>
            </w:r>
          </w:p>
        </w:tc>
        <w:tc>
          <w:tcPr>
            <w:tcW w:w="970" w:type="pct"/>
            <w:shd w:val="clear" w:color="auto" w:fill="auto"/>
            <w:vAlign w:val="center"/>
          </w:tcPr>
          <w:p w:rsidR="00204156" w:rsidRPr="00A21DD9" w:rsidRDefault="00204156" w:rsidP="00204156">
            <w:pPr>
              <w:pStyle w:val="afffffff0"/>
              <w:rPr>
                <w:szCs w:val="22"/>
              </w:rPr>
            </w:pPr>
            <w:r w:rsidRPr="00515129">
              <w:t>14040,860</w:t>
            </w:r>
          </w:p>
        </w:tc>
      </w:tr>
      <w:tr w:rsidR="00204156" w:rsidRPr="003D6CCF" w:rsidTr="004D0857">
        <w:trPr>
          <w:cantSplit/>
        </w:trPr>
        <w:tc>
          <w:tcPr>
            <w:tcW w:w="324" w:type="pct"/>
            <w:vAlign w:val="center"/>
          </w:tcPr>
          <w:p w:rsidR="00204156" w:rsidRPr="003D6CCF" w:rsidRDefault="00204156" w:rsidP="00204156">
            <w:pPr>
              <w:pStyle w:val="afffffff0"/>
              <w:rPr>
                <w:szCs w:val="22"/>
              </w:rPr>
            </w:pPr>
            <w:r>
              <w:rPr>
                <w:szCs w:val="22"/>
              </w:rPr>
              <w:t>2</w:t>
            </w:r>
          </w:p>
        </w:tc>
        <w:tc>
          <w:tcPr>
            <w:tcW w:w="1973" w:type="pct"/>
            <w:shd w:val="clear" w:color="auto" w:fill="auto"/>
            <w:vAlign w:val="center"/>
          </w:tcPr>
          <w:p w:rsidR="00204156" w:rsidRPr="0059234E" w:rsidRDefault="00204156" w:rsidP="00204156">
            <w:pPr>
              <w:pStyle w:val="afffffff0"/>
              <w:rPr>
                <w:szCs w:val="22"/>
                <w:lang w:eastAsia="ru-RU"/>
              </w:rPr>
            </w:pPr>
            <w:r w:rsidRPr="002563DF">
              <w:t>№ 2 ул. Бахтина, БМК-1</w:t>
            </w:r>
          </w:p>
        </w:tc>
        <w:tc>
          <w:tcPr>
            <w:tcW w:w="764" w:type="pct"/>
            <w:shd w:val="clear" w:color="auto" w:fill="auto"/>
            <w:vAlign w:val="center"/>
          </w:tcPr>
          <w:p w:rsidR="00204156" w:rsidRPr="003D6CCF" w:rsidRDefault="00204156" w:rsidP="00204156">
            <w:pPr>
              <w:pStyle w:val="afffffff0"/>
              <w:rPr>
                <w:rFonts w:eastAsia="Times New Roman"/>
                <w:szCs w:val="22"/>
                <w:lang w:eastAsia="ru-RU"/>
              </w:rPr>
            </w:pPr>
            <w:r w:rsidRPr="003D6CCF">
              <w:rPr>
                <w:rFonts w:eastAsia="Times New Roman"/>
                <w:szCs w:val="22"/>
                <w:lang w:eastAsia="ru-RU"/>
              </w:rPr>
              <w:t>Природный газ</w:t>
            </w:r>
          </w:p>
        </w:tc>
        <w:tc>
          <w:tcPr>
            <w:tcW w:w="969" w:type="pct"/>
            <w:shd w:val="clear" w:color="auto" w:fill="auto"/>
            <w:vAlign w:val="center"/>
          </w:tcPr>
          <w:p w:rsidR="00204156" w:rsidRDefault="00204156" w:rsidP="00204156">
            <w:pPr>
              <w:pStyle w:val="afffffff0"/>
              <w:rPr>
                <w:szCs w:val="22"/>
              </w:rPr>
            </w:pPr>
            <w:r w:rsidRPr="00515129">
              <w:t>2207,310</w:t>
            </w:r>
          </w:p>
        </w:tc>
        <w:tc>
          <w:tcPr>
            <w:tcW w:w="970" w:type="pct"/>
            <w:shd w:val="clear" w:color="auto" w:fill="auto"/>
            <w:vAlign w:val="center"/>
          </w:tcPr>
          <w:p w:rsidR="00204156" w:rsidRDefault="00204156" w:rsidP="00204156">
            <w:pPr>
              <w:pStyle w:val="afffffff0"/>
              <w:rPr>
                <w:szCs w:val="22"/>
              </w:rPr>
            </w:pPr>
            <w:r w:rsidRPr="00515129">
              <w:t>2494,260</w:t>
            </w:r>
          </w:p>
        </w:tc>
      </w:tr>
      <w:tr w:rsidR="00204156" w:rsidRPr="003D6CCF" w:rsidTr="004D0857">
        <w:trPr>
          <w:cantSplit/>
        </w:trPr>
        <w:tc>
          <w:tcPr>
            <w:tcW w:w="324" w:type="pct"/>
            <w:vAlign w:val="center"/>
          </w:tcPr>
          <w:p w:rsidR="00204156" w:rsidRPr="003D6CCF" w:rsidRDefault="00204156" w:rsidP="00204156">
            <w:pPr>
              <w:pStyle w:val="afffffff0"/>
              <w:rPr>
                <w:szCs w:val="22"/>
              </w:rPr>
            </w:pPr>
            <w:r>
              <w:rPr>
                <w:szCs w:val="22"/>
              </w:rPr>
              <w:t>3</w:t>
            </w:r>
          </w:p>
        </w:tc>
        <w:tc>
          <w:tcPr>
            <w:tcW w:w="1973" w:type="pct"/>
            <w:shd w:val="clear" w:color="auto" w:fill="auto"/>
            <w:vAlign w:val="center"/>
          </w:tcPr>
          <w:p w:rsidR="00204156" w:rsidRPr="0059234E" w:rsidRDefault="00204156" w:rsidP="00204156">
            <w:pPr>
              <w:pStyle w:val="afffffff0"/>
              <w:rPr>
                <w:szCs w:val="22"/>
                <w:lang w:eastAsia="ru-RU"/>
              </w:rPr>
            </w:pPr>
            <w:r w:rsidRPr="002563DF">
              <w:t>№ 3 ул. Заводская, БМК-2</w:t>
            </w:r>
          </w:p>
        </w:tc>
        <w:tc>
          <w:tcPr>
            <w:tcW w:w="764" w:type="pct"/>
            <w:shd w:val="clear" w:color="auto" w:fill="auto"/>
            <w:vAlign w:val="center"/>
          </w:tcPr>
          <w:p w:rsidR="00204156" w:rsidRPr="003D6CCF" w:rsidRDefault="00204156" w:rsidP="00204156">
            <w:pPr>
              <w:pStyle w:val="afffffff0"/>
              <w:rPr>
                <w:rFonts w:eastAsia="Times New Roman"/>
                <w:szCs w:val="22"/>
                <w:lang w:eastAsia="ru-RU"/>
              </w:rPr>
            </w:pPr>
            <w:r w:rsidRPr="003D6CCF">
              <w:rPr>
                <w:rFonts w:eastAsia="Times New Roman"/>
                <w:szCs w:val="22"/>
                <w:lang w:eastAsia="ru-RU"/>
              </w:rPr>
              <w:t>Природный газ</w:t>
            </w:r>
          </w:p>
        </w:tc>
        <w:tc>
          <w:tcPr>
            <w:tcW w:w="969" w:type="pct"/>
            <w:shd w:val="clear" w:color="auto" w:fill="auto"/>
            <w:vAlign w:val="center"/>
          </w:tcPr>
          <w:p w:rsidR="00204156" w:rsidRDefault="00204156" w:rsidP="00204156">
            <w:pPr>
              <w:pStyle w:val="afffffff0"/>
              <w:rPr>
                <w:szCs w:val="22"/>
              </w:rPr>
            </w:pPr>
            <w:r w:rsidRPr="00515129">
              <w:t>1144,760</w:t>
            </w:r>
          </w:p>
        </w:tc>
        <w:tc>
          <w:tcPr>
            <w:tcW w:w="970" w:type="pct"/>
            <w:shd w:val="clear" w:color="auto" w:fill="auto"/>
            <w:vAlign w:val="center"/>
          </w:tcPr>
          <w:p w:rsidR="00204156" w:rsidRDefault="00204156" w:rsidP="00204156">
            <w:pPr>
              <w:pStyle w:val="afffffff0"/>
              <w:rPr>
                <w:szCs w:val="22"/>
              </w:rPr>
            </w:pPr>
            <w:r w:rsidRPr="00515129">
              <w:t>1293,579</w:t>
            </w:r>
          </w:p>
        </w:tc>
      </w:tr>
      <w:tr w:rsidR="00204156" w:rsidRPr="003D6CCF" w:rsidTr="004D0857">
        <w:trPr>
          <w:cantSplit/>
        </w:trPr>
        <w:tc>
          <w:tcPr>
            <w:tcW w:w="324" w:type="pct"/>
            <w:vAlign w:val="center"/>
          </w:tcPr>
          <w:p w:rsidR="00204156" w:rsidRPr="003D6CCF" w:rsidRDefault="00204156" w:rsidP="00204156">
            <w:pPr>
              <w:pStyle w:val="afffffff0"/>
              <w:rPr>
                <w:szCs w:val="22"/>
              </w:rPr>
            </w:pPr>
            <w:r>
              <w:rPr>
                <w:szCs w:val="22"/>
              </w:rPr>
              <w:t>4</w:t>
            </w:r>
          </w:p>
        </w:tc>
        <w:tc>
          <w:tcPr>
            <w:tcW w:w="1973" w:type="pct"/>
            <w:shd w:val="clear" w:color="auto" w:fill="auto"/>
            <w:vAlign w:val="center"/>
          </w:tcPr>
          <w:p w:rsidR="00204156" w:rsidRPr="0059234E" w:rsidRDefault="00204156" w:rsidP="00204156">
            <w:pPr>
              <w:pStyle w:val="afffffff0"/>
              <w:rPr>
                <w:szCs w:val="22"/>
                <w:lang w:eastAsia="ru-RU"/>
              </w:rPr>
            </w:pPr>
            <w:r w:rsidRPr="002563DF">
              <w:t>№ 4 Карманово, ул. Заводская, 4, стр. 2</w:t>
            </w:r>
          </w:p>
        </w:tc>
        <w:tc>
          <w:tcPr>
            <w:tcW w:w="764" w:type="pct"/>
            <w:shd w:val="clear" w:color="auto" w:fill="auto"/>
            <w:vAlign w:val="center"/>
          </w:tcPr>
          <w:p w:rsidR="00204156" w:rsidRPr="003D6CCF" w:rsidRDefault="00204156" w:rsidP="00204156">
            <w:pPr>
              <w:pStyle w:val="afffffff0"/>
              <w:rPr>
                <w:rFonts w:eastAsia="Times New Roman"/>
                <w:szCs w:val="22"/>
                <w:lang w:eastAsia="ru-RU"/>
              </w:rPr>
            </w:pPr>
            <w:r w:rsidRPr="003D6CCF">
              <w:rPr>
                <w:rFonts w:eastAsia="Times New Roman"/>
                <w:szCs w:val="22"/>
                <w:lang w:eastAsia="ru-RU"/>
              </w:rPr>
              <w:t>Природный газ</w:t>
            </w:r>
          </w:p>
        </w:tc>
        <w:tc>
          <w:tcPr>
            <w:tcW w:w="969" w:type="pct"/>
            <w:shd w:val="clear" w:color="auto" w:fill="auto"/>
            <w:vAlign w:val="center"/>
          </w:tcPr>
          <w:p w:rsidR="00204156" w:rsidRDefault="00204156" w:rsidP="00204156">
            <w:pPr>
              <w:pStyle w:val="afffffff0"/>
              <w:rPr>
                <w:szCs w:val="22"/>
              </w:rPr>
            </w:pPr>
            <w:r w:rsidRPr="00515129">
              <w:t>1699,960</w:t>
            </w:r>
          </w:p>
        </w:tc>
        <w:tc>
          <w:tcPr>
            <w:tcW w:w="970" w:type="pct"/>
            <w:shd w:val="clear" w:color="auto" w:fill="auto"/>
            <w:vAlign w:val="center"/>
          </w:tcPr>
          <w:p w:rsidR="00204156" w:rsidRDefault="00204156" w:rsidP="00204156">
            <w:pPr>
              <w:pStyle w:val="afffffff0"/>
              <w:rPr>
                <w:szCs w:val="22"/>
              </w:rPr>
            </w:pPr>
            <w:r w:rsidRPr="00515129">
              <w:t>1920,955</w:t>
            </w:r>
          </w:p>
        </w:tc>
      </w:tr>
      <w:tr w:rsidR="00204156" w:rsidRPr="003D6CCF" w:rsidTr="004D0857">
        <w:trPr>
          <w:cantSplit/>
        </w:trPr>
        <w:tc>
          <w:tcPr>
            <w:tcW w:w="324" w:type="pct"/>
            <w:vAlign w:val="center"/>
          </w:tcPr>
          <w:p w:rsidR="00204156" w:rsidRPr="003D6CCF" w:rsidRDefault="00204156" w:rsidP="00204156">
            <w:pPr>
              <w:pStyle w:val="afffffff0"/>
              <w:rPr>
                <w:szCs w:val="22"/>
              </w:rPr>
            </w:pPr>
            <w:r>
              <w:rPr>
                <w:szCs w:val="22"/>
              </w:rPr>
              <w:t>5</w:t>
            </w:r>
          </w:p>
        </w:tc>
        <w:tc>
          <w:tcPr>
            <w:tcW w:w="1973" w:type="pct"/>
            <w:shd w:val="clear" w:color="auto" w:fill="auto"/>
            <w:vAlign w:val="center"/>
          </w:tcPr>
          <w:p w:rsidR="00204156" w:rsidRPr="0059234E" w:rsidRDefault="00204156" w:rsidP="00204156">
            <w:pPr>
              <w:pStyle w:val="afffffff0"/>
              <w:rPr>
                <w:szCs w:val="22"/>
                <w:lang w:eastAsia="ru-RU"/>
              </w:rPr>
            </w:pPr>
            <w:r w:rsidRPr="002563DF">
              <w:t>№ 5 ул. Мира, БМК-3</w:t>
            </w:r>
          </w:p>
        </w:tc>
        <w:tc>
          <w:tcPr>
            <w:tcW w:w="764" w:type="pct"/>
            <w:shd w:val="clear" w:color="auto" w:fill="auto"/>
            <w:vAlign w:val="center"/>
          </w:tcPr>
          <w:p w:rsidR="00204156" w:rsidRPr="003D6CCF" w:rsidRDefault="00204156" w:rsidP="00204156">
            <w:pPr>
              <w:pStyle w:val="afffffff0"/>
              <w:rPr>
                <w:rFonts w:eastAsia="Times New Roman"/>
                <w:szCs w:val="22"/>
                <w:lang w:eastAsia="ru-RU"/>
              </w:rPr>
            </w:pPr>
            <w:r w:rsidRPr="003D6CCF">
              <w:rPr>
                <w:rFonts w:eastAsia="Times New Roman"/>
                <w:szCs w:val="22"/>
                <w:lang w:eastAsia="ru-RU"/>
              </w:rPr>
              <w:t>Природный газ</w:t>
            </w:r>
          </w:p>
        </w:tc>
        <w:tc>
          <w:tcPr>
            <w:tcW w:w="969" w:type="pct"/>
            <w:shd w:val="clear" w:color="auto" w:fill="auto"/>
            <w:vAlign w:val="center"/>
          </w:tcPr>
          <w:p w:rsidR="00204156" w:rsidRDefault="00204156" w:rsidP="00204156">
            <w:pPr>
              <w:pStyle w:val="afffffff0"/>
              <w:rPr>
                <w:szCs w:val="22"/>
              </w:rPr>
            </w:pPr>
            <w:r w:rsidRPr="00515129">
              <w:t>357,890</w:t>
            </w:r>
          </w:p>
        </w:tc>
        <w:tc>
          <w:tcPr>
            <w:tcW w:w="970" w:type="pct"/>
            <w:shd w:val="clear" w:color="auto" w:fill="auto"/>
            <w:vAlign w:val="center"/>
          </w:tcPr>
          <w:p w:rsidR="00204156" w:rsidRDefault="00204156" w:rsidP="00204156">
            <w:pPr>
              <w:pStyle w:val="afffffff0"/>
              <w:rPr>
                <w:szCs w:val="22"/>
              </w:rPr>
            </w:pPr>
            <w:r w:rsidRPr="00515129">
              <w:t>404,416</w:t>
            </w:r>
          </w:p>
        </w:tc>
      </w:tr>
      <w:tr w:rsidR="00204156" w:rsidRPr="003D6CCF" w:rsidTr="004D0857">
        <w:trPr>
          <w:cantSplit/>
        </w:trPr>
        <w:tc>
          <w:tcPr>
            <w:tcW w:w="324" w:type="pct"/>
            <w:vAlign w:val="center"/>
          </w:tcPr>
          <w:p w:rsidR="00204156" w:rsidRPr="003D6CCF" w:rsidRDefault="00204156" w:rsidP="00204156">
            <w:pPr>
              <w:pStyle w:val="afffffff0"/>
              <w:rPr>
                <w:szCs w:val="22"/>
              </w:rPr>
            </w:pPr>
            <w:r>
              <w:rPr>
                <w:szCs w:val="22"/>
              </w:rPr>
              <w:t>6</w:t>
            </w:r>
          </w:p>
        </w:tc>
        <w:tc>
          <w:tcPr>
            <w:tcW w:w="1973" w:type="pct"/>
            <w:shd w:val="clear" w:color="auto" w:fill="auto"/>
            <w:vAlign w:val="center"/>
          </w:tcPr>
          <w:p w:rsidR="00204156" w:rsidRPr="0059234E" w:rsidRDefault="00204156" w:rsidP="00204156">
            <w:pPr>
              <w:pStyle w:val="afffffff0"/>
              <w:rPr>
                <w:szCs w:val="22"/>
                <w:lang w:eastAsia="ru-RU"/>
              </w:rPr>
            </w:pPr>
            <w:r w:rsidRPr="002563DF">
              <w:t>№ 6 БМК ул. Пушная, 2А</w:t>
            </w:r>
          </w:p>
        </w:tc>
        <w:tc>
          <w:tcPr>
            <w:tcW w:w="764" w:type="pct"/>
            <w:shd w:val="clear" w:color="auto" w:fill="auto"/>
            <w:vAlign w:val="center"/>
          </w:tcPr>
          <w:p w:rsidR="00204156" w:rsidRPr="003D6CCF" w:rsidRDefault="00204156" w:rsidP="00204156">
            <w:pPr>
              <w:pStyle w:val="afffffff0"/>
              <w:rPr>
                <w:rFonts w:eastAsia="Times New Roman"/>
                <w:szCs w:val="22"/>
                <w:lang w:eastAsia="ru-RU"/>
              </w:rPr>
            </w:pPr>
            <w:r w:rsidRPr="003D6CCF">
              <w:rPr>
                <w:rFonts w:eastAsia="Times New Roman"/>
                <w:szCs w:val="22"/>
                <w:lang w:eastAsia="ru-RU"/>
              </w:rPr>
              <w:t>Природный газ</w:t>
            </w:r>
          </w:p>
        </w:tc>
        <w:tc>
          <w:tcPr>
            <w:tcW w:w="969" w:type="pct"/>
            <w:shd w:val="clear" w:color="auto" w:fill="auto"/>
            <w:vAlign w:val="center"/>
          </w:tcPr>
          <w:p w:rsidR="00204156" w:rsidRDefault="00204156" w:rsidP="00204156">
            <w:pPr>
              <w:pStyle w:val="afffffff0"/>
              <w:rPr>
                <w:szCs w:val="22"/>
              </w:rPr>
            </w:pPr>
            <w:r w:rsidRPr="00515129">
              <w:t>132,390</w:t>
            </w:r>
          </w:p>
        </w:tc>
        <w:tc>
          <w:tcPr>
            <w:tcW w:w="970" w:type="pct"/>
            <w:shd w:val="clear" w:color="auto" w:fill="auto"/>
            <w:vAlign w:val="center"/>
          </w:tcPr>
          <w:p w:rsidR="00204156" w:rsidRDefault="00204156" w:rsidP="00204156">
            <w:pPr>
              <w:pStyle w:val="afffffff0"/>
              <w:rPr>
                <w:szCs w:val="22"/>
              </w:rPr>
            </w:pPr>
            <w:r w:rsidRPr="00515129">
              <w:t>149,601</w:t>
            </w:r>
          </w:p>
        </w:tc>
      </w:tr>
      <w:tr w:rsidR="00204156" w:rsidRPr="003D6CCF" w:rsidTr="004D0857">
        <w:trPr>
          <w:cantSplit/>
        </w:trPr>
        <w:tc>
          <w:tcPr>
            <w:tcW w:w="324" w:type="pct"/>
            <w:vAlign w:val="center"/>
          </w:tcPr>
          <w:p w:rsidR="00204156" w:rsidRPr="003D6CCF" w:rsidRDefault="00204156" w:rsidP="00204156">
            <w:pPr>
              <w:pStyle w:val="afffffff0"/>
              <w:rPr>
                <w:szCs w:val="22"/>
              </w:rPr>
            </w:pPr>
            <w:r>
              <w:rPr>
                <w:szCs w:val="22"/>
              </w:rPr>
              <w:t>7</w:t>
            </w:r>
          </w:p>
        </w:tc>
        <w:tc>
          <w:tcPr>
            <w:tcW w:w="1973" w:type="pct"/>
            <w:shd w:val="clear" w:color="auto" w:fill="auto"/>
            <w:vAlign w:val="center"/>
          </w:tcPr>
          <w:p w:rsidR="00204156" w:rsidRPr="0059234E" w:rsidRDefault="00204156" w:rsidP="00204156">
            <w:pPr>
              <w:pStyle w:val="afffffff0"/>
              <w:rPr>
                <w:szCs w:val="22"/>
                <w:lang w:eastAsia="ru-RU"/>
              </w:rPr>
            </w:pPr>
            <w:r w:rsidRPr="002563DF">
              <w:t>БМК-7</w:t>
            </w:r>
          </w:p>
        </w:tc>
        <w:tc>
          <w:tcPr>
            <w:tcW w:w="764" w:type="pct"/>
            <w:shd w:val="clear" w:color="auto" w:fill="auto"/>
            <w:vAlign w:val="center"/>
          </w:tcPr>
          <w:p w:rsidR="00204156" w:rsidRPr="003D6CCF" w:rsidRDefault="00204156" w:rsidP="00204156">
            <w:pPr>
              <w:pStyle w:val="afffffff0"/>
              <w:rPr>
                <w:rFonts w:eastAsia="Times New Roman"/>
                <w:szCs w:val="22"/>
                <w:lang w:eastAsia="ru-RU"/>
              </w:rPr>
            </w:pPr>
            <w:r w:rsidRPr="003D6CCF">
              <w:rPr>
                <w:rFonts w:eastAsia="Times New Roman"/>
                <w:szCs w:val="22"/>
                <w:lang w:eastAsia="ru-RU"/>
              </w:rPr>
              <w:t>Природный газ</w:t>
            </w:r>
          </w:p>
        </w:tc>
        <w:tc>
          <w:tcPr>
            <w:tcW w:w="969" w:type="pct"/>
            <w:shd w:val="clear" w:color="auto" w:fill="auto"/>
            <w:vAlign w:val="center"/>
          </w:tcPr>
          <w:p w:rsidR="00204156" w:rsidRDefault="00204156" w:rsidP="00204156">
            <w:pPr>
              <w:pStyle w:val="afffffff0"/>
              <w:rPr>
                <w:szCs w:val="22"/>
              </w:rPr>
            </w:pPr>
            <w:r w:rsidRPr="00515129">
              <w:t>2217,220</w:t>
            </w:r>
          </w:p>
        </w:tc>
        <w:tc>
          <w:tcPr>
            <w:tcW w:w="970" w:type="pct"/>
            <w:shd w:val="clear" w:color="auto" w:fill="auto"/>
            <w:vAlign w:val="center"/>
          </w:tcPr>
          <w:p w:rsidR="00204156" w:rsidRDefault="00204156" w:rsidP="00204156">
            <w:pPr>
              <w:pStyle w:val="afffffff0"/>
              <w:rPr>
                <w:szCs w:val="22"/>
              </w:rPr>
            </w:pPr>
            <w:r w:rsidRPr="00515129">
              <w:t>2505,459</w:t>
            </w:r>
          </w:p>
        </w:tc>
      </w:tr>
      <w:tr w:rsidR="00204156" w:rsidRPr="003D6CCF" w:rsidTr="004D0857">
        <w:trPr>
          <w:cantSplit/>
        </w:trPr>
        <w:tc>
          <w:tcPr>
            <w:tcW w:w="324" w:type="pct"/>
            <w:vAlign w:val="center"/>
          </w:tcPr>
          <w:p w:rsidR="00204156" w:rsidRPr="003D6CCF" w:rsidRDefault="00204156" w:rsidP="00204156">
            <w:pPr>
              <w:pStyle w:val="afffffff0"/>
              <w:rPr>
                <w:szCs w:val="22"/>
              </w:rPr>
            </w:pPr>
            <w:r>
              <w:rPr>
                <w:szCs w:val="22"/>
              </w:rPr>
              <w:t>8</w:t>
            </w:r>
          </w:p>
        </w:tc>
        <w:tc>
          <w:tcPr>
            <w:tcW w:w="1973" w:type="pct"/>
            <w:shd w:val="clear" w:color="auto" w:fill="auto"/>
            <w:vAlign w:val="center"/>
          </w:tcPr>
          <w:p w:rsidR="00204156" w:rsidRPr="0059234E" w:rsidRDefault="00204156" w:rsidP="00204156">
            <w:pPr>
              <w:pStyle w:val="afffffff0"/>
              <w:rPr>
                <w:szCs w:val="22"/>
                <w:lang w:eastAsia="ru-RU"/>
              </w:rPr>
            </w:pPr>
            <w:r w:rsidRPr="002563DF">
              <w:t>БМК-8</w:t>
            </w:r>
          </w:p>
        </w:tc>
        <w:tc>
          <w:tcPr>
            <w:tcW w:w="764" w:type="pct"/>
            <w:shd w:val="clear" w:color="auto" w:fill="auto"/>
            <w:vAlign w:val="center"/>
          </w:tcPr>
          <w:p w:rsidR="00204156" w:rsidRPr="003D6CCF" w:rsidRDefault="00204156" w:rsidP="00204156">
            <w:pPr>
              <w:pStyle w:val="afffffff0"/>
              <w:rPr>
                <w:rFonts w:eastAsia="Times New Roman"/>
                <w:szCs w:val="22"/>
                <w:lang w:eastAsia="ru-RU"/>
              </w:rPr>
            </w:pPr>
            <w:r w:rsidRPr="003D6CCF">
              <w:rPr>
                <w:rFonts w:eastAsia="Times New Roman"/>
                <w:szCs w:val="22"/>
                <w:lang w:eastAsia="ru-RU"/>
              </w:rPr>
              <w:t>Природный газ</w:t>
            </w:r>
          </w:p>
        </w:tc>
        <w:tc>
          <w:tcPr>
            <w:tcW w:w="969" w:type="pct"/>
            <w:shd w:val="clear" w:color="auto" w:fill="auto"/>
            <w:vAlign w:val="center"/>
          </w:tcPr>
          <w:p w:rsidR="00204156" w:rsidRDefault="00204156" w:rsidP="00204156">
            <w:pPr>
              <w:pStyle w:val="afffffff0"/>
              <w:rPr>
                <w:szCs w:val="22"/>
              </w:rPr>
            </w:pPr>
            <w:r w:rsidRPr="00515129">
              <w:t>517,660</w:t>
            </w:r>
          </w:p>
        </w:tc>
        <w:tc>
          <w:tcPr>
            <w:tcW w:w="970" w:type="pct"/>
            <w:shd w:val="clear" w:color="auto" w:fill="auto"/>
            <w:vAlign w:val="center"/>
          </w:tcPr>
          <w:p w:rsidR="00204156" w:rsidRDefault="00204156" w:rsidP="00204156">
            <w:pPr>
              <w:pStyle w:val="afffffff0"/>
              <w:rPr>
                <w:szCs w:val="22"/>
              </w:rPr>
            </w:pPr>
            <w:r w:rsidRPr="00515129">
              <w:t>584,956</w:t>
            </w:r>
          </w:p>
        </w:tc>
      </w:tr>
      <w:tr w:rsidR="00204156" w:rsidRPr="003D6CCF" w:rsidTr="004D0857">
        <w:trPr>
          <w:cantSplit/>
        </w:trPr>
        <w:tc>
          <w:tcPr>
            <w:tcW w:w="324" w:type="pct"/>
            <w:vAlign w:val="center"/>
          </w:tcPr>
          <w:p w:rsidR="00204156" w:rsidRPr="003D6CCF" w:rsidRDefault="00204156" w:rsidP="00204156">
            <w:pPr>
              <w:pStyle w:val="afffffff0"/>
              <w:rPr>
                <w:szCs w:val="22"/>
              </w:rPr>
            </w:pPr>
            <w:r>
              <w:rPr>
                <w:szCs w:val="22"/>
              </w:rPr>
              <w:t>9</w:t>
            </w:r>
          </w:p>
        </w:tc>
        <w:tc>
          <w:tcPr>
            <w:tcW w:w="1973" w:type="pct"/>
            <w:shd w:val="clear" w:color="auto" w:fill="auto"/>
            <w:vAlign w:val="center"/>
          </w:tcPr>
          <w:p w:rsidR="00204156" w:rsidRPr="0059234E" w:rsidRDefault="00204156" w:rsidP="00204156">
            <w:pPr>
              <w:pStyle w:val="afffffff0"/>
              <w:rPr>
                <w:szCs w:val="22"/>
                <w:lang w:eastAsia="ru-RU"/>
              </w:rPr>
            </w:pPr>
            <w:r w:rsidRPr="002563DF">
              <w:t>БМК-9</w:t>
            </w:r>
          </w:p>
        </w:tc>
        <w:tc>
          <w:tcPr>
            <w:tcW w:w="764" w:type="pct"/>
            <w:shd w:val="clear" w:color="auto" w:fill="auto"/>
            <w:vAlign w:val="center"/>
          </w:tcPr>
          <w:p w:rsidR="00204156" w:rsidRPr="003D6CCF" w:rsidRDefault="00204156" w:rsidP="00204156">
            <w:pPr>
              <w:pStyle w:val="afffffff0"/>
              <w:rPr>
                <w:rFonts w:eastAsia="Times New Roman"/>
                <w:szCs w:val="22"/>
                <w:lang w:eastAsia="ru-RU"/>
              </w:rPr>
            </w:pPr>
            <w:r w:rsidRPr="003D6CCF">
              <w:rPr>
                <w:rFonts w:eastAsia="Times New Roman"/>
                <w:szCs w:val="22"/>
                <w:lang w:eastAsia="ru-RU"/>
              </w:rPr>
              <w:t>Природный газ</w:t>
            </w:r>
          </w:p>
        </w:tc>
        <w:tc>
          <w:tcPr>
            <w:tcW w:w="969" w:type="pct"/>
            <w:shd w:val="clear" w:color="auto" w:fill="auto"/>
            <w:vAlign w:val="center"/>
          </w:tcPr>
          <w:p w:rsidR="00204156" w:rsidRDefault="00204156" w:rsidP="00204156">
            <w:pPr>
              <w:pStyle w:val="afffffff0"/>
              <w:rPr>
                <w:szCs w:val="22"/>
              </w:rPr>
            </w:pPr>
            <w:r w:rsidRPr="00515129">
              <w:t>1587,280</w:t>
            </w:r>
          </w:p>
        </w:tc>
        <w:tc>
          <w:tcPr>
            <w:tcW w:w="970" w:type="pct"/>
            <w:shd w:val="clear" w:color="auto" w:fill="auto"/>
            <w:vAlign w:val="center"/>
          </w:tcPr>
          <w:p w:rsidR="00204156" w:rsidRDefault="00204156" w:rsidP="00204156">
            <w:pPr>
              <w:pStyle w:val="afffffff0"/>
              <w:rPr>
                <w:szCs w:val="22"/>
              </w:rPr>
            </w:pPr>
            <w:r w:rsidRPr="00515129">
              <w:t>1793,626</w:t>
            </w:r>
          </w:p>
        </w:tc>
      </w:tr>
      <w:tr w:rsidR="00204156" w:rsidRPr="003D6CCF" w:rsidTr="004D0857">
        <w:trPr>
          <w:cantSplit/>
        </w:trPr>
        <w:tc>
          <w:tcPr>
            <w:tcW w:w="324" w:type="pct"/>
            <w:vAlign w:val="center"/>
          </w:tcPr>
          <w:p w:rsidR="00204156" w:rsidRPr="003D6CCF" w:rsidRDefault="00204156" w:rsidP="00204156">
            <w:pPr>
              <w:pStyle w:val="afffffff0"/>
              <w:rPr>
                <w:szCs w:val="22"/>
              </w:rPr>
            </w:pPr>
            <w:r>
              <w:rPr>
                <w:szCs w:val="22"/>
              </w:rPr>
              <w:t>10</w:t>
            </w:r>
          </w:p>
        </w:tc>
        <w:tc>
          <w:tcPr>
            <w:tcW w:w="1973" w:type="pct"/>
            <w:shd w:val="clear" w:color="auto" w:fill="auto"/>
            <w:vAlign w:val="center"/>
          </w:tcPr>
          <w:p w:rsidR="00204156" w:rsidRPr="0059234E" w:rsidRDefault="00204156" w:rsidP="00204156">
            <w:pPr>
              <w:pStyle w:val="afffffff0"/>
              <w:rPr>
                <w:szCs w:val="22"/>
                <w:lang w:eastAsia="ru-RU"/>
              </w:rPr>
            </w:pPr>
            <w:r w:rsidRPr="00D820EB">
              <w:t>Котельная с. Карманово, ул. Набережная</w:t>
            </w:r>
            <w:r w:rsidR="004D0857">
              <w:t>, 18</w:t>
            </w:r>
          </w:p>
        </w:tc>
        <w:tc>
          <w:tcPr>
            <w:tcW w:w="764" w:type="pct"/>
            <w:shd w:val="clear" w:color="auto" w:fill="auto"/>
            <w:vAlign w:val="center"/>
          </w:tcPr>
          <w:p w:rsidR="00204156" w:rsidRPr="003D6CCF" w:rsidRDefault="00204156" w:rsidP="00204156">
            <w:pPr>
              <w:pStyle w:val="afffffff0"/>
              <w:rPr>
                <w:rFonts w:eastAsia="Times New Roman"/>
                <w:szCs w:val="22"/>
                <w:lang w:eastAsia="ru-RU"/>
              </w:rPr>
            </w:pPr>
            <w:r w:rsidRPr="003D6CCF">
              <w:rPr>
                <w:rFonts w:eastAsia="Times New Roman"/>
                <w:szCs w:val="22"/>
                <w:lang w:eastAsia="ru-RU"/>
              </w:rPr>
              <w:t>Природный газ</w:t>
            </w:r>
          </w:p>
        </w:tc>
        <w:tc>
          <w:tcPr>
            <w:tcW w:w="969" w:type="pct"/>
            <w:shd w:val="clear" w:color="auto" w:fill="auto"/>
            <w:vAlign w:val="center"/>
          </w:tcPr>
          <w:p w:rsidR="00204156" w:rsidRDefault="00204156" w:rsidP="00204156">
            <w:pPr>
              <w:pStyle w:val="afffffff0"/>
              <w:rPr>
                <w:szCs w:val="22"/>
              </w:rPr>
            </w:pPr>
            <w:r w:rsidRPr="00515129">
              <w:t>30,810</w:t>
            </w:r>
          </w:p>
        </w:tc>
        <w:tc>
          <w:tcPr>
            <w:tcW w:w="970" w:type="pct"/>
            <w:shd w:val="clear" w:color="auto" w:fill="auto"/>
            <w:vAlign w:val="center"/>
          </w:tcPr>
          <w:p w:rsidR="00204156" w:rsidRDefault="00204156" w:rsidP="00204156">
            <w:pPr>
              <w:pStyle w:val="afffffff0"/>
              <w:rPr>
                <w:szCs w:val="22"/>
              </w:rPr>
            </w:pPr>
            <w:r w:rsidRPr="00515129">
              <w:t>34,815</w:t>
            </w:r>
          </w:p>
        </w:tc>
      </w:tr>
      <w:tr w:rsidR="00204156" w:rsidRPr="003D6CCF" w:rsidTr="004D0857">
        <w:trPr>
          <w:cantSplit/>
        </w:trPr>
        <w:tc>
          <w:tcPr>
            <w:tcW w:w="324" w:type="pct"/>
            <w:vAlign w:val="center"/>
          </w:tcPr>
          <w:p w:rsidR="00204156" w:rsidRPr="003D6CCF" w:rsidRDefault="00204156" w:rsidP="00204156">
            <w:pPr>
              <w:pStyle w:val="afffffff0"/>
              <w:rPr>
                <w:szCs w:val="22"/>
              </w:rPr>
            </w:pPr>
            <w:r>
              <w:rPr>
                <w:szCs w:val="22"/>
              </w:rPr>
              <w:t>11</w:t>
            </w:r>
          </w:p>
        </w:tc>
        <w:tc>
          <w:tcPr>
            <w:tcW w:w="1973" w:type="pct"/>
            <w:shd w:val="clear" w:color="auto" w:fill="auto"/>
            <w:vAlign w:val="center"/>
          </w:tcPr>
          <w:p w:rsidR="00204156" w:rsidRPr="0059234E" w:rsidRDefault="00204156" w:rsidP="00204156">
            <w:pPr>
              <w:pStyle w:val="afffffff0"/>
              <w:rPr>
                <w:szCs w:val="22"/>
                <w:lang w:eastAsia="ru-RU"/>
              </w:rPr>
            </w:pPr>
            <w:r w:rsidRPr="002563DF">
              <w:t>Котельная пр. Первомайский, 1</w:t>
            </w:r>
          </w:p>
        </w:tc>
        <w:tc>
          <w:tcPr>
            <w:tcW w:w="764" w:type="pct"/>
            <w:shd w:val="clear" w:color="auto" w:fill="auto"/>
            <w:vAlign w:val="center"/>
          </w:tcPr>
          <w:p w:rsidR="00204156" w:rsidRPr="003D6CCF" w:rsidRDefault="00204156" w:rsidP="00204156">
            <w:pPr>
              <w:pStyle w:val="afffffff0"/>
              <w:rPr>
                <w:rFonts w:eastAsia="Times New Roman"/>
                <w:szCs w:val="22"/>
                <w:lang w:eastAsia="ru-RU"/>
              </w:rPr>
            </w:pPr>
            <w:r w:rsidRPr="003D6CCF">
              <w:rPr>
                <w:rFonts w:eastAsia="Times New Roman"/>
                <w:szCs w:val="22"/>
                <w:lang w:eastAsia="ru-RU"/>
              </w:rPr>
              <w:t>Природный газ</w:t>
            </w:r>
          </w:p>
        </w:tc>
        <w:tc>
          <w:tcPr>
            <w:tcW w:w="969" w:type="pct"/>
            <w:shd w:val="clear" w:color="auto" w:fill="auto"/>
            <w:vAlign w:val="center"/>
          </w:tcPr>
          <w:p w:rsidR="00204156" w:rsidRDefault="00204156" w:rsidP="00204156">
            <w:pPr>
              <w:pStyle w:val="afffffff0"/>
              <w:rPr>
                <w:szCs w:val="22"/>
              </w:rPr>
            </w:pPr>
            <w:r w:rsidRPr="00515129">
              <w:t>114,800</w:t>
            </w:r>
          </w:p>
        </w:tc>
        <w:tc>
          <w:tcPr>
            <w:tcW w:w="970" w:type="pct"/>
            <w:shd w:val="clear" w:color="auto" w:fill="auto"/>
            <w:vAlign w:val="center"/>
          </w:tcPr>
          <w:p w:rsidR="00204156" w:rsidRDefault="00204156" w:rsidP="00204156">
            <w:pPr>
              <w:pStyle w:val="afffffff0"/>
              <w:rPr>
                <w:szCs w:val="22"/>
              </w:rPr>
            </w:pPr>
            <w:r w:rsidRPr="00515129">
              <w:t>129,724</w:t>
            </w:r>
          </w:p>
        </w:tc>
      </w:tr>
      <w:tr w:rsidR="00204156" w:rsidRPr="003D6CCF" w:rsidTr="004D0857">
        <w:trPr>
          <w:cantSplit/>
        </w:trPr>
        <w:tc>
          <w:tcPr>
            <w:tcW w:w="324" w:type="pct"/>
            <w:vAlign w:val="center"/>
          </w:tcPr>
          <w:p w:rsidR="00204156" w:rsidRPr="003D6CCF" w:rsidRDefault="00204156" w:rsidP="00204156">
            <w:pPr>
              <w:pStyle w:val="afffffff0"/>
              <w:rPr>
                <w:szCs w:val="22"/>
              </w:rPr>
            </w:pPr>
            <w:r>
              <w:rPr>
                <w:szCs w:val="22"/>
              </w:rPr>
              <w:t>12</w:t>
            </w:r>
          </w:p>
        </w:tc>
        <w:tc>
          <w:tcPr>
            <w:tcW w:w="1973" w:type="pct"/>
            <w:shd w:val="clear" w:color="auto" w:fill="auto"/>
            <w:vAlign w:val="center"/>
          </w:tcPr>
          <w:p w:rsidR="00204156" w:rsidRPr="0059234E" w:rsidRDefault="00204156" w:rsidP="00204156">
            <w:pPr>
              <w:pStyle w:val="afffffff0"/>
              <w:rPr>
                <w:szCs w:val="22"/>
                <w:lang w:eastAsia="ru-RU"/>
              </w:rPr>
            </w:pPr>
            <w:r w:rsidRPr="002563DF">
              <w:t>Котельная ул. Комсомольская, 9</w:t>
            </w:r>
          </w:p>
        </w:tc>
        <w:tc>
          <w:tcPr>
            <w:tcW w:w="764" w:type="pct"/>
            <w:shd w:val="clear" w:color="auto" w:fill="auto"/>
            <w:vAlign w:val="center"/>
          </w:tcPr>
          <w:p w:rsidR="00204156" w:rsidRPr="003D6CCF" w:rsidRDefault="00204156" w:rsidP="00204156">
            <w:pPr>
              <w:pStyle w:val="afffffff0"/>
              <w:rPr>
                <w:rFonts w:eastAsia="Times New Roman"/>
                <w:szCs w:val="22"/>
                <w:lang w:eastAsia="ru-RU"/>
              </w:rPr>
            </w:pPr>
            <w:r w:rsidRPr="003D6CCF">
              <w:rPr>
                <w:rFonts w:eastAsia="Times New Roman"/>
                <w:szCs w:val="22"/>
                <w:lang w:eastAsia="ru-RU"/>
              </w:rPr>
              <w:t>Природный газ</w:t>
            </w:r>
          </w:p>
        </w:tc>
        <w:tc>
          <w:tcPr>
            <w:tcW w:w="969" w:type="pct"/>
            <w:shd w:val="clear" w:color="auto" w:fill="auto"/>
            <w:vAlign w:val="center"/>
          </w:tcPr>
          <w:p w:rsidR="00204156" w:rsidRDefault="00204156" w:rsidP="00204156">
            <w:pPr>
              <w:pStyle w:val="afffffff0"/>
              <w:rPr>
                <w:szCs w:val="22"/>
              </w:rPr>
            </w:pPr>
            <w:r w:rsidRPr="00515129">
              <w:t>17,000</w:t>
            </w:r>
          </w:p>
        </w:tc>
        <w:tc>
          <w:tcPr>
            <w:tcW w:w="970" w:type="pct"/>
            <w:shd w:val="clear" w:color="auto" w:fill="auto"/>
            <w:vAlign w:val="center"/>
          </w:tcPr>
          <w:p w:rsidR="00204156" w:rsidRDefault="00204156" w:rsidP="00204156">
            <w:pPr>
              <w:pStyle w:val="afffffff0"/>
              <w:rPr>
                <w:szCs w:val="22"/>
              </w:rPr>
            </w:pPr>
            <w:r w:rsidRPr="00515129">
              <w:t>19,210</w:t>
            </w:r>
          </w:p>
        </w:tc>
      </w:tr>
      <w:tr w:rsidR="00204156" w:rsidRPr="003D6CCF" w:rsidTr="004D0857">
        <w:trPr>
          <w:cantSplit/>
        </w:trPr>
        <w:tc>
          <w:tcPr>
            <w:tcW w:w="324" w:type="pct"/>
            <w:vAlign w:val="center"/>
          </w:tcPr>
          <w:p w:rsidR="00204156" w:rsidRPr="003D6CCF" w:rsidRDefault="00204156" w:rsidP="00204156">
            <w:pPr>
              <w:pStyle w:val="afffffff0"/>
              <w:rPr>
                <w:szCs w:val="22"/>
              </w:rPr>
            </w:pPr>
            <w:r>
              <w:rPr>
                <w:szCs w:val="22"/>
              </w:rPr>
              <w:t>13</w:t>
            </w:r>
          </w:p>
        </w:tc>
        <w:tc>
          <w:tcPr>
            <w:tcW w:w="1973" w:type="pct"/>
            <w:shd w:val="clear" w:color="auto" w:fill="auto"/>
            <w:vAlign w:val="center"/>
          </w:tcPr>
          <w:p w:rsidR="00204156" w:rsidRPr="0059234E" w:rsidRDefault="00204156" w:rsidP="00204156">
            <w:pPr>
              <w:pStyle w:val="afffffff0"/>
              <w:rPr>
                <w:szCs w:val="22"/>
                <w:lang w:eastAsia="ru-RU"/>
              </w:rPr>
            </w:pPr>
            <w:r w:rsidRPr="00680FB8">
              <w:t>Котельная г. Гагарин, ул. Советская д. 64а, ФОК «Восток»</w:t>
            </w:r>
          </w:p>
        </w:tc>
        <w:tc>
          <w:tcPr>
            <w:tcW w:w="764" w:type="pct"/>
            <w:shd w:val="clear" w:color="auto" w:fill="auto"/>
            <w:vAlign w:val="center"/>
          </w:tcPr>
          <w:p w:rsidR="00204156" w:rsidRPr="003D6CCF" w:rsidRDefault="00204156" w:rsidP="00204156">
            <w:pPr>
              <w:pStyle w:val="afffffff0"/>
              <w:rPr>
                <w:rFonts w:eastAsia="Times New Roman"/>
                <w:szCs w:val="22"/>
                <w:lang w:eastAsia="ru-RU"/>
              </w:rPr>
            </w:pPr>
            <w:r w:rsidRPr="003D6CCF">
              <w:rPr>
                <w:rFonts w:eastAsia="Times New Roman"/>
                <w:szCs w:val="22"/>
                <w:lang w:eastAsia="ru-RU"/>
              </w:rPr>
              <w:t>Природный газ</w:t>
            </w:r>
          </w:p>
        </w:tc>
        <w:tc>
          <w:tcPr>
            <w:tcW w:w="969" w:type="pct"/>
            <w:shd w:val="clear" w:color="auto" w:fill="auto"/>
            <w:vAlign w:val="center"/>
          </w:tcPr>
          <w:p w:rsidR="00204156" w:rsidRDefault="00204156" w:rsidP="00204156">
            <w:pPr>
              <w:pStyle w:val="afffffff0"/>
              <w:rPr>
                <w:szCs w:val="22"/>
              </w:rPr>
            </w:pPr>
            <w:r w:rsidRPr="00515129">
              <w:t>97,600</w:t>
            </w:r>
          </w:p>
        </w:tc>
        <w:tc>
          <w:tcPr>
            <w:tcW w:w="970" w:type="pct"/>
            <w:shd w:val="clear" w:color="auto" w:fill="auto"/>
            <w:vAlign w:val="center"/>
          </w:tcPr>
          <w:p w:rsidR="00204156" w:rsidRDefault="00204156" w:rsidP="00204156">
            <w:pPr>
              <w:pStyle w:val="afffffff0"/>
              <w:rPr>
                <w:szCs w:val="22"/>
              </w:rPr>
            </w:pPr>
            <w:r w:rsidRPr="00515129">
              <w:t>110,288</w:t>
            </w:r>
          </w:p>
        </w:tc>
      </w:tr>
      <w:tr w:rsidR="00204156" w:rsidRPr="003D6CCF" w:rsidTr="004D0857">
        <w:trPr>
          <w:cantSplit/>
        </w:trPr>
        <w:tc>
          <w:tcPr>
            <w:tcW w:w="324" w:type="pct"/>
            <w:vAlign w:val="center"/>
          </w:tcPr>
          <w:p w:rsidR="00204156" w:rsidRPr="003D6CCF" w:rsidRDefault="00204156" w:rsidP="00204156">
            <w:pPr>
              <w:pStyle w:val="afffffff0"/>
              <w:rPr>
                <w:szCs w:val="22"/>
              </w:rPr>
            </w:pPr>
            <w:r>
              <w:rPr>
                <w:szCs w:val="22"/>
              </w:rPr>
              <w:t>14</w:t>
            </w:r>
          </w:p>
        </w:tc>
        <w:tc>
          <w:tcPr>
            <w:tcW w:w="1973" w:type="pct"/>
            <w:shd w:val="clear" w:color="auto" w:fill="auto"/>
            <w:vAlign w:val="center"/>
          </w:tcPr>
          <w:p w:rsidR="00204156" w:rsidRPr="0059234E" w:rsidRDefault="00204156" w:rsidP="00204156">
            <w:pPr>
              <w:pStyle w:val="afffffff0"/>
              <w:rPr>
                <w:szCs w:val="22"/>
                <w:lang w:eastAsia="ru-RU"/>
              </w:rPr>
            </w:pPr>
            <w:r w:rsidRPr="00680FB8">
              <w:t>Котельная д. Акатово, Акатовская школа</w:t>
            </w:r>
          </w:p>
        </w:tc>
        <w:tc>
          <w:tcPr>
            <w:tcW w:w="764" w:type="pct"/>
            <w:shd w:val="clear" w:color="auto" w:fill="auto"/>
            <w:vAlign w:val="center"/>
          </w:tcPr>
          <w:p w:rsidR="00204156" w:rsidRPr="003D6CCF" w:rsidRDefault="00204156" w:rsidP="00204156">
            <w:pPr>
              <w:pStyle w:val="afffffff0"/>
              <w:rPr>
                <w:rFonts w:eastAsia="Times New Roman"/>
                <w:szCs w:val="22"/>
                <w:lang w:eastAsia="ru-RU"/>
              </w:rPr>
            </w:pPr>
            <w:r w:rsidRPr="003D6CCF">
              <w:rPr>
                <w:rFonts w:eastAsia="Times New Roman"/>
                <w:szCs w:val="22"/>
                <w:lang w:eastAsia="ru-RU"/>
              </w:rPr>
              <w:t>Природный газ</w:t>
            </w:r>
          </w:p>
        </w:tc>
        <w:tc>
          <w:tcPr>
            <w:tcW w:w="969" w:type="pct"/>
            <w:shd w:val="clear" w:color="auto" w:fill="auto"/>
            <w:vAlign w:val="center"/>
          </w:tcPr>
          <w:p w:rsidR="00204156" w:rsidRDefault="00204156" w:rsidP="00204156">
            <w:pPr>
              <w:pStyle w:val="afffffff0"/>
              <w:rPr>
                <w:szCs w:val="22"/>
              </w:rPr>
            </w:pPr>
            <w:r w:rsidRPr="00515129">
              <w:t>57,300</w:t>
            </w:r>
          </w:p>
        </w:tc>
        <w:tc>
          <w:tcPr>
            <w:tcW w:w="970" w:type="pct"/>
            <w:shd w:val="clear" w:color="auto" w:fill="auto"/>
            <w:vAlign w:val="center"/>
          </w:tcPr>
          <w:p w:rsidR="00204156" w:rsidRDefault="00204156" w:rsidP="00204156">
            <w:pPr>
              <w:pStyle w:val="afffffff0"/>
              <w:rPr>
                <w:szCs w:val="22"/>
              </w:rPr>
            </w:pPr>
            <w:r w:rsidRPr="00515129">
              <w:t>64,749</w:t>
            </w:r>
          </w:p>
        </w:tc>
      </w:tr>
      <w:tr w:rsidR="00204156" w:rsidRPr="003D6CCF" w:rsidTr="004D0857">
        <w:trPr>
          <w:cantSplit/>
        </w:trPr>
        <w:tc>
          <w:tcPr>
            <w:tcW w:w="324" w:type="pct"/>
            <w:vAlign w:val="center"/>
          </w:tcPr>
          <w:p w:rsidR="00204156" w:rsidRPr="003D6CCF" w:rsidRDefault="00204156" w:rsidP="00204156">
            <w:pPr>
              <w:pStyle w:val="afffffff0"/>
              <w:rPr>
                <w:szCs w:val="22"/>
              </w:rPr>
            </w:pPr>
            <w:r>
              <w:rPr>
                <w:szCs w:val="22"/>
              </w:rPr>
              <w:t>15</w:t>
            </w:r>
          </w:p>
        </w:tc>
        <w:tc>
          <w:tcPr>
            <w:tcW w:w="1973" w:type="pct"/>
            <w:shd w:val="clear" w:color="auto" w:fill="auto"/>
            <w:vAlign w:val="center"/>
          </w:tcPr>
          <w:p w:rsidR="00204156" w:rsidRPr="0059234E" w:rsidRDefault="00204156" w:rsidP="00204156">
            <w:pPr>
              <w:pStyle w:val="afffffff0"/>
              <w:rPr>
                <w:szCs w:val="22"/>
                <w:lang w:eastAsia="ru-RU"/>
              </w:rPr>
            </w:pPr>
            <w:r w:rsidRPr="00680FB8">
              <w:t>Котельная д. Никольское, Никольская школа</w:t>
            </w:r>
          </w:p>
        </w:tc>
        <w:tc>
          <w:tcPr>
            <w:tcW w:w="764" w:type="pct"/>
            <w:shd w:val="clear" w:color="auto" w:fill="auto"/>
            <w:vAlign w:val="center"/>
          </w:tcPr>
          <w:p w:rsidR="00204156" w:rsidRPr="003D6CCF" w:rsidRDefault="00204156" w:rsidP="00204156">
            <w:pPr>
              <w:pStyle w:val="afffffff0"/>
              <w:rPr>
                <w:rFonts w:eastAsia="Times New Roman"/>
                <w:szCs w:val="22"/>
                <w:lang w:eastAsia="ru-RU"/>
              </w:rPr>
            </w:pPr>
            <w:r w:rsidRPr="003D6CCF">
              <w:rPr>
                <w:rFonts w:eastAsia="Times New Roman"/>
                <w:szCs w:val="22"/>
                <w:lang w:eastAsia="ru-RU"/>
              </w:rPr>
              <w:t>Природный газ</w:t>
            </w:r>
          </w:p>
        </w:tc>
        <w:tc>
          <w:tcPr>
            <w:tcW w:w="969" w:type="pct"/>
            <w:shd w:val="clear" w:color="auto" w:fill="auto"/>
            <w:vAlign w:val="center"/>
          </w:tcPr>
          <w:p w:rsidR="00204156" w:rsidRDefault="00204156" w:rsidP="00204156">
            <w:pPr>
              <w:pStyle w:val="afffffff0"/>
              <w:rPr>
                <w:szCs w:val="22"/>
              </w:rPr>
            </w:pPr>
            <w:r w:rsidRPr="00515129">
              <w:t>68,800</w:t>
            </w:r>
          </w:p>
        </w:tc>
        <w:tc>
          <w:tcPr>
            <w:tcW w:w="970" w:type="pct"/>
            <w:shd w:val="clear" w:color="auto" w:fill="auto"/>
            <w:vAlign w:val="center"/>
          </w:tcPr>
          <w:p w:rsidR="00204156" w:rsidRDefault="00204156" w:rsidP="00204156">
            <w:pPr>
              <w:pStyle w:val="afffffff0"/>
              <w:rPr>
                <w:szCs w:val="22"/>
              </w:rPr>
            </w:pPr>
            <w:r w:rsidRPr="00515129">
              <w:t>77,744</w:t>
            </w:r>
          </w:p>
        </w:tc>
      </w:tr>
      <w:tr w:rsidR="00204156" w:rsidRPr="003D6CCF" w:rsidTr="004D0857">
        <w:trPr>
          <w:cantSplit/>
        </w:trPr>
        <w:tc>
          <w:tcPr>
            <w:tcW w:w="324" w:type="pct"/>
            <w:vAlign w:val="center"/>
          </w:tcPr>
          <w:p w:rsidR="00204156" w:rsidRPr="003D6CCF" w:rsidRDefault="00204156" w:rsidP="00204156">
            <w:pPr>
              <w:pStyle w:val="afffffff0"/>
              <w:rPr>
                <w:szCs w:val="22"/>
              </w:rPr>
            </w:pPr>
            <w:r>
              <w:rPr>
                <w:szCs w:val="22"/>
              </w:rPr>
              <w:t>16</w:t>
            </w:r>
          </w:p>
        </w:tc>
        <w:tc>
          <w:tcPr>
            <w:tcW w:w="1973" w:type="pct"/>
            <w:shd w:val="clear" w:color="auto" w:fill="auto"/>
            <w:vAlign w:val="center"/>
          </w:tcPr>
          <w:p w:rsidR="00204156" w:rsidRPr="0059234E" w:rsidRDefault="00204156" w:rsidP="00204156">
            <w:pPr>
              <w:pStyle w:val="afffffff0"/>
              <w:rPr>
                <w:szCs w:val="22"/>
                <w:lang w:eastAsia="ru-RU"/>
              </w:rPr>
            </w:pPr>
            <w:r w:rsidRPr="00680FB8">
              <w:t>Котельная с. Пречистое, Пречистенская школа</w:t>
            </w:r>
          </w:p>
        </w:tc>
        <w:tc>
          <w:tcPr>
            <w:tcW w:w="764" w:type="pct"/>
            <w:shd w:val="clear" w:color="auto" w:fill="auto"/>
            <w:vAlign w:val="center"/>
          </w:tcPr>
          <w:p w:rsidR="00204156" w:rsidRPr="003D6CCF" w:rsidRDefault="00204156" w:rsidP="00204156">
            <w:pPr>
              <w:pStyle w:val="afffffff0"/>
              <w:rPr>
                <w:rFonts w:eastAsia="Times New Roman"/>
                <w:szCs w:val="22"/>
                <w:lang w:eastAsia="ru-RU"/>
              </w:rPr>
            </w:pPr>
            <w:r w:rsidRPr="003D6CCF">
              <w:rPr>
                <w:rFonts w:eastAsia="Times New Roman"/>
                <w:szCs w:val="22"/>
                <w:lang w:eastAsia="ru-RU"/>
              </w:rPr>
              <w:t>Природный газ</w:t>
            </w:r>
          </w:p>
        </w:tc>
        <w:tc>
          <w:tcPr>
            <w:tcW w:w="969" w:type="pct"/>
            <w:shd w:val="clear" w:color="auto" w:fill="auto"/>
            <w:vAlign w:val="center"/>
          </w:tcPr>
          <w:p w:rsidR="00204156" w:rsidRDefault="00204156" w:rsidP="00204156">
            <w:pPr>
              <w:pStyle w:val="afffffff0"/>
              <w:rPr>
                <w:szCs w:val="22"/>
              </w:rPr>
            </w:pPr>
            <w:r w:rsidRPr="00515129">
              <w:t>76,800</w:t>
            </w:r>
          </w:p>
        </w:tc>
        <w:tc>
          <w:tcPr>
            <w:tcW w:w="970" w:type="pct"/>
            <w:shd w:val="clear" w:color="auto" w:fill="auto"/>
            <w:vAlign w:val="center"/>
          </w:tcPr>
          <w:p w:rsidR="00204156" w:rsidRDefault="00204156" w:rsidP="00204156">
            <w:pPr>
              <w:pStyle w:val="afffffff0"/>
              <w:rPr>
                <w:szCs w:val="22"/>
              </w:rPr>
            </w:pPr>
            <w:r w:rsidRPr="00515129">
              <w:t>86,784</w:t>
            </w:r>
          </w:p>
        </w:tc>
      </w:tr>
      <w:tr w:rsidR="00204156" w:rsidRPr="003D6CCF" w:rsidTr="004D0857">
        <w:trPr>
          <w:cantSplit/>
        </w:trPr>
        <w:tc>
          <w:tcPr>
            <w:tcW w:w="324" w:type="pct"/>
            <w:vAlign w:val="center"/>
          </w:tcPr>
          <w:p w:rsidR="00204156" w:rsidRDefault="00204156" w:rsidP="00204156">
            <w:pPr>
              <w:pStyle w:val="afffffff0"/>
              <w:rPr>
                <w:szCs w:val="22"/>
              </w:rPr>
            </w:pPr>
            <w:r>
              <w:rPr>
                <w:szCs w:val="22"/>
              </w:rPr>
              <w:t>17</w:t>
            </w:r>
          </w:p>
        </w:tc>
        <w:tc>
          <w:tcPr>
            <w:tcW w:w="1973" w:type="pct"/>
            <w:shd w:val="clear" w:color="auto" w:fill="auto"/>
            <w:vAlign w:val="center"/>
          </w:tcPr>
          <w:p w:rsidR="00204156" w:rsidRPr="0059234E" w:rsidRDefault="00204156" w:rsidP="00204156">
            <w:pPr>
              <w:pStyle w:val="afffffff0"/>
              <w:rPr>
                <w:szCs w:val="22"/>
                <w:lang w:eastAsia="ru-RU"/>
              </w:rPr>
            </w:pPr>
            <w:r w:rsidRPr="00680FB8">
              <w:t>Котельная д. Родоманово, Родомановская школа</w:t>
            </w:r>
          </w:p>
        </w:tc>
        <w:tc>
          <w:tcPr>
            <w:tcW w:w="764" w:type="pct"/>
            <w:shd w:val="clear" w:color="auto" w:fill="auto"/>
            <w:vAlign w:val="center"/>
          </w:tcPr>
          <w:p w:rsidR="00204156" w:rsidRPr="003D6CCF" w:rsidRDefault="00204156" w:rsidP="00204156">
            <w:pPr>
              <w:pStyle w:val="afffffff0"/>
              <w:rPr>
                <w:rFonts w:eastAsia="Times New Roman"/>
                <w:szCs w:val="22"/>
                <w:lang w:eastAsia="ru-RU"/>
              </w:rPr>
            </w:pPr>
            <w:r w:rsidRPr="003D6CCF">
              <w:rPr>
                <w:rFonts w:eastAsia="Times New Roman"/>
                <w:szCs w:val="22"/>
                <w:lang w:eastAsia="ru-RU"/>
              </w:rPr>
              <w:t>Природный газ</w:t>
            </w:r>
          </w:p>
        </w:tc>
        <w:tc>
          <w:tcPr>
            <w:tcW w:w="969" w:type="pct"/>
            <w:shd w:val="clear" w:color="auto" w:fill="auto"/>
            <w:vAlign w:val="center"/>
          </w:tcPr>
          <w:p w:rsidR="00204156" w:rsidRDefault="00204156" w:rsidP="00204156">
            <w:pPr>
              <w:pStyle w:val="afffffff0"/>
              <w:rPr>
                <w:szCs w:val="22"/>
              </w:rPr>
            </w:pPr>
            <w:r w:rsidRPr="00515129">
              <w:t>68,000</w:t>
            </w:r>
          </w:p>
        </w:tc>
        <w:tc>
          <w:tcPr>
            <w:tcW w:w="970" w:type="pct"/>
            <w:shd w:val="clear" w:color="auto" w:fill="auto"/>
            <w:vAlign w:val="center"/>
          </w:tcPr>
          <w:p w:rsidR="00204156" w:rsidRDefault="00204156" w:rsidP="00204156">
            <w:pPr>
              <w:pStyle w:val="afffffff0"/>
              <w:rPr>
                <w:szCs w:val="22"/>
              </w:rPr>
            </w:pPr>
            <w:r w:rsidRPr="00515129">
              <w:t>76,840</w:t>
            </w:r>
          </w:p>
        </w:tc>
      </w:tr>
      <w:tr w:rsidR="00204156" w:rsidRPr="003D6CCF" w:rsidTr="004D0857">
        <w:trPr>
          <w:cantSplit/>
        </w:trPr>
        <w:tc>
          <w:tcPr>
            <w:tcW w:w="324" w:type="pct"/>
            <w:vAlign w:val="center"/>
          </w:tcPr>
          <w:p w:rsidR="00204156" w:rsidRDefault="00204156" w:rsidP="00204156">
            <w:pPr>
              <w:pStyle w:val="afffffff0"/>
              <w:rPr>
                <w:szCs w:val="22"/>
              </w:rPr>
            </w:pPr>
            <w:r>
              <w:rPr>
                <w:szCs w:val="22"/>
              </w:rPr>
              <w:t>18</w:t>
            </w:r>
          </w:p>
        </w:tc>
        <w:tc>
          <w:tcPr>
            <w:tcW w:w="1973" w:type="pct"/>
            <w:shd w:val="clear" w:color="auto" w:fill="auto"/>
            <w:vAlign w:val="center"/>
          </w:tcPr>
          <w:p w:rsidR="00204156" w:rsidRPr="0059234E" w:rsidRDefault="00204156" w:rsidP="00204156">
            <w:pPr>
              <w:pStyle w:val="afffffff0"/>
              <w:rPr>
                <w:szCs w:val="22"/>
                <w:lang w:eastAsia="ru-RU"/>
              </w:rPr>
            </w:pPr>
            <w:r w:rsidRPr="00680FB8">
              <w:t>Котельная д. Токарево, Токаревская школа</w:t>
            </w:r>
          </w:p>
        </w:tc>
        <w:tc>
          <w:tcPr>
            <w:tcW w:w="764" w:type="pct"/>
            <w:shd w:val="clear" w:color="auto" w:fill="auto"/>
            <w:vAlign w:val="center"/>
          </w:tcPr>
          <w:p w:rsidR="00204156" w:rsidRPr="003D6CCF" w:rsidRDefault="00204156" w:rsidP="00204156">
            <w:pPr>
              <w:pStyle w:val="afffffff0"/>
              <w:rPr>
                <w:rFonts w:eastAsia="Times New Roman"/>
                <w:szCs w:val="22"/>
                <w:lang w:eastAsia="ru-RU"/>
              </w:rPr>
            </w:pPr>
            <w:r w:rsidRPr="003D6CCF">
              <w:rPr>
                <w:rFonts w:eastAsia="Times New Roman"/>
                <w:szCs w:val="22"/>
                <w:lang w:eastAsia="ru-RU"/>
              </w:rPr>
              <w:t>Природный газ</w:t>
            </w:r>
          </w:p>
        </w:tc>
        <w:tc>
          <w:tcPr>
            <w:tcW w:w="969" w:type="pct"/>
            <w:shd w:val="clear" w:color="auto" w:fill="auto"/>
            <w:vAlign w:val="center"/>
          </w:tcPr>
          <w:p w:rsidR="00204156" w:rsidRDefault="00204156" w:rsidP="00204156">
            <w:pPr>
              <w:pStyle w:val="afffffff0"/>
              <w:rPr>
                <w:szCs w:val="22"/>
              </w:rPr>
            </w:pPr>
            <w:r w:rsidRPr="00515129">
              <w:t>75,800</w:t>
            </w:r>
          </w:p>
        </w:tc>
        <w:tc>
          <w:tcPr>
            <w:tcW w:w="970" w:type="pct"/>
            <w:shd w:val="clear" w:color="auto" w:fill="auto"/>
            <w:vAlign w:val="center"/>
          </w:tcPr>
          <w:p w:rsidR="00204156" w:rsidRDefault="00204156" w:rsidP="00204156">
            <w:pPr>
              <w:pStyle w:val="afffffff0"/>
              <w:rPr>
                <w:szCs w:val="22"/>
              </w:rPr>
            </w:pPr>
            <w:r w:rsidRPr="00515129">
              <w:t>85,654</w:t>
            </w:r>
          </w:p>
        </w:tc>
      </w:tr>
      <w:tr w:rsidR="00204156" w:rsidRPr="003D6CCF" w:rsidTr="004D0857">
        <w:trPr>
          <w:cantSplit/>
        </w:trPr>
        <w:tc>
          <w:tcPr>
            <w:tcW w:w="324" w:type="pct"/>
            <w:vAlign w:val="center"/>
          </w:tcPr>
          <w:p w:rsidR="00204156" w:rsidRDefault="00204156" w:rsidP="00204156">
            <w:pPr>
              <w:pStyle w:val="afffffff0"/>
              <w:rPr>
                <w:szCs w:val="22"/>
              </w:rPr>
            </w:pPr>
            <w:r>
              <w:rPr>
                <w:szCs w:val="22"/>
              </w:rPr>
              <w:t>19</w:t>
            </w:r>
          </w:p>
        </w:tc>
        <w:tc>
          <w:tcPr>
            <w:tcW w:w="1973" w:type="pct"/>
            <w:shd w:val="clear" w:color="auto" w:fill="auto"/>
            <w:vAlign w:val="center"/>
          </w:tcPr>
          <w:p w:rsidR="00204156" w:rsidRPr="0059234E" w:rsidRDefault="00204156" w:rsidP="00204156">
            <w:pPr>
              <w:pStyle w:val="afffffff0"/>
              <w:rPr>
                <w:szCs w:val="22"/>
                <w:lang w:eastAsia="ru-RU"/>
              </w:rPr>
            </w:pPr>
            <w:r w:rsidRPr="00680FB8">
              <w:t>Котельная д. Клушино, Клушинский СДК</w:t>
            </w:r>
          </w:p>
        </w:tc>
        <w:tc>
          <w:tcPr>
            <w:tcW w:w="764" w:type="pct"/>
            <w:shd w:val="clear" w:color="auto" w:fill="auto"/>
            <w:vAlign w:val="center"/>
          </w:tcPr>
          <w:p w:rsidR="00204156" w:rsidRPr="003D6CCF" w:rsidRDefault="00204156" w:rsidP="00204156">
            <w:pPr>
              <w:pStyle w:val="afffffff0"/>
              <w:rPr>
                <w:rFonts w:eastAsia="Times New Roman"/>
                <w:szCs w:val="22"/>
                <w:lang w:eastAsia="ru-RU"/>
              </w:rPr>
            </w:pPr>
            <w:r w:rsidRPr="003D6CCF">
              <w:rPr>
                <w:rFonts w:eastAsia="Times New Roman"/>
                <w:szCs w:val="22"/>
                <w:lang w:eastAsia="ru-RU"/>
              </w:rPr>
              <w:t>Природный газ</w:t>
            </w:r>
          </w:p>
        </w:tc>
        <w:tc>
          <w:tcPr>
            <w:tcW w:w="969" w:type="pct"/>
            <w:shd w:val="clear" w:color="auto" w:fill="auto"/>
            <w:vAlign w:val="center"/>
          </w:tcPr>
          <w:p w:rsidR="00204156" w:rsidRDefault="00204156" w:rsidP="00204156">
            <w:pPr>
              <w:pStyle w:val="afffffff0"/>
              <w:rPr>
                <w:szCs w:val="22"/>
              </w:rPr>
            </w:pPr>
            <w:r w:rsidRPr="00515129">
              <w:t>17,400</w:t>
            </w:r>
          </w:p>
        </w:tc>
        <w:tc>
          <w:tcPr>
            <w:tcW w:w="970" w:type="pct"/>
            <w:shd w:val="clear" w:color="auto" w:fill="auto"/>
            <w:vAlign w:val="center"/>
          </w:tcPr>
          <w:p w:rsidR="00204156" w:rsidRDefault="00204156" w:rsidP="00204156">
            <w:pPr>
              <w:pStyle w:val="afffffff0"/>
              <w:rPr>
                <w:szCs w:val="22"/>
              </w:rPr>
            </w:pPr>
            <w:r w:rsidRPr="00515129">
              <w:t>19,662</w:t>
            </w:r>
          </w:p>
        </w:tc>
      </w:tr>
      <w:tr w:rsidR="00953F4E" w:rsidRPr="003D6CCF" w:rsidTr="004D0857">
        <w:trPr>
          <w:cantSplit/>
        </w:trPr>
        <w:tc>
          <w:tcPr>
            <w:tcW w:w="324" w:type="pct"/>
            <w:vAlign w:val="center"/>
          </w:tcPr>
          <w:p w:rsidR="00953F4E" w:rsidRDefault="00953F4E" w:rsidP="00953F4E">
            <w:pPr>
              <w:pStyle w:val="afffffff0"/>
              <w:rPr>
                <w:szCs w:val="22"/>
              </w:rPr>
            </w:pPr>
            <w:r>
              <w:rPr>
                <w:szCs w:val="22"/>
              </w:rPr>
              <w:t>20</w:t>
            </w:r>
          </w:p>
        </w:tc>
        <w:tc>
          <w:tcPr>
            <w:tcW w:w="1973" w:type="pct"/>
            <w:shd w:val="clear" w:color="auto" w:fill="auto"/>
            <w:vAlign w:val="center"/>
          </w:tcPr>
          <w:p w:rsidR="00953F4E" w:rsidRPr="00680FB8" w:rsidRDefault="00953F4E" w:rsidP="00953F4E">
            <w:pPr>
              <w:pStyle w:val="afffffff0"/>
            </w:pPr>
            <w:r w:rsidRPr="00953F4E">
              <w:t>Котельная д. Поличня, ул. Новая</w:t>
            </w:r>
          </w:p>
        </w:tc>
        <w:tc>
          <w:tcPr>
            <w:tcW w:w="764" w:type="pct"/>
            <w:shd w:val="clear" w:color="auto" w:fill="auto"/>
            <w:vAlign w:val="center"/>
          </w:tcPr>
          <w:p w:rsidR="00953F4E" w:rsidRPr="003D6CCF" w:rsidRDefault="00953F4E" w:rsidP="00953F4E">
            <w:pPr>
              <w:pStyle w:val="afffffff0"/>
              <w:rPr>
                <w:rFonts w:eastAsia="Times New Roman"/>
                <w:szCs w:val="22"/>
                <w:lang w:eastAsia="ru-RU"/>
              </w:rPr>
            </w:pPr>
            <w:r w:rsidRPr="003D6CCF">
              <w:rPr>
                <w:rFonts w:eastAsia="Times New Roman"/>
                <w:szCs w:val="22"/>
                <w:lang w:eastAsia="ru-RU"/>
              </w:rPr>
              <w:t>Природный газ</w:t>
            </w:r>
          </w:p>
        </w:tc>
        <w:tc>
          <w:tcPr>
            <w:tcW w:w="969" w:type="pct"/>
            <w:shd w:val="clear" w:color="auto" w:fill="auto"/>
            <w:vAlign w:val="center"/>
          </w:tcPr>
          <w:p w:rsidR="00953F4E" w:rsidRPr="00D44CC0" w:rsidRDefault="00953F4E" w:rsidP="00953F4E">
            <w:pPr>
              <w:pStyle w:val="afffffff0"/>
            </w:pPr>
            <w:r>
              <w:t>н/д</w:t>
            </w:r>
          </w:p>
        </w:tc>
        <w:tc>
          <w:tcPr>
            <w:tcW w:w="970" w:type="pct"/>
            <w:shd w:val="clear" w:color="auto" w:fill="auto"/>
            <w:vAlign w:val="center"/>
          </w:tcPr>
          <w:p w:rsidR="00953F4E" w:rsidRPr="00D44CC0" w:rsidRDefault="00953F4E" w:rsidP="00953F4E">
            <w:pPr>
              <w:pStyle w:val="afffffff0"/>
            </w:pPr>
            <w:r>
              <w:t>н/д</w:t>
            </w:r>
          </w:p>
        </w:tc>
      </w:tr>
    </w:tbl>
    <w:p w:rsidR="00AB0258" w:rsidRPr="002C4067" w:rsidRDefault="00145BBA" w:rsidP="008511AE">
      <w:pPr>
        <w:pStyle w:val="a2"/>
      </w:pPr>
      <w:bookmarkStart w:id="247" w:name="_Toc162259200"/>
      <w:bookmarkStart w:id="248" w:name="_Toc165985086"/>
      <w:bookmarkStart w:id="249" w:name="_Toc205122230"/>
      <w:r w:rsidRPr="002C4067">
        <w:lastRenderedPageBreak/>
        <w:t>О</w:t>
      </w:r>
      <w:r w:rsidR="005E5DE4" w:rsidRPr="002C4067">
        <w:t>писание видов резервного и аварийного топлива и возможности их обеспечения в соответствии с нормативными требованиями</w:t>
      </w:r>
      <w:bookmarkEnd w:id="247"/>
      <w:bookmarkEnd w:id="248"/>
      <w:bookmarkEnd w:id="249"/>
    </w:p>
    <w:p w:rsidR="00EF74C7" w:rsidRDefault="00010A90" w:rsidP="003D6CCF">
      <w:pPr>
        <w:pStyle w:val="aff2"/>
        <w:rPr>
          <w:lang w:eastAsia="ru-RU"/>
        </w:rPr>
      </w:pPr>
      <w:r w:rsidRPr="002C4067">
        <w:rPr>
          <w:lang w:eastAsia="ru-RU"/>
        </w:rPr>
        <w:t xml:space="preserve">Характеристика основного и резервного топлива котельной приведена в таблице </w:t>
      </w:r>
      <w:r w:rsidR="004D0857">
        <w:rPr>
          <w:lang w:eastAsia="ru-RU"/>
        </w:rPr>
        <w:t>37</w:t>
      </w:r>
      <w:r w:rsidR="00685EC3" w:rsidRPr="002C4067">
        <w:rPr>
          <w:lang w:eastAsia="ru-RU"/>
        </w:rPr>
        <w:t>.</w:t>
      </w:r>
    </w:p>
    <w:p w:rsidR="00010A90" w:rsidRPr="002C4067" w:rsidRDefault="0026344B" w:rsidP="00FB3DF5">
      <w:pPr>
        <w:pStyle w:val="afffffffa"/>
        <w:rPr>
          <w:rFonts w:eastAsia="Times New Roman"/>
          <w:lang w:eastAsia="ru-RU"/>
        </w:rPr>
      </w:pPr>
      <w:r w:rsidRPr="002C4067">
        <w:t xml:space="preserve">Таблица </w:t>
      </w:r>
      <w:r w:rsidR="00827E3F">
        <w:rPr>
          <w:noProof/>
        </w:rPr>
        <w:fldChar w:fldCharType="begin"/>
      </w:r>
      <w:r w:rsidR="00A95700">
        <w:rPr>
          <w:noProof/>
        </w:rPr>
        <w:instrText xml:space="preserve"> SEQ Таблица \* ARABIC </w:instrText>
      </w:r>
      <w:r w:rsidR="00827E3F">
        <w:rPr>
          <w:noProof/>
        </w:rPr>
        <w:fldChar w:fldCharType="separate"/>
      </w:r>
      <w:r w:rsidR="00C83B43">
        <w:rPr>
          <w:noProof/>
        </w:rPr>
        <w:t>37</w:t>
      </w:r>
      <w:r w:rsidR="00827E3F">
        <w:rPr>
          <w:noProof/>
        </w:rPr>
        <w:fldChar w:fldCharType="end"/>
      </w:r>
      <w:r>
        <w:rPr>
          <w:noProof/>
        </w:rPr>
        <w:t xml:space="preserve"> </w:t>
      </w:r>
      <w:r w:rsidRPr="002C4067">
        <w:t xml:space="preserve">– </w:t>
      </w:r>
      <w:r w:rsidR="00010A90" w:rsidRPr="002C4067">
        <w:t>Описание видов используемого топлива</w:t>
      </w:r>
    </w:p>
    <w:tbl>
      <w:tblPr>
        <w:tblW w:w="5000" w:type="pct"/>
        <w:jc w:val="center"/>
        <w:tblLook w:val="04A0"/>
      </w:tblPr>
      <w:tblGrid>
        <w:gridCol w:w="653"/>
        <w:gridCol w:w="4983"/>
        <w:gridCol w:w="2409"/>
        <w:gridCol w:w="2376"/>
      </w:tblGrid>
      <w:tr w:rsidR="002C4067" w:rsidRPr="00C94400" w:rsidTr="000E4F67">
        <w:trPr>
          <w:cantSplit/>
          <w:tblHeader/>
          <w:jc w:val="center"/>
        </w:trPr>
        <w:tc>
          <w:tcPr>
            <w:tcW w:w="313" w:type="pct"/>
            <w:vMerge w:val="restart"/>
            <w:tcBorders>
              <w:top w:val="single" w:sz="4" w:space="0" w:color="auto"/>
              <w:left w:val="single" w:sz="4" w:space="0" w:color="auto"/>
              <w:right w:val="single" w:sz="4" w:space="0" w:color="auto"/>
            </w:tcBorders>
            <w:shd w:val="clear" w:color="auto" w:fill="auto"/>
            <w:vAlign w:val="center"/>
            <w:hideMark/>
          </w:tcPr>
          <w:p w:rsidR="00010A90" w:rsidRPr="001B4926" w:rsidRDefault="00010A90" w:rsidP="001B4926">
            <w:pPr>
              <w:pStyle w:val="afffffff0"/>
              <w:rPr>
                <w:b/>
                <w:lang w:eastAsia="ru-RU"/>
              </w:rPr>
            </w:pPr>
            <w:r w:rsidRPr="001B4926">
              <w:rPr>
                <w:b/>
                <w:lang w:eastAsia="ru-RU"/>
              </w:rPr>
              <w:t>№ п/п</w:t>
            </w:r>
          </w:p>
        </w:tc>
        <w:tc>
          <w:tcPr>
            <w:tcW w:w="2391" w:type="pct"/>
            <w:vMerge w:val="restart"/>
            <w:tcBorders>
              <w:top w:val="single" w:sz="4" w:space="0" w:color="auto"/>
              <w:left w:val="nil"/>
              <w:right w:val="single" w:sz="4" w:space="0" w:color="auto"/>
            </w:tcBorders>
            <w:shd w:val="clear" w:color="auto" w:fill="auto"/>
            <w:vAlign w:val="center"/>
            <w:hideMark/>
          </w:tcPr>
          <w:p w:rsidR="00010A90" w:rsidRPr="001B4926" w:rsidRDefault="00010A90" w:rsidP="001B4926">
            <w:pPr>
              <w:pStyle w:val="afffffff0"/>
              <w:rPr>
                <w:b/>
                <w:lang w:eastAsia="ru-RU"/>
              </w:rPr>
            </w:pPr>
            <w:r w:rsidRPr="001B4926">
              <w:rPr>
                <w:b/>
                <w:lang w:eastAsia="ru-RU"/>
              </w:rPr>
              <w:t>Наименование источника</w:t>
            </w:r>
          </w:p>
        </w:tc>
        <w:tc>
          <w:tcPr>
            <w:tcW w:w="2296" w:type="pct"/>
            <w:gridSpan w:val="2"/>
            <w:tcBorders>
              <w:top w:val="single" w:sz="4" w:space="0" w:color="auto"/>
              <w:left w:val="nil"/>
              <w:bottom w:val="single" w:sz="4" w:space="0" w:color="auto"/>
              <w:right w:val="single" w:sz="4" w:space="0" w:color="auto"/>
            </w:tcBorders>
            <w:shd w:val="clear" w:color="auto" w:fill="auto"/>
            <w:vAlign w:val="center"/>
            <w:hideMark/>
          </w:tcPr>
          <w:p w:rsidR="00010A90" w:rsidRPr="001B4926" w:rsidRDefault="00010A90" w:rsidP="001B4926">
            <w:pPr>
              <w:pStyle w:val="afffffff0"/>
              <w:rPr>
                <w:b/>
                <w:lang w:eastAsia="ru-RU"/>
              </w:rPr>
            </w:pPr>
            <w:r w:rsidRPr="001B4926">
              <w:rPr>
                <w:b/>
                <w:lang w:eastAsia="ru-RU"/>
              </w:rPr>
              <w:t>Ви</w:t>
            </w:r>
            <w:r w:rsidR="000E2361" w:rsidRPr="001B4926">
              <w:rPr>
                <w:b/>
                <w:lang w:eastAsia="ru-RU"/>
              </w:rPr>
              <w:t>д</w:t>
            </w:r>
            <w:r w:rsidR="00787B99" w:rsidRPr="001B4926">
              <w:rPr>
                <w:b/>
                <w:lang w:eastAsia="ru-RU"/>
              </w:rPr>
              <w:t xml:space="preserve"> </w:t>
            </w:r>
            <w:r w:rsidRPr="001B4926">
              <w:rPr>
                <w:b/>
                <w:lang w:eastAsia="ru-RU"/>
              </w:rPr>
              <w:t>топлива</w:t>
            </w:r>
          </w:p>
        </w:tc>
      </w:tr>
      <w:tr w:rsidR="002C4067" w:rsidRPr="00C94400" w:rsidTr="00E52A55">
        <w:trPr>
          <w:cantSplit/>
          <w:tblHeader/>
          <w:jc w:val="center"/>
        </w:trPr>
        <w:tc>
          <w:tcPr>
            <w:tcW w:w="313" w:type="pct"/>
            <w:vMerge/>
            <w:tcBorders>
              <w:left w:val="single" w:sz="4" w:space="0" w:color="auto"/>
              <w:bottom w:val="single" w:sz="4" w:space="0" w:color="auto"/>
              <w:right w:val="single" w:sz="4" w:space="0" w:color="auto"/>
            </w:tcBorders>
            <w:shd w:val="clear" w:color="auto" w:fill="auto"/>
            <w:vAlign w:val="center"/>
          </w:tcPr>
          <w:p w:rsidR="00010A90" w:rsidRPr="001B4926" w:rsidRDefault="00010A90" w:rsidP="001B4926">
            <w:pPr>
              <w:pStyle w:val="afffffff0"/>
              <w:rPr>
                <w:b/>
                <w:lang w:eastAsia="ru-RU"/>
              </w:rPr>
            </w:pPr>
          </w:p>
        </w:tc>
        <w:tc>
          <w:tcPr>
            <w:tcW w:w="2391" w:type="pct"/>
            <w:vMerge/>
            <w:tcBorders>
              <w:left w:val="nil"/>
              <w:bottom w:val="single" w:sz="4" w:space="0" w:color="auto"/>
              <w:right w:val="single" w:sz="4" w:space="0" w:color="auto"/>
            </w:tcBorders>
            <w:shd w:val="clear" w:color="000000" w:fill="FFFFFF"/>
            <w:vAlign w:val="center"/>
          </w:tcPr>
          <w:p w:rsidR="00010A90" w:rsidRPr="001B4926" w:rsidRDefault="00010A90" w:rsidP="001B4926">
            <w:pPr>
              <w:pStyle w:val="afffffff0"/>
              <w:rPr>
                <w:b/>
                <w:lang w:eastAsia="ru-RU"/>
              </w:rPr>
            </w:pPr>
          </w:p>
        </w:tc>
        <w:tc>
          <w:tcPr>
            <w:tcW w:w="1156" w:type="pct"/>
            <w:tcBorders>
              <w:top w:val="nil"/>
              <w:left w:val="nil"/>
              <w:bottom w:val="single" w:sz="4" w:space="0" w:color="auto"/>
              <w:right w:val="single" w:sz="4" w:space="0" w:color="auto"/>
            </w:tcBorders>
            <w:shd w:val="clear" w:color="auto" w:fill="auto"/>
            <w:vAlign w:val="center"/>
          </w:tcPr>
          <w:p w:rsidR="00010A90" w:rsidRPr="001B4926" w:rsidRDefault="001B4926" w:rsidP="001B4926">
            <w:pPr>
              <w:pStyle w:val="afffffff0"/>
              <w:rPr>
                <w:b/>
                <w:lang w:eastAsia="ru-RU"/>
              </w:rPr>
            </w:pPr>
            <w:r w:rsidRPr="001B4926">
              <w:rPr>
                <w:b/>
                <w:lang w:eastAsia="ru-RU"/>
              </w:rPr>
              <w:t>основное</w:t>
            </w:r>
          </w:p>
        </w:tc>
        <w:tc>
          <w:tcPr>
            <w:tcW w:w="1140" w:type="pct"/>
            <w:tcBorders>
              <w:top w:val="nil"/>
              <w:left w:val="nil"/>
              <w:bottom w:val="single" w:sz="4" w:space="0" w:color="auto"/>
              <w:right w:val="single" w:sz="4" w:space="0" w:color="auto"/>
            </w:tcBorders>
            <w:shd w:val="clear" w:color="auto" w:fill="auto"/>
            <w:vAlign w:val="bottom"/>
          </w:tcPr>
          <w:p w:rsidR="001B4926" w:rsidRDefault="001B4926" w:rsidP="001B4926">
            <w:pPr>
              <w:pStyle w:val="afffffff0"/>
              <w:rPr>
                <w:b/>
                <w:lang w:eastAsia="ru-RU"/>
              </w:rPr>
            </w:pPr>
            <w:r w:rsidRPr="001B4926">
              <w:rPr>
                <w:b/>
                <w:lang w:eastAsia="ru-RU"/>
              </w:rPr>
              <w:t>резервное/</w:t>
            </w:r>
          </w:p>
          <w:p w:rsidR="00010A90" w:rsidRPr="001B4926" w:rsidRDefault="001B4926" w:rsidP="001B4926">
            <w:pPr>
              <w:pStyle w:val="afffffff0"/>
              <w:rPr>
                <w:b/>
                <w:lang w:eastAsia="ru-RU"/>
              </w:rPr>
            </w:pPr>
            <w:r w:rsidRPr="001B4926">
              <w:rPr>
                <w:b/>
                <w:lang w:eastAsia="ru-RU"/>
              </w:rPr>
              <w:t>аварийное</w:t>
            </w:r>
          </w:p>
        </w:tc>
      </w:tr>
      <w:tr w:rsidR="00E52A55" w:rsidRPr="00C94400" w:rsidTr="00E52A55">
        <w:trPr>
          <w:cantSplit/>
          <w:trHeight w:val="669"/>
          <w:jc w:val="center"/>
        </w:trPr>
        <w:tc>
          <w:tcPr>
            <w:tcW w:w="31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52A55" w:rsidRPr="00D45369" w:rsidRDefault="00E52A55" w:rsidP="00E52A55">
            <w:pPr>
              <w:pStyle w:val="afffffff0"/>
            </w:pPr>
            <w:r w:rsidRPr="00D45369">
              <w:t>1</w:t>
            </w:r>
          </w:p>
        </w:tc>
        <w:tc>
          <w:tcPr>
            <w:tcW w:w="2391" w:type="pct"/>
            <w:tcBorders>
              <w:top w:val="single" w:sz="4" w:space="0" w:color="auto"/>
              <w:left w:val="nil"/>
              <w:bottom w:val="single" w:sz="4" w:space="0" w:color="auto"/>
              <w:right w:val="single" w:sz="4" w:space="0" w:color="auto"/>
            </w:tcBorders>
            <w:shd w:val="clear" w:color="000000" w:fill="FFFFFF"/>
            <w:vAlign w:val="center"/>
          </w:tcPr>
          <w:p w:rsidR="00E52A55" w:rsidRPr="00D45369" w:rsidRDefault="00E52A55" w:rsidP="00E52A55">
            <w:pPr>
              <w:pStyle w:val="afffffff0"/>
              <w:rPr>
                <w:lang w:eastAsia="ru-RU"/>
              </w:rPr>
            </w:pPr>
            <w:r w:rsidRPr="002563DF">
              <w:t>№ 1 Промышленный пр-зд, Районная котельная</w:t>
            </w:r>
          </w:p>
        </w:tc>
        <w:tc>
          <w:tcPr>
            <w:tcW w:w="1156" w:type="pct"/>
            <w:tcBorders>
              <w:top w:val="single" w:sz="4" w:space="0" w:color="auto"/>
              <w:left w:val="nil"/>
              <w:bottom w:val="single" w:sz="4" w:space="0" w:color="auto"/>
              <w:right w:val="single" w:sz="4" w:space="0" w:color="auto"/>
            </w:tcBorders>
            <w:shd w:val="clear" w:color="auto" w:fill="auto"/>
            <w:vAlign w:val="center"/>
          </w:tcPr>
          <w:p w:rsidR="00E52A55" w:rsidRPr="00B008DE" w:rsidRDefault="00E52A55" w:rsidP="00E52A55">
            <w:pPr>
              <w:pStyle w:val="afffffff0"/>
              <w:rPr>
                <w:color w:val="000000"/>
                <w:lang w:eastAsia="ru-RU"/>
              </w:rPr>
            </w:pPr>
            <w:r w:rsidRPr="003D6CCF">
              <w:rPr>
                <w:rFonts w:eastAsia="Times New Roman"/>
                <w:szCs w:val="22"/>
                <w:lang w:eastAsia="ru-RU"/>
              </w:rPr>
              <w:t>Природный газ</w:t>
            </w:r>
          </w:p>
        </w:tc>
        <w:tc>
          <w:tcPr>
            <w:tcW w:w="1140" w:type="pct"/>
            <w:tcBorders>
              <w:top w:val="single" w:sz="4" w:space="0" w:color="auto"/>
              <w:left w:val="nil"/>
              <w:bottom w:val="single" w:sz="4" w:space="0" w:color="auto"/>
              <w:right w:val="single" w:sz="4" w:space="0" w:color="auto"/>
            </w:tcBorders>
            <w:shd w:val="clear" w:color="auto" w:fill="auto"/>
            <w:vAlign w:val="center"/>
          </w:tcPr>
          <w:p w:rsidR="00E52A55" w:rsidRPr="00B008DE" w:rsidRDefault="00E52A55" w:rsidP="00E52A55">
            <w:pPr>
              <w:pStyle w:val="afffffff0"/>
            </w:pPr>
            <w:r>
              <w:rPr>
                <w:rFonts w:eastAsia="Times New Roman"/>
                <w:color w:val="000000" w:themeColor="text1"/>
                <w:szCs w:val="22"/>
                <w:lang w:eastAsia="ru-RU"/>
              </w:rPr>
              <w:t>Нет</w:t>
            </w:r>
          </w:p>
        </w:tc>
      </w:tr>
      <w:tr w:rsidR="00E52A55" w:rsidRPr="00C94400" w:rsidTr="00E52A55">
        <w:trPr>
          <w:cantSplit/>
          <w:trHeight w:val="669"/>
          <w:jc w:val="center"/>
        </w:trPr>
        <w:tc>
          <w:tcPr>
            <w:tcW w:w="313" w:type="pct"/>
            <w:tcBorders>
              <w:top w:val="single" w:sz="4" w:space="0" w:color="auto"/>
              <w:left w:val="single" w:sz="4" w:space="0" w:color="auto"/>
              <w:bottom w:val="single" w:sz="4" w:space="0" w:color="auto"/>
              <w:right w:val="single" w:sz="4" w:space="0" w:color="auto"/>
            </w:tcBorders>
            <w:shd w:val="clear" w:color="auto" w:fill="auto"/>
            <w:vAlign w:val="center"/>
          </w:tcPr>
          <w:p w:rsidR="00E52A55" w:rsidRPr="00D45369" w:rsidRDefault="00E52A55" w:rsidP="00E52A55">
            <w:pPr>
              <w:pStyle w:val="afffffff0"/>
            </w:pPr>
            <w:r>
              <w:t>2</w:t>
            </w:r>
          </w:p>
        </w:tc>
        <w:tc>
          <w:tcPr>
            <w:tcW w:w="2391" w:type="pct"/>
            <w:tcBorders>
              <w:top w:val="single" w:sz="4" w:space="0" w:color="auto"/>
              <w:left w:val="nil"/>
              <w:bottom w:val="single" w:sz="4" w:space="0" w:color="auto"/>
              <w:right w:val="single" w:sz="4" w:space="0" w:color="auto"/>
            </w:tcBorders>
            <w:shd w:val="clear" w:color="000000" w:fill="FFFFFF"/>
            <w:vAlign w:val="center"/>
          </w:tcPr>
          <w:p w:rsidR="00E52A55" w:rsidRPr="0059234E" w:rsidRDefault="00E52A55" w:rsidP="00E52A55">
            <w:pPr>
              <w:pStyle w:val="afffffff0"/>
              <w:rPr>
                <w:szCs w:val="22"/>
                <w:lang w:eastAsia="ru-RU"/>
              </w:rPr>
            </w:pPr>
            <w:r w:rsidRPr="002563DF">
              <w:t>№ 2 ул. Бахтина, БМК-1</w:t>
            </w:r>
          </w:p>
        </w:tc>
        <w:tc>
          <w:tcPr>
            <w:tcW w:w="1156" w:type="pct"/>
            <w:tcBorders>
              <w:top w:val="single" w:sz="4" w:space="0" w:color="auto"/>
              <w:left w:val="nil"/>
              <w:bottom w:val="single" w:sz="4" w:space="0" w:color="auto"/>
              <w:right w:val="single" w:sz="4" w:space="0" w:color="auto"/>
            </w:tcBorders>
            <w:shd w:val="clear" w:color="auto" w:fill="auto"/>
            <w:vAlign w:val="center"/>
          </w:tcPr>
          <w:p w:rsidR="00E52A55" w:rsidRPr="003D6CCF" w:rsidRDefault="00E52A55" w:rsidP="00E52A55">
            <w:pPr>
              <w:pStyle w:val="afffffff0"/>
              <w:rPr>
                <w:rFonts w:eastAsia="Times New Roman"/>
                <w:szCs w:val="22"/>
                <w:lang w:eastAsia="ru-RU"/>
              </w:rPr>
            </w:pPr>
            <w:r w:rsidRPr="003D6CCF">
              <w:rPr>
                <w:rFonts w:eastAsia="Times New Roman"/>
                <w:szCs w:val="22"/>
                <w:lang w:eastAsia="ru-RU"/>
              </w:rPr>
              <w:t>Природный газ</w:t>
            </w:r>
          </w:p>
        </w:tc>
        <w:tc>
          <w:tcPr>
            <w:tcW w:w="1140" w:type="pct"/>
            <w:tcBorders>
              <w:top w:val="single" w:sz="4" w:space="0" w:color="auto"/>
              <w:left w:val="nil"/>
              <w:bottom w:val="single" w:sz="4" w:space="0" w:color="auto"/>
              <w:right w:val="single" w:sz="4" w:space="0" w:color="auto"/>
            </w:tcBorders>
            <w:shd w:val="clear" w:color="auto" w:fill="auto"/>
            <w:vAlign w:val="center"/>
          </w:tcPr>
          <w:p w:rsidR="00E52A55" w:rsidRDefault="00E52A55" w:rsidP="00E52A55">
            <w:pPr>
              <w:pStyle w:val="afffffff0"/>
              <w:rPr>
                <w:rFonts w:eastAsia="Times New Roman"/>
                <w:color w:val="000000" w:themeColor="text1"/>
                <w:szCs w:val="22"/>
                <w:lang w:eastAsia="ru-RU"/>
              </w:rPr>
            </w:pPr>
            <w:r>
              <w:rPr>
                <w:rFonts w:eastAsia="Times New Roman"/>
                <w:color w:val="000000" w:themeColor="text1"/>
                <w:szCs w:val="22"/>
                <w:lang w:eastAsia="ru-RU"/>
              </w:rPr>
              <w:t>Нет</w:t>
            </w:r>
          </w:p>
        </w:tc>
      </w:tr>
      <w:tr w:rsidR="00E52A55" w:rsidRPr="00C94400" w:rsidTr="000E4F67">
        <w:trPr>
          <w:cantSplit/>
          <w:trHeight w:val="669"/>
          <w:jc w:val="center"/>
        </w:trPr>
        <w:tc>
          <w:tcPr>
            <w:tcW w:w="313" w:type="pct"/>
            <w:tcBorders>
              <w:top w:val="nil"/>
              <w:left w:val="single" w:sz="4" w:space="0" w:color="auto"/>
              <w:bottom w:val="single" w:sz="4" w:space="0" w:color="auto"/>
              <w:right w:val="single" w:sz="4" w:space="0" w:color="auto"/>
            </w:tcBorders>
            <w:shd w:val="clear" w:color="auto" w:fill="auto"/>
            <w:vAlign w:val="center"/>
          </w:tcPr>
          <w:p w:rsidR="00E52A55" w:rsidRPr="00D45369" w:rsidRDefault="00E52A55" w:rsidP="00E52A55">
            <w:pPr>
              <w:pStyle w:val="afffffff0"/>
            </w:pPr>
            <w:r>
              <w:t>3</w:t>
            </w:r>
          </w:p>
        </w:tc>
        <w:tc>
          <w:tcPr>
            <w:tcW w:w="2391" w:type="pct"/>
            <w:tcBorders>
              <w:top w:val="nil"/>
              <w:left w:val="nil"/>
              <w:bottom w:val="single" w:sz="4" w:space="0" w:color="auto"/>
              <w:right w:val="single" w:sz="4" w:space="0" w:color="auto"/>
            </w:tcBorders>
            <w:shd w:val="clear" w:color="000000" w:fill="FFFFFF"/>
            <w:vAlign w:val="center"/>
          </w:tcPr>
          <w:p w:rsidR="00E52A55" w:rsidRPr="0059234E" w:rsidRDefault="00E52A55" w:rsidP="00E52A55">
            <w:pPr>
              <w:pStyle w:val="afffffff0"/>
              <w:rPr>
                <w:szCs w:val="22"/>
                <w:lang w:eastAsia="ru-RU"/>
              </w:rPr>
            </w:pPr>
            <w:r w:rsidRPr="002563DF">
              <w:t>№ 3 ул. Заводская, БМК-2</w:t>
            </w:r>
          </w:p>
        </w:tc>
        <w:tc>
          <w:tcPr>
            <w:tcW w:w="1156" w:type="pct"/>
            <w:tcBorders>
              <w:top w:val="nil"/>
              <w:left w:val="nil"/>
              <w:bottom w:val="single" w:sz="4" w:space="0" w:color="auto"/>
              <w:right w:val="single" w:sz="4" w:space="0" w:color="auto"/>
            </w:tcBorders>
            <w:shd w:val="clear" w:color="auto" w:fill="auto"/>
            <w:vAlign w:val="center"/>
          </w:tcPr>
          <w:p w:rsidR="00E52A55" w:rsidRPr="003D6CCF" w:rsidRDefault="00E52A55" w:rsidP="00E52A55">
            <w:pPr>
              <w:pStyle w:val="afffffff0"/>
              <w:rPr>
                <w:rFonts w:eastAsia="Times New Roman"/>
                <w:szCs w:val="22"/>
                <w:lang w:eastAsia="ru-RU"/>
              </w:rPr>
            </w:pPr>
            <w:r w:rsidRPr="003D6CCF">
              <w:rPr>
                <w:rFonts w:eastAsia="Times New Roman"/>
                <w:szCs w:val="22"/>
                <w:lang w:eastAsia="ru-RU"/>
              </w:rPr>
              <w:t>Природный газ</w:t>
            </w:r>
          </w:p>
        </w:tc>
        <w:tc>
          <w:tcPr>
            <w:tcW w:w="1140" w:type="pct"/>
            <w:tcBorders>
              <w:top w:val="nil"/>
              <w:left w:val="nil"/>
              <w:bottom w:val="single" w:sz="4" w:space="0" w:color="auto"/>
              <w:right w:val="single" w:sz="4" w:space="0" w:color="auto"/>
            </w:tcBorders>
            <w:shd w:val="clear" w:color="auto" w:fill="auto"/>
            <w:vAlign w:val="center"/>
          </w:tcPr>
          <w:p w:rsidR="00E52A55" w:rsidRDefault="00E52A55" w:rsidP="00E52A55">
            <w:pPr>
              <w:pStyle w:val="afffffff0"/>
              <w:rPr>
                <w:rFonts w:eastAsia="Times New Roman"/>
                <w:color w:val="000000" w:themeColor="text1"/>
                <w:szCs w:val="22"/>
                <w:lang w:eastAsia="ru-RU"/>
              </w:rPr>
            </w:pPr>
            <w:r>
              <w:rPr>
                <w:rFonts w:eastAsia="Times New Roman"/>
                <w:color w:val="000000" w:themeColor="text1"/>
                <w:szCs w:val="22"/>
                <w:lang w:eastAsia="ru-RU"/>
              </w:rPr>
              <w:t>Нет</w:t>
            </w:r>
          </w:p>
        </w:tc>
      </w:tr>
      <w:tr w:rsidR="00E52A55" w:rsidRPr="00C94400" w:rsidTr="000E4F67">
        <w:trPr>
          <w:cantSplit/>
          <w:trHeight w:val="669"/>
          <w:jc w:val="center"/>
        </w:trPr>
        <w:tc>
          <w:tcPr>
            <w:tcW w:w="313" w:type="pct"/>
            <w:tcBorders>
              <w:top w:val="nil"/>
              <w:left w:val="single" w:sz="4" w:space="0" w:color="auto"/>
              <w:bottom w:val="single" w:sz="4" w:space="0" w:color="auto"/>
              <w:right w:val="single" w:sz="4" w:space="0" w:color="auto"/>
            </w:tcBorders>
            <w:shd w:val="clear" w:color="auto" w:fill="auto"/>
            <w:vAlign w:val="center"/>
          </w:tcPr>
          <w:p w:rsidR="00E52A55" w:rsidRPr="00D45369" w:rsidRDefault="00E52A55" w:rsidP="00E52A55">
            <w:pPr>
              <w:pStyle w:val="afffffff0"/>
            </w:pPr>
            <w:r>
              <w:t>4</w:t>
            </w:r>
          </w:p>
        </w:tc>
        <w:tc>
          <w:tcPr>
            <w:tcW w:w="2391" w:type="pct"/>
            <w:tcBorders>
              <w:top w:val="nil"/>
              <w:left w:val="nil"/>
              <w:bottom w:val="single" w:sz="4" w:space="0" w:color="auto"/>
              <w:right w:val="single" w:sz="4" w:space="0" w:color="auto"/>
            </w:tcBorders>
            <w:shd w:val="clear" w:color="000000" w:fill="FFFFFF"/>
            <w:vAlign w:val="center"/>
          </w:tcPr>
          <w:p w:rsidR="00E52A55" w:rsidRPr="0059234E" w:rsidRDefault="00E52A55" w:rsidP="00E52A55">
            <w:pPr>
              <w:pStyle w:val="afffffff0"/>
              <w:rPr>
                <w:szCs w:val="22"/>
                <w:lang w:eastAsia="ru-RU"/>
              </w:rPr>
            </w:pPr>
            <w:r w:rsidRPr="002563DF">
              <w:t>№ 4 Карманово, ул. Заводская, 4, стр. 2</w:t>
            </w:r>
          </w:p>
        </w:tc>
        <w:tc>
          <w:tcPr>
            <w:tcW w:w="1156" w:type="pct"/>
            <w:tcBorders>
              <w:top w:val="nil"/>
              <w:left w:val="nil"/>
              <w:bottom w:val="single" w:sz="4" w:space="0" w:color="auto"/>
              <w:right w:val="single" w:sz="4" w:space="0" w:color="auto"/>
            </w:tcBorders>
            <w:shd w:val="clear" w:color="auto" w:fill="auto"/>
            <w:vAlign w:val="center"/>
          </w:tcPr>
          <w:p w:rsidR="00E52A55" w:rsidRPr="003D6CCF" w:rsidRDefault="00E52A55" w:rsidP="00E52A55">
            <w:pPr>
              <w:pStyle w:val="afffffff0"/>
              <w:rPr>
                <w:rFonts w:eastAsia="Times New Roman"/>
                <w:szCs w:val="22"/>
                <w:lang w:eastAsia="ru-RU"/>
              </w:rPr>
            </w:pPr>
            <w:r w:rsidRPr="003D6CCF">
              <w:rPr>
                <w:rFonts w:eastAsia="Times New Roman"/>
                <w:szCs w:val="22"/>
                <w:lang w:eastAsia="ru-RU"/>
              </w:rPr>
              <w:t>Природный газ</w:t>
            </w:r>
          </w:p>
        </w:tc>
        <w:tc>
          <w:tcPr>
            <w:tcW w:w="1140" w:type="pct"/>
            <w:tcBorders>
              <w:top w:val="nil"/>
              <w:left w:val="nil"/>
              <w:bottom w:val="single" w:sz="4" w:space="0" w:color="auto"/>
              <w:right w:val="single" w:sz="4" w:space="0" w:color="auto"/>
            </w:tcBorders>
            <w:shd w:val="clear" w:color="auto" w:fill="auto"/>
            <w:vAlign w:val="center"/>
          </w:tcPr>
          <w:p w:rsidR="00E52A55" w:rsidRDefault="00E52A55" w:rsidP="00E52A55">
            <w:pPr>
              <w:pStyle w:val="afffffff0"/>
              <w:rPr>
                <w:rFonts w:eastAsia="Times New Roman"/>
                <w:color w:val="000000" w:themeColor="text1"/>
                <w:szCs w:val="22"/>
                <w:lang w:eastAsia="ru-RU"/>
              </w:rPr>
            </w:pPr>
            <w:r>
              <w:rPr>
                <w:rFonts w:eastAsia="Times New Roman"/>
                <w:color w:val="000000" w:themeColor="text1"/>
                <w:szCs w:val="22"/>
                <w:lang w:eastAsia="ru-RU"/>
              </w:rPr>
              <w:t>Нет</w:t>
            </w:r>
          </w:p>
        </w:tc>
      </w:tr>
      <w:tr w:rsidR="00E52A55" w:rsidRPr="00C94400" w:rsidTr="000E4F67">
        <w:trPr>
          <w:cantSplit/>
          <w:trHeight w:val="669"/>
          <w:jc w:val="center"/>
        </w:trPr>
        <w:tc>
          <w:tcPr>
            <w:tcW w:w="313" w:type="pct"/>
            <w:tcBorders>
              <w:top w:val="nil"/>
              <w:left w:val="single" w:sz="4" w:space="0" w:color="auto"/>
              <w:bottom w:val="single" w:sz="4" w:space="0" w:color="auto"/>
              <w:right w:val="single" w:sz="4" w:space="0" w:color="auto"/>
            </w:tcBorders>
            <w:shd w:val="clear" w:color="auto" w:fill="auto"/>
            <w:vAlign w:val="center"/>
          </w:tcPr>
          <w:p w:rsidR="00E52A55" w:rsidRPr="00D45369" w:rsidRDefault="00E52A55" w:rsidP="00E52A55">
            <w:pPr>
              <w:pStyle w:val="afffffff0"/>
            </w:pPr>
            <w:r>
              <w:t>5</w:t>
            </w:r>
          </w:p>
        </w:tc>
        <w:tc>
          <w:tcPr>
            <w:tcW w:w="2391" w:type="pct"/>
            <w:tcBorders>
              <w:top w:val="nil"/>
              <w:left w:val="nil"/>
              <w:bottom w:val="single" w:sz="4" w:space="0" w:color="auto"/>
              <w:right w:val="single" w:sz="4" w:space="0" w:color="auto"/>
            </w:tcBorders>
            <w:shd w:val="clear" w:color="000000" w:fill="FFFFFF"/>
            <w:vAlign w:val="center"/>
          </w:tcPr>
          <w:p w:rsidR="00E52A55" w:rsidRPr="0059234E" w:rsidRDefault="00E52A55" w:rsidP="00E52A55">
            <w:pPr>
              <w:pStyle w:val="afffffff0"/>
              <w:rPr>
                <w:szCs w:val="22"/>
                <w:lang w:eastAsia="ru-RU"/>
              </w:rPr>
            </w:pPr>
            <w:r w:rsidRPr="002563DF">
              <w:t>№ 5 ул. Мира, БМК-3</w:t>
            </w:r>
          </w:p>
        </w:tc>
        <w:tc>
          <w:tcPr>
            <w:tcW w:w="1156" w:type="pct"/>
            <w:tcBorders>
              <w:top w:val="nil"/>
              <w:left w:val="nil"/>
              <w:bottom w:val="single" w:sz="4" w:space="0" w:color="auto"/>
              <w:right w:val="single" w:sz="4" w:space="0" w:color="auto"/>
            </w:tcBorders>
            <w:shd w:val="clear" w:color="auto" w:fill="auto"/>
            <w:vAlign w:val="center"/>
          </w:tcPr>
          <w:p w:rsidR="00E52A55" w:rsidRPr="003D6CCF" w:rsidRDefault="00E52A55" w:rsidP="00E52A55">
            <w:pPr>
              <w:pStyle w:val="afffffff0"/>
              <w:rPr>
                <w:rFonts w:eastAsia="Times New Roman"/>
                <w:szCs w:val="22"/>
                <w:lang w:eastAsia="ru-RU"/>
              </w:rPr>
            </w:pPr>
            <w:r w:rsidRPr="003D6CCF">
              <w:rPr>
                <w:rFonts w:eastAsia="Times New Roman"/>
                <w:szCs w:val="22"/>
                <w:lang w:eastAsia="ru-RU"/>
              </w:rPr>
              <w:t>Природный газ</w:t>
            </w:r>
          </w:p>
        </w:tc>
        <w:tc>
          <w:tcPr>
            <w:tcW w:w="1140" w:type="pct"/>
            <w:tcBorders>
              <w:top w:val="nil"/>
              <w:left w:val="nil"/>
              <w:bottom w:val="single" w:sz="4" w:space="0" w:color="auto"/>
              <w:right w:val="single" w:sz="4" w:space="0" w:color="auto"/>
            </w:tcBorders>
            <w:shd w:val="clear" w:color="auto" w:fill="auto"/>
            <w:vAlign w:val="center"/>
          </w:tcPr>
          <w:p w:rsidR="00E52A55" w:rsidRDefault="00E52A55" w:rsidP="00E52A55">
            <w:pPr>
              <w:pStyle w:val="afffffff0"/>
              <w:rPr>
                <w:rFonts w:eastAsia="Times New Roman"/>
                <w:color w:val="000000" w:themeColor="text1"/>
                <w:szCs w:val="22"/>
                <w:lang w:eastAsia="ru-RU"/>
              </w:rPr>
            </w:pPr>
            <w:r>
              <w:rPr>
                <w:rFonts w:eastAsia="Times New Roman"/>
                <w:color w:val="000000" w:themeColor="text1"/>
                <w:szCs w:val="22"/>
                <w:lang w:eastAsia="ru-RU"/>
              </w:rPr>
              <w:t>Нет</w:t>
            </w:r>
          </w:p>
        </w:tc>
      </w:tr>
      <w:tr w:rsidR="00E52A55" w:rsidRPr="00C94400" w:rsidTr="000E4F67">
        <w:trPr>
          <w:cantSplit/>
          <w:trHeight w:val="669"/>
          <w:jc w:val="center"/>
        </w:trPr>
        <w:tc>
          <w:tcPr>
            <w:tcW w:w="313" w:type="pct"/>
            <w:tcBorders>
              <w:top w:val="nil"/>
              <w:left w:val="single" w:sz="4" w:space="0" w:color="auto"/>
              <w:bottom w:val="single" w:sz="4" w:space="0" w:color="auto"/>
              <w:right w:val="single" w:sz="4" w:space="0" w:color="auto"/>
            </w:tcBorders>
            <w:shd w:val="clear" w:color="auto" w:fill="auto"/>
            <w:vAlign w:val="center"/>
          </w:tcPr>
          <w:p w:rsidR="00E52A55" w:rsidRPr="00D45369" w:rsidRDefault="00E52A55" w:rsidP="00E52A55">
            <w:pPr>
              <w:pStyle w:val="afffffff0"/>
            </w:pPr>
            <w:r>
              <w:t>6</w:t>
            </w:r>
          </w:p>
        </w:tc>
        <w:tc>
          <w:tcPr>
            <w:tcW w:w="2391" w:type="pct"/>
            <w:tcBorders>
              <w:top w:val="nil"/>
              <w:left w:val="nil"/>
              <w:bottom w:val="single" w:sz="4" w:space="0" w:color="auto"/>
              <w:right w:val="single" w:sz="4" w:space="0" w:color="auto"/>
            </w:tcBorders>
            <w:shd w:val="clear" w:color="000000" w:fill="FFFFFF"/>
            <w:vAlign w:val="center"/>
          </w:tcPr>
          <w:p w:rsidR="00E52A55" w:rsidRPr="0059234E" w:rsidRDefault="00E52A55" w:rsidP="00E52A55">
            <w:pPr>
              <w:pStyle w:val="afffffff0"/>
              <w:rPr>
                <w:szCs w:val="22"/>
                <w:lang w:eastAsia="ru-RU"/>
              </w:rPr>
            </w:pPr>
            <w:r w:rsidRPr="002563DF">
              <w:t>№ 6 БМК ул. Пушная, 2А</w:t>
            </w:r>
          </w:p>
        </w:tc>
        <w:tc>
          <w:tcPr>
            <w:tcW w:w="1156" w:type="pct"/>
            <w:tcBorders>
              <w:top w:val="nil"/>
              <w:left w:val="nil"/>
              <w:bottom w:val="single" w:sz="4" w:space="0" w:color="auto"/>
              <w:right w:val="single" w:sz="4" w:space="0" w:color="auto"/>
            </w:tcBorders>
            <w:shd w:val="clear" w:color="auto" w:fill="auto"/>
            <w:vAlign w:val="center"/>
          </w:tcPr>
          <w:p w:rsidR="00E52A55" w:rsidRPr="003D6CCF" w:rsidRDefault="00E52A55" w:rsidP="00E52A55">
            <w:pPr>
              <w:pStyle w:val="afffffff0"/>
              <w:rPr>
                <w:rFonts w:eastAsia="Times New Roman"/>
                <w:szCs w:val="22"/>
                <w:lang w:eastAsia="ru-RU"/>
              </w:rPr>
            </w:pPr>
            <w:r w:rsidRPr="003D6CCF">
              <w:rPr>
                <w:rFonts w:eastAsia="Times New Roman"/>
                <w:szCs w:val="22"/>
                <w:lang w:eastAsia="ru-RU"/>
              </w:rPr>
              <w:t>Природный газ</w:t>
            </w:r>
          </w:p>
        </w:tc>
        <w:tc>
          <w:tcPr>
            <w:tcW w:w="1140" w:type="pct"/>
            <w:tcBorders>
              <w:top w:val="nil"/>
              <w:left w:val="nil"/>
              <w:bottom w:val="single" w:sz="4" w:space="0" w:color="auto"/>
              <w:right w:val="single" w:sz="4" w:space="0" w:color="auto"/>
            </w:tcBorders>
            <w:shd w:val="clear" w:color="auto" w:fill="auto"/>
            <w:vAlign w:val="center"/>
          </w:tcPr>
          <w:p w:rsidR="00E52A55" w:rsidRDefault="00E52A55" w:rsidP="00E52A55">
            <w:pPr>
              <w:pStyle w:val="afffffff0"/>
              <w:rPr>
                <w:rFonts w:eastAsia="Times New Roman"/>
                <w:color w:val="000000" w:themeColor="text1"/>
                <w:szCs w:val="22"/>
                <w:lang w:eastAsia="ru-RU"/>
              </w:rPr>
            </w:pPr>
            <w:r>
              <w:rPr>
                <w:rFonts w:eastAsia="Times New Roman"/>
                <w:color w:val="000000" w:themeColor="text1"/>
                <w:szCs w:val="22"/>
                <w:lang w:eastAsia="ru-RU"/>
              </w:rPr>
              <w:t>Нет</w:t>
            </w:r>
          </w:p>
        </w:tc>
      </w:tr>
      <w:tr w:rsidR="00E52A55" w:rsidRPr="00C94400" w:rsidTr="000E4F67">
        <w:trPr>
          <w:cantSplit/>
          <w:trHeight w:val="669"/>
          <w:jc w:val="center"/>
        </w:trPr>
        <w:tc>
          <w:tcPr>
            <w:tcW w:w="313" w:type="pct"/>
            <w:tcBorders>
              <w:top w:val="nil"/>
              <w:left w:val="single" w:sz="4" w:space="0" w:color="auto"/>
              <w:bottom w:val="single" w:sz="4" w:space="0" w:color="auto"/>
              <w:right w:val="single" w:sz="4" w:space="0" w:color="auto"/>
            </w:tcBorders>
            <w:shd w:val="clear" w:color="auto" w:fill="auto"/>
            <w:vAlign w:val="center"/>
          </w:tcPr>
          <w:p w:rsidR="00E52A55" w:rsidRPr="00D45369" w:rsidRDefault="00E52A55" w:rsidP="00E52A55">
            <w:pPr>
              <w:pStyle w:val="afffffff0"/>
            </w:pPr>
            <w:r>
              <w:t>7</w:t>
            </w:r>
          </w:p>
        </w:tc>
        <w:tc>
          <w:tcPr>
            <w:tcW w:w="2391" w:type="pct"/>
            <w:tcBorders>
              <w:top w:val="nil"/>
              <w:left w:val="nil"/>
              <w:bottom w:val="single" w:sz="4" w:space="0" w:color="auto"/>
              <w:right w:val="single" w:sz="4" w:space="0" w:color="auto"/>
            </w:tcBorders>
            <w:shd w:val="clear" w:color="000000" w:fill="FFFFFF"/>
            <w:vAlign w:val="center"/>
          </w:tcPr>
          <w:p w:rsidR="00E52A55" w:rsidRPr="0059234E" w:rsidRDefault="00E52A55" w:rsidP="00E52A55">
            <w:pPr>
              <w:pStyle w:val="afffffff0"/>
              <w:rPr>
                <w:szCs w:val="22"/>
                <w:lang w:eastAsia="ru-RU"/>
              </w:rPr>
            </w:pPr>
            <w:r w:rsidRPr="002563DF">
              <w:t>БМК-7</w:t>
            </w:r>
          </w:p>
        </w:tc>
        <w:tc>
          <w:tcPr>
            <w:tcW w:w="1156" w:type="pct"/>
            <w:tcBorders>
              <w:top w:val="nil"/>
              <w:left w:val="nil"/>
              <w:bottom w:val="single" w:sz="4" w:space="0" w:color="auto"/>
              <w:right w:val="single" w:sz="4" w:space="0" w:color="auto"/>
            </w:tcBorders>
            <w:shd w:val="clear" w:color="auto" w:fill="auto"/>
            <w:vAlign w:val="center"/>
          </w:tcPr>
          <w:p w:rsidR="00E52A55" w:rsidRPr="003D6CCF" w:rsidRDefault="00E52A55" w:rsidP="00E52A55">
            <w:pPr>
              <w:pStyle w:val="afffffff0"/>
              <w:rPr>
                <w:rFonts w:eastAsia="Times New Roman"/>
                <w:szCs w:val="22"/>
                <w:lang w:eastAsia="ru-RU"/>
              </w:rPr>
            </w:pPr>
            <w:r w:rsidRPr="003D6CCF">
              <w:rPr>
                <w:rFonts w:eastAsia="Times New Roman"/>
                <w:szCs w:val="22"/>
                <w:lang w:eastAsia="ru-RU"/>
              </w:rPr>
              <w:t>Природный газ</w:t>
            </w:r>
          </w:p>
        </w:tc>
        <w:tc>
          <w:tcPr>
            <w:tcW w:w="1140" w:type="pct"/>
            <w:tcBorders>
              <w:top w:val="nil"/>
              <w:left w:val="nil"/>
              <w:bottom w:val="single" w:sz="4" w:space="0" w:color="auto"/>
              <w:right w:val="single" w:sz="4" w:space="0" w:color="auto"/>
            </w:tcBorders>
            <w:shd w:val="clear" w:color="auto" w:fill="auto"/>
            <w:vAlign w:val="center"/>
          </w:tcPr>
          <w:p w:rsidR="00E52A55" w:rsidRDefault="00E52A55" w:rsidP="00E52A55">
            <w:pPr>
              <w:pStyle w:val="afffffff0"/>
              <w:rPr>
                <w:rFonts w:eastAsia="Times New Roman"/>
                <w:color w:val="000000" w:themeColor="text1"/>
                <w:szCs w:val="22"/>
                <w:lang w:eastAsia="ru-RU"/>
              </w:rPr>
            </w:pPr>
            <w:r>
              <w:rPr>
                <w:rFonts w:eastAsia="Times New Roman"/>
                <w:color w:val="000000" w:themeColor="text1"/>
                <w:szCs w:val="22"/>
                <w:lang w:eastAsia="ru-RU"/>
              </w:rPr>
              <w:t>Нет</w:t>
            </w:r>
          </w:p>
        </w:tc>
      </w:tr>
      <w:tr w:rsidR="00E52A55" w:rsidRPr="00C94400" w:rsidTr="000E4F67">
        <w:trPr>
          <w:cantSplit/>
          <w:trHeight w:val="669"/>
          <w:jc w:val="center"/>
        </w:trPr>
        <w:tc>
          <w:tcPr>
            <w:tcW w:w="313" w:type="pct"/>
            <w:tcBorders>
              <w:top w:val="nil"/>
              <w:left w:val="single" w:sz="4" w:space="0" w:color="auto"/>
              <w:bottom w:val="single" w:sz="4" w:space="0" w:color="auto"/>
              <w:right w:val="single" w:sz="4" w:space="0" w:color="auto"/>
            </w:tcBorders>
            <w:shd w:val="clear" w:color="auto" w:fill="auto"/>
            <w:vAlign w:val="center"/>
          </w:tcPr>
          <w:p w:rsidR="00E52A55" w:rsidRPr="00D45369" w:rsidRDefault="00E52A55" w:rsidP="00E52A55">
            <w:pPr>
              <w:pStyle w:val="afffffff0"/>
            </w:pPr>
            <w:r>
              <w:t>8</w:t>
            </w:r>
          </w:p>
        </w:tc>
        <w:tc>
          <w:tcPr>
            <w:tcW w:w="2391" w:type="pct"/>
            <w:tcBorders>
              <w:top w:val="nil"/>
              <w:left w:val="nil"/>
              <w:bottom w:val="single" w:sz="4" w:space="0" w:color="auto"/>
              <w:right w:val="single" w:sz="4" w:space="0" w:color="auto"/>
            </w:tcBorders>
            <w:shd w:val="clear" w:color="000000" w:fill="FFFFFF"/>
            <w:vAlign w:val="center"/>
          </w:tcPr>
          <w:p w:rsidR="00E52A55" w:rsidRPr="0059234E" w:rsidRDefault="00E52A55" w:rsidP="00E52A55">
            <w:pPr>
              <w:pStyle w:val="afffffff0"/>
              <w:rPr>
                <w:szCs w:val="22"/>
                <w:lang w:eastAsia="ru-RU"/>
              </w:rPr>
            </w:pPr>
            <w:r w:rsidRPr="002563DF">
              <w:t>БМК-8</w:t>
            </w:r>
          </w:p>
        </w:tc>
        <w:tc>
          <w:tcPr>
            <w:tcW w:w="1156" w:type="pct"/>
            <w:tcBorders>
              <w:top w:val="nil"/>
              <w:left w:val="nil"/>
              <w:bottom w:val="single" w:sz="4" w:space="0" w:color="auto"/>
              <w:right w:val="single" w:sz="4" w:space="0" w:color="auto"/>
            </w:tcBorders>
            <w:shd w:val="clear" w:color="auto" w:fill="auto"/>
            <w:vAlign w:val="center"/>
          </w:tcPr>
          <w:p w:rsidR="00E52A55" w:rsidRPr="003D6CCF" w:rsidRDefault="00E52A55" w:rsidP="00E52A55">
            <w:pPr>
              <w:pStyle w:val="afffffff0"/>
              <w:rPr>
                <w:rFonts w:eastAsia="Times New Roman"/>
                <w:szCs w:val="22"/>
                <w:lang w:eastAsia="ru-RU"/>
              </w:rPr>
            </w:pPr>
            <w:r w:rsidRPr="003D6CCF">
              <w:rPr>
                <w:rFonts w:eastAsia="Times New Roman"/>
                <w:szCs w:val="22"/>
                <w:lang w:eastAsia="ru-RU"/>
              </w:rPr>
              <w:t>Природный газ</w:t>
            </w:r>
          </w:p>
        </w:tc>
        <w:tc>
          <w:tcPr>
            <w:tcW w:w="1140" w:type="pct"/>
            <w:tcBorders>
              <w:top w:val="nil"/>
              <w:left w:val="nil"/>
              <w:bottom w:val="single" w:sz="4" w:space="0" w:color="auto"/>
              <w:right w:val="single" w:sz="4" w:space="0" w:color="auto"/>
            </w:tcBorders>
            <w:shd w:val="clear" w:color="auto" w:fill="auto"/>
            <w:vAlign w:val="center"/>
          </w:tcPr>
          <w:p w:rsidR="00E52A55" w:rsidRDefault="00E52A55" w:rsidP="00E52A55">
            <w:pPr>
              <w:pStyle w:val="afffffff0"/>
              <w:rPr>
                <w:rFonts w:eastAsia="Times New Roman"/>
                <w:color w:val="000000" w:themeColor="text1"/>
                <w:szCs w:val="22"/>
                <w:lang w:eastAsia="ru-RU"/>
              </w:rPr>
            </w:pPr>
            <w:r>
              <w:rPr>
                <w:rFonts w:eastAsia="Times New Roman"/>
                <w:color w:val="000000" w:themeColor="text1"/>
                <w:szCs w:val="22"/>
                <w:lang w:eastAsia="ru-RU"/>
              </w:rPr>
              <w:t>Нет</w:t>
            </w:r>
          </w:p>
        </w:tc>
      </w:tr>
      <w:tr w:rsidR="00E52A55" w:rsidRPr="00C94400" w:rsidTr="000E4F67">
        <w:trPr>
          <w:cantSplit/>
          <w:trHeight w:val="669"/>
          <w:jc w:val="center"/>
        </w:trPr>
        <w:tc>
          <w:tcPr>
            <w:tcW w:w="313" w:type="pct"/>
            <w:tcBorders>
              <w:top w:val="nil"/>
              <w:left w:val="single" w:sz="4" w:space="0" w:color="auto"/>
              <w:bottom w:val="single" w:sz="4" w:space="0" w:color="auto"/>
              <w:right w:val="single" w:sz="4" w:space="0" w:color="auto"/>
            </w:tcBorders>
            <w:shd w:val="clear" w:color="auto" w:fill="auto"/>
            <w:vAlign w:val="center"/>
          </w:tcPr>
          <w:p w:rsidR="00E52A55" w:rsidRPr="00D45369" w:rsidRDefault="00E52A55" w:rsidP="00E52A55">
            <w:pPr>
              <w:pStyle w:val="afffffff0"/>
            </w:pPr>
            <w:r>
              <w:t>9</w:t>
            </w:r>
          </w:p>
        </w:tc>
        <w:tc>
          <w:tcPr>
            <w:tcW w:w="2391" w:type="pct"/>
            <w:tcBorders>
              <w:top w:val="nil"/>
              <w:left w:val="nil"/>
              <w:bottom w:val="single" w:sz="4" w:space="0" w:color="auto"/>
              <w:right w:val="single" w:sz="4" w:space="0" w:color="auto"/>
            </w:tcBorders>
            <w:shd w:val="clear" w:color="000000" w:fill="FFFFFF"/>
            <w:vAlign w:val="center"/>
          </w:tcPr>
          <w:p w:rsidR="00E52A55" w:rsidRPr="0059234E" w:rsidRDefault="00E52A55" w:rsidP="00E52A55">
            <w:pPr>
              <w:pStyle w:val="afffffff0"/>
              <w:rPr>
                <w:szCs w:val="22"/>
                <w:lang w:eastAsia="ru-RU"/>
              </w:rPr>
            </w:pPr>
            <w:r w:rsidRPr="002563DF">
              <w:t>БМК-9</w:t>
            </w:r>
          </w:p>
        </w:tc>
        <w:tc>
          <w:tcPr>
            <w:tcW w:w="1156" w:type="pct"/>
            <w:tcBorders>
              <w:top w:val="nil"/>
              <w:left w:val="nil"/>
              <w:bottom w:val="single" w:sz="4" w:space="0" w:color="auto"/>
              <w:right w:val="single" w:sz="4" w:space="0" w:color="auto"/>
            </w:tcBorders>
            <w:shd w:val="clear" w:color="auto" w:fill="auto"/>
            <w:vAlign w:val="center"/>
          </w:tcPr>
          <w:p w:rsidR="00E52A55" w:rsidRPr="003D6CCF" w:rsidRDefault="00E52A55" w:rsidP="00E52A55">
            <w:pPr>
              <w:pStyle w:val="afffffff0"/>
              <w:rPr>
                <w:rFonts w:eastAsia="Times New Roman"/>
                <w:szCs w:val="22"/>
                <w:lang w:eastAsia="ru-RU"/>
              </w:rPr>
            </w:pPr>
            <w:r w:rsidRPr="003D6CCF">
              <w:rPr>
                <w:rFonts w:eastAsia="Times New Roman"/>
                <w:szCs w:val="22"/>
                <w:lang w:eastAsia="ru-RU"/>
              </w:rPr>
              <w:t>Природный газ</w:t>
            </w:r>
          </w:p>
        </w:tc>
        <w:tc>
          <w:tcPr>
            <w:tcW w:w="1140" w:type="pct"/>
            <w:tcBorders>
              <w:top w:val="nil"/>
              <w:left w:val="nil"/>
              <w:bottom w:val="single" w:sz="4" w:space="0" w:color="auto"/>
              <w:right w:val="single" w:sz="4" w:space="0" w:color="auto"/>
            </w:tcBorders>
            <w:shd w:val="clear" w:color="auto" w:fill="auto"/>
            <w:vAlign w:val="center"/>
          </w:tcPr>
          <w:p w:rsidR="00E52A55" w:rsidRDefault="00E52A55" w:rsidP="00E52A55">
            <w:pPr>
              <w:pStyle w:val="afffffff0"/>
              <w:rPr>
                <w:rFonts w:eastAsia="Times New Roman"/>
                <w:color w:val="000000" w:themeColor="text1"/>
                <w:szCs w:val="22"/>
                <w:lang w:eastAsia="ru-RU"/>
              </w:rPr>
            </w:pPr>
            <w:r>
              <w:rPr>
                <w:rFonts w:eastAsia="Times New Roman"/>
                <w:color w:val="000000" w:themeColor="text1"/>
                <w:szCs w:val="22"/>
                <w:lang w:eastAsia="ru-RU"/>
              </w:rPr>
              <w:t>Нет</w:t>
            </w:r>
          </w:p>
        </w:tc>
      </w:tr>
      <w:tr w:rsidR="00D820EB" w:rsidRPr="00C94400" w:rsidTr="000E4F67">
        <w:trPr>
          <w:cantSplit/>
          <w:trHeight w:val="669"/>
          <w:jc w:val="center"/>
        </w:trPr>
        <w:tc>
          <w:tcPr>
            <w:tcW w:w="313" w:type="pct"/>
            <w:tcBorders>
              <w:top w:val="nil"/>
              <w:left w:val="single" w:sz="4" w:space="0" w:color="auto"/>
              <w:bottom w:val="single" w:sz="4" w:space="0" w:color="auto"/>
              <w:right w:val="single" w:sz="4" w:space="0" w:color="auto"/>
            </w:tcBorders>
            <w:shd w:val="clear" w:color="auto" w:fill="auto"/>
            <w:vAlign w:val="center"/>
          </w:tcPr>
          <w:p w:rsidR="00D820EB" w:rsidRPr="00D45369" w:rsidRDefault="00D820EB" w:rsidP="00D820EB">
            <w:pPr>
              <w:pStyle w:val="afffffff0"/>
            </w:pPr>
            <w:r>
              <w:t>10</w:t>
            </w:r>
          </w:p>
        </w:tc>
        <w:tc>
          <w:tcPr>
            <w:tcW w:w="2391" w:type="pct"/>
            <w:tcBorders>
              <w:top w:val="nil"/>
              <w:left w:val="nil"/>
              <w:bottom w:val="single" w:sz="4" w:space="0" w:color="auto"/>
              <w:right w:val="single" w:sz="4" w:space="0" w:color="auto"/>
            </w:tcBorders>
            <w:shd w:val="clear" w:color="000000" w:fill="FFFFFF"/>
            <w:vAlign w:val="center"/>
          </w:tcPr>
          <w:p w:rsidR="00D820EB" w:rsidRPr="0059234E" w:rsidRDefault="00D820EB" w:rsidP="00D820EB">
            <w:pPr>
              <w:pStyle w:val="afffffff0"/>
              <w:rPr>
                <w:szCs w:val="22"/>
                <w:lang w:eastAsia="ru-RU"/>
              </w:rPr>
            </w:pPr>
            <w:r w:rsidRPr="00D820EB">
              <w:t>Котельная с. Карманово, ул. Набережная</w:t>
            </w:r>
            <w:r w:rsidR="004D0857">
              <w:t>, 18</w:t>
            </w:r>
          </w:p>
        </w:tc>
        <w:tc>
          <w:tcPr>
            <w:tcW w:w="1156" w:type="pct"/>
            <w:tcBorders>
              <w:top w:val="nil"/>
              <w:left w:val="nil"/>
              <w:bottom w:val="single" w:sz="4" w:space="0" w:color="auto"/>
              <w:right w:val="single" w:sz="4" w:space="0" w:color="auto"/>
            </w:tcBorders>
            <w:shd w:val="clear" w:color="auto" w:fill="auto"/>
            <w:vAlign w:val="center"/>
          </w:tcPr>
          <w:p w:rsidR="00D820EB" w:rsidRPr="003D6CCF" w:rsidRDefault="00D820EB" w:rsidP="00D820EB">
            <w:pPr>
              <w:pStyle w:val="afffffff0"/>
              <w:rPr>
                <w:rFonts w:eastAsia="Times New Roman"/>
                <w:szCs w:val="22"/>
                <w:lang w:eastAsia="ru-RU"/>
              </w:rPr>
            </w:pPr>
            <w:r w:rsidRPr="003D6CCF">
              <w:rPr>
                <w:rFonts w:eastAsia="Times New Roman"/>
                <w:szCs w:val="22"/>
                <w:lang w:eastAsia="ru-RU"/>
              </w:rPr>
              <w:t>Природный газ</w:t>
            </w:r>
          </w:p>
        </w:tc>
        <w:tc>
          <w:tcPr>
            <w:tcW w:w="1140" w:type="pct"/>
            <w:tcBorders>
              <w:top w:val="nil"/>
              <w:left w:val="nil"/>
              <w:bottom w:val="single" w:sz="4" w:space="0" w:color="auto"/>
              <w:right w:val="single" w:sz="4" w:space="0" w:color="auto"/>
            </w:tcBorders>
            <w:shd w:val="clear" w:color="auto" w:fill="auto"/>
            <w:vAlign w:val="center"/>
          </w:tcPr>
          <w:p w:rsidR="00D820EB" w:rsidRDefault="00D820EB" w:rsidP="00D820EB">
            <w:pPr>
              <w:pStyle w:val="afffffff0"/>
              <w:rPr>
                <w:rFonts w:eastAsia="Times New Roman"/>
                <w:color w:val="000000" w:themeColor="text1"/>
                <w:szCs w:val="22"/>
                <w:lang w:eastAsia="ru-RU"/>
              </w:rPr>
            </w:pPr>
            <w:r>
              <w:rPr>
                <w:rFonts w:eastAsia="Times New Roman"/>
                <w:color w:val="000000" w:themeColor="text1"/>
                <w:szCs w:val="22"/>
                <w:lang w:eastAsia="ru-RU"/>
              </w:rPr>
              <w:t>Нет</w:t>
            </w:r>
          </w:p>
        </w:tc>
      </w:tr>
      <w:tr w:rsidR="00E52A55" w:rsidRPr="00C94400" w:rsidTr="000E4F67">
        <w:trPr>
          <w:cantSplit/>
          <w:trHeight w:val="669"/>
          <w:jc w:val="center"/>
        </w:trPr>
        <w:tc>
          <w:tcPr>
            <w:tcW w:w="313" w:type="pct"/>
            <w:tcBorders>
              <w:top w:val="nil"/>
              <w:left w:val="single" w:sz="4" w:space="0" w:color="auto"/>
              <w:bottom w:val="single" w:sz="4" w:space="0" w:color="auto"/>
              <w:right w:val="single" w:sz="4" w:space="0" w:color="auto"/>
            </w:tcBorders>
            <w:shd w:val="clear" w:color="auto" w:fill="auto"/>
            <w:vAlign w:val="center"/>
          </w:tcPr>
          <w:p w:rsidR="00E52A55" w:rsidRPr="00D45369" w:rsidRDefault="00E52A55" w:rsidP="00E52A55">
            <w:pPr>
              <w:pStyle w:val="afffffff0"/>
            </w:pPr>
            <w:r>
              <w:t>11</w:t>
            </w:r>
          </w:p>
        </w:tc>
        <w:tc>
          <w:tcPr>
            <w:tcW w:w="2391" w:type="pct"/>
            <w:tcBorders>
              <w:top w:val="nil"/>
              <w:left w:val="nil"/>
              <w:bottom w:val="single" w:sz="4" w:space="0" w:color="auto"/>
              <w:right w:val="single" w:sz="4" w:space="0" w:color="auto"/>
            </w:tcBorders>
            <w:shd w:val="clear" w:color="000000" w:fill="FFFFFF"/>
            <w:vAlign w:val="center"/>
          </w:tcPr>
          <w:p w:rsidR="00E52A55" w:rsidRPr="0059234E" w:rsidRDefault="00E52A55" w:rsidP="00E52A55">
            <w:pPr>
              <w:pStyle w:val="afffffff0"/>
              <w:rPr>
                <w:szCs w:val="22"/>
                <w:lang w:eastAsia="ru-RU"/>
              </w:rPr>
            </w:pPr>
            <w:r w:rsidRPr="002563DF">
              <w:t>Котельная пр. Первомайский, 1</w:t>
            </w:r>
          </w:p>
        </w:tc>
        <w:tc>
          <w:tcPr>
            <w:tcW w:w="1156" w:type="pct"/>
            <w:tcBorders>
              <w:top w:val="nil"/>
              <w:left w:val="nil"/>
              <w:bottom w:val="single" w:sz="4" w:space="0" w:color="auto"/>
              <w:right w:val="single" w:sz="4" w:space="0" w:color="auto"/>
            </w:tcBorders>
            <w:shd w:val="clear" w:color="auto" w:fill="auto"/>
            <w:vAlign w:val="center"/>
          </w:tcPr>
          <w:p w:rsidR="00E52A55" w:rsidRPr="003D6CCF" w:rsidRDefault="00E52A55" w:rsidP="00E52A55">
            <w:pPr>
              <w:pStyle w:val="afffffff0"/>
              <w:rPr>
                <w:rFonts w:eastAsia="Times New Roman"/>
                <w:szCs w:val="22"/>
                <w:lang w:eastAsia="ru-RU"/>
              </w:rPr>
            </w:pPr>
            <w:r w:rsidRPr="003D6CCF">
              <w:rPr>
                <w:rFonts w:eastAsia="Times New Roman"/>
                <w:szCs w:val="22"/>
                <w:lang w:eastAsia="ru-RU"/>
              </w:rPr>
              <w:t>Природный газ</w:t>
            </w:r>
          </w:p>
        </w:tc>
        <w:tc>
          <w:tcPr>
            <w:tcW w:w="1140" w:type="pct"/>
            <w:tcBorders>
              <w:top w:val="nil"/>
              <w:left w:val="nil"/>
              <w:bottom w:val="single" w:sz="4" w:space="0" w:color="auto"/>
              <w:right w:val="single" w:sz="4" w:space="0" w:color="auto"/>
            </w:tcBorders>
            <w:shd w:val="clear" w:color="auto" w:fill="auto"/>
            <w:vAlign w:val="center"/>
          </w:tcPr>
          <w:p w:rsidR="00E52A55" w:rsidRDefault="00E52A55" w:rsidP="00E52A55">
            <w:pPr>
              <w:pStyle w:val="afffffff0"/>
              <w:rPr>
                <w:rFonts w:eastAsia="Times New Roman"/>
                <w:color w:val="000000" w:themeColor="text1"/>
                <w:szCs w:val="22"/>
                <w:lang w:eastAsia="ru-RU"/>
              </w:rPr>
            </w:pPr>
            <w:r>
              <w:rPr>
                <w:rFonts w:eastAsia="Times New Roman"/>
                <w:color w:val="000000" w:themeColor="text1"/>
                <w:szCs w:val="22"/>
                <w:lang w:eastAsia="ru-RU"/>
              </w:rPr>
              <w:t>Нет</w:t>
            </w:r>
          </w:p>
        </w:tc>
      </w:tr>
      <w:tr w:rsidR="00E52A55" w:rsidRPr="00C94400" w:rsidTr="000E4F67">
        <w:trPr>
          <w:cantSplit/>
          <w:trHeight w:val="669"/>
          <w:jc w:val="center"/>
        </w:trPr>
        <w:tc>
          <w:tcPr>
            <w:tcW w:w="313" w:type="pct"/>
            <w:tcBorders>
              <w:top w:val="nil"/>
              <w:left w:val="single" w:sz="4" w:space="0" w:color="auto"/>
              <w:bottom w:val="single" w:sz="4" w:space="0" w:color="auto"/>
              <w:right w:val="single" w:sz="4" w:space="0" w:color="auto"/>
            </w:tcBorders>
            <w:shd w:val="clear" w:color="auto" w:fill="auto"/>
            <w:vAlign w:val="center"/>
          </w:tcPr>
          <w:p w:rsidR="00E52A55" w:rsidRPr="00D45369" w:rsidRDefault="00E52A55" w:rsidP="00E52A55">
            <w:pPr>
              <w:pStyle w:val="afffffff0"/>
            </w:pPr>
            <w:r>
              <w:t>12</w:t>
            </w:r>
          </w:p>
        </w:tc>
        <w:tc>
          <w:tcPr>
            <w:tcW w:w="2391" w:type="pct"/>
            <w:tcBorders>
              <w:top w:val="nil"/>
              <w:left w:val="nil"/>
              <w:bottom w:val="single" w:sz="4" w:space="0" w:color="auto"/>
              <w:right w:val="single" w:sz="4" w:space="0" w:color="auto"/>
            </w:tcBorders>
            <w:shd w:val="clear" w:color="000000" w:fill="FFFFFF"/>
            <w:vAlign w:val="center"/>
          </w:tcPr>
          <w:p w:rsidR="00E52A55" w:rsidRPr="0059234E" w:rsidRDefault="00E52A55" w:rsidP="00E52A55">
            <w:pPr>
              <w:pStyle w:val="afffffff0"/>
              <w:rPr>
                <w:szCs w:val="22"/>
                <w:lang w:eastAsia="ru-RU"/>
              </w:rPr>
            </w:pPr>
            <w:r w:rsidRPr="002563DF">
              <w:t>Котельная ул. Комсомольская, 9</w:t>
            </w:r>
          </w:p>
        </w:tc>
        <w:tc>
          <w:tcPr>
            <w:tcW w:w="1156" w:type="pct"/>
            <w:tcBorders>
              <w:top w:val="nil"/>
              <w:left w:val="nil"/>
              <w:bottom w:val="single" w:sz="4" w:space="0" w:color="auto"/>
              <w:right w:val="single" w:sz="4" w:space="0" w:color="auto"/>
            </w:tcBorders>
            <w:shd w:val="clear" w:color="auto" w:fill="auto"/>
            <w:vAlign w:val="center"/>
          </w:tcPr>
          <w:p w:rsidR="00E52A55" w:rsidRPr="003D6CCF" w:rsidRDefault="00E52A55" w:rsidP="00E52A55">
            <w:pPr>
              <w:pStyle w:val="afffffff0"/>
              <w:rPr>
                <w:rFonts w:eastAsia="Times New Roman"/>
                <w:szCs w:val="22"/>
                <w:lang w:eastAsia="ru-RU"/>
              </w:rPr>
            </w:pPr>
            <w:r w:rsidRPr="003D6CCF">
              <w:rPr>
                <w:rFonts w:eastAsia="Times New Roman"/>
                <w:szCs w:val="22"/>
                <w:lang w:eastAsia="ru-RU"/>
              </w:rPr>
              <w:t>Природный газ</w:t>
            </w:r>
          </w:p>
        </w:tc>
        <w:tc>
          <w:tcPr>
            <w:tcW w:w="1140" w:type="pct"/>
            <w:tcBorders>
              <w:top w:val="nil"/>
              <w:left w:val="nil"/>
              <w:bottom w:val="single" w:sz="4" w:space="0" w:color="auto"/>
              <w:right w:val="single" w:sz="4" w:space="0" w:color="auto"/>
            </w:tcBorders>
            <w:shd w:val="clear" w:color="auto" w:fill="auto"/>
            <w:vAlign w:val="center"/>
          </w:tcPr>
          <w:p w:rsidR="00E52A55" w:rsidRDefault="00E52A55" w:rsidP="00E52A55">
            <w:pPr>
              <w:pStyle w:val="afffffff0"/>
              <w:rPr>
                <w:rFonts w:eastAsia="Times New Roman"/>
                <w:color w:val="000000" w:themeColor="text1"/>
                <w:szCs w:val="22"/>
                <w:lang w:eastAsia="ru-RU"/>
              </w:rPr>
            </w:pPr>
            <w:r>
              <w:rPr>
                <w:rFonts w:eastAsia="Times New Roman"/>
                <w:color w:val="000000" w:themeColor="text1"/>
                <w:szCs w:val="22"/>
                <w:lang w:eastAsia="ru-RU"/>
              </w:rPr>
              <w:t>Нет</w:t>
            </w:r>
          </w:p>
        </w:tc>
      </w:tr>
      <w:tr w:rsidR="00E52A55" w:rsidRPr="00C94400" w:rsidTr="000E4F67">
        <w:trPr>
          <w:cantSplit/>
          <w:trHeight w:val="669"/>
          <w:jc w:val="center"/>
        </w:trPr>
        <w:tc>
          <w:tcPr>
            <w:tcW w:w="313" w:type="pct"/>
            <w:tcBorders>
              <w:top w:val="nil"/>
              <w:left w:val="single" w:sz="4" w:space="0" w:color="auto"/>
              <w:bottom w:val="single" w:sz="4" w:space="0" w:color="auto"/>
              <w:right w:val="single" w:sz="4" w:space="0" w:color="auto"/>
            </w:tcBorders>
            <w:shd w:val="clear" w:color="auto" w:fill="auto"/>
            <w:vAlign w:val="center"/>
          </w:tcPr>
          <w:p w:rsidR="00E52A55" w:rsidRPr="00D45369" w:rsidRDefault="00E52A55" w:rsidP="00E52A55">
            <w:pPr>
              <w:pStyle w:val="afffffff0"/>
            </w:pPr>
            <w:r>
              <w:t>13</w:t>
            </w:r>
          </w:p>
        </w:tc>
        <w:tc>
          <w:tcPr>
            <w:tcW w:w="2391" w:type="pct"/>
            <w:tcBorders>
              <w:top w:val="nil"/>
              <w:left w:val="nil"/>
              <w:bottom w:val="single" w:sz="4" w:space="0" w:color="auto"/>
              <w:right w:val="single" w:sz="4" w:space="0" w:color="auto"/>
            </w:tcBorders>
            <w:shd w:val="clear" w:color="000000" w:fill="FFFFFF"/>
            <w:vAlign w:val="center"/>
          </w:tcPr>
          <w:p w:rsidR="00E52A55" w:rsidRPr="0059234E" w:rsidRDefault="00E52A55" w:rsidP="00E52A55">
            <w:pPr>
              <w:pStyle w:val="afffffff0"/>
              <w:rPr>
                <w:szCs w:val="22"/>
                <w:lang w:eastAsia="ru-RU"/>
              </w:rPr>
            </w:pPr>
            <w:r w:rsidRPr="00680FB8">
              <w:t>Котельная г. Гагарин, ул. Советская д. 64а, ФОК «Восток»</w:t>
            </w:r>
          </w:p>
        </w:tc>
        <w:tc>
          <w:tcPr>
            <w:tcW w:w="1156" w:type="pct"/>
            <w:tcBorders>
              <w:top w:val="nil"/>
              <w:left w:val="nil"/>
              <w:bottom w:val="single" w:sz="4" w:space="0" w:color="auto"/>
              <w:right w:val="single" w:sz="4" w:space="0" w:color="auto"/>
            </w:tcBorders>
            <w:shd w:val="clear" w:color="auto" w:fill="auto"/>
            <w:vAlign w:val="center"/>
          </w:tcPr>
          <w:p w:rsidR="00E52A55" w:rsidRPr="003D6CCF" w:rsidRDefault="00E52A55" w:rsidP="00E52A55">
            <w:pPr>
              <w:pStyle w:val="afffffff0"/>
              <w:rPr>
                <w:rFonts w:eastAsia="Times New Roman"/>
                <w:szCs w:val="22"/>
                <w:lang w:eastAsia="ru-RU"/>
              </w:rPr>
            </w:pPr>
            <w:r w:rsidRPr="003D6CCF">
              <w:rPr>
                <w:rFonts w:eastAsia="Times New Roman"/>
                <w:szCs w:val="22"/>
                <w:lang w:eastAsia="ru-RU"/>
              </w:rPr>
              <w:t>Природный газ</w:t>
            </w:r>
          </w:p>
        </w:tc>
        <w:tc>
          <w:tcPr>
            <w:tcW w:w="1140" w:type="pct"/>
            <w:tcBorders>
              <w:top w:val="nil"/>
              <w:left w:val="nil"/>
              <w:bottom w:val="single" w:sz="4" w:space="0" w:color="auto"/>
              <w:right w:val="single" w:sz="4" w:space="0" w:color="auto"/>
            </w:tcBorders>
            <w:shd w:val="clear" w:color="auto" w:fill="auto"/>
            <w:vAlign w:val="center"/>
          </w:tcPr>
          <w:p w:rsidR="00E52A55" w:rsidRDefault="00E52A55" w:rsidP="00E52A55">
            <w:pPr>
              <w:pStyle w:val="afffffff0"/>
              <w:rPr>
                <w:rFonts w:eastAsia="Times New Roman"/>
                <w:color w:val="000000" w:themeColor="text1"/>
                <w:szCs w:val="22"/>
                <w:lang w:eastAsia="ru-RU"/>
              </w:rPr>
            </w:pPr>
            <w:r>
              <w:rPr>
                <w:rFonts w:eastAsia="Times New Roman"/>
                <w:color w:val="000000" w:themeColor="text1"/>
                <w:szCs w:val="22"/>
                <w:lang w:eastAsia="ru-RU"/>
              </w:rPr>
              <w:t>Нет</w:t>
            </w:r>
          </w:p>
        </w:tc>
      </w:tr>
      <w:tr w:rsidR="00E52A55" w:rsidRPr="00C94400" w:rsidTr="000E4F67">
        <w:trPr>
          <w:cantSplit/>
          <w:trHeight w:val="669"/>
          <w:jc w:val="center"/>
        </w:trPr>
        <w:tc>
          <w:tcPr>
            <w:tcW w:w="313" w:type="pct"/>
            <w:tcBorders>
              <w:top w:val="nil"/>
              <w:left w:val="single" w:sz="4" w:space="0" w:color="auto"/>
              <w:bottom w:val="single" w:sz="4" w:space="0" w:color="auto"/>
              <w:right w:val="single" w:sz="4" w:space="0" w:color="auto"/>
            </w:tcBorders>
            <w:shd w:val="clear" w:color="auto" w:fill="auto"/>
            <w:vAlign w:val="center"/>
          </w:tcPr>
          <w:p w:rsidR="00E52A55" w:rsidRPr="00D45369" w:rsidRDefault="00E52A55" w:rsidP="00E52A55">
            <w:pPr>
              <w:pStyle w:val="afffffff0"/>
            </w:pPr>
            <w:r>
              <w:t>14</w:t>
            </w:r>
          </w:p>
        </w:tc>
        <w:tc>
          <w:tcPr>
            <w:tcW w:w="2391" w:type="pct"/>
            <w:tcBorders>
              <w:top w:val="nil"/>
              <w:left w:val="nil"/>
              <w:bottom w:val="single" w:sz="4" w:space="0" w:color="auto"/>
              <w:right w:val="single" w:sz="4" w:space="0" w:color="auto"/>
            </w:tcBorders>
            <w:shd w:val="clear" w:color="000000" w:fill="FFFFFF"/>
            <w:vAlign w:val="center"/>
          </w:tcPr>
          <w:p w:rsidR="00E52A55" w:rsidRPr="0059234E" w:rsidRDefault="00E52A55" w:rsidP="00E52A55">
            <w:pPr>
              <w:pStyle w:val="afffffff0"/>
              <w:rPr>
                <w:szCs w:val="22"/>
                <w:lang w:eastAsia="ru-RU"/>
              </w:rPr>
            </w:pPr>
            <w:r w:rsidRPr="00680FB8">
              <w:t>Котельная д. Акатово, Акатовская школа</w:t>
            </w:r>
          </w:p>
        </w:tc>
        <w:tc>
          <w:tcPr>
            <w:tcW w:w="1156" w:type="pct"/>
            <w:tcBorders>
              <w:top w:val="nil"/>
              <w:left w:val="nil"/>
              <w:bottom w:val="single" w:sz="4" w:space="0" w:color="auto"/>
              <w:right w:val="single" w:sz="4" w:space="0" w:color="auto"/>
            </w:tcBorders>
            <w:shd w:val="clear" w:color="auto" w:fill="auto"/>
            <w:vAlign w:val="center"/>
          </w:tcPr>
          <w:p w:rsidR="00E52A55" w:rsidRPr="003D6CCF" w:rsidRDefault="00E52A55" w:rsidP="00E52A55">
            <w:pPr>
              <w:pStyle w:val="afffffff0"/>
              <w:rPr>
                <w:rFonts w:eastAsia="Times New Roman"/>
                <w:szCs w:val="22"/>
                <w:lang w:eastAsia="ru-RU"/>
              </w:rPr>
            </w:pPr>
            <w:r w:rsidRPr="003D6CCF">
              <w:rPr>
                <w:rFonts w:eastAsia="Times New Roman"/>
                <w:szCs w:val="22"/>
                <w:lang w:eastAsia="ru-RU"/>
              </w:rPr>
              <w:t>Природный газ</w:t>
            </w:r>
          </w:p>
        </w:tc>
        <w:tc>
          <w:tcPr>
            <w:tcW w:w="1140" w:type="pct"/>
            <w:tcBorders>
              <w:top w:val="nil"/>
              <w:left w:val="nil"/>
              <w:bottom w:val="single" w:sz="4" w:space="0" w:color="auto"/>
              <w:right w:val="single" w:sz="4" w:space="0" w:color="auto"/>
            </w:tcBorders>
            <w:shd w:val="clear" w:color="auto" w:fill="auto"/>
            <w:vAlign w:val="center"/>
          </w:tcPr>
          <w:p w:rsidR="00E52A55" w:rsidRDefault="00E52A55" w:rsidP="00E52A55">
            <w:pPr>
              <w:pStyle w:val="afffffff0"/>
              <w:rPr>
                <w:rFonts w:eastAsia="Times New Roman"/>
                <w:color w:val="000000" w:themeColor="text1"/>
                <w:szCs w:val="22"/>
                <w:lang w:eastAsia="ru-RU"/>
              </w:rPr>
            </w:pPr>
            <w:r>
              <w:rPr>
                <w:rFonts w:eastAsia="Times New Roman"/>
                <w:color w:val="000000" w:themeColor="text1"/>
                <w:szCs w:val="22"/>
                <w:lang w:eastAsia="ru-RU"/>
              </w:rPr>
              <w:t>Нет</w:t>
            </w:r>
          </w:p>
        </w:tc>
      </w:tr>
      <w:tr w:rsidR="00E52A55" w:rsidRPr="00C94400" w:rsidTr="00E52A55">
        <w:trPr>
          <w:cantSplit/>
          <w:trHeight w:val="669"/>
          <w:jc w:val="center"/>
        </w:trPr>
        <w:tc>
          <w:tcPr>
            <w:tcW w:w="313" w:type="pct"/>
            <w:tcBorders>
              <w:top w:val="nil"/>
              <w:left w:val="single" w:sz="4" w:space="0" w:color="auto"/>
              <w:bottom w:val="single" w:sz="4" w:space="0" w:color="auto"/>
              <w:right w:val="single" w:sz="4" w:space="0" w:color="auto"/>
            </w:tcBorders>
            <w:shd w:val="clear" w:color="auto" w:fill="auto"/>
            <w:vAlign w:val="center"/>
          </w:tcPr>
          <w:p w:rsidR="00E52A55" w:rsidRPr="00D45369" w:rsidRDefault="00E52A55" w:rsidP="00E52A55">
            <w:pPr>
              <w:pStyle w:val="afffffff0"/>
            </w:pPr>
            <w:r>
              <w:t>15</w:t>
            </w:r>
          </w:p>
        </w:tc>
        <w:tc>
          <w:tcPr>
            <w:tcW w:w="2391" w:type="pct"/>
            <w:tcBorders>
              <w:top w:val="nil"/>
              <w:left w:val="nil"/>
              <w:bottom w:val="single" w:sz="4" w:space="0" w:color="auto"/>
              <w:right w:val="single" w:sz="4" w:space="0" w:color="auto"/>
            </w:tcBorders>
            <w:shd w:val="clear" w:color="000000" w:fill="FFFFFF"/>
            <w:vAlign w:val="center"/>
          </w:tcPr>
          <w:p w:rsidR="00E52A55" w:rsidRPr="0059234E" w:rsidRDefault="00E52A55" w:rsidP="00E52A55">
            <w:pPr>
              <w:pStyle w:val="afffffff0"/>
              <w:rPr>
                <w:szCs w:val="22"/>
                <w:lang w:eastAsia="ru-RU"/>
              </w:rPr>
            </w:pPr>
            <w:r w:rsidRPr="00680FB8">
              <w:t>Котельная д. Никольское, Никольская школа</w:t>
            </w:r>
          </w:p>
        </w:tc>
        <w:tc>
          <w:tcPr>
            <w:tcW w:w="1156" w:type="pct"/>
            <w:tcBorders>
              <w:top w:val="nil"/>
              <w:left w:val="nil"/>
              <w:bottom w:val="single" w:sz="4" w:space="0" w:color="auto"/>
              <w:right w:val="single" w:sz="4" w:space="0" w:color="auto"/>
            </w:tcBorders>
            <w:shd w:val="clear" w:color="auto" w:fill="auto"/>
            <w:vAlign w:val="center"/>
          </w:tcPr>
          <w:p w:rsidR="00E52A55" w:rsidRPr="003D6CCF" w:rsidRDefault="00E52A55" w:rsidP="00E52A55">
            <w:pPr>
              <w:pStyle w:val="afffffff0"/>
              <w:rPr>
                <w:rFonts w:eastAsia="Times New Roman"/>
                <w:szCs w:val="22"/>
                <w:lang w:eastAsia="ru-RU"/>
              </w:rPr>
            </w:pPr>
            <w:r w:rsidRPr="003D6CCF">
              <w:rPr>
                <w:rFonts w:eastAsia="Times New Roman"/>
                <w:szCs w:val="22"/>
                <w:lang w:eastAsia="ru-RU"/>
              </w:rPr>
              <w:t>Природный газ</w:t>
            </w:r>
          </w:p>
        </w:tc>
        <w:tc>
          <w:tcPr>
            <w:tcW w:w="1140" w:type="pct"/>
            <w:tcBorders>
              <w:top w:val="nil"/>
              <w:left w:val="nil"/>
              <w:bottom w:val="single" w:sz="4" w:space="0" w:color="auto"/>
              <w:right w:val="single" w:sz="4" w:space="0" w:color="auto"/>
            </w:tcBorders>
            <w:shd w:val="clear" w:color="auto" w:fill="auto"/>
            <w:vAlign w:val="center"/>
          </w:tcPr>
          <w:p w:rsidR="00E52A55" w:rsidRDefault="00E52A55" w:rsidP="00E52A55">
            <w:pPr>
              <w:pStyle w:val="afffffff0"/>
              <w:rPr>
                <w:rFonts w:eastAsia="Times New Roman"/>
                <w:color w:val="000000" w:themeColor="text1"/>
                <w:szCs w:val="22"/>
                <w:lang w:eastAsia="ru-RU"/>
              </w:rPr>
            </w:pPr>
            <w:r>
              <w:rPr>
                <w:rFonts w:eastAsia="Times New Roman"/>
                <w:color w:val="000000" w:themeColor="text1"/>
                <w:szCs w:val="22"/>
                <w:lang w:eastAsia="ru-RU"/>
              </w:rPr>
              <w:t>Нет</w:t>
            </w:r>
          </w:p>
        </w:tc>
      </w:tr>
      <w:tr w:rsidR="00E52A55" w:rsidRPr="00C94400" w:rsidTr="00E52A55">
        <w:trPr>
          <w:cantSplit/>
          <w:trHeight w:val="669"/>
          <w:jc w:val="center"/>
        </w:trPr>
        <w:tc>
          <w:tcPr>
            <w:tcW w:w="313" w:type="pct"/>
            <w:tcBorders>
              <w:top w:val="single" w:sz="4" w:space="0" w:color="auto"/>
              <w:left w:val="single" w:sz="4" w:space="0" w:color="auto"/>
              <w:bottom w:val="single" w:sz="4" w:space="0" w:color="auto"/>
              <w:right w:val="single" w:sz="4" w:space="0" w:color="auto"/>
            </w:tcBorders>
            <w:shd w:val="clear" w:color="auto" w:fill="auto"/>
            <w:vAlign w:val="center"/>
          </w:tcPr>
          <w:p w:rsidR="00E52A55" w:rsidRPr="00D45369" w:rsidRDefault="00E52A55" w:rsidP="00E52A55">
            <w:pPr>
              <w:pStyle w:val="afffffff0"/>
            </w:pPr>
            <w:r>
              <w:t>16</w:t>
            </w:r>
          </w:p>
        </w:tc>
        <w:tc>
          <w:tcPr>
            <w:tcW w:w="2391" w:type="pct"/>
            <w:tcBorders>
              <w:top w:val="single" w:sz="4" w:space="0" w:color="auto"/>
              <w:left w:val="nil"/>
              <w:bottom w:val="single" w:sz="4" w:space="0" w:color="auto"/>
              <w:right w:val="single" w:sz="4" w:space="0" w:color="auto"/>
            </w:tcBorders>
            <w:shd w:val="clear" w:color="000000" w:fill="FFFFFF"/>
            <w:vAlign w:val="center"/>
          </w:tcPr>
          <w:p w:rsidR="00E52A55" w:rsidRPr="0059234E" w:rsidRDefault="00E52A55" w:rsidP="00E52A55">
            <w:pPr>
              <w:pStyle w:val="afffffff0"/>
              <w:rPr>
                <w:szCs w:val="22"/>
                <w:lang w:eastAsia="ru-RU"/>
              </w:rPr>
            </w:pPr>
            <w:r w:rsidRPr="00680FB8">
              <w:t>Котельная с. Пречистое, Пречистенская школа</w:t>
            </w:r>
          </w:p>
        </w:tc>
        <w:tc>
          <w:tcPr>
            <w:tcW w:w="1156" w:type="pct"/>
            <w:tcBorders>
              <w:top w:val="single" w:sz="4" w:space="0" w:color="auto"/>
              <w:left w:val="nil"/>
              <w:bottom w:val="single" w:sz="4" w:space="0" w:color="auto"/>
              <w:right w:val="single" w:sz="4" w:space="0" w:color="auto"/>
            </w:tcBorders>
            <w:shd w:val="clear" w:color="auto" w:fill="auto"/>
            <w:vAlign w:val="center"/>
          </w:tcPr>
          <w:p w:rsidR="00E52A55" w:rsidRPr="003D6CCF" w:rsidRDefault="00E52A55" w:rsidP="00E52A55">
            <w:pPr>
              <w:pStyle w:val="afffffff0"/>
              <w:rPr>
                <w:rFonts w:eastAsia="Times New Roman"/>
                <w:szCs w:val="22"/>
                <w:lang w:eastAsia="ru-RU"/>
              </w:rPr>
            </w:pPr>
            <w:r w:rsidRPr="003D6CCF">
              <w:rPr>
                <w:rFonts w:eastAsia="Times New Roman"/>
                <w:szCs w:val="22"/>
                <w:lang w:eastAsia="ru-RU"/>
              </w:rPr>
              <w:t>Природный газ</w:t>
            </w:r>
          </w:p>
        </w:tc>
        <w:tc>
          <w:tcPr>
            <w:tcW w:w="1140" w:type="pct"/>
            <w:tcBorders>
              <w:top w:val="single" w:sz="4" w:space="0" w:color="auto"/>
              <w:left w:val="nil"/>
              <w:bottom w:val="single" w:sz="4" w:space="0" w:color="auto"/>
              <w:right w:val="single" w:sz="4" w:space="0" w:color="auto"/>
            </w:tcBorders>
            <w:shd w:val="clear" w:color="auto" w:fill="auto"/>
            <w:vAlign w:val="center"/>
          </w:tcPr>
          <w:p w:rsidR="00E52A55" w:rsidRDefault="00E52A55" w:rsidP="00E52A55">
            <w:pPr>
              <w:pStyle w:val="afffffff0"/>
              <w:rPr>
                <w:rFonts w:eastAsia="Times New Roman"/>
                <w:color w:val="000000" w:themeColor="text1"/>
                <w:szCs w:val="22"/>
                <w:lang w:eastAsia="ru-RU"/>
              </w:rPr>
            </w:pPr>
            <w:r>
              <w:rPr>
                <w:rFonts w:eastAsia="Times New Roman"/>
                <w:color w:val="000000" w:themeColor="text1"/>
                <w:szCs w:val="22"/>
                <w:lang w:eastAsia="ru-RU"/>
              </w:rPr>
              <w:t>Нет</w:t>
            </w:r>
          </w:p>
        </w:tc>
      </w:tr>
      <w:tr w:rsidR="00E52A55" w:rsidRPr="00C94400" w:rsidTr="00E52A55">
        <w:trPr>
          <w:cantSplit/>
          <w:trHeight w:val="669"/>
          <w:jc w:val="center"/>
        </w:trPr>
        <w:tc>
          <w:tcPr>
            <w:tcW w:w="313" w:type="pct"/>
            <w:tcBorders>
              <w:top w:val="single" w:sz="4" w:space="0" w:color="auto"/>
              <w:left w:val="single" w:sz="4" w:space="0" w:color="auto"/>
              <w:bottom w:val="single" w:sz="4" w:space="0" w:color="auto"/>
              <w:right w:val="single" w:sz="4" w:space="0" w:color="auto"/>
            </w:tcBorders>
            <w:shd w:val="clear" w:color="auto" w:fill="auto"/>
            <w:vAlign w:val="center"/>
          </w:tcPr>
          <w:p w:rsidR="00E52A55" w:rsidRDefault="00E52A55" w:rsidP="00E52A55">
            <w:pPr>
              <w:pStyle w:val="afffffff0"/>
            </w:pPr>
            <w:r>
              <w:t>17</w:t>
            </w:r>
          </w:p>
        </w:tc>
        <w:tc>
          <w:tcPr>
            <w:tcW w:w="2391" w:type="pct"/>
            <w:tcBorders>
              <w:top w:val="single" w:sz="4" w:space="0" w:color="auto"/>
              <w:left w:val="nil"/>
              <w:bottom w:val="single" w:sz="4" w:space="0" w:color="auto"/>
              <w:right w:val="single" w:sz="4" w:space="0" w:color="auto"/>
            </w:tcBorders>
            <w:shd w:val="clear" w:color="000000" w:fill="FFFFFF"/>
            <w:vAlign w:val="center"/>
          </w:tcPr>
          <w:p w:rsidR="00E52A55" w:rsidRPr="0059234E" w:rsidRDefault="00E52A55" w:rsidP="00E52A55">
            <w:pPr>
              <w:pStyle w:val="afffffff0"/>
              <w:rPr>
                <w:szCs w:val="22"/>
                <w:lang w:eastAsia="ru-RU"/>
              </w:rPr>
            </w:pPr>
            <w:r w:rsidRPr="00680FB8">
              <w:t>Котельная д. Родоманово, Родомановская школа</w:t>
            </w:r>
          </w:p>
        </w:tc>
        <w:tc>
          <w:tcPr>
            <w:tcW w:w="1156" w:type="pct"/>
            <w:tcBorders>
              <w:top w:val="single" w:sz="4" w:space="0" w:color="auto"/>
              <w:left w:val="nil"/>
              <w:bottom w:val="single" w:sz="4" w:space="0" w:color="auto"/>
              <w:right w:val="single" w:sz="4" w:space="0" w:color="auto"/>
            </w:tcBorders>
            <w:shd w:val="clear" w:color="auto" w:fill="auto"/>
            <w:vAlign w:val="center"/>
          </w:tcPr>
          <w:p w:rsidR="00E52A55" w:rsidRPr="003D6CCF" w:rsidRDefault="00E52A55" w:rsidP="00E52A55">
            <w:pPr>
              <w:pStyle w:val="afffffff0"/>
              <w:rPr>
                <w:rFonts w:eastAsia="Times New Roman"/>
                <w:szCs w:val="22"/>
                <w:lang w:eastAsia="ru-RU"/>
              </w:rPr>
            </w:pPr>
            <w:r w:rsidRPr="003D6CCF">
              <w:rPr>
                <w:rFonts w:eastAsia="Times New Roman"/>
                <w:szCs w:val="22"/>
                <w:lang w:eastAsia="ru-RU"/>
              </w:rPr>
              <w:t>Природный газ</w:t>
            </w:r>
          </w:p>
        </w:tc>
        <w:tc>
          <w:tcPr>
            <w:tcW w:w="1140" w:type="pct"/>
            <w:tcBorders>
              <w:top w:val="single" w:sz="4" w:space="0" w:color="auto"/>
              <w:left w:val="nil"/>
              <w:bottom w:val="single" w:sz="4" w:space="0" w:color="auto"/>
              <w:right w:val="single" w:sz="4" w:space="0" w:color="auto"/>
            </w:tcBorders>
            <w:shd w:val="clear" w:color="auto" w:fill="auto"/>
            <w:vAlign w:val="center"/>
          </w:tcPr>
          <w:p w:rsidR="00E52A55" w:rsidRDefault="00E52A55" w:rsidP="00E52A55">
            <w:pPr>
              <w:pStyle w:val="afffffff0"/>
              <w:rPr>
                <w:rFonts w:eastAsia="Times New Roman"/>
                <w:color w:val="000000" w:themeColor="text1"/>
                <w:szCs w:val="22"/>
                <w:lang w:eastAsia="ru-RU"/>
              </w:rPr>
            </w:pPr>
            <w:r>
              <w:rPr>
                <w:rFonts w:eastAsia="Times New Roman"/>
                <w:color w:val="000000" w:themeColor="text1"/>
                <w:szCs w:val="22"/>
                <w:lang w:eastAsia="ru-RU"/>
              </w:rPr>
              <w:t>Нет</w:t>
            </w:r>
          </w:p>
        </w:tc>
      </w:tr>
      <w:tr w:rsidR="00E52A55" w:rsidRPr="00C94400" w:rsidTr="000E4F67">
        <w:trPr>
          <w:cantSplit/>
          <w:trHeight w:val="669"/>
          <w:jc w:val="center"/>
        </w:trPr>
        <w:tc>
          <w:tcPr>
            <w:tcW w:w="313" w:type="pct"/>
            <w:tcBorders>
              <w:top w:val="nil"/>
              <w:left w:val="single" w:sz="4" w:space="0" w:color="auto"/>
              <w:bottom w:val="single" w:sz="4" w:space="0" w:color="auto"/>
              <w:right w:val="single" w:sz="4" w:space="0" w:color="auto"/>
            </w:tcBorders>
            <w:shd w:val="clear" w:color="auto" w:fill="auto"/>
            <w:vAlign w:val="center"/>
          </w:tcPr>
          <w:p w:rsidR="00E52A55" w:rsidRDefault="00E52A55" w:rsidP="00E52A55">
            <w:pPr>
              <w:pStyle w:val="afffffff0"/>
            </w:pPr>
            <w:r>
              <w:t>18</w:t>
            </w:r>
          </w:p>
        </w:tc>
        <w:tc>
          <w:tcPr>
            <w:tcW w:w="2391" w:type="pct"/>
            <w:tcBorders>
              <w:top w:val="nil"/>
              <w:left w:val="nil"/>
              <w:bottom w:val="single" w:sz="4" w:space="0" w:color="auto"/>
              <w:right w:val="single" w:sz="4" w:space="0" w:color="auto"/>
            </w:tcBorders>
            <w:shd w:val="clear" w:color="000000" w:fill="FFFFFF"/>
            <w:vAlign w:val="center"/>
          </w:tcPr>
          <w:p w:rsidR="00E52A55" w:rsidRPr="0059234E" w:rsidRDefault="00E52A55" w:rsidP="00E52A55">
            <w:pPr>
              <w:pStyle w:val="afffffff0"/>
              <w:rPr>
                <w:szCs w:val="22"/>
                <w:lang w:eastAsia="ru-RU"/>
              </w:rPr>
            </w:pPr>
            <w:r w:rsidRPr="00680FB8">
              <w:t>Котельная д. Токарево, Токаревская школа</w:t>
            </w:r>
          </w:p>
        </w:tc>
        <w:tc>
          <w:tcPr>
            <w:tcW w:w="1156" w:type="pct"/>
            <w:tcBorders>
              <w:top w:val="nil"/>
              <w:left w:val="nil"/>
              <w:bottom w:val="single" w:sz="4" w:space="0" w:color="auto"/>
              <w:right w:val="single" w:sz="4" w:space="0" w:color="auto"/>
            </w:tcBorders>
            <w:shd w:val="clear" w:color="auto" w:fill="auto"/>
            <w:vAlign w:val="center"/>
          </w:tcPr>
          <w:p w:rsidR="00E52A55" w:rsidRPr="003D6CCF" w:rsidRDefault="00E52A55" w:rsidP="00E52A55">
            <w:pPr>
              <w:pStyle w:val="afffffff0"/>
              <w:rPr>
                <w:rFonts w:eastAsia="Times New Roman"/>
                <w:szCs w:val="22"/>
                <w:lang w:eastAsia="ru-RU"/>
              </w:rPr>
            </w:pPr>
            <w:r w:rsidRPr="003D6CCF">
              <w:rPr>
                <w:rFonts w:eastAsia="Times New Roman"/>
                <w:szCs w:val="22"/>
                <w:lang w:eastAsia="ru-RU"/>
              </w:rPr>
              <w:t>Природный газ</w:t>
            </w:r>
          </w:p>
        </w:tc>
        <w:tc>
          <w:tcPr>
            <w:tcW w:w="1140" w:type="pct"/>
            <w:tcBorders>
              <w:top w:val="nil"/>
              <w:left w:val="nil"/>
              <w:bottom w:val="single" w:sz="4" w:space="0" w:color="auto"/>
              <w:right w:val="single" w:sz="4" w:space="0" w:color="auto"/>
            </w:tcBorders>
            <w:shd w:val="clear" w:color="auto" w:fill="auto"/>
            <w:vAlign w:val="center"/>
          </w:tcPr>
          <w:p w:rsidR="00E52A55" w:rsidRDefault="00E52A55" w:rsidP="00E52A55">
            <w:pPr>
              <w:pStyle w:val="afffffff0"/>
              <w:rPr>
                <w:rFonts w:eastAsia="Times New Roman"/>
                <w:color w:val="000000" w:themeColor="text1"/>
                <w:szCs w:val="22"/>
                <w:lang w:eastAsia="ru-RU"/>
              </w:rPr>
            </w:pPr>
            <w:r>
              <w:rPr>
                <w:rFonts w:eastAsia="Times New Roman"/>
                <w:color w:val="000000" w:themeColor="text1"/>
                <w:szCs w:val="22"/>
                <w:lang w:eastAsia="ru-RU"/>
              </w:rPr>
              <w:t>Нет</w:t>
            </w:r>
          </w:p>
        </w:tc>
      </w:tr>
      <w:tr w:rsidR="00E52A55" w:rsidRPr="00C94400" w:rsidTr="00953F4E">
        <w:trPr>
          <w:cantSplit/>
          <w:trHeight w:val="669"/>
          <w:jc w:val="center"/>
        </w:trPr>
        <w:tc>
          <w:tcPr>
            <w:tcW w:w="313" w:type="pct"/>
            <w:tcBorders>
              <w:top w:val="nil"/>
              <w:left w:val="single" w:sz="4" w:space="0" w:color="auto"/>
              <w:bottom w:val="single" w:sz="4" w:space="0" w:color="auto"/>
              <w:right w:val="single" w:sz="4" w:space="0" w:color="auto"/>
            </w:tcBorders>
            <w:shd w:val="clear" w:color="auto" w:fill="auto"/>
            <w:vAlign w:val="center"/>
          </w:tcPr>
          <w:p w:rsidR="00E52A55" w:rsidRDefault="00E52A55" w:rsidP="00E52A55">
            <w:pPr>
              <w:pStyle w:val="afffffff0"/>
            </w:pPr>
            <w:r>
              <w:lastRenderedPageBreak/>
              <w:t>19</w:t>
            </w:r>
          </w:p>
        </w:tc>
        <w:tc>
          <w:tcPr>
            <w:tcW w:w="2391" w:type="pct"/>
            <w:tcBorders>
              <w:top w:val="nil"/>
              <w:left w:val="nil"/>
              <w:bottom w:val="single" w:sz="4" w:space="0" w:color="auto"/>
              <w:right w:val="single" w:sz="4" w:space="0" w:color="auto"/>
            </w:tcBorders>
            <w:shd w:val="clear" w:color="000000" w:fill="FFFFFF"/>
            <w:vAlign w:val="center"/>
          </w:tcPr>
          <w:p w:rsidR="00E52A55" w:rsidRPr="0059234E" w:rsidRDefault="00E52A55" w:rsidP="00E52A55">
            <w:pPr>
              <w:pStyle w:val="afffffff0"/>
              <w:rPr>
                <w:szCs w:val="22"/>
                <w:lang w:eastAsia="ru-RU"/>
              </w:rPr>
            </w:pPr>
            <w:r w:rsidRPr="00680FB8">
              <w:t>Котельная д. Клушино, Клушинский СДК</w:t>
            </w:r>
          </w:p>
        </w:tc>
        <w:tc>
          <w:tcPr>
            <w:tcW w:w="1156" w:type="pct"/>
            <w:tcBorders>
              <w:top w:val="nil"/>
              <w:left w:val="nil"/>
              <w:bottom w:val="single" w:sz="4" w:space="0" w:color="auto"/>
              <w:right w:val="single" w:sz="4" w:space="0" w:color="auto"/>
            </w:tcBorders>
            <w:shd w:val="clear" w:color="auto" w:fill="auto"/>
            <w:vAlign w:val="center"/>
          </w:tcPr>
          <w:p w:rsidR="00E52A55" w:rsidRPr="003D6CCF" w:rsidRDefault="00E52A55" w:rsidP="00E52A55">
            <w:pPr>
              <w:pStyle w:val="afffffff0"/>
              <w:rPr>
                <w:rFonts w:eastAsia="Times New Roman"/>
                <w:szCs w:val="22"/>
                <w:lang w:eastAsia="ru-RU"/>
              </w:rPr>
            </w:pPr>
            <w:r w:rsidRPr="003D6CCF">
              <w:rPr>
                <w:rFonts w:eastAsia="Times New Roman"/>
                <w:szCs w:val="22"/>
                <w:lang w:eastAsia="ru-RU"/>
              </w:rPr>
              <w:t>Природный газ</w:t>
            </w:r>
          </w:p>
        </w:tc>
        <w:tc>
          <w:tcPr>
            <w:tcW w:w="1140" w:type="pct"/>
            <w:tcBorders>
              <w:top w:val="nil"/>
              <w:left w:val="nil"/>
              <w:bottom w:val="single" w:sz="4" w:space="0" w:color="auto"/>
              <w:right w:val="single" w:sz="4" w:space="0" w:color="auto"/>
            </w:tcBorders>
            <w:shd w:val="clear" w:color="auto" w:fill="auto"/>
            <w:vAlign w:val="center"/>
          </w:tcPr>
          <w:p w:rsidR="00E52A55" w:rsidRDefault="00E52A55" w:rsidP="00E52A55">
            <w:pPr>
              <w:pStyle w:val="afffffff0"/>
              <w:rPr>
                <w:rFonts w:eastAsia="Times New Roman"/>
                <w:color w:val="000000" w:themeColor="text1"/>
                <w:szCs w:val="22"/>
                <w:lang w:eastAsia="ru-RU"/>
              </w:rPr>
            </w:pPr>
            <w:r>
              <w:rPr>
                <w:rFonts w:eastAsia="Times New Roman"/>
                <w:color w:val="000000" w:themeColor="text1"/>
                <w:szCs w:val="22"/>
                <w:lang w:eastAsia="ru-RU"/>
              </w:rPr>
              <w:t>Нет</w:t>
            </w:r>
          </w:p>
        </w:tc>
      </w:tr>
      <w:tr w:rsidR="00953F4E" w:rsidRPr="00C94400" w:rsidTr="00953F4E">
        <w:trPr>
          <w:cantSplit/>
          <w:trHeight w:val="669"/>
          <w:jc w:val="center"/>
        </w:trPr>
        <w:tc>
          <w:tcPr>
            <w:tcW w:w="313" w:type="pct"/>
            <w:tcBorders>
              <w:top w:val="single" w:sz="4" w:space="0" w:color="auto"/>
              <w:left w:val="single" w:sz="4" w:space="0" w:color="auto"/>
              <w:bottom w:val="single" w:sz="4" w:space="0" w:color="auto"/>
              <w:right w:val="single" w:sz="4" w:space="0" w:color="auto"/>
            </w:tcBorders>
            <w:shd w:val="clear" w:color="auto" w:fill="auto"/>
            <w:vAlign w:val="center"/>
          </w:tcPr>
          <w:p w:rsidR="00953F4E" w:rsidRDefault="00953F4E" w:rsidP="00953F4E">
            <w:pPr>
              <w:pStyle w:val="afffffff0"/>
            </w:pPr>
            <w:r>
              <w:rPr>
                <w:szCs w:val="22"/>
              </w:rPr>
              <w:t>20</w:t>
            </w:r>
          </w:p>
        </w:tc>
        <w:tc>
          <w:tcPr>
            <w:tcW w:w="2391" w:type="pct"/>
            <w:tcBorders>
              <w:top w:val="single" w:sz="4" w:space="0" w:color="auto"/>
              <w:left w:val="nil"/>
              <w:bottom w:val="single" w:sz="4" w:space="0" w:color="auto"/>
              <w:right w:val="single" w:sz="4" w:space="0" w:color="auto"/>
            </w:tcBorders>
            <w:shd w:val="clear" w:color="000000" w:fill="FFFFFF"/>
            <w:vAlign w:val="center"/>
          </w:tcPr>
          <w:p w:rsidR="00953F4E" w:rsidRPr="00680FB8" w:rsidRDefault="00953F4E" w:rsidP="00953F4E">
            <w:pPr>
              <w:pStyle w:val="afffffff0"/>
            </w:pPr>
            <w:r w:rsidRPr="00953F4E">
              <w:t>Котельная д. Поличня, ул. Новая</w:t>
            </w:r>
          </w:p>
        </w:tc>
        <w:tc>
          <w:tcPr>
            <w:tcW w:w="1156" w:type="pct"/>
            <w:tcBorders>
              <w:top w:val="single" w:sz="4" w:space="0" w:color="auto"/>
              <w:left w:val="nil"/>
              <w:bottom w:val="single" w:sz="4" w:space="0" w:color="auto"/>
              <w:right w:val="single" w:sz="4" w:space="0" w:color="auto"/>
            </w:tcBorders>
            <w:shd w:val="clear" w:color="auto" w:fill="auto"/>
            <w:vAlign w:val="center"/>
          </w:tcPr>
          <w:p w:rsidR="00953F4E" w:rsidRPr="003D6CCF" w:rsidRDefault="00953F4E" w:rsidP="00953F4E">
            <w:pPr>
              <w:pStyle w:val="afffffff0"/>
              <w:rPr>
                <w:rFonts w:eastAsia="Times New Roman"/>
                <w:szCs w:val="22"/>
                <w:lang w:eastAsia="ru-RU"/>
              </w:rPr>
            </w:pPr>
            <w:r w:rsidRPr="003D6CCF">
              <w:rPr>
                <w:rFonts w:eastAsia="Times New Roman"/>
                <w:szCs w:val="22"/>
                <w:lang w:eastAsia="ru-RU"/>
              </w:rPr>
              <w:t>Природный газ</w:t>
            </w:r>
          </w:p>
        </w:tc>
        <w:tc>
          <w:tcPr>
            <w:tcW w:w="1140" w:type="pct"/>
            <w:tcBorders>
              <w:top w:val="single" w:sz="4" w:space="0" w:color="auto"/>
              <w:left w:val="nil"/>
              <w:bottom w:val="single" w:sz="4" w:space="0" w:color="auto"/>
              <w:right w:val="single" w:sz="4" w:space="0" w:color="auto"/>
            </w:tcBorders>
            <w:shd w:val="clear" w:color="auto" w:fill="auto"/>
            <w:vAlign w:val="center"/>
          </w:tcPr>
          <w:p w:rsidR="00953F4E" w:rsidRDefault="00953F4E" w:rsidP="00953F4E">
            <w:pPr>
              <w:pStyle w:val="afffffff0"/>
              <w:rPr>
                <w:rFonts w:eastAsia="Times New Roman"/>
                <w:color w:val="000000" w:themeColor="text1"/>
                <w:szCs w:val="22"/>
                <w:lang w:eastAsia="ru-RU"/>
              </w:rPr>
            </w:pPr>
            <w:r>
              <w:rPr>
                <w:rFonts w:eastAsia="Times New Roman"/>
                <w:color w:val="000000" w:themeColor="text1"/>
                <w:szCs w:val="22"/>
                <w:lang w:eastAsia="ru-RU"/>
              </w:rPr>
              <w:t>Нет</w:t>
            </w:r>
          </w:p>
        </w:tc>
      </w:tr>
    </w:tbl>
    <w:p w:rsidR="00AB0258" w:rsidRPr="002C4067" w:rsidRDefault="00145BBA" w:rsidP="008511AE">
      <w:pPr>
        <w:pStyle w:val="a2"/>
      </w:pPr>
      <w:bookmarkStart w:id="250" w:name="_Toc162259201"/>
      <w:bookmarkStart w:id="251" w:name="_Toc165985087"/>
      <w:bookmarkStart w:id="252" w:name="_Toc205122231"/>
      <w:r w:rsidRPr="002C4067">
        <w:t>О</w:t>
      </w:r>
      <w:r w:rsidR="005E5DE4" w:rsidRPr="002C4067">
        <w:t>писание особенностей характеристик видов топлива в зависимости от мест поставки</w:t>
      </w:r>
      <w:bookmarkEnd w:id="250"/>
      <w:bookmarkEnd w:id="251"/>
      <w:bookmarkEnd w:id="252"/>
    </w:p>
    <w:p w:rsidR="008013ED" w:rsidRPr="002C4067" w:rsidRDefault="005C1A94" w:rsidP="001B4926">
      <w:pPr>
        <w:pStyle w:val="aff2"/>
      </w:pPr>
      <w:r w:rsidRPr="002C4067">
        <w:t>Н</w:t>
      </w:r>
      <w:r w:rsidR="00A876C3" w:rsidRPr="002C4067">
        <w:t xml:space="preserve">а </w:t>
      </w:r>
      <w:r w:rsidR="000A5A43" w:rsidRPr="002C4067">
        <w:t>территории</w:t>
      </w:r>
      <w:r w:rsidR="00D458C1" w:rsidRPr="002C4067">
        <w:t xml:space="preserve"> </w:t>
      </w:r>
      <w:r w:rsidR="00E52A55" w:rsidRPr="004D0857">
        <w:t>округа</w:t>
      </w:r>
      <w:r w:rsidR="00010A90" w:rsidRPr="004D0857">
        <w:t xml:space="preserve"> действует </w:t>
      </w:r>
      <w:r w:rsidR="00953F4E" w:rsidRPr="004D0857">
        <w:t>20</w:t>
      </w:r>
      <w:r w:rsidR="003D6CCF" w:rsidRPr="004D0857">
        <w:t xml:space="preserve"> источник</w:t>
      </w:r>
      <w:r w:rsidR="00E52A55" w:rsidRPr="004D0857">
        <w:t>ов</w:t>
      </w:r>
      <w:r w:rsidR="003D6CCF" w:rsidRPr="004D0857">
        <w:t xml:space="preserve"> </w:t>
      </w:r>
      <w:r w:rsidR="00586F7C" w:rsidRPr="004D0857">
        <w:t>централизованного</w:t>
      </w:r>
      <w:r w:rsidR="00010A90" w:rsidRPr="004D0857">
        <w:t xml:space="preserve"> теплоснабжения</w:t>
      </w:r>
      <w:r w:rsidR="00010A90" w:rsidRPr="002C4067">
        <w:t>, отапливающи</w:t>
      </w:r>
      <w:r w:rsidR="00E52A55">
        <w:t>х</w:t>
      </w:r>
      <w:r w:rsidR="00010A90" w:rsidRPr="002C4067">
        <w:t xml:space="preserve"> </w:t>
      </w:r>
      <w:r w:rsidR="00CC39FA" w:rsidRPr="002C4067">
        <w:t>социально-значимые</w:t>
      </w:r>
      <w:r w:rsidR="00010A90" w:rsidRPr="002C4067">
        <w:t>, об</w:t>
      </w:r>
      <w:r w:rsidR="006C495F" w:rsidRPr="002C4067">
        <w:t>щественные здания и жилой фонд</w:t>
      </w:r>
      <w:r w:rsidR="001B4926">
        <w:t>.</w:t>
      </w:r>
      <w:r w:rsidR="006C495F" w:rsidRPr="002C4067">
        <w:t xml:space="preserve"> В качестве основного вида топлива на централизованн</w:t>
      </w:r>
      <w:r w:rsidR="00E52A55">
        <w:t>ых</w:t>
      </w:r>
      <w:r w:rsidR="006C495F" w:rsidRPr="002C4067">
        <w:t xml:space="preserve"> котельн</w:t>
      </w:r>
      <w:r w:rsidR="00E52A55">
        <w:t>ых</w:t>
      </w:r>
      <w:r w:rsidR="006C495F" w:rsidRPr="002C4067">
        <w:t xml:space="preserve"> </w:t>
      </w:r>
      <w:r w:rsidR="00E52A55">
        <w:t>округа</w:t>
      </w:r>
      <w:r w:rsidR="006C495F" w:rsidRPr="002C4067">
        <w:t xml:space="preserve"> использу</w:t>
      </w:r>
      <w:r w:rsidR="0026344B">
        <w:t>е</w:t>
      </w:r>
      <w:r w:rsidR="006C495F" w:rsidRPr="002C4067">
        <w:t>тся</w:t>
      </w:r>
      <w:r w:rsidR="008013ED" w:rsidRPr="002C4067">
        <w:t xml:space="preserve"> </w:t>
      </w:r>
      <w:r w:rsidR="0026344B">
        <w:t>природный газ</w:t>
      </w:r>
      <w:r w:rsidR="008013ED" w:rsidRPr="002C4067">
        <w:t xml:space="preserve">. </w:t>
      </w:r>
    </w:p>
    <w:p w:rsidR="00010A90" w:rsidRPr="002C4067" w:rsidRDefault="00010A90" w:rsidP="001B4926">
      <w:pPr>
        <w:pStyle w:val="aff2"/>
      </w:pPr>
      <w:r w:rsidRPr="002C4067">
        <w:t>Сложност</w:t>
      </w:r>
      <w:r w:rsidR="0026344B">
        <w:t>и</w:t>
      </w:r>
      <w:r w:rsidRPr="002C4067">
        <w:t xml:space="preserve"> с обеспечением теплоисточник</w:t>
      </w:r>
      <w:r w:rsidR="0026344B">
        <w:t>а</w:t>
      </w:r>
      <w:r w:rsidRPr="002C4067">
        <w:t xml:space="preserve"> топливом в периоды расчетных температур наружного воздуха отсутствуют.</w:t>
      </w:r>
    </w:p>
    <w:p w:rsidR="00AB0258" w:rsidRPr="002C4067" w:rsidRDefault="00145BBA" w:rsidP="008511AE">
      <w:pPr>
        <w:pStyle w:val="a2"/>
      </w:pPr>
      <w:bookmarkStart w:id="253" w:name="_Toc162259202"/>
      <w:bookmarkStart w:id="254" w:name="_Toc165985088"/>
      <w:bookmarkStart w:id="255" w:name="_Toc205122232"/>
      <w:r w:rsidRPr="002C4067">
        <w:t>О</w:t>
      </w:r>
      <w:r w:rsidR="00274C31" w:rsidRPr="002C4067">
        <w:t>писание использования местных видов топлива</w:t>
      </w:r>
      <w:bookmarkEnd w:id="253"/>
      <w:bookmarkEnd w:id="254"/>
      <w:bookmarkEnd w:id="255"/>
    </w:p>
    <w:p w:rsidR="008013ED" w:rsidRPr="004D0857" w:rsidRDefault="008013ED" w:rsidP="001B4926">
      <w:pPr>
        <w:pStyle w:val="aff2"/>
      </w:pPr>
      <w:r w:rsidRPr="002C4067">
        <w:t>Местные виды топлива - это топливные ресурсы, использование которых потенциально возможно в районах (территориях) их образования, производства, добычи (торф и продукты его переработки, попутный газ, отходы деревообработки, отходы сельскохозяйственной деятельности, отходы производства и потребления, в том числе твердые коммунальные отходы, и иные виды топливных ресурсов), экономическая эффективность потребления которых ограничена районами (</w:t>
      </w:r>
      <w:r w:rsidRPr="004D0857">
        <w:t>территориями) их происхождения (согласно Постановлени</w:t>
      </w:r>
      <w:r w:rsidR="0026344B" w:rsidRPr="004D0857">
        <w:t>ю</w:t>
      </w:r>
      <w:r w:rsidRPr="004D0857">
        <w:t xml:space="preserve"> Правительства № 154 от 22.02.2012 г.).</w:t>
      </w:r>
    </w:p>
    <w:p w:rsidR="008013ED" w:rsidRPr="00D13B2C" w:rsidRDefault="008013ED" w:rsidP="001B4926">
      <w:pPr>
        <w:pStyle w:val="aff2"/>
      </w:pPr>
      <w:r w:rsidRPr="004D0857">
        <w:t xml:space="preserve">Для территории </w:t>
      </w:r>
      <w:r w:rsidR="00E52A55" w:rsidRPr="004D0857">
        <w:t>Смоленской</w:t>
      </w:r>
      <w:r w:rsidRPr="004D0857">
        <w:t xml:space="preserve"> области к местным видам топлива можно отнести дрова, отходы лесопиления и пеллеты. </w:t>
      </w:r>
    </w:p>
    <w:p w:rsidR="00A14618" w:rsidRPr="002C4067" w:rsidRDefault="00145BBA" w:rsidP="008511AE">
      <w:pPr>
        <w:pStyle w:val="a2"/>
      </w:pPr>
      <w:bookmarkStart w:id="256" w:name="_Toc162259203"/>
      <w:bookmarkStart w:id="257" w:name="_Toc165985089"/>
      <w:bookmarkStart w:id="258" w:name="_Toc205122233"/>
      <w:r w:rsidRPr="002C4067">
        <w:t>О</w:t>
      </w:r>
      <w:r w:rsidR="00274C31" w:rsidRPr="002C4067">
        <w:t>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256"/>
      <w:bookmarkEnd w:id="257"/>
      <w:bookmarkEnd w:id="258"/>
    </w:p>
    <w:p w:rsidR="008013ED" w:rsidRPr="002C4067" w:rsidRDefault="008013ED" w:rsidP="001B4926">
      <w:pPr>
        <w:pStyle w:val="aff2"/>
      </w:pPr>
      <w:r w:rsidRPr="002C4067">
        <w:t xml:space="preserve">На территории </w:t>
      </w:r>
      <w:r w:rsidR="003326C1" w:rsidRPr="004D0857">
        <w:t xml:space="preserve">округа действует </w:t>
      </w:r>
      <w:r w:rsidR="00953F4E" w:rsidRPr="004D0857">
        <w:t>20</w:t>
      </w:r>
      <w:r w:rsidR="003326C1" w:rsidRPr="004D0857">
        <w:t xml:space="preserve"> источников централизованного теплоснабжения</w:t>
      </w:r>
      <w:r w:rsidR="003326C1" w:rsidRPr="002C4067">
        <w:t>, отапливающи</w:t>
      </w:r>
      <w:r w:rsidR="003326C1">
        <w:t>х</w:t>
      </w:r>
      <w:r w:rsidR="003326C1" w:rsidRPr="002C4067">
        <w:t xml:space="preserve"> социально-значимые, общественные здания и жилой фонд</w:t>
      </w:r>
      <w:r w:rsidR="003326C1">
        <w:t>.</w:t>
      </w:r>
      <w:r w:rsidR="003326C1" w:rsidRPr="002C4067">
        <w:t xml:space="preserve"> В качестве основного вида топлива на централизованн</w:t>
      </w:r>
      <w:r w:rsidR="003326C1">
        <w:t>ых</w:t>
      </w:r>
      <w:r w:rsidR="003326C1" w:rsidRPr="002C4067">
        <w:t xml:space="preserve"> котельн</w:t>
      </w:r>
      <w:r w:rsidR="003326C1">
        <w:t>ых</w:t>
      </w:r>
      <w:r w:rsidR="003326C1" w:rsidRPr="002C4067">
        <w:t xml:space="preserve"> </w:t>
      </w:r>
      <w:r w:rsidR="003326C1">
        <w:t>округа</w:t>
      </w:r>
      <w:r w:rsidR="003326C1" w:rsidRPr="002C4067">
        <w:t xml:space="preserve"> использу</w:t>
      </w:r>
      <w:r w:rsidR="003326C1">
        <w:t>е</w:t>
      </w:r>
      <w:r w:rsidR="003326C1" w:rsidRPr="002C4067">
        <w:t xml:space="preserve">тся </w:t>
      </w:r>
      <w:r w:rsidR="003326C1">
        <w:t>природный газ</w:t>
      </w:r>
      <w:r w:rsidRPr="002C4067">
        <w:t>. Характеристика используемого котельно-печного топлива приведена в таблице ниже.</w:t>
      </w:r>
    </w:p>
    <w:p w:rsidR="00C83B43" w:rsidRDefault="00C83B43">
      <w:pPr>
        <w:jc w:val="left"/>
        <w:rPr>
          <w:rFonts w:ascii="Segoe UI" w:eastAsiaTheme="minorHAnsi" w:hAnsi="Segoe UI"/>
          <w:sz w:val="22"/>
          <w:szCs w:val="24"/>
        </w:rPr>
      </w:pPr>
      <w:r>
        <w:br w:type="page"/>
      </w:r>
    </w:p>
    <w:p w:rsidR="00586F7C" w:rsidRPr="002C4067" w:rsidRDefault="00DF18F8" w:rsidP="001B4926">
      <w:pPr>
        <w:pStyle w:val="afffffffa"/>
      </w:pPr>
      <w:r w:rsidRPr="002C4067">
        <w:lastRenderedPageBreak/>
        <w:t xml:space="preserve">Таблица </w:t>
      </w:r>
      <w:r w:rsidR="00827E3F">
        <w:rPr>
          <w:noProof/>
        </w:rPr>
        <w:fldChar w:fldCharType="begin"/>
      </w:r>
      <w:r w:rsidR="00A95700">
        <w:rPr>
          <w:noProof/>
        </w:rPr>
        <w:instrText xml:space="preserve"> SEQ Таблица \* ARABIC </w:instrText>
      </w:r>
      <w:r w:rsidR="00827E3F">
        <w:rPr>
          <w:noProof/>
        </w:rPr>
        <w:fldChar w:fldCharType="separate"/>
      </w:r>
      <w:r w:rsidR="00C83B43">
        <w:rPr>
          <w:noProof/>
        </w:rPr>
        <w:t>38</w:t>
      </w:r>
      <w:r w:rsidR="00827E3F">
        <w:rPr>
          <w:noProof/>
        </w:rPr>
        <w:fldChar w:fldCharType="end"/>
      </w:r>
      <w:r>
        <w:rPr>
          <w:noProof/>
        </w:rPr>
        <w:t xml:space="preserve"> </w:t>
      </w:r>
      <w:r w:rsidRPr="002C4067">
        <w:t xml:space="preserve">– </w:t>
      </w:r>
      <w:r w:rsidR="005C1A94" w:rsidRPr="002C4067">
        <w:t>Особенности характеристик топлива, п</w:t>
      </w:r>
      <w:r w:rsidR="00145BBA" w:rsidRPr="002C4067">
        <w:t>оставляемого на источники тепла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92"/>
        <w:gridCol w:w="3414"/>
        <w:gridCol w:w="2195"/>
        <w:gridCol w:w="3620"/>
      </w:tblGrid>
      <w:tr w:rsidR="008013ED" w:rsidRPr="002C4067" w:rsidTr="008013ED">
        <w:trPr>
          <w:cantSplit/>
          <w:tblHeader/>
        </w:trPr>
        <w:tc>
          <w:tcPr>
            <w:tcW w:w="572" w:type="pct"/>
            <w:vAlign w:val="center"/>
          </w:tcPr>
          <w:p w:rsidR="008013ED" w:rsidRPr="001B4926" w:rsidRDefault="008013ED" w:rsidP="001B4926">
            <w:pPr>
              <w:pStyle w:val="afffffff0"/>
              <w:rPr>
                <w:b/>
                <w:lang w:eastAsia="ru-RU" w:bidi="ru-RU"/>
              </w:rPr>
            </w:pPr>
            <w:r w:rsidRPr="001B4926">
              <w:rPr>
                <w:b/>
                <w:lang w:eastAsia="ru-RU" w:bidi="ru-RU"/>
              </w:rPr>
              <w:t>№ п/п</w:t>
            </w:r>
          </w:p>
        </w:tc>
        <w:tc>
          <w:tcPr>
            <w:tcW w:w="1638" w:type="pct"/>
            <w:shd w:val="clear" w:color="auto" w:fill="auto"/>
            <w:vAlign w:val="center"/>
          </w:tcPr>
          <w:p w:rsidR="008013ED" w:rsidRPr="001B4926" w:rsidRDefault="008013ED" w:rsidP="001B4926">
            <w:pPr>
              <w:pStyle w:val="afffffff0"/>
              <w:rPr>
                <w:b/>
                <w:lang w:eastAsia="ru-RU" w:bidi="ru-RU"/>
              </w:rPr>
            </w:pPr>
            <w:r w:rsidRPr="001B4926">
              <w:rPr>
                <w:b/>
                <w:lang w:eastAsia="ru-RU" w:bidi="ru-RU"/>
              </w:rPr>
              <w:t>Вид топлива</w:t>
            </w:r>
          </w:p>
        </w:tc>
        <w:tc>
          <w:tcPr>
            <w:tcW w:w="1053" w:type="pct"/>
            <w:shd w:val="clear" w:color="auto" w:fill="auto"/>
            <w:vAlign w:val="center"/>
          </w:tcPr>
          <w:p w:rsidR="008013ED" w:rsidRPr="001B4926" w:rsidRDefault="008013ED" w:rsidP="001B4926">
            <w:pPr>
              <w:pStyle w:val="afffffff0"/>
              <w:rPr>
                <w:b/>
                <w:lang w:eastAsia="ru-RU" w:bidi="ru-RU"/>
              </w:rPr>
            </w:pPr>
            <w:r w:rsidRPr="001B4926">
              <w:rPr>
                <w:b/>
                <w:lang w:eastAsia="ru-RU" w:bidi="ru-RU"/>
              </w:rPr>
              <w:t>Показатель</w:t>
            </w:r>
          </w:p>
        </w:tc>
        <w:tc>
          <w:tcPr>
            <w:tcW w:w="1737" w:type="pct"/>
            <w:shd w:val="clear" w:color="auto" w:fill="auto"/>
            <w:vAlign w:val="center"/>
          </w:tcPr>
          <w:p w:rsidR="008013ED" w:rsidRPr="001B4926" w:rsidRDefault="008013ED" w:rsidP="001B4926">
            <w:pPr>
              <w:pStyle w:val="afffffff0"/>
              <w:rPr>
                <w:b/>
                <w:lang w:eastAsia="ru-RU" w:bidi="ru-RU"/>
              </w:rPr>
            </w:pPr>
            <w:r w:rsidRPr="001B4926">
              <w:rPr>
                <w:b/>
                <w:lang w:eastAsia="ru-RU" w:bidi="ru-RU"/>
              </w:rPr>
              <w:t>Значение</w:t>
            </w:r>
          </w:p>
        </w:tc>
      </w:tr>
      <w:tr w:rsidR="008013ED" w:rsidRPr="002C4067" w:rsidTr="003D6CCF">
        <w:trPr>
          <w:cantSplit/>
          <w:trHeight w:val="785"/>
        </w:trPr>
        <w:tc>
          <w:tcPr>
            <w:tcW w:w="572" w:type="pct"/>
            <w:vAlign w:val="center"/>
          </w:tcPr>
          <w:p w:rsidR="008013ED" w:rsidRPr="002C4067" w:rsidRDefault="008013ED" w:rsidP="001B4926">
            <w:pPr>
              <w:pStyle w:val="afffffff0"/>
            </w:pPr>
            <w:r w:rsidRPr="002C4067">
              <w:t>1</w:t>
            </w:r>
          </w:p>
        </w:tc>
        <w:tc>
          <w:tcPr>
            <w:tcW w:w="1638" w:type="pct"/>
            <w:shd w:val="clear" w:color="auto" w:fill="auto"/>
            <w:vAlign w:val="center"/>
          </w:tcPr>
          <w:p w:rsidR="008013ED" w:rsidRPr="002C4067" w:rsidRDefault="003D6CCF" w:rsidP="001B4926">
            <w:pPr>
              <w:pStyle w:val="afffffff0"/>
            </w:pPr>
            <w:r>
              <w:t>Природный газ</w:t>
            </w:r>
          </w:p>
        </w:tc>
        <w:tc>
          <w:tcPr>
            <w:tcW w:w="1053" w:type="pct"/>
            <w:shd w:val="clear" w:color="auto" w:fill="auto"/>
            <w:vAlign w:val="center"/>
          </w:tcPr>
          <w:p w:rsidR="008013ED" w:rsidRPr="002C4067" w:rsidRDefault="008013ED" w:rsidP="001B4926">
            <w:pPr>
              <w:pStyle w:val="afffffff0"/>
              <w:rPr>
                <w:lang w:eastAsia="ru-RU" w:bidi="ru-RU"/>
              </w:rPr>
            </w:pPr>
            <w:r w:rsidRPr="002C4067">
              <w:rPr>
                <w:lang w:eastAsia="ru-RU" w:bidi="ru-RU"/>
              </w:rPr>
              <w:t>Он</w:t>
            </w:r>
            <w:r w:rsidRPr="002C4067">
              <w:rPr>
                <w:vertAlign w:val="superscript"/>
                <w:lang w:eastAsia="ru-RU" w:bidi="ru-RU"/>
              </w:rPr>
              <w:t>р</w:t>
            </w:r>
          </w:p>
        </w:tc>
        <w:tc>
          <w:tcPr>
            <w:tcW w:w="1737" w:type="pct"/>
            <w:shd w:val="clear" w:color="auto" w:fill="auto"/>
            <w:vAlign w:val="center"/>
          </w:tcPr>
          <w:p w:rsidR="008013ED" w:rsidRPr="00273DA2" w:rsidRDefault="00B8530F" w:rsidP="001B4926">
            <w:pPr>
              <w:pStyle w:val="afffffff0"/>
              <w:rPr>
                <w:color w:val="000000" w:themeColor="text1"/>
                <w:lang w:eastAsia="ru-RU" w:bidi="ru-RU"/>
              </w:rPr>
            </w:pPr>
            <w:r>
              <w:rPr>
                <w:color w:val="000000" w:themeColor="text1"/>
                <w:lang w:eastAsia="ru-RU" w:bidi="ru-RU"/>
              </w:rPr>
              <w:t>79</w:t>
            </w:r>
            <w:r w:rsidR="00273DA2" w:rsidRPr="00273DA2">
              <w:rPr>
                <w:color w:val="000000" w:themeColor="text1"/>
                <w:lang w:eastAsia="ru-RU" w:bidi="ru-RU"/>
              </w:rPr>
              <w:t>00-8</w:t>
            </w:r>
            <w:r>
              <w:rPr>
                <w:color w:val="000000" w:themeColor="text1"/>
                <w:lang w:eastAsia="ru-RU" w:bidi="ru-RU"/>
              </w:rPr>
              <w:t>3</w:t>
            </w:r>
            <w:r w:rsidR="00273DA2" w:rsidRPr="00273DA2">
              <w:rPr>
                <w:color w:val="000000" w:themeColor="text1"/>
                <w:lang w:eastAsia="ru-RU" w:bidi="ru-RU"/>
              </w:rPr>
              <w:t>00</w:t>
            </w:r>
            <w:r w:rsidR="008013ED" w:rsidRPr="00273DA2">
              <w:rPr>
                <w:color w:val="000000" w:themeColor="text1"/>
                <w:lang w:eastAsia="ru-RU" w:bidi="ru-RU"/>
              </w:rPr>
              <w:t xml:space="preserve"> ккал/</w:t>
            </w:r>
            <w:r w:rsidR="00DF18F8" w:rsidRPr="00273DA2">
              <w:rPr>
                <w:color w:val="000000" w:themeColor="text1"/>
                <w:lang w:eastAsia="ru-RU" w:bidi="ru-RU"/>
              </w:rPr>
              <w:t>м3</w:t>
            </w:r>
          </w:p>
        </w:tc>
      </w:tr>
    </w:tbl>
    <w:p w:rsidR="008013ED" w:rsidRPr="002C4067" w:rsidRDefault="008013ED" w:rsidP="001B4926">
      <w:pPr>
        <w:pStyle w:val="aff2"/>
      </w:pPr>
      <w:r w:rsidRPr="002C4067">
        <w:t>При отсутствии централизованного теплоснабжения отопление жилых и общественных зданий осуществляется с помощью индивидуальных источников тепловой энергии (</w:t>
      </w:r>
      <w:r w:rsidR="00A35FBE">
        <w:t xml:space="preserve">газовые котлы, </w:t>
      </w:r>
      <w:r w:rsidRPr="002C4067">
        <w:t>твердотопливные котлы, печи на твердом топливе, электроотопление).</w:t>
      </w:r>
    </w:p>
    <w:p w:rsidR="00A14618" w:rsidRPr="002C4067" w:rsidRDefault="00145BBA" w:rsidP="008511AE">
      <w:pPr>
        <w:pStyle w:val="a2"/>
        <w:rPr>
          <w:rStyle w:val="mark"/>
        </w:rPr>
      </w:pPr>
      <w:bookmarkStart w:id="259" w:name="_Toc162259204"/>
      <w:bookmarkStart w:id="260" w:name="_Toc165985090"/>
      <w:bookmarkStart w:id="261" w:name="_Toc205122234"/>
      <w:r w:rsidRPr="002C4067">
        <w:rPr>
          <w:rStyle w:val="ed"/>
        </w:rPr>
        <w:t>О</w:t>
      </w:r>
      <w:r w:rsidR="00274C31" w:rsidRPr="002C4067">
        <w:rPr>
          <w:rStyle w:val="ed"/>
        </w:rPr>
        <w:t xml:space="preserve">писание преобладающего в </w:t>
      </w:r>
      <w:r w:rsidR="00DF18F8">
        <w:rPr>
          <w:rStyle w:val="ed"/>
        </w:rPr>
        <w:t>поселении</w:t>
      </w:r>
      <w:r w:rsidR="00274C31" w:rsidRPr="002C4067">
        <w:rPr>
          <w:rStyle w:val="ed"/>
        </w:rPr>
        <w:t xml:space="preserve"> вида топлива, определяемого по совокупности всех систем теплоснабжения, находящихся в муниципальном образовании</w:t>
      </w:r>
      <w:bookmarkEnd w:id="259"/>
      <w:bookmarkEnd w:id="260"/>
      <w:bookmarkEnd w:id="261"/>
    </w:p>
    <w:p w:rsidR="004206F2" w:rsidRPr="002C4067" w:rsidRDefault="00F63CDD" w:rsidP="001B4926">
      <w:pPr>
        <w:pStyle w:val="aff2"/>
        <w:rPr>
          <w:rFonts w:eastAsia="Microsoft YaHei"/>
        </w:rPr>
      </w:pPr>
      <w:r w:rsidRPr="002C4067">
        <w:rPr>
          <w:rFonts w:eastAsia="Microsoft YaHei"/>
        </w:rPr>
        <w:t xml:space="preserve">На </w:t>
      </w:r>
      <w:r w:rsidR="000A5A43" w:rsidRPr="004D0857">
        <w:rPr>
          <w:rFonts w:eastAsia="Microsoft YaHei"/>
        </w:rPr>
        <w:t>территории</w:t>
      </w:r>
      <w:r w:rsidR="00D458C1" w:rsidRPr="004D0857">
        <w:rPr>
          <w:rFonts w:eastAsia="Microsoft YaHei"/>
        </w:rPr>
        <w:t xml:space="preserve"> </w:t>
      </w:r>
      <w:r w:rsidR="00A35FBE" w:rsidRPr="004D0857">
        <w:rPr>
          <w:rFonts w:eastAsia="Microsoft YaHei"/>
        </w:rPr>
        <w:t xml:space="preserve">округа </w:t>
      </w:r>
      <w:r w:rsidR="00356CF4" w:rsidRPr="004D0857">
        <w:rPr>
          <w:rFonts w:eastAsia="Microsoft YaHei"/>
        </w:rPr>
        <w:t xml:space="preserve">действует </w:t>
      </w:r>
      <w:r w:rsidR="00953F4E" w:rsidRPr="004D0857">
        <w:t>20</w:t>
      </w:r>
      <w:r w:rsidR="003D6CCF" w:rsidRPr="004D0857">
        <w:t xml:space="preserve"> источник</w:t>
      </w:r>
      <w:r w:rsidR="00A35FBE" w:rsidRPr="004D0857">
        <w:t>ов</w:t>
      </w:r>
      <w:r w:rsidR="003D6CCF" w:rsidRPr="004D0857">
        <w:t xml:space="preserve"> </w:t>
      </w:r>
      <w:r w:rsidR="00356CF4" w:rsidRPr="004D0857">
        <w:rPr>
          <w:rFonts w:eastAsia="Microsoft YaHei"/>
        </w:rPr>
        <w:t>централизованного</w:t>
      </w:r>
      <w:r w:rsidR="00356CF4" w:rsidRPr="002C4067">
        <w:rPr>
          <w:rFonts w:eastAsia="Microsoft YaHei"/>
        </w:rPr>
        <w:t xml:space="preserve"> теплоснабжения</w:t>
      </w:r>
      <w:r w:rsidR="00145662" w:rsidRPr="002C4067">
        <w:t>.</w:t>
      </w:r>
      <w:r w:rsidR="004206F2" w:rsidRPr="002C4067">
        <w:rPr>
          <w:rFonts w:eastAsia="Microsoft YaHei"/>
        </w:rPr>
        <w:t xml:space="preserve"> </w:t>
      </w:r>
      <w:r w:rsidR="004206F2" w:rsidRPr="002C4067">
        <w:t xml:space="preserve">В качестве основного вида топлива </w:t>
      </w:r>
      <w:r w:rsidR="00A35FBE" w:rsidRPr="002C4067">
        <w:t>на централизованн</w:t>
      </w:r>
      <w:r w:rsidR="00A35FBE">
        <w:t>ых</w:t>
      </w:r>
      <w:r w:rsidR="00A35FBE" w:rsidRPr="002C4067">
        <w:t xml:space="preserve"> котельн</w:t>
      </w:r>
      <w:r w:rsidR="00A35FBE">
        <w:t>ых</w:t>
      </w:r>
      <w:r w:rsidR="00A35FBE" w:rsidRPr="002C4067">
        <w:t xml:space="preserve"> </w:t>
      </w:r>
      <w:r w:rsidR="00A35FBE">
        <w:t>округа</w:t>
      </w:r>
      <w:r w:rsidR="00A35FBE" w:rsidRPr="002C4067">
        <w:t xml:space="preserve"> </w:t>
      </w:r>
      <w:r w:rsidR="004206F2" w:rsidRPr="002C4067">
        <w:t>использу</w:t>
      </w:r>
      <w:r w:rsidR="003D6CCF">
        <w:t>е</w:t>
      </w:r>
      <w:r w:rsidR="004206F2" w:rsidRPr="002C4067">
        <w:t xml:space="preserve">тся </w:t>
      </w:r>
      <w:r w:rsidR="003D6CCF">
        <w:t>природный газ</w:t>
      </w:r>
      <w:r w:rsidR="004206F2" w:rsidRPr="002C4067">
        <w:t>.</w:t>
      </w:r>
    </w:p>
    <w:p w:rsidR="00A14618" w:rsidRPr="002C4067" w:rsidRDefault="00FC0CD1" w:rsidP="008511AE">
      <w:pPr>
        <w:pStyle w:val="a2"/>
      </w:pPr>
      <w:bookmarkStart w:id="262" w:name="_Toc162259205"/>
      <w:bookmarkStart w:id="263" w:name="_Toc165985091"/>
      <w:bookmarkStart w:id="264" w:name="_Toc205122235"/>
      <w:r w:rsidRPr="002C4067">
        <w:rPr>
          <w:rStyle w:val="ed"/>
        </w:rPr>
        <w:t>О</w:t>
      </w:r>
      <w:r w:rsidR="00274C31" w:rsidRPr="002C4067">
        <w:rPr>
          <w:rStyle w:val="ed"/>
        </w:rPr>
        <w:t>писание приоритетного направления развития топливного баланс</w:t>
      </w:r>
      <w:r w:rsidR="00E562F7">
        <w:rPr>
          <w:rStyle w:val="ed"/>
        </w:rPr>
        <w:t xml:space="preserve">а </w:t>
      </w:r>
      <w:bookmarkEnd w:id="262"/>
      <w:bookmarkEnd w:id="263"/>
      <w:r w:rsidR="00633D83" w:rsidRPr="00633D83">
        <w:rPr>
          <w:rStyle w:val="ed"/>
        </w:rPr>
        <w:t>поселения, муниципального округа, городского округа, города федерального значения</w:t>
      </w:r>
      <w:bookmarkEnd w:id="264"/>
      <w:r w:rsidR="00D705B3">
        <w:rPr>
          <w:rStyle w:val="ed"/>
        </w:rPr>
        <w:t xml:space="preserve"> </w:t>
      </w:r>
    </w:p>
    <w:p w:rsidR="008013ED" w:rsidRPr="002C4067" w:rsidRDefault="003D6CCF" w:rsidP="001B4926">
      <w:pPr>
        <w:pStyle w:val="aff2"/>
      </w:pPr>
      <w:r w:rsidRPr="002C4067">
        <w:rPr>
          <w:rFonts w:eastAsia="Microsoft YaHei"/>
        </w:rPr>
        <w:t xml:space="preserve">На территории </w:t>
      </w:r>
      <w:r w:rsidR="00A35FBE" w:rsidRPr="004D0857">
        <w:t xml:space="preserve">округа действует </w:t>
      </w:r>
      <w:r w:rsidR="00953F4E" w:rsidRPr="004D0857">
        <w:t>20</w:t>
      </w:r>
      <w:r w:rsidR="00A35FBE" w:rsidRPr="004D0857">
        <w:t xml:space="preserve"> источников централизованного</w:t>
      </w:r>
      <w:r w:rsidR="00A35FBE" w:rsidRPr="002C4067">
        <w:t xml:space="preserve"> теплоснабжения, отапливающи</w:t>
      </w:r>
      <w:r w:rsidR="00A35FBE">
        <w:t>х</w:t>
      </w:r>
      <w:r w:rsidR="00A35FBE" w:rsidRPr="002C4067">
        <w:t xml:space="preserve"> социально-значимые, общественные здания и жилой фонд</w:t>
      </w:r>
      <w:r w:rsidR="00A35FBE">
        <w:t>.</w:t>
      </w:r>
      <w:r w:rsidR="00A35FBE" w:rsidRPr="002C4067">
        <w:t xml:space="preserve"> В качестве основного вида топлива на централизованн</w:t>
      </w:r>
      <w:r w:rsidR="00A35FBE">
        <w:t>ых</w:t>
      </w:r>
      <w:r w:rsidR="00A35FBE" w:rsidRPr="002C4067">
        <w:t xml:space="preserve"> котельн</w:t>
      </w:r>
      <w:r w:rsidR="00A35FBE">
        <w:t>ых</w:t>
      </w:r>
      <w:r w:rsidR="00A35FBE" w:rsidRPr="002C4067">
        <w:t xml:space="preserve"> </w:t>
      </w:r>
      <w:r w:rsidR="00A35FBE">
        <w:t>округа</w:t>
      </w:r>
      <w:r w:rsidR="00A35FBE" w:rsidRPr="002C4067">
        <w:t xml:space="preserve"> использу</w:t>
      </w:r>
      <w:r w:rsidR="00A35FBE">
        <w:t>е</w:t>
      </w:r>
      <w:r w:rsidR="00A35FBE" w:rsidRPr="002C4067">
        <w:t xml:space="preserve">тся </w:t>
      </w:r>
      <w:r w:rsidR="00A35FBE">
        <w:t>природный газ</w:t>
      </w:r>
      <w:r w:rsidR="007E2E9D">
        <w:t>.</w:t>
      </w:r>
    </w:p>
    <w:p w:rsidR="001703E1" w:rsidRPr="002C4067" w:rsidRDefault="00A6466F" w:rsidP="001B4926">
      <w:pPr>
        <w:pStyle w:val="aff2"/>
      </w:pPr>
      <w:r w:rsidRPr="002C4067">
        <w:t>Перево</w:t>
      </w:r>
      <w:r w:rsidR="00787B99" w:rsidRPr="002C4067">
        <w:t xml:space="preserve">д </w:t>
      </w:r>
      <w:r w:rsidRPr="002C4067">
        <w:t>источник</w:t>
      </w:r>
      <w:r w:rsidR="00A35FBE">
        <w:t>ов</w:t>
      </w:r>
      <w:r w:rsidRPr="002C4067">
        <w:t xml:space="preserve"> </w:t>
      </w:r>
      <w:r w:rsidR="00061D3E" w:rsidRPr="002C4067">
        <w:t>централизованного теплоснабжения</w:t>
      </w:r>
      <w:r w:rsidRPr="002C4067">
        <w:t xml:space="preserve"> на другие виды топлива не планирует</w:t>
      </w:r>
      <w:r w:rsidR="008013ED" w:rsidRPr="002C4067">
        <w:t>ся</w:t>
      </w:r>
      <w:r w:rsidR="00061D3E" w:rsidRPr="002C4067">
        <w:t>.</w:t>
      </w:r>
    </w:p>
    <w:p w:rsidR="005D6D1F" w:rsidRPr="00C333CF" w:rsidRDefault="00EA0D24" w:rsidP="008511AE">
      <w:pPr>
        <w:pStyle w:val="a2"/>
      </w:pPr>
      <w:bookmarkStart w:id="265" w:name="_Toc32481129"/>
      <w:bookmarkStart w:id="266" w:name="_Toc162259206"/>
      <w:bookmarkStart w:id="267" w:name="_Toc165985092"/>
      <w:bookmarkStart w:id="268" w:name="_Toc205122236"/>
      <w:r w:rsidRPr="002C4067">
        <w:t>Изменения, произошедшие в топливных балансах источник</w:t>
      </w:r>
      <w:r w:rsidR="00B41FCD" w:rsidRPr="002C4067">
        <w:t>ов</w:t>
      </w:r>
      <w:r w:rsidRPr="002C4067">
        <w:t xml:space="preserve"> тепловой энергии </w:t>
      </w:r>
      <w:r w:rsidR="00B41FCD" w:rsidRPr="002C4067">
        <w:t xml:space="preserve">системе обеспечения топливом </w:t>
      </w:r>
      <w:r w:rsidR="00633D83" w:rsidRPr="00633D83">
        <w:t>поселения, муниципального округа, городского округа, города федерального значения</w:t>
      </w:r>
      <w:r w:rsidRPr="002C4067">
        <w:t xml:space="preserve"> за период, </w:t>
      </w:r>
      <w:r w:rsidR="00042A16" w:rsidRPr="002C4067">
        <w:t>предшествующий разработке (актуализации) схемы теплоснабжения</w:t>
      </w:r>
      <w:bookmarkStart w:id="269" w:name="_Toc422303789"/>
      <w:bookmarkStart w:id="270" w:name="_Toc422303790"/>
      <w:bookmarkEnd w:id="265"/>
      <w:bookmarkEnd w:id="266"/>
      <w:bookmarkEnd w:id="267"/>
      <w:bookmarkEnd w:id="268"/>
    </w:p>
    <w:p w:rsidR="00C333CF" w:rsidRPr="00172C65" w:rsidRDefault="00C333CF" w:rsidP="00FA1C46">
      <w:pPr>
        <w:pStyle w:val="aff2"/>
      </w:pPr>
      <w:r w:rsidRPr="00172C65">
        <w:rPr>
          <w:rFonts w:eastAsia="Microsoft YaHei"/>
        </w:rPr>
        <w:t xml:space="preserve">На основании полученных данных были актуализированы сведения по топливным балансам в зоне действия источника теплоснабжения по состоянию на </w:t>
      </w:r>
      <w:r w:rsidR="007E2E9D">
        <w:rPr>
          <w:rFonts w:eastAsia="Microsoft YaHei"/>
        </w:rPr>
        <w:t>начало 2025</w:t>
      </w:r>
      <w:r w:rsidRPr="00172C65">
        <w:rPr>
          <w:rFonts w:eastAsia="Microsoft YaHei"/>
        </w:rPr>
        <w:t xml:space="preserve"> г.</w:t>
      </w:r>
    </w:p>
    <w:p w:rsidR="009D61FF" w:rsidRDefault="00274C31" w:rsidP="00FB3DF5">
      <w:pPr>
        <w:pStyle w:val="a1"/>
      </w:pPr>
      <w:bookmarkStart w:id="271" w:name="_Toc162259207"/>
      <w:bookmarkStart w:id="272" w:name="_Toc165985093"/>
      <w:bookmarkStart w:id="273" w:name="_Toc205122237"/>
      <w:bookmarkEnd w:id="269"/>
      <w:r w:rsidRPr="002C4067">
        <w:t>Надежность теплоснабжения</w:t>
      </w:r>
      <w:bookmarkEnd w:id="271"/>
      <w:bookmarkEnd w:id="272"/>
      <w:bookmarkEnd w:id="273"/>
    </w:p>
    <w:p w:rsidR="00517EF6" w:rsidRPr="002C4067" w:rsidRDefault="00517EF6" w:rsidP="00060594">
      <w:pPr>
        <w:pStyle w:val="aff2"/>
      </w:pPr>
      <w:r w:rsidRPr="002C4067">
        <w:t>В соответствии с указаниями</w:t>
      </w:r>
      <w:r w:rsidR="00E615B9" w:rsidRPr="002C4067">
        <w:t>,</w:t>
      </w:r>
      <w:r w:rsidRPr="002C4067">
        <w:t xml:space="preserve"> </w:t>
      </w:r>
      <w:r w:rsidR="00E615B9" w:rsidRPr="002C4067">
        <w:t xml:space="preserve">приведенными </w:t>
      </w:r>
      <w:r w:rsidRPr="002C4067">
        <w:t>в</w:t>
      </w:r>
      <w:r w:rsidR="00851204" w:rsidRPr="002C4067">
        <w:t xml:space="preserve"> </w:t>
      </w:r>
      <w:r w:rsidR="00E615B9" w:rsidRPr="002C4067">
        <w:t>СП 124.13330.2012 «Свод правил. Тепловые сети. Актуализированная редакция СНиП 41-02-2003»,</w:t>
      </w:r>
      <w:r w:rsidRPr="002C4067">
        <w:t xml:space="preserve"> потребители теплоты по надежности теплоснабжения делятся на три категории: </w:t>
      </w:r>
    </w:p>
    <w:p w:rsidR="00517EF6" w:rsidRPr="00C333CF" w:rsidRDefault="00BC55C3" w:rsidP="0060330C">
      <w:pPr>
        <w:pStyle w:val="afffffff8"/>
        <w:numPr>
          <w:ilvl w:val="0"/>
          <w:numId w:val="34"/>
        </w:numPr>
      </w:pPr>
      <w:r w:rsidRPr="00C333CF">
        <w:t>п</w:t>
      </w:r>
      <w:r w:rsidR="00517EF6" w:rsidRPr="00C333CF">
        <w:t xml:space="preserve">ервая категория – потребители, не допускающие перерывов в подаче расчетного количества теплоты и снижения температуры воздуха в помещениях ниже значений предусмотренных </w:t>
      </w:r>
      <w:r w:rsidR="006947C8" w:rsidRPr="00C333CF">
        <w:t>ГОСТ 30494-2011 «Межгосударственный стандарт. Здания жилые и общественные. Параметры микроклимата в помещениях»</w:t>
      </w:r>
      <w:r w:rsidR="00517EF6" w:rsidRPr="00C333CF">
        <w:t>.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r w:rsidR="008163FC">
        <w:t>;</w:t>
      </w:r>
    </w:p>
    <w:p w:rsidR="00517EF6" w:rsidRPr="00C333CF" w:rsidRDefault="00BC55C3" w:rsidP="0060330C">
      <w:pPr>
        <w:pStyle w:val="afffffff8"/>
        <w:numPr>
          <w:ilvl w:val="0"/>
          <w:numId w:val="34"/>
        </w:numPr>
      </w:pPr>
      <w:r w:rsidRPr="00C333CF">
        <w:lastRenderedPageBreak/>
        <w:t>в</w:t>
      </w:r>
      <w:r w:rsidR="00517EF6" w:rsidRPr="00C333CF">
        <w:t>торая категория – потребители, допускающие снижение температуры в отапливаемых помещениях на перио</w:t>
      </w:r>
      <w:r w:rsidR="00787B99" w:rsidRPr="00C333CF">
        <w:t xml:space="preserve">д </w:t>
      </w:r>
      <w:r w:rsidR="00517EF6" w:rsidRPr="00C333CF">
        <w:t>ликвидации аварии, но не более 54</w:t>
      </w:r>
      <w:r w:rsidR="00706BCF" w:rsidRPr="00C333CF">
        <w:t xml:space="preserve"> </w:t>
      </w:r>
      <w:r w:rsidR="00517EF6" w:rsidRPr="00C333CF">
        <w:t>ч</w:t>
      </w:r>
      <w:r w:rsidR="00706BCF" w:rsidRPr="00C333CF">
        <w:t>а</w:t>
      </w:r>
      <w:r w:rsidR="008163FC">
        <w:t>сов</w:t>
      </w:r>
      <w:r w:rsidR="00517EF6" w:rsidRPr="00C333CF">
        <w:t>: жилые и общественные здания до 12°С, промышленных зданий до 8°С</w:t>
      </w:r>
      <w:r w:rsidR="008163FC">
        <w:t>;</w:t>
      </w:r>
    </w:p>
    <w:p w:rsidR="00517EF6" w:rsidRPr="00C333CF" w:rsidRDefault="00BC55C3" w:rsidP="0060330C">
      <w:pPr>
        <w:pStyle w:val="afffffff8"/>
        <w:numPr>
          <w:ilvl w:val="0"/>
          <w:numId w:val="34"/>
        </w:numPr>
      </w:pPr>
      <w:r w:rsidRPr="00C333CF">
        <w:t>т</w:t>
      </w:r>
      <w:r w:rsidR="00517EF6" w:rsidRPr="00C333CF">
        <w:t xml:space="preserve">ретья категория – остальные потребители. </w:t>
      </w:r>
    </w:p>
    <w:p w:rsidR="00517EF6" w:rsidRPr="002C4067" w:rsidRDefault="00517EF6" w:rsidP="00060594">
      <w:pPr>
        <w:pStyle w:val="aff2"/>
      </w:pPr>
      <w:r w:rsidRPr="002C4067">
        <w:t>Способность проектируемых и действующих источников теплоты, тепловых сетей и в целом СЦТ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следует определять по трем показателям (критериям): вер</w:t>
      </w:r>
      <w:r w:rsidR="008D5863" w:rsidRPr="002C4067">
        <w:t>оятности безотказной работы [Р];</w:t>
      </w:r>
      <w:r w:rsidRPr="002C4067">
        <w:t xml:space="preserve"> коэффициенту готовности [Кг] и живучести [Ж]. </w:t>
      </w:r>
    </w:p>
    <w:p w:rsidR="008F7ED6" w:rsidRPr="002C4067" w:rsidRDefault="00544264" w:rsidP="00060594">
      <w:pPr>
        <w:pStyle w:val="aff2"/>
      </w:pPr>
      <w:r w:rsidRPr="002C4067">
        <w:t>М</w:t>
      </w:r>
      <w:r w:rsidR="00517EF6" w:rsidRPr="002C4067">
        <w:t xml:space="preserve">инимально допустимые показатели вероятности безотказной работы следует принимать: </w:t>
      </w:r>
    </w:p>
    <w:p w:rsidR="008F7ED6" w:rsidRPr="002C4067" w:rsidRDefault="00517EF6" w:rsidP="0060330C">
      <w:pPr>
        <w:pStyle w:val="afffffff8"/>
        <w:numPr>
          <w:ilvl w:val="0"/>
          <w:numId w:val="35"/>
        </w:numPr>
      </w:pPr>
      <w:r w:rsidRPr="002C4067">
        <w:t xml:space="preserve">для источника теплоты - 0,97; </w:t>
      </w:r>
    </w:p>
    <w:p w:rsidR="008F7ED6" w:rsidRPr="002C4067" w:rsidRDefault="00517EF6" w:rsidP="0060330C">
      <w:pPr>
        <w:pStyle w:val="afffffff8"/>
        <w:numPr>
          <w:ilvl w:val="0"/>
          <w:numId w:val="35"/>
        </w:numPr>
      </w:pPr>
      <w:r w:rsidRPr="002C4067">
        <w:t xml:space="preserve">для тепловых сетей - 0,9; </w:t>
      </w:r>
    </w:p>
    <w:p w:rsidR="008F7ED6" w:rsidRPr="002C4067" w:rsidRDefault="00517EF6" w:rsidP="0060330C">
      <w:pPr>
        <w:pStyle w:val="afffffff8"/>
        <w:numPr>
          <w:ilvl w:val="0"/>
          <w:numId w:val="35"/>
        </w:numPr>
      </w:pPr>
      <w:r w:rsidRPr="002C4067">
        <w:t xml:space="preserve">для потребителя теплоты - 0,99. </w:t>
      </w:r>
    </w:p>
    <w:p w:rsidR="00517EF6" w:rsidRPr="00060594" w:rsidRDefault="00517EF6" w:rsidP="00060594">
      <w:pPr>
        <w:pStyle w:val="aff2"/>
      </w:pPr>
      <w:r w:rsidRPr="00060594">
        <w:t xml:space="preserve">Минимально допустимый показатель вероятности безотказной работы системы централизованного теплоснабжения в целом следует принимать равным 0,86. </w:t>
      </w:r>
    </w:p>
    <w:p w:rsidR="00517EF6" w:rsidRPr="00060594" w:rsidRDefault="00517EF6" w:rsidP="00060594">
      <w:pPr>
        <w:pStyle w:val="aff2"/>
      </w:pPr>
      <w:r w:rsidRPr="00060594">
        <w:t xml:space="preserve">Готовность системы теплоснабжения к исправной работе в течение отопительного периода определяется по числу часов ожидания готовности источника теплоты, тепловых сетей, потребителей теплоты, а также числу часов нерасчетных температур наружного воздуха в данной местности. </w:t>
      </w:r>
      <w:r w:rsidR="00544264" w:rsidRPr="00060594">
        <w:t>М</w:t>
      </w:r>
      <w:r w:rsidRPr="00060594">
        <w:t xml:space="preserve">инимально допустимый показатель готовности системы централизованного теплоснабжения к исправной работе принимается равным 0,97. </w:t>
      </w:r>
    </w:p>
    <w:p w:rsidR="00517EF6" w:rsidRPr="00060594" w:rsidRDefault="00517EF6" w:rsidP="00060594">
      <w:pPr>
        <w:pStyle w:val="aff2"/>
      </w:pPr>
      <w:r w:rsidRPr="00060594">
        <w:t>Методика расчета показателей надежности</w:t>
      </w:r>
      <w:r w:rsidR="008163FC">
        <w:t xml:space="preserve"> применена</w:t>
      </w:r>
      <w:r w:rsidR="00544264" w:rsidRPr="00060594">
        <w:t xml:space="preserve"> в </w:t>
      </w:r>
      <w:r w:rsidR="002C5110" w:rsidRPr="00060594">
        <w:t>соответствии</w:t>
      </w:r>
      <w:r w:rsidR="00544264" w:rsidRPr="00060594">
        <w:t xml:space="preserve"> Методическими указаниями по разработке схем теплоснабжения (</w:t>
      </w:r>
      <w:r w:rsidR="00E615B9" w:rsidRPr="00060594">
        <w:t>утв. Приказом Минэнерго России от 05.03.2019 № 212 «Об утверждении Методических указаний по разработке схем теплоснабжения»</w:t>
      </w:r>
      <w:r w:rsidR="00544264" w:rsidRPr="00060594">
        <w:t>)</w:t>
      </w:r>
      <w:r w:rsidR="008163FC">
        <w:t>.</w:t>
      </w:r>
    </w:p>
    <w:p w:rsidR="00517EF6" w:rsidRPr="00060594" w:rsidRDefault="00517EF6" w:rsidP="00060594">
      <w:pPr>
        <w:pStyle w:val="aff2"/>
      </w:pPr>
      <w:r w:rsidRPr="00060594">
        <w:t>Расчет вероятности безотказной работы (ВБР) тепловой сети по отношению к каждому потребителю рекомендуется выполнять с применением привед</w:t>
      </w:r>
      <w:r w:rsidR="00B518E3" w:rsidRPr="00060594">
        <w:t>е</w:t>
      </w:r>
      <w:r w:rsidR="00EE0FAC" w:rsidRPr="00060594">
        <w:t>нного ниже алгоритма:</w:t>
      </w:r>
    </w:p>
    <w:p w:rsidR="00517EF6" w:rsidRPr="00C333CF" w:rsidRDefault="0055093E" w:rsidP="0060330C">
      <w:pPr>
        <w:pStyle w:val="afffffff8"/>
        <w:numPr>
          <w:ilvl w:val="0"/>
          <w:numId w:val="36"/>
        </w:numPr>
      </w:pPr>
      <w:r w:rsidRPr="00C333CF">
        <w:t>о</w:t>
      </w:r>
      <w:r w:rsidR="00517EF6" w:rsidRPr="00C333CF">
        <w:t>предел</w:t>
      </w:r>
      <w:r w:rsidR="008163FC">
        <w:t>яется</w:t>
      </w:r>
      <w:r w:rsidR="00517EF6" w:rsidRPr="00C333CF">
        <w:t xml:space="preserve"> путь передачи теплоносителя от источника до потребителя, по отношению к которому выполняется расчет вероятности бе</w:t>
      </w:r>
      <w:r w:rsidR="00EE0FAC" w:rsidRPr="00C333CF">
        <w:t>зотказной работы тепловой сети;</w:t>
      </w:r>
    </w:p>
    <w:p w:rsidR="00517EF6" w:rsidRPr="00C333CF" w:rsidRDefault="0055093E" w:rsidP="0060330C">
      <w:pPr>
        <w:pStyle w:val="afffffff8"/>
        <w:numPr>
          <w:ilvl w:val="0"/>
          <w:numId w:val="36"/>
        </w:numPr>
      </w:pPr>
      <w:r w:rsidRPr="00C333CF">
        <w:t>н</w:t>
      </w:r>
      <w:r w:rsidR="00517EF6" w:rsidRPr="00C333CF">
        <w:t>а первом этапе расчета устанавливается перечень участков теплопроводов, состав</w:t>
      </w:r>
      <w:r w:rsidR="00EE0FAC" w:rsidRPr="00C333CF">
        <w:t>ляющих этот путь;</w:t>
      </w:r>
    </w:p>
    <w:p w:rsidR="00517EF6" w:rsidRPr="00C333CF" w:rsidRDefault="0055093E" w:rsidP="0060330C">
      <w:pPr>
        <w:pStyle w:val="afffffff8"/>
        <w:numPr>
          <w:ilvl w:val="0"/>
          <w:numId w:val="36"/>
        </w:numPr>
      </w:pPr>
      <w:r w:rsidRPr="00C333CF">
        <w:t>д</w:t>
      </w:r>
      <w:r w:rsidR="00517EF6" w:rsidRPr="00C333CF">
        <w:t xml:space="preserve">ля каждого участка тепловой сети устанавливаются: </w:t>
      </w:r>
      <w:r w:rsidR="009C38E7" w:rsidRPr="00C333CF">
        <w:t xml:space="preserve">год </w:t>
      </w:r>
      <w:r w:rsidR="00517EF6" w:rsidRPr="00C333CF">
        <w:t>его ввода в эксплу</w:t>
      </w:r>
      <w:r w:rsidR="00CB0895" w:rsidRPr="00C333CF">
        <w:t>атацию;</w:t>
      </w:r>
      <w:r w:rsidR="00EE0FAC" w:rsidRPr="00C333CF">
        <w:t xml:space="preserve"> диаметр и протяженность;</w:t>
      </w:r>
      <w:r w:rsidR="00517EF6" w:rsidRPr="00C333CF">
        <w:t xml:space="preserve"> </w:t>
      </w:r>
    </w:p>
    <w:p w:rsidR="00517EF6" w:rsidRPr="00C333CF" w:rsidRDefault="0055093E" w:rsidP="0060330C">
      <w:pPr>
        <w:pStyle w:val="afffffff8"/>
        <w:numPr>
          <w:ilvl w:val="0"/>
          <w:numId w:val="36"/>
        </w:numPr>
      </w:pPr>
      <w:r w:rsidRPr="00C333CF">
        <w:t>н</w:t>
      </w:r>
      <w:r w:rsidR="00517EF6" w:rsidRPr="00C333CF">
        <w:t>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w:t>
      </w:r>
      <w:r w:rsidR="00CB0895" w:rsidRPr="00C333CF">
        <w:t>вливаются следующие зависимости.</w:t>
      </w:r>
    </w:p>
    <w:p w:rsidR="00BC55C3" w:rsidRPr="002C4067" w:rsidRDefault="00BC55C3" w:rsidP="00060594">
      <w:pPr>
        <w:pStyle w:val="aff2"/>
      </w:pPr>
      <w:r w:rsidRPr="002C4067">
        <w:t>Ниже приведены основные расчетные зависимости, используемые при расчете показателей надежности систем теплоснабжения:</w:t>
      </w:r>
    </w:p>
    <w:p w:rsidR="00517EF6" w:rsidRPr="00060594" w:rsidRDefault="00517EF6" w:rsidP="0060330C">
      <w:pPr>
        <w:pStyle w:val="aff2"/>
        <w:numPr>
          <w:ilvl w:val="1"/>
          <w:numId w:val="21"/>
        </w:numPr>
        <w:rPr>
          <w:rStyle w:val="FontStyle11"/>
          <w:rFonts w:ascii="Segoe UI" w:hAnsi="Segoe UI"/>
          <w:sz w:val="22"/>
        </w:rPr>
      </w:pPr>
      <w:r w:rsidRPr="00060594">
        <w:rPr>
          <w:rStyle w:val="FontStyle11"/>
          <w:rFonts w:ascii="Segoe UI" w:hAnsi="Segoe UI"/>
          <w:sz w:val="22"/>
        </w:rPr>
        <w:t>Интенсивность отказов теплопровода λ с учетом времени его эксплуатации:</w:t>
      </w:r>
    </w:p>
    <w:tbl>
      <w:tblPr>
        <w:tblW w:w="0" w:type="auto"/>
        <w:jc w:val="center"/>
        <w:tblLook w:val="04A0"/>
      </w:tblPr>
      <w:tblGrid>
        <w:gridCol w:w="8186"/>
        <w:gridCol w:w="1181"/>
      </w:tblGrid>
      <w:tr w:rsidR="005B273F" w:rsidRPr="00060594" w:rsidTr="00D60195">
        <w:trPr>
          <w:jc w:val="center"/>
        </w:trPr>
        <w:tc>
          <w:tcPr>
            <w:tcW w:w="8186" w:type="dxa"/>
            <w:vAlign w:val="center"/>
          </w:tcPr>
          <w:p w:rsidR="00517EF6" w:rsidRPr="00060594" w:rsidRDefault="00D224E5" w:rsidP="008C00BB">
            <w:pPr>
              <w:pStyle w:val="aff2"/>
              <w:ind w:firstLine="2454"/>
            </w:pPr>
            <m:oMath>
              <m:r>
                <m:rPr>
                  <m:sty m:val="p"/>
                </m:rPr>
                <w:rPr>
                  <w:rFonts w:ascii="Cambria Math" w:hAnsi="Cambria Math"/>
                </w:rPr>
                <w:sym w:font="Symbol" w:char="F06C"/>
              </m:r>
              <m:r>
                <m:rPr>
                  <m:sty m:val="p"/>
                </m:rPr>
                <w:rPr>
                  <w:rFonts w:ascii="Cambria Math" w:hAnsi="Cambria Math"/>
                </w:rPr>
                <m:t>=</m:t>
              </m:r>
              <m:sSup>
                <m:sSupPr>
                  <m:ctrlPr>
                    <w:rPr>
                      <w:rFonts w:ascii="Cambria Math" w:hAnsi="Cambria Math"/>
                    </w:rPr>
                  </m:ctrlPr>
                </m:sSupPr>
                <m:e>
                  <m:r>
                    <m:rPr>
                      <m:sty m:val="p"/>
                    </m:rPr>
                    <w:rPr>
                      <w:rFonts w:ascii="Cambria Math" w:hAnsi="Cambria Math"/>
                    </w:rPr>
                    <w:sym w:font="Symbol" w:char="F06C"/>
                  </m:r>
                </m:e>
                <m:sup>
                  <m:r>
                    <m:rPr>
                      <m:sty m:val="p"/>
                    </m:rPr>
                    <w:rPr>
                      <w:rFonts w:ascii="Cambria Math" w:hAnsi="Cambria Math"/>
                    </w:rPr>
                    <m:t>нач</m:t>
                  </m:r>
                </m:sup>
              </m:s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0,1∙</m:t>
                      </m:r>
                      <m:sSup>
                        <m:sSupPr>
                          <m:ctrlPr>
                            <w:rPr>
                              <w:rFonts w:ascii="Cambria Math" w:hAnsi="Cambria Math"/>
                            </w:rPr>
                          </m:ctrlPr>
                        </m:sSupPr>
                        <m:e>
                          <m:r>
                            <w:rPr>
                              <w:rFonts w:ascii="Cambria Math" w:hAnsi="Cambria Math"/>
                            </w:rPr>
                            <m:t>τ</m:t>
                          </m:r>
                        </m:e>
                        <m:sup>
                          <m:r>
                            <m:rPr>
                              <m:sty m:val="p"/>
                            </m:rPr>
                            <w:rPr>
                              <w:rFonts w:ascii="Cambria Math" w:hAnsi="Cambria Math"/>
                            </w:rPr>
                            <m:t>экспл</m:t>
                          </m:r>
                        </m:sup>
                      </m:sSup>
                    </m:e>
                  </m:d>
                </m:e>
                <m:sup>
                  <m:r>
                    <w:rPr>
                      <w:rFonts w:ascii="Cambria Math" w:hAnsi="Cambria Math"/>
                    </w:rPr>
                    <m:t>α</m:t>
                  </m:r>
                  <m:r>
                    <m:rPr>
                      <m:sty m:val="p"/>
                    </m:rPr>
                    <w:rPr>
                      <w:rFonts w:ascii="Cambria Math" w:hAnsi="Cambria Math"/>
                    </w:rPr>
                    <m:t>-1</m:t>
                  </m:r>
                </m:sup>
              </m:sSup>
            </m:oMath>
            <w:r w:rsidR="00517EF6" w:rsidRPr="00060594">
              <w:t>, 1/(км·ч)</w:t>
            </w:r>
          </w:p>
        </w:tc>
        <w:tc>
          <w:tcPr>
            <w:tcW w:w="1181" w:type="dxa"/>
            <w:vAlign w:val="center"/>
          </w:tcPr>
          <w:p w:rsidR="00517EF6" w:rsidRPr="00060594" w:rsidRDefault="00517EF6" w:rsidP="00060594">
            <w:pPr>
              <w:pStyle w:val="aff2"/>
            </w:pPr>
            <w:bookmarkStart w:id="274" w:name="_Ref374096555"/>
            <w:r w:rsidRPr="00060594">
              <w:rPr>
                <w:rStyle w:val="FontStyle11"/>
                <w:rFonts w:ascii="Segoe UI" w:hAnsi="Segoe UI"/>
                <w:sz w:val="22"/>
              </w:rPr>
              <w:t>(</w:t>
            </w:r>
            <w:r w:rsidR="00827E3F" w:rsidRPr="00060594">
              <w:rPr>
                <w:rStyle w:val="FontStyle11"/>
                <w:rFonts w:ascii="Segoe UI" w:hAnsi="Segoe UI"/>
                <w:sz w:val="22"/>
              </w:rPr>
              <w:fldChar w:fldCharType="begin"/>
            </w:r>
            <w:r w:rsidRPr="00060594">
              <w:rPr>
                <w:rStyle w:val="FontStyle11"/>
                <w:rFonts w:ascii="Segoe UI" w:hAnsi="Segoe UI"/>
                <w:sz w:val="22"/>
              </w:rPr>
              <w:instrText xml:space="preserve"> SEQ Список_формул \* ARABIC </w:instrText>
            </w:r>
            <w:r w:rsidR="00827E3F" w:rsidRPr="00060594">
              <w:rPr>
                <w:rStyle w:val="FontStyle11"/>
                <w:rFonts w:ascii="Segoe UI" w:hAnsi="Segoe UI"/>
                <w:sz w:val="22"/>
              </w:rPr>
              <w:fldChar w:fldCharType="separate"/>
            </w:r>
            <w:r w:rsidR="00C83B43">
              <w:rPr>
                <w:rStyle w:val="FontStyle11"/>
                <w:rFonts w:ascii="Segoe UI" w:hAnsi="Segoe UI"/>
                <w:noProof/>
                <w:sz w:val="22"/>
              </w:rPr>
              <w:t>1</w:t>
            </w:r>
            <w:r w:rsidR="00827E3F" w:rsidRPr="00060594">
              <w:rPr>
                <w:rStyle w:val="FontStyle11"/>
                <w:rFonts w:ascii="Segoe UI" w:hAnsi="Segoe UI"/>
                <w:sz w:val="22"/>
              </w:rPr>
              <w:fldChar w:fldCharType="end"/>
            </w:r>
            <w:r w:rsidRPr="00060594">
              <w:rPr>
                <w:rStyle w:val="FontStyle11"/>
                <w:rFonts w:ascii="Segoe UI" w:hAnsi="Segoe UI"/>
                <w:sz w:val="22"/>
              </w:rPr>
              <w:t>)</w:t>
            </w:r>
            <w:bookmarkEnd w:id="274"/>
          </w:p>
        </w:tc>
      </w:tr>
    </w:tbl>
    <w:p w:rsidR="00517EF6" w:rsidRPr="00060594" w:rsidRDefault="00517EF6" w:rsidP="00060594">
      <w:pPr>
        <w:pStyle w:val="aff2"/>
        <w:rPr>
          <w:rStyle w:val="FontStyle11"/>
          <w:rFonts w:ascii="Segoe UI" w:hAnsi="Segoe UI"/>
          <w:sz w:val="22"/>
        </w:rPr>
      </w:pPr>
      <w:r w:rsidRPr="00060594">
        <w:rPr>
          <w:rStyle w:val="FontStyle11"/>
          <w:rFonts w:ascii="Segoe UI" w:hAnsi="Segoe UI"/>
          <w:sz w:val="22"/>
        </w:rPr>
        <w:t>где</w:t>
      </w:r>
      <w:r w:rsidR="002F5504" w:rsidRPr="00060594">
        <w:rPr>
          <w:rStyle w:val="FontStyle11"/>
          <w:rFonts w:ascii="Segoe UI" w:hAnsi="Segoe UI"/>
          <w:sz w:val="22"/>
        </w:rPr>
        <w:t xml:space="preserve"> </w:t>
      </w:r>
      <m:oMath>
        <m:sSup>
          <m:sSupPr>
            <m:ctrlPr>
              <w:rPr>
                <w:rFonts w:ascii="Cambria Math" w:hAnsi="Cambria Math"/>
              </w:rPr>
            </m:ctrlPr>
          </m:sSupPr>
          <m:e>
            <m:r>
              <m:rPr>
                <m:sty m:val="p"/>
              </m:rPr>
              <w:rPr>
                <w:rFonts w:ascii="Cambria Math" w:hAnsi="Cambria Math"/>
              </w:rPr>
              <w:sym w:font="Symbol" w:char="F06C"/>
            </m:r>
          </m:e>
          <m:sup>
            <m:r>
              <m:rPr>
                <m:sty m:val="p"/>
              </m:rPr>
              <w:rPr>
                <w:rFonts w:ascii="Cambria Math" w:hAnsi="Cambria Math"/>
              </w:rPr>
              <m:t>нач</m:t>
            </m:r>
          </m:sup>
        </m:sSup>
      </m:oMath>
      <w:r w:rsidRPr="00060594">
        <w:rPr>
          <w:rStyle w:val="FontStyle11"/>
          <w:rFonts w:ascii="Segoe UI" w:hAnsi="Segoe UI"/>
          <w:sz w:val="22"/>
        </w:rPr>
        <w:t xml:space="preserve"> – начальная интенсивность отказов теплопровода, соответствующая периоду нормальной эксплуатации,</w:t>
      </w:r>
      <w:r w:rsidRPr="00060594">
        <w:t xml:space="preserve"> 1/(км·ч)</w:t>
      </w:r>
      <w:r w:rsidRPr="00060594">
        <w:rPr>
          <w:rStyle w:val="FontStyle11"/>
          <w:rFonts w:ascii="Segoe UI" w:hAnsi="Segoe UI"/>
          <w:sz w:val="22"/>
        </w:rPr>
        <w:t>;</w:t>
      </w:r>
    </w:p>
    <w:p w:rsidR="00517EF6" w:rsidRPr="00060594" w:rsidRDefault="00827E3F" w:rsidP="00060594">
      <w:pPr>
        <w:pStyle w:val="aff2"/>
        <w:rPr>
          <w:rStyle w:val="FontStyle11"/>
          <w:rFonts w:ascii="Segoe UI" w:hAnsi="Segoe UI"/>
          <w:sz w:val="22"/>
        </w:rPr>
      </w:pPr>
      <m:oMath>
        <m:sSup>
          <m:sSupPr>
            <m:ctrlPr>
              <w:rPr>
                <w:rFonts w:ascii="Cambria Math" w:hAnsi="Cambria Math"/>
              </w:rPr>
            </m:ctrlPr>
          </m:sSupPr>
          <m:e>
            <m:r>
              <m:rPr>
                <m:sty m:val="p"/>
              </m:rPr>
              <w:rPr>
                <w:rFonts w:ascii="Cambria Math" w:hAnsi="Cambria Math"/>
              </w:rPr>
              <m:t>τ</m:t>
            </m:r>
          </m:e>
          <m:sup>
            <m:r>
              <m:rPr>
                <m:sty m:val="p"/>
              </m:rPr>
              <w:rPr>
                <w:rFonts w:ascii="Cambria Math" w:hAnsi="Cambria Math"/>
              </w:rPr>
              <m:t>экспл</m:t>
            </m:r>
          </m:sup>
        </m:sSup>
      </m:oMath>
      <w:r w:rsidR="00517EF6" w:rsidRPr="00060594">
        <w:rPr>
          <w:rStyle w:val="FontStyle11"/>
          <w:rFonts w:ascii="Segoe UI" w:hAnsi="Segoe UI"/>
          <w:sz w:val="22"/>
        </w:rPr>
        <w:t>- продолжительность эксплуатации участка, лет;</w:t>
      </w:r>
    </w:p>
    <w:p w:rsidR="00517EF6" w:rsidRPr="00060594" w:rsidRDefault="00517EF6" w:rsidP="00060594">
      <w:pPr>
        <w:pStyle w:val="aff2"/>
        <w:rPr>
          <w:rStyle w:val="FontStyle11"/>
          <w:rFonts w:ascii="Segoe UI" w:hAnsi="Segoe UI"/>
          <w:sz w:val="22"/>
        </w:rPr>
      </w:pPr>
      <w:r w:rsidRPr="00060594">
        <w:rPr>
          <w:rStyle w:val="FontStyle11"/>
          <w:rFonts w:ascii="Segoe UI" w:hAnsi="Segoe UI"/>
          <w:sz w:val="22"/>
        </w:rPr>
        <w:t>α- коэффициент, учитывающий продолж</w:t>
      </w:r>
      <w:r w:rsidR="00CB0895" w:rsidRPr="00060594">
        <w:rPr>
          <w:rStyle w:val="FontStyle11"/>
          <w:rFonts w:ascii="Segoe UI" w:hAnsi="Segoe UI"/>
          <w:sz w:val="22"/>
        </w:rPr>
        <w:t>ительность эксплуатации участка</w:t>
      </w:r>
      <w:r w:rsidR="008C00BB">
        <w:rPr>
          <w:rStyle w:val="FontStyle11"/>
          <w:rFonts w:ascii="Segoe UI" w:hAnsi="Segoe UI"/>
          <w:sz w:val="22"/>
        </w:rPr>
        <w:t>:</w:t>
      </w:r>
    </w:p>
    <w:tbl>
      <w:tblPr>
        <w:tblW w:w="0" w:type="auto"/>
        <w:jc w:val="center"/>
        <w:tblLook w:val="04A0"/>
      </w:tblPr>
      <w:tblGrid>
        <w:gridCol w:w="8186"/>
        <w:gridCol w:w="1181"/>
      </w:tblGrid>
      <w:tr w:rsidR="005B273F" w:rsidRPr="00060594" w:rsidTr="00D60195">
        <w:trPr>
          <w:jc w:val="center"/>
        </w:trPr>
        <w:tc>
          <w:tcPr>
            <w:tcW w:w="8186" w:type="dxa"/>
            <w:vAlign w:val="center"/>
          </w:tcPr>
          <w:p w:rsidR="00517EF6" w:rsidRPr="00060594" w:rsidRDefault="00D224E5" w:rsidP="00060594">
            <w:pPr>
              <w:pStyle w:val="aff2"/>
            </w:pPr>
            <m:oMathPara>
              <m:oMath>
                <m:r>
                  <w:rPr>
                    <w:rFonts w:ascii="Cambria Math" w:hAnsi="Cambria Math"/>
                  </w:rPr>
                  <w:lastRenderedPageBreak/>
                  <m:t>α</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0,8 при 0</m:t>
                        </m:r>
                        <m:r>
                          <w:rPr>
                            <w:rFonts w:ascii="Cambria Math" w:hAnsi="Cambria Math"/>
                          </w:rPr>
                          <m:t>&lt;</m:t>
                        </m:r>
                        <m:sSup>
                          <m:sSupPr>
                            <m:ctrlPr>
                              <w:rPr>
                                <w:rFonts w:ascii="Cambria Math" w:hAnsi="Cambria Math"/>
                              </w:rPr>
                            </m:ctrlPr>
                          </m:sSupPr>
                          <m:e>
                            <m:r>
                              <w:rPr>
                                <w:rFonts w:ascii="Cambria Math" w:hAnsi="Cambria Math"/>
                              </w:rPr>
                              <m:t>τ</m:t>
                            </m:r>
                          </m:e>
                          <m:sup>
                            <m:r>
                              <m:rPr>
                                <m:sty m:val="p"/>
                              </m:rPr>
                              <w:rPr>
                                <w:rFonts w:ascii="Cambria Math" w:hAnsi="Cambria Math"/>
                              </w:rPr>
                              <m:t>экспл</m:t>
                            </m:r>
                          </m:sup>
                        </m:sSup>
                        <m:r>
                          <m:rPr>
                            <m:sty m:val="p"/>
                          </m:rPr>
                          <w:rPr>
                            <w:rFonts w:ascii="Cambria Math" w:hAnsi="Cambria Math"/>
                          </w:rPr>
                          <m:t>≤3</m:t>
                        </m:r>
                      </m:e>
                      <m:e>
                        <m:r>
                          <m:rPr>
                            <m:sty m:val="p"/>
                          </m:rPr>
                          <w:rPr>
                            <w:rFonts w:ascii="Cambria Math" w:hAnsi="Cambria Math"/>
                          </w:rPr>
                          <m:t>1 при 3</m:t>
                        </m:r>
                        <m:r>
                          <w:rPr>
                            <w:rFonts w:ascii="Cambria Math" w:hAnsi="Cambria Math"/>
                          </w:rPr>
                          <m:t>&lt;</m:t>
                        </m:r>
                        <m:sSup>
                          <m:sSupPr>
                            <m:ctrlPr>
                              <w:rPr>
                                <w:rFonts w:ascii="Cambria Math" w:hAnsi="Cambria Math"/>
                              </w:rPr>
                            </m:ctrlPr>
                          </m:sSupPr>
                          <m:e>
                            <m:r>
                              <w:rPr>
                                <w:rFonts w:ascii="Cambria Math" w:hAnsi="Cambria Math"/>
                              </w:rPr>
                              <m:t>τ</m:t>
                            </m:r>
                          </m:e>
                          <m:sup>
                            <m:r>
                              <m:rPr>
                                <m:sty m:val="p"/>
                              </m:rPr>
                              <w:rPr>
                                <w:rFonts w:ascii="Cambria Math" w:hAnsi="Cambria Math"/>
                              </w:rPr>
                              <m:t>экспл</m:t>
                            </m:r>
                          </m:sup>
                        </m:sSup>
                        <m:r>
                          <m:rPr>
                            <m:sty m:val="p"/>
                          </m:rPr>
                          <w:rPr>
                            <w:rFonts w:ascii="Cambria Math" w:hAnsi="Cambria Math"/>
                          </w:rPr>
                          <m:t>≤17</m:t>
                        </m:r>
                      </m:e>
                      <m:e>
                        <m:r>
                          <m:rPr>
                            <m:sty m:val="p"/>
                          </m:rPr>
                          <w:rPr>
                            <w:rFonts w:ascii="Cambria Math" w:hAnsi="Cambria Math"/>
                          </w:rPr>
                          <m:t>0,5∙</m:t>
                        </m:r>
                        <m:sSup>
                          <m:sSupPr>
                            <m:ctrlPr>
                              <w:rPr>
                                <w:rFonts w:ascii="Cambria Math" w:hAnsi="Cambria Math"/>
                              </w:rPr>
                            </m:ctrlPr>
                          </m:sSupPr>
                          <m:e>
                            <m:r>
                              <w:rPr>
                                <w:rFonts w:ascii="Cambria Math" w:hAnsi="Cambria Math"/>
                              </w:rPr>
                              <m:t>e</m:t>
                            </m:r>
                          </m:e>
                          <m:sup>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τ</m:t>
                                        </m:r>
                                      </m:e>
                                      <m:sup>
                                        <m:r>
                                          <m:rPr>
                                            <m:sty m:val="p"/>
                                          </m:rPr>
                                          <w:rPr>
                                            <w:rFonts w:ascii="Cambria Math" w:hAnsi="Cambria Math"/>
                                          </w:rPr>
                                          <m:t>экспл</m:t>
                                        </m:r>
                                      </m:sup>
                                    </m:sSup>
                                  </m:num>
                                  <m:den>
                                    <m:r>
                                      <m:rPr>
                                        <m:sty m:val="p"/>
                                      </m:rPr>
                                      <w:rPr>
                                        <w:rFonts w:ascii="Cambria Math" w:hAnsi="Cambria Math"/>
                                      </w:rPr>
                                      <m:t>20</m:t>
                                    </m:r>
                                  </m:den>
                                </m:f>
                              </m:e>
                            </m:d>
                          </m:sup>
                        </m:sSup>
                        <m:r>
                          <m:rPr>
                            <m:sty m:val="p"/>
                          </m:rPr>
                          <w:rPr>
                            <w:rFonts w:ascii="Cambria Math" w:hAnsi="Cambria Math"/>
                          </w:rPr>
                          <m:t xml:space="preserve"> при </m:t>
                        </m:r>
                        <m:sSup>
                          <m:sSupPr>
                            <m:ctrlPr>
                              <w:rPr>
                                <w:rFonts w:ascii="Cambria Math" w:hAnsi="Cambria Math"/>
                              </w:rPr>
                            </m:ctrlPr>
                          </m:sSupPr>
                          <m:e>
                            <m:r>
                              <w:rPr>
                                <w:rFonts w:ascii="Cambria Math" w:hAnsi="Cambria Math"/>
                              </w:rPr>
                              <m:t>τ</m:t>
                            </m:r>
                          </m:e>
                          <m:sup>
                            <m:r>
                              <m:rPr>
                                <m:sty m:val="p"/>
                              </m:rPr>
                              <w:rPr>
                                <w:rFonts w:ascii="Cambria Math" w:hAnsi="Cambria Math"/>
                              </w:rPr>
                              <m:t>экспл</m:t>
                            </m:r>
                          </m:sup>
                        </m:sSup>
                        <m:r>
                          <m:rPr>
                            <m:sty m:val="p"/>
                          </m:rPr>
                          <w:rPr>
                            <w:rFonts w:ascii="Cambria Math" w:hAnsi="Cambria Math"/>
                          </w:rPr>
                          <m:t>&gt;</m:t>
                        </m:r>
                        <m:r>
                          <w:rPr>
                            <w:rFonts w:ascii="Cambria Math" w:hAnsi="Cambria Math"/>
                          </w:rPr>
                          <m:t>17</m:t>
                        </m:r>
                      </m:e>
                    </m:eqArr>
                  </m:e>
                </m:d>
              </m:oMath>
            </m:oMathPara>
          </w:p>
        </w:tc>
        <w:tc>
          <w:tcPr>
            <w:tcW w:w="1181" w:type="dxa"/>
            <w:vAlign w:val="center"/>
          </w:tcPr>
          <w:p w:rsidR="00517EF6" w:rsidRPr="00060594" w:rsidRDefault="00517EF6" w:rsidP="00060594">
            <w:pPr>
              <w:pStyle w:val="aff2"/>
            </w:pPr>
            <w:bookmarkStart w:id="275" w:name="_Ref374096564"/>
            <w:r w:rsidRPr="00060594">
              <w:rPr>
                <w:rStyle w:val="FontStyle11"/>
                <w:rFonts w:ascii="Segoe UI" w:hAnsi="Segoe UI"/>
                <w:sz w:val="22"/>
              </w:rPr>
              <w:t>(</w:t>
            </w:r>
            <w:r w:rsidR="00827E3F" w:rsidRPr="00060594">
              <w:rPr>
                <w:rStyle w:val="FontStyle11"/>
                <w:rFonts w:ascii="Segoe UI" w:hAnsi="Segoe UI"/>
                <w:sz w:val="22"/>
              </w:rPr>
              <w:fldChar w:fldCharType="begin"/>
            </w:r>
            <w:r w:rsidRPr="00060594">
              <w:rPr>
                <w:rStyle w:val="FontStyle11"/>
                <w:rFonts w:ascii="Segoe UI" w:hAnsi="Segoe UI"/>
                <w:sz w:val="22"/>
              </w:rPr>
              <w:instrText xml:space="preserve"> SEQ Список_формул \* ARABIC </w:instrText>
            </w:r>
            <w:r w:rsidR="00827E3F" w:rsidRPr="00060594">
              <w:rPr>
                <w:rStyle w:val="FontStyle11"/>
                <w:rFonts w:ascii="Segoe UI" w:hAnsi="Segoe UI"/>
                <w:sz w:val="22"/>
              </w:rPr>
              <w:fldChar w:fldCharType="separate"/>
            </w:r>
            <w:r w:rsidR="00C83B43">
              <w:rPr>
                <w:rStyle w:val="FontStyle11"/>
                <w:rFonts w:ascii="Segoe UI" w:hAnsi="Segoe UI"/>
                <w:noProof/>
                <w:sz w:val="22"/>
              </w:rPr>
              <w:t>2</w:t>
            </w:r>
            <w:r w:rsidR="00827E3F" w:rsidRPr="00060594">
              <w:rPr>
                <w:rStyle w:val="FontStyle11"/>
                <w:rFonts w:ascii="Segoe UI" w:hAnsi="Segoe UI"/>
                <w:sz w:val="22"/>
              </w:rPr>
              <w:fldChar w:fldCharType="end"/>
            </w:r>
            <w:r w:rsidRPr="00060594">
              <w:rPr>
                <w:rStyle w:val="FontStyle11"/>
                <w:rFonts w:ascii="Segoe UI" w:hAnsi="Segoe UI"/>
                <w:sz w:val="22"/>
              </w:rPr>
              <w:t>)</w:t>
            </w:r>
            <w:bookmarkEnd w:id="275"/>
          </w:p>
        </w:tc>
      </w:tr>
    </w:tbl>
    <w:p w:rsidR="00517EF6" w:rsidRPr="00060594" w:rsidRDefault="00517EF6" w:rsidP="0060330C">
      <w:pPr>
        <w:pStyle w:val="aff2"/>
        <w:numPr>
          <w:ilvl w:val="1"/>
          <w:numId w:val="21"/>
        </w:numPr>
        <w:rPr>
          <w:rStyle w:val="FontStyle11"/>
          <w:rFonts w:ascii="Segoe UI" w:hAnsi="Segoe UI"/>
          <w:sz w:val="22"/>
        </w:rPr>
      </w:pPr>
      <w:r w:rsidRPr="00060594">
        <w:rPr>
          <w:rStyle w:val="FontStyle11"/>
          <w:rFonts w:ascii="Segoe UI" w:hAnsi="Segoe UI"/>
          <w:sz w:val="22"/>
        </w:rPr>
        <w:t>Параметр потока отказов участков ТС:</w:t>
      </w:r>
    </w:p>
    <w:tbl>
      <w:tblPr>
        <w:tblW w:w="0" w:type="auto"/>
        <w:jc w:val="center"/>
        <w:tblLook w:val="04A0"/>
      </w:tblPr>
      <w:tblGrid>
        <w:gridCol w:w="8377"/>
        <w:gridCol w:w="1198"/>
      </w:tblGrid>
      <w:tr w:rsidR="005B273F" w:rsidRPr="00060594" w:rsidTr="008C00BB">
        <w:trPr>
          <w:jc w:val="center"/>
        </w:trPr>
        <w:tc>
          <w:tcPr>
            <w:tcW w:w="8377" w:type="dxa"/>
          </w:tcPr>
          <w:p w:rsidR="00517EF6" w:rsidRPr="00060594" w:rsidRDefault="00D224E5" w:rsidP="008C00BB">
            <w:pPr>
              <w:pStyle w:val="aff2"/>
              <w:ind w:firstLine="2434"/>
            </w:pPr>
            <m:oMath>
              <m:r>
                <m:rPr>
                  <m:sty m:val="p"/>
                </m:rPr>
                <w:rPr>
                  <w:rFonts w:ascii="Cambria Math" w:hAnsi="Cambria Math"/>
                </w:rPr>
                <w:sym w:font="Symbol" w:char="F077"/>
              </m:r>
              <m:r>
                <m:rPr>
                  <m:sty m:val="p"/>
                </m:rPr>
                <w:rPr>
                  <w:rFonts w:ascii="Cambria Math" w:hAnsi="Cambria Math"/>
                </w:rPr>
                <m:t>=</m:t>
              </m:r>
              <m:r>
                <m:rPr>
                  <m:sty m:val="p"/>
                </m:rPr>
                <w:rPr>
                  <w:rFonts w:ascii="Cambria Math" w:hAnsi="Cambria Math"/>
                </w:rPr>
                <w:sym w:font="Symbol" w:char="F06C"/>
              </m:r>
              <m:r>
                <m:rPr>
                  <m:sty m:val="p"/>
                </m:rPr>
                <w:rPr>
                  <w:rFonts w:ascii="Cambria Math" w:hAnsi="Cambria Math"/>
                </w:rPr>
                <m:t>∙</m:t>
              </m:r>
              <m:r>
                <w:rPr>
                  <w:rFonts w:ascii="Cambria Math" w:hAnsi="Cambria Math"/>
                </w:rPr>
                <m:t>L</m:t>
              </m:r>
            </m:oMath>
            <w:r w:rsidR="00517EF6" w:rsidRPr="00060594">
              <w:t>, 1/ч,</w:t>
            </w:r>
          </w:p>
        </w:tc>
        <w:tc>
          <w:tcPr>
            <w:tcW w:w="1198" w:type="dxa"/>
            <w:vAlign w:val="center"/>
          </w:tcPr>
          <w:p w:rsidR="00517EF6" w:rsidRPr="00060594" w:rsidRDefault="00517EF6" w:rsidP="008C00BB">
            <w:pPr>
              <w:pStyle w:val="aff2"/>
              <w:ind w:firstLine="657"/>
            </w:pPr>
            <w:bookmarkStart w:id="276" w:name="_Ref374096620"/>
            <w:r w:rsidRPr="00060594">
              <w:rPr>
                <w:rStyle w:val="FontStyle11"/>
                <w:rFonts w:ascii="Segoe UI" w:hAnsi="Segoe UI"/>
                <w:sz w:val="22"/>
              </w:rPr>
              <w:t>(</w:t>
            </w:r>
            <w:r w:rsidR="00827E3F" w:rsidRPr="00060594">
              <w:rPr>
                <w:rStyle w:val="FontStyle11"/>
                <w:rFonts w:ascii="Segoe UI" w:hAnsi="Segoe UI"/>
                <w:sz w:val="22"/>
              </w:rPr>
              <w:fldChar w:fldCharType="begin"/>
            </w:r>
            <w:r w:rsidRPr="00060594">
              <w:rPr>
                <w:rStyle w:val="FontStyle11"/>
                <w:rFonts w:ascii="Segoe UI" w:hAnsi="Segoe UI"/>
                <w:sz w:val="22"/>
              </w:rPr>
              <w:instrText xml:space="preserve"> SEQ Список_формул \* ARABIC </w:instrText>
            </w:r>
            <w:r w:rsidR="00827E3F" w:rsidRPr="00060594">
              <w:rPr>
                <w:rStyle w:val="FontStyle11"/>
                <w:rFonts w:ascii="Segoe UI" w:hAnsi="Segoe UI"/>
                <w:sz w:val="22"/>
              </w:rPr>
              <w:fldChar w:fldCharType="separate"/>
            </w:r>
            <w:r w:rsidR="00C83B43">
              <w:rPr>
                <w:rStyle w:val="FontStyle11"/>
                <w:rFonts w:ascii="Segoe UI" w:hAnsi="Segoe UI"/>
                <w:noProof/>
                <w:sz w:val="22"/>
              </w:rPr>
              <w:t>3</w:t>
            </w:r>
            <w:r w:rsidR="00827E3F" w:rsidRPr="00060594">
              <w:rPr>
                <w:rStyle w:val="FontStyle11"/>
                <w:rFonts w:ascii="Segoe UI" w:hAnsi="Segoe UI"/>
                <w:sz w:val="22"/>
              </w:rPr>
              <w:fldChar w:fldCharType="end"/>
            </w:r>
            <w:r w:rsidRPr="00060594">
              <w:rPr>
                <w:rStyle w:val="FontStyle11"/>
                <w:rFonts w:ascii="Segoe UI" w:hAnsi="Segoe UI"/>
                <w:sz w:val="22"/>
              </w:rPr>
              <w:t>)</w:t>
            </w:r>
            <w:bookmarkEnd w:id="276"/>
          </w:p>
        </w:tc>
      </w:tr>
    </w:tbl>
    <w:p w:rsidR="00517EF6" w:rsidRPr="00060594" w:rsidRDefault="00517EF6" w:rsidP="00060594">
      <w:pPr>
        <w:pStyle w:val="aff2"/>
      </w:pPr>
      <w:r w:rsidRPr="00060594">
        <w:rPr>
          <w:rStyle w:val="FontStyle11"/>
          <w:rFonts w:ascii="Segoe UI" w:hAnsi="Segoe UI"/>
          <w:sz w:val="22"/>
        </w:rPr>
        <w:t>где</w:t>
      </w:r>
      <w:r w:rsidR="002F5504" w:rsidRPr="00060594">
        <w:rPr>
          <w:rStyle w:val="FontStyle11"/>
          <w:rFonts w:ascii="Segoe UI" w:hAnsi="Segoe UI"/>
          <w:sz w:val="22"/>
        </w:rPr>
        <w:t xml:space="preserve"> </w:t>
      </w:r>
      <w:r w:rsidRPr="00060594">
        <w:rPr>
          <w:rStyle w:val="FontStyle11"/>
          <w:rFonts w:ascii="Segoe UI" w:hAnsi="Segoe UI"/>
          <w:sz w:val="22"/>
        </w:rPr>
        <w:t>L- длина участка ТС, км</w:t>
      </w:r>
      <w:r w:rsidR="008C00BB">
        <w:rPr>
          <w:rStyle w:val="FontStyle11"/>
          <w:rFonts w:ascii="Segoe UI" w:hAnsi="Segoe UI"/>
          <w:sz w:val="22"/>
        </w:rPr>
        <w:t>.</w:t>
      </w:r>
    </w:p>
    <w:p w:rsidR="00517EF6" w:rsidRPr="00060594" w:rsidRDefault="00517EF6" w:rsidP="0060330C">
      <w:pPr>
        <w:pStyle w:val="aff2"/>
        <w:numPr>
          <w:ilvl w:val="1"/>
          <w:numId w:val="21"/>
        </w:numPr>
        <w:rPr>
          <w:rStyle w:val="FontStyle11"/>
          <w:rFonts w:ascii="Segoe UI" w:hAnsi="Segoe UI"/>
          <w:sz w:val="22"/>
        </w:rPr>
      </w:pPr>
      <w:r w:rsidRPr="00060594">
        <w:rPr>
          <w:rStyle w:val="FontStyle11"/>
          <w:rFonts w:ascii="Segoe UI" w:hAnsi="Segoe UI"/>
          <w:sz w:val="22"/>
        </w:rPr>
        <w:t xml:space="preserve">Среднее время до восстановления участков ТС </w:t>
      </w:r>
    </w:p>
    <w:tbl>
      <w:tblPr>
        <w:tblW w:w="0" w:type="auto"/>
        <w:tblInd w:w="108" w:type="dxa"/>
        <w:tblLook w:val="04A0"/>
      </w:tblPr>
      <w:tblGrid>
        <w:gridCol w:w="8627"/>
        <w:gridCol w:w="1438"/>
      </w:tblGrid>
      <w:tr w:rsidR="005B273F" w:rsidRPr="00060594" w:rsidTr="008C00BB">
        <w:trPr>
          <w:trHeight w:val="332"/>
        </w:trPr>
        <w:tc>
          <w:tcPr>
            <w:tcW w:w="8627" w:type="dxa"/>
            <w:vAlign w:val="center"/>
          </w:tcPr>
          <w:p w:rsidR="00517EF6" w:rsidRPr="00060594" w:rsidRDefault="00827E3F" w:rsidP="008C00BB">
            <w:pPr>
              <w:pStyle w:val="aff2"/>
              <w:ind w:firstLine="2865"/>
            </w:pPr>
            <m:oMath>
              <m:sSup>
                <m:sSupPr>
                  <m:ctrlPr>
                    <w:rPr>
                      <w:rFonts w:ascii="Cambria Math" w:hAnsi="Cambria Math"/>
                    </w:rPr>
                  </m:ctrlPr>
                </m:sSupPr>
                <m:e>
                  <m:r>
                    <w:rPr>
                      <w:rFonts w:ascii="Cambria Math" w:hAnsi="Cambria Math"/>
                    </w:rPr>
                    <m:t>z</m:t>
                  </m:r>
                </m:e>
                <m:sup>
                  <m:r>
                    <m:rPr>
                      <m:sty m:val="p"/>
                    </m:rPr>
                    <w:rPr>
                      <w:rFonts w:ascii="Cambria Math" w:hAnsi="Cambria Math"/>
                    </w:rPr>
                    <m:t>в</m:t>
                  </m:r>
                </m:sup>
              </m:sSup>
              <m:r>
                <m:rPr>
                  <m:sty m:val="p"/>
                </m:rPr>
                <w:rPr>
                  <w:rFonts w:ascii="Cambria Math" w:hAnsi="Cambria Math"/>
                </w:rPr>
                <m:t>=</m:t>
              </m:r>
              <m:r>
                <w:rPr>
                  <w:rFonts w:ascii="Cambria Math" w:hAnsi="Cambria Math"/>
                </w:rPr>
                <m:t>a</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1+</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c</m:t>
                      </m:r>
                      <m:r>
                        <m:rPr>
                          <m:sty m:val="p"/>
                        </m:rPr>
                        <w:rPr>
                          <w:rFonts w:ascii="Cambria Math" w:hAnsi="Cambria Math"/>
                        </w:rPr>
                        <m:t>∙</m:t>
                      </m:r>
                      <m:sSub>
                        <m:sSubPr>
                          <m:ctrlPr>
                            <w:rPr>
                              <w:rFonts w:ascii="Cambria Math" w:hAnsi="Cambria Math"/>
                            </w:rPr>
                          </m:ctrlPr>
                        </m:sSubPr>
                        <m:e>
                          <m:r>
                            <w:rPr>
                              <w:rFonts w:ascii="Cambria Math" w:hAnsi="Cambria Math"/>
                            </w:rPr>
                            <m:t>L</m:t>
                          </m:r>
                        </m:e>
                        <m:sub>
                          <m:r>
                            <m:rPr>
                              <m:sty m:val="p"/>
                            </m:rPr>
                            <w:rPr>
                              <w:rFonts w:ascii="Cambria Math" w:hAnsi="Cambria Math"/>
                            </w:rPr>
                            <m:t>сз</m:t>
                          </m:r>
                        </m:sub>
                      </m:sSub>
                    </m:e>
                  </m:d>
                  <m:r>
                    <m:rPr>
                      <m:sty m:val="p"/>
                    </m:rPr>
                    <w:rPr>
                      <w:rFonts w:ascii="Cambria Math" w:hAnsi="Cambria Math"/>
                    </w:rPr>
                    <m:t>∙</m:t>
                  </m:r>
                  <m:sSup>
                    <m:sSupPr>
                      <m:ctrlPr>
                        <w:rPr>
                          <w:rFonts w:ascii="Cambria Math" w:hAnsi="Cambria Math"/>
                        </w:rPr>
                      </m:ctrlPr>
                    </m:sSupPr>
                    <m:e>
                      <m:r>
                        <w:rPr>
                          <w:rFonts w:ascii="Cambria Math" w:hAnsi="Cambria Math"/>
                        </w:rPr>
                        <m:t>d</m:t>
                      </m:r>
                    </m:e>
                    <m:sup>
                      <m:r>
                        <m:rPr>
                          <m:sty m:val="p"/>
                        </m:rPr>
                        <w:rPr>
                          <w:rFonts w:ascii="Cambria Math" w:hAnsi="Cambria Math"/>
                        </w:rPr>
                        <m:t>1,2</m:t>
                      </m:r>
                    </m:sup>
                  </m:sSup>
                </m:e>
              </m:d>
            </m:oMath>
            <w:r w:rsidR="00517EF6" w:rsidRPr="00060594">
              <w:t>, ч</w:t>
            </w:r>
          </w:p>
        </w:tc>
        <w:tc>
          <w:tcPr>
            <w:tcW w:w="1438" w:type="dxa"/>
            <w:vAlign w:val="center"/>
          </w:tcPr>
          <w:p w:rsidR="00517EF6" w:rsidRPr="00060594" w:rsidRDefault="00517EF6" w:rsidP="00060594">
            <w:pPr>
              <w:pStyle w:val="aff2"/>
            </w:pPr>
            <w:bookmarkStart w:id="277" w:name="_Ref374095703"/>
            <w:bookmarkStart w:id="278" w:name="_Ref374096203"/>
            <w:r w:rsidRPr="00060594">
              <w:t>(</w:t>
            </w:r>
            <w:r w:rsidR="00827E3F" w:rsidRPr="00060594">
              <w:rPr>
                <w:rStyle w:val="FontStyle11"/>
                <w:rFonts w:ascii="Segoe UI" w:hAnsi="Segoe UI"/>
                <w:sz w:val="22"/>
              </w:rPr>
              <w:fldChar w:fldCharType="begin"/>
            </w:r>
            <w:r w:rsidRPr="00060594">
              <w:rPr>
                <w:rStyle w:val="FontStyle11"/>
                <w:rFonts w:ascii="Segoe UI" w:hAnsi="Segoe UI"/>
                <w:sz w:val="22"/>
              </w:rPr>
              <w:instrText xml:space="preserve"> SEQ Список_формул \* ARABIC </w:instrText>
            </w:r>
            <w:r w:rsidR="00827E3F" w:rsidRPr="00060594">
              <w:rPr>
                <w:rStyle w:val="FontStyle11"/>
                <w:rFonts w:ascii="Segoe UI" w:hAnsi="Segoe UI"/>
                <w:sz w:val="22"/>
              </w:rPr>
              <w:fldChar w:fldCharType="separate"/>
            </w:r>
            <w:r w:rsidR="00C83B43">
              <w:rPr>
                <w:rStyle w:val="FontStyle11"/>
                <w:rFonts w:ascii="Segoe UI" w:hAnsi="Segoe UI"/>
                <w:noProof/>
                <w:sz w:val="22"/>
              </w:rPr>
              <w:t>4</w:t>
            </w:r>
            <w:r w:rsidR="00827E3F" w:rsidRPr="00060594">
              <w:rPr>
                <w:rStyle w:val="FontStyle11"/>
                <w:rFonts w:ascii="Segoe UI" w:hAnsi="Segoe UI"/>
                <w:sz w:val="22"/>
              </w:rPr>
              <w:fldChar w:fldCharType="end"/>
            </w:r>
            <w:bookmarkStart w:id="279" w:name="_Ref374096187"/>
            <w:bookmarkEnd w:id="277"/>
            <w:r w:rsidRPr="00060594">
              <w:t>)</w:t>
            </w:r>
            <w:bookmarkEnd w:id="278"/>
            <w:bookmarkEnd w:id="279"/>
          </w:p>
        </w:tc>
      </w:tr>
    </w:tbl>
    <w:p w:rsidR="00517EF6" w:rsidRPr="00060594" w:rsidRDefault="00517EF6" w:rsidP="00060594">
      <w:pPr>
        <w:pStyle w:val="aff2"/>
      </w:pPr>
      <w:r w:rsidRPr="00060594">
        <w:rPr>
          <w:rStyle w:val="FontStyle11"/>
          <w:rFonts w:ascii="Segoe UI" w:hAnsi="Segoe UI"/>
          <w:sz w:val="22"/>
        </w:rPr>
        <w:t xml:space="preserve">где: </w:t>
      </w:r>
      <m:oMath>
        <m:sSub>
          <m:sSubPr>
            <m:ctrlPr>
              <w:rPr>
                <w:rFonts w:ascii="Cambria Math" w:hAnsi="Cambria Math"/>
              </w:rPr>
            </m:ctrlPr>
          </m:sSubPr>
          <m:e>
            <m:r>
              <w:rPr>
                <w:rFonts w:ascii="Cambria Math" w:hAnsi="Cambria Math"/>
              </w:rPr>
              <m:t>L</m:t>
            </m:r>
          </m:e>
          <m:sub>
            <m:r>
              <m:rPr>
                <m:sty m:val="p"/>
              </m:rPr>
              <w:rPr>
                <w:rFonts w:ascii="Cambria Math" w:hAnsi="Cambria Math"/>
              </w:rPr>
              <m:t>сз</m:t>
            </m:r>
          </m:sub>
        </m:sSub>
      </m:oMath>
      <w:r w:rsidRPr="00060594">
        <w:rPr>
          <w:rStyle w:val="FontStyle11"/>
          <w:rFonts w:ascii="Segoe UI" w:hAnsi="Segoe UI"/>
          <w:sz w:val="22"/>
        </w:rPr>
        <w:t xml:space="preserve"> - расстояние между секционирующими задвижками, км;</w:t>
      </w:r>
    </w:p>
    <w:p w:rsidR="00517EF6" w:rsidRPr="00060594" w:rsidRDefault="00517EF6" w:rsidP="00060594">
      <w:pPr>
        <w:pStyle w:val="aff2"/>
        <w:rPr>
          <w:rStyle w:val="FontStyle11"/>
          <w:rFonts w:ascii="Segoe UI" w:hAnsi="Segoe UI"/>
          <w:sz w:val="22"/>
        </w:rPr>
      </w:pPr>
      <w:r w:rsidRPr="00060594">
        <w:t xml:space="preserve">d – </w:t>
      </w:r>
      <w:r w:rsidRPr="00060594">
        <w:rPr>
          <w:rStyle w:val="FontStyle11"/>
          <w:rFonts w:ascii="Segoe UI" w:hAnsi="Segoe UI"/>
          <w:sz w:val="22"/>
        </w:rPr>
        <w:t>диаметр теплопровода, м.</w:t>
      </w:r>
    </w:p>
    <w:p w:rsidR="00517EF6" w:rsidRPr="00060594" w:rsidRDefault="00517EF6" w:rsidP="00060594">
      <w:pPr>
        <w:pStyle w:val="aff2"/>
      </w:pPr>
      <w:r w:rsidRPr="00060594">
        <w:rPr>
          <w:rStyle w:val="FontStyle11"/>
          <w:rFonts w:ascii="Segoe UI" w:hAnsi="Segoe UI"/>
          <w:sz w:val="22"/>
        </w:rPr>
        <w:t>Значения коэффициентов a</w:t>
      </w:r>
      <w:r w:rsidRPr="00060594">
        <w:t xml:space="preserve">, b, c для формулы </w:t>
      </w:r>
      <w:fldSimple w:instr=" REF _Ref374096203 \h  \* MERGEFORMAT ">
        <w:r w:rsidR="00C83B43" w:rsidRPr="00060594">
          <w:t>(</w:t>
        </w:r>
        <w:r w:rsidR="00C83B43" w:rsidRPr="00C83B43">
          <w:t>4</w:t>
        </w:r>
        <w:r w:rsidR="00C83B43" w:rsidRPr="00060594">
          <w:t>)</w:t>
        </w:r>
      </w:fldSimple>
      <w:r w:rsidRPr="00060594">
        <w:t xml:space="preserve">,приведенные в таблице </w:t>
      </w:r>
      <w:r w:rsidR="004D0857">
        <w:t>39</w:t>
      </w:r>
      <w:r w:rsidRPr="00060594">
        <w:t>, получены на основе численных значений времени восстановления теплопроводов в зависимости от их диаметров, рекомендуемых СНиП 41-02-2003.</w:t>
      </w:r>
    </w:p>
    <w:p w:rsidR="00517EF6" w:rsidRPr="00060594" w:rsidRDefault="00517EF6" w:rsidP="00060594">
      <w:pPr>
        <w:pStyle w:val="aff2"/>
      </w:pPr>
      <w:r w:rsidRPr="00060594">
        <w:t>Расстояния</w:t>
      </w:r>
      <w:r w:rsidR="002F5504" w:rsidRPr="00060594">
        <w:t xml:space="preserve"> </w:t>
      </w:r>
      <m:oMath>
        <m:sSub>
          <m:sSubPr>
            <m:ctrlPr>
              <w:rPr>
                <w:rFonts w:ascii="Cambria Math" w:hAnsi="Cambria Math"/>
              </w:rPr>
            </m:ctrlPr>
          </m:sSubPr>
          <m:e>
            <m:r>
              <w:rPr>
                <w:rFonts w:ascii="Cambria Math" w:hAnsi="Cambria Math"/>
              </w:rPr>
              <m:t>L</m:t>
            </m:r>
          </m:e>
          <m:sub>
            <m:r>
              <m:rPr>
                <m:sty m:val="p"/>
              </m:rPr>
              <w:rPr>
                <w:rFonts w:ascii="Cambria Math" w:hAnsi="Cambria Math"/>
              </w:rPr>
              <m:t>сз</m:t>
            </m:r>
          </m:sub>
        </m:sSub>
      </m:oMath>
      <w:r w:rsidRPr="00060594">
        <w:rPr>
          <w:rStyle w:val="FontStyle11"/>
          <w:rFonts w:ascii="Segoe UI" w:hAnsi="Segoe UI"/>
          <w:sz w:val="22"/>
        </w:rPr>
        <w:t xml:space="preserve"> </w:t>
      </w:r>
      <w:r w:rsidRPr="00060594">
        <w:t xml:space="preserve">между СЗ должны соответствовать требованиям СНиП 41–02–2003 и приниматься в соответствии с таблицей </w:t>
      </w:r>
      <w:r w:rsidR="004D0857">
        <w:t>40</w:t>
      </w:r>
      <w:r w:rsidRPr="00060594">
        <w:t>.</w:t>
      </w:r>
      <w:r w:rsidR="008C00BB" w:rsidRPr="00060594">
        <w:t xml:space="preserve"> </w:t>
      </w:r>
    </w:p>
    <w:p w:rsidR="00517EF6" w:rsidRPr="008C00BB" w:rsidRDefault="008163FC" w:rsidP="008C00BB">
      <w:pPr>
        <w:pStyle w:val="afffffffa"/>
        <w:rPr>
          <w:rStyle w:val="FontStyle11"/>
          <w:rFonts w:ascii="Segoe UI" w:hAnsi="Segoe UI"/>
          <w:sz w:val="22"/>
        </w:rPr>
      </w:pPr>
      <w:r w:rsidRPr="002C4067">
        <w:t xml:space="preserve">Таблица </w:t>
      </w:r>
      <w:r w:rsidR="00827E3F">
        <w:rPr>
          <w:noProof/>
        </w:rPr>
        <w:fldChar w:fldCharType="begin"/>
      </w:r>
      <w:r w:rsidR="00A95700">
        <w:rPr>
          <w:noProof/>
        </w:rPr>
        <w:instrText xml:space="preserve"> SEQ Таблица \* ARABIC </w:instrText>
      </w:r>
      <w:r w:rsidR="00827E3F">
        <w:rPr>
          <w:noProof/>
        </w:rPr>
        <w:fldChar w:fldCharType="separate"/>
      </w:r>
      <w:r w:rsidR="00C83B43">
        <w:rPr>
          <w:noProof/>
        </w:rPr>
        <w:t>39</w:t>
      </w:r>
      <w:r w:rsidR="00827E3F">
        <w:rPr>
          <w:noProof/>
        </w:rPr>
        <w:fldChar w:fldCharType="end"/>
      </w:r>
      <w:r>
        <w:rPr>
          <w:noProof/>
        </w:rPr>
        <w:t xml:space="preserve"> </w:t>
      </w:r>
      <w:r w:rsidRPr="002C4067">
        <w:t>–</w:t>
      </w:r>
      <w:r>
        <w:t xml:space="preserve"> </w:t>
      </w:r>
      <w:r w:rsidR="00517EF6" w:rsidRPr="008C00BB">
        <w:rPr>
          <w:rStyle w:val="FontStyle11"/>
          <w:rFonts w:ascii="Segoe UI" w:hAnsi="Segoe UI"/>
          <w:sz w:val="22"/>
        </w:rPr>
        <w:t xml:space="preserve">Значения коэффициентов a, b и c </w:t>
      </w:r>
      <w:r w:rsidR="00517EF6" w:rsidRPr="008C00BB">
        <w:t xml:space="preserve">в формуле </w:t>
      </w:r>
      <w:fldSimple w:instr=" REF _Ref374096203 \h  \* MERGEFORMAT ">
        <w:r w:rsidR="00C83B43" w:rsidRPr="00060594">
          <w:t>(</w:t>
        </w:r>
        <w:r w:rsidR="00C83B43" w:rsidRPr="00C83B43">
          <w:t>4</w:t>
        </w:r>
        <w:r w:rsidR="00C83B43" w:rsidRPr="00060594">
          <w:t>)</w:t>
        </w:r>
      </w:fldSimple>
      <w:r w:rsidR="00517EF6" w:rsidRPr="008C00BB">
        <w:rPr>
          <w:rStyle w:val="FontStyle11"/>
          <w:rFonts w:ascii="Segoe UI" w:hAnsi="Segoe UI"/>
          <w:sz w:val="22"/>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10"/>
        <w:gridCol w:w="1824"/>
        <w:gridCol w:w="2564"/>
        <w:gridCol w:w="2564"/>
        <w:gridCol w:w="2559"/>
      </w:tblGrid>
      <w:tr w:rsidR="005B273F" w:rsidRPr="003F642D" w:rsidTr="00EC3DD9">
        <w:trPr>
          <w:trHeight w:val="309"/>
        </w:trPr>
        <w:tc>
          <w:tcPr>
            <w:tcW w:w="437" w:type="pct"/>
            <w:vAlign w:val="center"/>
          </w:tcPr>
          <w:p w:rsidR="00EC3DD9" w:rsidRPr="003F642D" w:rsidRDefault="00EC3DD9" w:rsidP="008C00BB">
            <w:pPr>
              <w:pStyle w:val="afffffff0"/>
              <w:rPr>
                <w:rStyle w:val="FontStyle11"/>
                <w:rFonts w:ascii="Segoe UI" w:hAnsi="Segoe UI"/>
                <w:b/>
                <w:sz w:val="22"/>
              </w:rPr>
            </w:pPr>
            <w:r w:rsidRPr="003F642D">
              <w:rPr>
                <w:rStyle w:val="FontStyle11"/>
                <w:rFonts w:ascii="Segoe UI" w:hAnsi="Segoe UI"/>
                <w:b/>
                <w:sz w:val="22"/>
              </w:rPr>
              <w:t>№ п/п</w:t>
            </w:r>
          </w:p>
        </w:tc>
        <w:tc>
          <w:tcPr>
            <w:tcW w:w="875" w:type="pct"/>
            <w:vAlign w:val="center"/>
          </w:tcPr>
          <w:p w:rsidR="00EC3DD9" w:rsidRPr="003F642D" w:rsidRDefault="00EC3DD9" w:rsidP="008C00BB">
            <w:pPr>
              <w:pStyle w:val="afffffff0"/>
              <w:rPr>
                <w:rStyle w:val="FontStyle11"/>
                <w:rFonts w:ascii="Segoe UI" w:hAnsi="Segoe UI"/>
                <w:b/>
                <w:sz w:val="22"/>
              </w:rPr>
            </w:pPr>
            <w:r w:rsidRPr="003F642D">
              <w:rPr>
                <w:rStyle w:val="FontStyle11"/>
                <w:rFonts w:ascii="Segoe UI" w:hAnsi="Segoe UI"/>
                <w:b/>
                <w:sz w:val="22"/>
              </w:rPr>
              <w:t>Коэффициент</w:t>
            </w:r>
          </w:p>
        </w:tc>
        <w:tc>
          <w:tcPr>
            <w:tcW w:w="1230" w:type="pct"/>
            <w:vAlign w:val="center"/>
          </w:tcPr>
          <w:p w:rsidR="00EC3DD9" w:rsidRPr="003F642D" w:rsidRDefault="00EC3DD9" w:rsidP="008C00BB">
            <w:pPr>
              <w:pStyle w:val="afffffff0"/>
              <w:rPr>
                <w:rStyle w:val="FontStyle11"/>
                <w:rFonts w:ascii="Segoe UI" w:hAnsi="Segoe UI"/>
                <w:b/>
                <w:sz w:val="22"/>
              </w:rPr>
            </w:pPr>
            <w:r w:rsidRPr="003F642D">
              <w:rPr>
                <w:rStyle w:val="FontStyle11"/>
                <w:rFonts w:ascii="Segoe UI" w:hAnsi="Segoe UI"/>
                <w:b/>
                <w:sz w:val="22"/>
              </w:rPr>
              <w:t>a</w:t>
            </w:r>
          </w:p>
        </w:tc>
        <w:tc>
          <w:tcPr>
            <w:tcW w:w="1230" w:type="pct"/>
            <w:vAlign w:val="center"/>
          </w:tcPr>
          <w:p w:rsidR="00EC3DD9" w:rsidRPr="003F642D" w:rsidRDefault="00EC3DD9" w:rsidP="008C00BB">
            <w:pPr>
              <w:pStyle w:val="afffffff0"/>
              <w:rPr>
                <w:rStyle w:val="FontStyle11"/>
                <w:rFonts w:ascii="Segoe UI" w:hAnsi="Segoe UI"/>
                <w:b/>
                <w:sz w:val="22"/>
              </w:rPr>
            </w:pPr>
            <w:r w:rsidRPr="003F642D">
              <w:rPr>
                <w:rStyle w:val="FontStyle11"/>
                <w:rFonts w:ascii="Segoe UI" w:hAnsi="Segoe UI"/>
                <w:b/>
                <w:sz w:val="22"/>
              </w:rPr>
              <w:t>b</w:t>
            </w:r>
          </w:p>
        </w:tc>
        <w:tc>
          <w:tcPr>
            <w:tcW w:w="1228" w:type="pct"/>
            <w:vAlign w:val="center"/>
          </w:tcPr>
          <w:p w:rsidR="00EC3DD9" w:rsidRPr="003F642D" w:rsidRDefault="00EC3DD9" w:rsidP="008C00BB">
            <w:pPr>
              <w:pStyle w:val="afffffff0"/>
              <w:rPr>
                <w:rStyle w:val="FontStyle11"/>
                <w:rFonts w:ascii="Segoe UI" w:hAnsi="Segoe UI"/>
                <w:b/>
                <w:sz w:val="22"/>
              </w:rPr>
            </w:pPr>
            <w:r w:rsidRPr="003F642D">
              <w:rPr>
                <w:rStyle w:val="FontStyle11"/>
                <w:rFonts w:ascii="Segoe UI" w:hAnsi="Segoe UI"/>
                <w:b/>
                <w:sz w:val="22"/>
              </w:rPr>
              <w:t>c</w:t>
            </w:r>
          </w:p>
        </w:tc>
      </w:tr>
      <w:tr w:rsidR="00EC3DD9" w:rsidRPr="003F642D" w:rsidTr="007E2E9D">
        <w:trPr>
          <w:trHeight w:val="655"/>
        </w:trPr>
        <w:tc>
          <w:tcPr>
            <w:tcW w:w="437" w:type="pct"/>
            <w:vAlign w:val="center"/>
          </w:tcPr>
          <w:p w:rsidR="00EC3DD9" w:rsidRPr="003F642D" w:rsidRDefault="00EC3DD9" w:rsidP="008C00BB">
            <w:pPr>
              <w:pStyle w:val="afffffff0"/>
              <w:rPr>
                <w:rStyle w:val="FontStyle11"/>
                <w:rFonts w:ascii="Segoe UI" w:hAnsi="Segoe UI"/>
                <w:sz w:val="22"/>
              </w:rPr>
            </w:pPr>
            <w:r w:rsidRPr="003F642D">
              <w:rPr>
                <w:rStyle w:val="FontStyle11"/>
                <w:rFonts w:ascii="Segoe UI" w:hAnsi="Segoe UI"/>
                <w:sz w:val="22"/>
              </w:rPr>
              <w:t>1</w:t>
            </w:r>
          </w:p>
        </w:tc>
        <w:tc>
          <w:tcPr>
            <w:tcW w:w="875" w:type="pct"/>
            <w:vAlign w:val="center"/>
          </w:tcPr>
          <w:p w:rsidR="00EC3DD9" w:rsidRPr="003F642D" w:rsidRDefault="00EC3DD9" w:rsidP="008C00BB">
            <w:pPr>
              <w:pStyle w:val="afffffff0"/>
              <w:rPr>
                <w:rStyle w:val="FontStyle11"/>
                <w:rFonts w:ascii="Segoe UI" w:hAnsi="Segoe UI"/>
                <w:sz w:val="22"/>
              </w:rPr>
            </w:pPr>
            <w:r w:rsidRPr="003F642D">
              <w:rPr>
                <w:rStyle w:val="FontStyle11"/>
                <w:rFonts w:ascii="Segoe UI" w:hAnsi="Segoe UI"/>
                <w:sz w:val="22"/>
              </w:rPr>
              <w:t>Значение</w:t>
            </w:r>
          </w:p>
        </w:tc>
        <w:tc>
          <w:tcPr>
            <w:tcW w:w="1230" w:type="pct"/>
            <w:vAlign w:val="center"/>
          </w:tcPr>
          <w:p w:rsidR="00EC3DD9" w:rsidRPr="003F642D" w:rsidRDefault="00EC3DD9" w:rsidP="008C00BB">
            <w:pPr>
              <w:pStyle w:val="afffffff0"/>
              <w:rPr>
                <w:rStyle w:val="FontStyle11"/>
                <w:rFonts w:ascii="Segoe UI" w:hAnsi="Segoe UI"/>
                <w:sz w:val="22"/>
              </w:rPr>
            </w:pPr>
            <w:r w:rsidRPr="003F642D">
              <w:rPr>
                <w:rStyle w:val="FontStyle11"/>
                <w:rFonts w:ascii="Segoe UI" w:hAnsi="Segoe UI"/>
                <w:sz w:val="22"/>
              </w:rPr>
              <w:t>2.91256074780734</w:t>
            </w:r>
          </w:p>
        </w:tc>
        <w:tc>
          <w:tcPr>
            <w:tcW w:w="1230" w:type="pct"/>
            <w:vAlign w:val="center"/>
          </w:tcPr>
          <w:p w:rsidR="00EC3DD9" w:rsidRPr="003F642D" w:rsidRDefault="00EC3DD9" w:rsidP="008C00BB">
            <w:pPr>
              <w:pStyle w:val="afffffff0"/>
              <w:rPr>
                <w:rStyle w:val="FontStyle11"/>
                <w:rFonts w:ascii="Segoe UI" w:hAnsi="Segoe UI"/>
                <w:sz w:val="22"/>
              </w:rPr>
            </w:pPr>
            <w:r w:rsidRPr="003F642D">
              <w:rPr>
                <w:rStyle w:val="FontStyle11"/>
                <w:rFonts w:ascii="Segoe UI" w:hAnsi="Segoe UI"/>
                <w:sz w:val="22"/>
              </w:rPr>
              <w:t>20.8877641154199</w:t>
            </w:r>
          </w:p>
        </w:tc>
        <w:tc>
          <w:tcPr>
            <w:tcW w:w="1228" w:type="pct"/>
            <w:vAlign w:val="center"/>
          </w:tcPr>
          <w:p w:rsidR="00EC3DD9" w:rsidRPr="003F642D" w:rsidRDefault="00EC3DD9" w:rsidP="008C00BB">
            <w:pPr>
              <w:pStyle w:val="afffffff0"/>
              <w:rPr>
                <w:rStyle w:val="FontStyle11"/>
                <w:rFonts w:ascii="Segoe UI" w:hAnsi="Segoe UI"/>
                <w:sz w:val="22"/>
              </w:rPr>
            </w:pPr>
            <w:r w:rsidRPr="003F642D">
              <w:rPr>
                <w:rStyle w:val="FontStyle11"/>
                <w:rFonts w:ascii="Segoe UI" w:hAnsi="Segoe UI"/>
                <w:sz w:val="22"/>
              </w:rPr>
              <w:t>-1.87928919400643</w:t>
            </w:r>
          </w:p>
        </w:tc>
      </w:tr>
    </w:tbl>
    <w:p w:rsidR="00517EF6" w:rsidRPr="008C00BB" w:rsidRDefault="008163FC" w:rsidP="009A741B">
      <w:pPr>
        <w:pStyle w:val="afffffffa"/>
        <w:rPr>
          <w:rStyle w:val="FontStyle11"/>
          <w:rFonts w:ascii="Segoe UI" w:hAnsi="Segoe UI"/>
          <w:sz w:val="22"/>
        </w:rPr>
      </w:pPr>
      <w:bookmarkStart w:id="280" w:name="_Ref375231112"/>
      <w:r w:rsidRPr="002C4067">
        <w:t xml:space="preserve">Таблица </w:t>
      </w:r>
      <w:r w:rsidR="00827E3F">
        <w:rPr>
          <w:noProof/>
        </w:rPr>
        <w:fldChar w:fldCharType="begin"/>
      </w:r>
      <w:r w:rsidR="00A95700">
        <w:rPr>
          <w:noProof/>
        </w:rPr>
        <w:instrText xml:space="preserve"> SEQ Таблица \* ARABIC </w:instrText>
      </w:r>
      <w:r w:rsidR="00827E3F">
        <w:rPr>
          <w:noProof/>
        </w:rPr>
        <w:fldChar w:fldCharType="separate"/>
      </w:r>
      <w:r w:rsidR="00C83B43">
        <w:rPr>
          <w:noProof/>
        </w:rPr>
        <w:t>40</w:t>
      </w:r>
      <w:r w:rsidR="00827E3F">
        <w:rPr>
          <w:noProof/>
        </w:rPr>
        <w:fldChar w:fldCharType="end"/>
      </w:r>
      <w:r>
        <w:rPr>
          <w:noProof/>
        </w:rPr>
        <w:t xml:space="preserve"> </w:t>
      </w:r>
      <w:r w:rsidRPr="002C4067">
        <w:t>–</w:t>
      </w:r>
      <w:r>
        <w:t xml:space="preserve"> </w:t>
      </w:r>
      <w:r w:rsidR="00517EF6" w:rsidRPr="008C00BB">
        <w:rPr>
          <w:rStyle w:val="FontStyle11"/>
          <w:rFonts w:ascii="Segoe UI" w:hAnsi="Segoe UI"/>
          <w:sz w:val="22"/>
        </w:rPr>
        <w:t xml:space="preserve">Расстояния между </w:t>
      </w:r>
      <w:r w:rsidR="00517EF6" w:rsidRPr="008C00BB">
        <w:t>СЗ</w:t>
      </w:r>
      <w:r w:rsidR="00517EF6" w:rsidRPr="008C00BB">
        <w:rPr>
          <w:rStyle w:val="FontStyle11"/>
          <w:rFonts w:ascii="Segoe UI" w:hAnsi="Segoe UI"/>
          <w:sz w:val="22"/>
        </w:rPr>
        <w:t xml:space="preserve"> в метрах и место их расположения</w:t>
      </w:r>
      <w:bookmarkEnd w:id="2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84"/>
        <w:gridCol w:w="1836"/>
        <w:gridCol w:w="1682"/>
        <w:gridCol w:w="1987"/>
        <w:gridCol w:w="1987"/>
        <w:gridCol w:w="2345"/>
      </w:tblGrid>
      <w:tr w:rsidR="005B273F" w:rsidRPr="008C00BB" w:rsidTr="008163FC">
        <w:trPr>
          <w:cantSplit/>
          <w:trHeight w:val="215"/>
          <w:tblHeader/>
          <w:jc w:val="center"/>
        </w:trPr>
        <w:tc>
          <w:tcPr>
            <w:tcW w:w="317" w:type="pct"/>
            <w:vMerge w:val="restart"/>
            <w:vAlign w:val="center"/>
          </w:tcPr>
          <w:p w:rsidR="00EC3DD9" w:rsidRPr="008C00BB" w:rsidRDefault="00EC3DD9" w:rsidP="008C00BB">
            <w:pPr>
              <w:pStyle w:val="afffffff0"/>
              <w:rPr>
                <w:rStyle w:val="FontStyle11"/>
                <w:rFonts w:ascii="Segoe UI" w:hAnsi="Segoe UI"/>
                <w:b/>
                <w:sz w:val="22"/>
              </w:rPr>
            </w:pPr>
            <w:r w:rsidRPr="008C00BB">
              <w:rPr>
                <w:rStyle w:val="FontStyle11"/>
                <w:rFonts w:ascii="Segoe UI" w:hAnsi="Segoe UI"/>
                <w:b/>
                <w:sz w:val="22"/>
              </w:rPr>
              <w:t>№ п/п</w:t>
            </w:r>
          </w:p>
        </w:tc>
        <w:tc>
          <w:tcPr>
            <w:tcW w:w="918" w:type="pct"/>
            <w:vMerge w:val="restart"/>
            <w:vAlign w:val="center"/>
          </w:tcPr>
          <w:p w:rsidR="00EC3DD9" w:rsidRPr="008C00BB" w:rsidRDefault="00EC3DD9" w:rsidP="008C00BB">
            <w:pPr>
              <w:pStyle w:val="afffffff0"/>
              <w:rPr>
                <w:rStyle w:val="FontStyle11"/>
                <w:rFonts w:ascii="Segoe UI" w:hAnsi="Segoe UI"/>
                <w:b/>
                <w:sz w:val="22"/>
              </w:rPr>
            </w:pPr>
            <w:r w:rsidRPr="008C00BB">
              <w:rPr>
                <w:rStyle w:val="FontStyle11"/>
                <w:rFonts w:ascii="Segoe UI" w:hAnsi="Segoe UI"/>
                <w:b/>
                <w:sz w:val="22"/>
              </w:rPr>
              <w:t>Диаметр</w:t>
            </w:r>
          </w:p>
          <w:p w:rsidR="00EC3DD9" w:rsidRPr="008C00BB" w:rsidRDefault="00EC3DD9" w:rsidP="008C00BB">
            <w:pPr>
              <w:pStyle w:val="afffffff0"/>
              <w:rPr>
                <w:rStyle w:val="FontStyle11"/>
                <w:rFonts w:ascii="Segoe UI" w:hAnsi="Segoe UI"/>
                <w:b/>
                <w:sz w:val="22"/>
              </w:rPr>
            </w:pPr>
            <w:r w:rsidRPr="008C00BB">
              <w:rPr>
                <w:rStyle w:val="FontStyle11"/>
                <w:rFonts w:ascii="Segoe UI" w:hAnsi="Segoe UI"/>
                <w:b/>
                <w:sz w:val="22"/>
              </w:rPr>
              <w:t>теплопровода,</w:t>
            </w:r>
          </w:p>
          <w:p w:rsidR="00EC3DD9" w:rsidRPr="008C00BB" w:rsidRDefault="00EC3DD9" w:rsidP="008C00BB">
            <w:pPr>
              <w:pStyle w:val="afffffff0"/>
              <w:rPr>
                <w:rStyle w:val="FontStyle11"/>
                <w:rFonts w:ascii="Segoe UI" w:hAnsi="Segoe UI"/>
                <w:b/>
                <w:sz w:val="22"/>
              </w:rPr>
            </w:pPr>
            <w:r w:rsidRPr="008C00BB">
              <w:rPr>
                <w:rStyle w:val="FontStyle11"/>
                <w:rFonts w:ascii="Segoe UI" w:hAnsi="Segoe UI"/>
                <w:b/>
                <w:sz w:val="22"/>
              </w:rPr>
              <w:t>м</w:t>
            </w:r>
          </w:p>
        </w:tc>
        <w:tc>
          <w:tcPr>
            <w:tcW w:w="1688" w:type="pct"/>
            <w:gridSpan w:val="2"/>
            <w:vAlign w:val="center"/>
          </w:tcPr>
          <w:p w:rsidR="00EC3DD9" w:rsidRPr="008C00BB" w:rsidRDefault="00EC3DD9" w:rsidP="008C00BB">
            <w:pPr>
              <w:pStyle w:val="afffffff0"/>
              <w:rPr>
                <w:rStyle w:val="FontStyle11"/>
                <w:rFonts w:ascii="Segoe UI" w:hAnsi="Segoe UI"/>
                <w:b/>
                <w:sz w:val="22"/>
              </w:rPr>
            </w:pPr>
            <w:r w:rsidRPr="008C00BB">
              <w:rPr>
                <w:rStyle w:val="FontStyle11"/>
                <w:rFonts w:ascii="Segoe UI" w:hAnsi="Segoe UI"/>
                <w:b/>
                <w:sz w:val="22"/>
              </w:rPr>
              <w:t>Диаметр не изменяется</w:t>
            </w:r>
          </w:p>
        </w:tc>
        <w:tc>
          <w:tcPr>
            <w:tcW w:w="2077" w:type="pct"/>
            <w:gridSpan w:val="2"/>
            <w:vAlign w:val="center"/>
          </w:tcPr>
          <w:p w:rsidR="00EC3DD9" w:rsidRPr="008C00BB" w:rsidRDefault="00EC3DD9" w:rsidP="008C00BB">
            <w:pPr>
              <w:pStyle w:val="afffffff0"/>
              <w:rPr>
                <w:rStyle w:val="FontStyle11"/>
                <w:rFonts w:ascii="Segoe UI" w:hAnsi="Segoe UI"/>
                <w:b/>
                <w:sz w:val="22"/>
              </w:rPr>
            </w:pPr>
            <w:r w:rsidRPr="008C00BB">
              <w:rPr>
                <w:rStyle w:val="FontStyle11"/>
                <w:rFonts w:ascii="Segoe UI" w:hAnsi="Segoe UI"/>
                <w:b/>
                <w:sz w:val="22"/>
              </w:rPr>
              <w:t>Диаметр изменяется</w:t>
            </w:r>
          </w:p>
        </w:tc>
      </w:tr>
      <w:tr w:rsidR="005B273F" w:rsidRPr="008C00BB" w:rsidTr="008163FC">
        <w:trPr>
          <w:cantSplit/>
          <w:tblHeader/>
          <w:jc w:val="center"/>
        </w:trPr>
        <w:tc>
          <w:tcPr>
            <w:tcW w:w="317" w:type="pct"/>
            <w:vMerge/>
            <w:vAlign w:val="center"/>
          </w:tcPr>
          <w:p w:rsidR="00EC3DD9" w:rsidRPr="008C00BB" w:rsidRDefault="00EC3DD9" w:rsidP="008C00BB">
            <w:pPr>
              <w:pStyle w:val="afffffff0"/>
              <w:rPr>
                <w:rStyle w:val="FontStyle11"/>
                <w:rFonts w:ascii="Segoe UI" w:hAnsi="Segoe UI"/>
                <w:b/>
                <w:sz w:val="22"/>
              </w:rPr>
            </w:pPr>
          </w:p>
        </w:tc>
        <w:tc>
          <w:tcPr>
            <w:tcW w:w="918" w:type="pct"/>
            <w:vMerge/>
            <w:vAlign w:val="center"/>
          </w:tcPr>
          <w:p w:rsidR="00EC3DD9" w:rsidRPr="008C00BB" w:rsidRDefault="00EC3DD9" w:rsidP="008C00BB">
            <w:pPr>
              <w:pStyle w:val="afffffff0"/>
              <w:rPr>
                <w:rStyle w:val="FontStyle11"/>
                <w:rFonts w:ascii="Segoe UI" w:hAnsi="Segoe UI"/>
                <w:b/>
                <w:sz w:val="22"/>
              </w:rPr>
            </w:pPr>
          </w:p>
        </w:tc>
        <w:tc>
          <w:tcPr>
            <w:tcW w:w="844" w:type="pct"/>
            <w:vAlign w:val="center"/>
          </w:tcPr>
          <w:p w:rsidR="00EC3DD9" w:rsidRPr="008C00BB" w:rsidRDefault="00EC3DD9" w:rsidP="008C00BB">
            <w:pPr>
              <w:pStyle w:val="afffffff0"/>
              <w:rPr>
                <w:rStyle w:val="FontStyle11"/>
                <w:rFonts w:ascii="Segoe UI" w:hAnsi="Segoe UI"/>
                <w:b/>
                <w:sz w:val="22"/>
              </w:rPr>
            </w:pPr>
            <w:r w:rsidRPr="008C00BB">
              <w:rPr>
                <w:rStyle w:val="FontStyle11"/>
                <w:rFonts w:ascii="Segoe UI" w:hAnsi="Segoe UI"/>
                <w:b/>
                <w:sz w:val="22"/>
              </w:rPr>
              <w:t>ответвлений нет</w:t>
            </w:r>
          </w:p>
        </w:tc>
        <w:tc>
          <w:tcPr>
            <w:tcW w:w="844" w:type="pct"/>
            <w:vAlign w:val="center"/>
          </w:tcPr>
          <w:p w:rsidR="00EC3DD9" w:rsidRPr="008C00BB" w:rsidRDefault="00EC3DD9" w:rsidP="008C00BB">
            <w:pPr>
              <w:pStyle w:val="afffffff0"/>
              <w:rPr>
                <w:rStyle w:val="FontStyle11"/>
                <w:rFonts w:ascii="Segoe UI" w:hAnsi="Segoe UI"/>
                <w:b/>
                <w:sz w:val="22"/>
              </w:rPr>
            </w:pPr>
            <w:r w:rsidRPr="008C00BB">
              <w:rPr>
                <w:rStyle w:val="FontStyle11"/>
                <w:rFonts w:ascii="Segoe UI" w:hAnsi="Segoe UI"/>
                <w:b/>
                <w:sz w:val="22"/>
              </w:rPr>
              <w:t>ответвления есть</w:t>
            </w:r>
          </w:p>
        </w:tc>
        <w:tc>
          <w:tcPr>
            <w:tcW w:w="915" w:type="pct"/>
            <w:vAlign w:val="center"/>
          </w:tcPr>
          <w:p w:rsidR="00EC3DD9" w:rsidRPr="008C00BB" w:rsidRDefault="00EC3DD9" w:rsidP="008C00BB">
            <w:pPr>
              <w:pStyle w:val="afffffff0"/>
              <w:rPr>
                <w:rStyle w:val="FontStyle11"/>
                <w:rFonts w:ascii="Segoe UI" w:hAnsi="Segoe UI"/>
                <w:b/>
                <w:sz w:val="22"/>
              </w:rPr>
            </w:pPr>
            <w:r w:rsidRPr="008C00BB">
              <w:rPr>
                <w:rStyle w:val="FontStyle11"/>
                <w:rFonts w:ascii="Segoe UI" w:hAnsi="Segoe UI"/>
                <w:b/>
                <w:sz w:val="22"/>
              </w:rPr>
              <w:t>ответвлений нет</w:t>
            </w:r>
          </w:p>
        </w:tc>
        <w:tc>
          <w:tcPr>
            <w:tcW w:w="1163" w:type="pct"/>
            <w:vAlign w:val="center"/>
          </w:tcPr>
          <w:p w:rsidR="00EC3DD9" w:rsidRPr="008C00BB" w:rsidRDefault="00EC3DD9" w:rsidP="008C00BB">
            <w:pPr>
              <w:pStyle w:val="afffffff0"/>
              <w:rPr>
                <w:rStyle w:val="FontStyle11"/>
                <w:rFonts w:ascii="Segoe UI" w:hAnsi="Segoe UI"/>
                <w:b/>
                <w:sz w:val="22"/>
              </w:rPr>
            </w:pPr>
            <w:r w:rsidRPr="008C00BB">
              <w:rPr>
                <w:rStyle w:val="FontStyle11"/>
                <w:rFonts w:ascii="Segoe UI" w:hAnsi="Segoe UI"/>
                <w:b/>
                <w:sz w:val="22"/>
              </w:rPr>
              <w:t>ответвления есть</w:t>
            </w:r>
          </w:p>
        </w:tc>
      </w:tr>
      <w:tr w:rsidR="005B273F" w:rsidRPr="008C00BB" w:rsidTr="008163FC">
        <w:trPr>
          <w:cantSplit/>
          <w:jc w:val="center"/>
        </w:trPr>
        <w:tc>
          <w:tcPr>
            <w:tcW w:w="317" w:type="pct"/>
            <w:vAlign w:val="center"/>
          </w:tcPr>
          <w:p w:rsidR="00EC3DD9" w:rsidRPr="008C00BB" w:rsidRDefault="00EC3DD9" w:rsidP="008C00BB">
            <w:pPr>
              <w:pStyle w:val="afffffff0"/>
              <w:rPr>
                <w:rStyle w:val="FontStyle11"/>
                <w:rFonts w:ascii="Segoe UI" w:hAnsi="Segoe UI"/>
                <w:sz w:val="22"/>
              </w:rPr>
            </w:pPr>
            <w:r w:rsidRPr="008C00BB">
              <w:rPr>
                <w:rStyle w:val="FontStyle11"/>
                <w:rFonts w:ascii="Segoe UI" w:hAnsi="Segoe UI"/>
                <w:sz w:val="22"/>
              </w:rPr>
              <w:t>1</w:t>
            </w:r>
          </w:p>
        </w:tc>
        <w:tc>
          <w:tcPr>
            <w:tcW w:w="918" w:type="pct"/>
            <w:vAlign w:val="center"/>
          </w:tcPr>
          <w:p w:rsidR="00EC3DD9" w:rsidRPr="008C00BB" w:rsidRDefault="00EC3DD9" w:rsidP="008C00BB">
            <w:pPr>
              <w:pStyle w:val="afffffff0"/>
              <w:rPr>
                <w:rStyle w:val="FontStyle11"/>
                <w:rFonts w:ascii="Segoe UI" w:hAnsi="Segoe UI"/>
                <w:sz w:val="22"/>
              </w:rPr>
            </w:pPr>
            <w:r w:rsidRPr="008C00BB">
              <w:rPr>
                <w:rStyle w:val="FontStyle11"/>
                <w:rFonts w:ascii="Segoe UI" w:hAnsi="Segoe UI"/>
                <w:sz w:val="22"/>
              </w:rPr>
              <w:t>до 0,4</w:t>
            </w:r>
          </w:p>
        </w:tc>
        <w:tc>
          <w:tcPr>
            <w:tcW w:w="844" w:type="pct"/>
            <w:vAlign w:val="center"/>
          </w:tcPr>
          <w:p w:rsidR="00EC3DD9" w:rsidRPr="008C00BB" w:rsidRDefault="00EC3DD9" w:rsidP="008C00BB">
            <w:pPr>
              <w:pStyle w:val="afffffff0"/>
              <w:rPr>
                <w:rStyle w:val="FontStyle11"/>
                <w:rFonts w:ascii="Segoe UI" w:hAnsi="Segoe UI"/>
                <w:sz w:val="22"/>
              </w:rPr>
            </w:pPr>
            <w:r w:rsidRPr="008C00BB">
              <w:rPr>
                <w:rStyle w:val="FontStyle11"/>
                <w:rFonts w:ascii="Segoe UI" w:hAnsi="Segoe UI"/>
                <w:sz w:val="22"/>
              </w:rPr>
              <w:t>1000</w:t>
            </w:r>
          </w:p>
        </w:tc>
        <w:tc>
          <w:tcPr>
            <w:tcW w:w="844" w:type="pct"/>
            <w:vAlign w:val="center"/>
          </w:tcPr>
          <w:p w:rsidR="00EC3DD9" w:rsidRPr="008C00BB" w:rsidRDefault="00EC3DD9" w:rsidP="008C00BB">
            <w:pPr>
              <w:pStyle w:val="afffffff0"/>
              <w:rPr>
                <w:rStyle w:val="FontStyle11"/>
                <w:rFonts w:ascii="Segoe UI" w:hAnsi="Segoe UI"/>
                <w:sz w:val="22"/>
              </w:rPr>
            </w:pPr>
            <w:r w:rsidRPr="008C00BB">
              <w:rPr>
                <w:rStyle w:val="FontStyle11"/>
                <w:rFonts w:ascii="Segoe UI" w:hAnsi="Segoe UI"/>
                <w:sz w:val="22"/>
              </w:rPr>
              <w:t xml:space="preserve">непосредственно за ответвлением, расстояние до ближайшей </w:t>
            </w:r>
            <w:r w:rsidRPr="008C00BB">
              <w:t>СЗ</w:t>
            </w:r>
            <w:r w:rsidRPr="008C00BB">
              <w:rPr>
                <w:rStyle w:val="FontStyle11"/>
                <w:rFonts w:ascii="Segoe UI" w:hAnsi="Segoe UI"/>
                <w:sz w:val="22"/>
              </w:rPr>
              <w:t xml:space="preserve"> не более 1000 м</w:t>
            </w:r>
          </w:p>
        </w:tc>
        <w:tc>
          <w:tcPr>
            <w:tcW w:w="915" w:type="pct"/>
            <w:vAlign w:val="center"/>
          </w:tcPr>
          <w:p w:rsidR="00EC3DD9" w:rsidRPr="008C00BB" w:rsidRDefault="00EC3DD9" w:rsidP="008C00BB">
            <w:pPr>
              <w:pStyle w:val="afffffff0"/>
              <w:rPr>
                <w:rStyle w:val="FontStyle11"/>
                <w:rFonts w:ascii="Segoe UI" w:hAnsi="Segoe UI"/>
                <w:sz w:val="22"/>
              </w:rPr>
            </w:pPr>
            <w:r w:rsidRPr="008C00BB">
              <w:rPr>
                <w:rStyle w:val="FontStyle11"/>
                <w:rFonts w:ascii="Segoe UI" w:hAnsi="Segoe UI"/>
                <w:sz w:val="22"/>
              </w:rPr>
              <w:t xml:space="preserve">непосредственно за местом изменения диаметра, расстояние до ближайшей </w:t>
            </w:r>
            <w:r w:rsidRPr="008C00BB">
              <w:t>СЗ</w:t>
            </w:r>
            <w:r w:rsidRPr="008C00BB">
              <w:rPr>
                <w:rStyle w:val="FontStyle11"/>
                <w:rFonts w:ascii="Segoe UI" w:hAnsi="Segoe UI"/>
                <w:sz w:val="22"/>
              </w:rPr>
              <w:t xml:space="preserve"> не более 1000 м</w:t>
            </w:r>
          </w:p>
        </w:tc>
        <w:tc>
          <w:tcPr>
            <w:tcW w:w="1163" w:type="pct"/>
            <w:vAlign w:val="center"/>
          </w:tcPr>
          <w:p w:rsidR="00EC3DD9" w:rsidRPr="008C00BB" w:rsidRDefault="00EC3DD9" w:rsidP="008C00BB">
            <w:pPr>
              <w:pStyle w:val="afffffff0"/>
              <w:rPr>
                <w:rStyle w:val="FontStyle11"/>
                <w:rFonts w:ascii="Segoe UI" w:hAnsi="Segoe UI"/>
                <w:sz w:val="22"/>
              </w:rPr>
            </w:pPr>
            <w:r w:rsidRPr="008C00BB">
              <w:rPr>
                <w:rStyle w:val="FontStyle11"/>
                <w:rFonts w:ascii="Segoe UI" w:hAnsi="Segoe UI"/>
                <w:sz w:val="22"/>
              </w:rPr>
              <w:t xml:space="preserve">непосредственно за ответвлением, на теплопроводе меньшего диаметра, расстояние до ближайшей </w:t>
            </w:r>
            <w:r w:rsidRPr="008C00BB">
              <w:t>СЗ</w:t>
            </w:r>
            <w:r w:rsidRPr="008C00BB">
              <w:rPr>
                <w:rStyle w:val="FontStyle11"/>
                <w:rFonts w:ascii="Segoe UI" w:hAnsi="Segoe UI"/>
                <w:sz w:val="22"/>
              </w:rPr>
              <w:t xml:space="preserve"> не более 1000 м</w:t>
            </w:r>
          </w:p>
        </w:tc>
      </w:tr>
      <w:tr w:rsidR="005B273F" w:rsidRPr="008C00BB" w:rsidTr="008163FC">
        <w:trPr>
          <w:cantSplit/>
          <w:jc w:val="center"/>
        </w:trPr>
        <w:tc>
          <w:tcPr>
            <w:tcW w:w="317" w:type="pct"/>
            <w:vAlign w:val="center"/>
          </w:tcPr>
          <w:p w:rsidR="00EC3DD9" w:rsidRPr="008C00BB" w:rsidRDefault="00EC3DD9" w:rsidP="008C00BB">
            <w:pPr>
              <w:pStyle w:val="afffffff0"/>
              <w:rPr>
                <w:rStyle w:val="FontStyle11"/>
                <w:rFonts w:ascii="Segoe UI" w:hAnsi="Segoe UI"/>
                <w:sz w:val="22"/>
              </w:rPr>
            </w:pPr>
            <w:r w:rsidRPr="008C00BB">
              <w:rPr>
                <w:rStyle w:val="FontStyle11"/>
                <w:rFonts w:ascii="Segoe UI" w:hAnsi="Segoe UI"/>
                <w:sz w:val="22"/>
              </w:rPr>
              <w:t>2</w:t>
            </w:r>
          </w:p>
        </w:tc>
        <w:tc>
          <w:tcPr>
            <w:tcW w:w="918" w:type="pct"/>
            <w:vAlign w:val="center"/>
          </w:tcPr>
          <w:p w:rsidR="00EC3DD9" w:rsidRPr="008C00BB" w:rsidRDefault="00EC3DD9" w:rsidP="008C00BB">
            <w:pPr>
              <w:pStyle w:val="afffffff0"/>
              <w:rPr>
                <w:rStyle w:val="FontStyle11"/>
                <w:rFonts w:ascii="Segoe UI" w:hAnsi="Segoe UI"/>
                <w:sz w:val="22"/>
              </w:rPr>
            </w:pPr>
            <w:r w:rsidRPr="008C00BB">
              <w:rPr>
                <w:rStyle w:val="FontStyle11"/>
                <w:rFonts w:ascii="Segoe UI" w:hAnsi="Segoe UI"/>
                <w:sz w:val="22"/>
              </w:rPr>
              <w:t>от 0,4 до 0,6</w:t>
            </w:r>
          </w:p>
        </w:tc>
        <w:tc>
          <w:tcPr>
            <w:tcW w:w="844" w:type="pct"/>
            <w:vAlign w:val="center"/>
          </w:tcPr>
          <w:p w:rsidR="00EC3DD9" w:rsidRPr="008C00BB" w:rsidRDefault="00EC3DD9" w:rsidP="008C00BB">
            <w:pPr>
              <w:pStyle w:val="afffffff0"/>
              <w:rPr>
                <w:rStyle w:val="FontStyle11"/>
                <w:rFonts w:ascii="Segoe UI" w:hAnsi="Segoe UI"/>
                <w:sz w:val="22"/>
              </w:rPr>
            </w:pPr>
            <w:r w:rsidRPr="008C00BB">
              <w:rPr>
                <w:rStyle w:val="FontStyle11"/>
                <w:rFonts w:ascii="Segoe UI" w:hAnsi="Segoe UI"/>
                <w:sz w:val="22"/>
              </w:rPr>
              <w:t>1500</w:t>
            </w:r>
          </w:p>
        </w:tc>
        <w:tc>
          <w:tcPr>
            <w:tcW w:w="844" w:type="pct"/>
            <w:vAlign w:val="center"/>
          </w:tcPr>
          <w:p w:rsidR="00EC3DD9" w:rsidRPr="008C00BB" w:rsidRDefault="00EC3DD9" w:rsidP="008C00BB">
            <w:pPr>
              <w:pStyle w:val="afffffff0"/>
              <w:rPr>
                <w:rStyle w:val="FontStyle11"/>
                <w:rFonts w:ascii="Segoe UI" w:hAnsi="Segoe UI"/>
                <w:sz w:val="22"/>
              </w:rPr>
            </w:pPr>
            <w:r w:rsidRPr="008C00BB">
              <w:rPr>
                <w:rStyle w:val="FontStyle11"/>
                <w:rFonts w:ascii="Segoe UI" w:hAnsi="Segoe UI"/>
                <w:sz w:val="22"/>
              </w:rPr>
              <w:t>непосредственно за ответвлением, расстояние до ближайшей СЗ не более 1500 м</w:t>
            </w:r>
          </w:p>
        </w:tc>
        <w:tc>
          <w:tcPr>
            <w:tcW w:w="915" w:type="pct"/>
            <w:vAlign w:val="center"/>
          </w:tcPr>
          <w:p w:rsidR="00EC3DD9" w:rsidRPr="008C00BB" w:rsidRDefault="00EC3DD9" w:rsidP="008C00BB">
            <w:pPr>
              <w:pStyle w:val="afffffff0"/>
              <w:rPr>
                <w:rStyle w:val="FontStyle11"/>
                <w:rFonts w:ascii="Segoe UI" w:hAnsi="Segoe UI"/>
                <w:sz w:val="22"/>
              </w:rPr>
            </w:pPr>
            <w:r w:rsidRPr="008C00BB">
              <w:rPr>
                <w:rStyle w:val="FontStyle11"/>
                <w:rFonts w:ascii="Segoe UI" w:hAnsi="Segoe UI"/>
                <w:sz w:val="22"/>
              </w:rPr>
              <w:t xml:space="preserve">непосредственно за местом изменения диаметра, расстояние до ближайшей </w:t>
            </w:r>
            <w:r w:rsidRPr="008C00BB">
              <w:t>СЗ</w:t>
            </w:r>
            <w:r w:rsidRPr="008C00BB">
              <w:rPr>
                <w:rStyle w:val="FontStyle11"/>
                <w:rFonts w:ascii="Segoe UI" w:hAnsi="Segoe UI"/>
                <w:sz w:val="22"/>
              </w:rPr>
              <w:t xml:space="preserve"> не более 1000 м</w:t>
            </w:r>
          </w:p>
        </w:tc>
        <w:tc>
          <w:tcPr>
            <w:tcW w:w="1163" w:type="pct"/>
            <w:vAlign w:val="center"/>
          </w:tcPr>
          <w:p w:rsidR="00EC3DD9" w:rsidRPr="008C00BB" w:rsidRDefault="00EC3DD9" w:rsidP="008C00BB">
            <w:pPr>
              <w:pStyle w:val="afffffff0"/>
              <w:rPr>
                <w:rStyle w:val="FontStyle11"/>
                <w:rFonts w:ascii="Segoe UI" w:hAnsi="Segoe UI"/>
                <w:sz w:val="22"/>
              </w:rPr>
            </w:pPr>
            <w:r w:rsidRPr="008C00BB">
              <w:rPr>
                <w:rStyle w:val="FontStyle11"/>
                <w:rFonts w:ascii="Segoe UI" w:hAnsi="Segoe UI"/>
                <w:sz w:val="22"/>
              </w:rPr>
              <w:t xml:space="preserve">непосредственно за ответвлением, на теплопроводе меньшего диаметра, расстояние до ближайшей </w:t>
            </w:r>
            <w:r w:rsidRPr="008C00BB">
              <w:t>СЗ</w:t>
            </w:r>
            <w:r w:rsidRPr="008C00BB">
              <w:rPr>
                <w:rStyle w:val="FontStyle11"/>
                <w:rFonts w:ascii="Segoe UI" w:hAnsi="Segoe UI"/>
                <w:sz w:val="22"/>
              </w:rPr>
              <w:t xml:space="preserve"> не более 1000 м</w:t>
            </w:r>
          </w:p>
        </w:tc>
      </w:tr>
      <w:tr w:rsidR="005B273F" w:rsidRPr="008C00BB" w:rsidTr="008163FC">
        <w:trPr>
          <w:cantSplit/>
          <w:jc w:val="center"/>
        </w:trPr>
        <w:tc>
          <w:tcPr>
            <w:tcW w:w="317" w:type="pct"/>
            <w:vAlign w:val="center"/>
          </w:tcPr>
          <w:p w:rsidR="00EC3DD9" w:rsidRPr="008C00BB" w:rsidRDefault="00EC3DD9" w:rsidP="008C00BB">
            <w:pPr>
              <w:pStyle w:val="afffffff0"/>
              <w:rPr>
                <w:rStyle w:val="FontStyle11"/>
                <w:rFonts w:ascii="Segoe UI" w:hAnsi="Segoe UI"/>
                <w:sz w:val="22"/>
              </w:rPr>
            </w:pPr>
            <w:r w:rsidRPr="008C00BB">
              <w:rPr>
                <w:rStyle w:val="FontStyle11"/>
                <w:rFonts w:ascii="Segoe UI" w:hAnsi="Segoe UI"/>
                <w:sz w:val="22"/>
              </w:rPr>
              <w:lastRenderedPageBreak/>
              <w:t>3</w:t>
            </w:r>
          </w:p>
        </w:tc>
        <w:tc>
          <w:tcPr>
            <w:tcW w:w="918" w:type="pct"/>
            <w:vAlign w:val="center"/>
          </w:tcPr>
          <w:p w:rsidR="00EC3DD9" w:rsidRPr="008C00BB" w:rsidRDefault="00EC3DD9" w:rsidP="008C00BB">
            <w:pPr>
              <w:pStyle w:val="afffffff0"/>
              <w:rPr>
                <w:rStyle w:val="FontStyle11"/>
                <w:rFonts w:ascii="Segoe UI" w:hAnsi="Segoe UI"/>
                <w:sz w:val="22"/>
              </w:rPr>
            </w:pPr>
            <w:r w:rsidRPr="008C00BB">
              <w:rPr>
                <w:rStyle w:val="FontStyle11"/>
                <w:rFonts w:ascii="Segoe UI" w:hAnsi="Segoe UI"/>
                <w:sz w:val="22"/>
              </w:rPr>
              <w:t>от 0,6 до 0,9</w:t>
            </w:r>
          </w:p>
        </w:tc>
        <w:tc>
          <w:tcPr>
            <w:tcW w:w="844" w:type="pct"/>
            <w:vAlign w:val="center"/>
          </w:tcPr>
          <w:p w:rsidR="00EC3DD9" w:rsidRPr="008C00BB" w:rsidRDefault="00EC3DD9" w:rsidP="008C00BB">
            <w:pPr>
              <w:pStyle w:val="afffffff0"/>
              <w:rPr>
                <w:rStyle w:val="FontStyle11"/>
                <w:rFonts w:ascii="Segoe UI" w:hAnsi="Segoe UI"/>
                <w:sz w:val="22"/>
              </w:rPr>
            </w:pPr>
            <w:r w:rsidRPr="008C00BB">
              <w:rPr>
                <w:rStyle w:val="FontStyle11"/>
                <w:rFonts w:ascii="Segoe UI" w:hAnsi="Segoe UI"/>
                <w:sz w:val="22"/>
              </w:rPr>
              <w:t>3000</w:t>
            </w:r>
          </w:p>
        </w:tc>
        <w:tc>
          <w:tcPr>
            <w:tcW w:w="844" w:type="pct"/>
            <w:vAlign w:val="center"/>
          </w:tcPr>
          <w:p w:rsidR="00EC3DD9" w:rsidRPr="008C00BB" w:rsidRDefault="00EC3DD9" w:rsidP="008C00BB">
            <w:pPr>
              <w:pStyle w:val="afffffff0"/>
              <w:rPr>
                <w:rStyle w:val="FontStyle11"/>
                <w:rFonts w:ascii="Segoe UI" w:hAnsi="Segoe UI"/>
                <w:sz w:val="22"/>
              </w:rPr>
            </w:pPr>
            <w:r w:rsidRPr="008C00BB">
              <w:rPr>
                <w:rStyle w:val="FontStyle11"/>
                <w:rFonts w:ascii="Segoe UI" w:hAnsi="Segoe UI"/>
                <w:sz w:val="22"/>
              </w:rPr>
              <w:t xml:space="preserve">непосредственно за ответвлением, расстояние до ближайшей </w:t>
            </w:r>
            <w:r w:rsidRPr="008C00BB">
              <w:t xml:space="preserve">СЗ </w:t>
            </w:r>
            <w:r w:rsidRPr="008C00BB">
              <w:rPr>
                <w:rStyle w:val="FontStyle11"/>
                <w:rFonts w:ascii="Segoe UI" w:hAnsi="Segoe UI"/>
                <w:sz w:val="22"/>
              </w:rPr>
              <w:t>не более 3000 м</w:t>
            </w:r>
          </w:p>
        </w:tc>
        <w:tc>
          <w:tcPr>
            <w:tcW w:w="915" w:type="pct"/>
            <w:vAlign w:val="center"/>
          </w:tcPr>
          <w:p w:rsidR="00EC3DD9" w:rsidRPr="008C00BB" w:rsidRDefault="00EC3DD9" w:rsidP="008C00BB">
            <w:pPr>
              <w:pStyle w:val="afffffff0"/>
              <w:rPr>
                <w:rStyle w:val="FontStyle11"/>
                <w:rFonts w:ascii="Segoe UI" w:hAnsi="Segoe UI"/>
                <w:sz w:val="22"/>
              </w:rPr>
            </w:pPr>
            <w:r w:rsidRPr="008C00BB">
              <w:rPr>
                <w:rStyle w:val="FontStyle11"/>
                <w:rFonts w:ascii="Segoe UI" w:hAnsi="Segoe UI"/>
                <w:sz w:val="22"/>
              </w:rPr>
              <w:t xml:space="preserve">непосредственно за местом изменения диаметра, расстояние до ближайшей </w:t>
            </w:r>
            <w:r w:rsidRPr="008C00BB">
              <w:t>СЗ</w:t>
            </w:r>
            <w:r w:rsidRPr="008C00BB">
              <w:rPr>
                <w:rStyle w:val="FontStyle11"/>
                <w:rFonts w:ascii="Segoe UI" w:hAnsi="Segoe UI"/>
                <w:sz w:val="22"/>
              </w:rPr>
              <w:t xml:space="preserve"> в соответствии с меньшим диаметром (не более 1000 м, 1500 м)</w:t>
            </w:r>
          </w:p>
        </w:tc>
        <w:tc>
          <w:tcPr>
            <w:tcW w:w="1163" w:type="pct"/>
            <w:vAlign w:val="center"/>
          </w:tcPr>
          <w:p w:rsidR="00EC3DD9" w:rsidRPr="008C00BB" w:rsidRDefault="00EC3DD9" w:rsidP="008C00BB">
            <w:pPr>
              <w:pStyle w:val="afffffff0"/>
              <w:rPr>
                <w:rStyle w:val="FontStyle11"/>
                <w:rFonts w:ascii="Segoe UI" w:hAnsi="Segoe UI"/>
                <w:sz w:val="22"/>
              </w:rPr>
            </w:pPr>
            <w:r w:rsidRPr="008C00BB">
              <w:rPr>
                <w:rStyle w:val="FontStyle11"/>
                <w:rFonts w:ascii="Segoe UI" w:hAnsi="Segoe UI"/>
                <w:sz w:val="22"/>
              </w:rPr>
              <w:t xml:space="preserve">непосредственно за ответвлением, на теплопроводе меньшего диаметра, расстояние до ближайшей </w:t>
            </w:r>
            <w:r w:rsidRPr="008C00BB">
              <w:t>СЗ</w:t>
            </w:r>
            <w:r w:rsidRPr="008C00BB">
              <w:rPr>
                <w:rStyle w:val="FontStyle11"/>
                <w:rFonts w:ascii="Segoe UI" w:hAnsi="Segoe UI"/>
                <w:sz w:val="22"/>
              </w:rPr>
              <w:t xml:space="preserve"> в соответствии с меньшим диаметром</w:t>
            </w:r>
          </w:p>
          <w:p w:rsidR="00EC3DD9" w:rsidRPr="008C00BB" w:rsidRDefault="00EC3DD9" w:rsidP="008C00BB">
            <w:pPr>
              <w:pStyle w:val="afffffff0"/>
              <w:rPr>
                <w:rStyle w:val="FontStyle11"/>
                <w:rFonts w:ascii="Segoe UI" w:hAnsi="Segoe UI"/>
                <w:sz w:val="22"/>
              </w:rPr>
            </w:pPr>
            <w:r w:rsidRPr="008C00BB">
              <w:rPr>
                <w:rStyle w:val="FontStyle11"/>
                <w:rFonts w:ascii="Segoe UI" w:hAnsi="Segoe UI"/>
                <w:sz w:val="22"/>
              </w:rPr>
              <w:t>(не более 1000 м, 1500 м)</w:t>
            </w:r>
          </w:p>
        </w:tc>
      </w:tr>
      <w:tr w:rsidR="00EC3DD9" w:rsidRPr="008C00BB" w:rsidTr="008163FC">
        <w:trPr>
          <w:cantSplit/>
          <w:jc w:val="center"/>
        </w:trPr>
        <w:tc>
          <w:tcPr>
            <w:tcW w:w="317" w:type="pct"/>
            <w:vAlign w:val="center"/>
          </w:tcPr>
          <w:p w:rsidR="00EC3DD9" w:rsidRPr="008C00BB" w:rsidRDefault="00EC3DD9" w:rsidP="008C00BB">
            <w:pPr>
              <w:pStyle w:val="afffffff0"/>
              <w:rPr>
                <w:rStyle w:val="FontStyle11"/>
                <w:rFonts w:ascii="Segoe UI" w:hAnsi="Segoe UI"/>
                <w:sz w:val="22"/>
              </w:rPr>
            </w:pPr>
            <w:r w:rsidRPr="008C00BB">
              <w:rPr>
                <w:rStyle w:val="FontStyle11"/>
                <w:rFonts w:ascii="Segoe UI" w:hAnsi="Segoe UI"/>
                <w:sz w:val="22"/>
              </w:rPr>
              <w:t>4</w:t>
            </w:r>
          </w:p>
        </w:tc>
        <w:tc>
          <w:tcPr>
            <w:tcW w:w="918" w:type="pct"/>
            <w:vAlign w:val="center"/>
          </w:tcPr>
          <w:p w:rsidR="00EC3DD9" w:rsidRPr="008C00BB" w:rsidRDefault="00EC3DD9" w:rsidP="008C00BB">
            <w:pPr>
              <w:pStyle w:val="afffffff0"/>
              <w:rPr>
                <w:rStyle w:val="FontStyle11"/>
                <w:rFonts w:ascii="Segoe UI" w:hAnsi="Segoe UI"/>
                <w:sz w:val="22"/>
              </w:rPr>
            </w:pPr>
            <w:r w:rsidRPr="008C00BB">
              <w:rPr>
                <w:rStyle w:val="FontStyle11"/>
                <w:rFonts w:ascii="Segoe UI" w:hAnsi="Segoe UI"/>
                <w:sz w:val="22"/>
              </w:rPr>
              <w:t>более 0,9</w:t>
            </w:r>
          </w:p>
        </w:tc>
        <w:tc>
          <w:tcPr>
            <w:tcW w:w="844" w:type="pct"/>
            <w:vAlign w:val="center"/>
          </w:tcPr>
          <w:p w:rsidR="00EC3DD9" w:rsidRPr="008C00BB" w:rsidRDefault="00EC3DD9" w:rsidP="008C00BB">
            <w:pPr>
              <w:pStyle w:val="afffffff0"/>
              <w:rPr>
                <w:rStyle w:val="FontStyle11"/>
                <w:rFonts w:ascii="Segoe UI" w:hAnsi="Segoe UI"/>
                <w:sz w:val="22"/>
              </w:rPr>
            </w:pPr>
            <w:r w:rsidRPr="008C00BB">
              <w:rPr>
                <w:rStyle w:val="FontStyle11"/>
                <w:rFonts w:ascii="Segoe UI" w:hAnsi="Segoe UI"/>
                <w:sz w:val="22"/>
              </w:rPr>
              <w:t>5000</w:t>
            </w:r>
          </w:p>
        </w:tc>
        <w:tc>
          <w:tcPr>
            <w:tcW w:w="844" w:type="pct"/>
            <w:vAlign w:val="center"/>
          </w:tcPr>
          <w:p w:rsidR="00EC3DD9" w:rsidRPr="008C00BB" w:rsidRDefault="00EC3DD9" w:rsidP="008C00BB">
            <w:pPr>
              <w:pStyle w:val="afffffff0"/>
              <w:rPr>
                <w:rStyle w:val="FontStyle11"/>
                <w:rFonts w:ascii="Segoe UI" w:hAnsi="Segoe UI"/>
                <w:sz w:val="22"/>
              </w:rPr>
            </w:pPr>
            <w:r w:rsidRPr="008C00BB">
              <w:rPr>
                <w:rStyle w:val="FontStyle11"/>
                <w:rFonts w:ascii="Segoe UI" w:hAnsi="Segoe UI"/>
                <w:sz w:val="22"/>
              </w:rPr>
              <w:t xml:space="preserve">непосредственно за ответвлением, расстояние до ближайшей </w:t>
            </w:r>
            <w:r w:rsidRPr="008C00BB">
              <w:t xml:space="preserve">СЗ </w:t>
            </w:r>
            <w:r w:rsidRPr="008C00BB">
              <w:rPr>
                <w:rStyle w:val="FontStyle11"/>
                <w:rFonts w:ascii="Segoe UI" w:hAnsi="Segoe UI"/>
                <w:sz w:val="22"/>
              </w:rPr>
              <w:t>не более 5000 м</w:t>
            </w:r>
          </w:p>
        </w:tc>
        <w:tc>
          <w:tcPr>
            <w:tcW w:w="915" w:type="pct"/>
            <w:vAlign w:val="center"/>
          </w:tcPr>
          <w:p w:rsidR="00EC3DD9" w:rsidRPr="008C00BB" w:rsidRDefault="00EC3DD9" w:rsidP="008C00BB">
            <w:pPr>
              <w:pStyle w:val="afffffff0"/>
              <w:rPr>
                <w:rStyle w:val="FontStyle11"/>
                <w:rFonts w:ascii="Segoe UI" w:hAnsi="Segoe UI"/>
                <w:sz w:val="22"/>
              </w:rPr>
            </w:pPr>
            <w:r w:rsidRPr="008C00BB">
              <w:rPr>
                <w:rStyle w:val="FontStyle11"/>
                <w:rFonts w:ascii="Segoe UI" w:hAnsi="Segoe UI"/>
                <w:sz w:val="22"/>
              </w:rPr>
              <w:t xml:space="preserve">непосредственно за местом изменения диаметра, расстояние до ближайшей </w:t>
            </w:r>
            <w:r w:rsidRPr="008C00BB">
              <w:t>СЗ</w:t>
            </w:r>
            <w:r w:rsidRPr="008C00BB">
              <w:rPr>
                <w:rStyle w:val="FontStyle11"/>
                <w:rFonts w:ascii="Segoe UI" w:hAnsi="Segoe UI"/>
                <w:sz w:val="22"/>
              </w:rPr>
              <w:t xml:space="preserve"> в соответствии с меньшим диаметром (не более 1000 м, 1500 м, 3000 м)</w:t>
            </w:r>
          </w:p>
        </w:tc>
        <w:tc>
          <w:tcPr>
            <w:tcW w:w="1163" w:type="pct"/>
            <w:vAlign w:val="center"/>
          </w:tcPr>
          <w:p w:rsidR="00EC3DD9" w:rsidRPr="008C00BB" w:rsidRDefault="00EC3DD9" w:rsidP="008C00BB">
            <w:pPr>
              <w:pStyle w:val="afffffff0"/>
              <w:rPr>
                <w:rStyle w:val="FontStyle11"/>
                <w:rFonts w:ascii="Segoe UI" w:hAnsi="Segoe UI"/>
                <w:sz w:val="22"/>
              </w:rPr>
            </w:pPr>
            <w:r w:rsidRPr="008C00BB">
              <w:rPr>
                <w:rStyle w:val="FontStyle11"/>
                <w:rFonts w:ascii="Segoe UI" w:hAnsi="Segoe UI"/>
                <w:sz w:val="22"/>
              </w:rPr>
              <w:t xml:space="preserve">непосредственно за ответвлением, на теплопроводе меньшего диаметра, расстояние до ближайшей </w:t>
            </w:r>
            <w:r w:rsidRPr="008C00BB">
              <w:t>СЗ</w:t>
            </w:r>
            <w:r w:rsidRPr="008C00BB">
              <w:rPr>
                <w:rStyle w:val="FontStyle11"/>
                <w:rFonts w:ascii="Segoe UI" w:hAnsi="Segoe UI"/>
                <w:sz w:val="22"/>
              </w:rPr>
              <w:t xml:space="preserve"> в соответствии с меньшим диаметром (не более 1000 м, 1500 м, 3000 м)</w:t>
            </w:r>
          </w:p>
        </w:tc>
      </w:tr>
    </w:tbl>
    <w:p w:rsidR="00517EF6" w:rsidRPr="008163FC" w:rsidRDefault="00517EF6" w:rsidP="008163FC">
      <w:pPr>
        <w:pStyle w:val="aff2"/>
        <w:rPr>
          <w:rStyle w:val="FontStyle11"/>
          <w:rFonts w:ascii="Segoe UI" w:hAnsi="Segoe UI"/>
          <w:sz w:val="22"/>
        </w:rPr>
      </w:pPr>
      <w:r w:rsidRPr="008C00BB">
        <w:rPr>
          <w:rStyle w:val="FontStyle11"/>
          <w:rFonts w:ascii="Segoe UI" w:hAnsi="Segoe UI"/>
          <w:sz w:val="22"/>
        </w:rPr>
        <w:t>Если в результате анализа выявляется несоответствие принятым условиям, то в расчете среднего времени восстановления количество секционирующих задвижек и расстояние между ними условно принимается равным такому, при котором обеспечивается выполнение этих условий. Установка дополнительных задвижек включается в рекомендации.</w:t>
      </w:r>
    </w:p>
    <w:p w:rsidR="00517EF6" w:rsidRPr="008C00BB" w:rsidRDefault="00517EF6" w:rsidP="0060330C">
      <w:pPr>
        <w:pStyle w:val="aff2"/>
        <w:numPr>
          <w:ilvl w:val="1"/>
          <w:numId w:val="21"/>
        </w:numPr>
        <w:rPr>
          <w:rStyle w:val="FontStyle11"/>
          <w:rFonts w:ascii="Segoe UI" w:hAnsi="Segoe UI"/>
          <w:sz w:val="22"/>
        </w:rPr>
      </w:pPr>
      <w:r w:rsidRPr="008C00BB">
        <w:rPr>
          <w:rStyle w:val="FontStyle11"/>
          <w:rFonts w:ascii="Segoe UI" w:hAnsi="Segoe UI"/>
          <w:sz w:val="22"/>
        </w:rPr>
        <w:t>Интенсивность восстановления элементов ТС</w:t>
      </w:r>
      <w:r w:rsidRPr="008C00BB">
        <w:t>, 1/ч</w:t>
      </w:r>
      <w:r w:rsidRPr="008C00BB">
        <w:rPr>
          <w:rStyle w:val="FontStyle11"/>
          <w:rFonts w:ascii="Segoe UI" w:hAnsi="Segoe UI"/>
          <w:sz w:val="22"/>
        </w:rPr>
        <w:t>:</w:t>
      </w:r>
    </w:p>
    <w:tbl>
      <w:tblPr>
        <w:tblW w:w="0" w:type="auto"/>
        <w:jc w:val="center"/>
        <w:tblLook w:val="04A0"/>
      </w:tblPr>
      <w:tblGrid>
        <w:gridCol w:w="8496"/>
        <w:gridCol w:w="1311"/>
      </w:tblGrid>
      <w:tr w:rsidR="005B273F" w:rsidRPr="008C00BB" w:rsidTr="008C00BB">
        <w:trPr>
          <w:trHeight w:val="689"/>
          <w:jc w:val="center"/>
        </w:trPr>
        <w:tc>
          <w:tcPr>
            <w:tcW w:w="8496" w:type="dxa"/>
            <w:vAlign w:val="center"/>
          </w:tcPr>
          <w:p w:rsidR="00517EF6" w:rsidRPr="008C00BB" w:rsidRDefault="00D224E5" w:rsidP="008C00BB">
            <w:pPr>
              <w:pStyle w:val="aff2"/>
            </w:pPr>
            <m:oMathPara>
              <m:oMathParaPr>
                <m:jc m:val="center"/>
              </m:oMathParaPr>
              <m:oMath>
                <m:r>
                  <w:rPr>
                    <w:rFonts w:ascii="Cambria Math" w:hAnsi="Cambria Math"/>
                  </w:rPr>
                  <m:t>μ</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w:rPr>
                            <w:rFonts w:ascii="Cambria Math" w:hAnsi="Cambria Math"/>
                          </w:rPr>
                          <m:t>z</m:t>
                        </m:r>
                      </m:e>
                      <m:sup>
                        <m:r>
                          <m:rPr>
                            <m:sty m:val="p"/>
                          </m:rPr>
                          <w:rPr>
                            <w:rFonts w:ascii="Cambria Math" w:hAnsi="Cambria Math"/>
                          </w:rPr>
                          <m:t>в</m:t>
                        </m:r>
                      </m:sup>
                    </m:sSup>
                  </m:den>
                </m:f>
              </m:oMath>
            </m:oMathPara>
          </w:p>
        </w:tc>
        <w:tc>
          <w:tcPr>
            <w:tcW w:w="1311" w:type="dxa"/>
            <w:vAlign w:val="center"/>
          </w:tcPr>
          <w:p w:rsidR="00517EF6" w:rsidRPr="008C00BB" w:rsidRDefault="00517EF6" w:rsidP="008C00BB">
            <w:pPr>
              <w:pStyle w:val="aff2"/>
            </w:pPr>
            <w:bookmarkStart w:id="281" w:name="_Ref374096694"/>
            <w:r w:rsidRPr="008C00BB">
              <w:t>(</w:t>
            </w:r>
            <w:r w:rsidR="00827E3F" w:rsidRPr="008C00BB">
              <w:rPr>
                <w:rStyle w:val="FontStyle11"/>
                <w:rFonts w:ascii="Segoe UI" w:hAnsi="Segoe UI"/>
                <w:sz w:val="22"/>
              </w:rPr>
              <w:fldChar w:fldCharType="begin"/>
            </w:r>
            <w:r w:rsidRPr="008C00BB">
              <w:rPr>
                <w:rStyle w:val="FontStyle11"/>
                <w:rFonts w:ascii="Segoe UI" w:hAnsi="Segoe UI"/>
                <w:sz w:val="22"/>
              </w:rPr>
              <w:instrText xml:space="preserve"> SEQ Список_формул \* ARABIC </w:instrText>
            </w:r>
            <w:r w:rsidR="00827E3F" w:rsidRPr="008C00BB">
              <w:rPr>
                <w:rStyle w:val="FontStyle11"/>
                <w:rFonts w:ascii="Segoe UI" w:hAnsi="Segoe UI"/>
                <w:sz w:val="22"/>
              </w:rPr>
              <w:fldChar w:fldCharType="separate"/>
            </w:r>
            <w:r w:rsidR="00C83B43">
              <w:rPr>
                <w:rStyle w:val="FontStyle11"/>
                <w:rFonts w:ascii="Segoe UI" w:hAnsi="Segoe UI"/>
                <w:noProof/>
                <w:sz w:val="22"/>
              </w:rPr>
              <w:t>5</w:t>
            </w:r>
            <w:r w:rsidR="00827E3F" w:rsidRPr="008C00BB">
              <w:rPr>
                <w:rStyle w:val="FontStyle11"/>
                <w:rFonts w:ascii="Segoe UI" w:hAnsi="Segoe UI"/>
                <w:sz w:val="22"/>
              </w:rPr>
              <w:fldChar w:fldCharType="end"/>
            </w:r>
            <w:r w:rsidRPr="008C00BB">
              <w:t>)</w:t>
            </w:r>
            <w:bookmarkEnd w:id="281"/>
          </w:p>
        </w:tc>
      </w:tr>
    </w:tbl>
    <w:p w:rsidR="00517EF6" w:rsidRPr="008C00BB" w:rsidRDefault="00517EF6" w:rsidP="0060330C">
      <w:pPr>
        <w:pStyle w:val="aff2"/>
        <w:numPr>
          <w:ilvl w:val="1"/>
          <w:numId w:val="21"/>
        </w:numPr>
        <w:rPr>
          <w:rStyle w:val="FontStyle11"/>
          <w:rFonts w:ascii="Segoe UI" w:hAnsi="Segoe UI"/>
          <w:sz w:val="22"/>
        </w:rPr>
      </w:pPr>
      <w:r w:rsidRPr="008C00BB">
        <w:rPr>
          <w:rStyle w:val="FontStyle11"/>
          <w:rFonts w:ascii="Segoe UI" w:hAnsi="Segoe UI"/>
          <w:sz w:val="22"/>
        </w:rPr>
        <w:t>Стационарная вероятность рабочего состояния сети:</w:t>
      </w:r>
    </w:p>
    <w:tbl>
      <w:tblPr>
        <w:tblW w:w="0" w:type="auto"/>
        <w:jc w:val="center"/>
        <w:tblLook w:val="04A0"/>
      </w:tblPr>
      <w:tblGrid>
        <w:gridCol w:w="8419"/>
        <w:gridCol w:w="1199"/>
      </w:tblGrid>
      <w:tr w:rsidR="005B273F" w:rsidRPr="008C00BB" w:rsidTr="008C00BB">
        <w:trPr>
          <w:trHeight w:val="1020"/>
          <w:jc w:val="center"/>
        </w:trPr>
        <w:tc>
          <w:tcPr>
            <w:tcW w:w="8419" w:type="dxa"/>
            <w:vAlign w:val="center"/>
          </w:tcPr>
          <w:p w:rsidR="00517EF6" w:rsidRPr="008C00BB" w:rsidRDefault="00827E3F" w:rsidP="008C00BB">
            <w:pPr>
              <w:pStyle w:val="aff2"/>
            </w:pPr>
            <m:oMathPara>
              <m:oMath>
                <m:sSub>
                  <m:sSubPr>
                    <m:ctrlPr>
                      <w:rPr>
                        <w:rFonts w:ascii="Cambria Math" w:hAnsi="Cambria Math"/>
                      </w:rPr>
                    </m:ctrlPr>
                  </m:sSubPr>
                  <m:e>
                    <m:r>
                      <w:rPr>
                        <w:rFonts w:ascii="Cambria Math" w:hAnsi="Cambria Math"/>
                      </w:rPr>
                      <m:t>p</m:t>
                    </m:r>
                  </m:e>
                  <m:sub>
                    <m:r>
                      <m:rPr>
                        <m:sty m:val="p"/>
                      </m:rPr>
                      <w:rPr>
                        <w:rFonts w:ascii="Cambria Math" w:hAnsi="Cambria Math"/>
                      </w:rPr>
                      <m:t>0</m:t>
                    </m:r>
                  </m:sub>
                </m:sSub>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f>
                              <m:fPr>
                                <m:ctrlPr>
                                  <w:rPr>
                                    <w:rFonts w:ascii="Cambria Math" w:hAnsi="Cambria Math"/>
                                  </w:rPr>
                                </m:ctrlPr>
                              </m:fPr>
                              <m:num>
                                <m:sSub>
                                  <m:sSubPr>
                                    <m:ctrlPr>
                                      <w:rPr>
                                        <w:rFonts w:ascii="Cambria Math" w:hAnsi="Cambria Math"/>
                                      </w:rPr>
                                    </m:ctrlPr>
                                  </m:sSubPr>
                                  <m:e>
                                    <m:r>
                                      <w:rPr>
                                        <w:rFonts w:ascii="Cambria Math" w:hAnsi="Cambria Math"/>
                                      </w:rPr>
                                      <m:t>ω</m:t>
                                    </m:r>
                                  </m:e>
                                  <m:sub>
                                    <m:r>
                                      <w:rPr>
                                        <w:rFonts w:ascii="Cambria Math" w:hAnsi="Cambria Math"/>
                                      </w:rPr>
                                      <m:t>i</m:t>
                                    </m:r>
                                  </m:sub>
                                </m:sSub>
                              </m:num>
                              <m:den>
                                <m:sSub>
                                  <m:sSubPr>
                                    <m:ctrlPr>
                                      <w:rPr>
                                        <w:rFonts w:ascii="Cambria Math" w:hAnsi="Cambria Math"/>
                                      </w:rPr>
                                    </m:ctrlPr>
                                  </m:sSubPr>
                                  <m:e>
                                    <m:r>
                                      <w:rPr>
                                        <w:rFonts w:ascii="Cambria Math" w:hAnsi="Cambria Math"/>
                                      </w:rPr>
                                      <m:t>μ</m:t>
                                    </m:r>
                                  </m:e>
                                  <m:sub>
                                    <m:r>
                                      <w:rPr>
                                        <w:rFonts w:ascii="Cambria Math" w:hAnsi="Cambria Math"/>
                                      </w:rPr>
                                      <m:t>i</m:t>
                                    </m:r>
                                  </m:sub>
                                </m:sSub>
                              </m:den>
                            </m:f>
                          </m:e>
                        </m:nary>
                      </m:e>
                    </m:d>
                  </m:e>
                  <m:sup>
                    <m:r>
                      <m:rPr>
                        <m:sty m:val="p"/>
                      </m:rPr>
                      <w:rPr>
                        <w:rFonts w:ascii="Cambria Math" w:hAnsi="Cambria Math"/>
                      </w:rPr>
                      <m:t>-1</m:t>
                    </m:r>
                  </m:sup>
                </m:sSup>
              </m:oMath>
            </m:oMathPara>
          </w:p>
        </w:tc>
        <w:tc>
          <w:tcPr>
            <w:tcW w:w="1199" w:type="dxa"/>
            <w:vAlign w:val="center"/>
          </w:tcPr>
          <w:p w:rsidR="00517EF6" w:rsidRPr="008C00BB" w:rsidRDefault="00517EF6" w:rsidP="008C00BB">
            <w:pPr>
              <w:pStyle w:val="aff2"/>
            </w:pPr>
            <w:bookmarkStart w:id="282" w:name="_Ref374096704"/>
            <w:r w:rsidRPr="008C00BB">
              <w:t>(</w:t>
            </w:r>
            <w:r w:rsidR="00827E3F" w:rsidRPr="008C00BB">
              <w:rPr>
                <w:rStyle w:val="FontStyle11"/>
                <w:rFonts w:ascii="Segoe UI" w:hAnsi="Segoe UI"/>
                <w:sz w:val="22"/>
              </w:rPr>
              <w:fldChar w:fldCharType="begin"/>
            </w:r>
            <w:r w:rsidRPr="008C00BB">
              <w:rPr>
                <w:rStyle w:val="FontStyle11"/>
                <w:rFonts w:ascii="Segoe UI" w:hAnsi="Segoe UI"/>
                <w:sz w:val="22"/>
              </w:rPr>
              <w:instrText xml:space="preserve"> SEQ Список_формул \* ARABIC </w:instrText>
            </w:r>
            <w:r w:rsidR="00827E3F" w:rsidRPr="008C00BB">
              <w:rPr>
                <w:rStyle w:val="FontStyle11"/>
                <w:rFonts w:ascii="Segoe UI" w:hAnsi="Segoe UI"/>
                <w:sz w:val="22"/>
              </w:rPr>
              <w:fldChar w:fldCharType="separate"/>
            </w:r>
            <w:r w:rsidR="00C83B43">
              <w:rPr>
                <w:rStyle w:val="FontStyle11"/>
                <w:rFonts w:ascii="Segoe UI" w:hAnsi="Segoe UI"/>
                <w:noProof/>
                <w:sz w:val="22"/>
              </w:rPr>
              <w:t>6</w:t>
            </w:r>
            <w:r w:rsidR="00827E3F" w:rsidRPr="008C00BB">
              <w:rPr>
                <w:rStyle w:val="FontStyle11"/>
                <w:rFonts w:ascii="Segoe UI" w:hAnsi="Segoe UI"/>
                <w:sz w:val="22"/>
              </w:rPr>
              <w:fldChar w:fldCharType="end"/>
            </w:r>
            <w:r w:rsidRPr="008C00BB">
              <w:t>)</w:t>
            </w:r>
            <w:bookmarkEnd w:id="282"/>
          </w:p>
        </w:tc>
      </w:tr>
    </w:tbl>
    <w:p w:rsidR="00517EF6" w:rsidRPr="008C00BB" w:rsidRDefault="00517EF6" w:rsidP="008C00BB">
      <w:pPr>
        <w:pStyle w:val="aff2"/>
      </w:pPr>
      <w:r w:rsidRPr="008C00BB">
        <w:rPr>
          <w:rStyle w:val="FontStyle11"/>
          <w:rFonts w:ascii="Segoe UI" w:hAnsi="Segoe UI"/>
          <w:sz w:val="22"/>
        </w:rPr>
        <w:t>где</w:t>
      </w:r>
      <w:r w:rsidRPr="008C00BB">
        <w:t xml:space="preserve"> N</w:t>
      </w:r>
      <w:r w:rsidRPr="008C00BB">
        <w:rPr>
          <w:rStyle w:val="FontStyle11"/>
          <w:rFonts w:ascii="Segoe UI" w:hAnsi="Segoe UI"/>
          <w:sz w:val="22"/>
        </w:rPr>
        <w:t xml:space="preserve"> – число элементов ТС.</w:t>
      </w:r>
    </w:p>
    <w:p w:rsidR="00517EF6" w:rsidRPr="008C00BB" w:rsidRDefault="00517EF6" w:rsidP="0060330C">
      <w:pPr>
        <w:pStyle w:val="aff2"/>
        <w:numPr>
          <w:ilvl w:val="1"/>
          <w:numId w:val="21"/>
        </w:numPr>
        <w:rPr>
          <w:rStyle w:val="FontStyle11"/>
          <w:rFonts w:ascii="Segoe UI" w:hAnsi="Segoe UI"/>
          <w:sz w:val="22"/>
        </w:rPr>
      </w:pPr>
      <w:r w:rsidRPr="008C00BB">
        <w:rPr>
          <w:rStyle w:val="FontStyle11"/>
          <w:rFonts w:ascii="Segoe UI" w:hAnsi="Segoe UI"/>
          <w:sz w:val="22"/>
        </w:rPr>
        <w:t xml:space="preserve">Вероятность состояния сети, соответствующая отказу </w:t>
      </w:r>
      <w:r w:rsidR="008D47CF" w:rsidRPr="008C00BB">
        <w:t xml:space="preserve">f-го </w:t>
      </w:r>
      <w:r w:rsidRPr="008C00BB">
        <w:rPr>
          <w:rStyle w:val="FontStyle11"/>
          <w:rFonts w:ascii="Segoe UI" w:hAnsi="Segoe UI"/>
          <w:sz w:val="22"/>
        </w:rPr>
        <w:t>элемента:</w:t>
      </w:r>
    </w:p>
    <w:tbl>
      <w:tblPr>
        <w:tblW w:w="9757" w:type="dxa"/>
        <w:jc w:val="center"/>
        <w:tblLook w:val="04A0"/>
      </w:tblPr>
      <w:tblGrid>
        <w:gridCol w:w="8556"/>
        <w:gridCol w:w="1201"/>
      </w:tblGrid>
      <w:tr w:rsidR="005B273F" w:rsidRPr="008C00BB" w:rsidTr="008C00BB">
        <w:trPr>
          <w:trHeight w:val="559"/>
          <w:jc w:val="center"/>
        </w:trPr>
        <w:tc>
          <w:tcPr>
            <w:tcW w:w="8556" w:type="dxa"/>
            <w:vAlign w:val="center"/>
          </w:tcPr>
          <w:p w:rsidR="00517EF6" w:rsidRPr="008C00BB" w:rsidRDefault="00827E3F" w:rsidP="008C00BB">
            <w:pPr>
              <w:pStyle w:val="aff2"/>
            </w:pPr>
            <m:oMathPara>
              <m:oMathParaPr>
                <m:jc m:val="center"/>
              </m:oMathParaPr>
              <m:oMath>
                <m:sSub>
                  <m:sSubPr>
                    <m:ctrlPr>
                      <w:rPr>
                        <w:rFonts w:ascii="Cambria Math" w:hAnsi="Cambria Math"/>
                      </w:rPr>
                    </m:ctrlPr>
                  </m:sSubPr>
                  <m:e>
                    <m:r>
                      <w:rPr>
                        <w:rFonts w:ascii="Cambria Math" w:hAnsi="Cambria Math"/>
                      </w:rPr>
                      <m:t>p</m:t>
                    </m:r>
                  </m:e>
                  <m:sub>
                    <m:r>
                      <w:rPr>
                        <w:rFonts w:ascii="Cambria Math" w:hAnsi="Cambria Math"/>
                      </w:rPr>
                      <m:t>f</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ω</m:t>
                        </m:r>
                      </m:e>
                      <m:sub>
                        <m:r>
                          <w:rPr>
                            <w:rFonts w:ascii="Cambria Math" w:hAnsi="Cambria Math"/>
                          </w:rPr>
                          <m:t>f</m:t>
                        </m:r>
                      </m:sub>
                    </m:sSub>
                  </m:num>
                  <m:den>
                    <m:sSub>
                      <m:sSubPr>
                        <m:ctrlPr>
                          <w:rPr>
                            <w:rFonts w:ascii="Cambria Math" w:hAnsi="Cambria Math"/>
                          </w:rPr>
                        </m:ctrlPr>
                      </m:sSubPr>
                      <m:e>
                        <m:r>
                          <w:rPr>
                            <w:rFonts w:ascii="Cambria Math" w:hAnsi="Cambria Math"/>
                          </w:rPr>
                          <m:t>μ</m:t>
                        </m:r>
                      </m:e>
                      <m:sub>
                        <m:r>
                          <w:rPr>
                            <w:rFonts w:ascii="Cambria Math" w:hAnsi="Cambria Math"/>
                          </w:rPr>
                          <m:t>f</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p</m:t>
                    </m:r>
                  </m:e>
                  <m:sub>
                    <m:r>
                      <m:rPr>
                        <m:sty m:val="p"/>
                      </m:rPr>
                      <w:rPr>
                        <w:rFonts w:ascii="Cambria Math" w:hAnsi="Cambria Math"/>
                      </w:rPr>
                      <m:t>0</m:t>
                    </m:r>
                  </m:sub>
                </m:sSub>
              </m:oMath>
            </m:oMathPara>
          </w:p>
        </w:tc>
        <w:tc>
          <w:tcPr>
            <w:tcW w:w="1201" w:type="dxa"/>
            <w:vAlign w:val="center"/>
          </w:tcPr>
          <w:p w:rsidR="00517EF6" w:rsidRPr="008C00BB" w:rsidRDefault="00517EF6" w:rsidP="008C00BB">
            <w:pPr>
              <w:pStyle w:val="aff2"/>
            </w:pPr>
            <w:bookmarkStart w:id="283" w:name="_Ref374096712"/>
            <w:r w:rsidRPr="008C00BB">
              <w:t>(</w:t>
            </w:r>
            <w:r w:rsidR="00827E3F" w:rsidRPr="008C00BB">
              <w:fldChar w:fldCharType="begin"/>
            </w:r>
            <w:r w:rsidRPr="008C00BB">
              <w:instrText xml:space="preserve"> SEQ Список_формул \* ARABIC </w:instrText>
            </w:r>
            <w:r w:rsidR="00827E3F" w:rsidRPr="008C00BB">
              <w:fldChar w:fldCharType="separate"/>
            </w:r>
            <w:r w:rsidR="00C83B43">
              <w:rPr>
                <w:noProof/>
              </w:rPr>
              <w:t>7</w:t>
            </w:r>
            <w:r w:rsidR="00827E3F" w:rsidRPr="008C00BB">
              <w:fldChar w:fldCharType="end"/>
            </w:r>
            <w:r w:rsidRPr="008C00BB">
              <w:t>)</w:t>
            </w:r>
            <w:bookmarkEnd w:id="283"/>
          </w:p>
        </w:tc>
      </w:tr>
    </w:tbl>
    <w:p w:rsidR="00517EF6" w:rsidRPr="008C00BB" w:rsidRDefault="00517EF6" w:rsidP="0060330C">
      <w:pPr>
        <w:pStyle w:val="aff2"/>
        <w:numPr>
          <w:ilvl w:val="1"/>
          <w:numId w:val="21"/>
        </w:numPr>
      </w:pPr>
      <w:r w:rsidRPr="008C00BB">
        <w:t>Температура воздуха в здании j-го потребителя в конце периода восстановления f-го элемента:</w:t>
      </w:r>
    </w:p>
    <w:tbl>
      <w:tblPr>
        <w:tblW w:w="0" w:type="auto"/>
        <w:jc w:val="center"/>
        <w:tblLook w:val="04A0"/>
      </w:tblPr>
      <w:tblGrid>
        <w:gridCol w:w="8362"/>
        <w:gridCol w:w="1269"/>
      </w:tblGrid>
      <w:tr w:rsidR="005B273F" w:rsidRPr="008C00BB" w:rsidTr="008C00BB">
        <w:trPr>
          <w:trHeight w:val="1376"/>
          <w:jc w:val="center"/>
        </w:trPr>
        <w:tc>
          <w:tcPr>
            <w:tcW w:w="8362" w:type="dxa"/>
            <w:vAlign w:val="center"/>
          </w:tcPr>
          <w:p w:rsidR="00517EF6" w:rsidRPr="008C00BB" w:rsidRDefault="00827E3F" w:rsidP="008C00BB">
            <w:pPr>
              <w:pStyle w:val="aff2"/>
            </w:pPr>
            <m:oMathPara>
              <m:oMath>
                <m:sSubSup>
                  <m:sSubSupPr>
                    <m:ctrlPr>
                      <w:rPr>
                        <w:rFonts w:ascii="Cambria Math" w:hAnsi="Cambria Math"/>
                      </w:rPr>
                    </m:ctrlPr>
                  </m:sSubSupPr>
                  <m:e>
                    <m:r>
                      <w:rPr>
                        <w:rFonts w:ascii="Cambria Math" w:hAnsi="Cambria Math"/>
                      </w:rPr>
                      <m:t>t</m:t>
                    </m:r>
                  </m:e>
                  <m:sub>
                    <m:r>
                      <w:rPr>
                        <w:rFonts w:ascii="Cambria Math" w:hAnsi="Cambria Math"/>
                      </w:rPr>
                      <m:t>j</m:t>
                    </m:r>
                    <m:r>
                      <m:rPr>
                        <m:sty m:val="p"/>
                      </m:rPr>
                      <w:rPr>
                        <w:rFonts w:ascii="Cambria Math" w:hAnsi="Cambria Math"/>
                      </w:rPr>
                      <m:t>,</m:t>
                    </m:r>
                    <m:r>
                      <w:rPr>
                        <w:rFonts w:ascii="Cambria Math" w:hAnsi="Cambria Math"/>
                      </w:rPr>
                      <m:t>f</m:t>
                    </m:r>
                  </m:sub>
                  <m:sup>
                    <m:r>
                      <m:rPr>
                        <m:sty m:val="p"/>
                      </m:rPr>
                      <w:rPr>
                        <w:rFonts w:ascii="Cambria Math" w:hAnsi="Cambria Math"/>
                      </w:rPr>
                      <m:t>в</m:t>
                    </m:r>
                  </m:sup>
                </m:sSubSup>
                <m:r>
                  <m:rPr>
                    <m:sty m:val="p"/>
                  </m:rPr>
                  <w:rPr>
                    <w:rFonts w:ascii="Cambria Math" w:hAnsi="Cambria Math"/>
                  </w:rPr>
                  <m:t>=</m:t>
                </m:r>
                <m:sSup>
                  <m:sSupPr>
                    <m:ctrlPr>
                      <w:rPr>
                        <w:rFonts w:ascii="Cambria Math" w:hAnsi="Cambria Math"/>
                      </w:rPr>
                    </m:ctrlPr>
                  </m:sSupPr>
                  <m:e>
                    <m:r>
                      <w:rPr>
                        <w:rFonts w:ascii="Cambria Math" w:hAnsi="Cambria Math"/>
                      </w:rPr>
                      <m:t>t</m:t>
                    </m:r>
                  </m:e>
                  <m:sup>
                    <m:r>
                      <m:rPr>
                        <m:sty m:val="p"/>
                      </m:rPr>
                      <w:rPr>
                        <w:rFonts w:ascii="Cambria Math" w:hAnsi="Cambria Math"/>
                      </w:rPr>
                      <m:t>нр</m:t>
                    </m:r>
                  </m:sup>
                </m:s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t</m:t>
                        </m:r>
                      </m:e>
                      <m:sub>
                        <m:r>
                          <w:rPr>
                            <w:rFonts w:ascii="Cambria Math" w:hAnsi="Cambria Math"/>
                          </w:rPr>
                          <m:t>j</m:t>
                        </m:r>
                      </m:sub>
                      <m:sup>
                        <m:r>
                          <m:rPr>
                            <m:sty m:val="p"/>
                          </m:rPr>
                          <w:rPr>
                            <w:rFonts w:ascii="Cambria Math" w:hAnsi="Cambria Math"/>
                          </w:rPr>
                          <m:t>вр</m:t>
                        </m:r>
                      </m:sup>
                    </m:sSubSup>
                    <m:r>
                      <m:rPr>
                        <m:sty m:val="p"/>
                      </m:rPr>
                      <w:rPr>
                        <w:rFonts w:ascii="Cambria Math" w:hAnsi="Cambria Math"/>
                      </w:rPr>
                      <m:t>-</m:t>
                    </m:r>
                    <m:sSup>
                      <m:sSupPr>
                        <m:ctrlPr>
                          <w:rPr>
                            <w:rFonts w:ascii="Cambria Math" w:hAnsi="Cambria Math"/>
                          </w:rPr>
                        </m:ctrlPr>
                      </m:sSupPr>
                      <m:e>
                        <m:r>
                          <w:rPr>
                            <w:rFonts w:ascii="Cambria Math" w:hAnsi="Cambria Math"/>
                          </w:rPr>
                          <m:t>t</m:t>
                        </m:r>
                      </m:e>
                      <m:sup>
                        <m:r>
                          <m:rPr>
                            <m:sty m:val="p"/>
                          </m:rPr>
                          <w:rPr>
                            <w:rFonts w:ascii="Cambria Math" w:hAnsi="Cambria Math"/>
                          </w:rPr>
                          <m:t>нр</m:t>
                        </m:r>
                      </m:sup>
                    </m:sSup>
                    <m:r>
                      <m:rPr>
                        <m:sty m:val="p"/>
                      </m:rPr>
                      <w:rPr>
                        <w:rFonts w:ascii="Cambria Math" w:hAnsi="Cambria Math"/>
                      </w:rPr>
                      <m:t xml:space="preserve">- </m:t>
                    </m:r>
                    <m:sSub>
                      <m:sSubPr>
                        <m:ctrlPr>
                          <w:rPr>
                            <w:rFonts w:ascii="Cambria Math" w:hAnsi="Cambria Math"/>
                          </w:rPr>
                        </m:ctrlPr>
                      </m:sSubPr>
                      <m:e>
                        <m:acc>
                          <m:accPr>
                            <m:chr m:val="̅"/>
                            <m:ctrlPr>
                              <w:rPr>
                                <w:rFonts w:ascii="Cambria Math" w:hAnsi="Cambria Math"/>
                              </w:rPr>
                            </m:ctrlPr>
                          </m:accPr>
                          <m:e>
                            <m:r>
                              <w:rPr>
                                <w:rFonts w:ascii="Cambria Math" w:hAnsi="Cambria Math"/>
                              </w:rPr>
                              <m:t>q</m:t>
                            </m:r>
                          </m:e>
                        </m:acc>
                      </m:e>
                      <m:sub>
                        <m:r>
                          <w:rPr>
                            <w:rFonts w:ascii="Cambria Math" w:hAnsi="Cambria Math"/>
                          </w:rPr>
                          <m:t>j</m:t>
                        </m:r>
                        <m:r>
                          <m:rPr>
                            <m:sty m:val="p"/>
                          </m:rPr>
                          <w:rPr>
                            <w:rFonts w:ascii="Cambria Math" w:hAnsi="Cambria Math"/>
                          </w:rPr>
                          <m:t>,</m:t>
                        </m:r>
                        <m:r>
                          <w:rPr>
                            <w:rFonts w:ascii="Cambria Math" w:hAnsi="Cambria Math"/>
                          </w:rPr>
                          <m:t>f</m:t>
                        </m:r>
                      </m:sub>
                    </m:sSub>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t</m:t>
                            </m:r>
                          </m:e>
                          <m:sub>
                            <m:r>
                              <w:rPr>
                                <w:rFonts w:ascii="Cambria Math" w:hAnsi="Cambria Math"/>
                              </w:rPr>
                              <m:t>j</m:t>
                            </m:r>
                          </m:sub>
                          <m:sup>
                            <m:r>
                              <m:rPr>
                                <m:sty m:val="p"/>
                              </m:rPr>
                              <w:rPr>
                                <w:rFonts w:ascii="Cambria Math" w:hAnsi="Cambria Math"/>
                              </w:rPr>
                              <m:t>вр</m:t>
                            </m:r>
                          </m:sup>
                        </m:sSubSup>
                        <m:r>
                          <m:rPr>
                            <m:sty m:val="p"/>
                          </m:rPr>
                          <w:rPr>
                            <w:rFonts w:ascii="Cambria Math" w:hAnsi="Cambria Math"/>
                          </w:rPr>
                          <m:t>-</m:t>
                        </m:r>
                        <m:sSup>
                          <m:sSupPr>
                            <m:ctrlPr>
                              <w:rPr>
                                <w:rFonts w:ascii="Cambria Math" w:hAnsi="Cambria Math"/>
                              </w:rPr>
                            </m:ctrlPr>
                          </m:sSupPr>
                          <m:e>
                            <m:r>
                              <w:rPr>
                                <w:rFonts w:ascii="Cambria Math" w:hAnsi="Cambria Math"/>
                              </w:rPr>
                              <m:t>t</m:t>
                            </m:r>
                          </m:e>
                          <m:sup>
                            <m:r>
                              <m:rPr>
                                <m:sty m:val="p"/>
                              </m:rPr>
                              <w:rPr>
                                <w:rFonts w:ascii="Cambria Math" w:hAnsi="Cambria Math"/>
                              </w:rPr>
                              <m:t>нр</m:t>
                            </m:r>
                          </m:sup>
                        </m:sSup>
                      </m:e>
                    </m:d>
                  </m:num>
                  <m:den>
                    <m:sSup>
                      <m:sSupPr>
                        <m:ctrlPr>
                          <w:rPr>
                            <w:rFonts w:ascii="Cambria Math" w:hAnsi="Cambria Math"/>
                          </w:rPr>
                        </m:ctrlPr>
                      </m:sSupPr>
                      <m:e>
                        <m:r>
                          <w:rPr>
                            <w:rFonts w:ascii="Cambria Math" w:hAnsi="Cambria Math"/>
                          </w:rPr>
                          <m:t>e</m:t>
                        </m:r>
                      </m:e>
                      <m:sup>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z</m:t>
                                    </m:r>
                                  </m:e>
                                  <m:sub>
                                    <m:r>
                                      <w:rPr>
                                        <w:rFonts w:ascii="Cambria Math" w:hAnsi="Cambria Math"/>
                                      </w:rPr>
                                      <m:t>f</m:t>
                                    </m:r>
                                  </m:sub>
                                  <m:sup>
                                    <m:r>
                                      <m:rPr>
                                        <m:sty m:val="p"/>
                                      </m:rPr>
                                      <w:rPr>
                                        <w:rFonts w:ascii="Cambria Math" w:hAnsi="Cambria Math"/>
                                      </w:rPr>
                                      <m:t>в</m:t>
                                    </m:r>
                                  </m:sup>
                                </m:sSubSup>
                              </m:num>
                              <m:den>
                                <m:sSub>
                                  <m:sSubPr>
                                    <m:ctrlPr>
                                      <w:rPr>
                                        <w:rFonts w:ascii="Cambria Math" w:hAnsi="Cambria Math"/>
                                      </w:rPr>
                                    </m:ctrlPr>
                                  </m:sSubPr>
                                  <m:e>
                                    <m:r>
                                      <w:rPr>
                                        <w:rFonts w:ascii="Cambria Math" w:hAnsi="Cambria Math"/>
                                      </w:rPr>
                                      <m:t>β</m:t>
                                    </m:r>
                                  </m:e>
                                  <m:sub>
                                    <m:r>
                                      <w:rPr>
                                        <w:rFonts w:ascii="Cambria Math" w:hAnsi="Cambria Math"/>
                                      </w:rPr>
                                      <m:t>j</m:t>
                                    </m:r>
                                  </m:sub>
                                </m:sSub>
                              </m:den>
                            </m:f>
                          </m:e>
                        </m:d>
                      </m:sup>
                    </m:sSup>
                  </m:den>
                </m:f>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q</m:t>
                        </m:r>
                      </m:e>
                    </m:acc>
                  </m:e>
                  <m:sub>
                    <m:r>
                      <w:rPr>
                        <w:rFonts w:ascii="Cambria Math" w:hAnsi="Cambria Math"/>
                      </w:rPr>
                      <m:t>j</m:t>
                    </m:r>
                    <m:r>
                      <m:rPr>
                        <m:sty m:val="p"/>
                      </m:rPr>
                      <w:rPr>
                        <w:rFonts w:ascii="Cambria Math" w:hAnsi="Cambria Math"/>
                      </w:rPr>
                      <m:t>,</m:t>
                    </m:r>
                    <m:r>
                      <w:rPr>
                        <w:rFonts w:ascii="Cambria Math" w:hAnsi="Cambria Math"/>
                      </w:rPr>
                      <m:t>f</m:t>
                    </m:r>
                  </m:sub>
                </m:sSub>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t</m:t>
                        </m:r>
                      </m:e>
                      <m:sub>
                        <m:r>
                          <w:rPr>
                            <w:rFonts w:ascii="Cambria Math" w:hAnsi="Cambria Math"/>
                          </w:rPr>
                          <m:t>j</m:t>
                        </m:r>
                      </m:sub>
                      <m:sup>
                        <m:r>
                          <m:rPr>
                            <m:sty m:val="p"/>
                          </m:rPr>
                          <w:rPr>
                            <w:rFonts w:ascii="Cambria Math" w:hAnsi="Cambria Math"/>
                          </w:rPr>
                          <m:t>вр</m:t>
                        </m:r>
                      </m:sup>
                    </m:sSubSup>
                    <m:r>
                      <m:rPr>
                        <m:sty m:val="p"/>
                      </m:rPr>
                      <w:rPr>
                        <w:rFonts w:ascii="Cambria Math" w:hAnsi="Cambria Math"/>
                      </w:rPr>
                      <m:t>-</m:t>
                    </m:r>
                    <m:sSup>
                      <m:sSupPr>
                        <m:ctrlPr>
                          <w:rPr>
                            <w:rFonts w:ascii="Cambria Math" w:hAnsi="Cambria Math"/>
                          </w:rPr>
                        </m:ctrlPr>
                      </m:sSupPr>
                      <m:e>
                        <m:r>
                          <w:rPr>
                            <w:rFonts w:ascii="Cambria Math" w:hAnsi="Cambria Math"/>
                          </w:rPr>
                          <m:t>t</m:t>
                        </m:r>
                      </m:e>
                      <m:sup>
                        <m:r>
                          <m:rPr>
                            <m:sty m:val="p"/>
                          </m:rPr>
                          <w:rPr>
                            <w:rFonts w:ascii="Cambria Math" w:hAnsi="Cambria Math"/>
                          </w:rPr>
                          <m:t>нр</m:t>
                        </m:r>
                      </m:sup>
                    </m:sSup>
                  </m:e>
                </m:d>
                <m:r>
                  <m:rPr>
                    <m:sty m:val="p"/>
                  </m:rPr>
                  <w:rPr>
                    <w:rFonts w:ascii="Cambria Math" w:hAnsi="Cambria Math"/>
                  </w:rPr>
                  <m:t xml:space="preserve">, </m:t>
                </m:r>
                <m:sPre>
                  <m:sPrePr>
                    <m:ctrlPr>
                      <w:rPr>
                        <w:rFonts w:ascii="Cambria Math" w:hAnsi="Cambria Math"/>
                      </w:rPr>
                    </m:ctrlPr>
                  </m:sPrePr>
                  <m:sub/>
                  <m:sup>
                    <m:r>
                      <m:rPr>
                        <m:sty m:val="p"/>
                      </m:rPr>
                      <w:rPr>
                        <w:rFonts w:ascii="Cambria Math" w:hAnsi="Cambria Math"/>
                      </w:rPr>
                      <m:t>0</m:t>
                    </m:r>
                  </m:sup>
                  <m:e>
                    <m:r>
                      <w:rPr>
                        <w:rFonts w:ascii="Cambria Math" w:hAnsi="Cambria Math"/>
                      </w:rPr>
                      <m:t>C</m:t>
                    </m:r>
                  </m:e>
                </m:sPre>
              </m:oMath>
            </m:oMathPara>
          </w:p>
        </w:tc>
        <w:tc>
          <w:tcPr>
            <w:tcW w:w="1269" w:type="dxa"/>
            <w:vAlign w:val="center"/>
          </w:tcPr>
          <w:p w:rsidR="00517EF6" w:rsidRPr="008C00BB" w:rsidRDefault="00517EF6" w:rsidP="008C00BB">
            <w:pPr>
              <w:pStyle w:val="aff2"/>
            </w:pPr>
            <w:bookmarkStart w:id="284" w:name="_Ref374096783"/>
            <w:r w:rsidRPr="008C00BB">
              <w:t>(</w:t>
            </w:r>
            <w:r w:rsidR="00827E3F" w:rsidRPr="008C00BB">
              <w:fldChar w:fldCharType="begin"/>
            </w:r>
            <w:r w:rsidRPr="008C00BB">
              <w:instrText xml:space="preserve"> SEQ Список_формул \* ARABIC </w:instrText>
            </w:r>
            <w:r w:rsidR="00827E3F" w:rsidRPr="008C00BB">
              <w:fldChar w:fldCharType="separate"/>
            </w:r>
            <w:r w:rsidR="00C83B43">
              <w:rPr>
                <w:noProof/>
              </w:rPr>
              <w:t>8</w:t>
            </w:r>
            <w:r w:rsidR="00827E3F" w:rsidRPr="008C00BB">
              <w:fldChar w:fldCharType="end"/>
            </w:r>
            <w:r w:rsidRPr="008C00BB">
              <w:t>)</w:t>
            </w:r>
            <w:bookmarkEnd w:id="284"/>
          </w:p>
        </w:tc>
      </w:tr>
    </w:tbl>
    <w:p w:rsidR="00517EF6" w:rsidRPr="008C00BB" w:rsidRDefault="00517EF6" w:rsidP="008C00BB">
      <w:pPr>
        <w:pStyle w:val="aff2"/>
      </w:pPr>
      <w:r w:rsidRPr="008C00BB">
        <w:rPr>
          <w:rStyle w:val="FontStyle11"/>
          <w:rFonts w:ascii="Segoe UI" w:hAnsi="Segoe UI"/>
          <w:sz w:val="22"/>
        </w:rPr>
        <w:lastRenderedPageBreak/>
        <w:t>где</w:t>
      </w:r>
      <w:r w:rsidR="002F5504" w:rsidRPr="008C00BB">
        <w:rPr>
          <w:rStyle w:val="FontStyle11"/>
          <w:rFonts w:ascii="Segoe UI" w:hAnsi="Segoe UI"/>
          <w:sz w:val="22"/>
        </w:rPr>
        <w:t xml:space="preserv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oMath>
      <w:r w:rsidRPr="008C00BB">
        <w:t xml:space="preserve"> - расчетная температура воздуха в здании j-го потребителя, 0С;</w:t>
      </w:r>
    </w:p>
    <w:p w:rsidR="00517EF6" w:rsidRPr="008C00BB" w:rsidRDefault="00517EF6" w:rsidP="008C00BB">
      <w:pPr>
        <w:pStyle w:val="aff2"/>
      </w:pPr>
      <w:r w:rsidRPr="008C00BB">
        <w:t xml:space="preserve">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Pr="008C00BB">
        <w:t xml:space="preserve"> - расчетная для отопления температура наружного воздуха, 0С;</w:t>
      </w:r>
    </w:p>
    <w:p w:rsidR="00517EF6" w:rsidRPr="008C00BB" w:rsidRDefault="00517EF6" w:rsidP="008C00BB">
      <w:pPr>
        <w:pStyle w:val="aff2"/>
      </w:pPr>
      <w:r w:rsidRPr="008C00BB">
        <w:t xml:space="preserve"> </w:t>
      </w:r>
      <m:oMath>
        <m:sSub>
          <m:sSubPr>
            <m:ctrlPr>
              <w:rPr>
                <w:rFonts w:ascii="Cambria Math" w:hAnsi="Cambria Math"/>
              </w:rPr>
            </m:ctrlPr>
          </m:sSubPr>
          <m:e>
            <m:r>
              <m:rPr>
                <m:sty m:val="p"/>
              </m:rPr>
              <w:rPr>
                <w:rFonts w:ascii="Cambria Math" w:hAnsi="Cambria Math"/>
              </w:rPr>
              <m:t>q</m:t>
            </m:r>
          </m:e>
          <m:sub>
            <m:r>
              <m:rPr>
                <m:sty m:val="p"/>
              </m:rPr>
              <w:rPr>
                <w:rFonts w:ascii="Cambria Math" w:hAnsi="Cambria Math"/>
              </w:rPr>
              <m:t>j,f</m:t>
            </m:r>
          </m:sub>
        </m:sSub>
      </m:oMath>
      <w:r w:rsidRPr="008C00BB">
        <w:t xml:space="preserve"> – часовой расх</w:t>
      </w:r>
      <w:r w:rsidR="002664F2" w:rsidRPr="008C00BB">
        <w:t xml:space="preserve">од </w:t>
      </w:r>
      <w:r w:rsidRPr="008C00BB">
        <w:t xml:space="preserve">тепла у j-го потребителя при отказе f-го элемента при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Pr="008C00BB">
        <w:t>, Гкал/ч;</w:t>
      </w:r>
    </w:p>
    <w:p w:rsidR="00517EF6" w:rsidRPr="008C00BB" w:rsidRDefault="00827E3F" w:rsidP="008C00BB">
      <w:pPr>
        <w:pStyle w:val="aff2"/>
      </w:pPr>
      <m:oMath>
        <m:sSubSup>
          <m:sSubSupPr>
            <m:ctrlPr>
              <w:rPr>
                <w:rFonts w:ascii="Cambria Math" w:hAnsi="Cambria Math"/>
              </w:rPr>
            </m:ctrlPr>
          </m:sSubSupPr>
          <m:e>
            <m:r>
              <m:rPr>
                <m:sty m:val="p"/>
              </m:rPr>
              <w:rPr>
                <w:rFonts w:ascii="Cambria Math" w:hAnsi="Cambria Math"/>
              </w:rPr>
              <m:t>q</m:t>
            </m:r>
          </m:e>
          <m:sub>
            <m:r>
              <m:rPr>
                <m:sty m:val="p"/>
              </m:rPr>
              <w:rPr>
                <w:rFonts w:ascii="Cambria Math" w:hAnsi="Cambria Math"/>
              </w:rPr>
              <m:t>j</m:t>
            </m:r>
          </m:sub>
          <m:sup>
            <m:r>
              <m:rPr>
                <m:sty m:val="p"/>
              </m:rPr>
              <w:rPr>
                <w:rFonts w:ascii="Cambria Math" w:hAnsi="Cambria Math"/>
              </w:rPr>
              <m:t>р</m:t>
            </m:r>
          </m:sup>
        </m:sSubSup>
      </m:oMath>
      <w:r w:rsidR="00517EF6" w:rsidRPr="008C00BB">
        <w:t>– расчетная часовая нагрузка j-го потребителя при</w:t>
      </w:r>
      <w:r w:rsidR="002F5504" w:rsidRPr="008C00BB">
        <w:t xml:space="preserve">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00517EF6" w:rsidRPr="008C00BB">
        <w:t>, Гкал/ч;</w:t>
      </w:r>
    </w:p>
    <w:p w:rsidR="00517EF6" w:rsidRPr="008C00BB" w:rsidRDefault="00827E3F" w:rsidP="008C00BB">
      <w:pPr>
        <w:pStyle w:val="aff2"/>
      </w:pPr>
      <m:oMath>
        <m:sSub>
          <m:sSubPr>
            <m:ctrlPr>
              <w:rPr>
                <w:rFonts w:ascii="Cambria Math" w:hAnsi="Cambria Math"/>
              </w:rPr>
            </m:ctrlPr>
          </m:sSubPr>
          <m:e>
            <m:acc>
              <m:accPr>
                <m:chr m:val="̅"/>
                <m:ctrlPr>
                  <w:rPr>
                    <w:rFonts w:ascii="Cambria Math" w:hAnsi="Cambria Math"/>
                  </w:rPr>
                </m:ctrlPr>
              </m:accPr>
              <m:e>
                <m:r>
                  <w:rPr>
                    <w:rFonts w:ascii="Cambria Math" w:hAnsi="Cambria Math"/>
                  </w:rPr>
                  <m:t>q</m:t>
                </m:r>
              </m:e>
            </m:acc>
          </m:e>
          <m:sub>
            <m:r>
              <w:rPr>
                <w:rFonts w:ascii="Cambria Math" w:hAnsi="Cambria Math"/>
              </w:rPr>
              <m:t>j</m:t>
            </m:r>
            <m:r>
              <m:rPr>
                <m:sty m:val="p"/>
              </m:rPr>
              <w:rPr>
                <w:rFonts w:ascii="Cambria Math" w:hAnsi="Cambria Math"/>
              </w:rPr>
              <m:t>,</m:t>
            </m:r>
            <m:r>
              <w:rPr>
                <w:rFonts w:ascii="Cambria Math" w:hAnsi="Cambria Math"/>
              </w:rPr>
              <m:t>f</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q</m:t>
                </m:r>
              </m:e>
              <m:sub>
                <m:r>
                  <w:rPr>
                    <w:rFonts w:ascii="Cambria Math" w:hAnsi="Cambria Math"/>
                  </w:rPr>
                  <m:t>j</m:t>
                </m:r>
                <m:r>
                  <m:rPr>
                    <m:sty m:val="p"/>
                  </m:rPr>
                  <w:rPr>
                    <w:rFonts w:ascii="Cambria Math" w:hAnsi="Cambria Math"/>
                  </w:rPr>
                  <m:t>,</m:t>
                </m:r>
                <m:r>
                  <w:rPr>
                    <w:rFonts w:ascii="Cambria Math" w:hAnsi="Cambria Math"/>
                  </w:rPr>
                  <m:t>f</m:t>
                </m:r>
              </m:sub>
            </m:sSub>
          </m:num>
          <m:den>
            <m:sSubSup>
              <m:sSubSupPr>
                <m:ctrlPr>
                  <w:rPr>
                    <w:rFonts w:ascii="Cambria Math" w:hAnsi="Cambria Math"/>
                  </w:rPr>
                </m:ctrlPr>
              </m:sSubSupPr>
              <m:e>
                <m:r>
                  <w:rPr>
                    <w:rFonts w:ascii="Cambria Math" w:hAnsi="Cambria Math"/>
                  </w:rPr>
                  <m:t>q</m:t>
                </m:r>
              </m:e>
              <m:sub>
                <m:r>
                  <w:rPr>
                    <w:rFonts w:ascii="Cambria Math" w:hAnsi="Cambria Math"/>
                  </w:rPr>
                  <m:t>j</m:t>
                </m:r>
              </m:sub>
              <m:sup>
                <m:r>
                  <m:rPr>
                    <m:sty m:val="p"/>
                  </m:rPr>
                  <w:rPr>
                    <w:rFonts w:ascii="Cambria Math" w:hAnsi="Cambria Math"/>
                  </w:rPr>
                  <m:t>р</m:t>
                </m:r>
              </m:sup>
            </m:sSubSup>
          </m:den>
        </m:f>
      </m:oMath>
      <w:r w:rsidR="00517EF6" w:rsidRPr="008C00BB">
        <w:t xml:space="preserve"> – относительный часовой расх</w:t>
      </w:r>
      <w:r w:rsidR="002664F2" w:rsidRPr="008C00BB">
        <w:t xml:space="preserve">од </w:t>
      </w:r>
      <w:r w:rsidR="00517EF6" w:rsidRPr="008C00BB">
        <w:t>тепла у j-го потребителя при отказе f-го элемента при</w:t>
      </w:r>
      <w:r w:rsidR="002F5504" w:rsidRPr="008C00BB">
        <w:t xml:space="preserve">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00517EF6" w:rsidRPr="008C00BB">
        <w:t>:</w:t>
      </w:r>
    </w:p>
    <w:p w:rsidR="00517EF6" w:rsidRPr="008C00BB" w:rsidRDefault="00517EF6" w:rsidP="008C00BB">
      <w:pPr>
        <w:pStyle w:val="aff2"/>
      </w:pPr>
      <w:r w:rsidRPr="008C00BB">
        <w:t xml:space="preserve"> </w:t>
      </w:r>
      <m:oMath>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f</m:t>
            </m:r>
          </m:sub>
          <m:sup>
            <m:r>
              <m:rPr>
                <m:sty m:val="p"/>
              </m:rPr>
              <w:rPr>
                <w:rFonts w:ascii="Cambria Math" w:hAnsi="Cambria Math"/>
              </w:rPr>
              <m:t>в</m:t>
            </m:r>
          </m:sup>
        </m:sSubSup>
      </m:oMath>
      <w:r w:rsidRPr="008C00BB">
        <w:t>- время восстановления f-го элемента ТС, ч;</w:t>
      </w:r>
    </w:p>
    <w:p w:rsidR="00517EF6" w:rsidRPr="008C00BB" w:rsidRDefault="00517EF6" w:rsidP="003F642D">
      <w:pPr>
        <w:pStyle w:val="aff2"/>
        <w:rPr>
          <w:rStyle w:val="FontStyle11"/>
          <w:rFonts w:ascii="Segoe UI" w:hAnsi="Segoe UI"/>
          <w:sz w:val="22"/>
        </w:rPr>
      </w:pPr>
      <w:r w:rsidRPr="008C00BB">
        <w:t xml:space="preserve"> </w:t>
      </w:r>
      <m:oMath>
        <m:sSub>
          <m:sSubPr>
            <m:ctrlPr>
              <w:rPr>
                <w:rFonts w:ascii="Cambria Math" w:hAnsi="Cambria Math"/>
              </w:rPr>
            </m:ctrlPr>
          </m:sSubPr>
          <m:e>
            <m:r>
              <m:rPr>
                <m:sty m:val="p"/>
              </m:rPr>
              <w:rPr>
                <w:rFonts w:ascii="Cambria Math" w:hAnsi="Cambria Math"/>
              </w:rPr>
              <w:sym w:font="Symbol" w:char="F062"/>
            </m:r>
          </m:e>
          <m:sub>
            <m:r>
              <m:rPr>
                <m:sty m:val="p"/>
              </m:rPr>
              <w:rPr>
                <w:rFonts w:ascii="Cambria Math" w:hAnsi="Cambria Math"/>
              </w:rPr>
              <m:t>j</m:t>
            </m:r>
          </m:sub>
        </m:sSub>
      </m:oMath>
      <w:r w:rsidRPr="008C00BB">
        <w:t>- коэффициент тепловой аккумуляции здания j-го потребителя, ч.</w:t>
      </w:r>
    </w:p>
    <w:p w:rsidR="00517EF6" w:rsidRPr="008C00BB" w:rsidRDefault="00517EF6" w:rsidP="0060330C">
      <w:pPr>
        <w:pStyle w:val="aff2"/>
        <w:numPr>
          <w:ilvl w:val="1"/>
          <w:numId w:val="21"/>
        </w:numPr>
        <w:rPr>
          <w:rStyle w:val="FontStyle11"/>
          <w:rFonts w:ascii="Segoe UI" w:hAnsi="Segoe UI"/>
          <w:sz w:val="22"/>
        </w:rPr>
      </w:pPr>
      <w:r w:rsidRPr="008C00BB">
        <w:t>Коэффициент готовности к обеспечению расчетного теплоснабжения j-го потребителя (определяется для каждого потребителя расчетной схемы ТС)</w:t>
      </w:r>
      <w:r w:rsidRPr="008C00BB">
        <w:rPr>
          <w:rStyle w:val="FontStyle11"/>
          <w:rFonts w:ascii="Segoe UI" w:hAnsi="Segoe UI"/>
          <w:sz w:val="22"/>
        </w:rPr>
        <w:t>:</w:t>
      </w:r>
    </w:p>
    <w:tbl>
      <w:tblPr>
        <w:tblW w:w="9757" w:type="dxa"/>
        <w:jc w:val="center"/>
        <w:tblLook w:val="04A0"/>
      </w:tblPr>
      <w:tblGrid>
        <w:gridCol w:w="8556"/>
        <w:gridCol w:w="1201"/>
      </w:tblGrid>
      <w:tr w:rsidR="005B273F" w:rsidRPr="008C00BB" w:rsidTr="008C00BB">
        <w:trPr>
          <w:trHeight w:val="844"/>
          <w:jc w:val="center"/>
        </w:trPr>
        <w:tc>
          <w:tcPr>
            <w:tcW w:w="8556" w:type="dxa"/>
            <w:vAlign w:val="center"/>
          </w:tcPr>
          <w:p w:rsidR="00517EF6" w:rsidRPr="008C00BB" w:rsidRDefault="00827E3F" w:rsidP="008C00BB">
            <w:pPr>
              <w:pStyle w:val="aff2"/>
            </w:pPr>
            <m:oMath>
              <m:sSub>
                <m:sSubPr>
                  <m:ctrlPr>
                    <w:rPr>
                      <w:rFonts w:ascii="Cambria Math" w:hAnsi="Cambria Math"/>
                    </w:rPr>
                  </m:ctrlPr>
                </m:sSubPr>
                <m:e>
                  <m:r>
                    <w:rPr>
                      <w:rFonts w:ascii="Cambria Math" w:hAnsi="Cambria Math"/>
                    </w:rPr>
                    <m:t>K</m:t>
                  </m:r>
                </m:e>
                <m:sub>
                  <m:r>
                    <w:rPr>
                      <w:rFonts w:ascii="Cambria Math" w:hAnsi="Cambria Math"/>
                    </w:rPr>
                    <m:t>j</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0</m:t>
                  </m:r>
                </m:sub>
              </m:sSub>
              <m:r>
                <m:rPr>
                  <m:sty m:val="p"/>
                </m:rPr>
                <w:rPr>
                  <w:rFonts w:ascii="Cambria Math" w:hAnsi="Cambria Math"/>
                </w:rPr>
                <m:t>+</m:t>
              </m:r>
              <m:nary>
                <m:naryPr>
                  <m:chr m:val="∑"/>
                  <m:limLoc m:val="undOvr"/>
                  <m:supHide m:val="on"/>
                  <m:ctrlPr>
                    <w:rPr>
                      <w:rFonts w:ascii="Cambria Math" w:hAnsi="Cambria Math"/>
                    </w:rPr>
                  </m:ctrlPr>
                </m:naryPr>
                <m:sub>
                  <m:r>
                    <w:rPr>
                      <w:rFonts w:ascii="Cambria Math" w:hAnsi="Cambria Math"/>
                    </w:rPr>
                    <m:t>f</m:t>
                  </m:r>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j</m:t>
                      </m:r>
                    </m:sub>
                  </m:sSub>
                </m:sub>
                <m:sup/>
                <m:e>
                  <m:sSub>
                    <m:sSubPr>
                      <m:ctrlPr>
                        <w:rPr>
                          <w:rFonts w:ascii="Cambria Math" w:hAnsi="Cambria Math"/>
                        </w:rPr>
                      </m:ctrlPr>
                    </m:sSubPr>
                    <m:e>
                      <m:r>
                        <w:rPr>
                          <w:rFonts w:ascii="Cambria Math" w:hAnsi="Cambria Math"/>
                        </w:rPr>
                        <m:t>p</m:t>
                      </m:r>
                    </m:e>
                    <m:sub>
                      <m:r>
                        <w:rPr>
                          <w:rFonts w:ascii="Cambria Math" w:hAnsi="Cambria Math"/>
                        </w:rPr>
                        <m:t>f</m:t>
                      </m:r>
                    </m:sub>
                  </m:sSub>
                </m:e>
              </m:nary>
            </m:oMath>
            <w:r w:rsidR="00517EF6" w:rsidRPr="008C00BB">
              <w:t>,</w:t>
            </w:r>
          </w:p>
        </w:tc>
        <w:tc>
          <w:tcPr>
            <w:tcW w:w="1201" w:type="dxa"/>
            <w:vAlign w:val="center"/>
          </w:tcPr>
          <w:p w:rsidR="00517EF6" w:rsidRPr="008C00BB" w:rsidRDefault="00517EF6" w:rsidP="008C00BB">
            <w:pPr>
              <w:pStyle w:val="aff2"/>
            </w:pPr>
            <w:bookmarkStart w:id="285" w:name="_Ref374096511"/>
            <w:r w:rsidRPr="008C00BB">
              <w:t>(</w:t>
            </w:r>
            <w:r w:rsidR="00827E3F" w:rsidRPr="008C00BB">
              <w:rPr>
                <w:rStyle w:val="FontStyle11"/>
                <w:rFonts w:ascii="Segoe UI" w:hAnsi="Segoe UI"/>
                <w:sz w:val="22"/>
              </w:rPr>
              <w:fldChar w:fldCharType="begin"/>
            </w:r>
            <w:r w:rsidRPr="008C00BB">
              <w:rPr>
                <w:rStyle w:val="FontStyle11"/>
                <w:rFonts w:ascii="Segoe UI" w:hAnsi="Segoe UI"/>
                <w:sz w:val="22"/>
              </w:rPr>
              <w:instrText xml:space="preserve"> SEQ Список_формул \* ARABIC </w:instrText>
            </w:r>
            <w:r w:rsidR="00827E3F" w:rsidRPr="008C00BB">
              <w:rPr>
                <w:rStyle w:val="FontStyle11"/>
                <w:rFonts w:ascii="Segoe UI" w:hAnsi="Segoe UI"/>
                <w:sz w:val="22"/>
              </w:rPr>
              <w:fldChar w:fldCharType="separate"/>
            </w:r>
            <w:r w:rsidR="00C83B43">
              <w:rPr>
                <w:rStyle w:val="FontStyle11"/>
                <w:rFonts w:ascii="Segoe UI" w:hAnsi="Segoe UI"/>
                <w:noProof/>
                <w:sz w:val="22"/>
              </w:rPr>
              <w:t>9</w:t>
            </w:r>
            <w:r w:rsidR="00827E3F" w:rsidRPr="008C00BB">
              <w:rPr>
                <w:rStyle w:val="FontStyle11"/>
                <w:rFonts w:ascii="Segoe UI" w:hAnsi="Segoe UI"/>
                <w:sz w:val="22"/>
              </w:rPr>
              <w:fldChar w:fldCharType="end"/>
            </w:r>
            <w:r w:rsidRPr="008C00BB">
              <w:t>)</w:t>
            </w:r>
            <w:bookmarkEnd w:id="285"/>
          </w:p>
        </w:tc>
      </w:tr>
    </w:tbl>
    <w:p w:rsidR="00517EF6" w:rsidRPr="008C00BB" w:rsidRDefault="00517EF6" w:rsidP="008C00BB">
      <w:pPr>
        <w:pStyle w:val="aff2"/>
        <w:rPr>
          <w:rStyle w:val="FontStyle11"/>
          <w:rFonts w:ascii="Segoe UI" w:hAnsi="Segoe UI"/>
          <w:sz w:val="22"/>
        </w:rPr>
      </w:pPr>
      <w:r w:rsidRPr="008C00BB">
        <w:t>где:</w:t>
      </w:r>
      <m:oMath>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j</m:t>
            </m:r>
          </m:sub>
        </m:sSub>
      </m:oMath>
      <w:r w:rsidRPr="008C00BB">
        <w:t xml:space="preserve"> </w:t>
      </w:r>
      <w:r w:rsidRPr="008C00BB">
        <w:rPr>
          <w:rStyle w:val="FontStyle11"/>
          <w:rFonts w:ascii="Segoe UI" w:hAnsi="Segoe UI"/>
          <w:sz w:val="22"/>
        </w:rPr>
        <w:t xml:space="preserve">- множество элементов </w:t>
      </w:r>
      <w:r w:rsidRPr="008C00BB">
        <w:t>ТС</w:t>
      </w:r>
      <w:r w:rsidRPr="008C00BB">
        <w:rPr>
          <w:rStyle w:val="FontStyle11"/>
          <w:rFonts w:ascii="Segoe UI" w:hAnsi="Segoe UI"/>
          <w:sz w:val="22"/>
        </w:rPr>
        <w:t>, вых</w:t>
      </w:r>
      <w:r w:rsidR="002664F2" w:rsidRPr="008C00BB">
        <w:rPr>
          <w:rStyle w:val="FontStyle11"/>
          <w:rFonts w:ascii="Segoe UI" w:hAnsi="Segoe UI"/>
          <w:sz w:val="22"/>
        </w:rPr>
        <w:t xml:space="preserve">од </w:t>
      </w:r>
      <w:r w:rsidRPr="008C00BB">
        <w:rPr>
          <w:rStyle w:val="FontStyle11"/>
          <w:rFonts w:ascii="Segoe UI" w:hAnsi="Segoe UI"/>
          <w:sz w:val="22"/>
        </w:rPr>
        <w:t>которых в аварию не нарушает расчетный уровень теплоснабжения j-го потребителя.</w:t>
      </w:r>
    </w:p>
    <w:p w:rsidR="00517EF6" w:rsidRPr="008C00BB" w:rsidRDefault="00517EF6" w:rsidP="0060330C">
      <w:pPr>
        <w:pStyle w:val="aff2"/>
        <w:numPr>
          <w:ilvl w:val="1"/>
          <w:numId w:val="21"/>
        </w:numPr>
        <w:rPr>
          <w:rStyle w:val="FontStyle11"/>
          <w:rFonts w:ascii="Segoe UI" w:hAnsi="Segoe UI"/>
          <w:sz w:val="22"/>
        </w:rPr>
      </w:pPr>
      <w:r w:rsidRPr="008C00BB">
        <w:rPr>
          <w:rStyle w:val="FontStyle11"/>
          <w:rFonts w:ascii="Segoe UI" w:hAnsi="Segoe UI"/>
          <w:sz w:val="22"/>
        </w:rPr>
        <w:t xml:space="preserve">Вероятность безотказного теплоснабжения </w:t>
      </w:r>
      <w:r w:rsidRPr="008C00BB">
        <w:t xml:space="preserve">j-го </w:t>
      </w:r>
      <w:r w:rsidRPr="008C00BB">
        <w:rPr>
          <w:rStyle w:val="FontStyle11"/>
          <w:rFonts w:ascii="Segoe UI" w:hAnsi="Segoe UI"/>
          <w:sz w:val="22"/>
        </w:rPr>
        <w:t xml:space="preserve">потребителя – вероятность обеспечения в течение отопительного периода температуры воздуха в здании </w:t>
      </w:r>
      <w:r w:rsidRPr="008C00BB">
        <w:t xml:space="preserve">j-го </w:t>
      </w:r>
      <w:r w:rsidRPr="008C00BB">
        <w:rPr>
          <w:rStyle w:val="FontStyle11"/>
          <w:rFonts w:ascii="Segoe UI" w:hAnsi="Segoe UI"/>
          <w:sz w:val="22"/>
        </w:rPr>
        <w:t>потребителя не ниже минимально допустимого значения (определяется для каждого потребителя расчетной схемы</w:t>
      </w:r>
      <w:r w:rsidRPr="008C00BB">
        <w:t xml:space="preserve"> ТС</w:t>
      </w:r>
      <w:r w:rsidRPr="008C00BB">
        <w:rPr>
          <w:rStyle w:val="FontStyle11"/>
          <w:rFonts w:ascii="Segoe UI" w:hAnsi="Segoe UI"/>
          <w:sz w:val="22"/>
        </w:rPr>
        <w:t>):</w:t>
      </w:r>
    </w:p>
    <w:tbl>
      <w:tblPr>
        <w:tblW w:w="9899" w:type="dxa"/>
        <w:jc w:val="center"/>
        <w:tblLook w:val="04A0"/>
      </w:tblPr>
      <w:tblGrid>
        <w:gridCol w:w="8556"/>
        <w:gridCol w:w="1343"/>
      </w:tblGrid>
      <w:tr w:rsidR="005B273F" w:rsidRPr="008C00BB" w:rsidTr="008C00BB">
        <w:trPr>
          <w:trHeight w:val="844"/>
          <w:jc w:val="center"/>
        </w:trPr>
        <w:tc>
          <w:tcPr>
            <w:tcW w:w="8556" w:type="dxa"/>
            <w:vAlign w:val="center"/>
          </w:tcPr>
          <w:p w:rsidR="00517EF6" w:rsidRPr="008C00BB" w:rsidRDefault="00827E3F" w:rsidP="008C00BB">
            <w:pPr>
              <w:pStyle w:val="aff2"/>
            </w:pPr>
            <m:oMath>
              <m:sSub>
                <m:sSubPr>
                  <m:ctrlPr>
                    <w:rPr>
                      <w:rFonts w:ascii="Cambria Math" w:hAnsi="Cambria Math"/>
                    </w:rPr>
                  </m:ctrlPr>
                </m:sSubPr>
                <m:e>
                  <m:r>
                    <w:rPr>
                      <w:rFonts w:ascii="Cambria Math" w:hAnsi="Cambria Math"/>
                    </w:rPr>
                    <m:t>P</m:t>
                  </m:r>
                </m:e>
                <m:sub>
                  <m:r>
                    <w:rPr>
                      <w:rFonts w:ascii="Cambria Math" w:hAnsi="Cambria Math"/>
                    </w:rPr>
                    <m:t>j</m:t>
                  </m:r>
                </m:sub>
              </m:sSub>
              <m:r>
                <m:rPr>
                  <m:sty m:val="p"/>
                </m:rP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m:rPr>
                              <m:sty m:val="p"/>
                            </m:rPr>
                            <w:rPr>
                              <w:rFonts w:ascii="Cambria Math" w:hAnsi="Cambria Math"/>
                            </w:rPr>
                            <m:t>0</m:t>
                          </m:r>
                        </m:sub>
                      </m:sSub>
                      <m:r>
                        <m:rPr>
                          <m:sty m:val="p"/>
                        </m:rPr>
                        <w:rPr>
                          <w:rFonts w:ascii="Cambria Math" w:hAnsi="Cambria Math"/>
                        </w:rPr>
                        <m:t>∙</m:t>
                      </m:r>
                      <m:nary>
                        <m:naryPr>
                          <m:chr m:val="∑"/>
                          <m:limLoc m:val="undOvr"/>
                          <m:supHide m:val="on"/>
                          <m:ctrlPr>
                            <w:rPr>
                              <w:rFonts w:ascii="Cambria Math" w:hAnsi="Cambria Math"/>
                            </w:rPr>
                          </m:ctrlPr>
                        </m:naryPr>
                        <m:sub>
                          <m:r>
                            <w:rPr>
                              <w:rFonts w:ascii="Cambria Math" w:hAnsi="Cambria Math"/>
                            </w:rPr>
                            <m:t>f</m:t>
                          </m:r>
                        </m:sub>
                        <m:sup/>
                        <m:e>
                          <m:d>
                            <m:dPr>
                              <m:ctrlPr>
                                <w:rPr>
                                  <w:rFonts w:ascii="Cambria Math" w:hAnsi="Cambria Math"/>
                                </w:rPr>
                              </m:ctrlPr>
                            </m:dPr>
                            <m:e>
                              <m:sSub>
                                <m:sSubPr>
                                  <m:ctrlPr>
                                    <w:rPr>
                                      <w:rFonts w:ascii="Cambria Math" w:hAnsi="Cambria Math"/>
                                    </w:rPr>
                                  </m:ctrlPr>
                                </m:sSubPr>
                                <m:e>
                                  <m:r>
                                    <w:rPr>
                                      <w:rFonts w:ascii="Cambria Math" w:hAnsi="Cambria Math"/>
                                    </w:rPr>
                                    <m:t>ω</m:t>
                                  </m:r>
                                </m:e>
                                <m:sub>
                                  <m:r>
                                    <w:rPr>
                                      <w:rFonts w:ascii="Cambria Math" w:hAnsi="Cambria Math"/>
                                    </w:rPr>
                                    <m:t>f</m:t>
                                  </m:r>
                                </m:sub>
                              </m:sSub>
                              <m:r>
                                <m:rPr>
                                  <m:sty m:val="p"/>
                                </m:rPr>
                                <w:rPr>
                                  <w:rFonts w:ascii="Cambria Math" w:hAnsi="Cambria Math"/>
                                </w:rPr>
                                <m:t>∙</m:t>
                              </m:r>
                              <m:sSubSup>
                                <m:sSubSupPr>
                                  <m:ctrlPr>
                                    <w:rPr>
                                      <w:rFonts w:ascii="Cambria Math" w:hAnsi="Cambria Math"/>
                                    </w:rPr>
                                  </m:ctrlPr>
                                </m:sSubSupPr>
                                <m:e>
                                  <m:r>
                                    <w:rPr>
                                      <w:rFonts w:ascii="Cambria Math" w:hAnsi="Cambria Math"/>
                                    </w:rPr>
                                    <m:t>τ</m:t>
                                  </m:r>
                                </m:e>
                                <m:sub>
                                  <m:r>
                                    <w:rPr>
                                      <w:rFonts w:ascii="Cambria Math" w:hAnsi="Cambria Math"/>
                                    </w:rPr>
                                    <m:t>j</m:t>
                                  </m:r>
                                  <m:r>
                                    <m:rPr>
                                      <m:sty m:val="p"/>
                                    </m:rPr>
                                    <w:rPr>
                                      <w:rFonts w:ascii="Cambria Math" w:hAnsi="Cambria Math"/>
                                    </w:rPr>
                                    <m:t>,</m:t>
                                  </m:r>
                                  <m:r>
                                    <w:rPr>
                                      <w:rFonts w:ascii="Cambria Math" w:hAnsi="Cambria Math"/>
                                    </w:rPr>
                                    <m:t>f</m:t>
                                  </m:r>
                                </m:sub>
                                <m:sup>
                                  <m:r>
                                    <m:rPr>
                                      <m:sty m:val="p"/>
                                    </m:rPr>
                                    <w:rPr>
                                      <w:rFonts w:ascii="Cambria Math" w:hAnsi="Cambria Math"/>
                                    </w:rPr>
                                    <m:t>рав</m:t>
                                  </m:r>
                                </m:sup>
                              </m:sSubSup>
                            </m:e>
                          </m:d>
                        </m:e>
                      </m:nary>
                    </m:e>
                  </m:d>
                </m:sup>
              </m:sSup>
            </m:oMath>
            <w:r w:rsidR="00517EF6" w:rsidRPr="008C00BB">
              <w:t>,</w:t>
            </w:r>
          </w:p>
        </w:tc>
        <w:tc>
          <w:tcPr>
            <w:tcW w:w="1343" w:type="dxa"/>
            <w:vAlign w:val="center"/>
          </w:tcPr>
          <w:p w:rsidR="00517EF6" w:rsidRPr="008C00BB" w:rsidRDefault="00517EF6" w:rsidP="008C00BB">
            <w:pPr>
              <w:pStyle w:val="aff2"/>
            </w:pPr>
            <w:bookmarkStart w:id="286" w:name="_Ref374096493"/>
            <w:r w:rsidRPr="008C00BB">
              <w:t>(</w:t>
            </w:r>
            <w:r w:rsidR="00827E3F" w:rsidRPr="008C00BB">
              <w:rPr>
                <w:rStyle w:val="FontStyle11"/>
                <w:rFonts w:ascii="Segoe UI" w:hAnsi="Segoe UI"/>
                <w:sz w:val="22"/>
              </w:rPr>
              <w:fldChar w:fldCharType="begin"/>
            </w:r>
            <w:r w:rsidRPr="008C00BB">
              <w:rPr>
                <w:rStyle w:val="FontStyle11"/>
                <w:rFonts w:ascii="Segoe UI" w:hAnsi="Segoe UI"/>
                <w:sz w:val="22"/>
              </w:rPr>
              <w:instrText xml:space="preserve"> SEQ Список_формул \* ARABIC </w:instrText>
            </w:r>
            <w:r w:rsidR="00827E3F" w:rsidRPr="008C00BB">
              <w:rPr>
                <w:rStyle w:val="FontStyle11"/>
                <w:rFonts w:ascii="Segoe UI" w:hAnsi="Segoe UI"/>
                <w:sz w:val="22"/>
              </w:rPr>
              <w:fldChar w:fldCharType="separate"/>
            </w:r>
            <w:r w:rsidR="00C83B43">
              <w:rPr>
                <w:rStyle w:val="FontStyle11"/>
                <w:rFonts w:ascii="Segoe UI" w:hAnsi="Segoe UI"/>
                <w:noProof/>
                <w:sz w:val="22"/>
              </w:rPr>
              <w:t>10</w:t>
            </w:r>
            <w:r w:rsidR="00827E3F" w:rsidRPr="008C00BB">
              <w:rPr>
                <w:rStyle w:val="FontStyle11"/>
                <w:rFonts w:ascii="Segoe UI" w:hAnsi="Segoe UI"/>
                <w:sz w:val="22"/>
              </w:rPr>
              <w:fldChar w:fldCharType="end"/>
            </w:r>
            <w:r w:rsidRPr="008C00BB">
              <w:t>)</w:t>
            </w:r>
            <w:bookmarkEnd w:id="286"/>
          </w:p>
        </w:tc>
      </w:tr>
    </w:tbl>
    <w:p w:rsidR="00517EF6" w:rsidRPr="008C00BB" w:rsidRDefault="00517EF6" w:rsidP="008C00BB">
      <w:pPr>
        <w:pStyle w:val="aff2"/>
      </w:pPr>
      <w:r w:rsidRPr="008C00BB">
        <w:t>где</w:t>
      </w:r>
      <w:r w:rsidR="002F5504" w:rsidRPr="008C00BB">
        <w:t xml:space="preserve">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oMath>
      <w:r w:rsidRPr="008C00BB">
        <w:t xml:space="preserve"> – продолжительность (число часов) стояния в течение отопительного периода температуры наружного воздуха</w:t>
      </w:r>
      <w:r w:rsidR="002F5504" w:rsidRPr="008C00BB">
        <w:t xml:space="preserve">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m:t>
            </m:r>
          </m:sup>
        </m:sSup>
      </m:oMath>
      <w:r w:rsidRPr="008C00BB">
        <w:t xml:space="preserve"> ниже</w:t>
      </w:r>
      <w:r w:rsidR="002F5504" w:rsidRPr="008C00BB">
        <w:t xml:space="preserv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oMath>
      <w:r w:rsidRPr="008C00BB">
        <w:t>- температура наружного воздуха, при которой время восстановления f-го элемента</w:t>
      </w:r>
      <w:r w:rsidR="002F5504" w:rsidRPr="008C00BB">
        <w:t xml:space="preserve"> </w:t>
      </w:r>
      <m:oMath>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f</m:t>
            </m:r>
          </m:sub>
          <m:sup>
            <m:r>
              <m:rPr>
                <m:sty m:val="p"/>
              </m:rPr>
              <w:rPr>
                <w:rFonts w:ascii="Cambria Math" w:hAnsi="Cambria Math"/>
              </w:rPr>
              <m:t>в</m:t>
            </m:r>
          </m:sup>
        </m:sSubSup>
      </m:oMath>
      <w:r w:rsidRPr="008C00BB">
        <w:t>равно временному резерву j-го потребителя, т.е. времени снижения температуры воздуха в здании j-го потребителя до минимально допустимого значения</w:t>
      </w:r>
      <w:r w:rsidR="002F5504" w:rsidRPr="008C00BB">
        <w:t xml:space="preserve"> </w:t>
      </w:r>
      <m:oMath>
        <m:sSubSup>
          <m:sSubSupPr>
            <m:ctrlPr>
              <w:rPr>
                <w:rFonts w:ascii="Cambria Math" w:hAnsi="Cambria Math"/>
              </w:rPr>
            </m:ctrlPr>
          </m:sSubSupPr>
          <m:e>
            <m:r>
              <m:rPr>
                <m:sty m:val="p"/>
              </m:rPr>
              <w:rPr>
                <w:rFonts w:ascii="Cambria Math" w:hAnsi="Cambria Math"/>
              </w:rPr>
              <m:t>t</m:t>
            </m:r>
          </m:e>
          <m:sub>
            <m:sSub>
              <m:sSubPr>
                <m:ctrlPr>
                  <w:rPr>
                    <w:rFonts w:ascii="Cambria Math" w:hAnsi="Cambria Math"/>
                  </w:rPr>
                </m:ctrlPr>
              </m:sSubPr>
              <m:e>
                <m:r>
                  <m:rPr>
                    <m:sty m:val="p"/>
                  </m:rPr>
                  <w:rPr>
                    <w:rFonts w:ascii="Cambria Math" w:hAnsi="Cambria Math"/>
                  </w:rPr>
                  <m:t>j</m:t>
                </m:r>
              </m:e>
              <m:sub>
                <m:r>
                  <m:rPr>
                    <m:sty m:val="p"/>
                  </m:rPr>
                  <w:rPr>
                    <w:rFonts w:ascii="Cambria Math" w:hAnsi="Cambria Math"/>
                  </w:rPr>
                  <m:t>min</m:t>
                </m:r>
              </m:sub>
            </m:sSub>
          </m:sub>
          <m:sup>
            <m:r>
              <m:rPr>
                <m:sty m:val="p"/>
              </m:rPr>
              <w:rPr>
                <w:rFonts w:ascii="Cambria Math" w:hAnsi="Cambria Math"/>
              </w:rPr>
              <m:t>в</m:t>
            </m:r>
          </m:sup>
        </m:sSubSup>
      </m:oMath>
      <w:r w:rsidRPr="008C00BB">
        <w:t>.</w:t>
      </w:r>
    </w:p>
    <w:p w:rsidR="00517EF6" w:rsidRPr="008C00BB" w:rsidRDefault="00BC55C3" w:rsidP="003F642D">
      <w:pPr>
        <w:pStyle w:val="aff2"/>
        <w:rPr>
          <w:rStyle w:val="FontStyle11"/>
          <w:rFonts w:ascii="Segoe UI" w:hAnsi="Segoe UI"/>
          <w:sz w:val="22"/>
        </w:rPr>
      </w:pPr>
      <w:r w:rsidRPr="008C00BB">
        <w:rPr>
          <w:rStyle w:val="FontStyle11"/>
          <w:rFonts w:ascii="Segoe UI" w:hAnsi="Segoe UI"/>
          <w:sz w:val="22"/>
        </w:rPr>
        <w:t xml:space="preserve">9.1 </w:t>
      </w:r>
      <w:r w:rsidR="00517EF6" w:rsidRPr="008C00BB">
        <w:rPr>
          <w:rStyle w:val="FontStyle11"/>
          <w:rFonts w:ascii="Segoe UI" w:hAnsi="Segoe UI"/>
          <w:sz w:val="22"/>
        </w:rPr>
        <w:t>Температура наружного воздуха</w:t>
      </w:r>
      <w:r w:rsidR="002F5504" w:rsidRPr="008C00BB">
        <w:rPr>
          <w:rStyle w:val="FontStyle11"/>
          <w:rFonts w:ascii="Segoe UI" w:hAnsi="Segoe UI"/>
          <w:sz w:val="22"/>
        </w:rPr>
        <w:t xml:space="preserv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oMath>
      <w:r w:rsidR="00517EF6" w:rsidRPr="008C00BB">
        <w:rPr>
          <w:rStyle w:val="FontStyle11"/>
          <w:rFonts w:ascii="Segoe UI" w:hAnsi="Segoe UI"/>
          <w:sz w:val="22"/>
        </w:rPr>
        <w:t>, при которой время восстановления f-го элемента равно временному резерву j-го потребителя</w:t>
      </w:r>
    </w:p>
    <w:p w:rsidR="00517EF6" w:rsidRPr="008C00BB" w:rsidRDefault="00517EF6" w:rsidP="008C00BB">
      <w:pPr>
        <w:pStyle w:val="aff2"/>
      </w:pPr>
      <w:r w:rsidRPr="008C00BB">
        <w:t xml:space="preserve">При </w:t>
      </w:r>
      <m:oMath>
        <m:sSub>
          <m:sSubPr>
            <m:ctrlPr>
              <w:rPr>
                <w:rFonts w:ascii="Cambria Math" w:hAnsi="Cambria Math"/>
              </w:rPr>
            </m:ctrlPr>
          </m:sSubPr>
          <m:e>
            <m:acc>
              <m:accPr>
                <m:chr m:val="̅"/>
                <m:ctrlPr>
                  <w:rPr>
                    <w:rFonts w:ascii="Cambria Math" w:hAnsi="Cambria Math"/>
                  </w:rPr>
                </m:ctrlPr>
              </m:accPr>
              <m:e>
                <m:r>
                  <w:rPr>
                    <w:rFonts w:ascii="Cambria Math" w:hAnsi="Cambria Math"/>
                  </w:rPr>
                  <m:t>q</m:t>
                </m:r>
              </m:e>
            </m:acc>
          </m:e>
          <m:sub>
            <m:r>
              <w:rPr>
                <w:rFonts w:ascii="Cambria Math" w:hAnsi="Cambria Math"/>
              </w:rPr>
              <m:t>j</m:t>
            </m:r>
            <m:r>
              <m:rPr>
                <m:sty m:val="p"/>
              </m:rPr>
              <w:rPr>
                <w:rFonts w:ascii="Cambria Math" w:hAnsi="Cambria Math"/>
              </w:rPr>
              <m:t>,</m:t>
            </m:r>
            <m:r>
              <w:rPr>
                <w:rFonts w:ascii="Cambria Math" w:hAnsi="Cambria Math"/>
              </w:rPr>
              <m:t>f</m:t>
            </m:r>
          </m:sub>
        </m:sSub>
        <m:r>
          <m:rPr>
            <m:sty m:val="p"/>
          </m:rPr>
          <w:rPr>
            <w:rFonts w:ascii="Cambria Math" w:hAnsi="Cambria Math"/>
          </w:rPr>
          <m:t>=0</m:t>
        </m:r>
      </m:oMath>
      <w:r w:rsidRPr="008C00BB">
        <w:t xml:space="preserve"> (j-ый потребитель при аварии на f-ом участке не получает тепло):</w:t>
      </w:r>
    </w:p>
    <w:tbl>
      <w:tblPr>
        <w:tblW w:w="0" w:type="auto"/>
        <w:jc w:val="center"/>
        <w:tblLook w:val="04A0"/>
      </w:tblPr>
      <w:tblGrid>
        <w:gridCol w:w="8362"/>
        <w:gridCol w:w="1410"/>
      </w:tblGrid>
      <w:tr w:rsidR="005B273F" w:rsidRPr="008C00BB" w:rsidTr="008C00BB">
        <w:trPr>
          <w:trHeight w:val="1376"/>
          <w:jc w:val="center"/>
        </w:trPr>
        <w:tc>
          <w:tcPr>
            <w:tcW w:w="8362" w:type="dxa"/>
            <w:vAlign w:val="center"/>
          </w:tcPr>
          <w:p w:rsidR="00517EF6" w:rsidRPr="008C00BB" w:rsidRDefault="00827E3F" w:rsidP="008C00BB">
            <w:pPr>
              <w:pStyle w:val="aff2"/>
            </w:pPr>
            <m:oMathPara>
              <m:oMath>
                <m:sSubSup>
                  <m:sSubSupPr>
                    <m:ctrlPr>
                      <w:rPr>
                        <w:rFonts w:ascii="Cambria Math" w:hAnsi="Cambria Math"/>
                      </w:rPr>
                    </m:ctrlPr>
                  </m:sSubSupPr>
                  <m:e>
                    <m:r>
                      <w:rPr>
                        <w:rFonts w:ascii="Cambria Math" w:hAnsi="Cambria Math"/>
                      </w:rPr>
                      <m:t>t</m:t>
                    </m:r>
                  </m:e>
                  <m:sub>
                    <m:r>
                      <w:rPr>
                        <w:rFonts w:ascii="Cambria Math" w:hAnsi="Cambria Math"/>
                      </w:rPr>
                      <m:t>j</m:t>
                    </m:r>
                    <m:r>
                      <m:rPr>
                        <m:sty m:val="p"/>
                      </m:rPr>
                      <w:rPr>
                        <w:rFonts w:ascii="Cambria Math" w:hAnsi="Cambria Math"/>
                      </w:rPr>
                      <m:t>,</m:t>
                    </m:r>
                    <m:r>
                      <w:rPr>
                        <w:rFonts w:ascii="Cambria Math" w:hAnsi="Cambria Math"/>
                      </w:rPr>
                      <m:t>f</m:t>
                    </m:r>
                  </m:sub>
                  <m:sup>
                    <m:r>
                      <m:rPr>
                        <m:sty m:val="p"/>
                      </m:rPr>
                      <w:rPr>
                        <w:rFonts w:ascii="Cambria Math" w:hAnsi="Cambria Math"/>
                      </w:rPr>
                      <m:t>рав</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t</m:t>
                        </m:r>
                      </m:e>
                      <m:sub>
                        <m:r>
                          <w:rPr>
                            <w:rFonts w:ascii="Cambria Math" w:hAnsi="Cambria Math"/>
                          </w:rPr>
                          <m:t>j</m:t>
                        </m:r>
                      </m:sub>
                      <m:sup>
                        <m:r>
                          <m:rPr>
                            <m:sty m:val="p"/>
                          </m:rPr>
                          <w:rPr>
                            <w:rFonts w:ascii="Cambria Math" w:hAnsi="Cambria Math"/>
                          </w:rPr>
                          <m:t>вр</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t</m:t>
                        </m:r>
                      </m:e>
                      <m:sub>
                        <m:r>
                          <w:rPr>
                            <w:rFonts w:ascii="Cambria Math" w:hAnsi="Cambria Math"/>
                          </w:rPr>
                          <m:t>j</m:t>
                        </m:r>
                        <m:r>
                          <m:rPr>
                            <m:sty m:val="p"/>
                          </m:rPr>
                          <w:rPr>
                            <w:rFonts w:ascii="Cambria Math" w:hAnsi="Cambria Math"/>
                          </w:rPr>
                          <m:t xml:space="preserve"> </m:t>
                        </m:r>
                        <m:r>
                          <w:rPr>
                            <w:rFonts w:ascii="Cambria Math" w:hAnsi="Cambria Math"/>
                          </w:rPr>
                          <m:t>min</m:t>
                        </m:r>
                      </m:sub>
                      <m:sup>
                        <m:r>
                          <m:rPr>
                            <m:sty m:val="p"/>
                          </m:rPr>
                          <w:rPr>
                            <w:rFonts w:ascii="Cambria Math" w:hAnsi="Cambria Math"/>
                          </w:rPr>
                          <m:t>в</m:t>
                        </m:r>
                      </m:sup>
                    </m:sSubSup>
                    <m:r>
                      <m:rPr>
                        <m:sty m:val="p"/>
                      </m:rPr>
                      <w:rPr>
                        <w:rFonts w:ascii="Cambria Math" w:hAnsi="Cambria Math"/>
                      </w:rPr>
                      <m:t>∙</m:t>
                    </m:r>
                    <m:sSup>
                      <m:sSupPr>
                        <m:ctrlPr>
                          <w:rPr>
                            <w:rFonts w:ascii="Cambria Math" w:hAnsi="Cambria Math"/>
                          </w:rPr>
                        </m:ctrlPr>
                      </m:sSupPr>
                      <m:e>
                        <m:r>
                          <w:rPr>
                            <w:rFonts w:ascii="Cambria Math" w:hAnsi="Cambria Math"/>
                          </w:rPr>
                          <m:t>e</m:t>
                        </m:r>
                      </m:e>
                      <m:sup>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z</m:t>
                                    </m:r>
                                  </m:e>
                                  <m:sub>
                                    <m:r>
                                      <w:rPr>
                                        <w:rFonts w:ascii="Cambria Math" w:hAnsi="Cambria Math"/>
                                      </w:rPr>
                                      <m:t>f</m:t>
                                    </m:r>
                                  </m:sub>
                                  <m:sup>
                                    <m:r>
                                      <m:rPr>
                                        <m:sty m:val="p"/>
                                      </m:rPr>
                                      <w:rPr>
                                        <w:rFonts w:ascii="Cambria Math" w:hAnsi="Cambria Math"/>
                                      </w:rPr>
                                      <m:t>в</m:t>
                                    </m:r>
                                  </m:sup>
                                </m:sSubSup>
                              </m:num>
                              <m:den>
                                <m:sSub>
                                  <m:sSubPr>
                                    <m:ctrlPr>
                                      <w:rPr>
                                        <w:rFonts w:ascii="Cambria Math" w:hAnsi="Cambria Math"/>
                                      </w:rPr>
                                    </m:ctrlPr>
                                  </m:sSubPr>
                                  <m:e>
                                    <m:r>
                                      <w:rPr>
                                        <w:rFonts w:ascii="Cambria Math" w:hAnsi="Cambria Math"/>
                                      </w:rPr>
                                      <m:t>β</m:t>
                                    </m:r>
                                  </m:e>
                                  <m:sub>
                                    <m:r>
                                      <w:rPr>
                                        <w:rFonts w:ascii="Cambria Math" w:hAnsi="Cambria Math"/>
                                      </w:rPr>
                                      <m:t>j</m:t>
                                    </m:r>
                                  </m:sub>
                                </m:sSub>
                              </m:den>
                            </m:f>
                          </m:e>
                        </m:d>
                      </m:sup>
                    </m:sSup>
                  </m:num>
                  <m:den>
                    <m:r>
                      <m:rPr>
                        <m:sty m:val="p"/>
                      </m:rPr>
                      <w:rPr>
                        <w:rFonts w:ascii="Cambria Math" w:hAnsi="Cambria Math"/>
                      </w:rPr>
                      <m:t>1-</m:t>
                    </m:r>
                    <m:sSup>
                      <m:sSupPr>
                        <m:ctrlPr>
                          <w:rPr>
                            <w:rFonts w:ascii="Cambria Math" w:hAnsi="Cambria Math"/>
                          </w:rPr>
                        </m:ctrlPr>
                      </m:sSupPr>
                      <m:e>
                        <m:r>
                          <w:rPr>
                            <w:rFonts w:ascii="Cambria Math" w:hAnsi="Cambria Math"/>
                          </w:rPr>
                          <m:t>e</m:t>
                        </m:r>
                      </m:e>
                      <m:sup>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z</m:t>
                                    </m:r>
                                  </m:e>
                                  <m:sub>
                                    <m:r>
                                      <w:rPr>
                                        <w:rFonts w:ascii="Cambria Math" w:hAnsi="Cambria Math"/>
                                      </w:rPr>
                                      <m:t>f</m:t>
                                    </m:r>
                                  </m:sub>
                                  <m:sup>
                                    <m:r>
                                      <m:rPr>
                                        <m:sty m:val="p"/>
                                      </m:rPr>
                                      <w:rPr>
                                        <w:rFonts w:ascii="Cambria Math" w:hAnsi="Cambria Math"/>
                                      </w:rPr>
                                      <m:t>в</m:t>
                                    </m:r>
                                  </m:sup>
                                </m:sSubSup>
                              </m:num>
                              <m:den>
                                <m:sSub>
                                  <m:sSubPr>
                                    <m:ctrlPr>
                                      <w:rPr>
                                        <w:rFonts w:ascii="Cambria Math" w:hAnsi="Cambria Math"/>
                                      </w:rPr>
                                    </m:ctrlPr>
                                  </m:sSubPr>
                                  <m:e>
                                    <m:r>
                                      <w:rPr>
                                        <w:rFonts w:ascii="Cambria Math" w:hAnsi="Cambria Math"/>
                                      </w:rPr>
                                      <m:t>β</m:t>
                                    </m:r>
                                  </m:e>
                                  <m:sub>
                                    <m:r>
                                      <w:rPr>
                                        <w:rFonts w:ascii="Cambria Math" w:hAnsi="Cambria Math"/>
                                      </w:rPr>
                                      <m:t>j</m:t>
                                    </m:r>
                                  </m:sub>
                                </m:sSub>
                              </m:den>
                            </m:f>
                          </m:e>
                        </m:d>
                      </m:sup>
                    </m:sSup>
                  </m:den>
                </m:f>
              </m:oMath>
            </m:oMathPara>
          </w:p>
        </w:tc>
        <w:tc>
          <w:tcPr>
            <w:tcW w:w="1410" w:type="dxa"/>
            <w:vAlign w:val="center"/>
          </w:tcPr>
          <w:p w:rsidR="00517EF6" w:rsidRPr="008C00BB" w:rsidRDefault="00517EF6" w:rsidP="008C00BB">
            <w:pPr>
              <w:pStyle w:val="aff2"/>
            </w:pPr>
            <w:bookmarkStart w:id="287" w:name="_Ref374096843"/>
            <w:r w:rsidRPr="008C00BB">
              <w:t>(</w:t>
            </w:r>
            <w:r w:rsidR="00827E3F" w:rsidRPr="008C00BB">
              <w:rPr>
                <w:rStyle w:val="FontStyle11"/>
                <w:rFonts w:ascii="Segoe UI" w:hAnsi="Segoe UI"/>
                <w:sz w:val="22"/>
              </w:rPr>
              <w:fldChar w:fldCharType="begin"/>
            </w:r>
            <w:r w:rsidRPr="008C00BB">
              <w:rPr>
                <w:rStyle w:val="FontStyle11"/>
                <w:rFonts w:ascii="Segoe UI" w:hAnsi="Segoe UI"/>
                <w:sz w:val="22"/>
              </w:rPr>
              <w:instrText xml:space="preserve"> SEQ Список_формул \* ARABIC </w:instrText>
            </w:r>
            <w:r w:rsidR="00827E3F" w:rsidRPr="008C00BB">
              <w:rPr>
                <w:rStyle w:val="FontStyle11"/>
                <w:rFonts w:ascii="Segoe UI" w:hAnsi="Segoe UI"/>
                <w:sz w:val="22"/>
              </w:rPr>
              <w:fldChar w:fldCharType="separate"/>
            </w:r>
            <w:r w:rsidR="00C83B43">
              <w:rPr>
                <w:rStyle w:val="FontStyle11"/>
                <w:rFonts w:ascii="Segoe UI" w:hAnsi="Segoe UI"/>
                <w:noProof/>
                <w:sz w:val="22"/>
              </w:rPr>
              <w:t>11</w:t>
            </w:r>
            <w:r w:rsidR="00827E3F" w:rsidRPr="008C00BB">
              <w:rPr>
                <w:rStyle w:val="FontStyle11"/>
                <w:rFonts w:ascii="Segoe UI" w:hAnsi="Segoe UI"/>
                <w:sz w:val="22"/>
              </w:rPr>
              <w:fldChar w:fldCharType="end"/>
            </w:r>
            <w:r w:rsidRPr="008C00BB">
              <w:t>)</w:t>
            </w:r>
            <w:bookmarkEnd w:id="287"/>
          </w:p>
        </w:tc>
      </w:tr>
    </w:tbl>
    <w:p w:rsidR="00517EF6" w:rsidRPr="008C00BB" w:rsidRDefault="00517EF6" w:rsidP="008C00BB">
      <w:pPr>
        <w:pStyle w:val="aff2"/>
      </w:pPr>
      <w:r w:rsidRPr="008C00BB">
        <w:t xml:space="preserve">При </w:t>
      </w:r>
      <m:oMath>
        <m:sSub>
          <m:sSubPr>
            <m:ctrlPr>
              <w:rPr>
                <w:rFonts w:ascii="Cambria Math" w:hAnsi="Cambria Math"/>
              </w:rPr>
            </m:ctrlPr>
          </m:sSubPr>
          <m:e>
            <m:acc>
              <m:accPr>
                <m:chr m:val="̅"/>
                <m:ctrlPr>
                  <w:rPr>
                    <w:rFonts w:ascii="Cambria Math" w:hAnsi="Cambria Math"/>
                  </w:rPr>
                </m:ctrlPr>
              </m:accPr>
              <m:e>
                <m:r>
                  <w:rPr>
                    <w:rFonts w:ascii="Cambria Math" w:hAnsi="Cambria Math"/>
                  </w:rPr>
                  <m:t>q</m:t>
                </m:r>
              </m:e>
            </m:acc>
          </m:e>
          <m:sub>
            <m:r>
              <w:rPr>
                <w:rFonts w:ascii="Cambria Math" w:hAnsi="Cambria Math"/>
              </w:rPr>
              <m:t>j</m:t>
            </m:r>
            <m:r>
              <m:rPr>
                <m:sty m:val="p"/>
              </m:rPr>
              <w:rPr>
                <w:rFonts w:ascii="Cambria Math" w:hAnsi="Cambria Math"/>
              </w:rPr>
              <m:t>,</m:t>
            </m:r>
            <m:r>
              <w:rPr>
                <w:rFonts w:ascii="Cambria Math" w:hAnsi="Cambria Math"/>
              </w:rPr>
              <m:t>f</m:t>
            </m:r>
          </m:sub>
        </m:sSub>
        <m:r>
          <m:rPr>
            <m:sty m:val="p"/>
          </m:rPr>
          <w:rPr>
            <w:rFonts w:ascii="Cambria Math" w:hAnsi="Cambria Math"/>
          </w:rPr>
          <m:t>&gt;</m:t>
        </m:r>
        <m:r>
          <w:rPr>
            <w:rFonts w:ascii="Cambria Math" w:hAnsi="Cambria Math"/>
          </w:rPr>
          <m:t>0</m:t>
        </m:r>
      </m:oMath>
      <w:r w:rsidRPr="008C00BB">
        <w:t>:</w:t>
      </w:r>
    </w:p>
    <w:tbl>
      <w:tblPr>
        <w:tblW w:w="0" w:type="auto"/>
        <w:jc w:val="center"/>
        <w:tblLook w:val="04A0"/>
      </w:tblPr>
      <w:tblGrid>
        <w:gridCol w:w="8348"/>
        <w:gridCol w:w="1424"/>
      </w:tblGrid>
      <w:tr w:rsidR="005B273F" w:rsidRPr="008C00BB" w:rsidTr="008C00BB">
        <w:trPr>
          <w:trHeight w:val="1655"/>
          <w:jc w:val="center"/>
        </w:trPr>
        <w:tc>
          <w:tcPr>
            <w:tcW w:w="8348" w:type="dxa"/>
            <w:vAlign w:val="center"/>
          </w:tcPr>
          <w:p w:rsidR="00517EF6" w:rsidRPr="008C00BB" w:rsidRDefault="00827E3F" w:rsidP="008C00BB">
            <w:pPr>
              <w:pStyle w:val="aff2"/>
            </w:pPr>
            <m:oMathPara>
              <m:oMath>
                <m:sSubSup>
                  <m:sSubSupPr>
                    <m:ctrlPr>
                      <w:rPr>
                        <w:rFonts w:ascii="Cambria Math" w:hAnsi="Cambria Math"/>
                      </w:rPr>
                    </m:ctrlPr>
                  </m:sSubSupPr>
                  <m:e>
                    <m:r>
                      <w:rPr>
                        <w:rFonts w:ascii="Cambria Math" w:hAnsi="Cambria Math"/>
                      </w:rPr>
                      <m:t>t</m:t>
                    </m:r>
                  </m:e>
                  <m:sub>
                    <m:r>
                      <w:rPr>
                        <w:rFonts w:ascii="Cambria Math" w:hAnsi="Cambria Math"/>
                      </w:rPr>
                      <m:t>j</m:t>
                    </m:r>
                    <m:r>
                      <m:rPr>
                        <m:sty m:val="p"/>
                      </m:rPr>
                      <w:rPr>
                        <w:rFonts w:ascii="Cambria Math" w:hAnsi="Cambria Math"/>
                      </w:rPr>
                      <m:t>,</m:t>
                    </m:r>
                    <m:r>
                      <w:rPr>
                        <w:rFonts w:ascii="Cambria Math" w:hAnsi="Cambria Math"/>
                      </w:rPr>
                      <m:t>f</m:t>
                    </m:r>
                  </m:sub>
                  <m:sup>
                    <m:r>
                      <m:rPr>
                        <m:sty m:val="p"/>
                      </m:rPr>
                      <w:rPr>
                        <w:rFonts w:ascii="Cambria Math" w:hAnsi="Cambria Math"/>
                      </w:rPr>
                      <m:t>рав</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t</m:t>
                        </m:r>
                      </m:e>
                      <m:sub>
                        <m:r>
                          <w:rPr>
                            <w:rFonts w:ascii="Cambria Math" w:hAnsi="Cambria Math"/>
                          </w:rPr>
                          <m:t>j</m:t>
                        </m:r>
                      </m:sub>
                      <m:sup>
                        <m:r>
                          <m:rPr>
                            <m:sty m:val="p"/>
                          </m:rPr>
                          <w:rPr>
                            <w:rFonts w:ascii="Cambria Math" w:hAnsi="Cambria Math"/>
                          </w:rPr>
                          <m:t>вр</m:t>
                        </m:r>
                      </m:sup>
                    </m:sSubSup>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q</m:t>
                            </m:r>
                          </m:e>
                        </m:acc>
                      </m:e>
                      <m:sub>
                        <m:r>
                          <w:rPr>
                            <w:rFonts w:ascii="Cambria Math" w:hAnsi="Cambria Math"/>
                          </w:rPr>
                          <m:t>j</m:t>
                        </m:r>
                        <m:r>
                          <m:rPr>
                            <m:sty m:val="p"/>
                          </m:rPr>
                          <w:rPr>
                            <w:rFonts w:ascii="Cambria Math" w:hAnsi="Cambria Math"/>
                          </w:rPr>
                          <m:t>,</m:t>
                        </m:r>
                        <m:r>
                          <w:rPr>
                            <w:rFonts w:ascii="Cambria Math" w:hAnsi="Cambria Math"/>
                          </w:rPr>
                          <m:t>f</m:t>
                        </m:r>
                      </m:sub>
                    </m:sSub>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t</m:t>
                            </m:r>
                          </m:e>
                          <m:sub>
                            <m:r>
                              <w:rPr>
                                <w:rFonts w:ascii="Cambria Math" w:hAnsi="Cambria Math"/>
                              </w:rPr>
                              <m:t>j</m:t>
                            </m:r>
                          </m:sub>
                          <m:sup>
                            <m:r>
                              <m:rPr>
                                <m:sty m:val="p"/>
                              </m:rPr>
                              <w:rPr>
                                <w:rFonts w:ascii="Cambria Math" w:hAnsi="Cambria Math"/>
                              </w:rPr>
                              <m:t>вр</m:t>
                            </m:r>
                          </m:sup>
                        </m:sSubSup>
                        <m:r>
                          <m:rPr>
                            <m:sty m:val="p"/>
                          </m:rPr>
                          <w:rPr>
                            <w:rFonts w:ascii="Cambria Math" w:hAnsi="Cambria Math"/>
                          </w:rPr>
                          <m:t>-</m:t>
                        </m:r>
                        <m:sSup>
                          <m:sSupPr>
                            <m:ctrlPr>
                              <w:rPr>
                                <w:rFonts w:ascii="Cambria Math" w:hAnsi="Cambria Math"/>
                              </w:rPr>
                            </m:ctrlPr>
                          </m:sSupPr>
                          <m:e>
                            <m:r>
                              <w:rPr>
                                <w:rFonts w:ascii="Cambria Math" w:hAnsi="Cambria Math"/>
                              </w:rPr>
                              <m:t>t</m:t>
                            </m:r>
                          </m:e>
                          <m:sup>
                            <m:r>
                              <m:rPr>
                                <m:sty m:val="p"/>
                              </m:rPr>
                              <w:rPr>
                                <w:rFonts w:ascii="Cambria Math" w:hAnsi="Cambria Math"/>
                              </w:rPr>
                              <m:t>нр</m:t>
                            </m:r>
                          </m:sup>
                        </m:sSup>
                      </m:e>
                    </m:d>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t</m:t>
                            </m:r>
                          </m:e>
                          <m:sub>
                            <m:r>
                              <w:rPr>
                                <w:rFonts w:ascii="Cambria Math" w:hAnsi="Cambria Math"/>
                              </w:rPr>
                              <m:t>j</m:t>
                            </m:r>
                            <m:r>
                              <m:rPr>
                                <m:sty m:val="p"/>
                              </m:rPr>
                              <w:rPr>
                                <w:rFonts w:ascii="Cambria Math" w:hAnsi="Cambria Math"/>
                              </w:rPr>
                              <m:t xml:space="preserve"> </m:t>
                            </m:r>
                            <m:r>
                              <w:rPr>
                                <w:rFonts w:ascii="Cambria Math" w:hAnsi="Cambria Math"/>
                              </w:rPr>
                              <m:t>min</m:t>
                            </m:r>
                          </m:sub>
                          <m:sup>
                            <m:r>
                              <m:rPr>
                                <m:sty m:val="p"/>
                              </m:rPr>
                              <w:rPr>
                                <w:rFonts w:ascii="Cambria Math" w:hAnsi="Cambria Math"/>
                              </w:rPr>
                              <m:t>в</m:t>
                            </m:r>
                          </m:sup>
                        </m:sSubSup>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q</m:t>
                                </m:r>
                              </m:e>
                            </m:acc>
                          </m:e>
                          <m:sub>
                            <m:r>
                              <w:rPr>
                                <w:rFonts w:ascii="Cambria Math" w:hAnsi="Cambria Math"/>
                              </w:rPr>
                              <m:t>j</m:t>
                            </m:r>
                            <m:r>
                              <m:rPr>
                                <m:sty m:val="p"/>
                              </m:rPr>
                              <w:rPr>
                                <w:rFonts w:ascii="Cambria Math" w:hAnsi="Cambria Math"/>
                              </w:rPr>
                              <m:t>,</m:t>
                            </m:r>
                            <m:r>
                              <w:rPr>
                                <w:rFonts w:ascii="Cambria Math" w:hAnsi="Cambria Math"/>
                              </w:rPr>
                              <m:t>f</m:t>
                            </m:r>
                          </m:sub>
                        </m:sSub>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t</m:t>
                                </m:r>
                              </m:e>
                              <m:sub>
                                <m:r>
                                  <w:rPr>
                                    <w:rFonts w:ascii="Cambria Math" w:hAnsi="Cambria Math"/>
                                  </w:rPr>
                                  <m:t>j</m:t>
                                </m:r>
                              </m:sub>
                              <m:sup>
                                <m:r>
                                  <m:rPr>
                                    <m:sty m:val="p"/>
                                  </m:rPr>
                                  <w:rPr>
                                    <w:rFonts w:ascii="Cambria Math" w:hAnsi="Cambria Math"/>
                                  </w:rPr>
                                  <m:t>вр</m:t>
                                </m:r>
                              </m:sup>
                            </m:sSubSup>
                            <m:r>
                              <m:rPr>
                                <m:sty m:val="p"/>
                              </m:rPr>
                              <w:rPr>
                                <w:rFonts w:ascii="Cambria Math" w:hAnsi="Cambria Math"/>
                              </w:rPr>
                              <m:t>-</m:t>
                            </m:r>
                            <m:sSup>
                              <m:sSupPr>
                                <m:ctrlPr>
                                  <w:rPr>
                                    <w:rFonts w:ascii="Cambria Math" w:hAnsi="Cambria Math"/>
                                  </w:rPr>
                                </m:ctrlPr>
                              </m:sSupPr>
                              <m:e>
                                <m:r>
                                  <w:rPr>
                                    <w:rFonts w:ascii="Cambria Math" w:hAnsi="Cambria Math"/>
                                  </w:rPr>
                                  <m:t>t</m:t>
                                </m:r>
                              </m:e>
                              <m:sup>
                                <m:r>
                                  <m:rPr>
                                    <m:sty m:val="p"/>
                                  </m:rPr>
                                  <w:rPr>
                                    <w:rFonts w:ascii="Cambria Math" w:hAnsi="Cambria Math"/>
                                  </w:rPr>
                                  <m:t>нр</m:t>
                                </m:r>
                              </m:sup>
                            </m:sSup>
                          </m:e>
                        </m:d>
                      </m:e>
                    </m:d>
                    <m:r>
                      <m:rPr>
                        <m:sty m:val="p"/>
                      </m:rPr>
                      <w:rPr>
                        <w:rFonts w:ascii="Cambria Math" w:hAnsi="Cambria Math"/>
                      </w:rPr>
                      <m:t xml:space="preserve"> ∙</m:t>
                    </m:r>
                    <m:sSup>
                      <m:sSupPr>
                        <m:ctrlPr>
                          <w:rPr>
                            <w:rFonts w:ascii="Cambria Math" w:hAnsi="Cambria Math"/>
                          </w:rPr>
                        </m:ctrlPr>
                      </m:sSupPr>
                      <m:e>
                        <m:r>
                          <w:rPr>
                            <w:rFonts w:ascii="Cambria Math" w:hAnsi="Cambria Math"/>
                          </w:rPr>
                          <m:t>e</m:t>
                        </m:r>
                      </m:e>
                      <m:sup>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z</m:t>
                                    </m:r>
                                  </m:e>
                                  <m:sub>
                                    <m:r>
                                      <w:rPr>
                                        <w:rFonts w:ascii="Cambria Math" w:hAnsi="Cambria Math"/>
                                      </w:rPr>
                                      <m:t>f</m:t>
                                    </m:r>
                                  </m:sub>
                                  <m:sup>
                                    <m:r>
                                      <m:rPr>
                                        <m:sty m:val="p"/>
                                      </m:rPr>
                                      <w:rPr>
                                        <w:rFonts w:ascii="Cambria Math" w:hAnsi="Cambria Math"/>
                                      </w:rPr>
                                      <m:t>в</m:t>
                                    </m:r>
                                  </m:sup>
                                </m:sSubSup>
                              </m:num>
                              <m:den>
                                <m:sSub>
                                  <m:sSubPr>
                                    <m:ctrlPr>
                                      <w:rPr>
                                        <w:rFonts w:ascii="Cambria Math" w:hAnsi="Cambria Math"/>
                                      </w:rPr>
                                    </m:ctrlPr>
                                  </m:sSubPr>
                                  <m:e>
                                    <m:r>
                                      <w:rPr>
                                        <w:rFonts w:ascii="Cambria Math" w:hAnsi="Cambria Math"/>
                                      </w:rPr>
                                      <m:t>β</m:t>
                                    </m:r>
                                  </m:e>
                                  <m:sub>
                                    <m:r>
                                      <w:rPr>
                                        <w:rFonts w:ascii="Cambria Math" w:hAnsi="Cambria Math"/>
                                      </w:rPr>
                                      <m:t>j</m:t>
                                    </m:r>
                                  </m:sub>
                                </m:sSub>
                              </m:den>
                            </m:f>
                          </m:e>
                        </m:d>
                      </m:sup>
                    </m:sSup>
                  </m:num>
                  <m:den>
                    <m:r>
                      <m:rPr>
                        <m:sty m:val="p"/>
                      </m:rPr>
                      <w:rPr>
                        <w:rFonts w:ascii="Cambria Math" w:hAnsi="Cambria Math"/>
                      </w:rPr>
                      <m:t>1-</m:t>
                    </m:r>
                    <m:sSup>
                      <m:sSupPr>
                        <m:ctrlPr>
                          <w:rPr>
                            <w:rFonts w:ascii="Cambria Math" w:hAnsi="Cambria Math"/>
                          </w:rPr>
                        </m:ctrlPr>
                      </m:sSupPr>
                      <m:e>
                        <m:r>
                          <w:rPr>
                            <w:rFonts w:ascii="Cambria Math" w:hAnsi="Cambria Math"/>
                          </w:rPr>
                          <m:t>e</m:t>
                        </m:r>
                      </m:e>
                      <m:sup>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z</m:t>
                                    </m:r>
                                  </m:e>
                                  <m:sub>
                                    <m:r>
                                      <w:rPr>
                                        <w:rFonts w:ascii="Cambria Math" w:hAnsi="Cambria Math"/>
                                      </w:rPr>
                                      <m:t>f</m:t>
                                    </m:r>
                                  </m:sub>
                                  <m:sup>
                                    <m:r>
                                      <m:rPr>
                                        <m:sty m:val="p"/>
                                      </m:rPr>
                                      <w:rPr>
                                        <w:rFonts w:ascii="Cambria Math" w:hAnsi="Cambria Math"/>
                                      </w:rPr>
                                      <m:t>в</m:t>
                                    </m:r>
                                  </m:sup>
                                </m:sSubSup>
                              </m:num>
                              <m:den>
                                <m:sSub>
                                  <m:sSubPr>
                                    <m:ctrlPr>
                                      <w:rPr>
                                        <w:rFonts w:ascii="Cambria Math" w:hAnsi="Cambria Math"/>
                                      </w:rPr>
                                    </m:ctrlPr>
                                  </m:sSubPr>
                                  <m:e>
                                    <m:r>
                                      <w:rPr>
                                        <w:rFonts w:ascii="Cambria Math" w:hAnsi="Cambria Math"/>
                                      </w:rPr>
                                      <m:t>β</m:t>
                                    </m:r>
                                  </m:e>
                                  <m:sub>
                                    <m:r>
                                      <w:rPr>
                                        <w:rFonts w:ascii="Cambria Math" w:hAnsi="Cambria Math"/>
                                      </w:rPr>
                                      <m:t>j</m:t>
                                    </m:r>
                                  </m:sub>
                                </m:sSub>
                              </m:den>
                            </m:f>
                          </m:e>
                        </m:d>
                      </m:sup>
                    </m:sSup>
                  </m:den>
                </m:f>
              </m:oMath>
            </m:oMathPara>
          </w:p>
        </w:tc>
        <w:tc>
          <w:tcPr>
            <w:tcW w:w="1424" w:type="dxa"/>
            <w:vAlign w:val="center"/>
          </w:tcPr>
          <w:p w:rsidR="00517EF6" w:rsidRPr="008C00BB" w:rsidRDefault="00517EF6" w:rsidP="008C00BB">
            <w:pPr>
              <w:pStyle w:val="aff2"/>
            </w:pPr>
            <w:r w:rsidRPr="008C00BB">
              <w:t>(</w:t>
            </w:r>
            <w:r w:rsidR="00827E3F" w:rsidRPr="008C00BB">
              <w:rPr>
                <w:rStyle w:val="FontStyle11"/>
                <w:rFonts w:ascii="Segoe UI" w:hAnsi="Segoe UI"/>
                <w:sz w:val="22"/>
              </w:rPr>
              <w:fldChar w:fldCharType="begin"/>
            </w:r>
            <w:r w:rsidRPr="008C00BB">
              <w:rPr>
                <w:rStyle w:val="FontStyle11"/>
                <w:rFonts w:ascii="Segoe UI" w:hAnsi="Segoe UI"/>
                <w:sz w:val="22"/>
              </w:rPr>
              <w:instrText xml:space="preserve"> SEQ Список_формул \* ARABIC </w:instrText>
            </w:r>
            <w:r w:rsidR="00827E3F" w:rsidRPr="008C00BB">
              <w:rPr>
                <w:rStyle w:val="FontStyle11"/>
                <w:rFonts w:ascii="Segoe UI" w:hAnsi="Segoe UI"/>
                <w:sz w:val="22"/>
              </w:rPr>
              <w:fldChar w:fldCharType="separate"/>
            </w:r>
            <w:r w:rsidR="00C83B43">
              <w:rPr>
                <w:rStyle w:val="FontStyle11"/>
                <w:rFonts w:ascii="Segoe UI" w:hAnsi="Segoe UI"/>
                <w:noProof/>
                <w:sz w:val="22"/>
              </w:rPr>
              <w:t>12</w:t>
            </w:r>
            <w:r w:rsidR="00827E3F" w:rsidRPr="008C00BB">
              <w:rPr>
                <w:rStyle w:val="FontStyle11"/>
                <w:rFonts w:ascii="Segoe UI" w:hAnsi="Segoe UI"/>
                <w:sz w:val="22"/>
              </w:rPr>
              <w:fldChar w:fldCharType="end"/>
            </w:r>
            <w:r w:rsidRPr="008C00BB">
              <w:t>)</w:t>
            </w:r>
          </w:p>
        </w:tc>
      </w:tr>
    </w:tbl>
    <w:p w:rsidR="00517EF6" w:rsidRPr="008C00BB" w:rsidRDefault="00517EF6" w:rsidP="008C00BB">
      <w:pPr>
        <w:pStyle w:val="aff2"/>
      </w:pPr>
      <w:r w:rsidRPr="008C00BB">
        <w:t>Здесь</w:t>
      </w:r>
      <w:r w:rsidR="002F5504" w:rsidRPr="008C00BB">
        <w:t xml:space="preserve"> </w:t>
      </w:r>
      <m:oMath>
        <m:sSubSup>
          <m:sSubSupPr>
            <m:ctrlPr>
              <w:rPr>
                <w:rFonts w:ascii="Cambria Math" w:hAnsi="Cambria Math"/>
              </w:rPr>
            </m:ctrlPr>
          </m:sSubSupPr>
          <m:e>
            <m:r>
              <m:rPr>
                <m:sty m:val="p"/>
              </m:rPr>
              <w:rPr>
                <w:rFonts w:ascii="Cambria Math" w:hAnsi="Cambria Math"/>
              </w:rPr>
              <m:t>t</m:t>
            </m:r>
          </m:e>
          <m:sub>
            <m:sSub>
              <m:sSubPr>
                <m:ctrlPr>
                  <w:rPr>
                    <w:rFonts w:ascii="Cambria Math" w:hAnsi="Cambria Math"/>
                  </w:rPr>
                </m:ctrlPr>
              </m:sSubPr>
              <m:e>
                <m:r>
                  <m:rPr>
                    <m:sty m:val="p"/>
                  </m:rPr>
                  <w:rPr>
                    <w:rFonts w:ascii="Cambria Math" w:hAnsi="Cambria Math"/>
                  </w:rPr>
                  <m:t>j</m:t>
                </m:r>
              </m:e>
              <m:sub>
                <m:r>
                  <m:rPr>
                    <m:sty m:val="p"/>
                  </m:rPr>
                  <w:rPr>
                    <w:rFonts w:ascii="Cambria Math" w:hAnsi="Cambria Math"/>
                  </w:rPr>
                  <m:t>min</m:t>
                </m:r>
              </m:sub>
            </m:sSub>
          </m:sub>
          <m:sup>
            <m:r>
              <m:rPr>
                <m:sty m:val="p"/>
              </m:rPr>
              <w:rPr>
                <w:rFonts w:ascii="Cambria Math" w:hAnsi="Cambria Math"/>
              </w:rPr>
              <m:t>в</m:t>
            </m:r>
          </m:sup>
        </m:sSubSup>
      </m:oMath>
      <w:r w:rsidRPr="008C00BB">
        <w:t xml:space="preserve"> - минимально допустимая температура воздуха в здании j-го потребителя, 0С.</w:t>
      </w:r>
    </w:p>
    <w:p w:rsidR="00517EF6" w:rsidRPr="003F642D" w:rsidRDefault="00517EF6" w:rsidP="003F642D">
      <w:pPr>
        <w:pStyle w:val="aff2"/>
        <w:rPr>
          <w:rStyle w:val="FontStyle11"/>
          <w:rFonts w:ascii="Segoe UI" w:hAnsi="Segoe UI"/>
          <w:sz w:val="22"/>
        </w:rPr>
      </w:pPr>
      <w:r w:rsidRPr="008C00BB">
        <w:rPr>
          <w:rStyle w:val="FontStyle11"/>
          <w:rFonts w:ascii="Segoe UI" w:hAnsi="Segoe UI"/>
          <w:sz w:val="22"/>
        </w:rPr>
        <w:t xml:space="preserve">Продолжительности стояния температур наружного воздуха принимаются по </w:t>
      </w:r>
      <w:r w:rsidR="0055093E" w:rsidRPr="008C00BB">
        <w:rPr>
          <w:rStyle w:val="FontStyle11"/>
          <w:rFonts w:ascii="Segoe UI" w:hAnsi="Segoe UI"/>
          <w:sz w:val="22"/>
        </w:rPr>
        <w:t>СП 131.13330.2020 «Свод правил. Строительная климатология. СНиП 23-01-99*»</w:t>
      </w:r>
      <w:r w:rsidRPr="008C00BB">
        <w:rPr>
          <w:rStyle w:val="FontStyle11"/>
          <w:rFonts w:ascii="Segoe UI" w:hAnsi="Segoe UI"/>
          <w:sz w:val="22"/>
        </w:rPr>
        <w:t>.</w:t>
      </w:r>
    </w:p>
    <w:p w:rsidR="00517EF6" w:rsidRPr="002C4067" w:rsidRDefault="00BC55C3" w:rsidP="00ED2299">
      <w:pPr>
        <w:pStyle w:val="aff2"/>
      </w:pPr>
      <w:r w:rsidRPr="002C4067">
        <w:lastRenderedPageBreak/>
        <w:t xml:space="preserve">9.2 </w:t>
      </w:r>
      <w:r w:rsidR="00517EF6" w:rsidRPr="002C4067">
        <w:t>Правила определения</w:t>
      </w:r>
      <w:r w:rsidR="002F5504" w:rsidRPr="002C4067">
        <w:t xml:space="preserve"> </w:t>
      </w:r>
      <m:oMath>
        <m:sSubSup>
          <m:sSubSupPr>
            <m:ctrlPr>
              <w:rPr>
                <w:rFonts w:ascii="Cambria Math" w:hAnsi="Cambria Math"/>
                <w:i/>
                <w:lang w:val="en-US"/>
              </w:rPr>
            </m:ctrlPr>
          </m:sSubSupPr>
          <m:e>
            <m:r>
              <m:rPr>
                <m:sty m:val="p"/>
              </m:rPr>
              <w:rPr>
                <w:rFonts w:ascii="Cambria Math" w:hAnsi="Cambria Math"/>
                <w:lang w:val="en-US"/>
              </w:rPr>
              <m:t>τ</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00517EF6" w:rsidRPr="002C4067">
        <w:t xml:space="preserve"> - числа часов стояния температуры наружного воздуха ниже</w:t>
      </w:r>
      <w:r w:rsidR="002F5504" w:rsidRPr="002C4067">
        <w:t xml:space="preserve"> </w:t>
      </w:r>
      <m:oMath>
        <m:sSubSup>
          <m:sSubSupPr>
            <m:ctrlPr>
              <w:rPr>
                <w:rFonts w:ascii="Cambria Math" w:hAnsi="Cambria Math"/>
                <w:i/>
                <w:lang w:val="en-US"/>
              </w:rPr>
            </m:ctrlPr>
          </m:sSubSupPr>
          <m:e>
            <m:r>
              <m:rPr>
                <m:sty m:val="p"/>
              </m:rPr>
              <w:rPr>
                <w:rFonts w:ascii="Cambria Math"/>
                <w:lang w:val="en-US"/>
              </w:rPr>
              <m:t>t</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00517EF6" w:rsidRPr="002C4067">
        <w:t>.</w:t>
      </w:r>
    </w:p>
    <w:p w:rsidR="00517EF6" w:rsidRPr="008C00BB" w:rsidRDefault="00517EF6" w:rsidP="008C00BB">
      <w:pPr>
        <w:pStyle w:val="aff2"/>
      </w:pPr>
      <w:r w:rsidRPr="008C00BB">
        <w:t>Если</w:t>
      </w:r>
      <w:r w:rsidR="002F5504" w:rsidRPr="008C00BB">
        <w:t xml:space="preserv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oMath>
      <w:r w:rsidRPr="008C00BB">
        <w:t xml:space="preserve"> оказывается равной или выше </w:t>
      </w:r>
      <w:r w:rsidR="00BC55C3" w:rsidRPr="008C00BB">
        <w:t xml:space="preserve">плюс </w:t>
      </w:r>
      <w:r w:rsidRPr="008C00BB">
        <w:t xml:space="preserve">8 оС (начало отопительного сезона), это означает, что отказ f-го элемента нарушает пониженный уровень теплоснабжения j-го потребителя при любой температуре наружного воздуха и в формуле </w:t>
      </w:r>
      <w:fldSimple w:instr=" REF _Ref374096493 \h  \* MERGEFORMAT ">
        <w:r w:rsidR="00C83B43" w:rsidRPr="008C00BB">
          <w:t>(</w:t>
        </w:r>
        <w:r w:rsidR="00C83B43" w:rsidRPr="00C83B43">
          <w:t>10</w:t>
        </w:r>
        <w:r w:rsidR="00C83B43" w:rsidRPr="008C00BB">
          <w:t>)</w:t>
        </w:r>
      </w:fldSimple>
      <w:r w:rsidRPr="008C00BB">
        <w:rPr>
          <w:rStyle w:val="FontStyle11"/>
          <w:rFonts w:ascii="Segoe UI" w:hAnsi="Segoe UI"/>
          <w:sz w:val="22"/>
        </w:rPr>
        <w:t xml:space="preserve"> величина</w:t>
      </w:r>
      <w:r w:rsidR="002F5504" w:rsidRPr="008C00BB">
        <w:rPr>
          <w:rStyle w:val="FontStyle11"/>
          <w:rFonts w:ascii="Segoe UI" w:hAnsi="Segoe UI"/>
          <w:sz w:val="22"/>
        </w:rPr>
        <w:t xml:space="preserve">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oMath>
      <w:r w:rsidRPr="008C00BB">
        <w:rPr>
          <w:rStyle w:val="FontStyle11"/>
          <w:rFonts w:ascii="Segoe UI" w:hAnsi="Segoe UI"/>
          <w:sz w:val="22"/>
        </w:rPr>
        <w:t xml:space="preserve"> берется равной продолжительности отопительного периода</w:t>
      </w:r>
      <w:r w:rsidRPr="008C00BB">
        <w:t>.</w:t>
      </w:r>
    </w:p>
    <w:p w:rsidR="00517EF6" w:rsidRPr="008C00BB" w:rsidRDefault="00517EF6" w:rsidP="008C00BB">
      <w:pPr>
        <w:pStyle w:val="aff2"/>
      </w:pPr>
      <w:r w:rsidRPr="008C00BB">
        <w:t>Если</w:t>
      </w:r>
      <w:r w:rsidR="002F5504" w:rsidRPr="008C00BB">
        <w:t xml:space="preserv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oMath>
      <w:r w:rsidRPr="008C00BB">
        <w:t xml:space="preserve"> оказывается равной</w:t>
      </w:r>
      <w:r w:rsidR="002F5504" w:rsidRPr="008C00BB">
        <w:t xml:space="preserve">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Pr="008C00BB">
        <w:t>, отказ f-го элемента влияет на теплоснабжение j-го потребителя только при температурах ниже расчетных и</w:t>
      </w:r>
      <w:r w:rsidR="002F5504" w:rsidRPr="008C00BB">
        <w:t xml:space="preserve">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oMath>
      <w:r w:rsidRPr="008C00BB">
        <w:t xml:space="preserve">в формуле </w:t>
      </w:r>
      <w:fldSimple w:instr=" REF _Ref374096493 \h  \* MERGEFORMAT ">
        <w:r w:rsidR="00C83B43" w:rsidRPr="008C00BB">
          <w:t>(</w:t>
        </w:r>
        <w:r w:rsidR="00C83B43" w:rsidRPr="00C83B43">
          <w:t>10</w:t>
        </w:r>
        <w:r w:rsidR="00C83B43" w:rsidRPr="008C00BB">
          <w:t>)</w:t>
        </w:r>
      </w:fldSimple>
      <w:r w:rsidRPr="008C00BB">
        <w:t xml:space="preserve"> берется равной </w:t>
      </w:r>
      <m:oMath>
        <m:sSup>
          <m:sSupPr>
            <m:ctrlPr>
              <w:rPr>
                <w:rFonts w:ascii="Cambria Math" w:hAnsi="Cambria Math"/>
              </w:rPr>
            </m:ctrlPr>
          </m:sSupPr>
          <m:e>
            <m:r>
              <w:rPr>
                <w:rFonts w:ascii="Cambria Math" w:hAnsi="Cambria Math"/>
              </w:rPr>
              <m:t>τ</m:t>
            </m:r>
          </m:e>
          <m:sup>
            <m:r>
              <m:rPr>
                <m:sty m:val="p"/>
              </m:rPr>
              <w:rPr>
                <w:rFonts w:ascii="Cambria Math" w:hAnsi="Cambria Math"/>
              </w:rPr>
              <m:t>мин</m:t>
            </m:r>
          </m:sup>
        </m:sSup>
      </m:oMath>
      <w:r w:rsidRPr="008C00BB">
        <w:t xml:space="preserve"> - числу часов стояния температуре наружного воздуха ниже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Pr="008C00BB">
        <w:t>.</w:t>
      </w:r>
    </w:p>
    <w:p w:rsidR="00517EF6" w:rsidRPr="008C00BB" w:rsidRDefault="00517EF6" w:rsidP="008C00BB">
      <w:pPr>
        <w:pStyle w:val="aff2"/>
      </w:pPr>
      <w:r w:rsidRPr="008C00BB">
        <w:t xml:space="preserve">Если </w:t>
      </w:r>
      <m:oMath>
        <m:sSubSup>
          <m:sSubSupPr>
            <m:ctrlPr>
              <w:rPr>
                <w:rFonts w:ascii="Cambria Math" w:hAnsi="Cambria Math"/>
              </w:rPr>
            </m:ctrlPr>
          </m:sSubSupPr>
          <m:e>
            <m:r>
              <w:rPr>
                <w:rFonts w:ascii="Cambria Math" w:hAnsi="Cambria Math"/>
              </w:rPr>
              <m:t>t</m:t>
            </m:r>
          </m:e>
          <m:sub>
            <m:r>
              <w:rPr>
                <w:rFonts w:ascii="Cambria Math" w:hAnsi="Cambria Math"/>
              </w:rPr>
              <m:t>j</m:t>
            </m:r>
            <m:r>
              <m:rPr>
                <m:sty m:val="p"/>
              </m:rPr>
              <w:rPr>
                <w:rFonts w:ascii="Cambria Math" w:hAnsi="Cambria Math"/>
              </w:rPr>
              <m:t>,</m:t>
            </m:r>
            <m:r>
              <w:rPr>
                <w:rFonts w:ascii="Cambria Math" w:hAnsi="Cambria Math"/>
              </w:rPr>
              <m:t>f</m:t>
            </m:r>
          </m:sub>
          <m:sup>
            <m:r>
              <m:rPr>
                <m:sty m:val="p"/>
              </m:rPr>
              <w:rPr>
                <w:rFonts w:ascii="Cambria Math" w:hAnsi="Cambria Math"/>
              </w:rPr>
              <m:t>рав</m:t>
            </m:r>
          </m:sup>
        </m:sSubSup>
        <m:r>
          <m:rPr>
            <m:sty m:val="p"/>
          </m:rPr>
          <w:rPr>
            <w:rFonts w:ascii="Cambria Math" w:hAnsi="Cambria Math"/>
          </w:rPr>
          <m:t>&lt;</m:t>
        </m:r>
        <m:sSup>
          <m:sSupPr>
            <m:ctrlPr>
              <w:rPr>
                <w:rFonts w:ascii="Cambria Math" w:hAnsi="Cambria Math"/>
              </w:rPr>
            </m:ctrlPr>
          </m:sSupPr>
          <m:e>
            <m:r>
              <w:rPr>
                <w:rFonts w:ascii="Cambria Math" w:hAnsi="Cambria Math"/>
              </w:rPr>
              <m:t>t</m:t>
            </m:r>
          </m:e>
          <m:sup>
            <m:r>
              <m:rPr>
                <m:sty m:val="p"/>
              </m:rPr>
              <w:rPr>
                <w:rFonts w:ascii="Cambria Math" w:hAnsi="Cambria Math"/>
              </w:rPr>
              <m:t>мин</m:t>
            </m:r>
          </m:sup>
        </m:sSup>
      </m:oMath>
      <w:r w:rsidRPr="008C00BB">
        <w:t xml:space="preserve"> (минимальная температура наружного воздуха), отказ f-го элемента не влияет на теплоснабжение j-го потребителя и в формуле </w:t>
      </w:r>
      <w:fldSimple w:instr=" REF _Ref374096493 \h  \* MERGEFORMAT ">
        <w:r w:rsidR="00C83B43" w:rsidRPr="008C00BB">
          <w:t>(</w:t>
        </w:r>
        <w:r w:rsidR="00C83B43" w:rsidRPr="00C83B43">
          <w:t>10</w:t>
        </w:r>
        <w:r w:rsidR="00C83B43" w:rsidRPr="008C00BB">
          <w:t>)</w:t>
        </w:r>
      </w:fldSimple>
      <w:r w:rsidR="002F5504" w:rsidRPr="008C00BB">
        <w:t xml:space="preserve">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oMath>
      <w:r w:rsidRPr="008C00BB">
        <w:t xml:space="preserve"> берется равной нулю.</w:t>
      </w:r>
    </w:p>
    <w:p w:rsidR="00517EF6" w:rsidRPr="008C00BB" w:rsidRDefault="00517EF6" w:rsidP="008C00BB">
      <w:pPr>
        <w:pStyle w:val="aff2"/>
      </w:pPr>
      <w:r w:rsidRPr="008C00BB">
        <w:t xml:space="preserve">Если </w:t>
      </w:r>
      <m:oMath>
        <m:sSup>
          <m:sSupPr>
            <m:ctrlPr>
              <w:rPr>
                <w:rFonts w:ascii="Cambria Math" w:hAnsi="Cambria Math"/>
              </w:rPr>
            </m:ctrlPr>
          </m:sSupPr>
          <m:e>
            <m:r>
              <w:rPr>
                <w:rFonts w:ascii="Cambria Math" w:hAnsi="Cambria Math"/>
              </w:rPr>
              <m:t>t</m:t>
            </m:r>
          </m:e>
          <m:sup>
            <m:r>
              <m:rPr>
                <m:sty m:val="p"/>
              </m:rPr>
              <w:rPr>
                <w:rFonts w:ascii="Cambria Math" w:hAnsi="Cambria Math"/>
              </w:rPr>
              <m:t>мин</m:t>
            </m:r>
          </m:sup>
        </m:sSup>
        <m:r>
          <m:rPr>
            <m:sty m:val="p"/>
          </m:rPr>
          <w:rPr>
            <w:rFonts w:ascii="Cambria Math" w:hAnsi="Cambria Math"/>
          </w:rPr>
          <m:t>&lt;</m:t>
        </m:r>
        <m:sSubSup>
          <m:sSubSupPr>
            <m:ctrlPr>
              <w:rPr>
                <w:rFonts w:ascii="Cambria Math" w:hAnsi="Cambria Math"/>
              </w:rPr>
            </m:ctrlPr>
          </m:sSubSupPr>
          <m:e>
            <m:r>
              <w:rPr>
                <w:rFonts w:ascii="Cambria Math" w:hAnsi="Cambria Math"/>
              </w:rPr>
              <m:t>t</m:t>
            </m:r>
          </m:e>
          <m:sub>
            <m:r>
              <w:rPr>
                <w:rFonts w:ascii="Cambria Math" w:hAnsi="Cambria Math"/>
              </w:rPr>
              <m:t>j</m:t>
            </m:r>
            <m:r>
              <m:rPr>
                <m:sty m:val="p"/>
              </m:rPr>
              <w:rPr>
                <w:rFonts w:ascii="Cambria Math" w:hAnsi="Cambria Math"/>
              </w:rPr>
              <m:t>,</m:t>
            </m:r>
            <m:r>
              <w:rPr>
                <w:rFonts w:ascii="Cambria Math" w:hAnsi="Cambria Math"/>
              </w:rPr>
              <m:t>f</m:t>
            </m:r>
          </m:sub>
          <m:sup>
            <m:r>
              <m:rPr>
                <m:sty m:val="p"/>
              </m:rPr>
              <w:rPr>
                <w:rFonts w:ascii="Cambria Math" w:hAnsi="Cambria Math"/>
              </w:rPr>
              <m:t>рав</m:t>
            </m:r>
          </m:sup>
        </m:sSubSup>
        <m:r>
          <m:rPr>
            <m:sty m:val="p"/>
          </m:rPr>
          <w:rPr>
            <w:rFonts w:ascii="Cambria Math" w:hAnsi="Cambria Math"/>
          </w:rPr>
          <m:t>&lt;</m:t>
        </m:r>
        <m:sSup>
          <m:sSupPr>
            <m:ctrlPr>
              <w:rPr>
                <w:rFonts w:ascii="Cambria Math" w:hAnsi="Cambria Math"/>
              </w:rPr>
            </m:ctrlPr>
          </m:sSupPr>
          <m:e>
            <m:r>
              <w:rPr>
                <w:rFonts w:ascii="Cambria Math" w:hAnsi="Cambria Math"/>
              </w:rPr>
              <m:t>t</m:t>
            </m:r>
          </m:e>
          <m:sup>
            <m:r>
              <m:rPr>
                <m:sty m:val="p"/>
              </m:rPr>
              <w:rPr>
                <w:rFonts w:ascii="Cambria Math" w:hAnsi="Cambria Math"/>
              </w:rPr>
              <m:t>нр</m:t>
            </m:r>
          </m:sup>
        </m:sSup>
      </m:oMath>
      <w:r w:rsidRPr="008C00BB">
        <w:t xml:space="preserve">, то </w:t>
      </w:r>
      <m:oMath>
        <m:sSubSup>
          <m:sSubSupPr>
            <m:ctrlPr>
              <w:rPr>
                <w:rFonts w:ascii="Cambria Math" w:hAnsi="Cambria Math"/>
              </w:rPr>
            </m:ctrlPr>
          </m:sSubSupPr>
          <m:e>
            <m:r>
              <w:rPr>
                <w:rFonts w:ascii="Cambria Math" w:hAnsi="Cambria Math"/>
              </w:rPr>
              <m:t>τ</m:t>
            </m:r>
          </m:e>
          <m:sub>
            <m:r>
              <w:rPr>
                <w:rFonts w:ascii="Cambria Math" w:hAnsi="Cambria Math"/>
              </w:rPr>
              <m:t>j</m:t>
            </m:r>
            <m:r>
              <m:rPr>
                <m:sty m:val="p"/>
              </m:rPr>
              <w:rPr>
                <w:rFonts w:ascii="Cambria Math" w:hAnsi="Cambria Math"/>
              </w:rPr>
              <m:t>,</m:t>
            </m:r>
            <m:r>
              <w:rPr>
                <w:rFonts w:ascii="Cambria Math" w:hAnsi="Cambria Math"/>
              </w:rPr>
              <m:t>f</m:t>
            </m:r>
          </m:sub>
          <m:sup>
            <m:r>
              <m:rPr>
                <m:sty m:val="p"/>
              </m:rPr>
              <w:rPr>
                <w:rFonts w:ascii="Cambria Math" w:hAnsi="Cambria Math"/>
              </w:rPr>
              <m:t>рав</m:t>
            </m:r>
          </m:sup>
        </m:sSubSup>
      </m:oMath>
      <w:r w:rsidRPr="008C00BB">
        <w:t xml:space="preserve"> = </w:t>
      </w:r>
      <m:oMath>
        <m:f>
          <m:fPr>
            <m:ctrlPr>
              <w:rPr>
                <w:rFonts w:ascii="Cambria Math" w:hAnsi="Cambria Math"/>
              </w:rPr>
            </m:ctrlPr>
          </m:fPr>
          <m:num>
            <m:sSup>
              <m:sSupPr>
                <m:ctrlPr>
                  <w:rPr>
                    <w:rFonts w:ascii="Cambria Math" w:hAnsi="Cambria Math"/>
                  </w:rPr>
                </m:ctrlPr>
              </m:sSupPr>
              <m:e>
                <m:r>
                  <w:rPr>
                    <w:rFonts w:ascii="Cambria Math" w:hAnsi="Cambria Math"/>
                  </w:rPr>
                  <m:t>t</m:t>
                </m:r>
              </m:e>
              <m:sup>
                <m:r>
                  <m:rPr>
                    <m:sty m:val="p"/>
                  </m:rPr>
                  <w:rPr>
                    <w:rFonts w:ascii="Cambria Math" w:hAnsi="Cambria Math"/>
                  </w:rPr>
                  <m:t xml:space="preserve">нр </m:t>
                </m:r>
              </m:sup>
            </m:s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j</m:t>
                </m:r>
                <m:r>
                  <m:rPr>
                    <m:sty m:val="p"/>
                  </m:rPr>
                  <w:rPr>
                    <w:rFonts w:ascii="Cambria Math" w:hAnsi="Cambria Math"/>
                  </w:rPr>
                  <m:t>,</m:t>
                </m:r>
                <m:r>
                  <w:rPr>
                    <w:rFonts w:ascii="Cambria Math" w:hAnsi="Cambria Math"/>
                  </w:rPr>
                  <m:t>f</m:t>
                </m:r>
              </m:sub>
              <m:sup>
                <m:r>
                  <m:rPr>
                    <m:sty m:val="p"/>
                  </m:rPr>
                  <w:rPr>
                    <w:rFonts w:ascii="Cambria Math" w:hAnsi="Cambria Math"/>
                  </w:rPr>
                  <m:t>рав</m:t>
                </m:r>
              </m:sup>
            </m:sSubSup>
          </m:num>
          <m:den>
            <m:sSup>
              <m:sSupPr>
                <m:ctrlPr>
                  <w:rPr>
                    <w:rFonts w:ascii="Cambria Math" w:hAnsi="Cambria Math"/>
                  </w:rPr>
                </m:ctrlPr>
              </m:sSupPr>
              <m:e>
                <m:r>
                  <w:rPr>
                    <w:rFonts w:ascii="Cambria Math" w:hAnsi="Cambria Math"/>
                  </w:rPr>
                  <m:t>t</m:t>
                </m:r>
              </m:e>
              <m:sup>
                <m:r>
                  <m:rPr>
                    <m:sty m:val="p"/>
                  </m:rPr>
                  <w:rPr>
                    <w:rFonts w:ascii="Cambria Math" w:hAnsi="Cambria Math"/>
                  </w:rPr>
                  <m:t xml:space="preserve">нр </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 xml:space="preserve"> </m:t>
                </m:r>
                <m:r>
                  <w:rPr>
                    <w:rFonts w:ascii="Cambria Math" w:hAnsi="Cambria Math"/>
                  </w:rPr>
                  <m:t>t</m:t>
                </m:r>
              </m:e>
              <m:sup>
                <m:r>
                  <m:rPr>
                    <m:sty m:val="p"/>
                  </m:rPr>
                  <w:rPr>
                    <w:rFonts w:ascii="Cambria Math" w:hAnsi="Cambria Math"/>
                  </w:rPr>
                  <m:t>мин</m:t>
                </m:r>
              </m:sup>
            </m:sSup>
          </m:den>
        </m:f>
        <m:r>
          <m:rPr>
            <m:sty m:val="p"/>
          </m:rPr>
          <w:rPr>
            <w:rFonts w:ascii="Cambria Math" w:hAnsi="Cambria Math"/>
          </w:rPr>
          <m:t>×</m:t>
        </m:r>
        <m:sSup>
          <m:sSupPr>
            <m:ctrlPr>
              <w:rPr>
                <w:rFonts w:ascii="Cambria Math" w:hAnsi="Cambria Math"/>
              </w:rPr>
            </m:ctrlPr>
          </m:sSupPr>
          <m:e>
            <m:r>
              <w:rPr>
                <w:rFonts w:ascii="Cambria Math" w:hAnsi="Cambria Math"/>
              </w:rPr>
              <m:t>τ</m:t>
            </m:r>
          </m:e>
          <m:sup>
            <m:r>
              <m:rPr>
                <m:sty m:val="p"/>
              </m:rPr>
              <w:rPr>
                <w:rFonts w:ascii="Cambria Math" w:hAnsi="Cambria Math"/>
              </w:rPr>
              <m:t>мин</m:t>
            </m:r>
          </m:sup>
        </m:sSup>
      </m:oMath>
      <w:r w:rsidRPr="008C00BB">
        <w:t>.</w:t>
      </w:r>
    </w:p>
    <w:tbl>
      <w:tblPr>
        <w:tblpPr w:leftFromText="180" w:rightFromText="180" w:vertAnchor="text" w:horzAnchor="margin" w:tblpY="1320"/>
        <w:tblW w:w="0" w:type="auto"/>
        <w:tblLook w:val="04A0"/>
      </w:tblPr>
      <w:tblGrid>
        <w:gridCol w:w="8361"/>
        <w:gridCol w:w="1953"/>
      </w:tblGrid>
      <w:tr w:rsidR="005B273F" w:rsidRPr="008C00BB" w:rsidTr="008C00BB">
        <w:trPr>
          <w:trHeight w:val="983"/>
        </w:trPr>
        <w:tc>
          <w:tcPr>
            <w:tcW w:w="8361" w:type="dxa"/>
            <w:vAlign w:val="center"/>
          </w:tcPr>
          <w:p w:rsidR="00517EF6" w:rsidRPr="008C00BB" w:rsidRDefault="00827E3F" w:rsidP="008C00BB">
            <w:pPr>
              <w:pStyle w:val="aff2"/>
            </w:pPr>
            <m:oMathPara>
              <m:oMath>
                <m:sSubSup>
                  <m:sSubSupPr>
                    <m:ctrlPr>
                      <w:rPr>
                        <w:rFonts w:ascii="Cambria Math" w:hAnsi="Cambria Math"/>
                      </w:rPr>
                    </m:ctrlPr>
                  </m:sSubSupPr>
                  <m:e>
                    <m:r>
                      <w:rPr>
                        <w:rFonts w:ascii="Cambria Math" w:hAnsi="Cambria Math"/>
                      </w:rPr>
                      <m:t>τ</m:t>
                    </m:r>
                  </m:e>
                  <m:sub>
                    <m:r>
                      <w:rPr>
                        <w:rFonts w:ascii="Cambria Math" w:hAnsi="Cambria Math"/>
                      </w:rPr>
                      <m:t>j</m:t>
                    </m:r>
                    <m:r>
                      <m:rPr>
                        <m:sty m:val="p"/>
                      </m:rPr>
                      <w:rPr>
                        <w:rFonts w:ascii="Cambria Math" w:hAnsi="Cambria Math"/>
                      </w:rPr>
                      <m:t>,</m:t>
                    </m:r>
                    <m:r>
                      <w:rPr>
                        <w:rFonts w:ascii="Cambria Math" w:hAnsi="Cambria Math"/>
                      </w:rPr>
                      <m:t>f</m:t>
                    </m:r>
                  </m:sub>
                  <m:sup>
                    <m:r>
                      <m:rPr>
                        <m:sty m:val="p"/>
                      </m:rPr>
                      <w:rPr>
                        <w:rFonts w:ascii="Cambria Math" w:hAnsi="Cambria Math"/>
                      </w:rPr>
                      <m:t>рав</m:t>
                    </m:r>
                  </m:sup>
                </m:sSubSup>
                <m:r>
                  <m:rPr>
                    <m:sty m:val="p"/>
                  </m:rPr>
                  <w:rPr>
                    <w:rFonts w:ascii="Cambria Math" w:hAnsi="Cambria Math"/>
                  </w:rPr>
                  <m:t>=</m:t>
                </m:r>
                <m:sSup>
                  <m:sSupPr>
                    <m:ctrlPr>
                      <w:rPr>
                        <w:rFonts w:ascii="Cambria Math" w:hAnsi="Cambria Math"/>
                      </w:rPr>
                    </m:ctrlPr>
                  </m:sSupPr>
                  <m:e>
                    <m:r>
                      <w:rPr>
                        <w:rFonts w:ascii="Cambria Math" w:hAnsi="Cambria Math"/>
                      </w:rPr>
                      <m:t>τ</m:t>
                    </m:r>
                  </m:e>
                  <m:sup>
                    <m:r>
                      <m:rPr>
                        <m:sty m:val="p"/>
                      </m:rPr>
                      <w:rPr>
                        <w:rFonts w:ascii="Cambria Math" w:hAnsi="Cambria Math"/>
                      </w:rPr>
                      <m:t>хол</m:t>
                    </m:r>
                  </m:sup>
                </m:sSup>
                <m:r>
                  <m:rPr>
                    <m:sty m:val="p"/>
                  </m:rPr>
                  <w:rPr>
                    <w:rFonts w:ascii="Cambria Math" w:hAnsi="Cambria Math"/>
                  </w:rPr>
                  <m:t>+</m:t>
                </m:r>
                <m:d>
                  <m:dPr>
                    <m:ctrlPr>
                      <w:rPr>
                        <w:rFonts w:ascii="Cambria Math" w:hAnsi="Cambria Math"/>
                      </w:rPr>
                    </m:ctrlPr>
                  </m:dPr>
                  <m:e>
                    <m:sSup>
                      <m:sSupPr>
                        <m:ctrlPr>
                          <w:rPr>
                            <w:rFonts w:ascii="Cambria Math" w:hAnsi="Cambria Math"/>
                          </w:rPr>
                        </m:ctrlPr>
                      </m:sSupPr>
                      <m:e>
                        <m:r>
                          <w:rPr>
                            <w:rFonts w:ascii="Cambria Math" w:hAnsi="Cambria Math"/>
                          </w:rPr>
                          <m:t>τ</m:t>
                        </m:r>
                      </m:e>
                      <m:sup>
                        <m:r>
                          <m:rPr>
                            <m:sty m:val="p"/>
                          </m:rPr>
                          <w:rPr>
                            <w:rFonts w:ascii="Cambria Math" w:hAnsi="Cambria Math"/>
                          </w:rPr>
                          <m:t>от</m:t>
                        </m:r>
                      </m:sup>
                    </m:sSup>
                    <m:r>
                      <m:rPr>
                        <m:sty m:val="p"/>
                      </m:rPr>
                      <w:rPr>
                        <w:rFonts w:ascii="Cambria Math" w:hAnsi="Cambria Math"/>
                      </w:rPr>
                      <m:t>-</m:t>
                    </m:r>
                    <m:sSup>
                      <m:sSupPr>
                        <m:ctrlPr>
                          <w:rPr>
                            <w:rFonts w:ascii="Cambria Math" w:hAnsi="Cambria Math"/>
                          </w:rPr>
                        </m:ctrlPr>
                      </m:sSupPr>
                      <m:e>
                        <m:r>
                          <w:rPr>
                            <w:rFonts w:ascii="Cambria Math" w:hAnsi="Cambria Math"/>
                          </w:rPr>
                          <m:t>τ</m:t>
                        </m:r>
                      </m:e>
                      <m:sup>
                        <m:r>
                          <m:rPr>
                            <m:sty m:val="p"/>
                          </m:rPr>
                          <w:rPr>
                            <w:rFonts w:ascii="Cambria Math" w:hAnsi="Cambria Math"/>
                          </w:rPr>
                          <m:t>хол</m:t>
                        </m:r>
                      </m:sup>
                    </m:sSup>
                  </m:e>
                </m:d>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t</m:t>
                                </m:r>
                              </m:e>
                              <m:sub>
                                <m:r>
                                  <w:rPr>
                                    <w:rFonts w:ascii="Cambria Math" w:hAnsi="Cambria Math"/>
                                  </w:rPr>
                                  <m:t>j</m:t>
                                </m:r>
                                <m:r>
                                  <m:rPr>
                                    <m:sty m:val="p"/>
                                  </m:rPr>
                                  <w:rPr>
                                    <w:rFonts w:ascii="Cambria Math" w:hAnsi="Cambria Math"/>
                                  </w:rPr>
                                  <m:t>,</m:t>
                                </m:r>
                                <m:r>
                                  <w:rPr>
                                    <w:rFonts w:ascii="Cambria Math" w:hAnsi="Cambria Math"/>
                                  </w:rPr>
                                  <m:t>f</m:t>
                                </m:r>
                              </m:sub>
                              <m:sup>
                                <m:r>
                                  <m:rPr>
                                    <m:sty m:val="p"/>
                                  </m:rPr>
                                  <w:rPr>
                                    <w:rFonts w:ascii="Cambria Math" w:hAnsi="Cambria Math"/>
                                  </w:rPr>
                                  <m:t>рав</m:t>
                                </m:r>
                              </m:sup>
                            </m:sSubSup>
                            <m:r>
                              <m:rPr>
                                <m:sty m:val="p"/>
                              </m:rPr>
                              <w:rPr>
                                <w:rFonts w:ascii="Cambria Math" w:hAnsi="Cambria Math"/>
                              </w:rPr>
                              <m:t>-</m:t>
                            </m:r>
                            <m:sSup>
                              <m:sSupPr>
                                <m:ctrlPr>
                                  <w:rPr>
                                    <w:rFonts w:ascii="Cambria Math" w:hAnsi="Cambria Math"/>
                                  </w:rPr>
                                </m:ctrlPr>
                              </m:sSupPr>
                              <m:e>
                                <m:r>
                                  <w:rPr>
                                    <w:rFonts w:ascii="Cambria Math" w:hAnsi="Cambria Math"/>
                                  </w:rPr>
                                  <m:t>t</m:t>
                                </m:r>
                              </m:e>
                              <m:sup>
                                <m:r>
                                  <m:rPr>
                                    <m:sty m:val="p"/>
                                  </m:rPr>
                                  <w:rPr>
                                    <w:rFonts w:ascii="Cambria Math" w:hAnsi="Cambria Math"/>
                                  </w:rPr>
                                  <m:t>нр</m:t>
                                </m:r>
                              </m:sup>
                            </m:sSup>
                          </m:num>
                          <m:den>
                            <m:r>
                              <m:rPr>
                                <m:sty m:val="p"/>
                              </m:rPr>
                              <w:rPr>
                                <w:rFonts w:ascii="Cambria Math" w:hAnsi="Cambria Math"/>
                              </w:rPr>
                              <m:t>8-</m:t>
                            </m:r>
                            <m:sSup>
                              <m:sSupPr>
                                <m:ctrlPr>
                                  <w:rPr>
                                    <w:rFonts w:ascii="Cambria Math" w:hAnsi="Cambria Math"/>
                                  </w:rPr>
                                </m:ctrlPr>
                              </m:sSupPr>
                              <m:e>
                                <m:r>
                                  <w:rPr>
                                    <w:rFonts w:ascii="Cambria Math" w:hAnsi="Cambria Math"/>
                                  </w:rPr>
                                  <m:t>t</m:t>
                                </m:r>
                              </m:e>
                              <m:sup>
                                <m:r>
                                  <m:rPr>
                                    <m:sty m:val="p"/>
                                  </m:rPr>
                                  <w:rPr>
                                    <w:rFonts w:ascii="Cambria Math" w:hAnsi="Cambria Math"/>
                                  </w:rPr>
                                  <m:t>нр</m:t>
                                </m:r>
                              </m:sup>
                            </m:sSup>
                          </m:den>
                        </m:f>
                      </m:e>
                    </m:d>
                  </m:e>
                  <m:sup>
                    <m:f>
                      <m:fPr>
                        <m:ctrlPr>
                          <w:rPr>
                            <w:rFonts w:ascii="Cambria Math" w:hAnsi="Cambria Math"/>
                          </w:rPr>
                        </m:ctrlPr>
                      </m:fPr>
                      <m:num>
                        <m:sSup>
                          <m:sSupPr>
                            <m:ctrlPr>
                              <w:rPr>
                                <w:rFonts w:ascii="Cambria Math" w:hAnsi="Cambria Math"/>
                              </w:rPr>
                            </m:ctrlPr>
                          </m:sSupPr>
                          <m:e>
                            <m:r>
                              <w:rPr>
                                <w:rFonts w:ascii="Cambria Math" w:hAnsi="Cambria Math"/>
                              </w:rPr>
                              <m:t>t</m:t>
                            </m:r>
                          </m:e>
                          <m:sup>
                            <m:r>
                              <m:rPr>
                                <m:sty m:val="p"/>
                              </m:rPr>
                              <w:rPr>
                                <w:rFonts w:ascii="Cambria Math" w:hAnsi="Cambria Math"/>
                              </w:rPr>
                              <m:t>н ср</m:t>
                            </m:r>
                          </m:sup>
                        </m:sSup>
                        <m:r>
                          <m:rPr>
                            <m:sty m:val="p"/>
                          </m:rPr>
                          <w:rPr>
                            <w:rFonts w:ascii="Cambria Math" w:hAnsi="Cambria Math"/>
                          </w:rPr>
                          <m:t>-</m:t>
                        </m:r>
                        <m:sSup>
                          <m:sSupPr>
                            <m:ctrlPr>
                              <w:rPr>
                                <w:rFonts w:ascii="Cambria Math" w:hAnsi="Cambria Math"/>
                              </w:rPr>
                            </m:ctrlPr>
                          </m:sSupPr>
                          <m:e>
                            <m:r>
                              <w:rPr>
                                <w:rFonts w:ascii="Cambria Math" w:hAnsi="Cambria Math"/>
                              </w:rPr>
                              <m:t>t</m:t>
                            </m:r>
                          </m:e>
                          <m:sup>
                            <m:r>
                              <m:rPr>
                                <m:sty m:val="p"/>
                              </m:rPr>
                              <w:rPr>
                                <w:rFonts w:ascii="Cambria Math" w:hAnsi="Cambria Math"/>
                              </w:rPr>
                              <m:t>нр</m:t>
                            </m:r>
                          </m:sup>
                        </m:sSup>
                      </m:num>
                      <m:den>
                        <m:r>
                          <m:rPr>
                            <m:sty m:val="p"/>
                          </m:rPr>
                          <w:rPr>
                            <w:rFonts w:ascii="Cambria Math" w:hAnsi="Cambria Math"/>
                          </w:rPr>
                          <m:t>8-</m:t>
                        </m:r>
                        <m:sSup>
                          <m:sSupPr>
                            <m:ctrlPr>
                              <w:rPr>
                                <w:rFonts w:ascii="Cambria Math" w:hAnsi="Cambria Math"/>
                              </w:rPr>
                            </m:ctrlPr>
                          </m:sSupPr>
                          <m:e>
                            <m:r>
                              <w:rPr>
                                <w:rFonts w:ascii="Cambria Math" w:hAnsi="Cambria Math"/>
                              </w:rPr>
                              <m:t>t</m:t>
                            </m:r>
                          </m:e>
                          <m:sup>
                            <m:r>
                              <m:rPr>
                                <m:sty m:val="p"/>
                              </m:rPr>
                              <w:rPr>
                                <w:rFonts w:ascii="Cambria Math" w:hAnsi="Cambria Math"/>
                              </w:rPr>
                              <m:t>н ср</m:t>
                            </m:r>
                          </m:sup>
                        </m:sSup>
                      </m:den>
                    </m:f>
                  </m:sup>
                </m:sSup>
                <m:r>
                  <m:rPr>
                    <m:sty m:val="p"/>
                  </m:rPr>
                  <w:rPr>
                    <w:rFonts w:ascii="Cambria Math" w:hAnsi="Cambria Math"/>
                  </w:rPr>
                  <m:t>,</m:t>
                </m:r>
              </m:oMath>
            </m:oMathPara>
          </w:p>
        </w:tc>
        <w:tc>
          <w:tcPr>
            <w:tcW w:w="1953" w:type="dxa"/>
            <w:vAlign w:val="center"/>
          </w:tcPr>
          <w:p w:rsidR="00517EF6" w:rsidRPr="008C00BB" w:rsidRDefault="00517EF6" w:rsidP="008C00BB">
            <w:pPr>
              <w:pStyle w:val="aff2"/>
            </w:pPr>
            <w:bookmarkStart w:id="288" w:name="_Ref374096900"/>
            <w:r w:rsidRPr="008C00BB">
              <w:t>(</w:t>
            </w:r>
            <w:r w:rsidR="00827E3F" w:rsidRPr="008C00BB">
              <w:rPr>
                <w:rStyle w:val="FontStyle11"/>
                <w:rFonts w:ascii="Segoe UI" w:hAnsi="Segoe UI"/>
                <w:sz w:val="22"/>
              </w:rPr>
              <w:fldChar w:fldCharType="begin"/>
            </w:r>
            <w:r w:rsidRPr="008C00BB">
              <w:rPr>
                <w:rStyle w:val="FontStyle11"/>
                <w:rFonts w:ascii="Segoe UI" w:hAnsi="Segoe UI"/>
                <w:sz w:val="22"/>
              </w:rPr>
              <w:instrText xml:space="preserve"> SEQ Список_формул \* ARABIC </w:instrText>
            </w:r>
            <w:r w:rsidR="00827E3F" w:rsidRPr="008C00BB">
              <w:rPr>
                <w:rStyle w:val="FontStyle11"/>
                <w:rFonts w:ascii="Segoe UI" w:hAnsi="Segoe UI"/>
                <w:sz w:val="22"/>
              </w:rPr>
              <w:fldChar w:fldCharType="separate"/>
            </w:r>
            <w:r w:rsidR="00C83B43">
              <w:rPr>
                <w:rStyle w:val="FontStyle11"/>
                <w:rFonts w:ascii="Segoe UI" w:hAnsi="Segoe UI"/>
                <w:noProof/>
                <w:sz w:val="22"/>
              </w:rPr>
              <w:t>13</w:t>
            </w:r>
            <w:r w:rsidR="00827E3F" w:rsidRPr="008C00BB">
              <w:rPr>
                <w:rStyle w:val="FontStyle11"/>
                <w:rFonts w:ascii="Segoe UI" w:hAnsi="Segoe UI"/>
                <w:sz w:val="22"/>
              </w:rPr>
              <w:fldChar w:fldCharType="end"/>
            </w:r>
            <w:r w:rsidRPr="008C00BB">
              <w:t>)</w:t>
            </w:r>
            <w:bookmarkEnd w:id="288"/>
          </w:p>
        </w:tc>
      </w:tr>
    </w:tbl>
    <w:p w:rsidR="00517EF6" w:rsidRPr="008C00BB" w:rsidRDefault="00517EF6" w:rsidP="003F642D">
      <w:pPr>
        <w:pStyle w:val="aff2"/>
      </w:pPr>
      <w:r w:rsidRPr="008C00BB">
        <w:t xml:space="preserve">Если </w:t>
      </w:r>
      <m:oMath>
        <m:sSup>
          <m:sSupPr>
            <m:ctrlPr>
              <w:rPr>
                <w:rFonts w:ascii="Cambria Math" w:hAnsi="Cambria Math"/>
              </w:rPr>
            </m:ctrlPr>
          </m:sSupPr>
          <m:e>
            <m:r>
              <w:rPr>
                <w:rFonts w:ascii="Cambria Math" w:hAnsi="Cambria Math"/>
              </w:rPr>
              <m:t>t</m:t>
            </m:r>
          </m:e>
          <m:sup>
            <m:r>
              <m:rPr>
                <m:sty m:val="p"/>
              </m:rPr>
              <w:rPr>
                <w:rFonts w:ascii="Cambria Math" w:hAnsi="Cambria Math"/>
              </w:rPr>
              <m:t>нр</m:t>
            </m:r>
          </m:sup>
        </m:sSup>
        <m:r>
          <m:rPr>
            <m:sty m:val="p"/>
          </m:rPr>
          <w:rPr>
            <w:rFonts w:ascii="Cambria Math" w:hAnsi="Cambria Math"/>
          </w:rPr>
          <m:t>&lt;</m:t>
        </m:r>
        <m:sSubSup>
          <m:sSubSupPr>
            <m:ctrlPr>
              <w:rPr>
                <w:rFonts w:ascii="Cambria Math" w:hAnsi="Cambria Math"/>
              </w:rPr>
            </m:ctrlPr>
          </m:sSubSupPr>
          <m:e>
            <m:r>
              <w:rPr>
                <w:rFonts w:ascii="Cambria Math" w:hAnsi="Cambria Math"/>
              </w:rPr>
              <m:t>t</m:t>
            </m:r>
          </m:e>
          <m:sub>
            <m:r>
              <w:rPr>
                <w:rFonts w:ascii="Cambria Math" w:hAnsi="Cambria Math"/>
              </w:rPr>
              <m:t>j</m:t>
            </m:r>
            <m:r>
              <m:rPr>
                <m:sty m:val="p"/>
              </m:rPr>
              <w:rPr>
                <w:rFonts w:ascii="Cambria Math" w:hAnsi="Cambria Math"/>
              </w:rPr>
              <m:t>,</m:t>
            </m:r>
            <m:r>
              <w:rPr>
                <w:rFonts w:ascii="Cambria Math" w:hAnsi="Cambria Math"/>
              </w:rPr>
              <m:t>f</m:t>
            </m:r>
          </m:sub>
          <m:sup>
            <m:r>
              <m:rPr>
                <m:sty m:val="p"/>
              </m:rPr>
              <w:rPr>
                <w:rFonts w:ascii="Cambria Math" w:hAnsi="Cambria Math"/>
              </w:rPr>
              <m:t>рав</m:t>
            </m:r>
          </m:sup>
        </m:sSubSup>
        <m:r>
          <m:rPr>
            <m:sty m:val="p"/>
          </m:rPr>
          <w:rPr>
            <w:rFonts w:ascii="Cambria Math" w:hAnsi="Cambria Math"/>
          </w:rPr>
          <m:t>&lt;</m:t>
        </m:r>
        <m:r>
          <w:rPr>
            <w:rFonts w:ascii="Cambria Math" w:hAnsi="Cambria Math"/>
          </w:rPr>
          <m:t>+</m:t>
        </m:r>
        <m:sSup>
          <m:sSupPr>
            <m:ctrlPr>
              <w:rPr>
                <w:rFonts w:ascii="Cambria Math" w:hAnsi="Cambria Math"/>
              </w:rPr>
            </m:ctrlPr>
          </m:sSupPr>
          <m:e>
            <m:r>
              <m:rPr>
                <m:sty m:val="p"/>
              </m:rPr>
              <w:rPr>
                <w:rFonts w:ascii="Cambria Math" w:hAnsi="Cambria Math"/>
              </w:rPr>
              <m:t xml:space="preserve">8 </m:t>
            </m:r>
          </m:e>
          <m:sup>
            <m:r>
              <m:rPr>
                <m:sty m:val="p"/>
              </m:rPr>
              <w:rPr>
                <w:rFonts w:ascii="Cambria Math" w:hAnsi="Cambria Math"/>
              </w:rPr>
              <m:t>0</m:t>
            </m:r>
          </m:sup>
        </m:sSup>
        <m:r>
          <m:rPr>
            <m:sty m:val="p"/>
          </m:rPr>
          <w:rPr>
            <w:rFonts w:ascii="Cambria Math" w:hAnsi="Cambria Math"/>
          </w:rPr>
          <m:t>С, то 0</m:t>
        </m:r>
        <m:r>
          <w:rPr>
            <w:rFonts w:ascii="Cambria Math" w:hAnsi="Cambria Math"/>
          </w:rPr>
          <m:t>&lt;</m:t>
        </m:r>
        <m:sSubSup>
          <m:sSubSupPr>
            <m:ctrlPr>
              <w:rPr>
                <w:rFonts w:ascii="Cambria Math" w:hAnsi="Cambria Math"/>
              </w:rPr>
            </m:ctrlPr>
          </m:sSubSupPr>
          <m:e>
            <m:r>
              <w:rPr>
                <w:rFonts w:ascii="Cambria Math" w:hAnsi="Cambria Math"/>
              </w:rPr>
              <m:t>τ</m:t>
            </m:r>
          </m:e>
          <m:sub>
            <m:r>
              <w:rPr>
                <w:rFonts w:ascii="Cambria Math" w:hAnsi="Cambria Math"/>
              </w:rPr>
              <m:t>j</m:t>
            </m:r>
            <m:r>
              <m:rPr>
                <m:sty m:val="p"/>
              </m:rPr>
              <w:rPr>
                <w:rFonts w:ascii="Cambria Math" w:hAnsi="Cambria Math"/>
              </w:rPr>
              <m:t>,</m:t>
            </m:r>
            <m:r>
              <w:rPr>
                <w:rFonts w:ascii="Cambria Math" w:hAnsi="Cambria Math"/>
              </w:rPr>
              <m:t>f</m:t>
            </m:r>
          </m:sub>
          <m:sup>
            <m:r>
              <m:rPr>
                <m:sty m:val="p"/>
              </m:rPr>
              <w:rPr>
                <w:rFonts w:ascii="Cambria Math" w:hAnsi="Cambria Math"/>
              </w:rPr>
              <m:t>рав</m:t>
            </m:r>
          </m:sup>
        </m:sSubSup>
        <m:r>
          <m:rPr>
            <m:sty m:val="p"/>
          </m:rPr>
          <w:rPr>
            <w:rFonts w:ascii="Cambria Math" w:hAnsi="Cambria Math"/>
          </w:rPr>
          <m:t>&lt;</m:t>
        </m:r>
        <m:sSup>
          <m:sSupPr>
            <m:ctrlPr>
              <w:rPr>
                <w:rFonts w:ascii="Cambria Math" w:hAnsi="Cambria Math"/>
              </w:rPr>
            </m:ctrlPr>
          </m:sSupPr>
          <m:e>
            <m:r>
              <w:rPr>
                <w:rFonts w:ascii="Cambria Math" w:hAnsi="Cambria Math"/>
              </w:rPr>
              <m:t>τ</m:t>
            </m:r>
          </m:e>
          <m:sup>
            <m:r>
              <m:rPr>
                <m:sty m:val="p"/>
              </m:rPr>
              <w:rPr>
                <w:rFonts w:ascii="Cambria Math" w:hAnsi="Cambria Math"/>
              </w:rPr>
              <m:t>от</m:t>
            </m:r>
          </m:sup>
        </m:sSup>
      </m:oMath>
      <w:r w:rsidRPr="008C00BB">
        <w:t xml:space="preserve"> и значение</w:t>
      </w:r>
      <w:r w:rsidR="002F5504" w:rsidRPr="008C00BB">
        <w:t xml:space="preserve">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oMath>
      <w:r w:rsidRPr="008C00BB">
        <w:t xml:space="preserve"> определяется по графику продолжительностей стояния температур (график Россандера):</w:t>
      </w:r>
    </w:p>
    <w:p w:rsidR="00BC55C3" w:rsidRPr="008C00BB" w:rsidRDefault="00BC55C3" w:rsidP="008C00BB">
      <w:pPr>
        <w:pStyle w:val="aff2"/>
      </w:pPr>
    </w:p>
    <w:p w:rsidR="00517EF6" w:rsidRPr="008C00BB" w:rsidRDefault="00517EF6" w:rsidP="008C00BB">
      <w:pPr>
        <w:pStyle w:val="aff2"/>
      </w:pPr>
      <w:r w:rsidRPr="008C00BB">
        <w:t>где:</w:t>
      </w:r>
      <w:r w:rsidR="002F5504" w:rsidRPr="008C00BB">
        <w:t xml:space="preserve"> </w:t>
      </w:r>
      <m:oMath>
        <m:sSup>
          <m:sSupPr>
            <m:ctrlPr>
              <w:rPr>
                <w:rFonts w:ascii="Cambria Math" w:hAnsi="Cambria Math"/>
              </w:rPr>
            </m:ctrlPr>
          </m:sSupPr>
          <m:e>
            <m:r>
              <m:rPr>
                <m:sty m:val="p"/>
              </m:rPr>
              <w:rPr>
                <w:rFonts w:ascii="Cambria Math" w:hAnsi="Cambria Math"/>
              </w:rPr>
              <m:t>τ</m:t>
            </m:r>
          </m:e>
          <m:sup>
            <m:r>
              <m:rPr>
                <m:sty m:val="p"/>
              </m:rPr>
              <w:rPr>
                <w:rFonts w:ascii="Cambria Math" w:hAnsi="Cambria Math"/>
              </w:rPr>
              <m:t>хол</m:t>
            </m:r>
          </m:sup>
        </m:sSup>
      </m:oMath>
      <w:r w:rsidRPr="008C00BB">
        <w:t xml:space="preserve"> - продолжительность стояния температуры наружного воздуха ниже расчетной для отопления, ч;</w:t>
      </w:r>
    </w:p>
    <w:p w:rsidR="00517EF6" w:rsidRPr="008C00BB" w:rsidRDefault="00517EF6" w:rsidP="008C00BB">
      <w:pPr>
        <w:pStyle w:val="aff2"/>
      </w:pPr>
      <w:r w:rsidRPr="008C00BB">
        <w:t xml:space="preserve"> </w:t>
      </w:r>
      <m:oMath>
        <m:sSup>
          <m:sSupPr>
            <m:ctrlPr>
              <w:rPr>
                <w:rFonts w:ascii="Cambria Math" w:hAnsi="Cambria Math"/>
              </w:rPr>
            </m:ctrlPr>
          </m:sSupPr>
          <m:e>
            <m:r>
              <m:rPr>
                <m:sty m:val="p"/>
              </m:rPr>
              <w:rPr>
                <w:rFonts w:ascii="Cambria Math" w:hAnsi="Cambria Math"/>
              </w:rPr>
              <m:t>τ</m:t>
            </m:r>
          </m:e>
          <m:sup>
            <m:r>
              <m:rPr>
                <m:sty m:val="p"/>
              </m:rPr>
              <w:rPr>
                <w:rFonts w:ascii="Cambria Math" w:hAnsi="Cambria Math"/>
              </w:rPr>
              <m:t>от</m:t>
            </m:r>
          </m:sup>
        </m:sSup>
      </m:oMath>
      <w:r w:rsidRPr="008C00BB">
        <w:t xml:space="preserve"> - продолжительность отопительного периода, ч;</w:t>
      </w:r>
    </w:p>
    <w:p w:rsidR="00353F47" w:rsidRPr="002C4067" w:rsidRDefault="00517EF6" w:rsidP="008163FC">
      <w:pPr>
        <w:pStyle w:val="aff2"/>
        <w:spacing w:after="240"/>
        <w:rPr>
          <w:rStyle w:val="ed"/>
        </w:rPr>
      </w:pPr>
      <w:r w:rsidRPr="008C00BB">
        <w:t xml:space="preserve">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 ср</m:t>
            </m:r>
          </m:sup>
        </m:sSup>
      </m:oMath>
      <w:r w:rsidRPr="008C00BB">
        <w:t xml:space="preserve"> - средняя за отопительный </w:t>
      </w:r>
      <w:r w:rsidR="009C38E7" w:rsidRPr="008C00BB">
        <w:t xml:space="preserve">период </w:t>
      </w:r>
      <w:r w:rsidRPr="008C00BB">
        <w:t>температура наружного воздуха, 0</w:t>
      </w:r>
      <w:r w:rsidR="008163FC">
        <w:rPr>
          <w:rFonts w:cs="Segoe UI"/>
        </w:rPr>
        <w:t>°</w:t>
      </w:r>
      <w:r w:rsidRPr="008C00BB">
        <w:t>С.</w:t>
      </w:r>
    </w:p>
    <w:p w:rsidR="00517EF6" w:rsidRPr="002C4067" w:rsidRDefault="00517EF6" w:rsidP="008C00BB">
      <w:pPr>
        <w:pStyle w:val="aff2"/>
        <w:rPr>
          <w:rStyle w:val="ed"/>
        </w:rPr>
      </w:pPr>
      <w:r w:rsidRPr="002C4067">
        <w:rPr>
          <w:rStyle w:val="ed"/>
        </w:rPr>
        <w:t xml:space="preserve">Расчет выполняется для каждого участка, входящего в путь от источника до абонента: </w:t>
      </w:r>
    </w:p>
    <w:p w:rsidR="00517EF6" w:rsidRPr="002C4067" w:rsidRDefault="00517EF6" w:rsidP="0060330C">
      <w:pPr>
        <w:pStyle w:val="afffffff8"/>
        <w:numPr>
          <w:ilvl w:val="0"/>
          <w:numId w:val="37"/>
        </w:numPr>
        <w:rPr>
          <w:rStyle w:val="ed"/>
        </w:rPr>
      </w:pPr>
      <w:r w:rsidRPr="002C4067">
        <w:rPr>
          <w:rStyle w:val="ed"/>
        </w:rPr>
        <w:t xml:space="preserve">вычисляется время ликвидации повреждения на i-м участке; </w:t>
      </w:r>
    </w:p>
    <w:p w:rsidR="00517EF6" w:rsidRPr="002C4067" w:rsidRDefault="00517EF6" w:rsidP="0060330C">
      <w:pPr>
        <w:pStyle w:val="afffffff8"/>
        <w:numPr>
          <w:ilvl w:val="0"/>
          <w:numId w:val="37"/>
        </w:numPr>
        <w:rPr>
          <w:rStyle w:val="ed"/>
        </w:rPr>
      </w:pPr>
      <w:r w:rsidRPr="002C4067">
        <w:rPr>
          <w:rStyle w:val="ed"/>
        </w:rPr>
        <w:t xml:space="preserve">по каждой градации повторяемости температур вычисляется допустимое время проведения ремонта; </w:t>
      </w:r>
    </w:p>
    <w:p w:rsidR="00517EF6" w:rsidRPr="002C4067" w:rsidRDefault="00517EF6" w:rsidP="0060330C">
      <w:pPr>
        <w:pStyle w:val="afffffff8"/>
        <w:numPr>
          <w:ilvl w:val="0"/>
          <w:numId w:val="37"/>
        </w:numPr>
        <w:rPr>
          <w:rStyle w:val="ed"/>
        </w:rPr>
      </w:pPr>
      <w:r w:rsidRPr="002C4067">
        <w:rPr>
          <w:rStyle w:val="ed"/>
        </w:rPr>
        <w:t xml:space="preserve">вычисляется относительная и накопленная частота событий, при которых время снижения температуры до критических значений </w:t>
      </w:r>
      <w:r w:rsidR="008C00BB" w:rsidRPr="002C4067">
        <w:rPr>
          <w:rStyle w:val="ed"/>
        </w:rPr>
        <w:t>меньше,</w:t>
      </w:r>
      <w:r w:rsidRPr="002C4067">
        <w:rPr>
          <w:rStyle w:val="ed"/>
        </w:rPr>
        <w:t xml:space="preserve"> чем время ремонта повреждения; </w:t>
      </w:r>
    </w:p>
    <w:p w:rsidR="00517EF6" w:rsidRPr="002C4067" w:rsidRDefault="00517EF6" w:rsidP="0060330C">
      <w:pPr>
        <w:pStyle w:val="afffffff8"/>
        <w:numPr>
          <w:ilvl w:val="0"/>
          <w:numId w:val="37"/>
        </w:numPr>
        <w:rPr>
          <w:rStyle w:val="ed"/>
        </w:rPr>
      </w:pPr>
      <w:r w:rsidRPr="002C4067">
        <w:rPr>
          <w:rStyle w:val="ed"/>
        </w:rPr>
        <w:t xml:space="preserve">вычисляются относительные доли и поток отказов участка тепловой сети, способный привести к снижению температуры в отапливаемом помещении до температуры </w:t>
      </w:r>
      <w:r w:rsidR="00BC55C3" w:rsidRPr="002C4067">
        <w:rPr>
          <w:rStyle w:val="ed"/>
        </w:rPr>
        <w:t xml:space="preserve">плюс </w:t>
      </w:r>
      <w:r w:rsidRPr="002C4067">
        <w:rPr>
          <w:rStyle w:val="ed"/>
        </w:rPr>
        <w:t>12 ºС</w:t>
      </w:r>
      <w:r w:rsidR="008C00BB">
        <w:rPr>
          <w:rStyle w:val="ed"/>
        </w:rPr>
        <w:t>.</w:t>
      </w:r>
    </w:p>
    <w:p w:rsidR="00544264" w:rsidRPr="002C4067" w:rsidRDefault="00544264" w:rsidP="008C00BB">
      <w:pPr>
        <w:pStyle w:val="aff2"/>
        <w:ind w:firstLine="0"/>
        <w:rPr>
          <w:rFonts w:eastAsia="Times New Roman"/>
          <w:lang w:eastAsia="ru-RU"/>
        </w:rPr>
      </w:pPr>
      <w:r w:rsidRPr="002C4067">
        <w:rPr>
          <w:rFonts w:eastAsia="Times New Roman"/>
          <w:lang w:eastAsia="ru-RU"/>
        </w:rPr>
        <w:t xml:space="preserve">Итоговые значения показателей надежности систем теплоснабжения приведены в таблице </w:t>
      </w:r>
      <w:r w:rsidR="004D0857">
        <w:rPr>
          <w:rFonts w:eastAsia="Times New Roman"/>
          <w:lang w:eastAsia="ru-RU"/>
        </w:rPr>
        <w:t>41</w:t>
      </w:r>
      <w:r w:rsidRPr="002C4067">
        <w:rPr>
          <w:rFonts w:eastAsia="Times New Roman"/>
          <w:lang w:eastAsia="ru-RU"/>
        </w:rPr>
        <w:t>.</w:t>
      </w:r>
    </w:p>
    <w:p w:rsidR="006A5815" w:rsidRPr="002C4067" w:rsidRDefault="006A5815" w:rsidP="00393334">
      <w:pPr>
        <w:pStyle w:val="aff2"/>
        <w:rPr>
          <w:lang w:eastAsia="ru-RU"/>
        </w:rPr>
        <w:sectPr w:rsidR="006A5815" w:rsidRPr="002C4067" w:rsidSect="00060594">
          <w:footerReference w:type="default" r:id="rId49"/>
          <w:pgSz w:w="11906" w:h="16838"/>
          <w:pgMar w:top="567" w:right="567" w:bottom="567" w:left="1134" w:header="709" w:footer="0" w:gutter="0"/>
          <w:cols w:space="708"/>
          <w:docGrid w:linePitch="360"/>
        </w:sectPr>
      </w:pPr>
    </w:p>
    <w:p w:rsidR="00544264" w:rsidRPr="002C4067" w:rsidRDefault="008163FC" w:rsidP="00FB3DF5">
      <w:pPr>
        <w:pStyle w:val="afffffffa"/>
      </w:pPr>
      <w:r w:rsidRPr="002C4067">
        <w:lastRenderedPageBreak/>
        <w:t xml:space="preserve">Таблица </w:t>
      </w:r>
      <w:r w:rsidR="00827E3F">
        <w:rPr>
          <w:noProof/>
        </w:rPr>
        <w:fldChar w:fldCharType="begin"/>
      </w:r>
      <w:r w:rsidR="00A95700">
        <w:rPr>
          <w:noProof/>
        </w:rPr>
        <w:instrText xml:space="preserve"> SEQ Таблица \* ARABIC </w:instrText>
      </w:r>
      <w:r w:rsidR="00827E3F">
        <w:rPr>
          <w:noProof/>
        </w:rPr>
        <w:fldChar w:fldCharType="separate"/>
      </w:r>
      <w:r w:rsidR="00C83B43">
        <w:rPr>
          <w:noProof/>
        </w:rPr>
        <w:t>41</w:t>
      </w:r>
      <w:r w:rsidR="00827E3F">
        <w:rPr>
          <w:noProof/>
        </w:rPr>
        <w:fldChar w:fldCharType="end"/>
      </w:r>
      <w:r>
        <w:rPr>
          <w:noProof/>
        </w:rPr>
        <w:t xml:space="preserve"> </w:t>
      </w:r>
      <w:r w:rsidRPr="002C4067">
        <w:t>–</w:t>
      </w:r>
      <w:r>
        <w:t xml:space="preserve"> </w:t>
      </w:r>
      <w:r w:rsidR="00544264" w:rsidRPr="002C4067">
        <w:t xml:space="preserve">Надежность систем теплоснабжения </w:t>
      </w:r>
      <w:r w:rsidR="00061D3E" w:rsidRPr="002C4067">
        <w:t>централизованных котельных</w:t>
      </w:r>
      <w:r w:rsidR="00544264" w:rsidRPr="002C4067">
        <w:t xml:space="preserve"> </w:t>
      </w:r>
    </w:p>
    <w:tbl>
      <w:tblPr>
        <w:tblW w:w="5000" w:type="pct"/>
        <w:jc w:val="center"/>
        <w:tblBorders>
          <w:top w:val="single" w:sz="4" w:space="0" w:color="000000"/>
          <w:left w:val="single" w:sz="4" w:space="0" w:color="000000"/>
          <w:bottom w:val="single" w:sz="4" w:space="0" w:color="auto"/>
          <w:right w:val="single" w:sz="4" w:space="0" w:color="000000"/>
          <w:insideH w:val="single" w:sz="4" w:space="0" w:color="000000"/>
          <w:insideV w:val="single" w:sz="4" w:space="0" w:color="000000"/>
        </w:tblBorders>
        <w:tblLook w:val="04A0"/>
      </w:tblPr>
      <w:tblGrid>
        <w:gridCol w:w="557"/>
        <w:gridCol w:w="3178"/>
        <w:gridCol w:w="2270"/>
        <w:gridCol w:w="1901"/>
        <w:gridCol w:w="8014"/>
      </w:tblGrid>
      <w:tr w:rsidR="000B1B11" w:rsidRPr="000B1B11" w:rsidTr="000B1B11">
        <w:trPr>
          <w:cantSplit/>
          <w:tblHeader/>
          <w:jc w:val="center"/>
        </w:trPr>
        <w:tc>
          <w:tcPr>
            <w:tcW w:w="175" w:type="pct"/>
            <w:shd w:val="clear" w:color="auto" w:fill="auto"/>
            <w:vAlign w:val="center"/>
            <w:hideMark/>
          </w:tcPr>
          <w:p w:rsidR="00544264" w:rsidRPr="000B1B11" w:rsidRDefault="00544264" w:rsidP="00353F47">
            <w:pPr>
              <w:pStyle w:val="afffffff0"/>
              <w:rPr>
                <w:b/>
                <w:sz w:val="20"/>
                <w:szCs w:val="20"/>
                <w:lang w:eastAsia="ru-RU"/>
              </w:rPr>
            </w:pPr>
            <w:r w:rsidRPr="000B1B11">
              <w:rPr>
                <w:b/>
                <w:sz w:val="20"/>
                <w:szCs w:val="20"/>
                <w:lang w:eastAsia="ru-RU"/>
              </w:rPr>
              <w:t>№ п/п</w:t>
            </w:r>
          </w:p>
        </w:tc>
        <w:tc>
          <w:tcPr>
            <w:tcW w:w="998" w:type="pct"/>
            <w:shd w:val="clear" w:color="auto" w:fill="auto"/>
            <w:vAlign w:val="center"/>
            <w:hideMark/>
          </w:tcPr>
          <w:p w:rsidR="00544264" w:rsidRPr="000B1B11" w:rsidRDefault="00544264" w:rsidP="00353F47">
            <w:pPr>
              <w:pStyle w:val="afffffff0"/>
              <w:rPr>
                <w:b/>
                <w:sz w:val="20"/>
                <w:szCs w:val="20"/>
                <w:lang w:eastAsia="ru-RU"/>
              </w:rPr>
            </w:pPr>
            <w:r w:rsidRPr="000B1B11">
              <w:rPr>
                <w:b/>
                <w:sz w:val="20"/>
                <w:szCs w:val="20"/>
                <w:lang w:eastAsia="ru-RU"/>
              </w:rPr>
              <w:t>Наименование источника</w:t>
            </w:r>
          </w:p>
        </w:tc>
        <w:tc>
          <w:tcPr>
            <w:tcW w:w="713" w:type="pct"/>
            <w:shd w:val="clear" w:color="auto" w:fill="auto"/>
            <w:vAlign w:val="center"/>
          </w:tcPr>
          <w:p w:rsidR="00544264" w:rsidRPr="000B1B11" w:rsidRDefault="00544264" w:rsidP="00353F47">
            <w:pPr>
              <w:pStyle w:val="afffffff0"/>
              <w:rPr>
                <w:b/>
                <w:bCs/>
                <w:sz w:val="20"/>
                <w:szCs w:val="20"/>
                <w:lang w:eastAsia="ru-RU"/>
              </w:rPr>
            </w:pPr>
            <w:r w:rsidRPr="000B1B11">
              <w:rPr>
                <w:b/>
                <w:bCs/>
                <w:sz w:val="20"/>
                <w:szCs w:val="20"/>
                <w:lang w:eastAsia="ru-RU"/>
              </w:rPr>
              <w:t>Нормативные значения показателей надежности теплоснабжения</w:t>
            </w:r>
          </w:p>
        </w:tc>
        <w:tc>
          <w:tcPr>
            <w:tcW w:w="597" w:type="pct"/>
            <w:shd w:val="clear" w:color="auto" w:fill="auto"/>
            <w:vAlign w:val="center"/>
          </w:tcPr>
          <w:p w:rsidR="00544264" w:rsidRPr="000B1B11" w:rsidRDefault="00544264" w:rsidP="00353F47">
            <w:pPr>
              <w:pStyle w:val="afffffff0"/>
              <w:rPr>
                <w:b/>
                <w:bCs/>
                <w:sz w:val="20"/>
                <w:szCs w:val="20"/>
                <w:lang w:eastAsia="ru-RU"/>
              </w:rPr>
            </w:pPr>
            <w:r w:rsidRPr="000B1B11">
              <w:rPr>
                <w:b/>
                <w:bCs/>
                <w:sz w:val="20"/>
                <w:szCs w:val="20"/>
                <w:lang w:eastAsia="ru-RU"/>
              </w:rPr>
              <w:t>Расчетные значения показателей надежности теплоснабжения</w:t>
            </w:r>
          </w:p>
        </w:tc>
        <w:tc>
          <w:tcPr>
            <w:tcW w:w="2517" w:type="pct"/>
            <w:shd w:val="clear" w:color="auto" w:fill="auto"/>
            <w:vAlign w:val="center"/>
          </w:tcPr>
          <w:p w:rsidR="00544264" w:rsidRPr="000B1B11" w:rsidRDefault="00544264" w:rsidP="00353F47">
            <w:pPr>
              <w:pStyle w:val="afffffff0"/>
              <w:rPr>
                <w:b/>
                <w:sz w:val="20"/>
                <w:szCs w:val="20"/>
                <w:lang w:eastAsia="ru-RU"/>
              </w:rPr>
            </w:pPr>
            <w:r w:rsidRPr="000B1B11">
              <w:rPr>
                <w:b/>
                <w:sz w:val="20"/>
                <w:szCs w:val="20"/>
                <w:lang w:eastAsia="ru-RU"/>
              </w:rPr>
              <w:t>Заключение</w:t>
            </w:r>
          </w:p>
        </w:tc>
      </w:tr>
      <w:tr w:rsidR="000B1B11" w:rsidRPr="000B1B11" w:rsidTr="000B1B11">
        <w:trPr>
          <w:cantSplit/>
          <w:jc w:val="center"/>
        </w:trPr>
        <w:tc>
          <w:tcPr>
            <w:tcW w:w="175" w:type="pct"/>
            <w:shd w:val="clear" w:color="auto" w:fill="auto"/>
            <w:vAlign w:val="center"/>
          </w:tcPr>
          <w:p w:rsidR="007F5336" w:rsidRPr="000B1B11" w:rsidRDefault="007F5336" w:rsidP="007F5336">
            <w:pPr>
              <w:pStyle w:val="afffffff0"/>
              <w:rPr>
                <w:sz w:val="20"/>
                <w:szCs w:val="20"/>
                <w:lang w:eastAsia="ru-RU"/>
              </w:rPr>
            </w:pPr>
            <w:r w:rsidRPr="000B1B11">
              <w:rPr>
                <w:sz w:val="20"/>
                <w:szCs w:val="20"/>
                <w:lang w:eastAsia="ru-RU"/>
              </w:rPr>
              <w:t>1</w:t>
            </w:r>
          </w:p>
        </w:tc>
        <w:tc>
          <w:tcPr>
            <w:tcW w:w="998" w:type="pct"/>
            <w:shd w:val="clear" w:color="000000" w:fill="FFFFFF"/>
            <w:vAlign w:val="center"/>
          </w:tcPr>
          <w:p w:rsidR="007F5336" w:rsidRPr="000B1B11" w:rsidRDefault="007F5336" w:rsidP="007F5336">
            <w:pPr>
              <w:pStyle w:val="afffffff0"/>
              <w:rPr>
                <w:sz w:val="20"/>
                <w:szCs w:val="20"/>
                <w:lang w:eastAsia="ru-RU"/>
              </w:rPr>
            </w:pPr>
            <w:r w:rsidRPr="000B1B11">
              <w:rPr>
                <w:sz w:val="20"/>
                <w:szCs w:val="20"/>
              </w:rPr>
              <w:t>№ 1 Промышленный пр-зд, Районная котельная</w:t>
            </w:r>
          </w:p>
        </w:tc>
        <w:tc>
          <w:tcPr>
            <w:tcW w:w="713" w:type="pct"/>
            <w:vMerge w:val="restart"/>
            <w:shd w:val="clear" w:color="auto" w:fill="auto"/>
            <w:vAlign w:val="center"/>
          </w:tcPr>
          <w:p w:rsidR="007F5336" w:rsidRPr="000B1B11" w:rsidRDefault="007F5336" w:rsidP="007F5336">
            <w:pPr>
              <w:pStyle w:val="afffffff0"/>
              <w:rPr>
                <w:sz w:val="20"/>
                <w:szCs w:val="20"/>
                <w:lang w:eastAsia="ru-RU"/>
              </w:rPr>
            </w:pPr>
            <w:r w:rsidRPr="000B1B11">
              <w:rPr>
                <w:sz w:val="20"/>
                <w:szCs w:val="20"/>
                <w:lang w:eastAsia="ru-RU"/>
              </w:rPr>
              <w:t>Вероятность безотказной работы системы теплоснабжения Р=0,9;</w:t>
            </w:r>
          </w:p>
          <w:p w:rsidR="007F5336" w:rsidRPr="000B1B11" w:rsidRDefault="007F5336" w:rsidP="007F5336">
            <w:pPr>
              <w:pStyle w:val="afffffff0"/>
              <w:rPr>
                <w:sz w:val="20"/>
                <w:szCs w:val="20"/>
                <w:lang w:eastAsia="ru-RU"/>
              </w:rPr>
            </w:pPr>
            <w:r w:rsidRPr="000B1B11">
              <w:rPr>
                <w:sz w:val="20"/>
                <w:szCs w:val="20"/>
                <w:lang w:eastAsia="ru-RU"/>
              </w:rPr>
              <w:t>Коэффициент готовности Кг=0,97</w:t>
            </w:r>
          </w:p>
        </w:tc>
        <w:tc>
          <w:tcPr>
            <w:tcW w:w="597" w:type="pct"/>
            <w:shd w:val="clear" w:color="000000" w:fill="FFFFFF"/>
            <w:vAlign w:val="center"/>
          </w:tcPr>
          <w:p w:rsidR="007F5336" w:rsidRPr="000B1B11" w:rsidRDefault="007F5336" w:rsidP="007F5336">
            <w:pPr>
              <w:pStyle w:val="afffffff0"/>
              <w:rPr>
                <w:sz w:val="20"/>
                <w:szCs w:val="20"/>
                <w:lang w:eastAsia="ru-RU"/>
              </w:rPr>
            </w:pPr>
            <w:r w:rsidRPr="000B1B11">
              <w:rPr>
                <w:sz w:val="20"/>
                <w:szCs w:val="20"/>
                <w:lang w:eastAsia="ru-RU"/>
              </w:rPr>
              <w:t>Р=0,92212;</w:t>
            </w:r>
          </w:p>
          <w:p w:rsidR="007F5336" w:rsidRPr="000B1B11" w:rsidRDefault="007F5336" w:rsidP="007F5336">
            <w:pPr>
              <w:pStyle w:val="afffffff0"/>
              <w:rPr>
                <w:sz w:val="20"/>
                <w:szCs w:val="20"/>
                <w:lang w:eastAsia="ru-RU"/>
              </w:rPr>
            </w:pPr>
            <w:r w:rsidRPr="000B1B11">
              <w:rPr>
                <w:sz w:val="20"/>
                <w:szCs w:val="20"/>
                <w:lang w:eastAsia="ru-RU"/>
              </w:rPr>
              <w:t>Кг=0,98934</w:t>
            </w:r>
          </w:p>
        </w:tc>
        <w:tc>
          <w:tcPr>
            <w:tcW w:w="2517" w:type="pct"/>
            <w:shd w:val="clear" w:color="000000" w:fill="FFFFFF"/>
            <w:vAlign w:val="center"/>
          </w:tcPr>
          <w:p w:rsidR="007F5336" w:rsidRPr="000B1B11" w:rsidRDefault="007F5336" w:rsidP="007F5336">
            <w:pPr>
              <w:pStyle w:val="afffffff0"/>
              <w:rPr>
                <w:sz w:val="20"/>
                <w:szCs w:val="20"/>
                <w:lang w:eastAsia="ru-RU"/>
              </w:rPr>
            </w:pPr>
            <w:r w:rsidRPr="000B1B11">
              <w:rPr>
                <w:bCs/>
                <w:sz w:val="20"/>
                <w:szCs w:val="20"/>
                <w:lang w:eastAsia="ru-RU"/>
              </w:rPr>
              <w:t xml:space="preserve">Вероятность безотказной работы системы соответствует нормативным требованиям, </w:t>
            </w:r>
            <w:r w:rsidRPr="000B1B11">
              <w:rPr>
                <w:sz w:val="20"/>
                <w:szCs w:val="20"/>
                <w:lang w:eastAsia="ru-RU"/>
              </w:rPr>
              <w:t xml:space="preserve">коэффициент готовности </w:t>
            </w:r>
            <w:r w:rsidRPr="000B1B11">
              <w:rPr>
                <w:bCs/>
                <w:sz w:val="20"/>
                <w:szCs w:val="20"/>
                <w:lang w:eastAsia="ru-RU"/>
              </w:rPr>
              <w:t>соответствует нормативным требованиям</w:t>
            </w:r>
          </w:p>
        </w:tc>
      </w:tr>
      <w:tr w:rsidR="000B1B11" w:rsidRPr="000B1B11" w:rsidTr="000B1B11">
        <w:trPr>
          <w:cantSplit/>
          <w:jc w:val="center"/>
        </w:trPr>
        <w:tc>
          <w:tcPr>
            <w:tcW w:w="175" w:type="pct"/>
            <w:shd w:val="clear" w:color="auto" w:fill="auto"/>
            <w:vAlign w:val="center"/>
          </w:tcPr>
          <w:p w:rsidR="007F5336" w:rsidRPr="000B1B11" w:rsidRDefault="007F5336" w:rsidP="007F5336">
            <w:pPr>
              <w:pStyle w:val="afffffff0"/>
              <w:rPr>
                <w:sz w:val="20"/>
                <w:szCs w:val="20"/>
                <w:lang w:eastAsia="ru-RU"/>
              </w:rPr>
            </w:pPr>
            <w:r w:rsidRPr="000B1B11">
              <w:rPr>
                <w:sz w:val="20"/>
                <w:szCs w:val="20"/>
                <w:lang w:eastAsia="ru-RU"/>
              </w:rPr>
              <w:t>2</w:t>
            </w:r>
          </w:p>
        </w:tc>
        <w:tc>
          <w:tcPr>
            <w:tcW w:w="998" w:type="pct"/>
            <w:shd w:val="clear" w:color="000000" w:fill="FFFFFF"/>
            <w:vAlign w:val="center"/>
          </w:tcPr>
          <w:p w:rsidR="007F5336" w:rsidRPr="000B1B11" w:rsidRDefault="007F5336" w:rsidP="007F5336">
            <w:pPr>
              <w:pStyle w:val="afffffff0"/>
              <w:rPr>
                <w:sz w:val="20"/>
                <w:szCs w:val="20"/>
                <w:lang w:eastAsia="ru-RU"/>
              </w:rPr>
            </w:pPr>
            <w:r w:rsidRPr="000B1B11">
              <w:rPr>
                <w:sz w:val="20"/>
                <w:szCs w:val="20"/>
              </w:rPr>
              <w:t>№ 2 ул. Бахтина, БМК-1</w:t>
            </w:r>
          </w:p>
        </w:tc>
        <w:tc>
          <w:tcPr>
            <w:tcW w:w="713" w:type="pct"/>
            <w:vMerge/>
            <w:shd w:val="clear" w:color="auto" w:fill="auto"/>
            <w:vAlign w:val="center"/>
          </w:tcPr>
          <w:p w:rsidR="007F5336" w:rsidRPr="000B1B11" w:rsidRDefault="007F5336" w:rsidP="007F5336">
            <w:pPr>
              <w:pStyle w:val="afffffff0"/>
              <w:rPr>
                <w:sz w:val="20"/>
                <w:szCs w:val="20"/>
                <w:lang w:eastAsia="ru-RU"/>
              </w:rPr>
            </w:pPr>
          </w:p>
        </w:tc>
        <w:tc>
          <w:tcPr>
            <w:tcW w:w="597" w:type="pct"/>
            <w:shd w:val="clear" w:color="000000" w:fill="FFFFFF"/>
            <w:vAlign w:val="center"/>
          </w:tcPr>
          <w:p w:rsidR="007F5336" w:rsidRPr="000B1B11" w:rsidRDefault="007F5336" w:rsidP="007F5336">
            <w:pPr>
              <w:pStyle w:val="afffffff0"/>
              <w:rPr>
                <w:sz w:val="20"/>
                <w:szCs w:val="20"/>
                <w:lang w:eastAsia="ru-RU"/>
              </w:rPr>
            </w:pPr>
            <w:r w:rsidRPr="000B1B11">
              <w:rPr>
                <w:sz w:val="20"/>
                <w:szCs w:val="20"/>
                <w:lang w:eastAsia="ru-RU"/>
              </w:rPr>
              <w:t>Р=0,94657;</w:t>
            </w:r>
          </w:p>
          <w:p w:rsidR="007F5336" w:rsidRPr="000B1B11" w:rsidRDefault="007F5336" w:rsidP="007F5336">
            <w:pPr>
              <w:pStyle w:val="afffffff0"/>
              <w:rPr>
                <w:sz w:val="20"/>
                <w:szCs w:val="20"/>
                <w:lang w:eastAsia="ru-RU"/>
              </w:rPr>
            </w:pPr>
            <w:r w:rsidRPr="000B1B11">
              <w:rPr>
                <w:sz w:val="20"/>
                <w:szCs w:val="20"/>
                <w:lang w:eastAsia="ru-RU"/>
              </w:rPr>
              <w:t>Кг=0,97869</w:t>
            </w:r>
          </w:p>
        </w:tc>
        <w:tc>
          <w:tcPr>
            <w:tcW w:w="2517" w:type="pct"/>
            <w:shd w:val="clear" w:color="000000" w:fill="FFFFFF"/>
          </w:tcPr>
          <w:p w:rsidR="007F5336" w:rsidRPr="000B1B11" w:rsidRDefault="007F5336" w:rsidP="007F5336">
            <w:pPr>
              <w:pStyle w:val="afffffff0"/>
              <w:rPr>
                <w:bCs/>
                <w:sz w:val="20"/>
                <w:szCs w:val="20"/>
                <w:lang w:eastAsia="ru-RU"/>
              </w:rPr>
            </w:pPr>
            <w:r w:rsidRPr="000B1B11">
              <w:rPr>
                <w:bCs/>
                <w:sz w:val="20"/>
                <w:szCs w:val="20"/>
                <w:lang w:eastAsia="ru-RU"/>
              </w:rPr>
              <w:t xml:space="preserve">Вероятность безотказной работы системы соответствует нормативным требованиям, </w:t>
            </w:r>
            <w:r w:rsidRPr="000B1B11">
              <w:rPr>
                <w:sz w:val="20"/>
                <w:szCs w:val="20"/>
                <w:lang w:eastAsia="ru-RU"/>
              </w:rPr>
              <w:t xml:space="preserve">коэффициент готовности </w:t>
            </w:r>
            <w:r w:rsidRPr="000B1B11">
              <w:rPr>
                <w:bCs/>
                <w:sz w:val="20"/>
                <w:szCs w:val="20"/>
                <w:lang w:eastAsia="ru-RU"/>
              </w:rPr>
              <w:t>соответствует нормативным требованиям</w:t>
            </w:r>
          </w:p>
        </w:tc>
      </w:tr>
      <w:tr w:rsidR="000B1B11" w:rsidRPr="000B1B11" w:rsidTr="000B1B11">
        <w:trPr>
          <w:cantSplit/>
          <w:jc w:val="center"/>
        </w:trPr>
        <w:tc>
          <w:tcPr>
            <w:tcW w:w="175" w:type="pct"/>
            <w:shd w:val="clear" w:color="auto" w:fill="auto"/>
            <w:vAlign w:val="center"/>
          </w:tcPr>
          <w:p w:rsidR="007F5336" w:rsidRPr="000B1B11" w:rsidRDefault="007F5336" w:rsidP="007F5336">
            <w:pPr>
              <w:pStyle w:val="afffffff0"/>
              <w:rPr>
                <w:sz w:val="20"/>
                <w:szCs w:val="20"/>
                <w:lang w:eastAsia="ru-RU"/>
              </w:rPr>
            </w:pPr>
            <w:r w:rsidRPr="000B1B11">
              <w:rPr>
                <w:sz w:val="20"/>
                <w:szCs w:val="20"/>
                <w:lang w:eastAsia="ru-RU"/>
              </w:rPr>
              <w:t>3</w:t>
            </w:r>
          </w:p>
        </w:tc>
        <w:tc>
          <w:tcPr>
            <w:tcW w:w="998" w:type="pct"/>
            <w:shd w:val="clear" w:color="000000" w:fill="FFFFFF"/>
            <w:vAlign w:val="center"/>
          </w:tcPr>
          <w:p w:rsidR="007F5336" w:rsidRPr="000B1B11" w:rsidRDefault="007F5336" w:rsidP="007F5336">
            <w:pPr>
              <w:pStyle w:val="afffffff0"/>
              <w:rPr>
                <w:sz w:val="20"/>
                <w:szCs w:val="20"/>
                <w:lang w:eastAsia="ru-RU"/>
              </w:rPr>
            </w:pPr>
            <w:r w:rsidRPr="000B1B11">
              <w:rPr>
                <w:sz w:val="20"/>
                <w:szCs w:val="20"/>
              </w:rPr>
              <w:t>№ 3 ул. Заводская, БМК-2</w:t>
            </w:r>
          </w:p>
        </w:tc>
        <w:tc>
          <w:tcPr>
            <w:tcW w:w="713" w:type="pct"/>
            <w:vMerge/>
            <w:shd w:val="clear" w:color="auto" w:fill="auto"/>
            <w:vAlign w:val="center"/>
          </w:tcPr>
          <w:p w:rsidR="007F5336" w:rsidRPr="000B1B11" w:rsidRDefault="007F5336" w:rsidP="007F5336">
            <w:pPr>
              <w:pStyle w:val="afffffff0"/>
              <w:rPr>
                <w:sz w:val="20"/>
                <w:szCs w:val="20"/>
                <w:lang w:eastAsia="ru-RU"/>
              </w:rPr>
            </w:pPr>
          </w:p>
        </w:tc>
        <w:tc>
          <w:tcPr>
            <w:tcW w:w="597" w:type="pct"/>
            <w:shd w:val="clear" w:color="000000" w:fill="FFFFFF"/>
            <w:vAlign w:val="center"/>
          </w:tcPr>
          <w:p w:rsidR="007F5336" w:rsidRPr="000B1B11" w:rsidRDefault="007F5336" w:rsidP="007F5336">
            <w:pPr>
              <w:pStyle w:val="afffffff0"/>
              <w:rPr>
                <w:sz w:val="20"/>
                <w:szCs w:val="20"/>
                <w:lang w:eastAsia="ru-RU"/>
              </w:rPr>
            </w:pPr>
            <w:r w:rsidRPr="000B1B11">
              <w:rPr>
                <w:sz w:val="20"/>
                <w:szCs w:val="20"/>
                <w:lang w:eastAsia="ru-RU"/>
              </w:rPr>
              <w:t>Р=0,99317;</w:t>
            </w:r>
          </w:p>
          <w:p w:rsidR="007F5336" w:rsidRPr="000B1B11" w:rsidRDefault="007F5336" w:rsidP="007F5336">
            <w:pPr>
              <w:pStyle w:val="afffffff0"/>
              <w:rPr>
                <w:sz w:val="20"/>
                <w:szCs w:val="20"/>
                <w:lang w:eastAsia="ru-RU"/>
              </w:rPr>
            </w:pPr>
            <w:r w:rsidRPr="000B1B11">
              <w:rPr>
                <w:sz w:val="20"/>
                <w:szCs w:val="20"/>
                <w:lang w:eastAsia="ru-RU"/>
              </w:rPr>
              <w:t>Кг=0,99112</w:t>
            </w:r>
          </w:p>
        </w:tc>
        <w:tc>
          <w:tcPr>
            <w:tcW w:w="2517" w:type="pct"/>
            <w:shd w:val="clear" w:color="000000" w:fill="FFFFFF"/>
          </w:tcPr>
          <w:p w:rsidR="007F5336" w:rsidRPr="000B1B11" w:rsidRDefault="007F5336" w:rsidP="007F5336">
            <w:pPr>
              <w:pStyle w:val="afffffff0"/>
              <w:rPr>
                <w:bCs/>
                <w:sz w:val="20"/>
                <w:szCs w:val="20"/>
                <w:lang w:eastAsia="ru-RU"/>
              </w:rPr>
            </w:pPr>
            <w:r w:rsidRPr="000B1B11">
              <w:rPr>
                <w:bCs/>
                <w:sz w:val="20"/>
                <w:szCs w:val="20"/>
                <w:lang w:eastAsia="ru-RU"/>
              </w:rPr>
              <w:t xml:space="preserve">Вероятность безотказной работы системы соответствует нормативным требованиям, </w:t>
            </w:r>
            <w:r w:rsidRPr="000B1B11">
              <w:rPr>
                <w:sz w:val="20"/>
                <w:szCs w:val="20"/>
                <w:lang w:eastAsia="ru-RU"/>
              </w:rPr>
              <w:t xml:space="preserve">коэффициент готовности </w:t>
            </w:r>
            <w:r w:rsidRPr="000B1B11">
              <w:rPr>
                <w:bCs/>
                <w:sz w:val="20"/>
                <w:szCs w:val="20"/>
                <w:lang w:eastAsia="ru-RU"/>
              </w:rPr>
              <w:t>соответствует нормативным требованиям</w:t>
            </w:r>
          </w:p>
        </w:tc>
      </w:tr>
      <w:tr w:rsidR="000B1B11" w:rsidRPr="000B1B11" w:rsidTr="000B1B11">
        <w:trPr>
          <w:cantSplit/>
          <w:jc w:val="center"/>
        </w:trPr>
        <w:tc>
          <w:tcPr>
            <w:tcW w:w="175" w:type="pct"/>
            <w:shd w:val="clear" w:color="auto" w:fill="auto"/>
            <w:vAlign w:val="center"/>
          </w:tcPr>
          <w:p w:rsidR="007F5336" w:rsidRPr="000B1B11" w:rsidRDefault="007F5336" w:rsidP="007F5336">
            <w:pPr>
              <w:pStyle w:val="afffffff0"/>
              <w:rPr>
                <w:sz w:val="20"/>
                <w:szCs w:val="20"/>
                <w:lang w:eastAsia="ru-RU"/>
              </w:rPr>
            </w:pPr>
            <w:r w:rsidRPr="000B1B11">
              <w:rPr>
                <w:sz w:val="20"/>
                <w:szCs w:val="20"/>
                <w:lang w:eastAsia="ru-RU"/>
              </w:rPr>
              <w:t>4</w:t>
            </w:r>
          </w:p>
        </w:tc>
        <w:tc>
          <w:tcPr>
            <w:tcW w:w="998" w:type="pct"/>
            <w:shd w:val="clear" w:color="000000" w:fill="FFFFFF"/>
            <w:vAlign w:val="center"/>
          </w:tcPr>
          <w:p w:rsidR="007F5336" w:rsidRPr="000B1B11" w:rsidRDefault="007F5336" w:rsidP="007F5336">
            <w:pPr>
              <w:pStyle w:val="afffffff0"/>
              <w:rPr>
                <w:sz w:val="20"/>
                <w:szCs w:val="20"/>
                <w:lang w:eastAsia="ru-RU"/>
              </w:rPr>
            </w:pPr>
            <w:r w:rsidRPr="000B1B11">
              <w:rPr>
                <w:sz w:val="20"/>
                <w:szCs w:val="20"/>
              </w:rPr>
              <w:t>№ 4 Карманово, ул. Заводская, 4, стр. 2</w:t>
            </w:r>
          </w:p>
        </w:tc>
        <w:tc>
          <w:tcPr>
            <w:tcW w:w="713" w:type="pct"/>
            <w:vMerge/>
            <w:shd w:val="clear" w:color="auto" w:fill="auto"/>
            <w:vAlign w:val="center"/>
          </w:tcPr>
          <w:p w:rsidR="007F5336" w:rsidRPr="000B1B11" w:rsidRDefault="007F5336" w:rsidP="007F5336">
            <w:pPr>
              <w:pStyle w:val="afffffff0"/>
              <w:rPr>
                <w:sz w:val="20"/>
                <w:szCs w:val="20"/>
                <w:lang w:eastAsia="ru-RU"/>
              </w:rPr>
            </w:pPr>
          </w:p>
        </w:tc>
        <w:tc>
          <w:tcPr>
            <w:tcW w:w="597" w:type="pct"/>
            <w:shd w:val="clear" w:color="000000" w:fill="FFFFFF"/>
            <w:vAlign w:val="center"/>
          </w:tcPr>
          <w:p w:rsidR="007F5336" w:rsidRPr="000B1B11" w:rsidRDefault="007F5336" w:rsidP="007F5336">
            <w:pPr>
              <w:pStyle w:val="afffffff0"/>
              <w:rPr>
                <w:sz w:val="20"/>
                <w:szCs w:val="20"/>
                <w:lang w:eastAsia="ru-RU"/>
              </w:rPr>
            </w:pPr>
            <w:r w:rsidRPr="000B1B11">
              <w:rPr>
                <w:sz w:val="20"/>
                <w:szCs w:val="20"/>
                <w:lang w:eastAsia="ru-RU"/>
              </w:rPr>
              <w:t>Р=0,95876;</w:t>
            </w:r>
          </w:p>
          <w:p w:rsidR="007F5336" w:rsidRPr="000B1B11" w:rsidRDefault="007F5336" w:rsidP="007F5336">
            <w:pPr>
              <w:pStyle w:val="afffffff0"/>
              <w:rPr>
                <w:sz w:val="20"/>
                <w:szCs w:val="20"/>
                <w:lang w:eastAsia="ru-RU"/>
              </w:rPr>
            </w:pPr>
            <w:r w:rsidRPr="000B1B11">
              <w:rPr>
                <w:sz w:val="20"/>
                <w:szCs w:val="20"/>
                <w:lang w:eastAsia="ru-RU"/>
              </w:rPr>
              <w:t>Кг=0,98678</w:t>
            </w:r>
          </w:p>
        </w:tc>
        <w:tc>
          <w:tcPr>
            <w:tcW w:w="2517" w:type="pct"/>
            <w:shd w:val="clear" w:color="000000" w:fill="FFFFFF"/>
          </w:tcPr>
          <w:p w:rsidR="007F5336" w:rsidRPr="000B1B11" w:rsidRDefault="007F5336" w:rsidP="007F5336">
            <w:pPr>
              <w:pStyle w:val="afffffff0"/>
              <w:rPr>
                <w:bCs/>
                <w:sz w:val="20"/>
                <w:szCs w:val="20"/>
                <w:lang w:eastAsia="ru-RU"/>
              </w:rPr>
            </w:pPr>
            <w:r w:rsidRPr="000B1B11">
              <w:rPr>
                <w:bCs/>
                <w:sz w:val="20"/>
                <w:szCs w:val="20"/>
                <w:lang w:eastAsia="ru-RU"/>
              </w:rPr>
              <w:t xml:space="preserve">Вероятность безотказной работы системы соответствует нормативным требованиям, </w:t>
            </w:r>
            <w:r w:rsidRPr="000B1B11">
              <w:rPr>
                <w:sz w:val="20"/>
                <w:szCs w:val="20"/>
                <w:lang w:eastAsia="ru-RU"/>
              </w:rPr>
              <w:t xml:space="preserve">коэффициент готовности </w:t>
            </w:r>
            <w:r w:rsidRPr="000B1B11">
              <w:rPr>
                <w:bCs/>
                <w:sz w:val="20"/>
                <w:szCs w:val="20"/>
                <w:lang w:eastAsia="ru-RU"/>
              </w:rPr>
              <w:t>соответствует нормативным требованиям</w:t>
            </w:r>
          </w:p>
        </w:tc>
      </w:tr>
      <w:tr w:rsidR="000B1B11" w:rsidRPr="000B1B11" w:rsidTr="000B1B11">
        <w:trPr>
          <w:cantSplit/>
          <w:jc w:val="center"/>
        </w:trPr>
        <w:tc>
          <w:tcPr>
            <w:tcW w:w="175" w:type="pct"/>
            <w:shd w:val="clear" w:color="auto" w:fill="auto"/>
            <w:vAlign w:val="center"/>
          </w:tcPr>
          <w:p w:rsidR="007F5336" w:rsidRPr="000B1B11" w:rsidRDefault="007F5336" w:rsidP="007F5336">
            <w:pPr>
              <w:pStyle w:val="afffffff0"/>
              <w:rPr>
                <w:sz w:val="20"/>
                <w:szCs w:val="20"/>
                <w:lang w:eastAsia="ru-RU"/>
              </w:rPr>
            </w:pPr>
            <w:r w:rsidRPr="000B1B11">
              <w:rPr>
                <w:sz w:val="20"/>
                <w:szCs w:val="20"/>
                <w:lang w:eastAsia="ru-RU"/>
              </w:rPr>
              <w:t>5</w:t>
            </w:r>
          </w:p>
        </w:tc>
        <w:tc>
          <w:tcPr>
            <w:tcW w:w="998" w:type="pct"/>
            <w:shd w:val="clear" w:color="000000" w:fill="FFFFFF"/>
            <w:vAlign w:val="center"/>
          </w:tcPr>
          <w:p w:rsidR="007F5336" w:rsidRPr="000B1B11" w:rsidRDefault="007F5336" w:rsidP="007F5336">
            <w:pPr>
              <w:pStyle w:val="afffffff0"/>
              <w:rPr>
                <w:sz w:val="20"/>
                <w:szCs w:val="20"/>
                <w:lang w:eastAsia="ru-RU"/>
              </w:rPr>
            </w:pPr>
            <w:r w:rsidRPr="000B1B11">
              <w:rPr>
                <w:sz w:val="20"/>
                <w:szCs w:val="20"/>
              </w:rPr>
              <w:t>№ 5 ул. Мира, БМК-3</w:t>
            </w:r>
          </w:p>
        </w:tc>
        <w:tc>
          <w:tcPr>
            <w:tcW w:w="713" w:type="pct"/>
            <w:vMerge/>
            <w:shd w:val="clear" w:color="auto" w:fill="auto"/>
            <w:vAlign w:val="center"/>
          </w:tcPr>
          <w:p w:rsidR="007F5336" w:rsidRPr="000B1B11" w:rsidRDefault="007F5336" w:rsidP="007F5336">
            <w:pPr>
              <w:pStyle w:val="afffffff0"/>
              <w:rPr>
                <w:sz w:val="20"/>
                <w:szCs w:val="20"/>
                <w:lang w:eastAsia="ru-RU"/>
              </w:rPr>
            </w:pPr>
          </w:p>
        </w:tc>
        <w:tc>
          <w:tcPr>
            <w:tcW w:w="597" w:type="pct"/>
            <w:shd w:val="clear" w:color="000000" w:fill="FFFFFF"/>
            <w:vAlign w:val="center"/>
          </w:tcPr>
          <w:p w:rsidR="007F5336" w:rsidRPr="000B1B11" w:rsidRDefault="007F5336" w:rsidP="007F5336">
            <w:pPr>
              <w:pStyle w:val="afffffff0"/>
              <w:rPr>
                <w:sz w:val="20"/>
                <w:szCs w:val="20"/>
                <w:lang w:eastAsia="ru-RU"/>
              </w:rPr>
            </w:pPr>
            <w:r w:rsidRPr="000B1B11">
              <w:rPr>
                <w:sz w:val="20"/>
                <w:szCs w:val="20"/>
                <w:lang w:eastAsia="ru-RU"/>
              </w:rPr>
              <w:t>Р=0,99687;</w:t>
            </w:r>
          </w:p>
          <w:p w:rsidR="007F5336" w:rsidRPr="000B1B11" w:rsidRDefault="007F5336" w:rsidP="007F5336">
            <w:pPr>
              <w:pStyle w:val="afffffff0"/>
              <w:rPr>
                <w:sz w:val="20"/>
                <w:szCs w:val="20"/>
                <w:lang w:eastAsia="ru-RU"/>
              </w:rPr>
            </w:pPr>
            <w:r w:rsidRPr="000B1B11">
              <w:rPr>
                <w:sz w:val="20"/>
                <w:szCs w:val="20"/>
                <w:lang w:eastAsia="ru-RU"/>
              </w:rPr>
              <w:t>Кг=0,99034</w:t>
            </w:r>
          </w:p>
        </w:tc>
        <w:tc>
          <w:tcPr>
            <w:tcW w:w="2517" w:type="pct"/>
            <w:shd w:val="clear" w:color="000000" w:fill="FFFFFF"/>
          </w:tcPr>
          <w:p w:rsidR="007F5336" w:rsidRPr="000B1B11" w:rsidRDefault="007F5336" w:rsidP="007F5336">
            <w:pPr>
              <w:pStyle w:val="afffffff0"/>
              <w:rPr>
                <w:bCs/>
                <w:sz w:val="20"/>
                <w:szCs w:val="20"/>
                <w:lang w:eastAsia="ru-RU"/>
              </w:rPr>
            </w:pPr>
            <w:r w:rsidRPr="000B1B11">
              <w:rPr>
                <w:bCs/>
                <w:sz w:val="20"/>
                <w:szCs w:val="20"/>
                <w:lang w:eastAsia="ru-RU"/>
              </w:rPr>
              <w:t xml:space="preserve">Вероятность безотказной работы системы соответствует нормативным требованиям, </w:t>
            </w:r>
            <w:r w:rsidRPr="000B1B11">
              <w:rPr>
                <w:sz w:val="20"/>
                <w:szCs w:val="20"/>
                <w:lang w:eastAsia="ru-RU"/>
              </w:rPr>
              <w:t xml:space="preserve">коэффициент готовности </w:t>
            </w:r>
            <w:r w:rsidRPr="000B1B11">
              <w:rPr>
                <w:bCs/>
                <w:sz w:val="20"/>
                <w:szCs w:val="20"/>
                <w:lang w:eastAsia="ru-RU"/>
              </w:rPr>
              <w:t>соответствует нормативным требованиям</w:t>
            </w:r>
          </w:p>
        </w:tc>
      </w:tr>
      <w:tr w:rsidR="000B1B11" w:rsidRPr="000B1B11" w:rsidTr="000B1B11">
        <w:trPr>
          <w:cantSplit/>
          <w:jc w:val="center"/>
        </w:trPr>
        <w:tc>
          <w:tcPr>
            <w:tcW w:w="175" w:type="pct"/>
            <w:shd w:val="clear" w:color="auto" w:fill="auto"/>
            <w:vAlign w:val="center"/>
          </w:tcPr>
          <w:p w:rsidR="007F5336" w:rsidRPr="000B1B11" w:rsidRDefault="007F5336" w:rsidP="007F5336">
            <w:pPr>
              <w:pStyle w:val="afffffff0"/>
              <w:rPr>
                <w:sz w:val="20"/>
                <w:szCs w:val="20"/>
                <w:lang w:eastAsia="ru-RU"/>
              </w:rPr>
            </w:pPr>
            <w:r w:rsidRPr="000B1B11">
              <w:rPr>
                <w:sz w:val="20"/>
                <w:szCs w:val="20"/>
                <w:lang w:eastAsia="ru-RU"/>
              </w:rPr>
              <w:t>6</w:t>
            </w:r>
          </w:p>
        </w:tc>
        <w:tc>
          <w:tcPr>
            <w:tcW w:w="998" w:type="pct"/>
            <w:shd w:val="clear" w:color="000000" w:fill="FFFFFF"/>
            <w:vAlign w:val="center"/>
          </w:tcPr>
          <w:p w:rsidR="007F5336" w:rsidRPr="000B1B11" w:rsidRDefault="007F5336" w:rsidP="007F5336">
            <w:pPr>
              <w:pStyle w:val="afffffff0"/>
              <w:rPr>
                <w:sz w:val="20"/>
                <w:szCs w:val="20"/>
                <w:lang w:eastAsia="ru-RU"/>
              </w:rPr>
            </w:pPr>
            <w:r w:rsidRPr="000B1B11">
              <w:rPr>
                <w:sz w:val="20"/>
                <w:szCs w:val="20"/>
              </w:rPr>
              <w:t>№ 6 БМК ул. Пушная, 2А</w:t>
            </w:r>
          </w:p>
        </w:tc>
        <w:tc>
          <w:tcPr>
            <w:tcW w:w="713" w:type="pct"/>
            <w:vMerge/>
            <w:shd w:val="clear" w:color="auto" w:fill="auto"/>
            <w:vAlign w:val="center"/>
          </w:tcPr>
          <w:p w:rsidR="007F5336" w:rsidRPr="000B1B11" w:rsidRDefault="007F5336" w:rsidP="007F5336">
            <w:pPr>
              <w:pStyle w:val="afffffff0"/>
              <w:rPr>
                <w:sz w:val="20"/>
                <w:szCs w:val="20"/>
                <w:lang w:eastAsia="ru-RU"/>
              </w:rPr>
            </w:pPr>
          </w:p>
        </w:tc>
        <w:tc>
          <w:tcPr>
            <w:tcW w:w="597" w:type="pct"/>
            <w:shd w:val="clear" w:color="000000" w:fill="FFFFFF"/>
            <w:vAlign w:val="center"/>
          </w:tcPr>
          <w:p w:rsidR="007F5336" w:rsidRPr="000B1B11" w:rsidRDefault="007F5336" w:rsidP="007F5336">
            <w:pPr>
              <w:pStyle w:val="afffffff0"/>
              <w:rPr>
                <w:sz w:val="20"/>
                <w:szCs w:val="20"/>
                <w:lang w:eastAsia="ru-RU"/>
              </w:rPr>
            </w:pPr>
            <w:r w:rsidRPr="000B1B11">
              <w:rPr>
                <w:sz w:val="20"/>
                <w:szCs w:val="20"/>
                <w:lang w:eastAsia="ru-RU"/>
              </w:rPr>
              <w:t>Р=0,98976;</w:t>
            </w:r>
          </w:p>
          <w:p w:rsidR="007F5336" w:rsidRPr="000B1B11" w:rsidRDefault="007F5336" w:rsidP="007F5336">
            <w:pPr>
              <w:pStyle w:val="afffffff0"/>
              <w:rPr>
                <w:sz w:val="20"/>
                <w:szCs w:val="20"/>
                <w:lang w:eastAsia="ru-RU"/>
              </w:rPr>
            </w:pPr>
            <w:r w:rsidRPr="000B1B11">
              <w:rPr>
                <w:sz w:val="20"/>
                <w:szCs w:val="20"/>
                <w:lang w:eastAsia="ru-RU"/>
              </w:rPr>
              <w:t>Кг=0,98764</w:t>
            </w:r>
          </w:p>
        </w:tc>
        <w:tc>
          <w:tcPr>
            <w:tcW w:w="2517" w:type="pct"/>
            <w:shd w:val="clear" w:color="000000" w:fill="FFFFFF"/>
          </w:tcPr>
          <w:p w:rsidR="007F5336" w:rsidRPr="000B1B11" w:rsidRDefault="007F5336" w:rsidP="007F5336">
            <w:pPr>
              <w:pStyle w:val="afffffff0"/>
              <w:rPr>
                <w:bCs/>
                <w:sz w:val="20"/>
                <w:szCs w:val="20"/>
                <w:lang w:eastAsia="ru-RU"/>
              </w:rPr>
            </w:pPr>
            <w:r w:rsidRPr="000B1B11">
              <w:rPr>
                <w:bCs/>
                <w:sz w:val="20"/>
                <w:szCs w:val="20"/>
                <w:lang w:eastAsia="ru-RU"/>
              </w:rPr>
              <w:t xml:space="preserve">Вероятность безотказной работы системы соответствует нормативным требованиям, </w:t>
            </w:r>
            <w:r w:rsidRPr="000B1B11">
              <w:rPr>
                <w:sz w:val="20"/>
                <w:szCs w:val="20"/>
                <w:lang w:eastAsia="ru-RU"/>
              </w:rPr>
              <w:t xml:space="preserve">коэффициент готовности </w:t>
            </w:r>
            <w:r w:rsidRPr="000B1B11">
              <w:rPr>
                <w:bCs/>
                <w:sz w:val="20"/>
                <w:szCs w:val="20"/>
                <w:lang w:eastAsia="ru-RU"/>
              </w:rPr>
              <w:t>соответствует нормативным требованиям</w:t>
            </w:r>
          </w:p>
        </w:tc>
      </w:tr>
      <w:tr w:rsidR="000B1B11" w:rsidRPr="000B1B11" w:rsidTr="000B1B11">
        <w:trPr>
          <w:cantSplit/>
          <w:jc w:val="center"/>
        </w:trPr>
        <w:tc>
          <w:tcPr>
            <w:tcW w:w="175" w:type="pct"/>
            <w:shd w:val="clear" w:color="auto" w:fill="auto"/>
            <w:vAlign w:val="center"/>
          </w:tcPr>
          <w:p w:rsidR="007F5336" w:rsidRPr="000B1B11" w:rsidRDefault="007F5336" w:rsidP="007F5336">
            <w:pPr>
              <w:pStyle w:val="afffffff0"/>
              <w:rPr>
                <w:sz w:val="20"/>
                <w:szCs w:val="20"/>
                <w:lang w:eastAsia="ru-RU"/>
              </w:rPr>
            </w:pPr>
            <w:r w:rsidRPr="000B1B11">
              <w:rPr>
                <w:sz w:val="20"/>
                <w:szCs w:val="20"/>
                <w:lang w:eastAsia="ru-RU"/>
              </w:rPr>
              <w:t>7</w:t>
            </w:r>
          </w:p>
        </w:tc>
        <w:tc>
          <w:tcPr>
            <w:tcW w:w="998" w:type="pct"/>
            <w:shd w:val="clear" w:color="000000" w:fill="FFFFFF"/>
            <w:vAlign w:val="center"/>
          </w:tcPr>
          <w:p w:rsidR="007F5336" w:rsidRPr="000B1B11" w:rsidRDefault="007F5336" w:rsidP="007F5336">
            <w:pPr>
              <w:pStyle w:val="afffffff0"/>
              <w:rPr>
                <w:sz w:val="20"/>
                <w:szCs w:val="20"/>
                <w:lang w:eastAsia="ru-RU"/>
              </w:rPr>
            </w:pPr>
            <w:r w:rsidRPr="000B1B11">
              <w:rPr>
                <w:sz w:val="20"/>
                <w:szCs w:val="20"/>
              </w:rPr>
              <w:t>БМК-7</w:t>
            </w:r>
          </w:p>
        </w:tc>
        <w:tc>
          <w:tcPr>
            <w:tcW w:w="713" w:type="pct"/>
            <w:vMerge/>
            <w:shd w:val="clear" w:color="auto" w:fill="auto"/>
            <w:vAlign w:val="center"/>
          </w:tcPr>
          <w:p w:rsidR="007F5336" w:rsidRPr="000B1B11" w:rsidRDefault="007F5336" w:rsidP="007F5336">
            <w:pPr>
              <w:pStyle w:val="afffffff0"/>
              <w:rPr>
                <w:sz w:val="20"/>
                <w:szCs w:val="20"/>
                <w:lang w:eastAsia="ru-RU"/>
              </w:rPr>
            </w:pPr>
          </w:p>
        </w:tc>
        <w:tc>
          <w:tcPr>
            <w:tcW w:w="597" w:type="pct"/>
            <w:shd w:val="clear" w:color="000000" w:fill="FFFFFF"/>
            <w:vAlign w:val="center"/>
          </w:tcPr>
          <w:p w:rsidR="007F5336" w:rsidRPr="000B1B11" w:rsidRDefault="007F5336" w:rsidP="007F5336">
            <w:pPr>
              <w:pStyle w:val="afffffff0"/>
              <w:rPr>
                <w:sz w:val="20"/>
                <w:szCs w:val="20"/>
                <w:lang w:eastAsia="ru-RU"/>
              </w:rPr>
            </w:pPr>
            <w:r w:rsidRPr="000B1B11">
              <w:rPr>
                <w:sz w:val="20"/>
                <w:szCs w:val="20"/>
                <w:lang w:eastAsia="ru-RU"/>
              </w:rPr>
              <w:t>Р=0,9</w:t>
            </w:r>
            <w:r w:rsidR="000B1B11" w:rsidRPr="000B1B11">
              <w:rPr>
                <w:sz w:val="20"/>
                <w:szCs w:val="20"/>
                <w:lang w:eastAsia="ru-RU"/>
              </w:rPr>
              <w:t>8</w:t>
            </w:r>
            <w:r w:rsidRPr="000B1B11">
              <w:rPr>
                <w:sz w:val="20"/>
                <w:szCs w:val="20"/>
                <w:lang w:eastAsia="ru-RU"/>
              </w:rPr>
              <w:t>887;</w:t>
            </w:r>
          </w:p>
          <w:p w:rsidR="007F5336" w:rsidRPr="000B1B11" w:rsidRDefault="007F5336" w:rsidP="007F5336">
            <w:pPr>
              <w:pStyle w:val="afffffff0"/>
              <w:rPr>
                <w:sz w:val="20"/>
                <w:szCs w:val="20"/>
                <w:lang w:eastAsia="ru-RU"/>
              </w:rPr>
            </w:pPr>
            <w:r w:rsidRPr="000B1B11">
              <w:rPr>
                <w:sz w:val="20"/>
                <w:szCs w:val="20"/>
                <w:lang w:eastAsia="ru-RU"/>
              </w:rPr>
              <w:t>Кг=0,99</w:t>
            </w:r>
            <w:r w:rsidR="000B1B11" w:rsidRPr="000B1B11">
              <w:rPr>
                <w:sz w:val="20"/>
                <w:szCs w:val="20"/>
                <w:lang w:eastAsia="ru-RU"/>
              </w:rPr>
              <w:t>765</w:t>
            </w:r>
          </w:p>
        </w:tc>
        <w:tc>
          <w:tcPr>
            <w:tcW w:w="2517" w:type="pct"/>
            <w:shd w:val="clear" w:color="000000" w:fill="FFFFFF"/>
          </w:tcPr>
          <w:p w:rsidR="007F5336" w:rsidRPr="000B1B11" w:rsidRDefault="007F5336" w:rsidP="007F5336">
            <w:pPr>
              <w:pStyle w:val="afffffff0"/>
              <w:rPr>
                <w:bCs/>
                <w:sz w:val="20"/>
                <w:szCs w:val="20"/>
                <w:lang w:eastAsia="ru-RU"/>
              </w:rPr>
            </w:pPr>
            <w:r w:rsidRPr="000B1B11">
              <w:rPr>
                <w:bCs/>
                <w:sz w:val="20"/>
                <w:szCs w:val="20"/>
                <w:lang w:eastAsia="ru-RU"/>
              </w:rPr>
              <w:t xml:space="preserve">Вероятность безотказной работы системы соответствует нормативным требованиям, </w:t>
            </w:r>
            <w:r w:rsidRPr="000B1B11">
              <w:rPr>
                <w:sz w:val="20"/>
                <w:szCs w:val="20"/>
                <w:lang w:eastAsia="ru-RU"/>
              </w:rPr>
              <w:t xml:space="preserve">коэффициент готовности </w:t>
            </w:r>
            <w:r w:rsidRPr="000B1B11">
              <w:rPr>
                <w:bCs/>
                <w:sz w:val="20"/>
                <w:szCs w:val="20"/>
                <w:lang w:eastAsia="ru-RU"/>
              </w:rPr>
              <w:t>соответствует нормативным требованиям</w:t>
            </w:r>
          </w:p>
        </w:tc>
      </w:tr>
      <w:tr w:rsidR="000B1B11" w:rsidRPr="000B1B11" w:rsidTr="000B1B11">
        <w:trPr>
          <w:cantSplit/>
          <w:jc w:val="center"/>
        </w:trPr>
        <w:tc>
          <w:tcPr>
            <w:tcW w:w="175" w:type="pct"/>
            <w:shd w:val="clear" w:color="auto" w:fill="auto"/>
            <w:vAlign w:val="center"/>
          </w:tcPr>
          <w:p w:rsidR="007F5336" w:rsidRPr="000B1B11" w:rsidRDefault="007F5336" w:rsidP="007F5336">
            <w:pPr>
              <w:pStyle w:val="afffffff0"/>
              <w:rPr>
                <w:sz w:val="20"/>
                <w:szCs w:val="20"/>
                <w:lang w:eastAsia="ru-RU"/>
              </w:rPr>
            </w:pPr>
            <w:r w:rsidRPr="000B1B11">
              <w:rPr>
                <w:sz w:val="20"/>
                <w:szCs w:val="20"/>
                <w:lang w:eastAsia="ru-RU"/>
              </w:rPr>
              <w:t>8</w:t>
            </w:r>
          </w:p>
        </w:tc>
        <w:tc>
          <w:tcPr>
            <w:tcW w:w="998" w:type="pct"/>
            <w:shd w:val="clear" w:color="000000" w:fill="FFFFFF"/>
            <w:vAlign w:val="center"/>
          </w:tcPr>
          <w:p w:rsidR="007F5336" w:rsidRPr="000B1B11" w:rsidRDefault="007F5336" w:rsidP="007F5336">
            <w:pPr>
              <w:pStyle w:val="afffffff0"/>
              <w:rPr>
                <w:sz w:val="20"/>
                <w:szCs w:val="20"/>
                <w:lang w:eastAsia="ru-RU"/>
              </w:rPr>
            </w:pPr>
            <w:r w:rsidRPr="000B1B11">
              <w:rPr>
                <w:sz w:val="20"/>
                <w:szCs w:val="20"/>
              </w:rPr>
              <w:t>БМК-8</w:t>
            </w:r>
          </w:p>
        </w:tc>
        <w:tc>
          <w:tcPr>
            <w:tcW w:w="713" w:type="pct"/>
            <w:vMerge/>
            <w:shd w:val="clear" w:color="auto" w:fill="auto"/>
            <w:vAlign w:val="center"/>
          </w:tcPr>
          <w:p w:rsidR="007F5336" w:rsidRPr="000B1B11" w:rsidRDefault="007F5336" w:rsidP="007F5336">
            <w:pPr>
              <w:pStyle w:val="afffffff0"/>
              <w:rPr>
                <w:sz w:val="20"/>
                <w:szCs w:val="20"/>
                <w:lang w:eastAsia="ru-RU"/>
              </w:rPr>
            </w:pPr>
          </w:p>
        </w:tc>
        <w:tc>
          <w:tcPr>
            <w:tcW w:w="597" w:type="pct"/>
            <w:shd w:val="clear" w:color="000000" w:fill="FFFFFF"/>
            <w:vAlign w:val="center"/>
          </w:tcPr>
          <w:p w:rsidR="007F5336" w:rsidRPr="000B1B11" w:rsidRDefault="007F5336" w:rsidP="007F5336">
            <w:pPr>
              <w:pStyle w:val="afffffff0"/>
              <w:rPr>
                <w:sz w:val="20"/>
                <w:szCs w:val="20"/>
                <w:lang w:eastAsia="ru-RU"/>
              </w:rPr>
            </w:pPr>
            <w:r w:rsidRPr="000B1B11">
              <w:rPr>
                <w:sz w:val="20"/>
                <w:szCs w:val="20"/>
                <w:lang w:eastAsia="ru-RU"/>
              </w:rPr>
              <w:t>Р=0,99</w:t>
            </w:r>
            <w:r w:rsidR="000B1B11" w:rsidRPr="000B1B11">
              <w:rPr>
                <w:sz w:val="20"/>
                <w:szCs w:val="20"/>
                <w:lang w:eastAsia="ru-RU"/>
              </w:rPr>
              <w:t>001</w:t>
            </w:r>
            <w:r w:rsidRPr="000B1B11">
              <w:rPr>
                <w:sz w:val="20"/>
                <w:szCs w:val="20"/>
                <w:lang w:eastAsia="ru-RU"/>
              </w:rPr>
              <w:t>;</w:t>
            </w:r>
          </w:p>
          <w:p w:rsidR="007F5336" w:rsidRPr="000B1B11" w:rsidRDefault="007F5336" w:rsidP="007F5336">
            <w:pPr>
              <w:pStyle w:val="afffffff0"/>
              <w:rPr>
                <w:sz w:val="20"/>
                <w:szCs w:val="20"/>
                <w:lang w:eastAsia="ru-RU"/>
              </w:rPr>
            </w:pPr>
            <w:r w:rsidRPr="000B1B11">
              <w:rPr>
                <w:sz w:val="20"/>
                <w:szCs w:val="20"/>
                <w:lang w:eastAsia="ru-RU"/>
              </w:rPr>
              <w:t>Кг=0,999</w:t>
            </w:r>
            <w:r w:rsidR="000B1B11" w:rsidRPr="000B1B11">
              <w:rPr>
                <w:sz w:val="20"/>
                <w:szCs w:val="20"/>
                <w:lang w:eastAsia="ru-RU"/>
              </w:rPr>
              <w:t>18</w:t>
            </w:r>
          </w:p>
        </w:tc>
        <w:tc>
          <w:tcPr>
            <w:tcW w:w="2517" w:type="pct"/>
            <w:shd w:val="clear" w:color="000000" w:fill="FFFFFF"/>
          </w:tcPr>
          <w:p w:rsidR="007F5336" w:rsidRPr="000B1B11" w:rsidRDefault="007F5336" w:rsidP="007F5336">
            <w:pPr>
              <w:pStyle w:val="afffffff0"/>
              <w:rPr>
                <w:bCs/>
                <w:sz w:val="20"/>
                <w:szCs w:val="20"/>
                <w:lang w:eastAsia="ru-RU"/>
              </w:rPr>
            </w:pPr>
            <w:r w:rsidRPr="000B1B11">
              <w:rPr>
                <w:bCs/>
                <w:sz w:val="20"/>
                <w:szCs w:val="20"/>
                <w:lang w:eastAsia="ru-RU"/>
              </w:rPr>
              <w:t xml:space="preserve">Вероятность безотказной работы системы соответствует нормативным требованиям, </w:t>
            </w:r>
            <w:r w:rsidRPr="000B1B11">
              <w:rPr>
                <w:sz w:val="20"/>
                <w:szCs w:val="20"/>
                <w:lang w:eastAsia="ru-RU"/>
              </w:rPr>
              <w:t xml:space="preserve">коэффициент готовности </w:t>
            </w:r>
            <w:r w:rsidRPr="000B1B11">
              <w:rPr>
                <w:bCs/>
                <w:sz w:val="20"/>
                <w:szCs w:val="20"/>
                <w:lang w:eastAsia="ru-RU"/>
              </w:rPr>
              <w:t>соответствует нормативным требованиям</w:t>
            </w:r>
          </w:p>
        </w:tc>
      </w:tr>
      <w:tr w:rsidR="000B1B11" w:rsidRPr="000B1B11" w:rsidTr="000B1B11">
        <w:trPr>
          <w:cantSplit/>
          <w:jc w:val="center"/>
        </w:trPr>
        <w:tc>
          <w:tcPr>
            <w:tcW w:w="175" w:type="pct"/>
            <w:shd w:val="clear" w:color="auto" w:fill="auto"/>
            <w:vAlign w:val="center"/>
          </w:tcPr>
          <w:p w:rsidR="007F5336" w:rsidRPr="000B1B11" w:rsidRDefault="007F5336" w:rsidP="007F5336">
            <w:pPr>
              <w:pStyle w:val="afffffff0"/>
              <w:rPr>
                <w:sz w:val="20"/>
                <w:szCs w:val="20"/>
                <w:lang w:eastAsia="ru-RU"/>
              </w:rPr>
            </w:pPr>
            <w:r w:rsidRPr="000B1B11">
              <w:rPr>
                <w:sz w:val="20"/>
                <w:szCs w:val="20"/>
                <w:lang w:eastAsia="ru-RU"/>
              </w:rPr>
              <w:t>9</w:t>
            </w:r>
          </w:p>
        </w:tc>
        <w:tc>
          <w:tcPr>
            <w:tcW w:w="998" w:type="pct"/>
            <w:shd w:val="clear" w:color="000000" w:fill="FFFFFF"/>
            <w:vAlign w:val="center"/>
          </w:tcPr>
          <w:p w:rsidR="007F5336" w:rsidRPr="000B1B11" w:rsidRDefault="007F5336" w:rsidP="007F5336">
            <w:pPr>
              <w:pStyle w:val="afffffff0"/>
              <w:rPr>
                <w:sz w:val="20"/>
                <w:szCs w:val="20"/>
                <w:lang w:eastAsia="ru-RU"/>
              </w:rPr>
            </w:pPr>
            <w:r w:rsidRPr="000B1B11">
              <w:rPr>
                <w:sz w:val="20"/>
                <w:szCs w:val="20"/>
              </w:rPr>
              <w:t>БМК-9</w:t>
            </w:r>
          </w:p>
        </w:tc>
        <w:tc>
          <w:tcPr>
            <w:tcW w:w="713" w:type="pct"/>
            <w:vMerge/>
            <w:shd w:val="clear" w:color="auto" w:fill="auto"/>
            <w:vAlign w:val="center"/>
          </w:tcPr>
          <w:p w:rsidR="007F5336" w:rsidRPr="000B1B11" w:rsidRDefault="007F5336" w:rsidP="007F5336">
            <w:pPr>
              <w:pStyle w:val="afffffff0"/>
              <w:rPr>
                <w:sz w:val="20"/>
                <w:szCs w:val="20"/>
                <w:lang w:eastAsia="ru-RU"/>
              </w:rPr>
            </w:pPr>
          </w:p>
        </w:tc>
        <w:tc>
          <w:tcPr>
            <w:tcW w:w="597" w:type="pct"/>
            <w:shd w:val="clear" w:color="000000" w:fill="FFFFFF"/>
            <w:vAlign w:val="center"/>
          </w:tcPr>
          <w:p w:rsidR="007F5336" w:rsidRPr="000B1B11" w:rsidRDefault="007F5336" w:rsidP="007F5336">
            <w:pPr>
              <w:pStyle w:val="afffffff0"/>
              <w:rPr>
                <w:sz w:val="20"/>
                <w:szCs w:val="20"/>
                <w:lang w:eastAsia="ru-RU"/>
              </w:rPr>
            </w:pPr>
            <w:r w:rsidRPr="000B1B11">
              <w:rPr>
                <w:sz w:val="20"/>
                <w:szCs w:val="20"/>
                <w:lang w:eastAsia="ru-RU"/>
              </w:rPr>
              <w:t>Р=0,9</w:t>
            </w:r>
            <w:r w:rsidR="000B1B11" w:rsidRPr="000B1B11">
              <w:rPr>
                <w:sz w:val="20"/>
                <w:szCs w:val="20"/>
                <w:lang w:eastAsia="ru-RU"/>
              </w:rPr>
              <w:t>8967</w:t>
            </w:r>
            <w:r w:rsidRPr="000B1B11">
              <w:rPr>
                <w:sz w:val="20"/>
                <w:szCs w:val="20"/>
                <w:lang w:eastAsia="ru-RU"/>
              </w:rPr>
              <w:t>;</w:t>
            </w:r>
          </w:p>
          <w:p w:rsidR="007F5336" w:rsidRPr="000B1B11" w:rsidRDefault="007F5336" w:rsidP="007F5336">
            <w:pPr>
              <w:pStyle w:val="afffffff0"/>
              <w:rPr>
                <w:sz w:val="20"/>
                <w:szCs w:val="20"/>
                <w:lang w:eastAsia="ru-RU"/>
              </w:rPr>
            </w:pPr>
            <w:r w:rsidRPr="000B1B11">
              <w:rPr>
                <w:sz w:val="20"/>
                <w:szCs w:val="20"/>
                <w:lang w:eastAsia="ru-RU"/>
              </w:rPr>
              <w:t>Кг=0,99</w:t>
            </w:r>
            <w:r w:rsidR="000B1B11" w:rsidRPr="000B1B11">
              <w:rPr>
                <w:sz w:val="20"/>
                <w:szCs w:val="20"/>
                <w:lang w:eastAsia="ru-RU"/>
              </w:rPr>
              <w:t>86</w:t>
            </w:r>
            <w:r w:rsidRPr="000B1B11">
              <w:rPr>
                <w:sz w:val="20"/>
                <w:szCs w:val="20"/>
                <w:lang w:eastAsia="ru-RU"/>
              </w:rPr>
              <w:t>4</w:t>
            </w:r>
          </w:p>
        </w:tc>
        <w:tc>
          <w:tcPr>
            <w:tcW w:w="2517" w:type="pct"/>
            <w:shd w:val="clear" w:color="000000" w:fill="FFFFFF"/>
          </w:tcPr>
          <w:p w:rsidR="007F5336" w:rsidRPr="000B1B11" w:rsidRDefault="007F5336" w:rsidP="007F5336">
            <w:pPr>
              <w:pStyle w:val="afffffff0"/>
              <w:rPr>
                <w:bCs/>
                <w:sz w:val="20"/>
                <w:szCs w:val="20"/>
                <w:lang w:eastAsia="ru-RU"/>
              </w:rPr>
            </w:pPr>
            <w:r w:rsidRPr="000B1B11">
              <w:rPr>
                <w:bCs/>
                <w:sz w:val="20"/>
                <w:szCs w:val="20"/>
                <w:lang w:eastAsia="ru-RU"/>
              </w:rPr>
              <w:t xml:space="preserve">Вероятность безотказной работы системы соответствует нормативным требованиям, </w:t>
            </w:r>
            <w:r w:rsidRPr="000B1B11">
              <w:rPr>
                <w:sz w:val="20"/>
                <w:szCs w:val="20"/>
                <w:lang w:eastAsia="ru-RU"/>
              </w:rPr>
              <w:t xml:space="preserve">коэффициент готовности </w:t>
            </w:r>
            <w:r w:rsidRPr="000B1B11">
              <w:rPr>
                <w:bCs/>
                <w:sz w:val="20"/>
                <w:szCs w:val="20"/>
                <w:lang w:eastAsia="ru-RU"/>
              </w:rPr>
              <w:t>соответствует нормативным требованиям</w:t>
            </w:r>
          </w:p>
        </w:tc>
      </w:tr>
      <w:tr w:rsidR="000B1B11" w:rsidRPr="000B1B11" w:rsidTr="000B1B11">
        <w:trPr>
          <w:cantSplit/>
          <w:jc w:val="center"/>
        </w:trPr>
        <w:tc>
          <w:tcPr>
            <w:tcW w:w="175" w:type="pct"/>
            <w:shd w:val="clear" w:color="auto" w:fill="auto"/>
            <w:vAlign w:val="center"/>
          </w:tcPr>
          <w:p w:rsidR="007F5336" w:rsidRPr="000B1B11" w:rsidRDefault="007F5336" w:rsidP="007F5336">
            <w:pPr>
              <w:pStyle w:val="afffffff0"/>
              <w:rPr>
                <w:sz w:val="20"/>
                <w:szCs w:val="20"/>
                <w:lang w:eastAsia="ru-RU"/>
              </w:rPr>
            </w:pPr>
            <w:r w:rsidRPr="000B1B11">
              <w:rPr>
                <w:sz w:val="20"/>
                <w:szCs w:val="20"/>
                <w:lang w:eastAsia="ru-RU"/>
              </w:rPr>
              <w:t>10</w:t>
            </w:r>
          </w:p>
        </w:tc>
        <w:tc>
          <w:tcPr>
            <w:tcW w:w="998" w:type="pct"/>
            <w:shd w:val="clear" w:color="000000" w:fill="FFFFFF"/>
            <w:vAlign w:val="center"/>
          </w:tcPr>
          <w:p w:rsidR="007F5336" w:rsidRPr="000B1B11" w:rsidRDefault="007F5336" w:rsidP="007F5336">
            <w:pPr>
              <w:pStyle w:val="afffffff0"/>
              <w:rPr>
                <w:sz w:val="20"/>
                <w:szCs w:val="20"/>
                <w:lang w:eastAsia="ru-RU"/>
              </w:rPr>
            </w:pPr>
            <w:r w:rsidRPr="000B1B11">
              <w:rPr>
                <w:sz w:val="20"/>
                <w:szCs w:val="20"/>
              </w:rPr>
              <w:t>Котельная с. Карманово, ул. Набережная, 18</w:t>
            </w:r>
          </w:p>
        </w:tc>
        <w:tc>
          <w:tcPr>
            <w:tcW w:w="713" w:type="pct"/>
            <w:vMerge/>
            <w:shd w:val="clear" w:color="auto" w:fill="auto"/>
            <w:vAlign w:val="center"/>
          </w:tcPr>
          <w:p w:rsidR="007F5336" w:rsidRPr="000B1B11" w:rsidRDefault="007F5336" w:rsidP="007F5336">
            <w:pPr>
              <w:pStyle w:val="afffffff0"/>
              <w:rPr>
                <w:sz w:val="20"/>
                <w:szCs w:val="20"/>
                <w:lang w:eastAsia="ru-RU"/>
              </w:rPr>
            </w:pPr>
          </w:p>
        </w:tc>
        <w:tc>
          <w:tcPr>
            <w:tcW w:w="597" w:type="pct"/>
            <w:shd w:val="clear" w:color="000000" w:fill="FFFFFF"/>
            <w:vAlign w:val="center"/>
          </w:tcPr>
          <w:p w:rsidR="007F5336" w:rsidRPr="000B1B11" w:rsidRDefault="007F5336" w:rsidP="007F5336">
            <w:pPr>
              <w:pStyle w:val="afffffff0"/>
              <w:rPr>
                <w:sz w:val="20"/>
                <w:szCs w:val="20"/>
                <w:lang w:eastAsia="ru-RU"/>
              </w:rPr>
            </w:pPr>
            <w:r w:rsidRPr="000B1B11">
              <w:rPr>
                <w:sz w:val="20"/>
                <w:szCs w:val="20"/>
                <w:lang w:eastAsia="ru-RU"/>
              </w:rPr>
              <w:t>Р=0,99</w:t>
            </w:r>
            <w:r w:rsidR="000B1B11" w:rsidRPr="000B1B11">
              <w:rPr>
                <w:sz w:val="20"/>
                <w:szCs w:val="20"/>
                <w:lang w:eastAsia="ru-RU"/>
              </w:rPr>
              <w:t>654</w:t>
            </w:r>
            <w:r w:rsidRPr="000B1B11">
              <w:rPr>
                <w:sz w:val="20"/>
                <w:szCs w:val="20"/>
                <w:lang w:eastAsia="ru-RU"/>
              </w:rPr>
              <w:t>;</w:t>
            </w:r>
          </w:p>
          <w:p w:rsidR="007F5336" w:rsidRPr="000B1B11" w:rsidRDefault="007F5336" w:rsidP="007F5336">
            <w:pPr>
              <w:pStyle w:val="afffffff0"/>
              <w:rPr>
                <w:sz w:val="20"/>
                <w:szCs w:val="20"/>
                <w:lang w:eastAsia="ru-RU"/>
              </w:rPr>
            </w:pPr>
            <w:r w:rsidRPr="000B1B11">
              <w:rPr>
                <w:sz w:val="20"/>
                <w:szCs w:val="20"/>
                <w:lang w:eastAsia="ru-RU"/>
              </w:rPr>
              <w:t>Кг=0,9</w:t>
            </w:r>
            <w:r w:rsidR="000B1B11" w:rsidRPr="000B1B11">
              <w:rPr>
                <w:sz w:val="20"/>
                <w:szCs w:val="20"/>
                <w:lang w:eastAsia="ru-RU"/>
              </w:rPr>
              <w:t>8977</w:t>
            </w:r>
          </w:p>
        </w:tc>
        <w:tc>
          <w:tcPr>
            <w:tcW w:w="2517" w:type="pct"/>
            <w:shd w:val="clear" w:color="000000" w:fill="FFFFFF"/>
          </w:tcPr>
          <w:p w:rsidR="007F5336" w:rsidRPr="000B1B11" w:rsidRDefault="007F5336" w:rsidP="007F5336">
            <w:pPr>
              <w:pStyle w:val="afffffff0"/>
              <w:rPr>
                <w:bCs/>
                <w:sz w:val="20"/>
                <w:szCs w:val="20"/>
                <w:lang w:eastAsia="ru-RU"/>
              </w:rPr>
            </w:pPr>
            <w:r w:rsidRPr="000B1B11">
              <w:rPr>
                <w:bCs/>
                <w:sz w:val="20"/>
                <w:szCs w:val="20"/>
                <w:lang w:eastAsia="ru-RU"/>
              </w:rPr>
              <w:t xml:space="preserve">Вероятность безотказной работы системы соответствует нормативным требованиям, </w:t>
            </w:r>
            <w:r w:rsidRPr="000B1B11">
              <w:rPr>
                <w:sz w:val="20"/>
                <w:szCs w:val="20"/>
                <w:lang w:eastAsia="ru-RU"/>
              </w:rPr>
              <w:t xml:space="preserve">коэффициент готовности </w:t>
            </w:r>
            <w:r w:rsidRPr="000B1B11">
              <w:rPr>
                <w:bCs/>
                <w:sz w:val="20"/>
                <w:szCs w:val="20"/>
                <w:lang w:eastAsia="ru-RU"/>
              </w:rPr>
              <w:t>соответствует нормативным требованиям</w:t>
            </w:r>
          </w:p>
        </w:tc>
      </w:tr>
      <w:tr w:rsidR="000B1B11" w:rsidRPr="000B1B11" w:rsidTr="000B1B11">
        <w:trPr>
          <w:cantSplit/>
          <w:jc w:val="center"/>
        </w:trPr>
        <w:tc>
          <w:tcPr>
            <w:tcW w:w="175" w:type="pct"/>
            <w:shd w:val="clear" w:color="auto" w:fill="auto"/>
            <w:vAlign w:val="center"/>
          </w:tcPr>
          <w:p w:rsidR="007F5336" w:rsidRPr="000B1B11" w:rsidRDefault="007F5336" w:rsidP="007F5336">
            <w:pPr>
              <w:pStyle w:val="afffffff0"/>
              <w:rPr>
                <w:sz w:val="20"/>
                <w:szCs w:val="20"/>
                <w:lang w:eastAsia="ru-RU"/>
              </w:rPr>
            </w:pPr>
            <w:r w:rsidRPr="000B1B11">
              <w:rPr>
                <w:sz w:val="20"/>
                <w:szCs w:val="20"/>
                <w:lang w:eastAsia="ru-RU"/>
              </w:rPr>
              <w:t>11</w:t>
            </w:r>
          </w:p>
        </w:tc>
        <w:tc>
          <w:tcPr>
            <w:tcW w:w="998" w:type="pct"/>
            <w:shd w:val="clear" w:color="000000" w:fill="FFFFFF"/>
            <w:vAlign w:val="center"/>
          </w:tcPr>
          <w:p w:rsidR="007F5336" w:rsidRPr="000B1B11" w:rsidRDefault="007F5336" w:rsidP="007F5336">
            <w:pPr>
              <w:pStyle w:val="afffffff0"/>
              <w:rPr>
                <w:sz w:val="20"/>
                <w:szCs w:val="20"/>
                <w:lang w:eastAsia="ru-RU"/>
              </w:rPr>
            </w:pPr>
            <w:r w:rsidRPr="000B1B11">
              <w:rPr>
                <w:sz w:val="20"/>
                <w:szCs w:val="20"/>
              </w:rPr>
              <w:t>Котельная пр. Первомайский, 1</w:t>
            </w:r>
          </w:p>
        </w:tc>
        <w:tc>
          <w:tcPr>
            <w:tcW w:w="713" w:type="pct"/>
            <w:vMerge/>
            <w:shd w:val="clear" w:color="auto" w:fill="auto"/>
            <w:vAlign w:val="center"/>
          </w:tcPr>
          <w:p w:rsidR="007F5336" w:rsidRPr="000B1B11" w:rsidRDefault="007F5336" w:rsidP="007F5336">
            <w:pPr>
              <w:pStyle w:val="afffffff0"/>
              <w:rPr>
                <w:sz w:val="20"/>
                <w:szCs w:val="20"/>
                <w:lang w:eastAsia="ru-RU"/>
              </w:rPr>
            </w:pPr>
          </w:p>
        </w:tc>
        <w:tc>
          <w:tcPr>
            <w:tcW w:w="597" w:type="pct"/>
            <w:shd w:val="clear" w:color="000000" w:fill="FFFFFF"/>
            <w:vAlign w:val="center"/>
          </w:tcPr>
          <w:p w:rsidR="007F5336" w:rsidRPr="000B1B11" w:rsidRDefault="007F5336" w:rsidP="007F5336">
            <w:pPr>
              <w:pStyle w:val="afffffff0"/>
              <w:rPr>
                <w:sz w:val="20"/>
                <w:szCs w:val="20"/>
                <w:lang w:eastAsia="ru-RU"/>
              </w:rPr>
            </w:pPr>
            <w:r w:rsidRPr="000B1B11">
              <w:rPr>
                <w:sz w:val="20"/>
                <w:szCs w:val="20"/>
                <w:lang w:eastAsia="ru-RU"/>
              </w:rPr>
              <w:t>Р=0,99</w:t>
            </w:r>
            <w:r w:rsidR="000B1B11" w:rsidRPr="000B1B11">
              <w:rPr>
                <w:sz w:val="20"/>
                <w:szCs w:val="20"/>
                <w:lang w:eastAsia="ru-RU"/>
              </w:rPr>
              <w:t>556</w:t>
            </w:r>
            <w:r w:rsidRPr="000B1B11">
              <w:rPr>
                <w:sz w:val="20"/>
                <w:szCs w:val="20"/>
                <w:lang w:eastAsia="ru-RU"/>
              </w:rPr>
              <w:t>;</w:t>
            </w:r>
          </w:p>
          <w:p w:rsidR="007F5336" w:rsidRPr="000B1B11" w:rsidRDefault="007F5336" w:rsidP="007F5336">
            <w:pPr>
              <w:pStyle w:val="afffffff0"/>
              <w:rPr>
                <w:sz w:val="20"/>
                <w:szCs w:val="20"/>
                <w:lang w:eastAsia="ru-RU"/>
              </w:rPr>
            </w:pPr>
            <w:r w:rsidRPr="000B1B11">
              <w:rPr>
                <w:sz w:val="20"/>
                <w:szCs w:val="20"/>
                <w:lang w:eastAsia="ru-RU"/>
              </w:rPr>
              <w:t>Кг=0,999</w:t>
            </w:r>
            <w:r w:rsidR="000B1B11" w:rsidRPr="000B1B11">
              <w:rPr>
                <w:sz w:val="20"/>
                <w:szCs w:val="20"/>
                <w:lang w:eastAsia="ru-RU"/>
              </w:rPr>
              <w:t>00</w:t>
            </w:r>
          </w:p>
        </w:tc>
        <w:tc>
          <w:tcPr>
            <w:tcW w:w="2517" w:type="pct"/>
            <w:shd w:val="clear" w:color="000000" w:fill="FFFFFF"/>
          </w:tcPr>
          <w:p w:rsidR="007F5336" w:rsidRPr="000B1B11" w:rsidRDefault="007F5336" w:rsidP="007F5336">
            <w:pPr>
              <w:pStyle w:val="afffffff0"/>
              <w:rPr>
                <w:bCs/>
                <w:sz w:val="20"/>
                <w:szCs w:val="20"/>
                <w:lang w:eastAsia="ru-RU"/>
              </w:rPr>
            </w:pPr>
            <w:r w:rsidRPr="000B1B11">
              <w:rPr>
                <w:bCs/>
                <w:sz w:val="20"/>
                <w:szCs w:val="20"/>
                <w:lang w:eastAsia="ru-RU"/>
              </w:rPr>
              <w:t xml:space="preserve">Вероятность безотказной работы системы соответствует нормативным требованиям, </w:t>
            </w:r>
            <w:r w:rsidRPr="000B1B11">
              <w:rPr>
                <w:sz w:val="20"/>
                <w:szCs w:val="20"/>
                <w:lang w:eastAsia="ru-RU"/>
              </w:rPr>
              <w:t xml:space="preserve">коэффициент готовности </w:t>
            </w:r>
            <w:r w:rsidRPr="000B1B11">
              <w:rPr>
                <w:bCs/>
                <w:sz w:val="20"/>
                <w:szCs w:val="20"/>
                <w:lang w:eastAsia="ru-RU"/>
              </w:rPr>
              <w:t>соответствует нормативным требованиям</w:t>
            </w:r>
          </w:p>
        </w:tc>
      </w:tr>
      <w:tr w:rsidR="000B1B11" w:rsidRPr="000B1B11" w:rsidTr="000B1B11">
        <w:trPr>
          <w:cantSplit/>
          <w:jc w:val="center"/>
        </w:trPr>
        <w:tc>
          <w:tcPr>
            <w:tcW w:w="175" w:type="pct"/>
            <w:shd w:val="clear" w:color="auto" w:fill="auto"/>
            <w:vAlign w:val="center"/>
          </w:tcPr>
          <w:p w:rsidR="000B1B11" w:rsidRPr="000B1B11" w:rsidRDefault="000B1B11" w:rsidP="000B1B11">
            <w:pPr>
              <w:pStyle w:val="afffffff0"/>
              <w:rPr>
                <w:sz w:val="20"/>
                <w:szCs w:val="20"/>
                <w:lang w:eastAsia="ru-RU"/>
              </w:rPr>
            </w:pPr>
            <w:r w:rsidRPr="000B1B11">
              <w:rPr>
                <w:sz w:val="20"/>
                <w:szCs w:val="20"/>
                <w:lang w:eastAsia="ru-RU"/>
              </w:rPr>
              <w:lastRenderedPageBreak/>
              <w:t>12</w:t>
            </w:r>
          </w:p>
        </w:tc>
        <w:tc>
          <w:tcPr>
            <w:tcW w:w="998" w:type="pct"/>
            <w:shd w:val="clear" w:color="000000" w:fill="FFFFFF"/>
            <w:vAlign w:val="center"/>
          </w:tcPr>
          <w:p w:rsidR="000B1B11" w:rsidRPr="000B1B11" w:rsidRDefault="000B1B11" w:rsidP="000B1B11">
            <w:pPr>
              <w:pStyle w:val="afffffff0"/>
              <w:rPr>
                <w:sz w:val="20"/>
                <w:szCs w:val="20"/>
              </w:rPr>
            </w:pPr>
            <w:r w:rsidRPr="000B1B11">
              <w:rPr>
                <w:sz w:val="20"/>
                <w:szCs w:val="20"/>
              </w:rPr>
              <w:t>Котельная ул. Комсомольская, 9</w:t>
            </w:r>
          </w:p>
        </w:tc>
        <w:tc>
          <w:tcPr>
            <w:tcW w:w="713" w:type="pct"/>
            <w:vMerge/>
            <w:shd w:val="clear" w:color="auto" w:fill="auto"/>
            <w:vAlign w:val="center"/>
          </w:tcPr>
          <w:p w:rsidR="000B1B11" w:rsidRPr="000B1B11" w:rsidRDefault="000B1B11" w:rsidP="000B1B11">
            <w:pPr>
              <w:pStyle w:val="afffffff0"/>
              <w:rPr>
                <w:sz w:val="20"/>
                <w:szCs w:val="20"/>
                <w:lang w:eastAsia="ru-RU"/>
              </w:rPr>
            </w:pPr>
          </w:p>
        </w:tc>
        <w:tc>
          <w:tcPr>
            <w:tcW w:w="597" w:type="pct"/>
            <w:shd w:val="clear" w:color="000000" w:fill="FFFFFF"/>
            <w:vAlign w:val="center"/>
          </w:tcPr>
          <w:p w:rsidR="000B1B11" w:rsidRPr="000B1B11" w:rsidRDefault="000B1B11" w:rsidP="000B1B11">
            <w:pPr>
              <w:pStyle w:val="afffffff0"/>
              <w:rPr>
                <w:sz w:val="20"/>
                <w:szCs w:val="20"/>
                <w:lang w:eastAsia="ru-RU"/>
              </w:rPr>
            </w:pPr>
            <w:r w:rsidRPr="000B1B11">
              <w:rPr>
                <w:sz w:val="20"/>
                <w:szCs w:val="20"/>
                <w:lang w:eastAsia="ru-RU"/>
              </w:rPr>
              <w:t>Р=0,99</w:t>
            </w:r>
            <w:r>
              <w:rPr>
                <w:sz w:val="20"/>
                <w:szCs w:val="20"/>
                <w:lang w:eastAsia="ru-RU"/>
              </w:rPr>
              <w:t>99</w:t>
            </w:r>
            <w:r w:rsidRPr="000B1B11">
              <w:rPr>
                <w:sz w:val="20"/>
                <w:szCs w:val="20"/>
                <w:lang w:eastAsia="ru-RU"/>
              </w:rPr>
              <w:t>6;</w:t>
            </w:r>
          </w:p>
          <w:p w:rsidR="000B1B11" w:rsidRPr="000B1B11" w:rsidRDefault="000B1B11" w:rsidP="000B1B11">
            <w:pPr>
              <w:pStyle w:val="afffffff0"/>
              <w:rPr>
                <w:sz w:val="20"/>
                <w:szCs w:val="20"/>
                <w:lang w:eastAsia="ru-RU"/>
              </w:rPr>
            </w:pPr>
            <w:r w:rsidRPr="000B1B11">
              <w:rPr>
                <w:sz w:val="20"/>
                <w:szCs w:val="20"/>
                <w:lang w:eastAsia="ru-RU"/>
              </w:rPr>
              <w:t>Кг=0,9990</w:t>
            </w:r>
            <w:r>
              <w:rPr>
                <w:sz w:val="20"/>
                <w:szCs w:val="20"/>
                <w:lang w:eastAsia="ru-RU"/>
              </w:rPr>
              <w:t>7</w:t>
            </w:r>
          </w:p>
        </w:tc>
        <w:tc>
          <w:tcPr>
            <w:tcW w:w="2517" w:type="pct"/>
            <w:shd w:val="clear" w:color="000000" w:fill="FFFFFF"/>
          </w:tcPr>
          <w:p w:rsidR="000B1B11" w:rsidRPr="000B1B11" w:rsidRDefault="000B1B11" w:rsidP="000B1B11">
            <w:pPr>
              <w:pStyle w:val="afffffff0"/>
              <w:rPr>
                <w:bCs/>
                <w:sz w:val="20"/>
                <w:szCs w:val="20"/>
                <w:lang w:eastAsia="ru-RU"/>
              </w:rPr>
            </w:pPr>
            <w:r w:rsidRPr="000B1B11">
              <w:rPr>
                <w:bCs/>
                <w:sz w:val="20"/>
                <w:szCs w:val="20"/>
                <w:lang w:eastAsia="ru-RU"/>
              </w:rPr>
              <w:t xml:space="preserve">Вероятность безотказной работы системы соответствует нормативным требованиям, </w:t>
            </w:r>
            <w:r w:rsidRPr="000B1B11">
              <w:rPr>
                <w:sz w:val="20"/>
                <w:szCs w:val="20"/>
                <w:lang w:eastAsia="ru-RU"/>
              </w:rPr>
              <w:t xml:space="preserve">коэффициент готовности </w:t>
            </w:r>
            <w:r w:rsidRPr="000B1B11">
              <w:rPr>
                <w:bCs/>
                <w:sz w:val="20"/>
                <w:szCs w:val="20"/>
                <w:lang w:eastAsia="ru-RU"/>
              </w:rPr>
              <w:t>соответствует нормативным требованиям</w:t>
            </w:r>
          </w:p>
        </w:tc>
      </w:tr>
      <w:tr w:rsidR="000B1B11" w:rsidRPr="000B1B11" w:rsidTr="000B1B11">
        <w:trPr>
          <w:cantSplit/>
          <w:jc w:val="center"/>
        </w:trPr>
        <w:tc>
          <w:tcPr>
            <w:tcW w:w="175" w:type="pct"/>
            <w:shd w:val="clear" w:color="auto" w:fill="auto"/>
            <w:vAlign w:val="center"/>
          </w:tcPr>
          <w:p w:rsidR="000B1B11" w:rsidRPr="000B1B11" w:rsidRDefault="000B1B11" w:rsidP="000B1B11">
            <w:pPr>
              <w:pStyle w:val="afffffff0"/>
              <w:rPr>
                <w:sz w:val="20"/>
                <w:szCs w:val="20"/>
                <w:lang w:eastAsia="ru-RU"/>
              </w:rPr>
            </w:pPr>
            <w:r w:rsidRPr="000B1B11">
              <w:rPr>
                <w:sz w:val="20"/>
                <w:szCs w:val="20"/>
                <w:lang w:eastAsia="ru-RU"/>
              </w:rPr>
              <w:t>13</w:t>
            </w:r>
          </w:p>
        </w:tc>
        <w:tc>
          <w:tcPr>
            <w:tcW w:w="998" w:type="pct"/>
            <w:shd w:val="clear" w:color="000000" w:fill="FFFFFF"/>
            <w:vAlign w:val="center"/>
          </w:tcPr>
          <w:p w:rsidR="000B1B11" w:rsidRPr="000B1B11" w:rsidRDefault="000B1B11" w:rsidP="000B1B11">
            <w:pPr>
              <w:pStyle w:val="afffffff0"/>
              <w:rPr>
                <w:sz w:val="20"/>
                <w:szCs w:val="20"/>
              </w:rPr>
            </w:pPr>
            <w:r w:rsidRPr="000B1B11">
              <w:rPr>
                <w:sz w:val="20"/>
                <w:szCs w:val="20"/>
              </w:rPr>
              <w:t>Котельная г. Гагарин, ул. Советская д. 64а, ФОК «Восток»</w:t>
            </w:r>
          </w:p>
        </w:tc>
        <w:tc>
          <w:tcPr>
            <w:tcW w:w="713" w:type="pct"/>
            <w:vMerge/>
            <w:shd w:val="clear" w:color="auto" w:fill="auto"/>
            <w:vAlign w:val="center"/>
          </w:tcPr>
          <w:p w:rsidR="000B1B11" w:rsidRPr="000B1B11" w:rsidRDefault="000B1B11" w:rsidP="000B1B11">
            <w:pPr>
              <w:pStyle w:val="afffffff0"/>
              <w:rPr>
                <w:sz w:val="20"/>
                <w:szCs w:val="20"/>
                <w:lang w:eastAsia="ru-RU"/>
              </w:rPr>
            </w:pPr>
          </w:p>
        </w:tc>
        <w:tc>
          <w:tcPr>
            <w:tcW w:w="597" w:type="pct"/>
            <w:shd w:val="clear" w:color="000000" w:fill="FFFFFF"/>
            <w:vAlign w:val="center"/>
          </w:tcPr>
          <w:p w:rsidR="000B1B11" w:rsidRPr="000B1B11" w:rsidRDefault="000B1B11" w:rsidP="000B1B11">
            <w:pPr>
              <w:pStyle w:val="afffffff0"/>
              <w:rPr>
                <w:sz w:val="20"/>
                <w:szCs w:val="20"/>
                <w:lang w:eastAsia="ru-RU"/>
              </w:rPr>
            </w:pPr>
            <w:r w:rsidRPr="000B1B11">
              <w:rPr>
                <w:sz w:val="20"/>
                <w:szCs w:val="20"/>
                <w:lang w:eastAsia="ru-RU"/>
              </w:rPr>
              <w:t>Р=0,99</w:t>
            </w:r>
            <w:r>
              <w:rPr>
                <w:sz w:val="20"/>
                <w:szCs w:val="20"/>
                <w:lang w:eastAsia="ru-RU"/>
              </w:rPr>
              <w:t>833</w:t>
            </w:r>
            <w:r w:rsidRPr="000B1B11">
              <w:rPr>
                <w:sz w:val="20"/>
                <w:szCs w:val="20"/>
                <w:lang w:eastAsia="ru-RU"/>
              </w:rPr>
              <w:t>;</w:t>
            </w:r>
          </w:p>
          <w:p w:rsidR="000B1B11" w:rsidRPr="000B1B11" w:rsidRDefault="000B1B11" w:rsidP="000B1B11">
            <w:pPr>
              <w:pStyle w:val="afffffff0"/>
              <w:rPr>
                <w:sz w:val="20"/>
                <w:szCs w:val="20"/>
                <w:lang w:eastAsia="ru-RU"/>
              </w:rPr>
            </w:pPr>
            <w:r w:rsidRPr="000B1B11">
              <w:rPr>
                <w:sz w:val="20"/>
                <w:szCs w:val="20"/>
                <w:lang w:eastAsia="ru-RU"/>
              </w:rPr>
              <w:t>Кг=0,99</w:t>
            </w:r>
            <w:r>
              <w:rPr>
                <w:sz w:val="20"/>
                <w:szCs w:val="20"/>
                <w:lang w:eastAsia="ru-RU"/>
              </w:rPr>
              <w:t>804</w:t>
            </w:r>
          </w:p>
        </w:tc>
        <w:tc>
          <w:tcPr>
            <w:tcW w:w="2517" w:type="pct"/>
            <w:shd w:val="clear" w:color="000000" w:fill="FFFFFF"/>
          </w:tcPr>
          <w:p w:rsidR="000B1B11" w:rsidRPr="000B1B11" w:rsidRDefault="000B1B11" w:rsidP="000B1B11">
            <w:pPr>
              <w:pStyle w:val="afffffff0"/>
              <w:rPr>
                <w:bCs/>
                <w:sz w:val="20"/>
                <w:szCs w:val="20"/>
                <w:lang w:eastAsia="ru-RU"/>
              </w:rPr>
            </w:pPr>
            <w:r w:rsidRPr="000B1B11">
              <w:rPr>
                <w:bCs/>
                <w:sz w:val="20"/>
                <w:szCs w:val="20"/>
                <w:lang w:eastAsia="ru-RU"/>
              </w:rPr>
              <w:t xml:space="preserve">Вероятность безотказной работы системы соответствует нормативным требованиям, </w:t>
            </w:r>
            <w:r w:rsidRPr="000B1B11">
              <w:rPr>
                <w:sz w:val="20"/>
                <w:szCs w:val="20"/>
                <w:lang w:eastAsia="ru-RU"/>
              </w:rPr>
              <w:t xml:space="preserve">коэффициент готовности </w:t>
            </w:r>
            <w:r w:rsidRPr="000B1B11">
              <w:rPr>
                <w:bCs/>
                <w:sz w:val="20"/>
                <w:szCs w:val="20"/>
                <w:lang w:eastAsia="ru-RU"/>
              </w:rPr>
              <w:t>соответствует нормативным требованиям</w:t>
            </w:r>
          </w:p>
        </w:tc>
      </w:tr>
      <w:tr w:rsidR="000B1B11" w:rsidRPr="000B1B11" w:rsidTr="000B1B11">
        <w:trPr>
          <w:cantSplit/>
          <w:jc w:val="center"/>
        </w:trPr>
        <w:tc>
          <w:tcPr>
            <w:tcW w:w="175" w:type="pct"/>
            <w:shd w:val="clear" w:color="auto" w:fill="auto"/>
            <w:vAlign w:val="center"/>
          </w:tcPr>
          <w:p w:rsidR="000B1B11" w:rsidRPr="000B1B11" w:rsidRDefault="000B1B11" w:rsidP="000B1B11">
            <w:pPr>
              <w:pStyle w:val="afffffff0"/>
              <w:rPr>
                <w:sz w:val="20"/>
                <w:szCs w:val="20"/>
                <w:lang w:eastAsia="ru-RU"/>
              </w:rPr>
            </w:pPr>
            <w:r w:rsidRPr="000B1B11">
              <w:rPr>
                <w:sz w:val="20"/>
                <w:szCs w:val="20"/>
                <w:lang w:eastAsia="ru-RU"/>
              </w:rPr>
              <w:t>14</w:t>
            </w:r>
          </w:p>
        </w:tc>
        <w:tc>
          <w:tcPr>
            <w:tcW w:w="998" w:type="pct"/>
            <w:shd w:val="clear" w:color="000000" w:fill="FFFFFF"/>
            <w:vAlign w:val="center"/>
          </w:tcPr>
          <w:p w:rsidR="000B1B11" w:rsidRPr="000B1B11" w:rsidRDefault="000B1B11" w:rsidP="000B1B11">
            <w:pPr>
              <w:pStyle w:val="afffffff0"/>
              <w:rPr>
                <w:sz w:val="20"/>
                <w:szCs w:val="20"/>
              </w:rPr>
            </w:pPr>
            <w:r w:rsidRPr="000B1B11">
              <w:rPr>
                <w:sz w:val="20"/>
                <w:szCs w:val="20"/>
              </w:rPr>
              <w:t>Котельная д. Акатово, Акатовская школа</w:t>
            </w:r>
          </w:p>
        </w:tc>
        <w:tc>
          <w:tcPr>
            <w:tcW w:w="713" w:type="pct"/>
            <w:vMerge/>
            <w:shd w:val="clear" w:color="auto" w:fill="auto"/>
            <w:vAlign w:val="center"/>
          </w:tcPr>
          <w:p w:rsidR="000B1B11" w:rsidRPr="000B1B11" w:rsidRDefault="000B1B11" w:rsidP="000B1B11">
            <w:pPr>
              <w:pStyle w:val="afffffff0"/>
              <w:rPr>
                <w:sz w:val="20"/>
                <w:szCs w:val="20"/>
                <w:lang w:eastAsia="ru-RU"/>
              </w:rPr>
            </w:pPr>
          </w:p>
        </w:tc>
        <w:tc>
          <w:tcPr>
            <w:tcW w:w="597" w:type="pct"/>
            <w:shd w:val="clear" w:color="000000" w:fill="FFFFFF"/>
            <w:vAlign w:val="center"/>
          </w:tcPr>
          <w:p w:rsidR="000B1B11" w:rsidRPr="000B1B11" w:rsidRDefault="000B1B11" w:rsidP="000B1B11">
            <w:pPr>
              <w:pStyle w:val="afffffff0"/>
              <w:rPr>
                <w:sz w:val="20"/>
                <w:szCs w:val="20"/>
                <w:lang w:eastAsia="ru-RU"/>
              </w:rPr>
            </w:pPr>
            <w:r w:rsidRPr="000B1B11">
              <w:rPr>
                <w:sz w:val="20"/>
                <w:szCs w:val="20"/>
                <w:lang w:eastAsia="ru-RU"/>
              </w:rPr>
              <w:t>Р=0,995</w:t>
            </w:r>
            <w:r>
              <w:rPr>
                <w:sz w:val="20"/>
                <w:szCs w:val="20"/>
                <w:lang w:eastAsia="ru-RU"/>
              </w:rPr>
              <w:t>0</w:t>
            </w:r>
            <w:r w:rsidRPr="000B1B11">
              <w:rPr>
                <w:sz w:val="20"/>
                <w:szCs w:val="20"/>
                <w:lang w:eastAsia="ru-RU"/>
              </w:rPr>
              <w:t>6;</w:t>
            </w:r>
          </w:p>
          <w:p w:rsidR="000B1B11" w:rsidRPr="000B1B11" w:rsidRDefault="000B1B11" w:rsidP="000B1B11">
            <w:pPr>
              <w:pStyle w:val="afffffff0"/>
              <w:rPr>
                <w:sz w:val="20"/>
                <w:szCs w:val="20"/>
                <w:lang w:eastAsia="ru-RU"/>
              </w:rPr>
            </w:pPr>
            <w:r w:rsidRPr="000B1B11">
              <w:rPr>
                <w:sz w:val="20"/>
                <w:szCs w:val="20"/>
                <w:lang w:eastAsia="ru-RU"/>
              </w:rPr>
              <w:t>Кг=0,99</w:t>
            </w:r>
            <w:r>
              <w:rPr>
                <w:sz w:val="20"/>
                <w:szCs w:val="20"/>
                <w:lang w:eastAsia="ru-RU"/>
              </w:rPr>
              <w:t>57</w:t>
            </w:r>
            <w:r w:rsidRPr="000B1B11">
              <w:rPr>
                <w:sz w:val="20"/>
                <w:szCs w:val="20"/>
                <w:lang w:eastAsia="ru-RU"/>
              </w:rPr>
              <w:t>0</w:t>
            </w:r>
          </w:p>
        </w:tc>
        <w:tc>
          <w:tcPr>
            <w:tcW w:w="2517" w:type="pct"/>
            <w:shd w:val="clear" w:color="000000" w:fill="FFFFFF"/>
          </w:tcPr>
          <w:p w:rsidR="000B1B11" w:rsidRPr="000B1B11" w:rsidRDefault="000B1B11" w:rsidP="000B1B11">
            <w:pPr>
              <w:pStyle w:val="afffffff0"/>
              <w:rPr>
                <w:bCs/>
                <w:sz w:val="20"/>
                <w:szCs w:val="20"/>
                <w:lang w:eastAsia="ru-RU"/>
              </w:rPr>
            </w:pPr>
            <w:r w:rsidRPr="000B1B11">
              <w:rPr>
                <w:bCs/>
                <w:sz w:val="20"/>
                <w:szCs w:val="20"/>
                <w:lang w:eastAsia="ru-RU"/>
              </w:rPr>
              <w:t xml:space="preserve">Вероятность безотказной работы системы соответствует нормативным требованиям, </w:t>
            </w:r>
            <w:r w:rsidRPr="000B1B11">
              <w:rPr>
                <w:sz w:val="20"/>
                <w:szCs w:val="20"/>
                <w:lang w:eastAsia="ru-RU"/>
              </w:rPr>
              <w:t xml:space="preserve">коэффициент готовности </w:t>
            </w:r>
            <w:r w:rsidRPr="000B1B11">
              <w:rPr>
                <w:bCs/>
                <w:sz w:val="20"/>
                <w:szCs w:val="20"/>
                <w:lang w:eastAsia="ru-RU"/>
              </w:rPr>
              <w:t>соответствует нормативным требованиям</w:t>
            </w:r>
          </w:p>
        </w:tc>
      </w:tr>
      <w:tr w:rsidR="000B1B11" w:rsidRPr="000B1B11" w:rsidTr="000B1B11">
        <w:trPr>
          <w:cantSplit/>
          <w:jc w:val="center"/>
        </w:trPr>
        <w:tc>
          <w:tcPr>
            <w:tcW w:w="175" w:type="pct"/>
            <w:shd w:val="clear" w:color="auto" w:fill="auto"/>
            <w:vAlign w:val="center"/>
          </w:tcPr>
          <w:p w:rsidR="000B1B11" w:rsidRPr="000B1B11" w:rsidRDefault="000B1B11" w:rsidP="000B1B11">
            <w:pPr>
              <w:pStyle w:val="afffffff0"/>
              <w:rPr>
                <w:sz w:val="20"/>
                <w:szCs w:val="20"/>
                <w:lang w:eastAsia="ru-RU"/>
              </w:rPr>
            </w:pPr>
            <w:r w:rsidRPr="000B1B11">
              <w:rPr>
                <w:sz w:val="20"/>
                <w:szCs w:val="20"/>
                <w:lang w:eastAsia="ru-RU"/>
              </w:rPr>
              <w:t>15</w:t>
            </w:r>
          </w:p>
        </w:tc>
        <w:tc>
          <w:tcPr>
            <w:tcW w:w="998" w:type="pct"/>
            <w:shd w:val="clear" w:color="000000" w:fill="FFFFFF"/>
            <w:vAlign w:val="center"/>
          </w:tcPr>
          <w:p w:rsidR="000B1B11" w:rsidRPr="000B1B11" w:rsidRDefault="000B1B11" w:rsidP="000B1B11">
            <w:pPr>
              <w:pStyle w:val="afffffff0"/>
              <w:rPr>
                <w:sz w:val="20"/>
                <w:szCs w:val="20"/>
              </w:rPr>
            </w:pPr>
            <w:r w:rsidRPr="000B1B11">
              <w:rPr>
                <w:sz w:val="20"/>
                <w:szCs w:val="20"/>
              </w:rPr>
              <w:t>Котельная д. Никольское, Никольская школа</w:t>
            </w:r>
          </w:p>
        </w:tc>
        <w:tc>
          <w:tcPr>
            <w:tcW w:w="713" w:type="pct"/>
            <w:vMerge/>
            <w:shd w:val="clear" w:color="auto" w:fill="auto"/>
            <w:vAlign w:val="center"/>
          </w:tcPr>
          <w:p w:rsidR="000B1B11" w:rsidRPr="000B1B11" w:rsidRDefault="000B1B11" w:rsidP="000B1B11">
            <w:pPr>
              <w:pStyle w:val="afffffff0"/>
              <w:rPr>
                <w:sz w:val="20"/>
                <w:szCs w:val="20"/>
                <w:lang w:eastAsia="ru-RU"/>
              </w:rPr>
            </w:pPr>
          </w:p>
        </w:tc>
        <w:tc>
          <w:tcPr>
            <w:tcW w:w="597" w:type="pct"/>
            <w:shd w:val="clear" w:color="000000" w:fill="FFFFFF"/>
            <w:vAlign w:val="center"/>
          </w:tcPr>
          <w:p w:rsidR="000B1B11" w:rsidRPr="000B1B11" w:rsidRDefault="000B1B11" w:rsidP="000B1B11">
            <w:pPr>
              <w:pStyle w:val="afffffff0"/>
              <w:rPr>
                <w:sz w:val="20"/>
                <w:szCs w:val="20"/>
                <w:lang w:eastAsia="ru-RU"/>
              </w:rPr>
            </w:pPr>
            <w:r w:rsidRPr="000B1B11">
              <w:rPr>
                <w:sz w:val="20"/>
                <w:szCs w:val="20"/>
                <w:lang w:eastAsia="ru-RU"/>
              </w:rPr>
              <w:t>Р=0,99</w:t>
            </w:r>
            <w:r>
              <w:rPr>
                <w:sz w:val="20"/>
                <w:szCs w:val="20"/>
                <w:lang w:eastAsia="ru-RU"/>
              </w:rPr>
              <w:t>734</w:t>
            </w:r>
            <w:r w:rsidRPr="000B1B11">
              <w:rPr>
                <w:sz w:val="20"/>
                <w:szCs w:val="20"/>
                <w:lang w:eastAsia="ru-RU"/>
              </w:rPr>
              <w:t>;</w:t>
            </w:r>
          </w:p>
          <w:p w:rsidR="000B1B11" w:rsidRPr="000B1B11" w:rsidRDefault="000B1B11" w:rsidP="000B1B11">
            <w:pPr>
              <w:pStyle w:val="afffffff0"/>
              <w:rPr>
                <w:sz w:val="20"/>
                <w:szCs w:val="20"/>
                <w:lang w:eastAsia="ru-RU"/>
              </w:rPr>
            </w:pPr>
            <w:r w:rsidRPr="000B1B11">
              <w:rPr>
                <w:sz w:val="20"/>
                <w:szCs w:val="20"/>
                <w:lang w:eastAsia="ru-RU"/>
              </w:rPr>
              <w:t>Кг=0,99</w:t>
            </w:r>
            <w:r>
              <w:rPr>
                <w:sz w:val="20"/>
                <w:szCs w:val="20"/>
                <w:lang w:eastAsia="ru-RU"/>
              </w:rPr>
              <w:t>845</w:t>
            </w:r>
          </w:p>
        </w:tc>
        <w:tc>
          <w:tcPr>
            <w:tcW w:w="2517" w:type="pct"/>
            <w:shd w:val="clear" w:color="000000" w:fill="FFFFFF"/>
          </w:tcPr>
          <w:p w:rsidR="000B1B11" w:rsidRPr="000B1B11" w:rsidRDefault="000B1B11" w:rsidP="000B1B11">
            <w:pPr>
              <w:pStyle w:val="afffffff0"/>
              <w:rPr>
                <w:bCs/>
                <w:sz w:val="20"/>
                <w:szCs w:val="20"/>
                <w:lang w:eastAsia="ru-RU"/>
              </w:rPr>
            </w:pPr>
            <w:r w:rsidRPr="000B1B11">
              <w:rPr>
                <w:bCs/>
                <w:sz w:val="20"/>
                <w:szCs w:val="20"/>
                <w:lang w:eastAsia="ru-RU"/>
              </w:rPr>
              <w:t xml:space="preserve">Вероятность безотказной работы системы соответствует нормативным требованиям, </w:t>
            </w:r>
            <w:r w:rsidRPr="000B1B11">
              <w:rPr>
                <w:sz w:val="20"/>
                <w:szCs w:val="20"/>
                <w:lang w:eastAsia="ru-RU"/>
              </w:rPr>
              <w:t xml:space="preserve">коэффициент готовности </w:t>
            </w:r>
            <w:r w:rsidRPr="000B1B11">
              <w:rPr>
                <w:bCs/>
                <w:sz w:val="20"/>
                <w:szCs w:val="20"/>
                <w:lang w:eastAsia="ru-RU"/>
              </w:rPr>
              <w:t>соответствует нормативным требованиям</w:t>
            </w:r>
          </w:p>
        </w:tc>
      </w:tr>
      <w:tr w:rsidR="000B1B11" w:rsidRPr="000B1B11" w:rsidTr="000B1B11">
        <w:trPr>
          <w:cantSplit/>
          <w:jc w:val="center"/>
        </w:trPr>
        <w:tc>
          <w:tcPr>
            <w:tcW w:w="175" w:type="pct"/>
            <w:shd w:val="clear" w:color="auto" w:fill="auto"/>
            <w:vAlign w:val="center"/>
          </w:tcPr>
          <w:p w:rsidR="000B1B11" w:rsidRPr="000B1B11" w:rsidRDefault="000B1B11" w:rsidP="000B1B11">
            <w:pPr>
              <w:pStyle w:val="afffffff0"/>
              <w:rPr>
                <w:sz w:val="20"/>
                <w:szCs w:val="20"/>
                <w:lang w:eastAsia="ru-RU"/>
              </w:rPr>
            </w:pPr>
            <w:r w:rsidRPr="000B1B11">
              <w:rPr>
                <w:sz w:val="20"/>
                <w:szCs w:val="20"/>
                <w:lang w:eastAsia="ru-RU"/>
              </w:rPr>
              <w:t>16</w:t>
            </w:r>
          </w:p>
        </w:tc>
        <w:tc>
          <w:tcPr>
            <w:tcW w:w="998" w:type="pct"/>
            <w:shd w:val="clear" w:color="000000" w:fill="FFFFFF"/>
            <w:vAlign w:val="center"/>
          </w:tcPr>
          <w:p w:rsidR="000B1B11" w:rsidRPr="000B1B11" w:rsidRDefault="000B1B11" w:rsidP="000B1B11">
            <w:pPr>
              <w:pStyle w:val="afffffff0"/>
              <w:rPr>
                <w:sz w:val="20"/>
                <w:szCs w:val="20"/>
              </w:rPr>
            </w:pPr>
            <w:r w:rsidRPr="000B1B11">
              <w:rPr>
                <w:sz w:val="20"/>
                <w:szCs w:val="20"/>
              </w:rPr>
              <w:t>Котельная с. Пречистое, Пречистенская школа</w:t>
            </w:r>
          </w:p>
        </w:tc>
        <w:tc>
          <w:tcPr>
            <w:tcW w:w="713" w:type="pct"/>
            <w:vMerge/>
            <w:shd w:val="clear" w:color="auto" w:fill="auto"/>
            <w:vAlign w:val="center"/>
          </w:tcPr>
          <w:p w:rsidR="000B1B11" w:rsidRPr="000B1B11" w:rsidRDefault="000B1B11" w:rsidP="000B1B11">
            <w:pPr>
              <w:pStyle w:val="afffffff0"/>
              <w:rPr>
                <w:sz w:val="20"/>
                <w:szCs w:val="20"/>
                <w:lang w:eastAsia="ru-RU"/>
              </w:rPr>
            </w:pPr>
          </w:p>
        </w:tc>
        <w:tc>
          <w:tcPr>
            <w:tcW w:w="597" w:type="pct"/>
            <w:shd w:val="clear" w:color="000000" w:fill="FFFFFF"/>
            <w:vAlign w:val="center"/>
          </w:tcPr>
          <w:p w:rsidR="000B1B11" w:rsidRPr="000B1B11" w:rsidRDefault="000B1B11" w:rsidP="000B1B11">
            <w:pPr>
              <w:pStyle w:val="afffffff0"/>
              <w:rPr>
                <w:sz w:val="20"/>
                <w:szCs w:val="20"/>
                <w:lang w:eastAsia="ru-RU"/>
              </w:rPr>
            </w:pPr>
            <w:r w:rsidRPr="000B1B11">
              <w:rPr>
                <w:sz w:val="20"/>
                <w:szCs w:val="20"/>
                <w:lang w:eastAsia="ru-RU"/>
              </w:rPr>
              <w:t>Р=0,99</w:t>
            </w:r>
            <w:r>
              <w:rPr>
                <w:sz w:val="20"/>
                <w:szCs w:val="20"/>
                <w:lang w:eastAsia="ru-RU"/>
              </w:rPr>
              <w:t>923</w:t>
            </w:r>
            <w:r w:rsidRPr="000B1B11">
              <w:rPr>
                <w:sz w:val="20"/>
                <w:szCs w:val="20"/>
                <w:lang w:eastAsia="ru-RU"/>
              </w:rPr>
              <w:t>;</w:t>
            </w:r>
          </w:p>
          <w:p w:rsidR="000B1B11" w:rsidRPr="000B1B11" w:rsidRDefault="000B1B11" w:rsidP="000B1B11">
            <w:pPr>
              <w:pStyle w:val="afffffff0"/>
              <w:rPr>
                <w:sz w:val="20"/>
                <w:szCs w:val="20"/>
                <w:lang w:eastAsia="ru-RU"/>
              </w:rPr>
            </w:pPr>
            <w:r w:rsidRPr="000B1B11">
              <w:rPr>
                <w:sz w:val="20"/>
                <w:szCs w:val="20"/>
                <w:lang w:eastAsia="ru-RU"/>
              </w:rPr>
              <w:t>Кг=0,999</w:t>
            </w:r>
            <w:r>
              <w:rPr>
                <w:sz w:val="20"/>
                <w:szCs w:val="20"/>
                <w:lang w:eastAsia="ru-RU"/>
              </w:rPr>
              <w:t>12</w:t>
            </w:r>
          </w:p>
        </w:tc>
        <w:tc>
          <w:tcPr>
            <w:tcW w:w="2517" w:type="pct"/>
            <w:shd w:val="clear" w:color="000000" w:fill="FFFFFF"/>
          </w:tcPr>
          <w:p w:rsidR="000B1B11" w:rsidRPr="000B1B11" w:rsidRDefault="000B1B11" w:rsidP="000B1B11">
            <w:pPr>
              <w:pStyle w:val="afffffff0"/>
              <w:rPr>
                <w:bCs/>
                <w:sz w:val="20"/>
                <w:szCs w:val="20"/>
                <w:lang w:eastAsia="ru-RU"/>
              </w:rPr>
            </w:pPr>
            <w:r w:rsidRPr="000B1B11">
              <w:rPr>
                <w:bCs/>
                <w:sz w:val="20"/>
                <w:szCs w:val="20"/>
                <w:lang w:eastAsia="ru-RU"/>
              </w:rPr>
              <w:t xml:space="preserve">Вероятность безотказной работы системы соответствует нормативным требованиям, </w:t>
            </w:r>
            <w:r w:rsidRPr="000B1B11">
              <w:rPr>
                <w:sz w:val="20"/>
                <w:szCs w:val="20"/>
                <w:lang w:eastAsia="ru-RU"/>
              </w:rPr>
              <w:t xml:space="preserve">коэффициент готовности </w:t>
            </w:r>
            <w:r w:rsidRPr="000B1B11">
              <w:rPr>
                <w:bCs/>
                <w:sz w:val="20"/>
                <w:szCs w:val="20"/>
                <w:lang w:eastAsia="ru-RU"/>
              </w:rPr>
              <w:t>соответствует нормативным требованиям</w:t>
            </w:r>
          </w:p>
        </w:tc>
      </w:tr>
      <w:tr w:rsidR="000B1B11" w:rsidRPr="000B1B11" w:rsidTr="000B1B11">
        <w:trPr>
          <w:cantSplit/>
          <w:jc w:val="center"/>
        </w:trPr>
        <w:tc>
          <w:tcPr>
            <w:tcW w:w="175" w:type="pct"/>
            <w:shd w:val="clear" w:color="auto" w:fill="auto"/>
            <w:vAlign w:val="center"/>
          </w:tcPr>
          <w:p w:rsidR="000B1B11" w:rsidRPr="000B1B11" w:rsidRDefault="000B1B11" w:rsidP="000B1B11">
            <w:pPr>
              <w:pStyle w:val="afffffff0"/>
              <w:rPr>
                <w:sz w:val="20"/>
                <w:szCs w:val="20"/>
                <w:lang w:eastAsia="ru-RU"/>
              </w:rPr>
            </w:pPr>
            <w:r w:rsidRPr="000B1B11">
              <w:rPr>
                <w:sz w:val="20"/>
                <w:szCs w:val="20"/>
                <w:lang w:eastAsia="ru-RU"/>
              </w:rPr>
              <w:t>17</w:t>
            </w:r>
          </w:p>
        </w:tc>
        <w:tc>
          <w:tcPr>
            <w:tcW w:w="998" w:type="pct"/>
            <w:shd w:val="clear" w:color="000000" w:fill="FFFFFF"/>
            <w:vAlign w:val="center"/>
          </w:tcPr>
          <w:p w:rsidR="000B1B11" w:rsidRPr="000B1B11" w:rsidRDefault="000B1B11" w:rsidP="000B1B11">
            <w:pPr>
              <w:pStyle w:val="afffffff0"/>
              <w:rPr>
                <w:sz w:val="20"/>
                <w:szCs w:val="20"/>
              </w:rPr>
            </w:pPr>
            <w:r w:rsidRPr="000B1B11">
              <w:rPr>
                <w:sz w:val="20"/>
                <w:szCs w:val="20"/>
              </w:rPr>
              <w:t>Котельная д. Родоманово, Родомановская школа</w:t>
            </w:r>
          </w:p>
        </w:tc>
        <w:tc>
          <w:tcPr>
            <w:tcW w:w="713" w:type="pct"/>
            <w:vMerge/>
            <w:shd w:val="clear" w:color="auto" w:fill="auto"/>
            <w:vAlign w:val="center"/>
          </w:tcPr>
          <w:p w:rsidR="000B1B11" w:rsidRPr="000B1B11" w:rsidRDefault="000B1B11" w:rsidP="000B1B11">
            <w:pPr>
              <w:pStyle w:val="afffffff0"/>
              <w:rPr>
                <w:sz w:val="20"/>
                <w:szCs w:val="20"/>
                <w:lang w:eastAsia="ru-RU"/>
              </w:rPr>
            </w:pPr>
          </w:p>
        </w:tc>
        <w:tc>
          <w:tcPr>
            <w:tcW w:w="597" w:type="pct"/>
            <w:shd w:val="clear" w:color="000000" w:fill="FFFFFF"/>
            <w:vAlign w:val="center"/>
          </w:tcPr>
          <w:p w:rsidR="000B1B11" w:rsidRPr="000B1B11" w:rsidRDefault="000B1B11" w:rsidP="000B1B11">
            <w:pPr>
              <w:pStyle w:val="afffffff0"/>
              <w:rPr>
                <w:sz w:val="20"/>
                <w:szCs w:val="20"/>
                <w:lang w:eastAsia="ru-RU"/>
              </w:rPr>
            </w:pPr>
            <w:r w:rsidRPr="000B1B11">
              <w:rPr>
                <w:sz w:val="20"/>
                <w:szCs w:val="20"/>
                <w:lang w:eastAsia="ru-RU"/>
              </w:rPr>
              <w:t>Р=0,99</w:t>
            </w:r>
            <w:r>
              <w:rPr>
                <w:sz w:val="20"/>
                <w:szCs w:val="20"/>
                <w:lang w:eastAsia="ru-RU"/>
              </w:rPr>
              <w:t>796</w:t>
            </w:r>
            <w:r w:rsidRPr="000B1B11">
              <w:rPr>
                <w:sz w:val="20"/>
                <w:szCs w:val="20"/>
                <w:lang w:eastAsia="ru-RU"/>
              </w:rPr>
              <w:t>;</w:t>
            </w:r>
          </w:p>
          <w:p w:rsidR="000B1B11" w:rsidRPr="000B1B11" w:rsidRDefault="000B1B11" w:rsidP="000B1B11">
            <w:pPr>
              <w:pStyle w:val="afffffff0"/>
              <w:rPr>
                <w:sz w:val="20"/>
                <w:szCs w:val="20"/>
                <w:lang w:eastAsia="ru-RU"/>
              </w:rPr>
            </w:pPr>
            <w:r w:rsidRPr="000B1B11">
              <w:rPr>
                <w:sz w:val="20"/>
                <w:szCs w:val="20"/>
                <w:lang w:eastAsia="ru-RU"/>
              </w:rPr>
              <w:t>Кг=0,99</w:t>
            </w:r>
            <w:r>
              <w:rPr>
                <w:sz w:val="20"/>
                <w:szCs w:val="20"/>
                <w:lang w:eastAsia="ru-RU"/>
              </w:rPr>
              <w:t>785</w:t>
            </w:r>
          </w:p>
        </w:tc>
        <w:tc>
          <w:tcPr>
            <w:tcW w:w="2517" w:type="pct"/>
            <w:shd w:val="clear" w:color="000000" w:fill="FFFFFF"/>
          </w:tcPr>
          <w:p w:rsidR="000B1B11" w:rsidRPr="000B1B11" w:rsidRDefault="000B1B11" w:rsidP="000B1B11">
            <w:pPr>
              <w:pStyle w:val="afffffff0"/>
              <w:rPr>
                <w:bCs/>
                <w:sz w:val="20"/>
                <w:szCs w:val="20"/>
                <w:lang w:eastAsia="ru-RU"/>
              </w:rPr>
            </w:pPr>
            <w:r w:rsidRPr="000B1B11">
              <w:rPr>
                <w:bCs/>
                <w:sz w:val="20"/>
                <w:szCs w:val="20"/>
                <w:lang w:eastAsia="ru-RU"/>
              </w:rPr>
              <w:t xml:space="preserve">Вероятность безотказной работы системы соответствует нормативным требованиям, </w:t>
            </w:r>
            <w:r w:rsidRPr="000B1B11">
              <w:rPr>
                <w:sz w:val="20"/>
                <w:szCs w:val="20"/>
                <w:lang w:eastAsia="ru-RU"/>
              </w:rPr>
              <w:t xml:space="preserve">коэффициент готовности </w:t>
            </w:r>
            <w:r w:rsidRPr="000B1B11">
              <w:rPr>
                <w:bCs/>
                <w:sz w:val="20"/>
                <w:szCs w:val="20"/>
                <w:lang w:eastAsia="ru-RU"/>
              </w:rPr>
              <w:t>соответствует нормативным требованиям</w:t>
            </w:r>
          </w:p>
        </w:tc>
      </w:tr>
      <w:tr w:rsidR="000B1B11" w:rsidRPr="000B1B11" w:rsidTr="000B1B11">
        <w:trPr>
          <w:cantSplit/>
          <w:jc w:val="center"/>
        </w:trPr>
        <w:tc>
          <w:tcPr>
            <w:tcW w:w="175" w:type="pct"/>
            <w:shd w:val="clear" w:color="auto" w:fill="auto"/>
            <w:vAlign w:val="center"/>
          </w:tcPr>
          <w:p w:rsidR="000B1B11" w:rsidRPr="000B1B11" w:rsidRDefault="000B1B11" w:rsidP="000B1B11">
            <w:pPr>
              <w:pStyle w:val="afffffff0"/>
              <w:rPr>
                <w:sz w:val="20"/>
                <w:szCs w:val="20"/>
                <w:lang w:eastAsia="ru-RU"/>
              </w:rPr>
            </w:pPr>
            <w:r w:rsidRPr="000B1B11">
              <w:rPr>
                <w:sz w:val="20"/>
                <w:szCs w:val="20"/>
                <w:lang w:eastAsia="ru-RU"/>
              </w:rPr>
              <w:t>18</w:t>
            </w:r>
          </w:p>
        </w:tc>
        <w:tc>
          <w:tcPr>
            <w:tcW w:w="998" w:type="pct"/>
            <w:shd w:val="clear" w:color="000000" w:fill="FFFFFF"/>
            <w:vAlign w:val="center"/>
          </w:tcPr>
          <w:p w:rsidR="000B1B11" w:rsidRPr="000B1B11" w:rsidRDefault="000B1B11" w:rsidP="000B1B11">
            <w:pPr>
              <w:pStyle w:val="afffffff0"/>
              <w:rPr>
                <w:sz w:val="20"/>
                <w:szCs w:val="20"/>
              </w:rPr>
            </w:pPr>
            <w:r w:rsidRPr="000B1B11">
              <w:rPr>
                <w:sz w:val="20"/>
                <w:szCs w:val="20"/>
              </w:rPr>
              <w:t>Котельная д. Токарево, Токаревская школа</w:t>
            </w:r>
          </w:p>
        </w:tc>
        <w:tc>
          <w:tcPr>
            <w:tcW w:w="713" w:type="pct"/>
            <w:vMerge/>
            <w:shd w:val="clear" w:color="auto" w:fill="auto"/>
            <w:vAlign w:val="center"/>
          </w:tcPr>
          <w:p w:rsidR="000B1B11" w:rsidRPr="000B1B11" w:rsidRDefault="000B1B11" w:rsidP="000B1B11">
            <w:pPr>
              <w:pStyle w:val="afffffff0"/>
              <w:rPr>
                <w:sz w:val="20"/>
                <w:szCs w:val="20"/>
                <w:lang w:eastAsia="ru-RU"/>
              </w:rPr>
            </w:pPr>
          </w:p>
        </w:tc>
        <w:tc>
          <w:tcPr>
            <w:tcW w:w="597" w:type="pct"/>
            <w:shd w:val="clear" w:color="000000" w:fill="FFFFFF"/>
            <w:vAlign w:val="center"/>
          </w:tcPr>
          <w:p w:rsidR="000B1B11" w:rsidRPr="000B1B11" w:rsidRDefault="000B1B11" w:rsidP="000B1B11">
            <w:pPr>
              <w:pStyle w:val="afffffff0"/>
              <w:rPr>
                <w:sz w:val="20"/>
                <w:szCs w:val="20"/>
                <w:lang w:eastAsia="ru-RU"/>
              </w:rPr>
            </w:pPr>
            <w:r w:rsidRPr="000B1B11">
              <w:rPr>
                <w:sz w:val="20"/>
                <w:szCs w:val="20"/>
                <w:lang w:eastAsia="ru-RU"/>
              </w:rPr>
              <w:t>Р=0,99</w:t>
            </w:r>
            <w:r>
              <w:rPr>
                <w:sz w:val="20"/>
                <w:szCs w:val="20"/>
                <w:lang w:eastAsia="ru-RU"/>
              </w:rPr>
              <w:t>914</w:t>
            </w:r>
            <w:r w:rsidRPr="000B1B11">
              <w:rPr>
                <w:sz w:val="20"/>
                <w:szCs w:val="20"/>
                <w:lang w:eastAsia="ru-RU"/>
              </w:rPr>
              <w:t>;</w:t>
            </w:r>
          </w:p>
          <w:p w:rsidR="000B1B11" w:rsidRPr="000B1B11" w:rsidRDefault="000B1B11" w:rsidP="000B1B11">
            <w:pPr>
              <w:pStyle w:val="afffffff0"/>
              <w:rPr>
                <w:sz w:val="20"/>
                <w:szCs w:val="20"/>
                <w:lang w:eastAsia="ru-RU"/>
              </w:rPr>
            </w:pPr>
            <w:r w:rsidRPr="000B1B11">
              <w:rPr>
                <w:sz w:val="20"/>
                <w:szCs w:val="20"/>
                <w:lang w:eastAsia="ru-RU"/>
              </w:rPr>
              <w:t>Кг=0,999</w:t>
            </w:r>
            <w:r>
              <w:rPr>
                <w:sz w:val="20"/>
                <w:szCs w:val="20"/>
                <w:lang w:eastAsia="ru-RU"/>
              </w:rPr>
              <w:t>36</w:t>
            </w:r>
          </w:p>
        </w:tc>
        <w:tc>
          <w:tcPr>
            <w:tcW w:w="2517" w:type="pct"/>
            <w:shd w:val="clear" w:color="000000" w:fill="FFFFFF"/>
          </w:tcPr>
          <w:p w:rsidR="000B1B11" w:rsidRPr="000B1B11" w:rsidRDefault="000B1B11" w:rsidP="000B1B11">
            <w:pPr>
              <w:pStyle w:val="afffffff0"/>
              <w:rPr>
                <w:bCs/>
                <w:sz w:val="20"/>
                <w:szCs w:val="20"/>
                <w:lang w:eastAsia="ru-RU"/>
              </w:rPr>
            </w:pPr>
            <w:r w:rsidRPr="000B1B11">
              <w:rPr>
                <w:bCs/>
                <w:sz w:val="20"/>
                <w:szCs w:val="20"/>
                <w:lang w:eastAsia="ru-RU"/>
              </w:rPr>
              <w:t xml:space="preserve">Вероятность безотказной работы системы соответствует нормативным требованиям, </w:t>
            </w:r>
            <w:r w:rsidRPr="000B1B11">
              <w:rPr>
                <w:sz w:val="20"/>
                <w:szCs w:val="20"/>
                <w:lang w:eastAsia="ru-RU"/>
              </w:rPr>
              <w:t xml:space="preserve">коэффициент готовности </w:t>
            </w:r>
            <w:r w:rsidRPr="000B1B11">
              <w:rPr>
                <w:bCs/>
                <w:sz w:val="20"/>
                <w:szCs w:val="20"/>
                <w:lang w:eastAsia="ru-RU"/>
              </w:rPr>
              <w:t>соответствует нормативным требованиям</w:t>
            </w:r>
          </w:p>
        </w:tc>
      </w:tr>
      <w:tr w:rsidR="000B1B11" w:rsidRPr="000B1B11" w:rsidTr="000B1B11">
        <w:trPr>
          <w:cantSplit/>
          <w:jc w:val="center"/>
        </w:trPr>
        <w:tc>
          <w:tcPr>
            <w:tcW w:w="175" w:type="pct"/>
            <w:shd w:val="clear" w:color="auto" w:fill="auto"/>
            <w:vAlign w:val="center"/>
          </w:tcPr>
          <w:p w:rsidR="000B1B11" w:rsidRPr="000B1B11" w:rsidRDefault="000B1B11" w:rsidP="000B1B11">
            <w:pPr>
              <w:pStyle w:val="afffffff0"/>
              <w:rPr>
                <w:sz w:val="20"/>
                <w:szCs w:val="20"/>
                <w:lang w:eastAsia="ru-RU"/>
              </w:rPr>
            </w:pPr>
            <w:r w:rsidRPr="000B1B11">
              <w:rPr>
                <w:sz w:val="20"/>
                <w:szCs w:val="20"/>
                <w:lang w:eastAsia="ru-RU"/>
              </w:rPr>
              <w:t>19</w:t>
            </w:r>
          </w:p>
        </w:tc>
        <w:tc>
          <w:tcPr>
            <w:tcW w:w="998" w:type="pct"/>
            <w:shd w:val="clear" w:color="000000" w:fill="FFFFFF"/>
            <w:vAlign w:val="center"/>
          </w:tcPr>
          <w:p w:rsidR="000B1B11" w:rsidRPr="000B1B11" w:rsidRDefault="000B1B11" w:rsidP="000B1B11">
            <w:pPr>
              <w:pStyle w:val="afffffff0"/>
              <w:rPr>
                <w:sz w:val="20"/>
                <w:szCs w:val="20"/>
              </w:rPr>
            </w:pPr>
            <w:r w:rsidRPr="000B1B11">
              <w:rPr>
                <w:sz w:val="20"/>
                <w:szCs w:val="20"/>
              </w:rPr>
              <w:t>Котельная д. Клушино, Клушинский СДК</w:t>
            </w:r>
          </w:p>
        </w:tc>
        <w:tc>
          <w:tcPr>
            <w:tcW w:w="713" w:type="pct"/>
            <w:vMerge/>
            <w:shd w:val="clear" w:color="auto" w:fill="auto"/>
            <w:vAlign w:val="center"/>
          </w:tcPr>
          <w:p w:rsidR="000B1B11" w:rsidRPr="000B1B11" w:rsidRDefault="000B1B11" w:rsidP="000B1B11">
            <w:pPr>
              <w:pStyle w:val="afffffff0"/>
              <w:rPr>
                <w:sz w:val="20"/>
                <w:szCs w:val="20"/>
                <w:lang w:eastAsia="ru-RU"/>
              </w:rPr>
            </w:pPr>
          </w:p>
        </w:tc>
        <w:tc>
          <w:tcPr>
            <w:tcW w:w="597" w:type="pct"/>
            <w:shd w:val="clear" w:color="000000" w:fill="FFFFFF"/>
            <w:vAlign w:val="center"/>
          </w:tcPr>
          <w:p w:rsidR="000B1B11" w:rsidRPr="000B1B11" w:rsidRDefault="000B1B11" w:rsidP="000B1B11">
            <w:pPr>
              <w:pStyle w:val="afffffff0"/>
              <w:rPr>
                <w:sz w:val="20"/>
                <w:szCs w:val="20"/>
                <w:lang w:eastAsia="ru-RU"/>
              </w:rPr>
            </w:pPr>
            <w:r w:rsidRPr="000B1B11">
              <w:rPr>
                <w:sz w:val="20"/>
                <w:szCs w:val="20"/>
                <w:lang w:eastAsia="ru-RU"/>
              </w:rPr>
              <w:t>Р=0,99</w:t>
            </w:r>
            <w:r>
              <w:rPr>
                <w:sz w:val="20"/>
                <w:szCs w:val="20"/>
                <w:lang w:eastAsia="ru-RU"/>
              </w:rPr>
              <w:t>988</w:t>
            </w:r>
            <w:r w:rsidRPr="000B1B11">
              <w:rPr>
                <w:sz w:val="20"/>
                <w:szCs w:val="20"/>
                <w:lang w:eastAsia="ru-RU"/>
              </w:rPr>
              <w:t>;</w:t>
            </w:r>
          </w:p>
          <w:p w:rsidR="000B1B11" w:rsidRPr="000B1B11" w:rsidRDefault="000B1B11" w:rsidP="000B1B11">
            <w:pPr>
              <w:pStyle w:val="afffffff0"/>
              <w:rPr>
                <w:sz w:val="20"/>
                <w:szCs w:val="20"/>
                <w:lang w:eastAsia="ru-RU"/>
              </w:rPr>
            </w:pPr>
            <w:r w:rsidRPr="000B1B11">
              <w:rPr>
                <w:sz w:val="20"/>
                <w:szCs w:val="20"/>
                <w:lang w:eastAsia="ru-RU"/>
              </w:rPr>
              <w:t>Кг=0,99</w:t>
            </w:r>
            <w:r>
              <w:rPr>
                <w:sz w:val="20"/>
                <w:szCs w:val="20"/>
                <w:lang w:eastAsia="ru-RU"/>
              </w:rPr>
              <w:t>453</w:t>
            </w:r>
          </w:p>
        </w:tc>
        <w:tc>
          <w:tcPr>
            <w:tcW w:w="2517" w:type="pct"/>
            <w:shd w:val="clear" w:color="000000" w:fill="FFFFFF"/>
          </w:tcPr>
          <w:p w:rsidR="000B1B11" w:rsidRPr="000B1B11" w:rsidRDefault="000B1B11" w:rsidP="000B1B11">
            <w:pPr>
              <w:pStyle w:val="afffffff0"/>
              <w:rPr>
                <w:bCs/>
                <w:sz w:val="20"/>
                <w:szCs w:val="20"/>
                <w:lang w:eastAsia="ru-RU"/>
              </w:rPr>
            </w:pPr>
            <w:r w:rsidRPr="000B1B11">
              <w:rPr>
                <w:bCs/>
                <w:sz w:val="20"/>
                <w:szCs w:val="20"/>
                <w:lang w:eastAsia="ru-RU"/>
              </w:rPr>
              <w:t xml:space="preserve">Вероятность безотказной работы системы соответствует нормативным требованиям, </w:t>
            </w:r>
            <w:r w:rsidRPr="000B1B11">
              <w:rPr>
                <w:sz w:val="20"/>
                <w:szCs w:val="20"/>
                <w:lang w:eastAsia="ru-RU"/>
              </w:rPr>
              <w:t xml:space="preserve">коэффициент готовности </w:t>
            </w:r>
            <w:r w:rsidRPr="000B1B11">
              <w:rPr>
                <w:bCs/>
                <w:sz w:val="20"/>
                <w:szCs w:val="20"/>
                <w:lang w:eastAsia="ru-RU"/>
              </w:rPr>
              <w:t>соответствует нормативным требованиям</w:t>
            </w:r>
          </w:p>
        </w:tc>
      </w:tr>
      <w:tr w:rsidR="000B1B11" w:rsidRPr="000B1B11" w:rsidTr="000B1B11">
        <w:trPr>
          <w:cantSplit/>
          <w:jc w:val="center"/>
        </w:trPr>
        <w:tc>
          <w:tcPr>
            <w:tcW w:w="175" w:type="pct"/>
            <w:shd w:val="clear" w:color="auto" w:fill="auto"/>
            <w:vAlign w:val="center"/>
          </w:tcPr>
          <w:p w:rsidR="000B1B11" w:rsidRPr="000B1B11" w:rsidRDefault="000B1B11" w:rsidP="000B1B11">
            <w:pPr>
              <w:pStyle w:val="afffffff0"/>
              <w:rPr>
                <w:sz w:val="20"/>
                <w:szCs w:val="20"/>
                <w:lang w:eastAsia="ru-RU"/>
              </w:rPr>
            </w:pPr>
            <w:r w:rsidRPr="000B1B11">
              <w:rPr>
                <w:sz w:val="20"/>
                <w:szCs w:val="20"/>
                <w:lang w:eastAsia="ru-RU"/>
              </w:rPr>
              <w:t>20</w:t>
            </w:r>
          </w:p>
        </w:tc>
        <w:tc>
          <w:tcPr>
            <w:tcW w:w="998" w:type="pct"/>
            <w:shd w:val="clear" w:color="000000" w:fill="FFFFFF"/>
            <w:vAlign w:val="center"/>
          </w:tcPr>
          <w:p w:rsidR="000B1B11" w:rsidRPr="000B1B11" w:rsidRDefault="000B1B11" w:rsidP="000B1B11">
            <w:pPr>
              <w:pStyle w:val="afffffff0"/>
              <w:rPr>
                <w:sz w:val="20"/>
                <w:szCs w:val="20"/>
              </w:rPr>
            </w:pPr>
            <w:r w:rsidRPr="000B1B11">
              <w:rPr>
                <w:sz w:val="20"/>
                <w:szCs w:val="20"/>
              </w:rPr>
              <w:t>Котельная д. Поличня, ул. Новая</w:t>
            </w:r>
          </w:p>
        </w:tc>
        <w:tc>
          <w:tcPr>
            <w:tcW w:w="713" w:type="pct"/>
            <w:vMerge/>
            <w:shd w:val="clear" w:color="auto" w:fill="auto"/>
            <w:vAlign w:val="center"/>
          </w:tcPr>
          <w:p w:rsidR="000B1B11" w:rsidRPr="000B1B11" w:rsidRDefault="000B1B11" w:rsidP="000B1B11">
            <w:pPr>
              <w:pStyle w:val="afffffff0"/>
              <w:rPr>
                <w:sz w:val="20"/>
                <w:szCs w:val="20"/>
                <w:lang w:eastAsia="ru-RU"/>
              </w:rPr>
            </w:pPr>
          </w:p>
        </w:tc>
        <w:tc>
          <w:tcPr>
            <w:tcW w:w="597" w:type="pct"/>
            <w:shd w:val="clear" w:color="000000" w:fill="FFFFFF"/>
            <w:vAlign w:val="center"/>
          </w:tcPr>
          <w:p w:rsidR="000B1B11" w:rsidRPr="000B1B11" w:rsidRDefault="000B1B11" w:rsidP="000B1B11">
            <w:pPr>
              <w:pStyle w:val="afffffff0"/>
              <w:rPr>
                <w:sz w:val="20"/>
                <w:szCs w:val="20"/>
                <w:lang w:eastAsia="ru-RU"/>
              </w:rPr>
            </w:pPr>
            <w:r w:rsidRPr="000B1B11">
              <w:rPr>
                <w:sz w:val="20"/>
                <w:szCs w:val="20"/>
                <w:lang w:eastAsia="ru-RU"/>
              </w:rPr>
              <w:t>Р=0,99</w:t>
            </w:r>
            <w:r>
              <w:rPr>
                <w:sz w:val="20"/>
                <w:szCs w:val="20"/>
                <w:lang w:eastAsia="ru-RU"/>
              </w:rPr>
              <w:t>978</w:t>
            </w:r>
            <w:r w:rsidRPr="000B1B11">
              <w:rPr>
                <w:sz w:val="20"/>
                <w:szCs w:val="20"/>
                <w:lang w:eastAsia="ru-RU"/>
              </w:rPr>
              <w:t>;</w:t>
            </w:r>
          </w:p>
          <w:p w:rsidR="000B1B11" w:rsidRPr="000B1B11" w:rsidRDefault="000B1B11" w:rsidP="000B1B11">
            <w:pPr>
              <w:pStyle w:val="afffffff0"/>
              <w:rPr>
                <w:sz w:val="20"/>
                <w:szCs w:val="20"/>
                <w:lang w:eastAsia="ru-RU"/>
              </w:rPr>
            </w:pPr>
            <w:r w:rsidRPr="000B1B11">
              <w:rPr>
                <w:sz w:val="20"/>
                <w:szCs w:val="20"/>
                <w:lang w:eastAsia="ru-RU"/>
              </w:rPr>
              <w:t>Кг=0,999</w:t>
            </w:r>
            <w:r>
              <w:rPr>
                <w:sz w:val="20"/>
                <w:szCs w:val="20"/>
                <w:lang w:eastAsia="ru-RU"/>
              </w:rPr>
              <w:t>47</w:t>
            </w:r>
          </w:p>
        </w:tc>
        <w:tc>
          <w:tcPr>
            <w:tcW w:w="2517" w:type="pct"/>
            <w:shd w:val="clear" w:color="000000" w:fill="FFFFFF"/>
          </w:tcPr>
          <w:p w:rsidR="000B1B11" w:rsidRPr="000B1B11" w:rsidRDefault="000B1B11" w:rsidP="000B1B11">
            <w:pPr>
              <w:pStyle w:val="afffffff0"/>
              <w:rPr>
                <w:bCs/>
                <w:sz w:val="20"/>
                <w:szCs w:val="20"/>
                <w:lang w:eastAsia="ru-RU"/>
              </w:rPr>
            </w:pPr>
            <w:r w:rsidRPr="000B1B11">
              <w:rPr>
                <w:bCs/>
                <w:sz w:val="20"/>
                <w:szCs w:val="20"/>
                <w:lang w:eastAsia="ru-RU"/>
              </w:rPr>
              <w:t xml:space="preserve">Вероятность безотказной работы системы соответствует нормативным требованиям, </w:t>
            </w:r>
            <w:r w:rsidRPr="000B1B11">
              <w:rPr>
                <w:sz w:val="20"/>
                <w:szCs w:val="20"/>
                <w:lang w:eastAsia="ru-RU"/>
              </w:rPr>
              <w:t xml:space="preserve">коэффициент готовности </w:t>
            </w:r>
            <w:r w:rsidRPr="000B1B11">
              <w:rPr>
                <w:bCs/>
                <w:sz w:val="20"/>
                <w:szCs w:val="20"/>
                <w:lang w:eastAsia="ru-RU"/>
              </w:rPr>
              <w:t>соответствует нормативным требованиям</w:t>
            </w:r>
          </w:p>
        </w:tc>
      </w:tr>
    </w:tbl>
    <w:p w:rsidR="00097584" w:rsidRPr="002C4067" w:rsidRDefault="00097584" w:rsidP="00FA1C46">
      <w:pPr>
        <w:pStyle w:val="aff2"/>
        <w:rPr>
          <w:rStyle w:val="ed"/>
          <w:b/>
        </w:rPr>
      </w:pPr>
      <w:r w:rsidRPr="002C4067">
        <w:t>Вероятность безотказной работы и коэффициент готовности систем теплоснабжения</w:t>
      </w:r>
      <w:r w:rsidR="00D458C1" w:rsidRPr="002C4067">
        <w:t xml:space="preserve"> </w:t>
      </w:r>
      <w:r w:rsidR="00633D83">
        <w:t>округа</w:t>
      </w:r>
      <w:r w:rsidR="00E41600" w:rsidRPr="002C4067">
        <w:t xml:space="preserve"> </w:t>
      </w:r>
      <w:r w:rsidRPr="002C4067">
        <w:t>соответ</w:t>
      </w:r>
      <w:r w:rsidR="000E7FA0" w:rsidRPr="002C4067">
        <w:t>ствует нормативным требованиям.</w:t>
      </w:r>
      <w:r w:rsidRPr="002C4067">
        <w:t xml:space="preserve"> Для обеспечения надежного теплоснабжения потребителей рекомендуется провести работы по реконструкции тепловых сетей с заменой изношенных участков. Ежегодная замена изношенных участков тепловых сетей позволит повысить надежность теплоснабжения, снизить вероятность возникновения аварийной ситуации, а также сократить потери тепловой энергии и теплоносителя в тепловых сетях.</w:t>
      </w:r>
    </w:p>
    <w:p w:rsidR="00D60195" w:rsidRPr="002C4067" w:rsidRDefault="00D60195" w:rsidP="00FA1C46">
      <w:pPr>
        <w:pStyle w:val="aff2"/>
        <w:rPr>
          <w:rStyle w:val="ed"/>
          <w:b/>
        </w:rPr>
      </w:pPr>
    </w:p>
    <w:p w:rsidR="006A5815" w:rsidRPr="002C4067" w:rsidRDefault="006A5815" w:rsidP="00FA1C46">
      <w:pPr>
        <w:pStyle w:val="aff2"/>
        <w:rPr>
          <w:rStyle w:val="ed"/>
          <w:b/>
        </w:rPr>
        <w:sectPr w:rsidR="006A5815" w:rsidRPr="002C4067" w:rsidSect="00353F47">
          <w:footerReference w:type="default" r:id="rId50"/>
          <w:pgSz w:w="16838" w:h="11906" w:orient="landscape"/>
          <w:pgMar w:top="1134" w:right="567" w:bottom="567" w:left="567" w:header="709" w:footer="0" w:gutter="0"/>
          <w:cols w:space="708"/>
          <w:docGrid w:linePitch="360"/>
        </w:sectPr>
      </w:pPr>
    </w:p>
    <w:p w:rsidR="009D61FF" w:rsidRPr="002C4067" w:rsidRDefault="00FC0CD1" w:rsidP="008511AE">
      <w:pPr>
        <w:pStyle w:val="a2"/>
        <w:rPr>
          <w:rStyle w:val="ed"/>
        </w:rPr>
      </w:pPr>
      <w:bookmarkStart w:id="289" w:name="_Toc162259208"/>
      <w:bookmarkStart w:id="290" w:name="_Toc165985094"/>
      <w:bookmarkStart w:id="291" w:name="_Toc205122238"/>
      <w:r w:rsidRPr="002C4067">
        <w:rPr>
          <w:rStyle w:val="ed"/>
        </w:rPr>
        <w:lastRenderedPageBreak/>
        <w:t>П</w:t>
      </w:r>
      <w:r w:rsidR="00274C31" w:rsidRPr="002C4067">
        <w:rPr>
          <w:rStyle w:val="ed"/>
        </w:rPr>
        <w:t>оток отказов (частота отказов) участков тепловых сетей</w:t>
      </w:r>
      <w:bookmarkEnd w:id="289"/>
      <w:bookmarkEnd w:id="290"/>
      <w:bookmarkEnd w:id="291"/>
    </w:p>
    <w:p w:rsidR="00544264" w:rsidRPr="002C4067" w:rsidRDefault="00544264" w:rsidP="007A2C1F">
      <w:pPr>
        <w:pStyle w:val="aff2"/>
      </w:pPr>
      <w:r w:rsidRPr="002C4067">
        <w:rPr>
          <w:lang w:eastAsia="ru-RU"/>
        </w:rPr>
        <w:t xml:space="preserve">Ограничений в подаче тепла не отмечено. </w:t>
      </w:r>
    </w:p>
    <w:p w:rsidR="00544264" w:rsidRPr="002C4067" w:rsidRDefault="00544264" w:rsidP="007A2C1F">
      <w:pPr>
        <w:pStyle w:val="aff2"/>
      </w:pPr>
      <w:r w:rsidRPr="002C4067">
        <w:t>Для обеспечения надежного теплоснабжения потребителей рекомендуется провести работы по реконструкции тепловых сетей с заменой изношенных участков. Ежегодная замена изношенных участков тепловых сетей позволит повысить надежность теплоснабжения, снизить вероятность возникновения аварийной ситуации, а также сократить потери тепловой энергии и теплоносителя в тепловых сетях.</w:t>
      </w:r>
    </w:p>
    <w:p w:rsidR="009D61FF" w:rsidRPr="002C4067" w:rsidRDefault="00FC0CD1" w:rsidP="008511AE">
      <w:pPr>
        <w:pStyle w:val="a2"/>
        <w:rPr>
          <w:rStyle w:val="ed"/>
        </w:rPr>
      </w:pPr>
      <w:bookmarkStart w:id="292" w:name="_Toc162259209"/>
      <w:bookmarkStart w:id="293" w:name="_Toc165985095"/>
      <w:bookmarkStart w:id="294" w:name="_Toc205122239"/>
      <w:r w:rsidRPr="002C4067">
        <w:rPr>
          <w:rStyle w:val="ed"/>
        </w:rPr>
        <w:t>Ч</w:t>
      </w:r>
      <w:r w:rsidR="00274C31" w:rsidRPr="002C4067">
        <w:rPr>
          <w:rStyle w:val="ed"/>
        </w:rPr>
        <w:t>астота отключений потребителей</w:t>
      </w:r>
      <w:bookmarkEnd w:id="292"/>
      <w:bookmarkEnd w:id="293"/>
      <w:bookmarkEnd w:id="294"/>
    </w:p>
    <w:p w:rsidR="009D61FF" w:rsidRPr="002C4067" w:rsidRDefault="009D61FF" w:rsidP="007A2C1F">
      <w:pPr>
        <w:pStyle w:val="aff2"/>
        <w:rPr>
          <w:lang w:eastAsia="ru-RU"/>
        </w:rPr>
      </w:pPr>
      <w:r w:rsidRPr="002C4067">
        <w:rPr>
          <w:lang w:eastAsia="ru-RU"/>
        </w:rPr>
        <w:t>Ограничений в подаче тепла не отмечено.</w:t>
      </w:r>
    </w:p>
    <w:p w:rsidR="009D61FF" w:rsidRPr="002C4067" w:rsidRDefault="009D61FF" w:rsidP="007A2C1F">
      <w:pPr>
        <w:pStyle w:val="aff2"/>
      </w:pPr>
      <w:r w:rsidRPr="002C4067">
        <w:t>На текущий момент эксплуатационная надежность тепловых сетей обеспечивалась за счет текущей ликвидации возникающих повреждений в тепловых сетях и недопущению их развития в серьезные аварии с тяжелыми последствиями.</w:t>
      </w:r>
    </w:p>
    <w:p w:rsidR="009D61FF" w:rsidRPr="002C4067" w:rsidRDefault="00FC0CD1" w:rsidP="008511AE">
      <w:pPr>
        <w:pStyle w:val="a2"/>
        <w:rPr>
          <w:rStyle w:val="ed"/>
        </w:rPr>
      </w:pPr>
      <w:bookmarkStart w:id="295" w:name="_Toc162259210"/>
      <w:bookmarkStart w:id="296" w:name="_Toc165985096"/>
      <w:bookmarkStart w:id="297" w:name="_Toc205122240"/>
      <w:r w:rsidRPr="002C4067">
        <w:rPr>
          <w:rStyle w:val="ed"/>
        </w:rPr>
        <w:t>П</w:t>
      </w:r>
      <w:r w:rsidR="00274C31" w:rsidRPr="002C4067">
        <w:rPr>
          <w:rStyle w:val="ed"/>
        </w:rPr>
        <w:t>оток (частота) и время восстановления теплоснабжения потребителей после отключений</w:t>
      </w:r>
      <w:bookmarkEnd w:id="295"/>
      <w:bookmarkEnd w:id="296"/>
      <w:bookmarkEnd w:id="297"/>
    </w:p>
    <w:p w:rsidR="009D61FF" w:rsidRPr="002C4067" w:rsidRDefault="009D61FF" w:rsidP="007A2C1F">
      <w:pPr>
        <w:pStyle w:val="aff2"/>
      </w:pPr>
      <w:r w:rsidRPr="002C4067">
        <w:t xml:space="preserve">Нормативное время восстановления тепловых сетей в зависимости от диаметра приведено в таблице </w:t>
      </w:r>
      <w:r w:rsidR="004D0857">
        <w:t>42</w:t>
      </w:r>
      <w:r w:rsidR="00356395" w:rsidRPr="002C4067">
        <w:t>.</w:t>
      </w:r>
    </w:p>
    <w:p w:rsidR="009D61FF" w:rsidRPr="002C4067" w:rsidRDefault="008163FC" w:rsidP="007A2C1F">
      <w:pPr>
        <w:pStyle w:val="afffffffa"/>
      </w:pPr>
      <w:r w:rsidRPr="002C4067">
        <w:t xml:space="preserve">Таблица </w:t>
      </w:r>
      <w:r w:rsidR="00827E3F">
        <w:rPr>
          <w:noProof/>
        </w:rPr>
        <w:fldChar w:fldCharType="begin"/>
      </w:r>
      <w:r w:rsidR="00A95700">
        <w:rPr>
          <w:noProof/>
        </w:rPr>
        <w:instrText xml:space="preserve"> SEQ Таблица \* ARABIC </w:instrText>
      </w:r>
      <w:r w:rsidR="00827E3F">
        <w:rPr>
          <w:noProof/>
        </w:rPr>
        <w:fldChar w:fldCharType="separate"/>
      </w:r>
      <w:r w:rsidR="00C83B43">
        <w:rPr>
          <w:noProof/>
        </w:rPr>
        <w:t>42</w:t>
      </w:r>
      <w:r w:rsidR="00827E3F">
        <w:rPr>
          <w:noProof/>
        </w:rPr>
        <w:fldChar w:fldCharType="end"/>
      </w:r>
      <w:r>
        <w:rPr>
          <w:noProof/>
        </w:rPr>
        <w:t xml:space="preserve"> </w:t>
      </w:r>
      <w:r w:rsidRPr="002C4067">
        <w:t>–</w:t>
      </w:r>
      <w:r>
        <w:t xml:space="preserve"> </w:t>
      </w:r>
      <w:r w:rsidR="009D61FF" w:rsidRPr="002C4067">
        <w:t xml:space="preserve">Нормативное время восстановления тепловых сетей в зависимости от диаметра </w:t>
      </w:r>
    </w:p>
    <w:tbl>
      <w:tblPr>
        <w:tblW w:w="5000" w:type="pct"/>
        <w:jc w:val="center"/>
        <w:tblLook w:val="0000"/>
      </w:tblPr>
      <w:tblGrid>
        <w:gridCol w:w="779"/>
        <w:gridCol w:w="4973"/>
        <w:gridCol w:w="4669"/>
      </w:tblGrid>
      <w:tr w:rsidR="005B273F" w:rsidRPr="002C4067" w:rsidTr="00CB0895">
        <w:trPr>
          <w:jc w:val="center"/>
        </w:trPr>
        <w:tc>
          <w:tcPr>
            <w:tcW w:w="374" w:type="pct"/>
            <w:tcBorders>
              <w:top w:val="single" w:sz="4" w:space="0" w:color="auto"/>
              <w:left w:val="single" w:sz="4" w:space="0" w:color="auto"/>
              <w:bottom w:val="single" w:sz="4" w:space="0" w:color="auto"/>
              <w:right w:val="single" w:sz="4" w:space="0" w:color="auto"/>
            </w:tcBorders>
            <w:shd w:val="clear" w:color="auto" w:fill="FFFFFF"/>
            <w:vAlign w:val="center"/>
          </w:tcPr>
          <w:p w:rsidR="00EE0FAC" w:rsidRPr="007A2C1F" w:rsidRDefault="00EE0FAC" w:rsidP="007A2C1F">
            <w:pPr>
              <w:pStyle w:val="afffffff0"/>
              <w:rPr>
                <w:b/>
                <w:lang w:eastAsia="ru-RU"/>
              </w:rPr>
            </w:pPr>
            <w:r w:rsidRPr="007A2C1F">
              <w:rPr>
                <w:b/>
                <w:lang w:eastAsia="ru-RU"/>
              </w:rPr>
              <w:t>№ п/п</w:t>
            </w:r>
          </w:p>
        </w:tc>
        <w:tc>
          <w:tcPr>
            <w:tcW w:w="2386" w:type="pct"/>
            <w:tcBorders>
              <w:top w:val="single" w:sz="4" w:space="0" w:color="auto"/>
              <w:left w:val="single" w:sz="4" w:space="0" w:color="auto"/>
              <w:bottom w:val="single" w:sz="4" w:space="0" w:color="auto"/>
              <w:right w:val="single" w:sz="4" w:space="0" w:color="auto"/>
            </w:tcBorders>
            <w:shd w:val="clear" w:color="auto" w:fill="FFFFFF"/>
            <w:vAlign w:val="center"/>
          </w:tcPr>
          <w:p w:rsidR="00EE0FAC" w:rsidRPr="007A2C1F" w:rsidRDefault="00EE0FAC" w:rsidP="007A2C1F">
            <w:pPr>
              <w:pStyle w:val="afffffff0"/>
              <w:rPr>
                <w:b/>
                <w:lang w:eastAsia="ru-RU"/>
              </w:rPr>
            </w:pPr>
            <w:r w:rsidRPr="007A2C1F">
              <w:rPr>
                <w:b/>
                <w:lang w:eastAsia="ru-RU"/>
              </w:rPr>
              <w:t>Диаметр трубопровода</w:t>
            </w:r>
          </w:p>
        </w:tc>
        <w:tc>
          <w:tcPr>
            <w:tcW w:w="2240" w:type="pct"/>
            <w:tcBorders>
              <w:top w:val="single" w:sz="4" w:space="0" w:color="auto"/>
              <w:left w:val="nil"/>
              <w:bottom w:val="single" w:sz="4" w:space="0" w:color="auto"/>
              <w:right w:val="single" w:sz="4" w:space="0" w:color="auto"/>
            </w:tcBorders>
            <w:shd w:val="clear" w:color="auto" w:fill="FFFFFF"/>
            <w:vAlign w:val="center"/>
          </w:tcPr>
          <w:p w:rsidR="00EE0FAC" w:rsidRPr="007A2C1F" w:rsidRDefault="00EE0FAC" w:rsidP="007A2C1F">
            <w:pPr>
              <w:pStyle w:val="afffffff0"/>
              <w:rPr>
                <w:b/>
                <w:lang w:eastAsia="ru-RU"/>
              </w:rPr>
            </w:pPr>
            <w:r w:rsidRPr="007A2C1F">
              <w:rPr>
                <w:b/>
                <w:lang w:eastAsia="ru-RU"/>
              </w:rPr>
              <w:t>Время восстановления, ч</w:t>
            </w:r>
          </w:p>
        </w:tc>
      </w:tr>
      <w:tr w:rsidR="005B273F" w:rsidRPr="002C4067" w:rsidTr="00EE0FAC">
        <w:trPr>
          <w:jc w:val="center"/>
        </w:trPr>
        <w:tc>
          <w:tcPr>
            <w:tcW w:w="374" w:type="pct"/>
            <w:tcBorders>
              <w:top w:val="single" w:sz="4" w:space="0" w:color="auto"/>
              <w:left w:val="single" w:sz="4" w:space="0" w:color="auto"/>
              <w:bottom w:val="single" w:sz="4" w:space="0" w:color="auto"/>
              <w:right w:val="single" w:sz="4" w:space="0" w:color="auto"/>
            </w:tcBorders>
            <w:shd w:val="clear" w:color="auto" w:fill="FFFFFF"/>
            <w:vAlign w:val="center"/>
          </w:tcPr>
          <w:p w:rsidR="00EE0FAC" w:rsidRPr="002C4067" w:rsidRDefault="00EE0FAC" w:rsidP="007A2C1F">
            <w:pPr>
              <w:pStyle w:val="afffffff0"/>
              <w:rPr>
                <w:lang w:eastAsia="ru-RU"/>
              </w:rPr>
            </w:pPr>
            <w:r w:rsidRPr="002C4067">
              <w:rPr>
                <w:lang w:eastAsia="ru-RU"/>
              </w:rPr>
              <w:t>1</w:t>
            </w:r>
          </w:p>
        </w:tc>
        <w:tc>
          <w:tcPr>
            <w:tcW w:w="2386" w:type="pct"/>
            <w:tcBorders>
              <w:top w:val="single" w:sz="4" w:space="0" w:color="auto"/>
              <w:left w:val="single" w:sz="4" w:space="0" w:color="auto"/>
              <w:bottom w:val="single" w:sz="4" w:space="0" w:color="auto"/>
              <w:right w:val="single" w:sz="4" w:space="0" w:color="auto"/>
            </w:tcBorders>
            <w:shd w:val="clear" w:color="auto" w:fill="FFFFFF"/>
            <w:vAlign w:val="center"/>
          </w:tcPr>
          <w:p w:rsidR="00EE0FAC" w:rsidRPr="002C4067" w:rsidRDefault="00EE0FAC" w:rsidP="007A2C1F">
            <w:pPr>
              <w:pStyle w:val="afffffff0"/>
              <w:rPr>
                <w:lang w:eastAsia="ru-RU"/>
              </w:rPr>
            </w:pPr>
            <w:r w:rsidRPr="002C4067">
              <w:rPr>
                <w:lang w:eastAsia="ru-RU"/>
              </w:rPr>
              <w:t>До 300 мм</w:t>
            </w:r>
          </w:p>
        </w:tc>
        <w:tc>
          <w:tcPr>
            <w:tcW w:w="2240" w:type="pct"/>
            <w:tcBorders>
              <w:top w:val="single" w:sz="4" w:space="0" w:color="auto"/>
              <w:left w:val="nil"/>
              <w:bottom w:val="single" w:sz="4" w:space="0" w:color="auto"/>
              <w:right w:val="single" w:sz="4" w:space="0" w:color="auto"/>
            </w:tcBorders>
            <w:shd w:val="clear" w:color="auto" w:fill="FFFFFF"/>
          </w:tcPr>
          <w:p w:rsidR="00EE0FAC" w:rsidRPr="002C4067" w:rsidRDefault="00EE0FAC" w:rsidP="007A2C1F">
            <w:pPr>
              <w:pStyle w:val="afffffff0"/>
            </w:pPr>
            <w:r w:rsidRPr="002C4067">
              <w:t>15</w:t>
            </w:r>
          </w:p>
        </w:tc>
      </w:tr>
      <w:tr w:rsidR="005B273F" w:rsidRPr="002C4067" w:rsidTr="00EE0FAC">
        <w:trPr>
          <w:jc w:val="center"/>
        </w:trPr>
        <w:tc>
          <w:tcPr>
            <w:tcW w:w="374" w:type="pct"/>
            <w:tcBorders>
              <w:top w:val="single" w:sz="4" w:space="0" w:color="auto"/>
              <w:left w:val="single" w:sz="4" w:space="0" w:color="auto"/>
              <w:bottom w:val="single" w:sz="4" w:space="0" w:color="auto"/>
              <w:right w:val="single" w:sz="4" w:space="0" w:color="auto"/>
            </w:tcBorders>
            <w:shd w:val="clear" w:color="auto" w:fill="FFFFFF"/>
            <w:vAlign w:val="center"/>
          </w:tcPr>
          <w:p w:rsidR="00EE0FAC" w:rsidRPr="002C4067" w:rsidRDefault="00EE0FAC" w:rsidP="007A2C1F">
            <w:pPr>
              <w:pStyle w:val="afffffff0"/>
              <w:rPr>
                <w:lang w:eastAsia="ru-RU"/>
              </w:rPr>
            </w:pPr>
            <w:r w:rsidRPr="002C4067">
              <w:rPr>
                <w:lang w:eastAsia="ru-RU"/>
              </w:rPr>
              <w:t>2</w:t>
            </w:r>
          </w:p>
        </w:tc>
        <w:tc>
          <w:tcPr>
            <w:tcW w:w="2386" w:type="pct"/>
            <w:tcBorders>
              <w:top w:val="single" w:sz="4" w:space="0" w:color="auto"/>
              <w:left w:val="single" w:sz="4" w:space="0" w:color="auto"/>
              <w:bottom w:val="single" w:sz="4" w:space="0" w:color="auto"/>
              <w:right w:val="single" w:sz="4" w:space="0" w:color="auto"/>
            </w:tcBorders>
            <w:shd w:val="clear" w:color="auto" w:fill="FFFFFF"/>
            <w:vAlign w:val="center"/>
          </w:tcPr>
          <w:p w:rsidR="00EE0FAC" w:rsidRPr="002C4067" w:rsidRDefault="00EE0FAC" w:rsidP="007A2C1F">
            <w:pPr>
              <w:pStyle w:val="afffffff0"/>
              <w:rPr>
                <w:lang w:eastAsia="ru-RU"/>
              </w:rPr>
            </w:pPr>
            <w:r w:rsidRPr="002C4067">
              <w:rPr>
                <w:lang w:eastAsia="ru-RU"/>
              </w:rPr>
              <w:t>400 мм</w:t>
            </w:r>
          </w:p>
        </w:tc>
        <w:tc>
          <w:tcPr>
            <w:tcW w:w="2240" w:type="pct"/>
            <w:tcBorders>
              <w:top w:val="single" w:sz="4" w:space="0" w:color="auto"/>
              <w:left w:val="nil"/>
              <w:bottom w:val="single" w:sz="4" w:space="0" w:color="auto"/>
              <w:right w:val="single" w:sz="4" w:space="0" w:color="auto"/>
            </w:tcBorders>
            <w:shd w:val="clear" w:color="auto" w:fill="FFFFFF"/>
          </w:tcPr>
          <w:p w:rsidR="00EE0FAC" w:rsidRPr="002C4067" w:rsidRDefault="00EE0FAC" w:rsidP="007A2C1F">
            <w:pPr>
              <w:pStyle w:val="afffffff0"/>
            </w:pPr>
            <w:r w:rsidRPr="002C4067">
              <w:t>18</w:t>
            </w:r>
          </w:p>
        </w:tc>
      </w:tr>
      <w:tr w:rsidR="005B273F" w:rsidRPr="002C4067" w:rsidTr="00EE0FAC">
        <w:trPr>
          <w:jc w:val="center"/>
        </w:trPr>
        <w:tc>
          <w:tcPr>
            <w:tcW w:w="374" w:type="pct"/>
            <w:tcBorders>
              <w:top w:val="single" w:sz="4" w:space="0" w:color="auto"/>
              <w:left w:val="single" w:sz="4" w:space="0" w:color="auto"/>
              <w:bottom w:val="single" w:sz="4" w:space="0" w:color="auto"/>
              <w:right w:val="single" w:sz="4" w:space="0" w:color="auto"/>
            </w:tcBorders>
            <w:shd w:val="clear" w:color="auto" w:fill="FFFFFF"/>
            <w:vAlign w:val="center"/>
          </w:tcPr>
          <w:p w:rsidR="00EE0FAC" w:rsidRPr="002C4067" w:rsidRDefault="00EE0FAC" w:rsidP="007A2C1F">
            <w:pPr>
              <w:pStyle w:val="afffffff0"/>
              <w:rPr>
                <w:lang w:eastAsia="ru-RU"/>
              </w:rPr>
            </w:pPr>
            <w:r w:rsidRPr="002C4067">
              <w:rPr>
                <w:lang w:eastAsia="ru-RU"/>
              </w:rPr>
              <w:t>3</w:t>
            </w:r>
          </w:p>
        </w:tc>
        <w:tc>
          <w:tcPr>
            <w:tcW w:w="2386" w:type="pct"/>
            <w:tcBorders>
              <w:top w:val="single" w:sz="4" w:space="0" w:color="auto"/>
              <w:left w:val="single" w:sz="4" w:space="0" w:color="auto"/>
              <w:bottom w:val="single" w:sz="4" w:space="0" w:color="auto"/>
              <w:right w:val="single" w:sz="4" w:space="0" w:color="auto"/>
            </w:tcBorders>
            <w:shd w:val="clear" w:color="auto" w:fill="FFFFFF"/>
            <w:vAlign w:val="center"/>
          </w:tcPr>
          <w:p w:rsidR="00EE0FAC" w:rsidRPr="002C4067" w:rsidRDefault="00EE0FAC" w:rsidP="007A2C1F">
            <w:pPr>
              <w:pStyle w:val="afffffff0"/>
              <w:rPr>
                <w:lang w:eastAsia="ru-RU"/>
              </w:rPr>
            </w:pPr>
            <w:r w:rsidRPr="002C4067">
              <w:rPr>
                <w:lang w:eastAsia="ru-RU"/>
              </w:rPr>
              <w:t>500 мм</w:t>
            </w:r>
          </w:p>
        </w:tc>
        <w:tc>
          <w:tcPr>
            <w:tcW w:w="2240" w:type="pct"/>
            <w:tcBorders>
              <w:top w:val="single" w:sz="4" w:space="0" w:color="auto"/>
              <w:left w:val="nil"/>
              <w:bottom w:val="single" w:sz="4" w:space="0" w:color="auto"/>
              <w:right w:val="single" w:sz="4" w:space="0" w:color="auto"/>
            </w:tcBorders>
            <w:shd w:val="clear" w:color="auto" w:fill="FFFFFF"/>
          </w:tcPr>
          <w:p w:rsidR="00EE0FAC" w:rsidRPr="002C4067" w:rsidRDefault="00EE0FAC" w:rsidP="007A2C1F">
            <w:pPr>
              <w:pStyle w:val="afffffff0"/>
            </w:pPr>
            <w:r w:rsidRPr="002C4067">
              <w:t>22</w:t>
            </w:r>
          </w:p>
        </w:tc>
      </w:tr>
    </w:tbl>
    <w:p w:rsidR="009D61FF" w:rsidRPr="002C4067" w:rsidRDefault="00FC0CD1" w:rsidP="008511AE">
      <w:pPr>
        <w:pStyle w:val="a2"/>
        <w:rPr>
          <w:rStyle w:val="ed"/>
        </w:rPr>
      </w:pPr>
      <w:bookmarkStart w:id="298" w:name="_Toc162259211"/>
      <w:bookmarkStart w:id="299" w:name="_Toc165985097"/>
      <w:bookmarkStart w:id="300" w:name="_Toc205122241"/>
      <w:r w:rsidRPr="002C4067">
        <w:rPr>
          <w:rStyle w:val="ed"/>
        </w:rPr>
        <w:t>Г</w:t>
      </w:r>
      <w:r w:rsidR="00274C31" w:rsidRPr="002C4067">
        <w:rPr>
          <w:rStyle w:val="ed"/>
        </w:rPr>
        <w:t>рафические материалы (карты-схемы тепловых сетей и зон ненормативной надежности и безопасности теплоснабжения)</w:t>
      </w:r>
      <w:bookmarkEnd w:id="298"/>
      <w:bookmarkEnd w:id="299"/>
      <w:bookmarkEnd w:id="300"/>
    </w:p>
    <w:p w:rsidR="003F5B9C" w:rsidRPr="002C4067" w:rsidRDefault="003476D9" w:rsidP="00393334">
      <w:pPr>
        <w:pStyle w:val="aff2"/>
      </w:pPr>
      <w:r w:rsidRPr="002C4067">
        <w:t>Вероятность безотказной работы и коэффициент готовности систем теплоснабжения</w:t>
      </w:r>
      <w:r w:rsidR="00D458C1" w:rsidRPr="002C4067">
        <w:t xml:space="preserve"> </w:t>
      </w:r>
      <w:r w:rsidR="00633D83">
        <w:t>округа</w:t>
      </w:r>
      <w:r w:rsidR="002F5504" w:rsidRPr="002C4067">
        <w:t xml:space="preserve"> </w:t>
      </w:r>
      <w:r w:rsidRPr="002C4067">
        <w:t>соответствует нормативным требованиям.</w:t>
      </w:r>
      <w:r w:rsidR="002F5504" w:rsidRPr="002C4067">
        <w:t xml:space="preserve"> </w:t>
      </w:r>
      <w:r w:rsidR="003F5B9C" w:rsidRPr="002C4067">
        <w:t>Зон</w:t>
      </w:r>
      <w:r w:rsidR="008163FC">
        <w:t>а</w:t>
      </w:r>
      <w:r w:rsidR="003F5B9C" w:rsidRPr="002C4067">
        <w:t xml:space="preserve"> действия котельн</w:t>
      </w:r>
      <w:r w:rsidR="008163FC">
        <w:t>ой</w:t>
      </w:r>
      <w:r w:rsidR="004E3267" w:rsidRPr="002C4067">
        <w:t xml:space="preserve"> приведен</w:t>
      </w:r>
      <w:r w:rsidR="008163FC">
        <w:t>а</w:t>
      </w:r>
      <w:r w:rsidR="004E3267" w:rsidRPr="002C4067">
        <w:t xml:space="preserve"> в Части 4 настоящих обосновывающих материалов.</w:t>
      </w:r>
    </w:p>
    <w:p w:rsidR="009D61FF" w:rsidRPr="002C4067" w:rsidRDefault="00FC0CD1" w:rsidP="008511AE">
      <w:pPr>
        <w:pStyle w:val="a2"/>
        <w:rPr>
          <w:rStyle w:val="ed"/>
        </w:rPr>
      </w:pPr>
      <w:bookmarkStart w:id="301" w:name="_Toc162259212"/>
      <w:bookmarkStart w:id="302" w:name="_Toc165985098"/>
      <w:bookmarkStart w:id="303" w:name="_Toc205122242"/>
      <w:r w:rsidRPr="002C4067">
        <w:rPr>
          <w:rStyle w:val="ed"/>
        </w:rPr>
        <w:t>Р</w:t>
      </w:r>
      <w:r w:rsidR="00274C31" w:rsidRPr="002C4067">
        <w:rPr>
          <w:rStyle w:val="ed"/>
        </w:rPr>
        <w:t>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17.10.2015 №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bookmarkEnd w:id="301"/>
      <w:bookmarkEnd w:id="302"/>
      <w:bookmarkEnd w:id="303"/>
    </w:p>
    <w:p w:rsidR="009D61FF" w:rsidRPr="002C4067" w:rsidRDefault="009D61FF" w:rsidP="00FA1C46">
      <w:pPr>
        <w:pStyle w:val="aff2"/>
        <w:rPr>
          <w:rStyle w:val="ed"/>
        </w:rPr>
      </w:pPr>
      <w:r w:rsidRPr="002C4067">
        <w:rPr>
          <w:rStyle w:val="ed"/>
        </w:rPr>
        <w:lastRenderedPageBreak/>
        <w:t>Аварийных ситуаций</w:t>
      </w:r>
      <w:r w:rsidR="00C333CF">
        <w:rPr>
          <w:rStyle w:val="ed"/>
        </w:rPr>
        <w:t>,</w:t>
      </w:r>
      <w:r w:rsidRPr="002C4067">
        <w:rPr>
          <w:rStyle w:val="ed"/>
        </w:rPr>
        <w:t xml:space="preserve"> расследование </w:t>
      </w:r>
      <w:r w:rsidR="003E6050" w:rsidRPr="002C4067">
        <w:rPr>
          <w:rStyle w:val="ed"/>
        </w:rPr>
        <w:t>причин</w:t>
      </w:r>
      <w:r w:rsidRPr="002C4067">
        <w:rPr>
          <w:rStyle w:val="ed"/>
        </w:rPr>
        <w:t xml:space="preserve">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w:t>
      </w:r>
      <w:r w:rsidR="0055093E" w:rsidRPr="002C4067">
        <w:rPr>
          <w:rStyle w:val="ed"/>
        </w:rPr>
        <w:t>П</w:t>
      </w:r>
      <w:r w:rsidRPr="002C4067">
        <w:rPr>
          <w:rStyle w:val="ed"/>
        </w:rPr>
        <w:t xml:space="preserve">остановлением Правительства </w:t>
      </w:r>
      <w:r w:rsidR="0055093E" w:rsidRPr="002C4067">
        <w:rPr>
          <w:rStyle w:val="ed"/>
        </w:rPr>
        <w:t>РФ</w:t>
      </w:r>
      <w:r w:rsidRPr="002C4067">
        <w:rPr>
          <w:rStyle w:val="ed"/>
        </w:rPr>
        <w:t xml:space="preserve"> </w:t>
      </w:r>
      <w:r w:rsidR="00F0526D" w:rsidRPr="002C4067">
        <w:rPr>
          <w:rStyle w:val="ed"/>
        </w:rPr>
        <w:t xml:space="preserve">от </w:t>
      </w:r>
      <w:r w:rsidRPr="002C4067">
        <w:rPr>
          <w:rStyle w:val="ed"/>
        </w:rPr>
        <w:t>17</w:t>
      </w:r>
      <w:r w:rsidR="0055093E" w:rsidRPr="002C4067">
        <w:rPr>
          <w:rStyle w:val="ed"/>
        </w:rPr>
        <w:t>.10.</w:t>
      </w:r>
      <w:r w:rsidRPr="002C4067">
        <w:rPr>
          <w:rStyle w:val="ed"/>
        </w:rPr>
        <w:t>2015</w:t>
      </w:r>
      <w:r w:rsidR="00F0526D" w:rsidRPr="002C4067">
        <w:rPr>
          <w:rStyle w:val="ed"/>
        </w:rPr>
        <w:t xml:space="preserve"> </w:t>
      </w:r>
      <w:r w:rsidRPr="002C4067">
        <w:rPr>
          <w:rStyle w:val="ed"/>
        </w:rPr>
        <w:t>№</w:t>
      </w:r>
      <w:r w:rsidR="00F0526D" w:rsidRPr="002C4067">
        <w:rPr>
          <w:rStyle w:val="ed"/>
        </w:rPr>
        <w:t xml:space="preserve"> </w:t>
      </w:r>
      <w:r w:rsidRPr="002C4067">
        <w:rPr>
          <w:rStyle w:val="ed"/>
        </w:rPr>
        <w:t xml:space="preserve">1114 </w:t>
      </w:r>
      <w:r w:rsidR="0055093E" w:rsidRPr="002C4067">
        <w:rPr>
          <w:rStyle w:val="ed"/>
        </w:rPr>
        <w:t>«</w:t>
      </w:r>
      <w:r w:rsidRPr="002C4067">
        <w:rPr>
          <w:rStyle w:val="ed"/>
        </w:rPr>
        <w:t>О</w:t>
      </w:r>
      <w:r w:rsidR="00F0526D" w:rsidRPr="002C4067">
        <w:rPr>
          <w:rStyle w:val="ed"/>
        </w:rPr>
        <w:t xml:space="preserve"> </w:t>
      </w:r>
      <w:r w:rsidRPr="002C4067">
        <w:rPr>
          <w:rStyle w:val="ed"/>
        </w:rPr>
        <w:t>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w:t>
      </w:r>
      <w:r w:rsidR="0055093E" w:rsidRPr="002C4067">
        <w:rPr>
          <w:rStyle w:val="ed"/>
        </w:rPr>
        <w:t>энергетике»</w:t>
      </w:r>
      <w:r w:rsidR="003E6050" w:rsidRPr="002C4067">
        <w:rPr>
          <w:rStyle w:val="ed"/>
        </w:rPr>
        <w:t>,</w:t>
      </w:r>
      <w:r w:rsidRPr="002C4067">
        <w:rPr>
          <w:rStyle w:val="ed"/>
        </w:rPr>
        <w:t xml:space="preserve"> </w:t>
      </w:r>
      <w:r w:rsidR="004E3267" w:rsidRPr="002C4067">
        <w:rPr>
          <w:rStyle w:val="ed"/>
        </w:rPr>
        <w:t>зафиксировано</w:t>
      </w:r>
      <w:r w:rsidRPr="002C4067">
        <w:rPr>
          <w:rStyle w:val="ed"/>
        </w:rPr>
        <w:t xml:space="preserve"> не было</w:t>
      </w:r>
      <w:r w:rsidR="003E6050" w:rsidRPr="002C4067">
        <w:rPr>
          <w:rStyle w:val="ed"/>
        </w:rPr>
        <w:t>.</w:t>
      </w:r>
    </w:p>
    <w:p w:rsidR="000E66EF" w:rsidRPr="002C4067" w:rsidRDefault="00FC0CD1" w:rsidP="008511AE">
      <w:pPr>
        <w:pStyle w:val="a2"/>
        <w:rPr>
          <w:rStyle w:val="ed"/>
        </w:rPr>
      </w:pPr>
      <w:bookmarkStart w:id="304" w:name="_Toc205122243"/>
      <w:bookmarkStart w:id="305" w:name="_Toc162259213"/>
      <w:bookmarkStart w:id="306" w:name="_Toc165985099"/>
      <w:r w:rsidRPr="002C4067">
        <w:rPr>
          <w:rStyle w:val="ed"/>
        </w:rPr>
        <w:t>Р</w:t>
      </w:r>
      <w:r w:rsidR="00274C31" w:rsidRPr="002C4067">
        <w:rPr>
          <w:rStyle w:val="ed"/>
        </w:rPr>
        <w:t xml:space="preserve">езультаты анализа времени восстановления теплоснабжения потребителей, отключенных в результате аварийных ситуаций при теплоснабжении, указанных в подпункте </w:t>
      </w:r>
      <w:r w:rsidR="002F32A3" w:rsidRPr="002C4067">
        <w:rPr>
          <w:rStyle w:val="ed"/>
        </w:rPr>
        <w:t>9.5</w:t>
      </w:r>
      <w:bookmarkEnd w:id="304"/>
      <w:r w:rsidR="002F32A3" w:rsidRPr="002C4067">
        <w:rPr>
          <w:rStyle w:val="ed"/>
        </w:rPr>
        <w:t xml:space="preserve"> </w:t>
      </w:r>
      <w:bookmarkEnd w:id="305"/>
      <w:bookmarkEnd w:id="306"/>
    </w:p>
    <w:p w:rsidR="000E66EF" w:rsidRPr="002C4067" w:rsidRDefault="000E66EF" w:rsidP="00FA1C46">
      <w:pPr>
        <w:pStyle w:val="aff2"/>
        <w:rPr>
          <w:rStyle w:val="ed"/>
        </w:rPr>
      </w:pPr>
      <w:r w:rsidRPr="002C4067">
        <w:rPr>
          <w:rStyle w:val="ed"/>
        </w:rPr>
        <w:t>Аварийных ситуаций</w:t>
      </w:r>
      <w:r w:rsidR="00C333CF">
        <w:rPr>
          <w:rStyle w:val="ed"/>
        </w:rPr>
        <w:t>,</w:t>
      </w:r>
      <w:r w:rsidRPr="002C4067">
        <w:rPr>
          <w:rStyle w:val="ed"/>
        </w:rPr>
        <w:t xml:space="preserve"> расследование причин которых осуществляется федеральным ор</w:t>
      </w:r>
      <w:r w:rsidR="00287BF4" w:rsidRPr="002C4067">
        <w:rPr>
          <w:rStyle w:val="ed"/>
        </w:rPr>
        <w:t>ганом исполнительной власти и</w:t>
      </w:r>
      <w:r w:rsidRPr="002C4067">
        <w:rPr>
          <w:rStyle w:val="ed"/>
        </w:rPr>
        <w:t xml:space="preserve">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w:t>
      </w:r>
      <w:r w:rsidR="0055093E" w:rsidRPr="002C4067">
        <w:rPr>
          <w:rStyle w:val="ed"/>
        </w:rPr>
        <w:t>Постановлением Правительства РФ от 17.10.2015 №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3E6050" w:rsidRPr="002C4067">
        <w:rPr>
          <w:rStyle w:val="ed"/>
        </w:rPr>
        <w:t>,</w:t>
      </w:r>
      <w:r w:rsidRPr="002C4067">
        <w:rPr>
          <w:rStyle w:val="ed"/>
        </w:rPr>
        <w:t xml:space="preserve"> </w:t>
      </w:r>
      <w:r w:rsidR="004E3267" w:rsidRPr="002C4067">
        <w:rPr>
          <w:rStyle w:val="ed"/>
        </w:rPr>
        <w:t>зафиксировано</w:t>
      </w:r>
      <w:r w:rsidRPr="002C4067">
        <w:rPr>
          <w:rStyle w:val="ed"/>
        </w:rPr>
        <w:t xml:space="preserve"> не было</w:t>
      </w:r>
      <w:r w:rsidR="003E6050" w:rsidRPr="002C4067">
        <w:rPr>
          <w:rStyle w:val="ed"/>
        </w:rPr>
        <w:t>.</w:t>
      </w:r>
    </w:p>
    <w:p w:rsidR="00EA0D24" w:rsidRPr="002C4067" w:rsidRDefault="00EA0D24" w:rsidP="008511AE">
      <w:pPr>
        <w:pStyle w:val="a2"/>
      </w:pPr>
      <w:bookmarkStart w:id="307" w:name="_Toc32481149"/>
      <w:bookmarkStart w:id="308" w:name="_Toc162259214"/>
      <w:bookmarkStart w:id="309" w:name="_Toc165985100"/>
      <w:bookmarkStart w:id="310" w:name="_Toc205122244"/>
      <w:r w:rsidRPr="002C4067">
        <w:t>Изменения, произошедшие в надежности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w:t>
      </w:r>
      <w:r w:rsidR="00787B99" w:rsidRPr="002C4067">
        <w:t xml:space="preserve">д </w:t>
      </w:r>
      <w:r w:rsidRPr="002C4067">
        <w:t xml:space="preserve">в эксплуатацию которых осуществлен в период, </w:t>
      </w:r>
      <w:r w:rsidR="00042A16" w:rsidRPr="002C4067">
        <w:t>предшествующий разработке (актуализации) схемы теплоснабжения</w:t>
      </w:r>
      <w:bookmarkEnd w:id="307"/>
      <w:bookmarkEnd w:id="308"/>
      <w:bookmarkEnd w:id="309"/>
      <w:bookmarkEnd w:id="310"/>
    </w:p>
    <w:p w:rsidR="00EA0D24" w:rsidRPr="007A2C1F" w:rsidRDefault="005D6D1F" w:rsidP="007A2C1F">
      <w:pPr>
        <w:pStyle w:val="aff2"/>
      </w:pPr>
      <w:r w:rsidRPr="002C4067">
        <w:t>Раздел разработан с учетом требований методических указаний по разработке схем теплоснабжения.</w:t>
      </w:r>
    </w:p>
    <w:p w:rsidR="009D61FF" w:rsidRPr="002C4067" w:rsidRDefault="009D61FF" w:rsidP="00FB3DF5">
      <w:pPr>
        <w:pStyle w:val="a1"/>
        <w:sectPr w:rsidR="009D61FF" w:rsidRPr="002C4067" w:rsidSect="00263C5A">
          <w:footerReference w:type="default" r:id="rId51"/>
          <w:pgSz w:w="11906" w:h="16838"/>
          <w:pgMar w:top="567" w:right="567" w:bottom="567" w:left="1134" w:header="709" w:footer="0" w:gutter="0"/>
          <w:cols w:space="708"/>
          <w:docGrid w:linePitch="360"/>
        </w:sectPr>
      </w:pPr>
    </w:p>
    <w:p w:rsidR="003A5836" w:rsidRDefault="00274C31" w:rsidP="00FB3DF5">
      <w:pPr>
        <w:pStyle w:val="a1"/>
      </w:pPr>
      <w:bookmarkStart w:id="311" w:name="_Toc162259215"/>
      <w:bookmarkStart w:id="312" w:name="_Toc165985101"/>
      <w:bookmarkStart w:id="313" w:name="_Toc205122245"/>
      <w:bookmarkEnd w:id="270"/>
      <w:r w:rsidRPr="002C4067">
        <w:lastRenderedPageBreak/>
        <w:t>Технико-экономические показатели теплоснабжающих и теплосетевых организаций</w:t>
      </w:r>
      <w:bookmarkEnd w:id="311"/>
      <w:bookmarkEnd w:id="312"/>
      <w:bookmarkEnd w:id="313"/>
    </w:p>
    <w:p w:rsidR="003E6050" w:rsidRPr="002C4067" w:rsidRDefault="00FC0CD1" w:rsidP="008511AE">
      <w:pPr>
        <w:pStyle w:val="a2"/>
      </w:pPr>
      <w:bookmarkStart w:id="314" w:name="_Toc162259216"/>
      <w:bookmarkStart w:id="315" w:name="_Toc165985102"/>
      <w:bookmarkStart w:id="316" w:name="_Toc205122246"/>
      <w:r w:rsidRPr="002C4067">
        <w:t>Описание показателей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 и органами регулирования</w:t>
      </w:r>
      <w:bookmarkEnd w:id="314"/>
      <w:bookmarkEnd w:id="315"/>
      <w:bookmarkEnd w:id="316"/>
    </w:p>
    <w:p w:rsidR="00544264" w:rsidRPr="002C4067" w:rsidRDefault="00544264" w:rsidP="00306264">
      <w:pPr>
        <w:pStyle w:val="aff2"/>
      </w:pPr>
      <w:r w:rsidRPr="002C4067">
        <w:t>Технико-экономические показатели работы источник</w:t>
      </w:r>
      <w:r w:rsidR="00F83589">
        <w:t>а</w:t>
      </w:r>
      <w:r w:rsidRPr="002C4067">
        <w:t xml:space="preserve"> </w:t>
      </w:r>
      <w:r w:rsidR="002C3909" w:rsidRPr="002C4067">
        <w:t>теплоснабжения</w:t>
      </w:r>
      <w:r w:rsidRPr="002C4067">
        <w:t xml:space="preserve"> представлены в таблиц</w:t>
      </w:r>
      <w:r w:rsidR="0070197E">
        <w:t>е</w:t>
      </w:r>
      <w:r w:rsidR="00500E99" w:rsidRPr="002C4067">
        <w:t xml:space="preserve"> ниже</w:t>
      </w:r>
      <w:r w:rsidRPr="002C4067">
        <w:t>.</w:t>
      </w:r>
    </w:p>
    <w:p w:rsidR="00544264" w:rsidRPr="002C4067" w:rsidRDefault="0070197E" w:rsidP="00FB3DF5">
      <w:pPr>
        <w:pStyle w:val="afffffffa"/>
        <w:rPr>
          <w:lang w:eastAsia="ru-RU"/>
        </w:rPr>
      </w:pPr>
      <w:r w:rsidRPr="002C4067">
        <w:t xml:space="preserve">Таблица </w:t>
      </w:r>
      <w:r w:rsidR="00827E3F">
        <w:rPr>
          <w:noProof/>
        </w:rPr>
        <w:fldChar w:fldCharType="begin"/>
      </w:r>
      <w:r w:rsidR="00A95700">
        <w:rPr>
          <w:noProof/>
        </w:rPr>
        <w:instrText xml:space="preserve"> SEQ Таблица \* ARABIC </w:instrText>
      </w:r>
      <w:r w:rsidR="00827E3F">
        <w:rPr>
          <w:noProof/>
        </w:rPr>
        <w:fldChar w:fldCharType="separate"/>
      </w:r>
      <w:r w:rsidR="00C83B43">
        <w:rPr>
          <w:noProof/>
        </w:rPr>
        <w:t>43</w:t>
      </w:r>
      <w:r w:rsidR="00827E3F">
        <w:rPr>
          <w:noProof/>
        </w:rPr>
        <w:fldChar w:fldCharType="end"/>
      </w:r>
      <w:r>
        <w:rPr>
          <w:noProof/>
        </w:rPr>
        <w:t xml:space="preserve"> </w:t>
      </w:r>
      <w:r w:rsidRPr="002C4067">
        <w:t>–</w:t>
      </w:r>
      <w:r>
        <w:t xml:space="preserve"> </w:t>
      </w:r>
      <w:r w:rsidR="00544264" w:rsidRPr="002C4067">
        <w:rPr>
          <w:lang w:eastAsia="ru-RU"/>
        </w:rPr>
        <w:t xml:space="preserve">Базовые целевые показатели эффективности производства и отпуска тепловой энергии </w:t>
      </w:r>
    </w:p>
    <w:tbl>
      <w:tblPr>
        <w:tblW w:w="15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4"/>
        <w:gridCol w:w="3147"/>
        <w:gridCol w:w="1276"/>
        <w:gridCol w:w="1134"/>
        <w:gridCol w:w="1134"/>
        <w:gridCol w:w="1559"/>
        <w:gridCol w:w="1276"/>
        <w:gridCol w:w="1134"/>
        <w:gridCol w:w="1134"/>
        <w:gridCol w:w="1275"/>
        <w:gridCol w:w="1276"/>
        <w:gridCol w:w="1041"/>
      </w:tblGrid>
      <w:tr w:rsidR="00E270BB" w:rsidRPr="00C333CF" w:rsidTr="004D0857">
        <w:trPr>
          <w:cantSplit/>
          <w:trHeight w:val="2891"/>
          <w:tblHeader/>
        </w:trPr>
        <w:tc>
          <w:tcPr>
            <w:tcW w:w="534" w:type="dxa"/>
            <w:textDirection w:val="btLr"/>
            <w:vAlign w:val="center"/>
          </w:tcPr>
          <w:p w:rsidR="00A01A07" w:rsidRPr="00AA3F14" w:rsidRDefault="00A01A07" w:rsidP="00AA3F14">
            <w:pPr>
              <w:pStyle w:val="afffffff0"/>
              <w:ind w:left="-142" w:right="-109"/>
              <w:rPr>
                <w:b/>
                <w:sz w:val="20"/>
                <w:lang w:eastAsia="ru-RU"/>
              </w:rPr>
            </w:pPr>
            <w:r w:rsidRPr="00AA3F14">
              <w:rPr>
                <w:b/>
                <w:sz w:val="20"/>
                <w:lang w:eastAsia="ru-RU"/>
              </w:rPr>
              <w:t>п/п</w:t>
            </w:r>
          </w:p>
        </w:tc>
        <w:tc>
          <w:tcPr>
            <w:tcW w:w="3147" w:type="dxa"/>
            <w:shd w:val="clear" w:color="auto" w:fill="auto"/>
            <w:noWrap/>
            <w:textDirection w:val="btLr"/>
            <w:vAlign w:val="center"/>
          </w:tcPr>
          <w:p w:rsidR="00A01A07" w:rsidRPr="00AA3F14" w:rsidRDefault="00A01A07" w:rsidP="003F642D">
            <w:pPr>
              <w:pStyle w:val="afffffff0"/>
              <w:ind w:left="113" w:right="113"/>
              <w:rPr>
                <w:b/>
                <w:sz w:val="20"/>
                <w:lang w:eastAsia="ru-RU"/>
              </w:rPr>
            </w:pPr>
            <w:r w:rsidRPr="00AA3F14">
              <w:rPr>
                <w:b/>
                <w:sz w:val="20"/>
                <w:lang w:eastAsia="ru-RU"/>
              </w:rPr>
              <w:t>Параметры</w:t>
            </w:r>
          </w:p>
        </w:tc>
        <w:tc>
          <w:tcPr>
            <w:tcW w:w="1276" w:type="dxa"/>
            <w:shd w:val="clear" w:color="auto" w:fill="auto"/>
            <w:noWrap/>
            <w:textDirection w:val="btLr"/>
            <w:vAlign w:val="center"/>
          </w:tcPr>
          <w:p w:rsidR="00A01A07" w:rsidRPr="00AA3F14" w:rsidRDefault="00A01A07" w:rsidP="003F642D">
            <w:pPr>
              <w:pStyle w:val="afffffff0"/>
              <w:ind w:left="113" w:right="113"/>
              <w:rPr>
                <w:b/>
                <w:sz w:val="20"/>
                <w:lang w:eastAsia="ru-RU"/>
              </w:rPr>
            </w:pPr>
            <w:r w:rsidRPr="00AA3F14">
              <w:rPr>
                <w:b/>
                <w:sz w:val="20"/>
                <w:lang w:eastAsia="ru-RU"/>
              </w:rPr>
              <w:t>Установленная мощн</w:t>
            </w:r>
            <w:r w:rsidR="003F642D">
              <w:rPr>
                <w:b/>
                <w:sz w:val="20"/>
                <w:lang w:eastAsia="ru-RU"/>
              </w:rPr>
              <w:t>ост</w:t>
            </w:r>
            <w:r w:rsidRPr="00AA3F14">
              <w:rPr>
                <w:b/>
                <w:sz w:val="20"/>
                <w:lang w:eastAsia="ru-RU"/>
              </w:rPr>
              <w:t>ь котель</w:t>
            </w:r>
            <w:r w:rsidR="003F642D">
              <w:rPr>
                <w:b/>
                <w:sz w:val="20"/>
                <w:lang w:eastAsia="ru-RU"/>
              </w:rPr>
              <w:t>но</w:t>
            </w:r>
            <w:r w:rsidRPr="00AA3F14">
              <w:rPr>
                <w:b/>
                <w:sz w:val="20"/>
                <w:lang w:eastAsia="ru-RU"/>
              </w:rPr>
              <w:t>й, Гкал/ч</w:t>
            </w:r>
          </w:p>
        </w:tc>
        <w:tc>
          <w:tcPr>
            <w:tcW w:w="1134" w:type="dxa"/>
            <w:shd w:val="clear" w:color="auto" w:fill="auto"/>
            <w:noWrap/>
            <w:textDirection w:val="btLr"/>
            <w:vAlign w:val="center"/>
          </w:tcPr>
          <w:p w:rsidR="00A01A07" w:rsidRPr="00AA3F14" w:rsidRDefault="00A01A07" w:rsidP="00AA3F14">
            <w:pPr>
              <w:pStyle w:val="afffffff0"/>
              <w:ind w:left="-109" w:right="-151"/>
              <w:rPr>
                <w:b/>
                <w:sz w:val="20"/>
                <w:lang w:eastAsia="ru-RU"/>
              </w:rPr>
            </w:pPr>
            <w:r w:rsidRPr="00AA3F14">
              <w:rPr>
                <w:b/>
                <w:sz w:val="20"/>
                <w:lang w:eastAsia="ru-RU"/>
              </w:rPr>
              <w:t>Располагаемая мощн</w:t>
            </w:r>
            <w:r w:rsidR="00AA3F14">
              <w:rPr>
                <w:b/>
                <w:sz w:val="20"/>
                <w:lang w:eastAsia="ru-RU"/>
              </w:rPr>
              <w:t>ост</w:t>
            </w:r>
            <w:r w:rsidRPr="00AA3F14">
              <w:rPr>
                <w:b/>
                <w:sz w:val="20"/>
                <w:lang w:eastAsia="ru-RU"/>
              </w:rPr>
              <w:t>ь основного оборудов</w:t>
            </w:r>
            <w:r w:rsidR="003F642D">
              <w:rPr>
                <w:b/>
                <w:sz w:val="20"/>
                <w:lang w:eastAsia="ru-RU"/>
              </w:rPr>
              <w:t>ан</w:t>
            </w:r>
            <w:r w:rsidRPr="00AA3F14">
              <w:rPr>
                <w:b/>
                <w:sz w:val="20"/>
                <w:lang w:eastAsia="ru-RU"/>
              </w:rPr>
              <w:t>ия, Гкал/ч</w:t>
            </w:r>
          </w:p>
        </w:tc>
        <w:tc>
          <w:tcPr>
            <w:tcW w:w="1134" w:type="dxa"/>
            <w:shd w:val="clear" w:color="auto" w:fill="auto"/>
            <w:noWrap/>
            <w:textDirection w:val="btLr"/>
            <w:vAlign w:val="center"/>
          </w:tcPr>
          <w:p w:rsidR="00A01A07" w:rsidRPr="00AA3F14" w:rsidRDefault="00A01A07" w:rsidP="003F642D">
            <w:pPr>
              <w:pStyle w:val="afffffff0"/>
              <w:ind w:left="113" w:right="113"/>
              <w:rPr>
                <w:b/>
                <w:sz w:val="20"/>
                <w:lang w:eastAsia="ru-RU"/>
              </w:rPr>
            </w:pPr>
            <w:r w:rsidRPr="00AA3F14">
              <w:rPr>
                <w:b/>
                <w:sz w:val="20"/>
                <w:lang w:eastAsia="ru-RU"/>
              </w:rPr>
              <w:t>Тепловая нагрузка, Гкал/ч</w:t>
            </w:r>
          </w:p>
        </w:tc>
        <w:tc>
          <w:tcPr>
            <w:tcW w:w="1559" w:type="dxa"/>
            <w:shd w:val="clear" w:color="auto" w:fill="auto"/>
            <w:noWrap/>
            <w:textDirection w:val="btLr"/>
            <w:vAlign w:val="center"/>
          </w:tcPr>
          <w:p w:rsidR="00A01A07" w:rsidRPr="00AA3F14" w:rsidRDefault="00A01A07" w:rsidP="003F642D">
            <w:pPr>
              <w:pStyle w:val="afffffff0"/>
              <w:ind w:left="113" w:right="113"/>
              <w:rPr>
                <w:b/>
                <w:sz w:val="20"/>
                <w:lang w:eastAsia="ru-RU"/>
              </w:rPr>
            </w:pPr>
            <w:r w:rsidRPr="00AA3F14">
              <w:rPr>
                <w:b/>
                <w:sz w:val="20"/>
                <w:lang w:eastAsia="ru-RU"/>
              </w:rPr>
              <w:t>Вид топлива</w:t>
            </w:r>
          </w:p>
        </w:tc>
        <w:tc>
          <w:tcPr>
            <w:tcW w:w="1276" w:type="dxa"/>
            <w:shd w:val="clear" w:color="auto" w:fill="auto"/>
            <w:noWrap/>
            <w:textDirection w:val="btLr"/>
            <w:vAlign w:val="center"/>
          </w:tcPr>
          <w:p w:rsidR="00A01A07" w:rsidRPr="00AA3F14" w:rsidRDefault="00A01A07" w:rsidP="003F642D">
            <w:pPr>
              <w:pStyle w:val="afffffff0"/>
              <w:ind w:left="113" w:right="113"/>
              <w:rPr>
                <w:b/>
                <w:sz w:val="20"/>
                <w:lang w:eastAsia="ru-RU"/>
              </w:rPr>
            </w:pPr>
            <w:r w:rsidRPr="00AA3F14">
              <w:rPr>
                <w:b/>
                <w:sz w:val="20"/>
                <w:lang w:eastAsia="ru-RU"/>
              </w:rPr>
              <w:t>Произв</w:t>
            </w:r>
            <w:r w:rsidR="003F642D">
              <w:rPr>
                <w:b/>
                <w:sz w:val="20"/>
                <w:lang w:eastAsia="ru-RU"/>
              </w:rPr>
              <w:t>одств</w:t>
            </w:r>
            <w:r w:rsidRPr="00AA3F14">
              <w:rPr>
                <w:b/>
                <w:sz w:val="20"/>
                <w:lang w:eastAsia="ru-RU"/>
              </w:rPr>
              <w:t xml:space="preserve">о </w:t>
            </w:r>
            <w:r w:rsidR="00E270BB" w:rsidRPr="00AA3F14">
              <w:rPr>
                <w:b/>
                <w:sz w:val="20"/>
                <w:lang w:eastAsia="ru-RU"/>
              </w:rPr>
              <w:t>т/э</w:t>
            </w:r>
            <w:r w:rsidRPr="00AA3F14">
              <w:rPr>
                <w:b/>
                <w:sz w:val="20"/>
                <w:lang w:eastAsia="ru-RU"/>
              </w:rPr>
              <w:t>, Гкал</w:t>
            </w:r>
          </w:p>
        </w:tc>
        <w:tc>
          <w:tcPr>
            <w:tcW w:w="1134" w:type="dxa"/>
            <w:shd w:val="clear" w:color="auto" w:fill="auto"/>
            <w:noWrap/>
            <w:textDirection w:val="btLr"/>
            <w:vAlign w:val="center"/>
          </w:tcPr>
          <w:p w:rsidR="00A01A07" w:rsidRPr="00AA3F14" w:rsidRDefault="00A01A07" w:rsidP="003F642D">
            <w:pPr>
              <w:pStyle w:val="afffffff0"/>
              <w:ind w:left="113" w:right="113"/>
              <w:rPr>
                <w:b/>
                <w:sz w:val="20"/>
                <w:lang w:eastAsia="ru-RU"/>
              </w:rPr>
            </w:pPr>
            <w:r w:rsidRPr="00AA3F14">
              <w:rPr>
                <w:b/>
                <w:sz w:val="20"/>
                <w:lang w:eastAsia="ru-RU"/>
              </w:rPr>
              <w:t>Собств</w:t>
            </w:r>
            <w:r w:rsidR="00E270BB" w:rsidRPr="00AA3F14">
              <w:rPr>
                <w:b/>
                <w:sz w:val="20"/>
                <w:lang w:eastAsia="ru-RU"/>
              </w:rPr>
              <w:t>ен</w:t>
            </w:r>
            <w:r w:rsidR="000E4F67">
              <w:rPr>
                <w:b/>
                <w:sz w:val="20"/>
                <w:lang w:eastAsia="ru-RU"/>
              </w:rPr>
              <w:t>ны</w:t>
            </w:r>
            <w:r w:rsidRPr="00AA3F14">
              <w:rPr>
                <w:b/>
                <w:sz w:val="20"/>
                <w:lang w:eastAsia="ru-RU"/>
              </w:rPr>
              <w:t>е нужды, Гкал</w:t>
            </w:r>
          </w:p>
        </w:tc>
        <w:tc>
          <w:tcPr>
            <w:tcW w:w="1134" w:type="dxa"/>
            <w:shd w:val="clear" w:color="auto" w:fill="auto"/>
            <w:noWrap/>
            <w:textDirection w:val="btLr"/>
            <w:vAlign w:val="center"/>
          </w:tcPr>
          <w:p w:rsidR="00A01A07" w:rsidRPr="00AA3F14" w:rsidRDefault="00A01A07" w:rsidP="003F642D">
            <w:pPr>
              <w:pStyle w:val="afffffff0"/>
              <w:ind w:left="113" w:right="113"/>
              <w:rPr>
                <w:b/>
                <w:sz w:val="20"/>
                <w:lang w:eastAsia="ru-RU"/>
              </w:rPr>
            </w:pPr>
            <w:r w:rsidRPr="00AA3F14">
              <w:rPr>
                <w:b/>
                <w:sz w:val="20"/>
                <w:lang w:eastAsia="ru-RU"/>
              </w:rPr>
              <w:t xml:space="preserve">Потери в </w:t>
            </w:r>
            <w:r w:rsidR="0070197E">
              <w:rPr>
                <w:b/>
                <w:sz w:val="20"/>
                <w:lang w:eastAsia="ru-RU"/>
              </w:rPr>
              <w:t>ТС</w:t>
            </w:r>
            <w:r w:rsidRPr="00AA3F14">
              <w:rPr>
                <w:b/>
                <w:sz w:val="20"/>
                <w:lang w:eastAsia="ru-RU"/>
              </w:rPr>
              <w:t>, Гкал</w:t>
            </w:r>
          </w:p>
        </w:tc>
        <w:tc>
          <w:tcPr>
            <w:tcW w:w="1275" w:type="dxa"/>
            <w:shd w:val="clear" w:color="auto" w:fill="auto"/>
            <w:noWrap/>
            <w:textDirection w:val="btLr"/>
            <w:vAlign w:val="center"/>
          </w:tcPr>
          <w:p w:rsidR="00A01A07" w:rsidRPr="00AA3F14" w:rsidRDefault="00A01A07" w:rsidP="003F642D">
            <w:pPr>
              <w:pStyle w:val="afffffff0"/>
              <w:ind w:left="113" w:right="113"/>
              <w:rPr>
                <w:b/>
                <w:sz w:val="20"/>
                <w:lang w:eastAsia="ru-RU"/>
              </w:rPr>
            </w:pPr>
            <w:r w:rsidRPr="00AA3F14">
              <w:rPr>
                <w:b/>
                <w:sz w:val="20"/>
                <w:lang w:eastAsia="ru-RU"/>
              </w:rPr>
              <w:t>Полезный отпуск, Гкал</w:t>
            </w:r>
          </w:p>
        </w:tc>
        <w:tc>
          <w:tcPr>
            <w:tcW w:w="1276" w:type="dxa"/>
            <w:shd w:val="clear" w:color="auto" w:fill="auto"/>
            <w:noWrap/>
            <w:textDirection w:val="btLr"/>
            <w:vAlign w:val="center"/>
          </w:tcPr>
          <w:p w:rsidR="00A01A07" w:rsidRPr="00AA3F14" w:rsidRDefault="00A01A07" w:rsidP="003F642D">
            <w:pPr>
              <w:pStyle w:val="afffffff0"/>
              <w:ind w:left="113" w:right="113"/>
              <w:rPr>
                <w:b/>
                <w:sz w:val="20"/>
                <w:lang w:eastAsia="ru-RU"/>
              </w:rPr>
            </w:pPr>
            <w:r w:rsidRPr="00AA3F14">
              <w:rPr>
                <w:b/>
                <w:sz w:val="20"/>
              </w:rPr>
              <w:t xml:space="preserve">Расход натурального </w:t>
            </w:r>
            <w:r w:rsidR="00306264" w:rsidRPr="00AA3F14">
              <w:rPr>
                <w:b/>
                <w:sz w:val="20"/>
              </w:rPr>
              <w:t xml:space="preserve">топлива, </w:t>
            </w:r>
            <w:r w:rsidR="00F83589">
              <w:rPr>
                <w:b/>
                <w:sz w:val="20"/>
              </w:rPr>
              <w:t>куб. м</w:t>
            </w:r>
          </w:p>
        </w:tc>
        <w:tc>
          <w:tcPr>
            <w:tcW w:w="1041" w:type="dxa"/>
            <w:shd w:val="clear" w:color="auto" w:fill="auto"/>
            <w:noWrap/>
            <w:textDirection w:val="btLr"/>
            <w:vAlign w:val="center"/>
          </w:tcPr>
          <w:p w:rsidR="00A01A07" w:rsidRPr="00AA3F14" w:rsidRDefault="00A01A07" w:rsidP="003F642D">
            <w:pPr>
              <w:pStyle w:val="afffffff0"/>
              <w:ind w:left="113" w:right="113"/>
              <w:rPr>
                <w:b/>
                <w:sz w:val="20"/>
                <w:lang w:eastAsia="ru-RU"/>
              </w:rPr>
            </w:pPr>
            <w:r w:rsidRPr="00AA3F14">
              <w:rPr>
                <w:b/>
                <w:sz w:val="20"/>
                <w:lang w:eastAsia="ru-RU"/>
              </w:rPr>
              <w:t xml:space="preserve">Удельный расход у.т. на выработку </w:t>
            </w:r>
            <w:r w:rsidR="00E270BB" w:rsidRPr="00AA3F14">
              <w:rPr>
                <w:b/>
                <w:sz w:val="20"/>
                <w:lang w:eastAsia="ru-RU"/>
              </w:rPr>
              <w:t>т/э</w:t>
            </w:r>
            <w:r w:rsidRPr="00AA3F14">
              <w:rPr>
                <w:b/>
                <w:sz w:val="20"/>
                <w:lang w:eastAsia="ru-RU"/>
              </w:rPr>
              <w:t>, кг.у.т./Гкал</w:t>
            </w:r>
          </w:p>
        </w:tc>
      </w:tr>
      <w:tr w:rsidR="004D0857" w:rsidRPr="00C333CF" w:rsidTr="004D0857">
        <w:trPr>
          <w:cantSplit/>
          <w:trHeight w:val="255"/>
        </w:trPr>
        <w:tc>
          <w:tcPr>
            <w:tcW w:w="534" w:type="dxa"/>
            <w:vAlign w:val="center"/>
          </w:tcPr>
          <w:p w:rsidR="004D0857" w:rsidRPr="00557177" w:rsidRDefault="004D0857" w:rsidP="004D0857">
            <w:pPr>
              <w:pStyle w:val="afffffff0"/>
            </w:pPr>
            <w:r w:rsidRPr="00557177">
              <w:t>1</w:t>
            </w:r>
          </w:p>
        </w:tc>
        <w:tc>
          <w:tcPr>
            <w:tcW w:w="3147" w:type="dxa"/>
            <w:shd w:val="clear" w:color="auto" w:fill="auto"/>
            <w:noWrap/>
            <w:vAlign w:val="center"/>
            <w:hideMark/>
          </w:tcPr>
          <w:p w:rsidR="004D0857" w:rsidRPr="00557177" w:rsidRDefault="004D0857" w:rsidP="004D0857">
            <w:pPr>
              <w:pStyle w:val="afffffff0"/>
              <w:rPr>
                <w:lang w:eastAsia="ru-RU"/>
              </w:rPr>
            </w:pPr>
            <w:r w:rsidRPr="002563DF">
              <w:t>№ 1 Промышленный пр-зд, Районная котельная</w:t>
            </w:r>
          </w:p>
        </w:tc>
        <w:tc>
          <w:tcPr>
            <w:tcW w:w="1276" w:type="dxa"/>
            <w:shd w:val="clear" w:color="auto" w:fill="auto"/>
            <w:noWrap/>
            <w:vAlign w:val="center"/>
          </w:tcPr>
          <w:p w:rsidR="004D0857" w:rsidRPr="00CC79AC" w:rsidRDefault="004D0857" w:rsidP="004D0857">
            <w:pPr>
              <w:pStyle w:val="afffffff0"/>
              <w:rPr>
                <w:color w:val="000000"/>
                <w:lang w:eastAsia="ru-RU"/>
              </w:rPr>
            </w:pPr>
            <w:r>
              <w:rPr>
                <w:rFonts w:cs="Segoe UI"/>
                <w:szCs w:val="22"/>
              </w:rPr>
              <w:t>43,500</w:t>
            </w:r>
          </w:p>
        </w:tc>
        <w:tc>
          <w:tcPr>
            <w:tcW w:w="1134" w:type="dxa"/>
            <w:shd w:val="clear" w:color="auto" w:fill="auto"/>
            <w:noWrap/>
            <w:vAlign w:val="center"/>
          </w:tcPr>
          <w:p w:rsidR="004D0857" w:rsidRPr="00CC79AC" w:rsidRDefault="004D0857" w:rsidP="004D0857">
            <w:pPr>
              <w:pStyle w:val="afffffff0"/>
              <w:rPr>
                <w:color w:val="000000"/>
                <w:lang w:eastAsia="ru-RU"/>
              </w:rPr>
            </w:pPr>
            <w:r>
              <w:rPr>
                <w:rFonts w:cs="Segoe UI"/>
                <w:szCs w:val="22"/>
              </w:rPr>
              <w:t>43,500</w:t>
            </w:r>
          </w:p>
        </w:tc>
        <w:tc>
          <w:tcPr>
            <w:tcW w:w="1134" w:type="dxa"/>
            <w:shd w:val="clear" w:color="auto" w:fill="auto"/>
            <w:noWrap/>
            <w:vAlign w:val="center"/>
          </w:tcPr>
          <w:p w:rsidR="004D0857" w:rsidRPr="00CC79AC" w:rsidRDefault="004D0857" w:rsidP="004D0857">
            <w:pPr>
              <w:pStyle w:val="afffffff0"/>
              <w:rPr>
                <w:color w:val="000000"/>
                <w:lang w:eastAsia="ru-RU"/>
              </w:rPr>
            </w:pPr>
            <w:r w:rsidRPr="0029260D">
              <w:t>31,225</w:t>
            </w:r>
          </w:p>
        </w:tc>
        <w:tc>
          <w:tcPr>
            <w:tcW w:w="1559" w:type="dxa"/>
            <w:shd w:val="clear" w:color="auto" w:fill="auto"/>
            <w:noWrap/>
            <w:vAlign w:val="center"/>
            <w:hideMark/>
          </w:tcPr>
          <w:p w:rsidR="004D0857" w:rsidRPr="00CC79AC" w:rsidRDefault="004D0857" w:rsidP="004D0857">
            <w:pPr>
              <w:pStyle w:val="afffffff0"/>
              <w:rPr>
                <w:color w:val="000000"/>
                <w:lang w:eastAsia="ru-RU"/>
              </w:rPr>
            </w:pPr>
            <w:r>
              <w:rPr>
                <w:color w:val="000000"/>
              </w:rPr>
              <w:t>Природный газ</w:t>
            </w:r>
          </w:p>
        </w:tc>
        <w:tc>
          <w:tcPr>
            <w:tcW w:w="1276" w:type="dxa"/>
            <w:shd w:val="clear" w:color="auto" w:fill="auto"/>
            <w:noWrap/>
            <w:vAlign w:val="center"/>
          </w:tcPr>
          <w:p w:rsidR="004D0857" w:rsidRPr="000E4F67" w:rsidRDefault="004D0857" w:rsidP="004D0857">
            <w:pPr>
              <w:pStyle w:val="afffffff0"/>
              <w:rPr>
                <w:color w:val="000000"/>
                <w:lang w:eastAsia="ru-RU"/>
              </w:rPr>
            </w:pPr>
            <w:r w:rsidRPr="00204A13">
              <w:t>88189,00</w:t>
            </w:r>
          </w:p>
        </w:tc>
        <w:tc>
          <w:tcPr>
            <w:tcW w:w="1134" w:type="dxa"/>
            <w:shd w:val="clear" w:color="auto" w:fill="auto"/>
            <w:noWrap/>
            <w:vAlign w:val="center"/>
          </w:tcPr>
          <w:p w:rsidR="004D0857" w:rsidRPr="000E4F67" w:rsidRDefault="004D0857" w:rsidP="004D0857">
            <w:pPr>
              <w:pStyle w:val="afffffff0"/>
              <w:rPr>
                <w:color w:val="000000"/>
                <w:lang w:eastAsia="ru-RU"/>
              </w:rPr>
            </w:pPr>
            <w:r w:rsidRPr="00421E01">
              <w:t>1612,30</w:t>
            </w:r>
          </w:p>
        </w:tc>
        <w:tc>
          <w:tcPr>
            <w:tcW w:w="1134" w:type="dxa"/>
            <w:shd w:val="clear" w:color="auto" w:fill="auto"/>
            <w:noWrap/>
            <w:vAlign w:val="center"/>
          </w:tcPr>
          <w:p w:rsidR="004D0857" w:rsidRPr="000E4F67" w:rsidRDefault="004D0857" w:rsidP="004D0857">
            <w:pPr>
              <w:pStyle w:val="afffffff0"/>
              <w:rPr>
                <w:color w:val="000000"/>
                <w:lang w:eastAsia="ru-RU"/>
              </w:rPr>
            </w:pPr>
            <w:r w:rsidRPr="00EC528F">
              <w:t>19739,800</w:t>
            </w:r>
          </w:p>
        </w:tc>
        <w:tc>
          <w:tcPr>
            <w:tcW w:w="1275" w:type="dxa"/>
            <w:shd w:val="clear" w:color="auto" w:fill="auto"/>
            <w:noWrap/>
            <w:vAlign w:val="center"/>
          </w:tcPr>
          <w:p w:rsidR="004D0857" w:rsidRPr="000E4F67" w:rsidRDefault="004D0857" w:rsidP="004D0857">
            <w:pPr>
              <w:pStyle w:val="afffffff0"/>
              <w:rPr>
                <w:color w:val="000000"/>
                <w:lang w:eastAsia="ru-RU"/>
              </w:rPr>
            </w:pPr>
            <w:r w:rsidRPr="00713917">
              <w:t>66836,9</w:t>
            </w:r>
          </w:p>
        </w:tc>
        <w:tc>
          <w:tcPr>
            <w:tcW w:w="1276" w:type="dxa"/>
            <w:shd w:val="clear" w:color="auto" w:fill="auto"/>
            <w:noWrap/>
            <w:vAlign w:val="center"/>
          </w:tcPr>
          <w:p w:rsidR="004D0857" w:rsidRPr="00C641F9" w:rsidRDefault="004D0857" w:rsidP="004D0857">
            <w:pPr>
              <w:pStyle w:val="afffffff0"/>
              <w:rPr>
                <w:color w:val="000000"/>
                <w:lang w:eastAsia="ru-RU"/>
              </w:rPr>
            </w:pPr>
            <w:r w:rsidRPr="001B7D32">
              <w:t>12425,540</w:t>
            </w:r>
          </w:p>
        </w:tc>
        <w:tc>
          <w:tcPr>
            <w:tcW w:w="1041" w:type="dxa"/>
            <w:shd w:val="clear" w:color="auto" w:fill="auto"/>
            <w:noWrap/>
            <w:vAlign w:val="center"/>
            <w:hideMark/>
          </w:tcPr>
          <w:p w:rsidR="004D0857" w:rsidRPr="00C641F9" w:rsidRDefault="004D0857" w:rsidP="004D0857">
            <w:pPr>
              <w:pStyle w:val="afffffff0"/>
              <w:rPr>
                <w:color w:val="000000"/>
                <w:lang w:eastAsia="ru-RU"/>
              </w:rPr>
            </w:pPr>
            <w:r w:rsidRPr="009A1B64">
              <w:t>159,213</w:t>
            </w:r>
          </w:p>
        </w:tc>
      </w:tr>
      <w:tr w:rsidR="004D0857" w:rsidRPr="00C333CF" w:rsidTr="004D0857">
        <w:trPr>
          <w:cantSplit/>
          <w:trHeight w:val="255"/>
        </w:trPr>
        <w:tc>
          <w:tcPr>
            <w:tcW w:w="534" w:type="dxa"/>
            <w:vAlign w:val="center"/>
          </w:tcPr>
          <w:p w:rsidR="004D0857" w:rsidRPr="00557177" w:rsidRDefault="004D0857" w:rsidP="004D0857">
            <w:pPr>
              <w:pStyle w:val="afffffff0"/>
            </w:pPr>
            <w:r>
              <w:t>2</w:t>
            </w:r>
          </w:p>
        </w:tc>
        <w:tc>
          <w:tcPr>
            <w:tcW w:w="3147" w:type="dxa"/>
            <w:shd w:val="clear" w:color="auto" w:fill="auto"/>
            <w:noWrap/>
            <w:vAlign w:val="center"/>
          </w:tcPr>
          <w:p w:rsidR="004D0857" w:rsidRPr="0059234E" w:rsidRDefault="004D0857" w:rsidP="004D0857">
            <w:pPr>
              <w:pStyle w:val="afffffff0"/>
              <w:rPr>
                <w:lang w:eastAsia="ru-RU"/>
              </w:rPr>
            </w:pPr>
            <w:r w:rsidRPr="002563DF">
              <w:t>№ 2 ул. Бахтина, БМК-1</w:t>
            </w:r>
          </w:p>
        </w:tc>
        <w:tc>
          <w:tcPr>
            <w:tcW w:w="1276" w:type="dxa"/>
            <w:shd w:val="clear" w:color="auto" w:fill="auto"/>
            <w:noWrap/>
            <w:vAlign w:val="center"/>
          </w:tcPr>
          <w:p w:rsidR="004D0857" w:rsidRDefault="004D0857" w:rsidP="004D0857">
            <w:pPr>
              <w:pStyle w:val="afffffff0"/>
              <w:rPr>
                <w:color w:val="000000"/>
              </w:rPr>
            </w:pPr>
            <w:r>
              <w:rPr>
                <w:rFonts w:cs="Segoe UI"/>
                <w:szCs w:val="22"/>
              </w:rPr>
              <w:t>10,400</w:t>
            </w:r>
          </w:p>
        </w:tc>
        <w:tc>
          <w:tcPr>
            <w:tcW w:w="1134" w:type="dxa"/>
            <w:shd w:val="clear" w:color="auto" w:fill="auto"/>
            <w:noWrap/>
            <w:vAlign w:val="center"/>
          </w:tcPr>
          <w:p w:rsidR="004D0857" w:rsidRDefault="004D0857" w:rsidP="004D0857">
            <w:pPr>
              <w:pStyle w:val="afffffff0"/>
              <w:rPr>
                <w:color w:val="000000"/>
              </w:rPr>
            </w:pPr>
            <w:r>
              <w:rPr>
                <w:rFonts w:cs="Segoe UI"/>
                <w:szCs w:val="22"/>
              </w:rPr>
              <w:t>10,400</w:t>
            </w:r>
          </w:p>
        </w:tc>
        <w:tc>
          <w:tcPr>
            <w:tcW w:w="1134" w:type="dxa"/>
            <w:shd w:val="clear" w:color="auto" w:fill="auto"/>
            <w:noWrap/>
            <w:vAlign w:val="center"/>
          </w:tcPr>
          <w:p w:rsidR="004D0857" w:rsidRDefault="004D0857" w:rsidP="004D0857">
            <w:pPr>
              <w:pStyle w:val="afffffff0"/>
              <w:rPr>
                <w:color w:val="000000"/>
              </w:rPr>
            </w:pPr>
            <w:r w:rsidRPr="0029260D">
              <w:t>6,900</w:t>
            </w:r>
          </w:p>
        </w:tc>
        <w:tc>
          <w:tcPr>
            <w:tcW w:w="1559" w:type="dxa"/>
            <w:shd w:val="clear" w:color="auto" w:fill="auto"/>
            <w:noWrap/>
            <w:vAlign w:val="center"/>
          </w:tcPr>
          <w:p w:rsidR="004D0857" w:rsidRDefault="004D0857" w:rsidP="004D0857">
            <w:pPr>
              <w:pStyle w:val="afffffff0"/>
              <w:rPr>
                <w:color w:val="000000"/>
              </w:rPr>
            </w:pPr>
            <w:r w:rsidRPr="00A33A0C">
              <w:rPr>
                <w:color w:val="000000"/>
              </w:rPr>
              <w:t>Природный газ</w:t>
            </w:r>
          </w:p>
        </w:tc>
        <w:tc>
          <w:tcPr>
            <w:tcW w:w="1276" w:type="dxa"/>
            <w:shd w:val="clear" w:color="auto" w:fill="auto"/>
            <w:noWrap/>
            <w:vAlign w:val="center"/>
          </w:tcPr>
          <w:p w:rsidR="004D0857" w:rsidRDefault="004D0857" w:rsidP="004D0857">
            <w:pPr>
              <w:pStyle w:val="afffffff0"/>
              <w:rPr>
                <w:color w:val="000000"/>
                <w:lang w:eastAsia="ru-RU"/>
              </w:rPr>
            </w:pPr>
            <w:r w:rsidRPr="00204A13">
              <w:t>16577,32</w:t>
            </w:r>
          </w:p>
        </w:tc>
        <w:tc>
          <w:tcPr>
            <w:tcW w:w="1134" w:type="dxa"/>
            <w:shd w:val="clear" w:color="auto" w:fill="auto"/>
            <w:noWrap/>
            <w:vAlign w:val="center"/>
          </w:tcPr>
          <w:p w:rsidR="004D0857" w:rsidRDefault="004D0857" w:rsidP="004D0857">
            <w:pPr>
              <w:pStyle w:val="afffffff0"/>
              <w:rPr>
                <w:color w:val="000000"/>
              </w:rPr>
            </w:pPr>
            <w:r w:rsidRPr="00421E01">
              <w:t>286,06</w:t>
            </w:r>
          </w:p>
        </w:tc>
        <w:tc>
          <w:tcPr>
            <w:tcW w:w="1134" w:type="dxa"/>
            <w:shd w:val="clear" w:color="auto" w:fill="auto"/>
            <w:noWrap/>
            <w:vAlign w:val="center"/>
          </w:tcPr>
          <w:p w:rsidR="004D0857" w:rsidRDefault="004D0857" w:rsidP="004D0857">
            <w:pPr>
              <w:pStyle w:val="afffffff0"/>
              <w:rPr>
                <w:color w:val="000000"/>
              </w:rPr>
            </w:pPr>
            <w:r w:rsidRPr="00EC528F">
              <w:t>2027,200</w:t>
            </w:r>
          </w:p>
        </w:tc>
        <w:tc>
          <w:tcPr>
            <w:tcW w:w="1275" w:type="dxa"/>
            <w:shd w:val="clear" w:color="auto" w:fill="auto"/>
            <w:noWrap/>
            <w:vAlign w:val="center"/>
          </w:tcPr>
          <w:p w:rsidR="004D0857" w:rsidRDefault="004D0857" w:rsidP="004D0857">
            <w:pPr>
              <w:pStyle w:val="afffffff0"/>
              <w:rPr>
                <w:color w:val="000000"/>
              </w:rPr>
            </w:pPr>
            <w:r w:rsidRPr="00713917">
              <w:t>14264,0</w:t>
            </w:r>
          </w:p>
        </w:tc>
        <w:tc>
          <w:tcPr>
            <w:tcW w:w="1276" w:type="dxa"/>
            <w:shd w:val="clear" w:color="auto" w:fill="auto"/>
            <w:noWrap/>
            <w:vAlign w:val="center"/>
          </w:tcPr>
          <w:p w:rsidR="004D0857" w:rsidRDefault="004D0857" w:rsidP="004D0857">
            <w:pPr>
              <w:pStyle w:val="afffffff0"/>
              <w:rPr>
                <w:color w:val="000000"/>
                <w:lang w:eastAsia="ru-RU"/>
              </w:rPr>
            </w:pPr>
            <w:r w:rsidRPr="001B7D32">
              <w:t>2207,310</w:t>
            </w:r>
          </w:p>
        </w:tc>
        <w:tc>
          <w:tcPr>
            <w:tcW w:w="1041" w:type="dxa"/>
            <w:shd w:val="clear" w:color="auto" w:fill="auto"/>
            <w:noWrap/>
            <w:vAlign w:val="center"/>
          </w:tcPr>
          <w:p w:rsidR="004D0857" w:rsidRDefault="004D0857" w:rsidP="004D0857">
            <w:pPr>
              <w:pStyle w:val="afffffff0"/>
              <w:rPr>
                <w:color w:val="000000"/>
                <w:lang w:eastAsia="ru-RU"/>
              </w:rPr>
            </w:pPr>
            <w:r w:rsidRPr="009A1B64">
              <w:t>150,463</w:t>
            </w:r>
          </w:p>
        </w:tc>
      </w:tr>
      <w:tr w:rsidR="004D0857" w:rsidRPr="00C333CF" w:rsidTr="004D0857">
        <w:trPr>
          <w:cantSplit/>
          <w:trHeight w:val="255"/>
        </w:trPr>
        <w:tc>
          <w:tcPr>
            <w:tcW w:w="534" w:type="dxa"/>
            <w:vAlign w:val="center"/>
          </w:tcPr>
          <w:p w:rsidR="004D0857" w:rsidRPr="00557177" w:rsidRDefault="004D0857" w:rsidP="004D0857">
            <w:pPr>
              <w:pStyle w:val="afffffff0"/>
            </w:pPr>
            <w:r>
              <w:t>3</w:t>
            </w:r>
          </w:p>
        </w:tc>
        <w:tc>
          <w:tcPr>
            <w:tcW w:w="3147" w:type="dxa"/>
            <w:shd w:val="clear" w:color="auto" w:fill="auto"/>
            <w:noWrap/>
            <w:vAlign w:val="center"/>
          </w:tcPr>
          <w:p w:rsidR="004D0857" w:rsidRPr="0059234E" w:rsidRDefault="004D0857" w:rsidP="004D0857">
            <w:pPr>
              <w:pStyle w:val="afffffff0"/>
              <w:rPr>
                <w:lang w:eastAsia="ru-RU"/>
              </w:rPr>
            </w:pPr>
            <w:r w:rsidRPr="002563DF">
              <w:t>№ 3 ул. Заводская, БМК-2</w:t>
            </w:r>
          </w:p>
        </w:tc>
        <w:tc>
          <w:tcPr>
            <w:tcW w:w="1276" w:type="dxa"/>
            <w:shd w:val="clear" w:color="auto" w:fill="auto"/>
            <w:noWrap/>
            <w:vAlign w:val="center"/>
          </w:tcPr>
          <w:p w:rsidR="004D0857" w:rsidRDefault="004D0857" w:rsidP="004D0857">
            <w:pPr>
              <w:pStyle w:val="afffffff0"/>
              <w:rPr>
                <w:color w:val="000000"/>
              </w:rPr>
            </w:pPr>
            <w:r>
              <w:rPr>
                <w:rFonts w:cs="Segoe UI"/>
                <w:szCs w:val="22"/>
              </w:rPr>
              <w:t>5,200</w:t>
            </w:r>
          </w:p>
        </w:tc>
        <w:tc>
          <w:tcPr>
            <w:tcW w:w="1134" w:type="dxa"/>
            <w:shd w:val="clear" w:color="auto" w:fill="auto"/>
            <w:noWrap/>
            <w:vAlign w:val="center"/>
          </w:tcPr>
          <w:p w:rsidR="004D0857" w:rsidRDefault="004D0857" w:rsidP="004D0857">
            <w:pPr>
              <w:pStyle w:val="afffffff0"/>
              <w:rPr>
                <w:color w:val="000000"/>
              </w:rPr>
            </w:pPr>
            <w:r>
              <w:rPr>
                <w:rFonts w:cs="Segoe UI"/>
                <w:szCs w:val="22"/>
              </w:rPr>
              <w:t>5,200</w:t>
            </w:r>
          </w:p>
        </w:tc>
        <w:tc>
          <w:tcPr>
            <w:tcW w:w="1134" w:type="dxa"/>
            <w:shd w:val="clear" w:color="auto" w:fill="auto"/>
            <w:noWrap/>
            <w:vAlign w:val="center"/>
          </w:tcPr>
          <w:p w:rsidR="004D0857" w:rsidRDefault="004D0857" w:rsidP="004D0857">
            <w:pPr>
              <w:pStyle w:val="afffffff0"/>
              <w:rPr>
                <w:color w:val="000000"/>
              </w:rPr>
            </w:pPr>
            <w:r w:rsidRPr="0029260D">
              <w:t>3,086</w:t>
            </w:r>
          </w:p>
        </w:tc>
        <w:tc>
          <w:tcPr>
            <w:tcW w:w="1559" w:type="dxa"/>
            <w:shd w:val="clear" w:color="auto" w:fill="auto"/>
            <w:noWrap/>
            <w:vAlign w:val="center"/>
          </w:tcPr>
          <w:p w:rsidR="004D0857" w:rsidRDefault="004D0857" w:rsidP="004D0857">
            <w:pPr>
              <w:pStyle w:val="afffffff0"/>
              <w:rPr>
                <w:color w:val="000000"/>
              </w:rPr>
            </w:pPr>
            <w:r w:rsidRPr="00A33A0C">
              <w:rPr>
                <w:color w:val="000000"/>
              </w:rPr>
              <w:t>Природный газ</w:t>
            </w:r>
          </w:p>
        </w:tc>
        <w:tc>
          <w:tcPr>
            <w:tcW w:w="1276" w:type="dxa"/>
            <w:shd w:val="clear" w:color="auto" w:fill="auto"/>
            <w:noWrap/>
            <w:vAlign w:val="center"/>
          </w:tcPr>
          <w:p w:rsidR="004D0857" w:rsidRDefault="004D0857" w:rsidP="004D0857">
            <w:pPr>
              <w:pStyle w:val="afffffff0"/>
              <w:rPr>
                <w:color w:val="000000"/>
                <w:lang w:eastAsia="ru-RU"/>
              </w:rPr>
            </w:pPr>
            <w:r w:rsidRPr="00204A13">
              <w:t>7635,27</w:t>
            </w:r>
          </w:p>
        </w:tc>
        <w:tc>
          <w:tcPr>
            <w:tcW w:w="1134" w:type="dxa"/>
            <w:shd w:val="clear" w:color="auto" w:fill="auto"/>
            <w:noWrap/>
            <w:vAlign w:val="center"/>
          </w:tcPr>
          <w:p w:rsidR="004D0857" w:rsidRDefault="004D0857" w:rsidP="004D0857">
            <w:pPr>
              <w:pStyle w:val="afffffff0"/>
              <w:rPr>
                <w:color w:val="000000"/>
              </w:rPr>
            </w:pPr>
            <w:r w:rsidRPr="00421E01">
              <w:t>150,00</w:t>
            </w:r>
          </w:p>
        </w:tc>
        <w:tc>
          <w:tcPr>
            <w:tcW w:w="1134" w:type="dxa"/>
            <w:shd w:val="clear" w:color="auto" w:fill="auto"/>
            <w:noWrap/>
            <w:vAlign w:val="center"/>
          </w:tcPr>
          <w:p w:rsidR="004D0857" w:rsidRDefault="004D0857" w:rsidP="004D0857">
            <w:pPr>
              <w:pStyle w:val="afffffff0"/>
              <w:rPr>
                <w:color w:val="000000"/>
              </w:rPr>
            </w:pPr>
            <w:r w:rsidRPr="00EC528F">
              <w:t>1495,500</w:t>
            </w:r>
          </w:p>
        </w:tc>
        <w:tc>
          <w:tcPr>
            <w:tcW w:w="1275" w:type="dxa"/>
            <w:shd w:val="clear" w:color="auto" w:fill="auto"/>
            <w:noWrap/>
            <w:vAlign w:val="center"/>
          </w:tcPr>
          <w:p w:rsidR="004D0857" w:rsidRDefault="004D0857" w:rsidP="004D0857">
            <w:pPr>
              <w:pStyle w:val="afffffff0"/>
              <w:rPr>
                <w:color w:val="000000"/>
              </w:rPr>
            </w:pPr>
            <w:r w:rsidRPr="00713917">
              <w:t>5989,8</w:t>
            </w:r>
          </w:p>
        </w:tc>
        <w:tc>
          <w:tcPr>
            <w:tcW w:w="1276" w:type="dxa"/>
            <w:shd w:val="clear" w:color="auto" w:fill="auto"/>
            <w:noWrap/>
            <w:vAlign w:val="center"/>
          </w:tcPr>
          <w:p w:rsidR="004D0857" w:rsidRDefault="004D0857" w:rsidP="004D0857">
            <w:pPr>
              <w:pStyle w:val="afffffff0"/>
              <w:rPr>
                <w:color w:val="000000"/>
                <w:lang w:eastAsia="ru-RU"/>
              </w:rPr>
            </w:pPr>
            <w:r w:rsidRPr="001B7D32">
              <w:t>1144,760</w:t>
            </w:r>
          </w:p>
        </w:tc>
        <w:tc>
          <w:tcPr>
            <w:tcW w:w="1041" w:type="dxa"/>
            <w:shd w:val="clear" w:color="auto" w:fill="auto"/>
            <w:noWrap/>
            <w:vAlign w:val="center"/>
          </w:tcPr>
          <w:p w:rsidR="004D0857" w:rsidRDefault="004D0857" w:rsidP="004D0857">
            <w:pPr>
              <w:pStyle w:val="afffffff0"/>
              <w:rPr>
                <w:color w:val="000000"/>
                <w:lang w:eastAsia="ru-RU"/>
              </w:rPr>
            </w:pPr>
            <w:r w:rsidRPr="009A1B64">
              <w:t>169,421</w:t>
            </w:r>
          </w:p>
        </w:tc>
      </w:tr>
      <w:tr w:rsidR="004D0857" w:rsidRPr="00C333CF" w:rsidTr="004D0857">
        <w:trPr>
          <w:cantSplit/>
          <w:trHeight w:val="255"/>
        </w:trPr>
        <w:tc>
          <w:tcPr>
            <w:tcW w:w="534" w:type="dxa"/>
            <w:vAlign w:val="center"/>
          </w:tcPr>
          <w:p w:rsidR="004D0857" w:rsidRPr="00557177" w:rsidRDefault="004D0857" w:rsidP="004D0857">
            <w:pPr>
              <w:pStyle w:val="afffffff0"/>
            </w:pPr>
            <w:r>
              <w:t>4</w:t>
            </w:r>
          </w:p>
        </w:tc>
        <w:tc>
          <w:tcPr>
            <w:tcW w:w="3147" w:type="dxa"/>
            <w:shd w:val="clear" w:color="auto" w:fill="auto"/>
            <w:noWrap/>
            <w:vAlign w:val="center"/>
          </w:tcPr>
          <w:p w:rsidR="004D0857" w:rsidRPr="0059234E" w:rsidRDefault="004D0857" w:rsidP="004D0857">
            <w:pPr>
              <w:pStyle w:val="afffffff0"/>
              <w:rPr>
                <w:lang w:eastAsia="ru-RU"/>
              </w:rPr>
            </w:pPr>
            <w:r w:rsidRPr="002563DF">
              <w:t>№ 4 Карманово, ул. Заводская, 4, стр. 2</w:t>
            </w:r>
          </w:p>
        </w:tc>
        <w:tc>
          <w:tcPr>
            <w:tcW w:w="1276" w:type="dxa"/>
            <w:shd w:val="clear" w:color="auto" w:fill="auto"/>
            <w:noWrap/>
            <w:vAlign w:val="center"/>
          </w:tcPr>
          <w:p w:rsidR="004D0857" w:rsidRDefault="004D0857" w:rsidP="004D0857">
            <w:pPr>
              <w:pStyle w:val="afffffff0"/>
              <w:rPr>
                <w:color w:val="000000"/>
              </w:rPr>
            </w:pPr>
            <w:r>
              <w:rPr>
                <w:rFonts w:cs="Segoe UI"/>
                <w:szCs w:val="22"/>
              </w:rPr>
              <w:t>21,725</w:t>
            </w:r>
          </w:p>
        </w:tc>
        <w:tc>
          <w:tcPr>
            <w:tcW w:w="1134" w:type="dxa"/>
            <w:shd w:val="clear" w:color="auto" w:fill="auto"/>
            <w:noWrap/>
            <w:vAlign w:val="center"/>
          </w:tcPr>
          <w:p w:rsidR="004D0857" w:rsidRDefault="004D0857" w:rsidP="004D0857">
            <w:pPr>
              <w:pStyle w:val="afffffff0"/>
              <w:rPr>
                <w:color w:val="000000"/>
              </w:rPr>
            </w:pPr>
            <w:r>
              <w:rPr>
                <w:rFonts w:cs="Segoe UI"/>
                <w:szCs w:val="22"/>
              </w:rPr>
              <w:t>21,725</w:t>
            </w:r>
          </w:p>
        </w:tc>
        <w:tc>
          <w:tcPr>
            <w:tcW w:w="1134" w:type="dxa"/>
            <w:shd w:val="clear" w:color="auto" w:fill="auto"/>
            <w:noWrap/>
            <w:vAlign w:val="center"/>
          </w:tcPr>
          <w:p w:rsidR="004D0857" w:rsidRDefault="004D0857" w:rsidP="004D0857">
            <w:pPr>
              <w:pStyle w:val="afffffff0"/>
              <w:rPr>
                <w:color w:val="000000"/>
              </w:rPr>
            </w:pPr>
            <w:r w:rsidRPr="0029260D">
              <w:t>3,279</w:t>
            </w:r>
          </w:p>
        </w:tc>
        <w:tc>
          <w:tcPr>
            <w:tcW w:w="1559" w:type="dxa"/>
            <w:shd w:val="clear" w:color="auto" w:fill="auto"/>
            <w:noWrap/>
            <w:vAlign w:val="center"/>
          </w:tcPr>
          <w:p w:rsidR="004D0857" w:rsidRDefault="004D0857" w:rsidP="004D0857">
            <w:pPr>
              <w:pStyle w:val="afffffff0"/>
              <w:rPr>
                <w:color w:val="000000"/>
              </w:rPr>
            </w:pPr>
            <w:r w:rsidRPr="00A33A0C">
              <w:rPr>
                <w:color w:val="000000"/>
              </w:rPr>
              <w:t>Природный газ</w:t>
            </w:r>
          </w:p>
        </w:tc>
        <w:tc>
          <w:tcPr>
            <w:tcW w:w="1276" w:type="dxa"/>
            <w:shd w:val="clear" w:color="auto" w:fill="auto"/>
            <w:noWrap/>
            <w:vAlign w:val="center"/>
          </w:tcPr>
          <w:p w:rsidR="004D0857" w:rsidRDefault="004D0857" w:rsidP="004D0857">
            <w:pPr>
              <w:pStyle w:val="afffffff0"/>
              <w:rPr>
                <w:color w:val="000000"/>
                <w:lang w:eastAsia="ru-RU"/>
              </w:rPr>
            </w:pPr>
            <w:r w:rsidRPr="00204A13">
              <w:t>11960,90</w:t>
            </w:r>
          </w:p>
        </w:tc>
        <w:tc>
          <w:tcPr>
            <w:tcW w:w="1134" w:type="dxa"/>
            <w:shd w:val="clear" w:color="auto" w:fill="auto"/>
            <w:noWrap/>
            <w:vAlign w:val="center"/>
          </w:tcPr>
          <w:p w:rsidR="004D0857" w:rsidRDefault="004D0857" w:rsidP="004D0857">
            <w:pPr>
              <w:pStyle w:val="afffffff0"/>
              <w:rPr>
                <w:color w:val="000000"/>
              </w:rPr>
            </w:pPr>
            <w:r w:rsidRPr="00421E01">
              <w:t>314,20</w:t>
            </w:r>
          </w:p>
        </w:tc>
        <w:tc>
          <w:tcPr>
            <w:tcW w:w="1134" w:type="dxa"/>
            <w:shd w:val="clear" w:color="auto" w:fill="auto"/>
            <w:noWrap/>
            <w:vAlign w:val="center"/>
          </w:tcPr>
          <w:p w:rsidR="004D0857" w:rsidRDefault="004D0857" w:rsidP="004D0857">
            <w:pPr>
              <w:pStyle w:val="afffffff0"/>
              <w:rPr>
                <w:color w:val="000000"/>
              </w:rPr>
            </w:pPr>
            <w:r w:rsidRPr="00EC528F">
              <w:t>5263,700</w:t>
            </w:r>
          </w:p>
        </w:tc>
        <w:tc>
          <w:tcPr>
            <w:tcW w:w="1275" w:type="dxa"/>
            <w:shd w:val="clear" w:color="auto" w:fill="auto"/>
            <w:noWrap/>
            <w:vAlign w:val="center"/>
          </w:tcPr>
          <w:p w:rsidR="004D0857" w:rsidRDefault="004D0857" w:rsidP="004D0857">
            <w:pPr>
              <w:pStyle w:val="afffffff0"/>
              <w:rPr>
                <w:color w:val="000000"/>
              </w:rPr>
            </w:pPr>
            <w:r w:rsidRPr="00713917">
              <w:t>6383,0</w:t>
            </w:r>
          </w:p>
        </w:tc>
        <w:tc>
          <w:tcPr>
            <w:tcW w:w="1276" w:type="dxa"/>
            <w:shd w:val="clear" w:color="auto" w:fill="auto"/>
            <w:noWrap/>
            <w:vAlign w:val="center"/>
          </w:tcPr>
          <w:p w:rsidR="004D0857" w:rsidRDefault="004D0857" w:rsidP="004D0857">
            <w:pPr>
              <w:pStyle w:val="afffffff0"/>
              <w:rPr>
                <w:color w:val="000000"/>
                <w:lang w:eastAsia="ru-RU"/>
              </w:rPr>
            </w:pPr>
            <w:r w:rsidRPr="001B7D32">
              <w:t>1699,960</w:t>
            </w:r>
          </w:p>
        </w:tc>
        <w:tc>
          <w:tcPr>
            <w:tcW w:w="1041" w:type="dxa"/>
            <w:shd w:val="clear" w:color="auto" w:fill="auto"/>
            <w:noWrap/>
            <w:vAlign w:val="center"/>
          </w:tcPr>
          <w:p w:rsidR="004D0857" w:rsidRDefault="004D0857" w:rsidP="004D0857">
            <w:pPr>
              <w:pStyle w:val="afffffff0"/>
              <w:rPr>
                <w:color w:val="000000"/>
                <w:lang w:eastAsia="ru-RU"/>
              </w:rPr>
            </w:pPr>
            <w:r w:rsidRPr="009A1B64">
              <w:t>160,603</w:t>
            </w:r>
          </w:p>
        </w:tc>
      </w:tr>
      <w:tr w:rsidR="004D0857" w:rsidRPr="00C333CF" w:rsidTr="004D0857">
        <w:trPr>
          <w:cantSplit/>
          <w:trHeight w:val="255"/>
        </w:trPr>
        <w:tc>
          <w:tcPr>
            <w:tcW w:w="534" w:type="dxa"/>
            <w:vAlign w:val="center"/>
          </w:tcPr>
          <w:p w:rsidR="004D0857" w:rsidRPr="00557177" w:rsidRDefault="004D0857" w:rsidP="004D0857">
            <w:pPr>
              <w:pStyle w:val="afffffff0"/>
            </w:pPr>
            <w:r>
              <w:t>5</w:t>
            </w:r>
          </w:p>
        </w:tc>
        <w:tc>
          <w:tcPr>
            <w:tcW w:w="3147" w:type="dxa"/>
            <w:shd w:val="clear" w:color="auto" w:fill="auto"/>
            <w:noWrap/>
            <w:vAlign w:val="center"/>
          </w:tcPr>
          <w:p w:rsidR="004D0857" w:rsidRPr="0059234E" w:rsidRDefault="004D0857" w:rsidP="004D0857">
            <w:pPr>
              <w:pStyle w:val="afffffff0"/>
              <w:rPr>
                <w:lang w:eastAsia="ru-RU"/>
              </w:rPr>
            </w:pPr>
            <w:r w:rsidRPr="002563DF">
              <w:t>№ 5 ул. Мира, БМК-3</w:t>
            </w:r>
          </w:p>
        </w:tc>
        <w:tc>
          <w:tcPr>
            <w:tcW w:w="1276" w:type="dxa"/>
            <w:shd w:val="clear" w:color="auto" w:fill="auto"/>
            <w:noWrap/>
            <w:vAlign w:val="center"/>
          </w:tcPr>
          <w:p w:rsidR="004D0857" w:rsidRDefault="004D0857" w:rsidP="004D0857">
            <w:pPr>
              <w:pStyle w:val="afffffff0"/>
              <w:rPr>
                <w:color w:val="000000"/>
              </w:rPr>
            </w:pPr>
            <w:r>
              <w:rPr>
                <w:rFonts w:cs="Segoe UI"/>
                <w:szCs w:val="22"/>
              </w:rPr>
              <w:t>2,140</w:t>
            </w:r>
          </w:p>
        </w:tc>
        <w:tc>
          <w:tcPr>
            <w:tcW w:w="1134" w:type="dxa"/>
            <w:shd w:val="clear" w:color="auto" w:fill="auto"/>
            <w:noWrap/>
            <w:vAlign w:val="center"/>
          </w:tcPr>
          <w:p w:rsidR="004D0857" w:rsidRDefault="004D0857" w:rsidP="004D0857">
            <w:pPr>
              <w:pStyle w:val="afffffff0"/>
              <w:rPr>
                <w:color w:val="000000"/>
              </w:rPr>
            </w:pPr>
            <w:r>
              <w:rPr>
                <w:rFonts w:cs="Segoe UI"/>
                <w:szCs w:val="22"/>
              </w:rPr>
              <w:t>2,140</w:t>
            </w:r>
          </w:p>
        </w:tc>
        <w:tc>
          <w:tcPr>
            <w:tcW w:w="1134" w:type="dxa"/>
            <w:shd w:val="clear" w:color="auto" w:fill="auto"/>
            <w:noWrap/>
            <w:vAlign w:val="center"/>
          </w:tcPr>
          <w:p w:rsidR="004D0857" w:rsidRDefault="004D0857" w:rsidP="004D0857">
            <w:pPr>
              <w:pStyle w:val="afffffff0"/>
              <w:rPr>
                <w:color w:val="000000"/>
              </w:rPr>
            </w:pPr>
            <w:r w:rsidRPr="0029260D">
              <w:t>1,197</w:t>
            </w:r>
          </w:p>
        </w:tc>
        <w:tc>
          <w:tcPr>
            <w:tcW w:w="1559" w:type="dxa"/>
            <w:shd w:val="clear" w:color="auto" w:fill="auto"/>
            <w:noWrap/>
            <w:vAlign w:val="center"/>
          </w:tcPr>
          <w:p w:rsidR="004D0857" w:rsidRDefault="004D0857" w:rsidP="004D0857">
            <w:pPr>
              <w:pStyle w:val="afffffff0"/>
              <w:rPr>
                <w:color w:val="000000"/>
              </w:rPr>
            </w:pPr>
            <w:r w:rsidRPr="00A33A0C">
              <w:rPr>
                <w:color w:val="000000"/>
              </w:rPr>
              <w:t>Природный газ</w:t>
            </w:r>
          </w:p>
        </w:tc>
        <w:tc>
          <w:tcPr>
            <w:tcW w:w="1276" w:type="dxa"/>
            <w:shd w:val="clear" w:color="auto" w:fill="auto"/>
            <w:noWrap/>
            <w:vAlign w:val="center"/>
          </w:tcPr>
          <w:p w:rsidR="004D0857" w:rsidRDefault="004D0857" w:rsidP="004D0857">
            <w:pPr>
              <w:pStyle w:val="afffffff0"/>
              <w:rPr>
                <w:color w:val="000000"/>
                <w:lang w:eastAsia="ru-RU"/>
              </w:rPr>
            </w:pPr>
            <w:r w:rsidRPr="00204A13">
              <w:t>2688,60</w:t>
            </w:r>
          </w:p>
        </w:tc>
        <w:tc>
          <w:tcPr>
            <w:tcW w:w="1134" w:type="dxa"/>
            <w:shd w:val="clear" w:color="auto" w:fill="auto"/>
            <w:noWrap/>
            <w:vAlign w:val="center"/>
          </w:tcPr>
          <w:p w:rsidR="004D0857" w:rsidRDefault="004D0857" w:rsidP="004D0857">
            <w:pPr>
              <w:pStyle w:val="afffffff0"/>
              <w:rPr>
                <w:color w:val="000000"/>
              </w:rPr>
            </w:pPr>
            <w:r w:rsidRPr="00421E01">
              <w:t>48,05</w:t>
            </w:r>
          </w:p>
        </w:tc>
        <w:tc>
          <w:tcPr>
            <w:tcW w:w="1134" w:type="dxa"/>
            <w:shd w:val="clear" w:color="auto" w:fill="auto"/>
            <w:noWrap/>
            <w:vAlign w:val="center"/>
          </w:tcPr>
          <w:p w:rsidR="004D0857" w:rsidRDefault="004D0857" w:rsidP="004D0857">
            <w:pPr>
              <w:pStyle w:val="afffffff0"/>
              <w:rPr>
                <w:color w:val="000000"/>
              </w:rPr>
            </w:pPr>
            <w:r w:rsidRPr="00EC528F">
              <w:t>326,100</w:t>
            </w:r>
          </w:p>
        </w:tc>
        <w:tc>
          <w:tcPr>
            <w:tcW w:w="1275" w:type="dxa"/>
            <w:shd w:val="clear" w:color="auto" w:fill="auto"/>
            <w:noWrap/>
            <w:vAlign w:val="center"/>
          </w:tcPr>
          <w:p w:rsidR="004D0857" w:rsidRDefault="004D0857" w:rsidP="004D0857">
            <w:pPr>
              <w:pStyle w:val="afffffff0"/>
              <w:rPr>
                <w:color w:val="000000"/>
              </w:rPr>
            </w:pPr>
            <w:r w:rsidRPr="00713917">
              <w:t>2314,4</w:t>
            </w:r>
          </w:p>
        </w:tc>
        <w:tc>
          <w:tcPr>
            <w:tcW w:w="1276" w:type="dxa"/>
            <w:shd w:val="clear" w:color="auto" w:fill="auto"/>
            <w:noWrap/>
            <w:vAlign w:val="center"/>
          </w:tcPr>
          <w:p w:rsidR="004D0857" w:rsidRDefault="004D0857" w:rsidP="004D0857">
            <w:pPr>
              <w:pStyle w:val="afffffff0"/>
              <w:rPr>
                <w:color w:val="000000"/>
                <w:lang w:eastAsia="ru-RU"/>
              </w:rPr>
            </w:pPr>
            <w:r w:rsidRPr="001B7D32">
              <w:t>357,890</w:t>
            </w:r>
          </w:p>
        </w:tc>
        <w:tc>
          <w:tcPr>
            <w:tcW w:w="1041" w:type="dxa"/>
            <w:shd w:val="clear" w:color="auto" w:fill="auto"/>
            <w:noWrap/>
            <w:vAlign w:val="center"/>
          </w:tcPr>
          <w:p w:rsidR="004D0857" w:rsidRDefault="004D0857" w:rsidP="004D0857">
            <w:pPr>
              <w:pStyle w:val="afffffff0"/>
              <w:rPr>
                <w:color w:val="000000"/>
                <w:lang w:eastAsia="ru-RU"/>
              </w:rPr>
            </w:pPr>
            <w:r w:rsidRPr="009A1B64">
              <w:t>150,421</w:t>
            </w:r>
          </w:p>
        </w:tc>
      </w:tr>
      <w:tr w:rsidR="004D0857" w:rsidRPr="00C333CF" w:rsidTr="004D0857">
        <w:trPr>
          <w:cantSplit/>
          <w:trHeight w:val="255"/>
        </w:trPr>
        <w:tc>
          <w:tcPr>
            <w:tcW w:w="534" w:type="dxa"/>
            <w:vAlign w:val="center"/>
          </w:tcPr>
          <w:p w:rsidR="004D0857" w:rsidRPr="00557177" w:rsidRDefault="004D0857" w:rsidP="004D0857">
            <w:pPr>
              <w:pStyle w:val="afffffff0"/>
            </w:pPr>
            <w:r>
              <w:t>6</w:t>
            </w:r>
          </w:p>
        </w:tc>
        <w:tc>
          <w:tcPr>
            <w:tcW w:w="3147" w:type="dxa"/>
            <w:shd w:val="clear" w:color="auto" w:fill="auto"/>
            <w:noWrap/>
            <w:vAlign w:val="center"/>
          </w:tcPr>
          <w:p w:rsidR="004D0857" w:rsidRPr="0059234E" w:rsidRDefault="004D0857" w:rsidP="004D0857">
            <w:pPr>
              <w:pStyle w:val="afffffff0"/>
              <w:rPr>
                <w:lang w:eastAsia="ru-RU"/>
              </w:rPr>
            </w:pPr>
            <w:r w:rsidRPr="002563DF">
              <w:t>№ 6 БМК ул. Пушная, 2А</w:t>
            </w:r>
          </w:p>
        </w:tc>
        <w:tc>
          <w:tcPr>
            <w:tcW w:w="1276" w:type="dxa"/>
            <w:shd w:val="clear" w:color="auto" w:fill="auto"/>
            <w:noWrap/>
            <w:vAlign w:val="center"/>
          </w:tcPr>
          <w:p w:rsidR="004D0857" w:rsidRDefault="004D0857" w:rsidP="004D0857">
            <w:pPr>
              <w:pStyle w:val="afffffff0"/>
              <w:rPr>
                <w:color w:val="000000"/>
              </w:rPr>
            </w:pPr>
            <w:r>
              <w:rPr>
                <w:rFonts w:cs="Segoe UI"/>
                <w:szCs w:val="22"/>
              </w:rPr>
              <w:t>0,500</w:t>
            </w:r>
          </w:p>
        </w:tc>
        <w:tc>
          <w:tcPr>
            <w:tcW w:w="1134" w:type="dxa"/>
            <w:shd w:val="clear" w:color="auto" w:fill="auto"/>
            <w:noWrap/>
            <w:vAlign w:val="center"/>
          </w:tcPr>
          <w:p w:rsidR="004D0857" w:rsidRDefault="004D0857" w:rsidP="004D0857">
            <w:pPr>
              <w:pStyle w:val="afffffff0"/>
              <w:rPr>
                <w:color w:val="000000"/>
              </w:rPr>
            </w:pPr>
            <w:r>
              <w:rPr>
                <w:rFonts w:cs="Segoe UI"/>
                <w:szCs w:val="22"/>
              </w:rPr>
              <w:t>0,500</w:t>
            </w:r>
          </w:p>
        </w:tc>
        <w:tc>
          <w:tcPr>
            <w:tcW w:w="1134" w:type="dxa"/>
            <w:shd w:val="clear" w:color="auto" w:fill="auto"/>
            <w:noWrap/>
            <w:vAlign w:val="center"/>
          </w:tcPr>
          <w:p w:rsidR="004D0857" w:rsidRDefault="004D0857" w:rsidP="004D0857">
            <w:pPr>
              <w:pStyle w:val="afffffff0"/>
              <w:rPr>
                <w:color w:val="000000"/>
              </w:rPr>
            </w:pPr>
            <w:r w:rsidRPr="0029260D">
              <w:t>0,187</w:t>
            </w:r>
          </w:p>
        </w:tc>
        <w:tc>
          <w:tcPr>
            <w:tcW w:w="1559" w:type="dxa"/>
            <w:shd w:val="clear" w:color="auto" w:fill="auto"/>
            <w:noWrap/>
            <w:vAlign w:val="center"/>
          </w:tcPr>
          <w:p w:rsidR="004D0857" w:rsidRDefault="004D0857" w:rsidP="004D0857">
            <w:pPr>
              <w:pStyle w:val="afffffff0"/>
              <w:rPr>
                <w:color w:val="000000"/>
              </w:rPr>
            </w:pPr>
            <w:r w:rsidRPr="00A33A0C">
              <w:rPr>
                <w:color w:val="000000"/>
              </w:rPr>
              <w:t>Природный газ</w:t>
            </w:r>
          </w:p>
        </w:tc>
        <w:tc>
          <w:tcPr>
            <w:tcW w:w="1276" w:type="dxa"/>
            <w:shd w:val="clear" w:color="auto" w:fill="auto"/>
            <w:noWrap/>
            <w:vAlign w:val="center"/>
          </w:tcPr>
          <w:p w:rsidR="004D0857" w:rsidRDefault="004D0857" w:rsidP="004D0857">
            <w:pPr>
              <w:pStyle w:val="afffffff0"/>
              <w:rPr>
                <w:color w:val="000000"/>
                <w:lang w:eastAsia="ru-RU"/>
              </w:rPr>
            </w:pPr>
            <w:r w:rsidRPr="00204A13">
              <w:t>863,04</w:t>
            </w:r>
          </w:p>
        </w:tc>
        <w:tc>
          <w:tcPr>
            <w:tcW w:w="1134" w:type="dxa"/>
            <w:shd w:val="clear" w:color="auto" w:fill="auto"/>
            <w:noWrap/>
            <w:vAlign w:val="center"/>
          </w:tcPr>
          <w:p w:rsidR="004D0857" w:rsidRDefault="004D0857" w:rsidP="004D0857">
            <w:pPr>
              <w:pStyle w:val="afffffff0"/>
              <w:rPr>
                <w:color w:val="000000"/>
              </w:rPr>
            </w:pPr>
            <w:r w:rsidRPr="00421E01">
              <w:t>23,05</w:t>
            </w:r>
          </w:p>
        </w:tc>
        <w:tc>
          <w:tcPr>
            <w:tcW w:w="1134" w:type="dxa"/>
            <w:shd w:val="clear" w:color="auto" w:fill="auto"/>
            <w:noWrap/>
            <w:vAlign w:val="center"/>
          </w:tcPr>
          <w:p w:rsidR="004D0857" w:rsidRDefault="004D0857" w:rsidP="004D0857">
            <w:pPr>
              <w:pStyle w:val="afffffff0"/>
              <w:rPr>
                <w:color w:val="000000"/>
              </w:rPr>
            </w:pPr>
            <w:r w:rsidRPr="00EC528F">
              <w:t>144,780</w:t>
            </w:r>
          </w:p>
        </w:tc>
        <w:tc>
          <w:tcPr>
            <w:tcW w:w="1275" w:type="dxa"/>
            <w:shd w:val="clear" w:color="auto" w:fill="auto"/>
            <w:noWrap/>
            <w:vAlign w:val="center"/>
          </w:tcPr>
          <w:p w:rsidR="004D0857" w:rsidRDefault="004D0857" w:rsidP="004D0857">
            <w:pPr>
              <w:pStyle w:val="afffffff0"/>
              <w:rPr>
                <w:color w:val="000000"/>
              </w:rPr>
            </w:pPr>
            <w:r w:rsidRPr="00713917">
              <w:t>695,2</w:t>
            </w:r>
          </w:p>
        </w:tc>
        <w:tc>
          <w:tcPr>
            <w:tcW w:w="1276" w:type="dxa"/>
            <w:shd w:val="clear" w:color="auto" w:fill="auto"/>
            <w:noWrap/>
            <w:vAlign w:val="center"/>
          </w:tcPr>
          <w:p w:rsidR="004D0857" w:rsidRDefault="004D0857" w:rsidP="004D0857">
            <w:pPr>
              <w:pStyle w:val="afffffff0"/>
              <w:rPr>
                <w:color w:val="000000"/>
                <w:lang w:eastAsia="ru-RU"/>
              </w:rPr>
            </w:pPr>
            <w:r w:rsidRPr="001B7D32">
              <w:t>132,390</w:t>
            </w:r>
          </w:p>
        </w:tc>
        <w:tc>
          <w:tcPr>
            <w:tcW w:w="1041" w:type="dxa"/>
            <w:shd w:val="clear" w:color="auto" w:fill="auto"/>
            <w:noWrap/>
            <w:vAlign w:val="center"/>
          </w:tcPr>
          <w:p w:rsidR="004D0857" w:rsidRDefault="004D0857" w:rsidP="004D0857">
            <w:pPr>
              <w:pStyle w:val="afffffff0"/>
              <w:rPr>
                <w:color w:val="000000"/>
                <w:lang w:eastAsia="ru-RU"/>
              </w:rPr>
            </w:pPr>
            <w:r w:rsidRPr="009A1B64">
              <w:t>173,342</w:t>
            </w:r>
          </w:p>
        </w:tc>
      </w:tr>
      <w:tr w:rsidR="004D0857" w:rsidRPr="00C333CF" w:rsidTr="004D0857">
        <w:trPr>
          <w:cantSplit/>
          <w:trHeight w:val="255"/>
        </w:trPr>
        <w:tc>
          <w:tcPr>
            <w:tcW w:w="534" w:type="dxa"/>
            <w:vAlign w:val="center"/>
          </w:tcPr>
          <w:p w:rsidR="004D0857" w:rsidRPr="00557177" w:rsidRDefault="004D0857" w:rsidP="004D0857">
            <w:pPr>
              <w:pStyle w:val="afffffff0"/>
            </w:pPr>
            <w:r>
              <w:lastRenderedPageBreak/>
              <w:t>7</w:t>
            </w:r>
          </w:p>
        </w:tc>
        <w:tc>
          <w:tcPr>
            <w:tcW w:w="3147" w:type="dxa"/>
            <w:shd w:val="clear" w:color="auto" w:fill="auto"/>
            <w:noWrap/>
            <w:vAlign w:val="center"/>
          </w:tcPr>
          <w:p w:rsidR="004D0857" w:rsidRPr="0059234E" w:rsidRDefault="004D0857" w:rsidP="004D0857">
            <w:pPr>
              <w:pStyle w:val="afffffff0"/>
              <w:rPr>
                <w:lang w:eastAsia="ru-RU"/>
              </w:rPr>
            </w:pPr>
            <w:r w:rsidRPr="002563DF">
              <w:t>БМК-7</w:t>
            </w:r>
          </w:p>
        </w:tc>
        <w:tc>
          <w:tcPr>
            <w:tcW w:w="1276" w:type="dxa"/>
            <w:shd w:val="clear" w:color="auto" w:fill="auto"/>
            <w:noWrap/>
            <w:vAlign w:val="center"/>
          </w:tcPr>
          <w:p w:rsidR="004D0857" w:rsidRDefault="004D0857" w:rsidP="004D0857">
            <w:pPr>
              <w:pStyle w:val="afffffff0"/>
              <w:rPr>
                <w:color w:val="000000"/>
              </w:rPr>
            </w:pPr>
            <w:r>
              <w:rPr>
                <w:rFonts w:cs="Segoe UI"/>
                <w:szCs w:val="22"/>
              </w:rPr>
              <w:t>7,980</w:t>
            </w:r>
          </w:p>
        </w:tc>
        <w:tc>
          <w:tcPr>
            <w:tcW w:w="1134" w:type="dxa"/>
            <w:shd w:val="clear" w:color="auto" w:fill="auto"/>
            <w:noWrap/>
            <w:vAlign w:val="center"/>
          </w:tcPr>
          <w:p w:rsidR="004D0857" w:rsidRDefault="004D0857" w:rsidP="004D0857">
            <w:pPr>
              <w:pStyle w:val="afffffff0"/>
              <w:rPr>
                <w:color w:val="000000"/>
              </w:rPr>
            </w:pPr>
            <w:r>
              <w:rPr>
                <w:rFonts w:cs="Segoe UI"/>
                <w:szCs w:val="22"/>
              </w:rPr>
              <w:t>7,980</w:t>
            </w:r>
          </w:p>
        </w:tc>
        <w:tc>
          <w:tcPr>
            <w:tcW w:w="1134" w:type="dxa"/>
            <w:shd w:val="clear" w:color="auto" w:fill="auto"/>
            <w:noWrap/>
            <w:vAlign w:val="center"/>
          </w:tcPr>
          <w:p w:rsidR="004D0857" w:rsidRDefault="004D0857" w:rsidP="004D0857">
            <w:pPr>
              <w:pStyle w:val="afffffff0"/>
              <w:rPr>
                <w:color w:val="000000"/>
              </w:rPr>
            </w:pPr>
            <w:r w:rsidRPr="0029260D">
              <w:t>5,545</w:t>
            </w:r>
          </w:p>
        </w:tc>
        <w:tc>
          <w:tcPr>
            <w:tcW w:w="1559" w:type="dxa"/>
            <w:shd w:val="clear" w:color="auto" w:fill="auto"/>
            <w:noWrap/>
            <w:vAlign w:val="center"/>
          </w:tcPr>
          <w:p w:rsidR="004D0857" w:rsidRDefault="004D0857" w:rsidP="004D0857">
            <w:pPr>
              <w:pStyle w:val="afffffff0"/>
              <w:rPr>
                <w:color w:val="000000"/>
              </w:rPr>
            </w:pPr>
            <w:r w:rsidRPr="00A33A0C">
              <w:rPr>
                <w:color w:val="000000"/>
              </w:rPr>
              <w:t>Природный газ</w:t>
            </w:r>
          </w:p>
        </w:tc>
        <w:tc>
          <w:tcPr>
            <w:tcW w:w="1276" w:type="dxa"/>
            <w:shd w:val="clear" w:color="auto" w:fill="auto"/>
            <w:noWrap/>
            <w:vAlign w:val="center"/>
          </w:tcPr>
          <w:p w:rsidR="004D0857" w:rsidRDefault="004D0857" w:rsidP="004D0857">
            <w:pPr>
              <w:pStyle w:val="afffffff0"/>
              <w:rPr>
                <w:color w:val="000000"/>
                <w:lang w:eastAsia="ru-RU"/>
              </w:rPr>
            </w:pPr>
            <w:r w:rsidRPr="00204A13">
              <w:t>16287,85</w:t>
            </w:r>
          </w:p>
        </w:tc>
        <w:tc>
          <w:tcPr>
            <w:tcW w:w="1134" w:type="dxa"/>
            <w:shd w:val="clear" w:color="auto" w:fill="auto"/>
            <w:noWrap/>
            <w:vAlign w:val="center"/>
          </w:tcPr>
          <w:p w:rsidR="004D0857" w:rsidRDefault="004D0857" w:rsidP="004D0857">
            <w:pPr>
              <w:pStyle w:val="afffffff0"/>
              <w:rPr>
                <w:color w:val="000000"/>
              </w:rPr>
            </w:pPr>
            <w:r w:rsidRPr="00421E01">
              <w:t>254,65</w:t>
            </w:r>
          </w:p>
        </w:tc>
        <w:tc>
          <w:tcPr>
            <w:tcW w:w="1134" w:type="dxa"/>
            <w:shd w:val="clear" w:color="auto" w:fill="auto"/>
            <w:noWrap/>
            <w:vAlign w:val="center"/>
          </w:tcPr>
          <w:p w:rsidR="004D0857" w:rsidRDefault="004D0857" w:rsidP="004D0857">
            <w:pPr>
              <w:pStyle w:val="afffffff0"/>
              <w:rPr>
                <w:color w:val="000000"/>
              </w:rPr>
            </w:pPr>
            <w:r w:rsidRPr="00EC528F">
              <w:t>3116,240</w:t>
            </w:r>
          </w:p>
        </w:tc>
        <w:tc>
          <w:tcPr>
            <w:tcW w:w="1275" w:type="dxa"/>
            <w:shd w:val="clear" w:color="auto" w:fill="auto"/>
            <w:noWrap/>
            <w:vAlign w:val="center"/>
          </w:tcPr>
          <w:p w:rsidR="004D0857" w:rsidRDefault="004D0857" w:rsidP="004D0857">
            <w:pPr>
              <w:pStyle w:val="afffffff0"/>
              <w:rPr>
                <w:color w:val="000000"/>
              </w:rPr>
            </w:pPr>
            <w:r w:rsidRPr="00713917">
              <w:t>12917,0</w:t>
            </w:r>
          </w:p>
        </w:tc>
        <w:tc>
          <w:tcPr>
            <w:tcW w:w="1276" w:type="dxa"/>
            <w:shd w:val="clear" w:color="auto" w:fill="auto"/>
            <w:noWrap/>
            <w:vAlign w:val="center"/>
          </w:tcPr>
          <w:p w:rsidR="004D0857" w:rsidRDefault="004D0857" w:rsidP="004D0857">
            <w:pPr>
              <w:pStyle w:val="afffffff0"/>
              <w:rPr>
                <w:color w:val="000000"/>
                <w:lang w:eastAsia="ru-RU"/>
              </w:rPr>
            </w:pPr>
            <w:r w:rsidRPr="001B7D32">
              <w:t>2217,220</w:t>
            </w:r>
          </w:p>
        </w:tc>
        <w:tc>
          <w:tcPr>
            <w:tcW w:w="1041" w:type="dxa"/>
            <w:shd w:val="clear" w:color="auto" w:fill="auto"/>
            <w:noWrap/>
            <w:vAlign w:val="center"/>
          </w:tcPr>
          <w:p w:rsidR="004D0857" w:rsidRDefault="004D0857" w:rsidP="004D0857">
            <w:pPr>
              <w:pStyle w:val="afffffff0"/>
              <w:rPr>
                <w:color w:val="000000"/>
                <w:lang w:eastAsia="ru-RU"/>
              </w:rPr>
            </w:pPr>
            <w:r w:rsidRPr="009A1B64">
              <w:t>153,824</w:t>
            </w:r>
          </w:p>
        </w:tc>
      </w:tr>
      <w:tr w:rsidR="004D0857" w:rsidRPr="00C333CF" w:rsidTr="004D0857">
        <w:trPr>
          <w:cantSplit/>
          <w:trHeight w:val="255"/>
        </w:trPr>
        <w:tc>
          <w:tcPr>
            <w:tcW w:w="534" w:type="dxa"/>
            <w:vAlign w:val="center"/>
          </w:tcPr>
          <w:p w:rsidR="004D0857" w:rsidRPr="00557177" w:rsidRDefault="004D0857" w:rsidP="004D0857">
            <w:pPr>
              <w:pStyle w:val="afffffff0"/>
            </w:pPr>
            <w:r>
              <w:t>8</w:t>
            </w:r>
          </w:p>
        </w:tc>
        <w:tc>
          <w:tcPr>
            <w:tcW w:w="3147" w:type="dxa"/>
            <w:shd w:val="clear" w:color="auto" w:fill="auto"/>
            <w:noWrap/>
            <w:vAlign w:val="center"/>
          </w:tcPr>
          <w:p w:rsidR="004D0857" w:rsidRPr="0059234E" w:rsidRDefault="004D0857" w:rsidP="004D0857">
            <w:pPr>
              <w:pStyle w:val="afffffff0"/>
              <w:rPr>
                <w:lang w:eastAsia="ru-RU"/>
              </w:rPr>
            </w:pPr>
            <w:r w:rsidRPr="002563DF">
              <w:t>БМК-8</w:t>
            </w:r>
          </w:p>
        </w:tc>
        <w:tc>
          <w:tcPr>
            <w:tcW w:w="1276" w:type="dxa"/>
            <w:shd w:val="clear" w:color="auto" w:fill="auto"/>
            <w:noWrap/>
            <w:vAlign w:val="center"/>
          </w:tcPr>
          <w:p w:rsidR="004D0857" w:rsidRDefault="004D0857" w:rsidP="004D0857">
            <w:pPr>
              <w:pStyle w:val="afffffff0"/>
              <w:rPr>
                <w:color w:val="000000"/>
              </w:rPr>
            </w:pPr>
            <w:r>
              <w:rPr>
                <w:rFonts w:cs="Segoe UI"/>
                <w:szCs w:val="22"/>
              </w:rPr>
              <w:t>2,795</w:t>
            </w:r>
          </w:p>
        </w:tc>
        <w:tc>
          <w:tcPr>
            <w:tcW w:w="1134" w:type="dxa"/>
            <w:shd w:val="clear" w:color="auto" w:fill="auto"/>
            <w:noWrap/>
            <w:vAlign w:val="center"/>
          </w:tcPr>
          <w:p w:rsidR="004D0857" w:rsidRDefault="004D0857" w:rsidP="004D0857">
            <w:pPr>
              <w:pStyle w:val="afffffff0"/>
              <w:rPr>
                <w:color w:val="000000"/>
              </w:rPr>
            </w:pPr>
            <w:r>
              <w:rPr>
                <w:rFonts w:cs="Segoe UI"/>
                <w:szCs w:val="22"/>
              </w:rPr>
              <w:t>2,795</w:t>
            </w:r>
          </w:p>
        </w:tc>
        <w:tc>
          <w:tcPr>
            <w:tcW w:w="1134" w:type="dxa"/>
            <w:shd w:val="clear" w:color="auto" w:fill="auto"/>
            <w:noWrap/>
            <w:vAlign w:val="center"/>
          </w:tcPr>
          <w:p w:rsidR="004D0857" w:rsidRDefault="004D0857" w:rsidP="004D0857">
            <w:pPr>
              <w:pStyle w:val="afffffff0"/>
              <w:rPr>
                <w:color w:val="000000"/>
              </w:rPr>
            </w:pPr>
            <w:r w:rsidRPr="0029260D">
              <w:t>1,939</w:t>
            </w:r>
          </w:p>
        </w:tc>
        <w:tc>
          <w:tcPr>
            <w:tcW w:w="1559" w:type="dxa"/>
            <w:shd w:val="clear" w:color="auto" w:fill="auto"/>
            <w:noWrap/>
            <w:vAlign w:val="center"/>
          </w:tcPr>
          <w:p w:rsidR="004D0857" w:rsidRDefault="004D0857" w:rsidP="004D0857">
            <w:pPr>
              <w:pStyle w:val="afffffff0"/>
              <w:rPr>
                <w:color w:val="000000"/>
              </w:rPr>
            </w:pPr>
            <w:r w:rsidRPr="00A33A0C">
              <w:rPr>
                <w:color w:val="000000"/>
              </w:rPr>
              <w:t>Природный газ</w:t>
            </w:r>
          </w:p>
        </w:tc>
        <w:tc>
          <w:tcPr>
            <w:tcW w:w="1276" w:type="dxa"/>
            <w:shd w:val="clear" w:color="auto" w:fill="auto"/>
            <w:noWrap/>
            <w:vAlign w:val="center"/>
          </w:tcPr>
          <w:p w:rsidR="004D0857" w:rsidRDefault="004D0857" w:rsidP="004D0857">
            <w:pPr>
              <w:pStyle w:val="afffffff0"/>
              <w:rPr>
                <w:color w:val="000000"/>
                <w:lang w:eastAsia="ru-RU"/>
              </w:rPr>
            </w:pPr>
            <w:r w:rsidRPr="00204A13">
              <w:t>3894,43</w:t>
            </w:r>
          </w:p>
        </w:tc>
        <w:tc>
          <w:tcPr>
            <w:tcW w:w="1134" w:type="dxa"/>
            <w:shd w:val="clear" w:color="auto" w:fill="auto"/>
            <w:noWrap/>
            <w:vAlign w:val="center"/>
          </w:tcPr>
          <w:p w:rsidR="004D0857" w:rsidRDefault="004D0857" w:rsidP="004D0857">
            <w:pPr>
              <w:pStyle w:val="afffffff0"/>
              <w:rPr>
                <w:color w:val="000000"/>
              </w:rPr>
            </w:pPr>
            <w:r w:rsidRPr="00421E01">
              <w:t>71,89</w:t>
            </w:r>
          </w:p>
        </w:tc>
        <w:tc>
          <w:tcPr>
            <w:tcW w:w="1134" w:type="dxa"/>
            <w:shd w:val="clear" w:color="auto" w:fill="auto"/>
            <w:noWrap/>
            <w:vAlign w:val="center"/>
          </w:tcPr>
          <w:p w:rsidR="004D0857" w:rsidRDefault="004D0857" w:rsidP="004D0857">
            <w:pPr>
              <w:pStyle w:val="afffffff0"/>
              <w:rPr>
                <w:color w:val="000000"/>
              </w:rPr>
            </w:pPr>
            <w:r w:rsidRPr="00EC528F">
              <w:t>644,310</w:t>
            </w:r>
          </w:p>
        </w:tc>
        <w:tc>
          <w:tcPr>
            <w:tcW w:w="1275" w:type="dxa"/>
            <w:shd w:val="clear" w:color="auto" w:fill="auto"/>
            <w:noWrap/>
            <w:vAlign w:val="center"/>
          </w:tcPr>
          <w:p w:rsidR="004D0857" w:rsidRDefault="004D0857" w:rsidP="004D0857">
            <w:pPr>
              <w:pStyle w:val="afffffff0"/>
              <w:rPr>
                <w:color w:val="000000"/>
              </w:rPr>
            </w:pPr>
            <w:r w:rsidRPr="00713917">
              <w:t>3178,2</w:t>
            </w:r>
          </w:p>
        </w:tc>
        <w:tc>
          <w:tcPr>
            <w:tcW w:w="1276" w:type="dxa"/>
            <w:shd w:val="clear" w:color="auto" w:fill="auto"/>
            <w:noWrap/>
            <w:vAlign w:val="center"/>
          </w:tcPr>
          <w:p w:rsidR="004D0857" w:rsidRDefault="004D0857" w:rsidP="004D0857">
            <w:pPr>
              <w:pStyle w:val="afffffff0"/>
              <w:rPr>
                <w:color w:val="000000"/>
                <w:lang w:eastAsia="ru-RU"/>
              </w:rPr>
            </w:pPr>
            <w:r w:rsidRPr="001B7D32">
              <w:t>517,660</w:t>
            </w:r>
          </w:p>
        </w:tc>
        <w:tc>
          <w:tcPr>
            <w:tcW w:w="1041" w:type="dxa"/>
            <w:shd w:val="clear" w:color="auto" w:fill="auto"/>
            <w:noWrap/>
            <w:vAlign w:val="center"/>
          </w:tcPr>
          <w:p w:rsidR="004D0857" w:rsidRDefault="004D0857" w:rsidP="004D0857">
            <w:pPr>
              <w:pStyle w:val="afffffff0"/>
              <w:rPr>
                <w:color w:val="000000"/>
                <w:lang w:eastAsia="ru-RU"/>
              </w:rPr>
            </w:pPr>
            <w:r w:rsidRPr="009A1B64">
              <w:t>150,203</w:t>
            </w:r>
          </w:p>
        </w:tc>
      </w:tr>
      <w:tr w:rsidR="004D0857" w:rsidRPr="00C333CF" w:rsidTr="004D0857">
        <w:trPr>
          <w:cantSplit/>
          <w:trHeight w:val="255"/>
        </w:trPr>
        <w:tc>
          <w:tcPr>
            <w:tcW w:w="534" w:type="dxa"/>
            <w:vAlign w:val="center"/>
          </w:tcPr>
          <w:p w:rsidR="004D0857" w:rsidRPr="00557177" w:rsidRDefault="004D0857" w:rsidP="004D0857">
            <w:pPr>
              <w:pStyle w:val="afffffff0"/>
            </w:pPr>
            <w:r>
              <w:t>9</w:t>
            </w:r>
          </w:p>
        </w:tc>
        <w:tc>
          <w:tcPr>
            <w:tcW w:w="3147" w:type="dxa"/>
            <w:shd w:val="clear" w:color="auto" w:fill="auto"/>
            <w:noWrap/>
            <w:vAlign w:val="center"/>
          </w:tcPr>
          <w:p w:rsidR="004D0857" w:rsidRPr="0059234E" w:rsidRDefault="004D0857" w:rsidP="004D0857">
            <w:pPr>
              <w:pStyle w:val="afffffff0"/>
              <w:rPr>
                <w:lang w:eastAsia="ru-RU"/>
              </w:rPr>
            </w:pPr>
            <w:r w:rsidRPr="002563DF">
              <w:t>БМК-9</w:t>
            </w:r>
          </w:p>
        </w:tc>
        <w:tc>
          <w:tcPr>
            <w:tcW w:w="1276" w:type="dxa"/>
            <w:shd w:val="clear" w:color="auto" w:fill="auto"/>
            <w:noWrap/>
            <w:vAlign w:val="center"/>
          </w:tcPr>
          <w:p w:rsidR="004D0857" w:rsidRDefault="004D0857" w:rsidP="004D0857">
            <w:pPr>
              <w:pStyle w:val="afffffff0"/>
              <w:rPr>
                <w:color w:val="000000"/>
              </w:rPr>
            </w:pPr>
            <w:r>
              <w:rPr>
                <w:rFonts w:cs="Segoe UI"/>
                <w:szCs w:val="22"/>
              </w:rPr>
              <w:t>7,980</w:t>
            </w:r>
          </w:p>
        </w:tc>
        <w:tc>
          <w:tcPr>
            <w:tcW w:w="1134" w:type="dxa"/>
            <w:shd w:val="clear" w:color="auto" w:fill="auto"/>
            <w:noWrap/>
            <w:vAlign w:val="center"/>
          </w:tcPr>
          <w:p w:rsidR="004D0857" w:rsidRDefault="004D0857" w:rsidP="004D0857">
            <w:pPr>
              <w:pStyle w:val="afffffff0"/>
              <w:rPr>
                <w:color w:val="000000"/>
              </w:rPr>
            </w:pPr>
            <w:r>
              <w:rPr>
                <w:rFonts w:cs="Segoe UI"/>
                <w:szCs w:val="22"/>
              </w:rPr>
              <w:t>7,980</w:t>
            </w:r>
          </w:p>
        </w:tc>
        <w:tc>
          <w:tcPr>
            <w:tcW w:w="1134" w:type="dxa"/>
            <w:shd w:val="clear" w:color="auto" w:fill="auto"/>
            <w:noWrap/>
            <w:vAlign w:val="center"/>
          </w:tcPr>
          <w:p w:rsidR="004D0857" w:rsidRDefault="004D0857" w:rsidP="004D0857">
            <w:pPr>
              <w:pStyle w:val="afffffff0"/>
              <w:rPr>
                <w:color w:val="000000"/>
              </w:rPr>
            </w:pPr>
            <w:r w:rsidRPr="0029260D">
              <w:t>5,615</w:t>
            </w:r>
          </w:p>
        </w:tc>
        <w:tc>
          <w:tcPr>
            <w:tcW w:w="1559" w:type="dxa"/>
            <w:shd w:val="clear" w:color="auto" w:fill="auto"/>
            <w:noWrap/>
            <w:vAlign w:val="center"/>
          </w:tcPr>
          <w:p w:rsidR="004D0857" w:rsidRDefault="004D0857" w:rsidP="004D0857">
            <w:pPr>
              <w:pStyle w:val="afffffff0"/>
              <w:rPr>
                <w:color w:val="000000"/>
              </w:rPr>
            </w:pPr>
            <w:r w:rsidRPr="00A33A0C">
              <w:rPr>
                <w:color w:val="000000"/>
              </w:rPr>
              <w:t>Природный газ</w:t>
            </w:r>
          </w:p>
        </w:tc>
        <w:tc>
          <w:tcPr>
            <w:tcW w:w="1276" w:type="dxa"/>
            <w:shd w:val="clear" w:color="auto" w:fill="auto"/>
            <w:noWrap/>
            <w:vAlign w:val="center"/>
          </w:tcPr>
          <w:p w:rsidR="004D0857" w:rsidRDefault="004D0857" w:rsidP="004D0857">
            <w:pPr>
              <w:pStyle w:val="afffffff0"/>
              <w:rPr>
                <w:color w:val="000000"/>
                <w:lang w:eastAsia="ru-RU"/>
              </w:rPr>
            </w:pPr>
            <w:r w:rsidRPr="00204A13">
              <w:t>11985,42</w:t>
            </w:r>
          </w:p>
        </w:tc>
        <w:tc>
          <w:tcPr>
            <w:tcW w:w="1134" w:type="dxa"/>
            <w:shd w:val="clear" w:color="auto" w:fill="auto"/>
            <w:noWrap/>
            <w:vAlign w:val="center"/>
          </w:tcPr>
          <w:p w:rsidR="004D0857" w:rsidRDefault="004D0857" w:rsidP="004D0857">
            <w:pPr>
              <w:pStyle w:val="afffffff0"/>
              <w:rPr>
                <w:color w:val="000000"/>
              </w:rPr>
            </w:pPr>
            <w:r w:rsidRPr="00421E01">
              <w:t>208,92</w:t>
            </w:r>
          </w:p>
        </w:tc>
        <w:tc>
          <w:tcPr>
            <w:tcW w:w="1134" w:type="dxa"/>
            <w:shd w:val="clear" w:color="auto" w:fill="auto"/>
            <w:noWrap/>
            <w:vAlign w:val="center"/>
          </w:tcPr>
          <w:p w:rsidR="004D0857" w:rsidRDefault="004D0857" w:rsidP="004D0857">
            <w:pPr>
              <w:pStyle w:val="afffffff0"/>
              <w:rPr>
                <w:color w:val="000000"/>
              </w:rPr>
            </w:pPr>
            <w:r w:rsidRPr="00EC528F">
              <w:t>2061,780</w:t>
            </w:r>
          </w:p>
        </w:tc>
        <w:tc>
          <w:tcPr>
            <w:tcW w:w="1275" w:type="dxa"/>
            <w:shd w:val="clear" w:color="auto" w:fill="auto"/>
            <w:noWrap/>
            <w:vAlign w:val="center"/>
          </w:tcPr>
          <w:p w:rsidR="004D0857" w:rsidRDefault="004D0857" w:rsidP="004D0857">
            <w:pPr>
              <w:pStyle w:val="afffffff0"/>
              <w:rPr>
                <w:color w:val="000000"/>
              </w:rPr>
            </w:pPr>
            <w:r w:rsidRPr="00713917">
              <w:t>9714,7</w:t>
            </w:r>
          </w:p>
        </w:tc>
        <w:tc>
          <w:tcPr>
            <w:tcW w:w="1276" w:type="dxa"/>
            <w:shd w:val="clear" w:color="auto" w:fill="auto"/>
            <w:noWrap/>
            <w:vAlign w:val="center"/>
          </w:tcPr>
          <w:p w:rsidR="004D0857" w:rsidRDefault="004D0857" w:rsidP="004D0857">
            <w:pPr>
              <w:pStyle w:val="afffffff0"/>
              <w:rPr>
                <w:color w:val="000000"/>
                <w:lang w:eastAsia="ru-RU"/>
              </w:rPr>
            </w:pPr>
            <w:r w:rsidRPr="001B7D32">
              <w:t>1587,280</w:t>
            </w:r>
          </w:p>
        </w:tc>
        <w:tc>
          <w:tcPr>
            <w:tcW w:w="1041" w:type="dxa"/>
            <w:shd w:val="clear" w:color="auto" w:fill="auto"/>
            <w:noWrap/>
            <w:vAlign w:val="center"/>
          </w:tcPr>
          <w:p w:rsidR="004D0857" w:rsidRDefault="004D0857" w:rsidP="004D0857">
            <w:pPr>
              <w:pStyle w:val="afffffff0"/>
              <w:rPr>
                <w:color w:val="000000"/>
                <w:lang w:eastAsia="ru-RU"/>
              </w:rPr>
            </w:pPr>
            <w:r w:rsidRPr="009A1B64">
              <w:t>149,651</w:t>
            </w:r>
          </w:p>
        </w:tc>
      </w:tr>
      <w:tr w:rsidR="004D0857" w:rsidRPr="00C333CF" w:rsidTr="004D0857">
        <w:trPr>
          <w:cantSplit/>
          <w:trHeight w:val="255"/>
        </w:trPr>
        <w:tc>
          <w:tcPr>
            <w:tcW w:w="534" w:type="dxa"/>
            <w:vAlign w:val="center"/>
          </w:tcPr>
          <w:p w:rsidR="004D0857" w:rsidRPr="00557177" w:rsidRDefault="004D0857" w:rsidP="004D0857">
            <w:pPr>
              <w:pStyle w:val="afffffff0"/>
            </w:pPr>
            <w:r>
              <w:t>10</w:t>
            </w:r>
          </w:p>
        </w:tc>
        <w:tc>
          <w:tcPr>
            <w:tcW w:w="3147" w:type="dxa"/>
            <w:shd w:val="clear" w:color="auto" w:fill="auto"/>
            <w:noWrap/>
            <w:vAlign w:val="center"/>
          </w:tcPr>
          <w:p w:rsidR="004D0857" w:rsidRPr="0059234E" w:rsidRDefault="004D0857" w:rsidP="004D0857">
            <w:pPr>
              <w:pStyle w:val="afffffff0"/>
              <w:rPr>
                <w:lang w:eastAsia="ru-RU"/>
              </w:rPr>
            </w:pPr>
            <w:r w:rsidRPr="00D820EB">
              <w:t>Котельная с. Карманово, ул. Набережная</w:t>
            </w:r>
            <w:r>
              <w:t>, 18</w:t>
            </w:r>
          </w:p>
        </w:tc>
        <w:tc>
          <w:tcPr>
            <w:tcW w:w="1276" w:type="dxa"/>
            <w:shd w:val="clear" w:color="auto" w:fill="auto"/>
            <w:noWrap/>
            <w:vAlign w:val="center"/>
          </w:tcPr>
          <w:p w:rsidR="004D0857" w:rsidRDefault="004D0857" w:rsidP="004D0857">
            <w:pPr>
              <w:pStyle w:val="afffffff0"/>
              <w:rPr>
                <w:color w:val="000000"/>
              </w:rPr>
            </w:pPr>
            <w:r>
              <w:rPr>
                <w:rFonts w:cs="Segoe UI"/>
                <w:szCs w:val="22"/>
              </w:rPr>
              <w:t>0,130</w:t>
            </w:r>
          </w:p>
        </w:tc>
        <w:tc>
          <w:tcPr>
            <w:tcW w:w="1134" w:type="dxa"/>
            <w:shd w:val="clear" w:color="auto" w:fill="auto"/>
            <w:noWrap/>
            <w:vAlign w:val="center"/>
          </w:tcPr>
          <w:p w:rsidR="004D0857" w:rsidRDefault="004D0857" w:rsidP="004D0857">
            <w:pPr>
              <w:pStyle w:val="afffffff0"/>
              <w:rPr>
                <w:color w:val="000000"/>
              </w:rPr>
            </w:pPr>
            <w:r>
              <w:rPr>
                <w:rFonts w:cs="Segoe UI"/>
                <w:szCs w:val="22"/>
              </w:rPr>
              <w:t>0,130</w:t>
            </w:r>
          </w:p>
        </w:tc>
        <w:tc>
          <w:tcPr>
            <w:tcW w:w="1134" w:type="dxa"/>
            <w:shd w:val="clear" w:color="auto" w:fill="auto"/>
            <w:noWrap/>
            <w:vAlign w:val="center"/>
          </w:tcPr>
          <w:p w:rsidR="004D0857" w:rsidRDefault="004D0857" w:rsidP="004D0857">
            <w:pPr>
              <w:pStyle w:val="afffffff0"/>
              <w:rPr>
                <w:color w:val="000000"/>
              </w:rPr>
            </w:pPr>
            <w:r w:rsidRPr="0029260D">
              <w:t>0,108</w:t>
            </w:r>
          </w:p>
        </w:tc>
        <w:tc>
          <w:tcPr>
            <w:tcW w:w="1559" w:type="dxa"/>
            <w:shd w:val="clear" w:color="auto" w:fill="auto"/>
            <w:noWrap/>
            <w:vAlign w:val="center"/>
          </w:tcPr>
          <w:p w:rsidR="004D0857" w:rsidRDefault="004D0857" w:rsidP="004D0857">
            <w:pPr>
              <w:pStyle w:val="afffffff0"/>
              <w:rPr>
                <w:color w:val="000000"/>
              </w:rPr>
            </w:pPr>
            <w:r w:rsidRPr="00A33A0C">
              <w:rPr>
                <w:color w:val="000000"/>
              </w:rPr>
              <w:t>Природный газ</w:t>
            </w:r>
          </w:p>
        </w:tc>
        <w:tc>
          <w:tcPr>
            <w:tcW w:w="1276" w:type="dxa"/>
            <w:shd w:val="clear" w:color="auto" w:fill="auto"/>
            <w:noWrap/>
            <w:vAlign w:val="center"/>
          </w:tcPr>
          <w:p w:rsidR="004D0857" w:rsidRDefault="004D0857" w:rsidP="004D0857">
            <w:pPr>
              <w:pStyle w:val="afffffff0"/>
              <w:rPr>
                <w:color w:val="000000"/>
                <w:lang w:eastAsia="ru-RU"/>
              </w:rPr>
            </w:pPr>
            <w:r w:rsidRPr="00204A13">
              <w:t>225,10</w:t>
            </w:r>
          </w:p>
        </w:tc>
        <w:tc>
          <w:tcPr>
            <w:tcW w:w="1134" w:type="dxa"/>
            <w:shd w:val="clear" w:color="auto" w:fill="auto"/>
            <w:noWrap/>
            <w:vAlign w:val="center"/>
          </w:tcPr>
          <w:p w:rsidR="004D0857" w:rsidRDefault="004D0857" w:rsidP="004D0857">
            <w:pPr>
              <w:pStyle w:val="afffffff0"/>
              <w:rPr>
                <w:color w:val="000000"/>
              </w:rPr>
            </w:pPr>
            <w:r w:rsidRPr="00421E01">
              <w:t>2,40</w:t>
            </w:r>
          </w:p>
        </w:tc>
        <w:tc>
          <w:tcPr>
            <w:tcW w:w="1134" w:type="dxa"/>
            <w:shd w:val="clear" w:color="auto" w:fill="auto"/>
            <w:noWrap/>
            <w:vAlign w:val="center"/>
          </w:tcPr>
          <w:p w:rsidR="004D0857" w:rsidRDefault="004D0857" w:rsidP="004D0857">
            <w:pPr>
              <w:pStyle w:val="afffffff0"/>
              <w:rPr>
                <w:color w:val="000000"/>
              </w:rPr>
            </w:pPr>
            <w:r w:rsidRPr="00EC528F">
              <w:t>2,000</w:t>
            </w:r>
          </w:p>
        </w:tc>
        <w:tc>
          <w:tcPr>
            <w:tcW w:w="1275" w:type="dxa"/>
            <w:shd w:val="clear" w:color="auto" w:fill="auto"/>
            <w:noWrap/>
            <w:vAlign w:val="center"/>
          </w:tcPr>
          <w:p w:rsidR="004D0857" w:rsidRDefault="004D0857" w:rsidP="004D0857">
            <w:pPr>
              <w:pStyle w:val="afffffff0"/>
              <w:rPr>
                <w:color w:val="000000"/>
              </w:rPr>
            </w:pPr>
            <w:r w:rsidRPr="00713917">
              <w:t>220,7</w:t>
            </w:r>
          </w:p>
        </w:tc>
        <w:tc>
          <w:tcPr>
            <w:tcW w:w="1276" w:type="dxa"/>
            <w:shd w:val="clear" w:color="auto" w:fill="auto"/>
            <w:noWrap/>
            <w:vAlign w:val="center"/>
          </w:tcPr>
          <w:p w:rsidR="004D0857" w:rsidRDefault="004D0857" w:rsidP="004D0857">
            <w:pPr>
              <w:pStyle w:val="afffffff0"/>
              <w:rPr>
                <w:color w:val="000000"/>
                <w:lang w:eastAsia="ru-RU"/>
              </w:rPr>
            </w:pPr>
            <w:r w:rsidRPr="001B7D32">
              <w:t>30,810</w:t>
            </w:r>
          </w:p>
        </w:tc>
        <w:tc>
          <w:tcPr>
            <w:tcW w:w="1041" w:type="dxa"/>
            <w:shd w:val="clear" w:color="auto" w:fill="auto"/>
            <w:noWrap/>
            <w:vAlign w:val="center"/>
          </w:tcPr>
          <w:p w:rsidR="004D0857" w:rsidRDefault="004D0857" w:rsidP="004D0857">
            <w:pPr>
              <w:pStyle w:val="afffffff0"/>
              <w:rPr>
                <w:color w:val="000000"/>
                <w:lang w:eastAsia="ru-RU"/>
              </w:rPr>
            </w:pPr>
            <w:r w:rsidRPr="009A1B64">
              <w:t>154,666</w:t>
            </w:r>
          </w:p>
        </w:tc>
      </w:tr>
      <w:tr w:rsidR="004D0857" w:rsidRPr="00C333CF" w:rsidTr="004D0857">
        <w:trPr>
          <w:cantSplit/>
          <w:trHeight w:val="255"/>
        </w:trPr>
        <w:tc>
          <w:tcPr>
            <w:tcW w:w="534" w:type="dxa"/>
            <w:vAlign w:val="center"/>
          </w:tcPr>
          <w:p w:rsidR="004D0857" w:rsidRPr="00557177" w:rsidRDefault="004D0857" w:rsidP="004D0857">
            <w:pPr>
              <w:pStyle w:val="afffffff0"/>
            </w:pPr>
            <w:r>
              <w:t>11</w:t>
            </w:r>
          </w:p>
        </w:tc>
        <w:tc>
          <w:tcPr>
            <w:tcW w:w="3147" w:type="dxa"/>
            <w:shd w:val="clear" w:color="auto" w:fill="auto"/>
            <w:noWrap/>
            <w:vAlign w:val="center"/>
          </w:tcPr>
          <w:p w:rsidR="004D0857" w:rsidRPr="0059234E" w:rsidRDefault="004D0857" w:rsidP="004D0857">
            <w:pPr>
              <w:pStyle w:val="afffffff0"/>
              <w:rPr>
                <w:lang w:eastAsia="ru-RU"/>
              </w:rPr>
            </w:pPr>
            <w:r w:rsidRPr="002563DF">
              <w:t>Котельная пр. Первомайский, 1</w:t>
            </w:r>
          </w:p>
        </w:tc>
        <w:tc>
          <w:tcPr>
            <w:tcW w:w="1276" w:type="dxa"/>
            <w:shd w:val="clear" w:color="auto" w:fill="auto"/>
            <w:noWrap/>
            <w:vAlign w:val="center"/>
          </w:tcPr>
          <w:p w:rsidR="004D0857" w:rsidRDefault="004D0857" w:rsidP="004D0857">
            <w:pPr>
              <w:pStyle w:val="afffffff0"/>
              <w:rPr>
                <w:color w:val="000000"/>
              </w:rPr>
            </w:pPr>
            <w:r>
              <w:rPr>
                <w:rFonts w:cs="Segoe UI"/>
                <w:szCs w:val="22"/>
              </w:rPr>
              <w:t>0,308</w:t>
            </w:r>
          </w:p>
        </w:tc>
        <w:tc>
          <w:tcPr>
            <w:tcW w:w="1134" w:type="dxa"/>
            <w:shd w:val="clear" w:color="auto" w:fill="auto"/>
            <w:noWrap/>
            <w:vAlign w:val="center"/>
          </w:tcPr>
          <w:p w:rsidR="004D0857" w:rsidRDefault="004D0857" w:rsidP="004D0857">
            <w:pPr>
              <w:pStyle w:val="afffffff0"/>
              <w:rPr>
                <w:color w:val="000000"/>
              </w:rPr>
            </w:pPr>
            <w:r>
              <w:rPr>
                <w:rFonts w:cs="Segoe UI"/>
                <w:szCs w:val="22"/>
              </w:rPr>
              <w:t>0,308</w:t>
            </w:r>
          </w:p>
        </w:tc>
        <w:tc>
          <w:tcPr>
            <w:tcW w:w="1134" w:type="dxa"/>
            <w:shd w:val="clear" w:color="auto" w:fill="auto"/>
            <w:noWrap/>
            <w:vAlign w:val="center"/>
          </w:tcPr>
          <w:p w:rsidR="004D0857" w:rsidRDefault="004D0857" w:rsidP="004D0857">
            <w:pPr>
              <w:pStyle w:val="afffffff0"/>
              <w:rPr>
                <w:color w:val="000000"/>
              </w:rPr>
            </w:pPr>
            <w:r w:rsidRPr="0029260D">
              <w:t>0,300</w:t>
            </w:r>
          </w:p>
        </w:tc>
        <w:tc>
          <w:tcPr>
            <w:tcW w:w="1559" w:type="dxa"/>
            <w:shd w:val="clear" w:color="auto" w:fill="auto"/>
            <w:noWrap/>
            <w:vAlign w:val="center"/>
          </w:tcPr>
          <w:p w:rsidR="004D0857" w:rsidRDefault="004D0857" w:rsidP="004D0857">
            <w:pPr>
              <w:pStyle w:val="afffffff0"/>
              <w:rPr>
                <w:color w:val="000000"/>
              </w:rPr>
            </w:pPr>
            <w:r w:rsidRPr="00A33A0C">
              <w:rPr>
                <w:color w:val="000000"/>
              </w:rPr>
              <w:t>Природный газ</w:t>
            </w:r>
          </w:p>
        </w:tc>
        <w:tc>
          <w:tcPr>
            <w:tcW w:w="1276" w:type="dxa"/>
            <w:shd w:val="clear" w:color="auto" w:fill="auto"/>
            <w:noWrap/>
            <w:vAlign w:val="center"/>
          </w:tcPr>
          <w:p w:rsidR="004D0857" w:rsidRDefault="004D0857" w:rsidP="004D0857">
            <w:pPr>
              <w:pStyle w:val="afffffff0"/>
              <w:rPr>
                <w:color w:val="000000"/>
                <w:lang w:eastAsia="ru-RU"/>
              </w:rPr>
            </w:pPr>
            <w:r w:rsidRPr="00204A13">
              <w:t>860,00</w:t>
            </w:r>
          </w:p>
        </w:tc>
        <w:tc>
          <w:tcPr>
            <w:tcW w:w="1134" w:type="dxa"/>
            <w:shd w:val="clear" w:color="auto" w:fill="auto"/>
            <w:noWrap/>
            <w:vAlign w:val="center"/>
          </w:tcPr>
          <w:p w:rsidR="004D0857" w:rsidRDefault="004D0857" w:rsidP="004D0857">
            <w:pPr>
              <w:pStyle w:val="afffffff0"/>
              <w:rPr>
                <w:color w:val="000000"/>
              </w:rPr>
            </w:pPr>
            <w:r w:rsidRPr="00421E01">
              <w:t>0,00</w:t>
            </w:r>
          </w:p>
        </w:tc>
        <w:tc>
          <w:tcPr>
            <w:tcW w:w="1134" w:type="dxa"/>
            <w:shd w:val="clear" w:color="auto" w:fill="auto"/>
            <w:noWrap/>
            <w:vAlign w:val="center"/>
          </w:tcPr>
          <w:p w:rsidR="004D0857" w:rsidRDefault="004D0857" w:rsidP="004D0857">
            <w:pPr>
              <w:pStyle w:val="afffffff0"/>
              <w:rPr>
                <w:color w:val="000000"/>
              </w:rPr>
            </w:pPr>
            <w:r w:rsidRPr="00EC528F">
              <w:t>11,000</w:t>
            </w:r>
          </w:p>
        </w:tc>
        <w:tc>
          <w:tcPr>
            <w:tcW w:w="1275" w:type="dxa"/>
            <w:shd w:val="clear" w:color="auto" w:fill="auto"/>
            <w:noWrap/>
            <w:vAlign w:val="center"/>
          </w:tcPr>
          <w:p w:rsidR="004D0857" w:rsidRDefault="004D0857" w:rsidP="004D0857">
            <w:pPr>
              <w:pStyle w:val="afffffff0"/>
              <w:rPr>
                <w:color w:val="000000"/>
              </w:rPr>
            </w:pPr>
            <w:r w:rsidRPr="00713917">
              <w:t>849,0</w:t>
            </w:r>
          </w:p>
        </w:tc>
        <w:tc>
          <w:tcPr>
            <w:tcW w:w="1276" w:type="dxa"/>
            <w:shd w:val="clear" w:color="auto" w:fill="auto"/>
            <w:noWrap/>
            <w:vAlign w:val="center"/>
          </w:tcPr>
          <w:p w:rsidR="004D0857" w:rsidRDefault="004D0857" w:rsidP="004D0857">
            <w:pPr>
              <w:pStyle w:val="afffffff0"/>
              <w:rPr>
                <w:color w:val="000000"/>
                <w:lang w:eastAsia="ru-RU"/>
              </w:rPr>
            </w:pPr>
            <w:r w:rsidRPr="001B7D32">
              <w:t>114,800</w:t>
            </w:r>
          </w:p>
        </w:tc>
        <w:tc>
          <w:tcPr>
            <w:tcW w:w="1041" w:type="dxa"/>
            <w:shd w:val="clear" w:color="auto" w:fill="auto"/>
            <w:noWrap/>
            <w:vAlign w:val="center"/>
          </w:tcPr>
          <w:p w:rsidR="004D0857" w:rsidRDefault="004D0857" w:rsidP="004D0857">
            <w:pPr>
              <w:pStyle w:val="afffffff0"/>
              <w:rPr>
                <w:color w:val="000000"/>
                <w:lang w:eastAsia="ru-RU"/>
              </w:rPr>
            </w:pPr>
            <w:r w:rsidRPr="009A1B64">
              <w:t>150,842</w:t>
            </w:r>
          </w:p>
        </w:tc>
      </w:tr>
      <w:tr w:rsidR="004D0857" w:rsidRPr="00C333CF" w:rsidTr="004D0857">
        <w:trPr>
          <w:cantSplit/>
          <w:trHeight w:val="255"/>
        </w:trPr>
        <w:tc>
          <w:tcPr>
            <w:tcW w:w="534" w:type="dxa"/>
            <w:vAlign w:val="center"/>
          </w:tcPr>
          <w:p w:rsidR="004D0857" w:rsidRPr="00557177" w:rsidRDefault="004D0857" w:rsidP="004D0857">
            <w:pPr>
              <w:pStyle w:val="afffffff0"/>
            </w:pPr>
            <w:r>
              <w:t>12</w:t>
            </w:r>
          </w:p>
        </w:tc>
        <w:tc>
          <w:tcPr>
            <w:tcW w:w="3147" w:type="dxa"/>
            <w:shd w:val="clear" w:color="auto" w:fill="auto"/>
            <w:noWrap/>
            <w:vAlign w:val="center"/>
          </w:tcPr>
          <w:p w:rsidR="004D0857" w:rsidRPr="0059234E" w:rsidRDefault="004D0857" w:rsidP="004D0857">
            <w:pPr>
              <w:pStyle w:val="afffffff0"/>
              <w:rPr>
                <w:lang w:eastAsia="ru-RU"/>
              </w:rPr>
            </w:pPr>
            <w:r w:rsidRPr="002563DF">
              <w:t>Котельная ул. Комсомольская, 9</w:t>
            </w:r>
          </w:p>
        </w:tc>
        <w:tc>
          <w:tcPr>
            <w:tcW w:w="1276" w:type="dxa"/>
            <w:shd w:val="clear" w:color="auto" w:fill="auto"/>
            <w:noWrap/>
            <w:vAlign w:val="center"/>
          </w:tcPr>
          <w:p w:rsidR="004D0857" w:rsidRDefault="004D0857" w:rsidP="004D0857">
            <w:pPr>
              <w:pStyle w:val="afffffff0"/>
              <w:rPr>
                <w:color w:val="000000"/>
              </w:rPr>
            </w:pPr>
            <w:r>
              <w:rPr>
                <w:rFonts w:cs="Segoe UI"/>
                <w:szCs w:val="22"/>
              </w:rPr>
              <w:t>0,154</w:t>
            </w:r>
          </w:p>
        </w:tc>
        <w:tc>
          <w:tcPr>
            <w:tcW w:w="1134" w:type="dxa"/>
            <w:shd w:val="clear" w:color="auto" w:fill="auto"/>
            <w:noWrap/>
            <w:vAlign w:val="center"/>
          </w:tcPr>
          <w:p w:rsidR="004D0857" w:rsidRDefault="004D0857" w:rsidP="004D0857">
            <w:pPr>
              <w:pStyle w:val="afffffff0"/>
              <w:rPr>
                <w:color w:val="000000"/>
              </w:rPr>
            </w:pPr>
            <w:r>
              <w:rPr>
                <w:rFonts w:cs="Segoe UI"/>
                <w:szCs w:val="22"/>
              </w:rPr>
              <w:t>0,154</w:t>
            </w:r>
          </w:p>
        </w:tc>
        <w:tc>
          <w:tcPr>
            <w:tcW w:w="1134" w:type="dxa"/>
            <w:shd w:val="clear" w:color="auto" w:fill="auto"/>
            <w:noWrap/>
            <w:vAlign w:val="center"/>
          </w:tcPr>
          <w:p w:rsidR="004D0857" w:rsidRDefault="004D0857" w:rsidP="004D0857">
            <w:pPr>
              <w:pStyle w:val="afffffff0"/>
              <w:rPr>
                <w:color w:val="000000"/>
              </w:rPr>
            </w:pPr>
            <w:r w:rsidRPr="0029260D">
              <w:t>0,046</w:t>
            </w:r>
          </w:p>
        </w:tc>
        <w:tc>
          <w:tcPr>
            <w:tcW w:w="1559" w:type="dxa"/>
            <w:shd w:val="clear" w:color="auto" w:fill="auto"/>
            <w:noWrap/>
            <w:vAlign w:val="center"/>
          </w:tcPr>
          <w:p w:rsidR="004D0857" w:rsidRDefault="004D0857" w:rsidP="004D0857">
            <w:pPr>
              <w:pStyle w:val="afffffff0"/>
              <w:rPr>
                <w:color w:val="000000"/>
              </w:rPr>
            </w:pPr>
            <w:r w:rsidRPr="00A33A0C">
              <w:rPr>
                <w:color w:val="000000"/>
              </w:rPr>
              <w:t>Природный газ</w:t>
            </w:r>
          </w:p>
        </w:tc>
        <w:tc>
          <w:tcPr>
            <w:tcW w:w="1276" w:type="dxa"/>
            <w:shd w:val="clear" w:color="auto" w:fill="auto"/>
            <w:noWrap/>
            <w:vAlign w:val="center"/>
          </w:tcPr>
          <w:p w:rsidR="004D0857" w:rsidRDefault="004D0857" w:rsidP="004D0857">
            <w:pPr>
              <w:pStyle w:val="afffffff0"/>
              <w:rPr>
                <w:color w:val="000000"/>
                <w:lang w:eastAsia="ru-RU"/>
              </w:rPr>
            </w:pPr>
            <w:r w:rsidRPr="00204A13">
              <w:t>127,00</w:t>
            </w:r>
          </w:p>
        </w:tc>
        <w:tc>
          <w:tcPr>
            <w:tcW w:w="1134" w:type="dxa"/>
            <w:shd w:val="clear" w:color="auto" w:fill="auto"/>
            <w:noWrap/>
            <w:vAlign w:val="center"/>
          </w:tcPr>
          <w:p w:rsidR="004D0857" w:rsidRDefault="004D0857" w:rsidP="004D0857">
            <w:pPr>
              <w:pStyle w:val="afffffff0"/>
              <w:rPr>
                <w:color w:val="000000"/>
              </w:rPr>
            </w:pPr>
            <w:r w:rsidRPr="00421E01">
              <w:t>12,00</w:t>
            </w:r>
          </w:p>
        </w:tc>
        <w:tc>
          <w:tcPr>
            <w:tcW w:w="1134" w:type="dxa"/>
            <w:shd w:val="clear" w:color="auto" w:fill="auto"/>
            <w:noWrap/>
            <w:vAlign w:val="center"/>
          </w:tcPr>
          <w:p w:rsidR="004D0857" w:rsidRDefault="004D0857" w:rsidP="004D0857">
            <w:pPr>
              <w:pStyle w:val="afffffff0"/>
              <w:rPr>
                <w:color w:val="000000"/>
              </w:rPr>
            </w:pPr>
            <w:r w:rsidRPr="00EC528F">
              <w:t>0,000</w:t>
            </w:r>
          </w:p>
        </w:tc>
        <w:tc>
          <w:tcPr>
            <w:tcW w:w="1275" w:type="dxa"/>
            <w:shd w:val="clear" w:color="auto" w:fill="auto"/>
            <w:noWrap/>
            <w:vAlign w:val="center"/>
          </w:tcPr>
          <w:p w:rsidR="004D0857" w:rsidRDefault="004D0857" w:rsidP="004D0857">
            <w:pPr>
              <w:pStyle w:val="afffffff0"/>
              <w:rPr>
                <w:color w:val="000000"/>
              </w:rPr>
            </w:pPr>
            <w:r w:rsidRPr="00713917">
              <w:t>114,0</w:t>
            </w:r>
          </w:p>
        </w:tc>
        <w:tc>
          <w:tcPr>
            <w:tcW w:w="1276" w:type="dxa"/>
            <w:shd w:val="clear" w:color="auto" w:fill="auto"/>
            <w:noWrap/>
            <w:vAlign w:val="center"/>
          </w:tcPr>
          <w:p w:rsidR="004D0857" w:rsidRDefault="004D0857" w:rsidP="004D0857">
            <w:pPr>
              <w:pStyle w:val="afffffff0"/>
              <w:rPr>
                <w:color w:val="000000"/>
                <w:lang w:eastAsia="ru-RU"/>
              </w:rPr>
            </w:pPr>
            <w:r w:rsidRPr="001B7D32">
              <w:t>17,000</w:t>
            </w:r>
          </w:p>
        </w:tc>
        <w:tc>
          <w:tcPr>
            <w:tcW w:w="1041" w:type="dxa"/>
            <w:shd w:val="clear" w:color="auto" w:fill="auto"/>
            <w:noWrap/>
            <w:vAlign w:val="center"/>
          </w:tcPr>
          <w:p w:rsidR="004D0857" w:rsidRDefault="004D0857" w:rsidP="004D0857">
            <w:pPr>
              <w:pStyle w:val="afffffff0"/>
              <w:rPr>
                <w:color w:val="000000"/>
                <w:lang w:eastAsia="ru-RU"/>
              </w:rPr>
            </w:pPr>
            <w:r w:rsidRPr="009A1B64">
              <w:t>152,460</w:t>
            </w:r>
          </w:p>
        </w:tc>
      </w:tr>
      <w:tr w:rsidR="004D0857" w:rsidRPr="00C333CF" w:rsidTr="004D0857">
        <w:trPr>
          <w:cantSplit/>
          <w:trHeight w:val="255"/>
        </w:trPr>
        <w:tc>
          <w:tcPr>
            <w:tcW w:w="534" w:type="dxa"/>
            <w:vAlign w:val="center"/>
          </w:tcPr>
          <w:p w:rsidR="004D0857" w:rsidRPr="00557177" w:rsidRDefault="004D0857" w:rsidP="004D0857">
            <w:pPr>
              <w:pStyle w:val="afffffff0"/>
            </w:pPr>
            <w:r>
              <w:t>13</w:t>
            </w:r>
          </w:p>
        </w:tc>
        <w:tc>
          <w:tcPr>
            <w:tcW w:w="3147" w:type="dxa"/>
            <w:shd w:val="clear" w:color="auto" w:fill="auto"/>
            <w:noWrap/>
            <w:vAlign w:val="center"/>
          </w:tcPr>
          <w:p w:rsidR="004D0857" w:rsidRPr="0059234E" w:rsidRDefault="004D0857" w:rsidP="004D0857">
            <w:pPr>
              <w:pStyle w:val="afffffff0"/>
              <w:rPr>
                <w:lang w:eastAsia="ru-RU"/>
              </w:rPr>
            </w:pPr>
            <w:r w:rsidRPr="00680FB8">
              <w:t>Котельная г. Гагарин, ул. Советская д. 64а, ФОК «Восток»</w:t>
            </w:r>
          </w:p>
        </w:tc>
        <w:tc>
          <w:tcPr>
            <w:tcW w:w="1276" w:type="dxa"/>
            <w:shd w:val="clear" w:color="auto" w:fill="auto"/>
            <w:noWrap/>
            <w:vAlign w:val="center"/>
          </w:tcPr>
          <w:p w:rsidR="004D0857" w:rsidRDefault="004D0857" w:rsidP="004D0857">
            <w:pPr>
              <w:pStyle w:val="afffffff0"/>
              <w:rPr>
                <w:color w:val="000000"/>
              </w:rPr>
            </w:pPr>
            <w:r>
              <w:rPr>
                <w:rFonts w:cs="Segoe UI"/>
                <w:szCs w:val="22"/>
              </w:rPr>
              <w:t>0,276</w:t>
            </w:r>
          </w:p>
        </w:tc>
        <w:tc>
          <w:tcPr>
            <w:tcW w:w="1134" w:type="dxa"/>
            <w:shd w:val="clear" w:color="auto" w:fill="auto"/>
            <w:noWrap/>
            <w:vAlign w:val="center"/>
          </w:tcPr>
          <w:p w:rsidR="004D0857" w:rsidRDefault="004D0857" w:rsidP="004D0857">
            <w:pPr>
              <w:pStyle w:val="afffffff0"/>
              <w:rPr>
                <w:color w:val="000000"/>
              </w:rPr>
            </w:pPr>
            <w:r>
              <w:rPr>
                <w:rFonts w:cs="Segoe UI"/>
                <w:szCs w:val="22"/>
              </w:rPr>
              <w:t>0,276</w:t>
            </w:r>
          </w:p>
        </w:tc>
        <w:tc>
          <w:tcPr>
            <w:tcW w:w="1134" w:type="dxa"/>
            <w:shd w:val="clear" w:color="auto" w:fill="auto"/>
            <w:noWrap/>
            <w:vAlign w:val="center"/>
          </w:tcPr>
          <w:p w:rsidR="004D0857" w:rsidRDefault="004D0857" w:rsidP="004D0857">
            <w:pPr>
              <w:pStyle w:val="afffffff0"/>
              <w:rPr>
                <w:color w:val="000000"/>
              </w:rPr>
            </w:pPr>
            <w:r w:rsidRPr="0029260D">
              <w:t>0,250</w:t>
            </w:r>
          </w:p>
        </w:tc>
        <w:tc>
          <w:tcPr>
            <w:tcW w:w="1559" w:type="dxa"/>
            <w:shd w:val="clear" w:color="auto" w:fill="auto"/>
            <w:noWrap/>
            <w:vAlign w:val="center"/>
          </w:tcPr>
          <w:p w:rsidR="004D0857" w:rsidRDefault="004D0857" w:rsidP="004D0857">
            <w:pPr>
              <w:pStyle w:val="afffffff0"/>
              <w:rPr>
                <w:color w:val="000000"/>
              </w:rPr>
            </w:pPr>
            <w:r w:rsidRPr="00A33A0C">
              <w:rPr>
                <w:color w:val="000000"/>
              </w:rPr>
              <w:t>Природный газ</w:t>
            </w:r>
          </w:p>
        </w:tc>
        <w:tc>
          <w:tcPr>
            <w:tcW w:w="1276" w:type="dxa"/>
            <w:shd w:val="clear" w:color="auto" w:fill="auto"/>
            <w:noWrap/>
            <w:vAlign w:val="center"/>
          </w:tcPr>
          <w:p w:rsidR="004D0857" w:rsidRDefault="004D0857" w:rsidP="004D0857">
            <w:pPr>
              <w:pStyle w:val="afffffff0"/>
              <w:rPr>
                <w:color w:val="000000"/>
                <w:lang w:eastAsia="ru-RU"/>
              </w:rPr>
            </w:pPr>
            <w:r w:rsidRPr="00204A13">
              <w:t>716,00</w:t>
            </w:r>
          </w:p>
        </w:tc>
        <w:tc>
          <w:tcPr>
            <w:tcW w:w="1134" w:type="dxa"/>
            <w:shd w:val="clear" w:color="auto" w:fill="auto"/>
            <w:noWrap/>
            <w:vAlign w:val="center"/>
          </w:tcPr>
          <w:p w:rsidR="004D0857" w:rsidRDefault="004D0857" w:rsidP="004D0857">
            <w:pPr>
              <w:pStyle w:val="afffffff0"/>
              <w:rPr>
                <w:color w:val="000000"/>
              </w:rPr>
            </w:pPr>
            <w:r w:rsidRPr="00421E01">
              <w:t>7,00</w:t>
            </w:r>
          </w:p>
        </w:tc>
        <w:tc>
          <w:tcPr>
            <w:tcW w:w="1134" w:type="dxa"/>
            <w:shd w:val="clear" w:color="auto" w:fill="auto"/>
            <w:noWrap/>
            <w:vAlign w:val="center"/>
          </w:tcPr>
          <w:p w:rsidR="004D0857" w:rsidRDefault="004D0857" w:rsidP="004D0857">
            <w:pPr>
              <w:pStyle w:val="afffffff0"/>
              <w:rPr>
                <w:color w:val="000000"/>
              </w:rPr>
            </w:pPr>
            <w:r w:rsidRPr="00EC528F">
              <w:t>25,000</w:t>
            </w:r>
          </w:p>
        </w:tc>
        <w:tc>
          <w:tcPr>
            <w:tcW w:w="1275" w:type="dxa"/>
            <w:shd w:val="clear" w:color="auto" w:fill="auto"/>
            <w:noWrap/>
            <w:vAlign w:val="center"/>
          </w:tcPr>
          <w:p w:rsidR="004D0857" w:rsidRDefault="004D0857" w:rsidP="004D0857">
            <w:pPr>
              <w:pStyle w:val="afffffff0"/>
              <w:rPr>
                <w:color w:val="000000"/>
              </w:rPr>
            </w:pPr>
            <w:r w:rsidRPr="00713917">
              <w:t>684,0</w:t>
            </w:r>
          </w:p>
        </w:tc>
        <w:tc>
          <w:tcPr>
            <w:tcW w:w="1276" w:type="dxa"/>
            <w:shd w:val="clear" w:color="auto" w:fill="auto"/>
            <w:noWrap/>
            <w:vAlign w:val="center"/>
          </w:tcPr>
          <w:p w:rsidR="004D0857" w:rsidRDefault="004D0857" w:rsidP="004D0857">
            <w:pPr>
              <w:pStyle w:val="afffffff0"/>
              <w:rPr>
                <w:color w:val="000000"/>
                <w:lang w:eastAsia="ru-RU"/>
              </w:rPr>
            </w:pPr>
            <w:r w:rsidRPr="001B7D32">
              <w:t>97,600</w:t>
            </w:r>
          </w:p>
        </w:tc>
        <w:tc>
          <w:tcPr>
            <w:tcW w:w="1041" w:type="dxa"/>
            <w:shd w:val="clear" w:color="auto" w:fill="auto"/>
            <w:noWrap/>
            <w:vAlign w:val="center"/>
          </w:tcPr>
          <w:p w:rsidR="004D0857" w:rsidRDefault="004D0857" w:rsidP="004D0857">
            <w:pPr>
              <w:pStyle w:val="afffffff0"/>
              <w:rPr>
                <w:color w:val="000000"/>
                <w:lang w:eastAsia="ru-RU"/>
              </w:rPr>
            </w:pPr>
            <w:r w:rsidRPr="009A1B64">
              <w:t>154,034</w:t>
            </w:r>
          </w:p>
        </w:tc>
      </w:tr>
      <w:tr w:rsidR="004D0857" w:rsidRPr="00C333CF" w:rsidTr="004D0857">
        <w:trPr>
          <w:cantSplit/>
          <w:trHeight w:val="255"/>
        </w:trPr>
        <w:tc>
          <w:tcPr>
            <w:tcW w:w="534" w:type="dxa"/>
            <w:vAlign w:val="center"/>
          </w:tcPr>
          <w:p w:rsidR="004D0857" w:rsidRPr="00557177" w:rsidRDefault="004D0857" w:rsidP="004D0857">
            <w:pPr>
              <w:pStyle w:val="afffffff0"/>
            </w:pPr>
            <w:r>
              <w:t>14</w:t>
            </w:r>
          </w:p>
        </w:tc>
        <w:tc>
          <w:tcPr>
            <w:tcW w:w="3147" w:type="dxa"/>
            <w:shd w:val="clear" w:color="auto" w:fill="auto"/>
            <w:noWrap/>
            <w:vAlign w:val="center"/>
          </w:tcPr>
          <w:p w:rsidR="004D0857" w:rsidRPr="0059234E" w:rsidRDefault="004D0857" w:rsidP="004D0857">
            <w:pPr>
              <w:pStyle w:val="afffffff0"/>
              <w:rPr>
                <w:lang w:eastAsia="ru-RU"/>
              </w:rPr>
            </w:pPr>
            <w:r w:rsidRPr="00680FB8">
              <w:t>Котельная д. Акатово, Акатовская школа</w:t>
            </w:r>
          </w:p>
        </w:tc>
        <w:tc>
          <w:tcPr>
            <w:tcW w:w="1276" w:type="dxa"/>
            <w:shd w:val="clear" w:color="auto" w:fill="auto"/>
            <w:noWrap/>
            <w:vAlign w:val="center"/>
          </w:tcPr>
          <w:p w:rsidR="004D0857" w:rsidRDefault="004D0857" w:rsidP="004D0857">
            <w:pPr>
              <w:pStyle w:val="afffffff0"/>
              <w:rPr>
                <w:color w:val="000000"/>
              </w:rPr>
            </w:pPr>
            <w:r>
              <w:rPr>
                <w:rFonts w:cs="Segoe UI"/>
                <w:szCs w:val="22"/>
              </w:rPr>
              <w:t>0,275</w:t>
            </w:r>
          </w:p>
        </w:tc>
        <w:tc>
          <w:tcPr>
            <w:tcW w:w="1134" w:type="dxa"/>
            <w:shd w:val="clear" w:color="auto" w:fill="auto"/>
            <w:noWrap/>
            <w:vAlign w:val="center"/>
          </w:tcPr>
          <w:p w:rsidR="004D0857" w:rsidRDefault="004D0857" w:rsidP="004D0857">
            <w:pPr>
              <w:pStyle w:val="afffffff0"/>
              <w:rPr>
                <w:color w:val="000000"/>
              </w:rPr>
            </w:pPr>
            <w:r>
              <w:rPr>
                <w:rFonts w:cs="Segoe UI"/>
                <w:szCs w:val="22"/>
              </w:rPr>
              <w:t>0,275</w:t>
            </w:r>
          </w:p>
        </w:tc>
        <w:tc>
          <w:tcPr>
            <w:tcW w:w="1134" w:type="dxa"/>
            <w:shd w:val="clear" w:color="auto" w:fill="auto"/>
            <w:noWrap/>
            <w:vAlign w:val="center"/>
          </w:tcPr>
          <w:p w:rsidR="004D0857" w:rsidRDefault="004D0857" w:rsidP="004D0857">
            <w:pPr>
              <w:pStyle w:val="afffffff0"/>
              <w:rPr>
                <w:color w:val="000000"/>
              </w:rPr>
            </w:pPr>
            <w:r w:rsidRPr="0029260D">
              <w:t>0,143</w:t>
            </w:r>
          </w:p>
        </w:tc>
        <w:tc>
          <w:tcPr>
            <w:tcW w:w="1559" w:type="dxa"/>
            <w:shd w:val="clear" w:color="auto" w:fill="auto"/>
            <w:noWrap/>
            <w:vAlign w:val="center"/>
          </w:tcPr>
          <w:p w:rsidR="004D0857" w:rsidRDefault="004D0857" w:rsidP="004D0857">
            <w:pPr>
              <w:pStyle w:val="afffffff0"/>
              <w:rPr>
                <w:color w:val="000000"/>
              </w:rPr>
            </w:pPr>
            <w:r w:rsidRPr="00A33A0C">
              <w:rPr>
                <w:color w:val="000000"/>
              </w:rPr>
              <w:t>Природный газ</w:t>
            </w:r>
          </w:p>
        </w:tc>
        <w:tc>
          <w:tcPr>
            <w:tcW w:w="1276" w:type="dxa"/>
            <w:shd w:val="clear" w:color="auto" w:fill="auto"/>
            <w:noWrap/>
            <w:vAlign w:val="center"/>
          </w:tcPr>
          <w:p w:rsidR="004D0857" w:rsidRDefault="004D0857" w:rsidP="004D0857">
            <w:pPr>
              <w:pStyle w:val="afffffff0"/>
              <w:rPr>
                <w:color w:val="000000"/>
                <w:lang w:eastAsia="ru-RU"/>
              </w:rPr>
            </w:pPr>
            <w:r w:rsidRPr="00204A13">
              <w:t>430,00</w:t>
            </w:r>
          </w:p>
        </w:tc>
        <w:tc>
          <w:tcPr>
            <w:tcW w:w="1134" w:type="dxa"/>
            <w:shd w:val="clear" w:color="auto" w:fill="auto"/>
            <w:noWrap/>
            <w:vAlign w:val="center"/>
          </w:tcPr>
          <w:p w:rsidR="004D0857" w:rsidRDefault="004D0857" w:rsidP="004D0857">
            <w:pPr>
              <w:pStyle w:val="afffffff0"/>
              <w:rPr>
                <w:color w:val="000000"/>
              </w:rPr>
            </w:pPr>
            <w:r w:rsidRPr="00421E01">
              <w:t>4,00</w:t>
            </w:r>
          </w:p>
        </w:tc>
        <w:tc>
          <w:tcPr>
            <w:tcW w:w="1134" w:type="dxa"/>
            <w:shd w:val="clear" w:color="auto" w:fill="auto"/>
            <w:noWrap/>
            <w:vAlign w:val="center"/>
          </w:tcPr>
          <w:p w:rsidR="004D0857" w:rsidRDefault="004D0857" w:rsidP="004D0857">
            <w:pPr>
              <w:pStyle w:val="afffffff0"/>
              <w:rPr>
                <w:color w:val="000000"/>
              </w:rPr>
            </w:pPr>
            <w:r w:rsidRPr="00EC528F">
              <w:t>15,000</w:t>
            </w:r>
          </w:p>
        </w:tc>
        <w:tc>
          <w:tcPr>
            <w:tcW w:w="1275" w:type="dxa"/>
            <w:shd w:val="clear" w:color="auto" w:fill="auto"/>
            <w:noWrap/>
            <w:vAlign w:val="center"/>
          </w:tcPr>
          <w:p w:rsidR="004D0857" w:rsidRDefault="004D0857" w:rsidP="004D0857">
            <w:pPr>
              <w:pStyle w:val="afffffff0"/>
              <w:rPr>
                <w:color w:val="000000"/>
              </w:rPr>
            </w:pPr>
            <w:r w:rsidRPr="00713917">
              <w:t>411,0</w:t>
            </w:r>
          </w:p>
        </w:tc>
        <w:tc>
          <w:tcPr>
            <w:tcW w:w="1276" w:type="dxa"/>
            <w:shd w:val="clear" w:color="auto" w:fill="auto"/>
            <w:noWrap/>
            <w:vAlign w:val="center"/>
          </w:tcPr>
          <w:p w:rsidR="004D0857" w:rsidRDefault="004D0857" w:rsidP="004D0857">
            <w:pPr>
              <w:pStyle w:val="afffffff0"/>
              <w:rPr>
                <w:color w:val="000000"/>
                <w:lang w:eastAsia="ru-RU"/>
              </w:rPr>
            </w:pPr>
            <w:r w:rsidRPr="001B7D32">
              <w:t>57,300</w:t>
            </w:r>
          </w:p>
        </w:tc>
        <w:tc>
          <w:tcPr>
            <w:tcW w:w="1041" w:type="dxa"/>
            <w:shd w:val="clear" w:color="auto" w:fill="auto"/>
            <w:noWrap/>
            <w:vAlign w:val="center"/>
          </w:tcPr>
          <w:p w:rsidR="004D0857" w:rsidRDefault="004D0857" w:rsidP="004D0857">
            <w:pPr>
              <w:pStyle w:val="afffffff0"/>
              <w:rPr>
                <w:color w:val="000000"/>
                <w:lang w:eastAsia="ru-RU"/>
              </w:rPr>
            </w:pPr>
            <w:r w:rsidRPr="009A1B64">
              <w:t>150,579</w:t>
            </w:r>
          </w:p>
        </w:tc>
      </w:tr>
      <w:tr w:rsidR="004D0857" w:rsidRPr="00C333CF" w:rsidTr="004D0857">
        <w:trPr>
          <w:cantSplit/>
          <w:trHeight w:val="255"/>
        </w:trPr>
        <w:tc>
          <w:tcPr>
            <w:tcW w:w="534" w:type="dxa"/>
            <w:vAlign w:val="center"/>
          </w:tcPr>
          <w:p w:rsidR="004D0857" w:rsidRPr="00557177" w:rsidRDefault="004D0857" w:rsidP="004D0857">
            <w:pPr>
              <w:pStyle w:val="afffffff0"/>
            </w:pPr>
            <w:r>
              <w:t>15</w:t>
            </w:r>
          </w:p>
        </w:tc>
        <w:tc>
          <w:tcPr>
            <w:tcW w:w="3147" w:type="dxa"/>
            <w:shd w:val="clear" w:color="auto" w:fill="auto"/>
            <w:noWrap/>
            <w:vAlign w:val="center"/>
          </w:tcPr>
          <w:p w:rsidR="004D0857" w:rsidRPr="0059234E" w:rsidRDefault="004D0857" w:rsidP="004D0857">
            <w:pPr>
              <w:pStyle w:val="afffffff0"/>
              <w:rPr>
                <w:lang w:eastAsia="ru-RU"/>
              </w:rPr>
            </w:pPr>
            <w:r w:rsidRPr="00680FB8">
              <w:t>Котельная д. Никольское, Никольская школа</w:t>
            </w:r>
          </w:p>
        </w:tc>
        <w:tc>
          <w:tcPr>
            <w:tcW w:w="1276" w:type="dxa"/>
            <w:shd w:val="clear" w:color="auto" w:fill="auto"/>
            <w:noWrap/>
            <w:vAlign w:val="center"/>
          </w:tcPr>
          <w:p w:rsidR="004D0857" w:rsidRDefault="004D0857" w:rsidP="004D0857">
            <w:pPr>
              <w:pStyle w:val="afffffff0"/>
              <w:rPr>
                <w:color w:val="000000"/>
              </w:rPr>
            </w:pPr>
            <w:r>
              <w:rPr>
                <w:rFonts w:cs="Segoe UI"/>
                <w:szCs w:val="22"/>
              </w:rPr>
              <w:t>0,213</w:t>
            </w:r>
          </w:p>
        </w:tc>
        <w:tc>
          <w:tcPr>
            <w:tcW w:w="1134" w:type="dxa"/>
            <w:shd w:val="clear" w:color="auto" w:fill="auto"/>
            <w:noWrap/>
            <w:vAlign w:val="center"/>
          </w:tcPr>
          <w:p w:rsidR="004D0857" w:rsidRDefault="004D0857" w:rsidP="004D0857">
            <w:pPr>
              <w:pStyle w:val="afffffff0"/>
              <w:rPr>
                <w:color w:val="000000"/>
              </w:rPr>
            </w:pPr>
            <w:r>
              <w:rPr>
                <w:rFonts w:cs="Segoe UI"/>
                <w:szCs w:val="22"/>
              </w:rPr>
              <w:t>0,213</w:t>
            </w:r>
          </w:p>
        </w:tc>
        <w:tc>
          <w:tcPr>
            <w:tcW w:w="1134" w:type="dxa"/>
            <w:shd w:val="clear" w:color="auto" w:fill="auto"/>
            <w:noWrap/>
            <w:vAlign w:val="center"/>
          </w:tcPr>
          <w:p w:rsidR="004D0857" w:rsidRDefault="004D0857" w:rsidP="004D0857">
            <w:pPr>
              <w:pStyle w:val="afffffff0"/>
              <w:rPr>
                <w:color w:val="000000"/>
              </w:rPr>
            </w:pPr>
            <w:r w:rsidRPr="0029260D">
              <w:t>0,185</w:t>
            </w:r>
          </w:p>
        </w:tc>
        <w:tc>
          <w:tcPr>
            <w:tcW w:w="1559" w:type="dxa"/>
            <w:shd w:val="clear" w:color="auto" w:fill="auto"/>
            <w:noWrap/>
            <w:vAlign w:val="center"/>
          </w:tcPr>
          <w:p w:rsidR="004D0857" w:rsidRDefault="004D0857" w:rsidP="004D0857">
            <w:pPr>
              <w:pStyle w:val="afffffff0"/>
              <w:rPr>
                <w:color w:val="000000"/>
              </w:rPr>
            </w:pPr>
            <w:r w:rsidRPr="00A33A0C">
              <w:rPr>
                <w:color w:val="000000"/>
              </w:rPr>
              <w:t>Природный газ</w:t>
            </w:r>
          </w:p>
        </w:tc>
        <w:tc>
          <w:tcPr>
            <w:tcW w:w="1276" w:type="dxa"/>
            <w:shd w:val="clear" w:color="auto" w:fill="auto"/>
            <w:noWrap/>
            <w:vAlign w:val="center"/>
          </w:tcPr>
          <w:p w:rsidR="004D0857" w:rsidRDefault="004D0857" w:rsidP="004D0857">
            <w:pPr>
              <w:pStyle w:val="afffffff0"/>
              <w:rPr>
                <w:color w:val="000000"/>
                <w:lang w:eastAsia="ru-RU"/>
              </w:rPr>
            </w:pPr>
            <w:r w:rsidRPr="00204A13">
              <w:t>510,00</w:t>
            </w:r>
          </w:p>
        </w:tc>
        <w:tc>
          <w:tcPr>
            <w:tcW w:w="1134" w:type="dxa"/>
            <w:shd w:val="clear" w:color="auto" w:fill="auto"/>
            <w:noWrap/>
            <w:vAlign w:val="center"/>
          </w:tcPr>
          <w:p w:rsidR="004D0857" w:rsidRDefault="004D0857" w:rsidP="004D0857">
            <w:pPr>
              <w:pStyle w:val="afffffff0"/>
              <w:rPr>
                <w:color w:val="000000"/>
              </w:rPr>
            </w:pPr>
            <w:r w:rsidRPr="00421E01">
              <w:t>5,00</w:t>
            </w:r>
          </w:p>
        </w:tc>
        <w:tc>
          <w:tcPr>
            <w:tcW w:w="1134" w:type="dxa"/>
            <w:shd w:val="clear" w:color="auto" w:fill="auto"/>
            <w:noWrap/>
            <w:vAlign w:val="center"/>
          </w:tcPr>
          <w:p w:rsidR="004D0857" w:rsidRDefault="004D0857" w:rsidP="004D0857">
            <w:pPr>
              <w:pStyle w:val="afffffff0"/>
              <w:rPr>
                <w:color w:val="000000"/>
              </w:rPr>
            </w:pPr>
            <w:r w:rsidRPr="00EC528F">
              <w:t>7,000</w:t>
            </w:r>
          </w:p>
        </w:tc>
        <w:tc>
          <w:tcPr>
            <w:tcW w:w="1275" w:type="dxa"/>
            <w:shd w:val="clear" w:color="auto" w:fill="auto"/>
            <w:noWrap/>
            <w:vAlign w:val="center"/>
          </w:tcPr>
          <w:p w:rsidR="004D0857" w:rsidRDefault="004D0857" w:rsidP="004D0857">
            <w:pPr>
              <w:pStyle w:val="afffffff0"/>
              <w:rPr>
                <w:color w:val="000000"/>
              </w:rPr>
            </w:pPr>
            <w:r w:rsidRPr="00713917">
              <w:t>498,0</w:t>
            </w:r>
          </w:p>
        </w:tc>
        <w:tc>
          <w:tcPr>
            <w:tcW w:w="1276" w:type="dxa"/>
            <w:shd w:val="clear" w:color="auto" w:fill="auto"/>
            <w:noWrap/>
            <w:vAlign w:val="center"/>
          </w:tcPr>
          <w:p w:rsidR="004D0857" w:rsidRDefault="004D0857" w:rsidP="004D0857">
            <w:pPr>
              <w:pStyle w:val="afffffff0"/>
              <w:rPr>
                <w:color w:val="000000"/>
                <w:lang w:eastAsia="ru-RU"/>
              </w:rPr>
            </w:pPr>
            <w:r w:rsidRPr="001B7D32">
              <w:t>68,800</w:t>
            </w:r>
          </w:p>
        </w:tc>
        <w:tc>
          <w:tcPr>
            <w:tcW w:w="1041" w:type="dxa"/>
            <w:shd w:val="clear" w:color="auto" w:fill="auto"/>
            <w:noWrap/>
            <w:vAlign w:val="center"/>
          </w:tcPr>
          <w:p w:rsidR="004D0857" w:rsidRDefault="004D0857" w:rsidP="004D0857">
            <w:pPr>
              <w:pStyle w:val="afffffff0"/>
              <w:rPr>
                <w:color w:val="000000"/>
                <w:lang w:eastAsia="ru-RU"/>
              </w:rPr>
            </w:pPr>
            <w:r w:rsidRPr="009A1B64">
              <w:t>152,439</w:t>
            </w:r>
          </w:p>
        </w:tc>
      </w:tr>
      <w:tr w:rsidR="004D0857" w:rsidRPr="00C333CF" w:rsidTr="004D0857">
        <w:trPr>
          <w:cantSplit/>
          <w:trHeight w:val="255"/>
        </w:trPr>
        <w:tc>
          <w:tcPr>
            <w:tcW w:w="534" w:type="dxa"/>
            <w:vAlign w:val="center"/>
          </w:tcPr>
          <w:p w:rsidR="004D0857" w:rsidRPr="00557177" w:rsidRDefault="004D0857" w:rsidP="004D0857">
            <w:pPr>
              <w:pStyle w:val="afffffff0"/>
            </w:pPr>
            <w:r>
              <w:lastRenderedPageBreak/>
              <w:t>16</w:t>
            </w:r>
          </w:p>
        </w:tc>
        <w:tc>
          <w:tcPr>
            <w:tcW w:w="3147" w:type="dxa"/>
            <w:shd w:val="clear" w:color="auto" w:fill="auto"/>
            <w:noWrap/>
            <w:vAlign w:val="center"/>
          </w:tcPr>
          <w:p w:rsidR="004D0857" w:rsidRPr="0059234E" w:rsidRDefault="004D0857" w:rsidP="004D0857">
            <w:pPr>
              <w:pStyle w:val="afffffff0"/>
              <w:rPr>
                <w:lang w:eastAsia="ru-RU"/>
              </w:rPr>
            </w:pPr>
            <w:r w:rsidRPr="00680FB8">
              <w:t>Котельная с. Пречистое, Пречистенская школа</w:t>
            </w:r>
          </w:p>
        </w:tc>
        <w:tc>
          <w:tcPr>
            <w:tcW w:w="1276" w:type="dxa"/>
            <w:shd w:val="clear" w:color="auto" w:fill="auto"/>
            <w:noWrap/>
            <w:vAlign w:val="center"/>
          </w:tcPr>
          <w:p w:rsidR="004D0857" w:rsidRDefault="004D0857" w:rsidP="004D0857">
            <w:pPr>
              <w:pStyle w:val="afffffff0"/>
              <w:rPr>
                <w:color w:val="000000"/>
              </w:rPr>
            </w:pPr>
            <w:r>
              <w:rPr>
                <w:rFonts w:cs="Segoe UI"/>
                <w:szCs w:val="22"/>
              </w:rPr>
              <w:t>0,318</w:t>
            </w:r>
          </w:p>
        </w:tc>
        <w:tc>
          <w:tcPr>
            <w:tcW w:w="1134" w:type="dxa"/>
            <w:shd w:val="clear" w:color="auto" w:fill="auto"/>
            <w:noWrap/>
            <w:vAlign w:val="center"/>
          </w:tcPr>
          <w:p w:rsidR="004D0857" w:rsidRDefault="004D0857" w:rsidP="004D0857">
            <w:pPr>
              <w:pStyle w:val="afffffff0"/>
              <w:rPr>
                <w:color w:val="000000"/>
              </w:rPr>
            </w:pPr>
            <w:r>
              <w:rPr>
                <w:rFonts w:cs="Segoe UI"/>
                <w:szCs w:val="22"/>
              </w:rPr>
              <w:t>0,318</w:t>
            </w:r>
          </w:p>
        </w:tc>
        <w:tc>
          <w:tcPr>
            <w:tcW w:w="1134" w:type="dxa"/>
            <w:shd w:val="clear" w:color="auto" w:fill="auto"/>
            <w:noWrap/>
            <w:vAlign w:val="center"/>
          </w:tcPr>
          <w:p w:rsidR="004D0857" w:rsidRDefault="004D0857" w:rsidP="004D0857">
            <w:pPr>
              <w:pStyle w:val="afffffff0"/>
              <w:rPr>
                <w:color w:val="000000"/>
              </w:rPr>
            </w:pPr>
            <w:r w:rsidRPr="0029260D">
              <w:t>0,221</w:t>
            </w:r>
          </w:p>
        </w:tc>
        <w:tc>
          <w:tcPr>
            <w:tcW w:w="1559" w:type="dxa"/>
            <w:shd w:val="clear" w:color="auto" w:fill="auto"/>
            <w:noWrap/>
            <w:vAlign w:val="center"/>
          </w:tcPr>
          <w:p w:rsidR="004D0857" w:rsidRDefault="004D0857" w:rsidP="004D0857">
            <w:pPr>
              <w:pStyle w:val="afffffff0"/>
              <w:rPr>
                <w:color w:val="000000"/>
              </w:rPr>
            </w:pPr>
            <w:r w:rsidRPr="00A33A0C">
              <w:rPr>
                <w:color w:val="000000"/>
              </w:rPr>
              <w:t>Природный газ</w:t>
            </w:r>
          </w:p>
        </w:tc>
        <w:tc>
          <w:tcPr>
            <w:tcW w:w="1276" w:type="dxa"/>
            <w:shd w:val="clear" w:color="auto" w:fill="auto"/>
            <w:noWrap/>
            <w:vAlign w:val="center"/>
          </w:tcPr>
          <w:p w:rsidR="004D0857" w:rsidRDefault="004D0857" w:rsidP="004D0857">
            <w:pPr>
              <w:pStyle w:val="afffffff0"/>
              <w:rPr>
                <w:color w:val="000000"/>
                <w:lang w:eastAsia="ru-RU"/>
              </w:rPr>
            </w:pPr>
            <w:r w:rsidRPr="00204A13">
              <w:t>563,00</w:t>
            </w:r>
          </w:p>
        </w:tc>
        <w:tc>
          <w:tcPr>
            <w:tcW w:w="1134" w:type="dxa"/>
            <w:shd w:val="clear" w:color="auto" w:fill="auto"/>
            <w:noWrap/>
            <w:vAlign w:val="center"/>
          </w:tcPr>
          <w:p w:rsidR="004D0857" w:rsidRDefault="004D0857" w:rsidP="004D0857">
            <w:pPr>
              <w:pStyle w:val="afffffff0"/>
              <w:rPr>
                <w:color w:val="000000"/>
              </w:rPr>
            </w:pPr>
            <w:r w:rsidRPr="00421E01">
              <w:t>6,00</w:t>
            </w:r>
          </w:p>
        </w:tc>
        <w:tc>
          <w:tcPr>
            <w:tcW w:w="1134" w:type="dxa"/>
            <w:shd w:val="clear" w:color="auto" w:fill="auto"/>
            <w:noWrap/>
            <w:vAlign w:val="center"/>
          </w:tcPr>
          <w:p w:rsidR="004D0857" w:rsidRDefault="004D0857" w:rsidP="004D0857">
            <w:pPr>
              <w:pStyle w:val="afffffff0"/>
              <w:rPr>
                <w:color w:val="000000"/>
              </w:rPr>
            </w:pPr>
            <w:r w:rsidRPr="00EC528F">
              <w:t>5,000</w:t>
            </w:r>
          </w:p>
        </w:tc>
        <w:tc>
          <w:tcPr>
            <w:tcW w:w="1275" w:type="dxa"/>
            <w:shd w:val="clear" w:color="auto" w:fill="auto"/>
            <w:noWrap/>
            <w:vAlign w:val="center"/>
          </w:tcPr>
          <w:p w:rsidR="004D0857" w:rsidRDefault="004D0857" w:rsidP="004D0857">
            <w:pPr>
              <w:pStyle w:val="afffffff0"/>
              <w:rPr>
                <w:color w:val="000000"/>
              </w:rPr>
            </w:pPr>
            <w:r w:rsidRPr="00713917">
              <w:t>552,0</w:t>
            </w:r>
          </w:p>
        </w:tc>
        <w:tc>
          <w:tcPr>
            <w:tcW w:w="1276" w:type="dxa"/>
            <w:shd w:val="clear" w:color="auto" w:fill="auto"/>
            <w:noWrap/>
            <w:vAlign w:val="center"/>
          </w:tcPr>
          <w:p w:rsidR="004D0857" w:rsidRDefault="004D0857" w:rsidP="004D0857">
            <w:pPr>
              <w:pStyle w:val="afffffff0"/>
              <w:rPr>
                <w:color w:val="000000"/>
                <w:lang w:eastAsia="ru-RU"/>
              </w:rPr>
            </w:pPr>
            <w:r w:rsidRPr="001B7D32">
              <w:t>76,800</w:t>
            </w:r>
          </w:p>
        </w:tc>
        <w:tc>
          <w:tcPr>
            <w:tcW w:w="1041" w:type="dxa"/>
            <w:shd w:val="clear" w:color="auto" w:fill="auto"/>
            <w:noWrap/>
            <w:vAlign w:val="center"/>
          </w:tcPr>
          <w:p w:rsidR="004D0857" w:rsidRDefault="004D0857" w:rsidP="004D0857">
            <w:pPr>
              <w:pStyle w:val="afffffff0"/>
              <w:rPr>
                <w:color w:val="000000"/>
                <w:lang w:eastAsia="ru-RU"/>
              </w:rPr>
            </w:pPr>
            <w:r w:rsidRPr="009A1B64">
              <w:t>154,146</w:t>
            </w:r>
          </w:p>
        </w:tc>
      </w:tr>
      <w:tr w:rsidR="004D0857" w:rsidRPr="00C333CF" w:rsidTr="004D0857">
        <w:trPr>
          <w:cantSplit/>
          <w:trHeight w:val="255"/>
        </w:trPr>
        <w:tc>
          <w:tcPr>
            <w:tcW w:w="534" w:type="dxa"/>
            <w:vAlign w:val="center"/>
          </w:tcPr>
          <w:p w:rsidR="004D0857" w:rsidRPr="00557177" w:rsidRDefault="004D0857" w:rsidP="004D0857">
            <w:pPr>
              <w:pStyle w:val="afffffff0"/>
            </w:pPr>
            <w:r>
              <w:t>17</w:t>
            </w:r>
          </w:p>
        </w:tc>
        <w:tc>
          <w:tcPr>
            <w:tcW w:w="3147" w:type="dxa"/>
            <w:shd w:val="clear" w:color="auto" w:fill="auto"/>
            <w:noWrap/>
            <w:vAlign w:val="center"/>
          </w:tcPr>
          <w:p w:rsidR="004D0857" w:rsidRPr="0059234E" w:rsidRDefault="004D0857" w:rsidP="004D0857">
            <w:pPr>
              <w:pStyle w:val="afffffff0"/>
              <w:rPr>
                <w:lang w:eastAsia="ru-RU"/>
              </w:rPr>
            </w:pPr>
            <w:r w:rsidRPr="00680FB8">
              <w:t>Котельная д. Родоманово, Родомановская школа</w:t>
            </w:r>
          </w:p>
        </w:tc>
        <w:tc>
          <w:tcPr>
            <w:tcW w:w="1276" w:type="dxa"/>
            <w:shd w:val="clear" w:color="auto" w:fill="auto"/>
            <w:noWrap/>
            <w:vAlign w:val="center"/>
          </w:tcPr>
          <w:p w:rsidR="004D0857" w:rsidRDefault="004D0857" w:rsidP="004D0857">
            <w:pPr>
              <w:pStyle w:val="afffffff0"/>
              <w:rPr>
                <w:color w:val="000000"/>
              </w:rPr>
            </w:pPr>
            <w:r>
              <w:rPr>
                <w:rFonts w:cs="Segoe UI"/>
                <w:szCs w:val="22"/>
              </w:rPr>
              <w:t>0,330</w:t>
            </w:r>
          </w:p>
        </w:tc>
        <w:tc>
          <w:tcPr>
            <w:tcW w:w="1134" w:type="dxa"/>
            <w:shd w:val="clear" w:color="auto" w:fill="auto"/>
            <w:noWrap/>
            <w:vAlign w:val="center"/>
          </w:tcPr>
          <w:p w:rsidR="004D0857" w:rsidRDefault="004D0857" w:rsidP="004D0857">
            <w:pPr>
              <w:pStyle w:val="afffffff0"/>
              <w:rPr>
                <w:color w:val="000000"/>
              </w:rPr>
            </w:pPr>
            <w:r>
              <w:rPr>
                <w:rFonts w:cs="Segoe UI"/>
                <w:szCs w:val="22"/>
              </w:rPr>
              <w:t>0,330</w:t>
            </w:r>
          </w:p>
        </w:tc>
        <w:tc>
          <w:tcPr>
            <w:tcW w:w="1134" w:type="dxa"/>
            <w:shd w:val="clear" w:color="auto" w:fill="auto"/>
            <w:noWrap/>
            <w:vAlign w:val="center"/>
          </w:tcPr>
          <w:p w:rsidR="004D0857" w:rsidRDefault="004D0857" w:rsidP="004D0857">
            <w:pPr>
              <w:pStyle w:val="afffffff0"/>
              <w:rPr>
                <w:color w:val="000000"/>
              </w:rPr>
            </w:pPr>
            <w:r w:rsidRPr="0029260D">
              <w:t>0,197</w:t>
            </w:r>
          </w:p>
        </w:tc>
        <w:tc>
          <w:tcPr>
            <w:tcW w:w="1559" w:type="dxa"/>
            <w:shd w:val="clear" w:color="auto" w:fill="auto"/>
            <w:noWrap/>
            <w:vAlign w:val="center"/>
          </w:tcPr>
          <w:p w:rsidR="004D0857" w:rsidRDefault="004D0857" w:rsidP="004D0857">
            <w:pPr>
              <w:pStyle w:val="afffffff0"/>
              <w:rPr>
                <w:color w:val="000000"/>
              </w:rPr>
            </w:pPr>
            <w:r w:rsidRPr="00A33A0C">
              <w:rPr>
                <w:color w:val="000000"/>
              </w:rPr>
              <w:t>Природный газ</w:t>
            </w:r>
          </w:p>
        </w:tc>
        <w:tc>
          <w:tcPr>
            <w:tcW w:w="1276" w:type="dxa"/>
            <w:shd w:val="clear" w:color="auto" w:fill="auto"/>
            <w:noWrap/>
            <w:vAlign w:val="center"/>
          </w:tcPr>
          <w:p w:rsidR="004D0857" w:rsidRDefault="004D0857" w:rsidP="004D0857">
            <w:pPr>
              <w:pStyle w:val="afffffff0"/>
              <w:rPr>
                <w:color w:val="000000"/>
                <w:lang w:eastAsia="ru-RU"/>
              </w:rPr>
            </w:pPr>
            <w:r w:rsidRPr="00204A13">
              <w:t>500,00</w:t>
            </w:r>
          </w:p>
        </w:tc>
        <w:tc>
          <w:tcPr>
            <w:tcW w:w="1134" w:type="dxa"/>
            <w:shd w:val="clear" w:color="auto" w:fill="auto"/>
            <w:noWrap/>
            <w:vAlign w:val="center"/>
          </w:tcPr>
          <w:p w:rsidR="004D0857" w:rsidRDefault="004D0857" w:rsidP="004D0857">
            <w:pPr>
              <w:pStyle w:val="afffffff0"/>
              <w:rPr>
                <w:color w:val="000000"/>
              </w:rPr>
            </w:pPr>
            <w:r w:rsidRPr="00421E01">
              <w:t>5,00</w:t>
            </w:r>
          </w:p>
        </w:tc>
        <w:tc>
          <w:tcPr>
            <w:tcW w:w="1134" w:type="dxa"/>
            <w:shd w:val="clear" w:color="auto" w:fill="auto"/>
            <w:noWrap/>
            <w:vAlign w:val="center"/>
          </w:tcPr>
          <w:p w:rsidR="004D0857" w:rsidRDefault="004D0857" w:rsidP="004D0857">
            <w:pPr>
              <w:pStyle w:val="afffffff0"/>
              <w:rPr>
                <w:color w:val="000000"/>
              </w:rPr>
            </w:pPr>
            <w:r w:rsidRPr="00EC528F">
              <w:t>10,000</w:t>
            </w:r>
          </w:p>
        </w:tc>
        <w:tc>
          <w:tcPr>
            <w:tcW w:w="1275" w:type="dxa"/>
            <w:shd w:val="clear" w:color="auto" w:fill="auto"/>
            <w:noWrap/>
            <w:vAlign w:val="center"/>
          </w:tcPr>
          <w:p w:rsidR="004D0857" w:rsidRDefault="004D0857" w:rsidP="004D0857">
            <w:pPr>
              <w:pStyle w:val="afffffff0"/>
              <w:rPr>
                <w:color w:val="000000"/>
              </w:rPr>
            </w:pPr>
            <w:r w:rsidRPr="00713917">
              <w:t>485,0</w:t>
            </w:r>
          </w:p>
        </w:tc>
        <w:tc>
          <w:tcPr>
            <w:tcW w:w="1276" w:type="dxa"/>
            <w:shd w:val="clear" w:color="auto" w:fill="auto"/>
            <w:noWrap/>
            <w:vAlign w:val="center"/>
          </w:tcPr>
          <w:p w:rsidR="004D0857" w:rsidRDefault="004D0857" w:rsidP="004D0857">
            <w:pPr>
              <w:pStyle w:val="afffffff0"/>
              <w:rPr>
                <w:color w:val="000000"/>
                <w:lang w:eastAsia="ru-RU"/>
              </w:rPr>
            </w:pPr>
            <w:r w:rsidRPr="001B7D32">
              <w:t>68,000</w:t>
            </w:r>
          </w:p>
        </w:tc>
        <w:tc>
          <w:tcPr>
            <w:tcW w:w="1041" w:type="dxa"/>
            <w:shd w:val="clear" w:color="auto" w:fill="auto"/>
            <w:noWrap/>
            <w:vAlign w:val="center"/>
          </w:tcPr>
          <w:p w:rsidR="004D0857" w:rsidRDefault="004D0857" w:rsidP="004D0857">
            <w:pPr>
              <w:pStyle w:val="afffffff0"/>
              <w:rPr>
                <w:color w:val="000000"/>
                <w:lang w:eastAsia="ru-RU"/>
              </w:rPr>
            </w:pPr>
            <w:r w:rsidRPr="009A1B64">
              <w:t>153,680</w:t>
            </w:r>
          </w:p>
        </w:tc>
      </w:tr>
      <w:tr w:rsidR="004D0857" w:rsidRPr="00C333CF" w:rsidTr="004D0857">
        <w:trPr>
          <w:cantSplit/>
          <w:trHeight w:val="255"/>
        </w:trPr>
        <w:tc>
          <w:tcPr>
            <w:tcW w:w="534" w:type="dxa"/>
            <w:vAlign w:val="center"/>
          </w:tcPr>
          <w:p w:rsidR="004D0857" w:rsidRPr="00557177" w:rsidRDefault="004D0857" w:rsidP="004D0857">
            <w:pPr>
              <w:pStyle w:val="afffffff0"/>
            </w:pPr>
            <w:r>
              <w:t>18</w:t>
            </w:r>
          </w:p>
        </w:tc>
        <w:tc>
          <w:tcPr>
            <w:tcW w:w="3147" w:type="dxa"/>
            <w:shd w:val="clear" w:color="auto" w:fill="auto"/>
            <w:noWrap/>
            <w:vAlign w:val="center"/>
          </w:tcPr>
          <w:p w:rsidR="004D0857" w:rsidRPr="0059234E" w:rsidRDefault="004D0857" w:rsidP="004D0857">
            <w:pPr>
              <w:pStyle w:val="afffffff0"/>
              <w:rPr>
                <w:lang w:eastAsia="ru-RU"/>
              </w:rPr>
            </w:pPr>
            <w:r w:rsidRPr="00680FB8">
              <w:t>Котельная д. Токарево, Токаревская школа</w:t>
            </w:r>
          </w:p>
        </w:tc>
        <w:tc>
          <w:tcPr>
            <w:tcW w:w="1276" w:type="dxa"/>
            <w:shd w:val="clear" w:color="auto" w:fill="auto"/>
            <w:noWrap/>
            <w:vAlign w:val="center"/>
          </w:tcPr>
          <w:p w:rsidR="004D0857" w:rsidRDefault="004D0857" w:rsidP="004D0857">
            <w:pPr>
              <w:pStyle w:val="afffffff0"/>
              <w:rPr>
                <w:color w:val="000000"/>
              </w:rPr>
            </w:pPr>
            <w:r>
              <w:rPr>
                <w:rFonts w:cs="Segoe UI"/>
                <w:szCs w:val="22"/>
              </w:rPr>
              <w:t>0,275</w:t>
            </w:r>
          </w:p>
        </w:tc>
        <w:tc>
          <w:tcPr>
            <w:tcW w:w="1134" w:type="dxa"/>
            <w:shd w:val="clear" w:color="auto" w:fill="auto"/>
            <w:noWrap/>
            <w:vAlign w:val="center"/>
          </w:tcPr>
          <w:p w:rsidR="004D0857" w:rsidRDefault="004D0857" w:rsidP="004D0857">
            <w:pPr>
              <w:pStyle w:val="afffffff0"/>
              <w:rPr>
                <w:color w:val="000000"/>
              </w:rPr>
            </w:pPr>
            <w:r>
              <w:rPr>
                <w:rFonts w:cs="Segoe UI"/>
                <w:szCs w:val="22"/>
              </w:rPr>
              <w:t>0,275</w:t>
            </w:r>
          </w:p>
        </w:tc>
        <w:tc>
          <w:tcPr>
            <w:tcW w:w="1134" w:type="dxa"/>
            <w:shd w:val="clear" w:color="auto" w:fill="auto"/>
            <w:noWrap/>
            <w:vAlign w:val="center"/>
          </w:tcPr>
          <w:p w:rsidR="004D0857" w:rsidRDefault="004D0857" w:rsidP="004D0857">
            <w:pPr>
              <w:pStyle w:val="afffffff0"/>
              <w:rPr>
                <w:color w:val="000000"/>
              </w:rPr>
            </w:pPr>
            <w:r w:rsidRPr="0029260D">
              <w:t>0,174</w:t>
            </w:r>
          </w:p>
        </w:tc>
        <w:tc>
          <w:tcPr>
            <w:tcW w:w="1559" w:type="dxa"/>
            <w:shd w:val="clear" w:color="auto" w:fill="auto"/>
            <w:noWrap/>
            <w:vAlign w:val="center"/>
          </w:tcPr>
          <w:p w:rsidR="004D0857" w:rsidRDefault="004D0857" w:rsidP="004D0857">
            <w:pPr>
              <w:pStyle w:val="afffffff0"/>
              <w:rPr>
                <w:color w:val="000000"/>
              </w:rPr>
            </w:pPr>
            <w:r w:rsidRPr="00A33A0C">
              <w:rPr>
                <w:color w:val="000000"/>
              </w:rPr>
              <w:t>Природный газ</w:t>
            </w:r>
          </w:p>
        </w:tc>
        <w:tc>
          <w:tcPr>
            <w:tcW w:w="1276" w:type="dxa"/>
            <w:shd w:val="clear" w:color="auto" w:fill="auto"/>
            <w:noWrap/>
            <w:vAlign w:val="center"/>
          </w:tcPr>
          <w:p w:rsidR="004D0857" w:rsidRDefault="004D0857" w:rsidP="004D0857">
            <w:pPr>
              <w:pStyle w:val="afffffff0"/>
              <w:rPr>
                <w:color w:val="000000"/>
                <w:lang w:eastAsia="ru-RU"/>
              </w:rPr>
            </w:pPr>
            <w:r w:rsidRPr="00204A13">
              <w:t>568,00</w:t>
            </w:r>
          </w:p>
        </w:tc>
        <w:tc>
          <w:tcPr>
            <w:tcW w:w="1134" w:type="dxa"/>
            <w:shd w:val="clear" w:color="auto" w:fill="auto"/>
            <w:noWrap/>
            <w:vAlign w:val="center"/>
          </w:tcPr>
          <w:p w:rsidR="004D0857" w:rsidRDefault="004D0857" w:rsidP="004D0857">
            <w:pPr>
              <w:pStyle w:val="afffffff0"/>
              <w:rPr>
                <w:color w:val="000000"/>
              </w:rPr>
            </w:pPr>
            <w:r w:rsidRPr="00421E01">
              <w:t>6,00</w:t>
            </w:r>
          </w:p>
        </w:tc>
        <w:tc>
          <w:tcPr>
            <w:tcW w:w="1134" w:type="dxa"/>
            <w:shd w:val="clear" w:color="auto" w:fill="auto"/>
            <w:noWrap/>
            <w:vAlign w:val="center"/>
          </w:tcPr>
          <w:p w:rsidR="004D0857" w:rsidRDefault="004D0857" w:rsidP="004D0857">
            <w:pPr>
              <w:pStyle w:val="afffffff0"/>
              <w:rPr>
                <w:color w:val="000000"/>
              </w:rPr>
            </w:pPr>
            <w:r w:rsidRPr="00EC528F">
              <w:t>9,000</w:t>
            </w:r>
          </w:p>
        </w:tc>
        <w:tc>
          <w:tcPr>
            <w:tcW w:w="1275" w:type="dxa"/>
            <w:shd w:val="clear" w:color="auto" w:fill="auto"/>
            <w:noWrap/>
            <w:vAlign w:val="center"/>
          </w:tcPr>
          <w:p w:rsidR="004D0857" w:rsidRDefault="004D0857" w:rsidP="004D0857">
            <w:pPr>
              <w:pStyle w:val="afffffff0"/>
              <w:rPr>
                <w:color w:val="000000"/>
              </w:rPr>
            </w:pPr>
            <w:r w:rsidRPr="00713917">
              <w:t>553,0</w:t>
            </w:r>
          </w:p>
        </w:tc>
        <w:tc>
          <w:tcPr>
            <w:tcW w:w="1276" w:type="dxa"/>
            <w:shd w:val="clear" w:color="auto" w:fill="auto"/>
            <w:noWrap/>
            <w:vAlign w:val="center"/>
          </w:tcPr>
          <w:p w:rsidR="004D0857" w:rsidRDefault="004D0857" w:rsidP="004D0857">
            <w:pPr>
              <w:pStyle w:val="afffffff0"/>
              <w:rPr>
                <w:color w:val="000000"/>
                <w:lang w:eastAsia="ru-RU"/>
              </w:rPr>
            </w:pPr>
            <w:r w:rsidRPr="001B7D32">
              <w:t>75,800</w:t>
            </w:r>
          </w:p>
        </w:tc>
        <w:tc>
          <w:tcPr>
            <w:tcW w:w="1041" w:type="dxa"/>
            <w:shd w:val="clear" w:color="auto" w:fill="auto"/>
            <w:noWrap/>
            <w:vAlign w:val="center"/>
          </w:tcPr>
          <w:p w:rsidR="004D0857" w:rsidRDefault="004D0857" w:rsidP="004D0857">
            <w:pPr>
              <w:pStyle w:val="afffffff0"/>
              <w:rPr>
                <w:color w:val="000000"/>
                <w:lang w:eastAsia="ru-RU"/>
              </w:rPr>
            </w:pPr>
            <w:r w:rsidRPr="009A1B64">
              <w:t>150,799</w:t>
            </w:r>
          </w:p>
        </w:tc>
      </w:tr>
      <w:tr w:rsidR="004D0857" w:rsidRPr="00C333CF" w:rsidTr="004D0857">
        <w:trPr>
          <w:cantSplit/>
          <w:trHeight w:val="255"/>
        </w:trPr>
        <w:tc>
          <w:tcPr>
            <w:tcW w:w="534" w:type="dxa"/>
            <w:vAlign w:val="center"/>
          </w:tcPr>
          <w:p w:rsidR="004D0857" w:rsidRPr="00557177" w:rsidRDefault="004D0857" w:rsidP="004D0857">
            <w:pPr>
              <w:pStyle w:val="afffffff0"/>
            </w:pPr>
            <w:r>
              <w:t>19</w:t>
            </w:r>
          </w:p>
        </w:tc>
        <w:tc>
          <w:tcPr>
            <w:tcW w:w="3147" w:type="dxa"/>
            <w:shd w:val="clear" w:color="auto" w:fill="auto"/>
            <w:noWrap/>
            <w:vAlign w:val="center"/>
          </w:tcPr>
          <w:p w:rsidR="004D0857" w:rsidRPr="0059234E" w:rsidRDefault="004D0857" w:rsidP="004D0857">
            <w:pPr>
              <w:pStyle w:val="afffffff0"/>
              <w:rPr>
                <w:lang w:eastAsia="ru-RU"/>
              </w:rPr>
            </w:pPr>
            <w:r w:rsidRPr="00680FB8">
              <w:t>Котельная д. Клушино, Клушинский СДК</w:t>
            </w:r>
          </w:p>
        </w:tc>
        <w:tc>
          <w:tcPr>
            <w:tcW w:w="1276" w:type="dxa"/>
            <w:shd w:val="clear" w:color="auto" w:fill="auto"/>
            <w:noWrap/>
            <w:vAlign w:val="center"/>
          </w:tcPr>
          <w:p w:rsidR="004D0857" w:rsidRDefault="004D0857" w:rsidP="004D0857">
            <w:pPr>
              <w:pStyle w:val="afffffff0"/>
              <w:rPr>
                <w:color w:val="000000"/>
              </w:rPr>
            </w:pPr>
            <w:r>
              <w:rPr>
                <w:rFonts w:cs="Segoe UI"/>
                <w:szCs w:val="22"/>
              </w:rPr>
              <w:t>0,154</w:t>
            </w:r>
          </w:p>
        </w:tc>
        <w:tc>
          <w:tcPr>
            <w:tcW w:w="1134" w:type="dxa"/>
            <w:shd w:val="clear" w:color="auto" w:fill="auto"/>
            <w:noWrap/>
            <w:vAlign w:val="center"/>
          </w:tcPr>
          <w:p w:rsidR="004D0857" w:rsidRDefault="004D0857" w:rsidP="004D0857">
            <w:pPr>
              <w:pStyle w:val="afffffff0"/>
              <w:rPr>
                <w:color w:val="000000"/>
              </w:rPr>
            </w:pPr>
            <w:r>
              <w:rPr>
                <w:rFonts w:cs="Segoe UI"/>
                <w:szCs w:val="22"/>
              </w:rPr>
              <w:t>0,154</w:t>
            </w:r>
          </w:p>
        </w:tc>
        <w:tc>
          <w:tcPr>
            <w:tcW w:w="1134" w:type="dxa"/>
            <w:shd w:val="clear" w:color="auto" w:fill="auto"/>
            <w:noWrap/>
            <w:vAlign w:val="center"/>
          </w:tcPr>
          <w:p w:rsidR="004D0857" w:rsidRDefault="004D0857" w:rsidP="004D0857">
            <w:pPr>
              <w:pStyle w:val="afffffff0"/>
              <w:rPr>
                <w:color w:val="000000"/>
              </w:rPr>
            </w:pPr>
            <w:r w:rsidRPr="0029260D">
              <w:t>0,057</w:t>
            </w:r>
          </w:p>
        </w:tc>
        <w:tc>
          <w:tcPr>
            <w:tcW w:w="1559" w:type="dxa"/>
            <w:shd w:val="clear" w:color="auto" w:fill="auto"/>
            <w:noWrap/>
            <w:vAlign w:val="center"/>
          </w:tcPr>
          <w:p w:rsidR="004D0857" w:rsidRDefault="004D0857" w:rsidP="004D0857">
            <w:pPr>
              <w:pStyle w:val="afffffff0"/>
              <w:rPr>
                <w:color w:val="000000"/>
              </w:rPr>
            </w:pPr>
            <w:r w:rsidRPr="00A33A0C">
              <w:rPr>
                <w:color w:val="000000"/>
              </w:rPr>
              <w:t>Природный газ</w:t>
            </w:r>
          </w:p>
        </w:tc>
        <w:tc>
          <w:tcPr>
            <w:tcW w:w="1276" w:type="dxa"/>
            <w:shd w:val="clear" w:color="auto" w:fill="auto"/>
            <w:noWrap/>
            <w:vAlign w:val="center"/>
          </w:tcPr>
          <w:p w:rsidR="004D0857" w:rsidRDefault="004D0857" w:rsidP="004D0857">
            <w:pPr>
              <w:pStyle w:val="afffffff0"/>
              <w:rPr>
                <w:color w:val="000000"/>
                <w:lang w:eastAsia="ru-RU"/>
              </w:rPr>
            </w:pPr>
            <w:r w:rsidRPr="00204A13">
              <w:t>130,00</w:t>
            </w:r>
          </w:p>
        </w:tc>
        <w:tc>
          <w:tcPr>
            <w:tcW w:w="1134" w:type="dxa"/>
            <w:shd w:val="clear" w:color="auto" w:fill="auto"/>
            <w:noWrap/>
            <w:vAlign w:val="center"/>
          </w:tcPr>
          <w:p w:rsidR="004D0857" w:rsidRDefault="004D0857" w:rsidP="004D0857">
            <w:pPr>
              <w:pStyle w:val="afffffff0"/>
              <w:rPr>
                <w:color w:val="000000"/>
              </w:rPr>
            </w:pPr>
            <w:r w:rsidRPr="00421E01">
              <w:t>0,00</w:t>
            </w:r>
          </w:p>
        </w:tc>
        <w:tc>
          <w:tcPr>
            <w:tcW w:w="1134" w:type="dxa"/>
            <w:shd w:val="clear" w:color="auto" w:fill="auto"/>
            <w:noWrap/>
            <w:vAlign w:val="center"/>
          </w:tcPr>
          <w:p w:rsidR="004D0857" w:rsidRDefault="004D0857" w:rsidP="004D0857">
            <w:pPr>
              <w:pStyle w:val="afffffff0"/>
              <w:rPr>
                <w:color w:val="000000"/>
              </w:rPr>
            </w:pPr>
            <w:r w:rsidRPr="00EC528F">
              <w:t>0,000</w:t>
            </w:r>
          </w:p>
        </w:tc>
        <w:tc>
          <w:tcPr>
            <w:tcW w:w="1275" w:type="dxa"/>
            <w:shd w:val="clear" w:color="auto" w:fill="auto"/>
            <w:noWrap/>
            <w:vAlign w:val="center"/>
          </w:tcPr>
          <w:p w:rsidR="004D0857" w:rsidRDefault="004D0857" w:rsidP="004D0857">
            <w:pPr>
              <w:pStyle w:val="afffffff0"/>
              <w:rPr>
                <w:color w:val="000000"/>
              </w:rPr>
            </w:pPr>
            <w:r w:rsidRPr="00713917">
              <w:t>130,0</w:t>
            </w:r>
          </w:p>
        </w:tc>
        <w:tc>
          <w:tcPr>
            <w:tcW w:w="1276" w:type="dxa"/>
            <w:shd w:val="clear" w:color="auto" w:fill="auto"/>
            <w:noWrap/>
            <w:vAlign w:val="center"/>
          </w:tcPr>
          <w:p w:rsidR="004D0857" w:rsidRDefault="004D0857" w:rsidP="004D0857">
            <w:pPr>
              <w:pStyle w:val="afffffff0"/>
              <w:rPr>
                <w:color w:val="000000"/>
                <w:lang w:eastAsia="ru-RU"/>
              </w:rPr>
            </w:pPr>
            <w:r w:rsidRPr="001B7D32">
              <w:t>17,400</w:t>
            </w:r>
          </w:p>
        </w:tc>
        <w:tc>
          <w:tcPr>
            <w:tcW w:w="1041" w:type="dxa"/>
            <w:shd w:val="clear" w:color="auto" w:fill="auto"/>
            <w:noWrap/>
            <w:vAlign w:val="center"/>
          </w:tcPr>
          <w:p w:rsidR="004D0857" w:rsidRDefault="004D0857" w:rsidP="004D0857">
            <w:pPr>
              <w:pStyle w:val="afffffff0"/>
              <w:rPr>
                <w:color w:val="000000"/>
                <w:lang w:eastAsia="ru-RU"/>
              </w:rPr>
            </w:pPr>
            <w:r w:rsidRPr="009A1B64">
              <w:t>151,246</w:t>
            </w:r>
          </w:p>
        </w:tc>
      </w:tr>
      <w:tr w:rsidR="004D0857" w:rsidRPr="00C333CF" w:rsidTr="004D0857">
        <w:trPr>
          <w:cantSplit/>
          <w:trHeight w:val="255"/>
        </w:trPr>
        <w:tc>
          <w:tcPr>
            <w:tcW w:w="534" w:type="dxa"/>
            <w:vAlign w:val="center"/>
          </w:tcPr>
          <w:p w:rsidR="004D0857" w:rsidRDefault="004D0857" w:rsidP="004D0857">
            <w:pPr>
              <w:pStyle w:val="afffffff0"/>
            </w:pPr>
            <w:r>
              <w:t>20</w:t>
            </w:r>
          </w:p>
        </w:tc>
        <w:tc>
          <w:tcPr>
            <w:tcW w:w="3147" w:type="dxa"/>
            <w:shd w:val="clear" w:color="auto" w:fill="auto"/>
            <w:noWrap/>
            <w:vAlign w:val="center"/>
          </w:tcPr>
          <w:p w:rsidR="004D0857" w:rsidRPr="00680FB8" w:rsidRDefault="004D0857" w:rsidP="004D0857">
            <w:pPr>
              <w:pStyle w:val="afffffff0"/>
            </w:pPr>
            <w:r w:rsidRPr="00953F4E">
              <w:t>Котельная д. Поличня, ул. Новая</w:t>
            </w:r>
          </w:p>
        </w:tc>
        <w:tc>
          <w:tcPr>
            <w:tcW w:w="1276" w:type="dxa"/>
            <w:shd w:val="clear" w:color="auto" w:fill="auto"/>
            <w:noWrap/>
            <w:vAlign w:val="center"/>
          </w:tcPr>
          <w:p w:rsidR="004D0857" w:rsidRDefault="004D0857" w:rsidP="004D0857">
            <w:pPr>
              <w:pStyle w:val="afffffff0"/>
              <w:rPr>
                <w:color w:val="000000"/>
              </w:rPr>
            </w:pPr>
            <w:r>
              <w:rPr>
                <w:rFonts w:cs="Segoe UI"/>
                <w:szCs w:val="22"/>
              </w:rPr>
              <w:t>0,275</w:t>
            </w:r>
          </w:p>
        </w:tc>
        <w:tc>
          <w:tcPr>
            <w:tcW w:w="1134" w:type="dxa"/>
            <w:shd w:val="clear" w:color="auto" w:fill="auto"/>
            <w:noWrap/>
            <w:vAlign w:val="center"/>
          </w:tcPr>
          <w:p w:rsidR="004D0857" w:rsidRDefault="004D0857" w:rsidP="004D0857">
            <w:pPr>
              <w:pStyle w:val="afffffff0"/>
              <w:rPr>
                <w:color w:val="000000"/>
              </w:rPr>
            </w:pPr>
            <w:r>
              <w:rPr>
                <w:rFonts w:cs="Segoe UI"/>
                <w:szCs w:val="22"/>
              </w:rPr>
              <w:t>0,275</w:t>
            </w:r>
          </w:p>
        </w:tc>
        <w:tc>
          <w:tcPr>
            <w:tcW w:w="1134" w:type="dxa"/>
            <w:shd w:val="clear" w:color="auto" w:fill="auto"/>
            <w:noWrap/>
            <w:vAlign w:val="center"/>
          </w:tcPr>
          <w:p w:rsidR="004D0857" w:rsidRDefault="004D0857" w:rsidP="004D0857">
            <w:pPr>
              <w:pStyle w:val="afffffff0"/>
              <w:rPr>
                <w:color w:val="000000"/>
              </w:rPr>
            </w:pPr>
            <w:r>
              <w:rPr>
                <w:color w:val="000000"/>
              </w:rPr>
              <w:t>н/д</w:t>
            </w:r>
          </w:p>
        </w:tc>
        <w:tc>
          <w:tcPr>
            <w:tcW w:w="1559" w:type="dxa"/>
            <w:shd w:val="clear" w:color="auto" w:fill="auto"/>
            <w:noWrap/>
            <w:vAlign w:val="center"/>
          </w:tcPr>
          <w:p w:rsidR="004D0857" w:rsidRPr="00A33A0C" w:rsidRDefault="004D0857" w:rsidP="004D0857">
            <w:pPr>
              <w:pStyle w:val="afffffff0"/>
              <w:rPr>
                <w:color w:val="000000"/>
              </w:rPr>
            </w:pPr>
            <w:r w:rsidRPr="00A33A0C">
              <w:rPr>
                <w:color w:val="000000"/>
              </w:rPr>
              <w:t>Природный газ</w:t>
            </w:r>
          </w:p>
        </w:tc>
        <w:tc>
          <w:tcPr>
            <w:tcW w:w="1276" w:type="dxa"/>
            <w:shd w:val="clear" w:color="auto" w:fill="auto"/>
            <w:noWrap/>
            <w:vAlign w:val="center"/>
          </w:tcPr>
          <w:p w:rsidR="004D0857" w:rsidRDefault="004D0857" w:rsidP="004D0857">
            <w:pPr>
              <w:pStyle w:val="afffffff0"/>
              <w:rPr>
                <w:color w:val="000000"/>
                <w:lang w:eastAsia="ru-RU"/>
              </w:rPr>
            </w:pPr>
            <w:r>
              <w:rPr>
                <w:color w:val="000000"/>
              </w:rPr>
              <w:t>н/д</w:t>
            </w:r>
          </w:p>
        </w:tc>
        <w:tc>
          <w:tcPr>
            <w:tcW w:w="1134" w:type="dxa"/>
            <w:shd w:val="clear" w:color="auto" w:fill="auto"/>
            <w:noWrap/>
            <w:vAlign w:val="center"/>
          </w:tcPr>
          <w:p w:rsidR="004D0857" w:rsidRDefault="004D0857" w:rsidP="004D0857">
            <w:pPr>
              <w:pStyle w:val="afffffff0"/>
              <w:rPr>
                <w:color w:val="000000"/>
              </w:rPr>
            </w:pPr>
            <w:r>
              <w:rPr>
                <w:color w:val="000000"/>
              </w:rPr>
              <w:t>н/д</w:t>
            </w:r>
          </w:p>
        </w:tc>
        <w:tc>
          <w:tcPr>
            <w:tcW w:w="1134" w:type="dxa"/>
            <w:shd w:val="clear" w:color="auto" w:fill="auto"/>
            <w:noWrap/>
            <w:vAlign w:val="center"/>
          </w:tcPr>
          <w:p w:rsidR="004D0857" w:rsidRDefault="004D0857" w:rsidP="004D0857">
            <w:pPr>
              <w:pStyle w:val="afffffff0"/>
              <w:rPr>
                <w:color w:val="000000"/>
              </w:rPr>
            </w:pPr>
            <w:r>
              <w:rPr>
                <w:color w:val="000000"/>
              </w:rPr>
              <w:t>н/д</w:t>
            </w:r>
          </w:p>
        </w:tc>
        <w:tc>
          <w:tcPr>
            <w:tcW w:w="1275" w:type="dxa"/>
            <w:shd w:val="clear" w:color="auto" w:fill="auto"/>
            <w:noWrap/>
            <w:vAlign w:val="center"/>
          </w:tcPr>
          <w:p w:rsidR="004D0857" w:rsidRDefault="004D0857" w:rsidP="004D0857">
            <w:pPr>
              <w:pStyle w:val="afffffff0"/>
              <w:rPr>
                <w:color w:val="000000"/>
              </w:rPr>
            </w:pPr>
            <w:r>
              <w:rPr>
                <w:color w:val="000000"/>
              </w:rPr>
              <w:t>н/д</w:t>
            </w:r>
          </w:p>
        </w:tc>
        <w:tc>
          <w:tcPr>
            <w:tcW w:w="1276" w:type="dxa"/>
            <w:shd w:val="clear" w:color="auto" w:fill="auto"/>
            <w:noWrap/>
            <w:vAlign w:val="center"/>
          </w:tcPr>
          <w:p w:rsidR="004D0857" w:rsidRDefault="004D0857" w:rsidP="004D0857">
            <w:pPr>
              <w:pStyle w:val="afffffff0"/>
              <w:rPr>
                <w:color w:val="000000"/>
                <w:lang w:eastAsia="ru-RU"/>
              </w:rPr>
            </w:pPr>
            <w:r>
              <w:rPr>
                <w:color w:val="000000"/>
              </w:rPr>
              <w:t>н/д</w:t>
            </w:r>
          </w:p>
        </w:tc>
        <w:tc>
          <w:tcPr>
            <w:tcW w:w="1041" w:type="dxa"/>
            <w:shd w:val="clear" w:color="auto" w:fill="auto"/>
            <w:noWrap/>
            <w:vAlign w:val="center"/>
          </w:tcPr>
          <w:p w:rsidR="004D0857" w:rsidRDefault="004D0857" w:rsidP="004D0857">
            <w:pPr>
              <w:pStyle w:val="afffffff0"/>
              <w:rPr>
                <w:color w:val="000000"/>
                <w:lang w:eastAsia="ru-RU"/>
              </w:rPr>
            </w:pPr>
            <w:r>
              <w:rPr>
                <w:color w:val="000000"/>
              </w:rPr>
              <w:t>н/д</w:t>
            </w:r>
          </w:p>
        </w:tc>
      </w:tr>
    </w:tbl>
    <w:p w:rsidR="00A01A07" w:rsidRPr="002C4067" w:rsidRDefault="00A01A07" w:rsidP="00393334">
      <w:pPr>
        <w:pStyle w:val="aff2"/>
      </w:pPr>
    </w:p>
    <w:p w:rsidR="00FC0CD1" w:rsidRPr="002C4067" w:rsidRDefault="00FC0CD1" w:rsidP="00FA1C46">
      <w:pPr>
        <w:pStyle w:val="aff2"/>
      </w:pPr>
    </w:p>
    <w:p w:rsidR="00FC0CD1" w:rsidRPr="002C4067" w:rsidRDefault="00FC0CD1" w:rsidP="00FA1C46">
      <w:pPr>
        <w:pStyle w:val="aff2"/>
        <w:sectPr w:rsidR="00FC0CD1" w:rsidRPr="002C4067" w:rsidSect="00E270BB">
          <w:footerReference w:type="default" r:id="rId52"/>
          <w:pgSz w:w="16838" w:h="11906" w:orient="landscape"/>
          <w:pgMar w:top="1134" w:right="567" w:bottom="567" w:left="567" w:header="709" w:footer="0" w:gutter="0"/>
          <w:cols w:space="708"/>
          <w:docGrid w:linePitch="360"/>
        </w:sectPr>
      </w:pPr>
    </w:p>
    <w:p w:rsidR="00FC0CD1" w:rsidRPr="002C4067" w:rsidRDefault="00FC0CD1" w:rsidP="00FA1C46">
      <w:pPr>
        <w:pStyle w:val="aff2"/>
      </w:pPr>
      <w:r w:rsidRPr="002C4067">
        <w:lastRenderedPageBreak/>
        <w:t xml:space="preserve">Раскрытие информации организациями, осуществляющими регулируемую деятельность в сфере теплоснабжения, производится согласно требованиям </w:t>
      </w:r>
      <w:r w:rsidR="0055093E" w:rsidRPr="002C4067">
        <w:t>П</w:t>
      </w:r>
      <w:r w:rsidRPr="002C4067">
        <w:t xml:space="preserve">остановления Правительства </w:t>
      </w:r>
      <w:r w:rsidR="0055093E" w:rsidRPr="002C4067">
        <w:t>РФ</w:t>
      </w:r>
      <w:r w:rsidRPr="002C4067">
        <w:t xml:space="preserve"> от </w:t>
      </w:r>
      <w:r w:rsidR="0055093E" w:rsidRPr="002C4067">
        <w:t>0</w:t>
      </w:r>
      <w:r w:rsidRPr="002C4067">
        <w:t>5</w:t>
      </w:r>
      <w:r w:rsidR="0055093E" w:rsidRPr="002C4067">
        <w:t>.07.2013</w:t>
      </w:r>
      <w:r w:rsidRPr="002C4067">
        <w:t xml:space="preserve"> </w:t>
      </w:r>
      <w:r w:rsidR="00E07727">
        <w:t>№ 5</w:t>
      </w:r>
      <w:r w:rsidRPr="002C4067">
        <w:t>70 «О стандартах раскрытия информации теплоснабжающими организациями, теплосетевыми организациями и органами регулирования». Формы отчетности, заполненные в рамках стандартов раскрытия информации, должны находиться на сайтах теплоснабжающих организаций.</w:t>
      </w:r>
    </w:p>
    <w:p w:rsidR="00FC0CD1" w:rsidRPr="002C4067" w:rsidRDefault="00FC0CD1" w:rsidP="00FA1C46">
      <w:pPr>
        <w:pStyle w:val="aff2"/>
      </w:pPr>
      <w:r w:rsidRPr="002C4067">
        <w:t>Раскрытию подлежит следующая информация:</w:t>
      </w:r>
    </w:p>
    <w:p w:rsidR="00FC0CD1" w:rsidRPr="002C4067" w:rsidRDefault="0099333E" w:rsidP="0060330C">
      <w:pPr>
        <w:pStyle w:val="afffffff8"/>
        <w:numPr>
          <w:ilvl w:val="0"/>
          <w:numId w:val="38"/>
        </w:numPr>
      </w:pPr>
      <w:r>
        <w:t xml:space="preserve">о </w:t>
      </w:r>
      <w:r w:rsidR="00FC0CD1" w:rsidRPr="002C4067">
        <w:t>регулируемой организации (общая информация);</w:t>
      </w:r>
    </w:p>
    <w:p w:rsidR="00FC0CD1" w:rsidRPr="002C4067" w:rsidRDefault="00FC0CD1" w:rsidP="0060330C">
      <w:pPr>
        <w:pStyle w:val="afffffff8"/>
        <w:numPr>
          <w:ilvl w:val="0"/>
          <w:numId w:val="38"/>
        </w:numPr>
      </w:pPr>
      <w:r w:rsidRPr="002C4067">
        <w:t>о ценах (тарифах) на регулируемые товары (услуги);</w:t>
      </w:r>
    </w:p>
    <w:p w:rsidR="00FC0CD1" w:rsidRPr="002C4067" w:rsidRDefault="00FC0CD1" w:rsidP="0060330C">
      <w:pPr>
        <w:pStyle w:val="afffffff8"/>
        <w:numPr>
          <w:ilvl w:val="0"/>
          <w:numId w:val="38"/>
        </w:numPr>
      </w:pPr>
      <w:r w:rsidRPr="002C4067">
        <w:t>об основных показателях финансово-хозяйственной деятельности регулируемой организации, включая структуру основных производственных затрат (в части регулируемых видов деятельности);</w:t>
      </w:r>
    </w:p>
    <w:p w:rsidR="00FC0CD1" w:rsidRPr="002C4067" w:rsidRDefault="00FC0CD1" w:rsidP="0060330C">
      <w:pPr>
        <w:pStyle w:val="afffffff8"/>
        <w:numPr>
          <w:ilvl w:val="0"/>
          <w:numId w:val="38"/>
        </w:numPr>
      </w:pPr>
      <w:r w:rsidRPr="002C4067">
        <w:t>об основных потребительских характеристиках регулируемых товаров и услуг регулируемой организации;</w:t>
      </w:r>
    </w:p>
    <w:p w:rsidR="00FC0CD1" w:rsidRPr="002C4067" w:rsidRDefault="00FC0CD1" w:rsidP="0060330C">
      <w:pPr>
        <w:pStyle w:val="afffffff8"/>
        <w:numPr>
          <w:ilvl w:val="0"/>
          <w:numId w:val="38"/>
        </w:numPr>
      </w:pPr>
      <w:r w:rsidRPr="002C4067">
        <w:t>об инвестиционных программах регулируемой организации и отчетах об их реализации;</w:t>
      </w:r>
    </w:p>
    <w:p w:rsidR="00FC0CD1" w:rsidRPr="002C4067" w:rsidRDefault="00FC0CD1" w:rsidP="0060330C">
      <w:pPr>
        <w:pStyle w:val="afffffff8"/>
        <w:numPr>
          <w:ilvl w:val="0"/>
          <w:numId w:val="38"/>
        </w:numPr>
      </w:pPr>
      <w:r w:rsidRPr="002C4067">
        <w:t>о наличии (отсутствии) технической возможности подключения (технологического присоединения) к системе теплоснабжения (горячего водоснабжения), а также о регистрации и ходе реализации заявок на подключение (технологическое присоединение) к системе теплоснабжения (горячего водоснабжения);</w:t>
      </w:r>
    </w:p>
    <w:p w:rsidR="00FC0CD1" w:rsidRPr="002C4067" w:rsidRDefault="00FC0CD1" w:rsidP="0060330C">
      <w:pPr>
        <w:pStyle w:val="afffffff8"/>
        <w:numPr>
          <w:ilvl w:val="0"/>
          <w:numId w:val="38"/>
        </w:numPr>
      </w:pPr>
      <w:r w:rsidRPr="002C4067">
        <w:t>об условиях, на которых осуществляется поставка регулируемых товаров (оказание регулируемых услуг), и (или) об условиях договоров о подключении (технологическое присоединение) к системе теплоснабжения (горячего водоснабжения);</w:t>
      </w:r>
    </w:p>
    <w:p w:rsidR="00FC0CD1" w:rsidRPr="002C4067" w:rsidRDefault="00FC0CD1" w:rsidP="0060330C">
      <w:pPr>
        <w:pStyle w:val="afffffff8"/>
        <w:numPr>
          <w:ilvl w:val="0"/>
          <w:numId w:val="38"/>
        </w:numPr>
      </w:pPr>
      <w:r w:rsidRPr="002C4067">
        <w:t>о порядке выполнения технологических, технических и других мероприятий, связанных с подключением (технологическим присоединением) к системе теплоснабжения (горячего водоснабжения);</w:t>
      </w:r>
    </w:p>
    <w:p w:rsidR="00FC0CD1" w:rsidRPr="002C4067" w:rsidRDefault="00FC0CD1" w:rsidP="0060330C">
      <w:pPr>
        <w:pStyle w:val="afffffff8"/>
        <w:numPr>
          <w:ilvl w:val="0"/>
          <w:numId w:val="38"/>
        </w:numPr>
      </w:pPr>
      <w:r w:rsidRPr="002C4067">
        <w:t>о способах приобретения, стоимости и объемах товаров, необходимых для производства регулируемых товаров и (или) оказания регулируемых услуг регулируемой организацией;</w:t>
      </w:r>
    </w:p>
    <w:p w:rsidR="00FC0CD1" w:rsidRPr="002C4067" w:rsidRDefault="00FC0CD1" w:rsidP="0060330C">
      <w:pPr>
        <w:pStyle w:val="afffffff8"/>
        <w:numPr>
          <w:ilvl w:val="0"/>
          <w:numId w:val="38"/>
        </w:numPr>
      </w:pPr>
      <w:r w:rsidRPr="002C4067">
        <w:t>о предложении регулируемой организации об установлении цен (тарифов) в сфере теплоснабжения (горячего водоснабжения).</w:t>
      </w:r>
    </w:p>
    <w:p w:rsidR="00EA0D24" w:rsidRPr="002C4067" w:rsidRDefault="00EA0D24" w:rsidP="008511AE">
      <w:pPr>
        <w:pStyle w:val="a2"/>
      </w:pPr>
      <w:bookmarkStart w:id="317" w:name="_Toc32481152"/>
      <w:bookmarkStart w:id="318" w:name="_Toc162259217"/>
      <w:bookmarkStart w:id="319" w:name="_Toc165985103"/>
      <w:bookmarkStart w:id="320" w:name="_Toc205122247"/>
      <w:bookmarkStart w:id="321" w:name="_Toc422303791"/>
      <w:r w:rsidRPr="002C4067">
        <w:t>Изменения, произошедшие в технико-экономических показателях теплоснабжающих и теплосетевых организаций системы теплоснабжения</w:t>
      </w:r>
      <w:r w:rsidR="00300518" w:rsidRPr="002C4067">
        <w:t xml:space="preserve"> </w:t>
      </w:r>
      <w:r w:rsidR="00633D83" w:rsidRPr="00633D83">
        <w:t>поселения, муниципального округа, городского округа, города федерального значения</w:t>
      </w:r>
      <w:r w:rsidRPr="002C4067">
        <w:t xml:space="preserve">, в период, </w:t>
      </w:r>
      <w:r w:rsidR="00042A16" w:rsidRPr="002C4067">
        <w:t>предшествующий разработке (актуализации) схемы теплоснабжения</w:t>
      </w:r>
      <w:bookmarkEnd w:id="317"/>
      <w:bookmarkEnd w:id="318"/>
      <w:bookmarkEnd w:id="319"/>
      <w:bookmarkEnd w:id="320"/>
    </w:p>
    <w:p w:rsidR="00EA0D24" w:rsidRPr="002C4067" w:rsidRDefault="005D6D1F" w:rsidP="00230E4C">
      <w:pPr>
        <w:pStyle w:val="aff2"/>
      </w:pPr>
      <w:r w:rsidRPr="002C4067">
        <w:t>Раздел разработан с учетом требований методических указаний по разработке схем теплоснабжения.</w:t>
      </w:r>
    </w:p>
    <w:p w:rsidR="001606FF" w:rsidRPr="002C4067" w:rsidRDefault="001606FF" w:rsidP="00393334">
      <w:pPr>
        <w:pStyle w:val="aff2"/>
        <w:sectPr w:rsidR="001606FF" w:rsidRPr="002C4067" w:rsidSect="00AA3F14">
          <w:footerReference w:type="default" r:id="rId53"/>
          <w:pgSz w:w="11906" w:h="16838"/>
          <w:pgMar w:top="567" w:right="567" w:bottom="567" w:left="1134" w:header="709" w:footer="0" w:gutter="0"/>
          <w:cols w:space="708"/>
          <w:docGrid w:linePitch="360"/>
        </w:sectPr>
      </w:pPr>
    </w:p>
    <w:p w:rsidR="003A5836" w:rsidRDefault="00274C31" w:rsidP="00FB3DF5">
      <w:pPr>
        <w:pStyle w:val="a1"/>
      </w:pPr>
      <w:bookmarkStart w:id="322" w:name="_Toc162259218"/>
      <w:bookmarkStart w:id="323" w:name="_Toc165985104"/>
      <w:bookmarkStart w:id="324" w:name="_Toc205122248"/>
      <w:bookmarkEnd w:id="321"/>
      <w:r w:rsidRPr="002C4067">
        <w:lastRenderedPageBreak/>
        <w:t>Цены (тарифы) в сфере теплоснабжения</w:t>
      </w:r>
      <w:bookmarkEnd w:id="322"/>
      <w:bookmarkEnd w:id="323"/>
      <w:bookmarkEnd w:id="324"/>
    </w:p>
    <w:p w:rsidR="00C333CF" w:rsidRPr="002C4067" w:rsidRDefault="00FC0CD1" w:rsidP="008511AE">
      <w:pPr>
        <w:pStyle w:val="a2"/>
      </w:pPr>
      <w:bookmarkStart w:id="325" w:name="_Toc162259219"/>
      <w:bookmarkStart w:id="326" w:name="_Toc165985105"/>
      <w:bookmarkStart w:id="327" w:name="_Toc205122249"/>
      <w:bookmarkStart w:id="328" w:name="_Toc343877031"/>
      <w:r w:rsidRPr="002C4067">
        <w:t>О</w:t>
      </w:r>
      <w:r w:rsidR="00274C31" w:rsidRPr="002C4067">
        <w:t>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325"/>
      <w:bookmarkEnd w:id="326"/>
      <w:bookmarkEnd w:id="327"/>
    </w:p>
    <w:p w:rsidR="00A01A07" w:rsidRPr="0099333E" w:rsidRDefault="00A01A07" w:rsidP="00230E4C">
      <w:pPr>
        <w:pStyle w:val="aff2"/>
      </w:pPr>
      <w:r w:rsidRPr="0099333E">
        <w:t xml:space="preserve">Величина тарифа на оказание услуг теплоснабжения на территории </w:t>
      </w:r>
      <w:r w:rsidRPr="0099333E">
        <w:rPr>
          <w:rFonts w:eastAsia="Times New Roman"/>
          <w:lang w:eastAsia="ru-RU"/>
        </w:rPr>
        <w:t>муниципального образования</w:t>
      </w:r>
      <w:r w:rsidR="003E349E">
        <w:rPr>
          <w:rFonts w:eastAsia="Times New Roman"/>
          <w:lang w:eastAsia="ru-RU"/>
        </w:rPr>
        <w:t xml:space="preserve"> «Гагаринский муниципальный округ» Смоленско й области</w:t>
      </w:r>
      <w:r w:rsidRPr="0099333E">
        <w:t xml:space="preserve"> устанавливаются </w:t>
      </w:r>
      <w:r w:rsidR="00D12429" w:rsidRPr="00D12429">
        <w:t>Министерства жилищно-коммунального хозяйства</w:t>
      </w:r>
      <w:r w:rsidR="00D12429">
        <w:t xml:space="preserve">, энергетики </w:t>
      </w:r>
      <w:r w:rsidR="00880939">
        <w:t xml:space="preserve">и тарифной </w:t>
      </w:r>
      <w:r w:rsidR="00880939" w:rsidRPr="00880939">
        <w:t xml:space="preserve">политики </w:t>
      </w:r>
      <w:r w:rsidR="001F37EA" w:rsidRPr="00880939">
        <w:t>Смоленской</w:t>
      </w:r>
      <w:r w:rsidRPr="00880939">
        <w:t xml:space="preserve"> области. Сведения</w:t>
      </w:r>
      <w:r w:rsidRPr="0099333E">
        <w:t xml:space="preserve"> о тарифах на услуги теплоснабжения приведены в таблиц</w:t>
      </w:r>
      <w:r w:rsidR="00880939">
        <w:t>е</w:t>
      </w:r>
      <w:r w:rsidRPr="0099333E">
        <w:t xml:space="preserve"> ниже.</w:t>
      </w:r>
    </w:p>
    <w:p w:rsidR="002A6E6E" w:rsidRDefault="0099333E" w:rsidP="001F37EA">
      <w:pPr>
        <w:pStyle w:val="afffffffa"/>
        <w:jc w:val="both"/>
      </w:pPr>
      <w:r w:rsidRPr="002C4067">
        <w:t xml:space="preserve">Таблица </w:t>
      </w:r>
      <w:r w:rsidR="00827E3F">
        <w:rPr>
          <w:noProof/>
        </w:rPr>
        <w:fldChar w:fldCharType="begin"/>
      </w:r>
      <w:r w:rsidR="00A95700">
        <w:rPr>
          <w:noProof/>
        </w:rPr>
        <w:instrText xml:space="preserve"> SEQ Таблица \* ARABIC </w:instrText>
      </w:r>
      <w:r w:rsidR="00827E3F">
        <w:rPr>
          <w:noProof/>
        </w:rPr>
        <w:fldChar w:fldCharType="separate"/>
      </w:r>
      <w:r w:rsidR="00C83B43">
        <w:rPr>
          <w:noProof/>
        </w:rPr>
        <w:t>44</w:t>
      </w:r>
      <w:r w:rsidR="00827E3F">
        <w:rPr>
          <w:noProof/>
        </w:rPr>
        <w:fldChar w:fldCharType="end"/>
      </w:r>
      <w:r>
        <w:rPr>
          <w:noProof/>
        </w:rPr>
        <w:t xml:space="preserve"> </w:t>
      </w:r>
      <w:r w:rsidRPr="00DC65A0">
        <w:t xml:space="preserve">– </w:t>
      </w:r>
      <w:r w:rsidR="00DB2742" w:rsidRPr="00DC65A0">
        <w:t>Тарифы на тепловую энергию (мощно</w:t>
      </w:r>
      <w:r w:rsidR="00A01A07" w:rsidRPr="00DC65A0">
        <w:t>сть</w:t>
      </w:r>
      <w:r w:rsidR="00A01A07" w:rsidRPr="00880939">
        <w:t>)</w:t>
      </w:r>
      <w:r w:rsidR="002A6E6E" w:rsidRPr="00880939">
        <w:t xml:space="preserve"> на 202</w:t>
      </w:r>
      <w:r w:rsidR="00C641F9" w:rsidRPr="00880939">
        <w:t>2</w:t>
      </w:r>
      <w:r w:rsidR="00984963" w:rsidRPr="00880939">
        <w:t>-</w:t>
      </w:r>
      <w:r w:rsidR="00D14E31" w:rsidRPr="00880939">
        <w:t>202</w:t>
      </w:r>
      <w:r w:rsidR="00880939" w:rsidRPr="00880939">
        <w:t>5</w:t>
      </w:r>
      <w:r w:rsidR="00984963" w:rsidRPr="00880939">
        <w:t xml:space="preserve"> гг,</w:t>
      </w:r>
      <w:r w:rsidR="00A01A07" w:rsidRPr="00880939">
        <w:t xml:space="preserve"> поставляемую потребителям на территории </w:t>
      </w:r>
      <w:r w:rsidR="003E349E">
        <w:t>муниципального образования «</w:t>
      </w:r>
      <w:r w:rsidR="001F37EA" w:rsidRPr="00880939">
        <w:t>Гагаринск</w:t>
      </w:r>
      <w:r w:rsidR="003E349E">
        <w:t>ий</w:t>
      </w:r>
      <w:r w:rsidR="001F37EA" w:rsidRPr="00880939">
        <w:t xml:space="preserve"> муниципальн</w:t>
      </w:r>
      <w:r w:rsidR="003E349E">
        <w:t>ый</w:t>
      </w:r>
      <w:r w:rsidR="001F37EA" w:rsidRPr="00880939">
        <w:t xml:space="preserve"> округ</w:t>
      </w:r>
      <w:r w:rsidR="003E349E">
        <w:t>» Смоленской области</w:t>
      </w:r>
    </w:p>
    <w:tbl>
      <w:tblPr>
        <w:tblW w:w="5000" w:type="pct"/>
        <w:tblLayout w:type="fixed"/>
        <w:tblLook w:val="04A0"/>
      </w:tblPr>
      <w:tblGrid>
        <w:gridCol w:w="531"/>
        <w:gridCol w:w="3057"/>
        <w:gridCol w:w="1582"/>
        <w:gridCol w:w="1582"/>
        <w:gridCol w:w="1293"/>
        <w:gridCol w:w="1293"/>
        <w:gridCol w:w="1732"/>
        <w:gridCol w:w="1296"/>
        <w:gridCol w:w="1204"/>
        <w:gridCol w:w="1178"/>
        <w:gridCol w:w="1172"/>
      </w:tblGrid>
      <w:tr w:rsidR="00880939" w:rsidRPr="00880939" w:rsidTr="00880939">
        <w:trPr>
          <w:cantSplit/>
          <w:trHeight w:val="1169"/>
          <w:tblHeader/>
        </w:trPr>
        <w:tc>
          <w:tcPr>
            <w:tcW w:w="167"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880939" w:rsidRPr="00880939" w:rsidRDefault="00880939" w:rsidP="00880939">
            <w:pPr>
              <w:jc w:val="center"/>
              <w:rPr>
                <w:rFonts w:ascii="Segoe UI" w:eastAsia="Times New Roman" w:hAnsi="Segoe UI" w:cs="Segoe UI"/>
                <w:b/>
                <w:bCs/>
                <w:sz w:val="18"/>
                <w:szCs w:val="18"/>
                <w:lang w:eastAsia="ru-RU"/>
              </w:rPr>
            </w:pPr>
            <w:r w:rsidRPr="00880939">
              <w:rPr>
                <w:rFonts w:ascii="Segoe UI" w:eastAsia="Times New Roman" w:hAnsi="Segoe UI" w:cs="Segoe UI"/>
                <w:b/>
                <w:bCs/>
                <w:sz w:val="18"/>
                <w:szCs w:val="18"/>
                <w:lang w:eastAsia="ru-RU"/>
              </w:rPr>
              <w:t>№ п/п</w:t>
            </w:r>
          </w:p>
        </w:tc>
        <w:tc>
          <w:tcPr>
            <w:tcW w:w="960"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880939" w:rsidRPr="00880939" w:rsidRDefault="00880939" w:rsidP="00880939">
            <w:pPr>
              <w:jc w:val="center"/>
              <w:rPr>
                <w:rFonts w:ascii="Segoe UI" w:eastAsia="Times New Roman" w:hAnsi="Segoe UI" w:cs="Segoe UI"/>
                <w:b/>
                <w:bCs/>
                <w:sz w:val="18"/>
                <w:szCs w:val="18"/>
                <w:lang w:eastAsia="ru-RU"/>
              </w:rPr>
            </w:pPr>
            <w:r w:rsidRPr="00880939">
              <w:rPr>
                <w:rFonts w:ascii="Segoe UI" w:eastAsia="Times New Roman" w:hAnsi="Segoe UI" w:cs="Segoe UI"/>
                <w:b/>
                <w:bCs/>
                <w:sz w:val="18"/>
                <w:szCs w:val="18"/>
                <w:lang w:eastAsia="ru-RU"/>
              </w:rPr>
              <w:t>Наименование организации в субъекте Российской Федерации</w:t>
            </w:r>
          </w:p>
        </w:tc>
        <w:tc>
          <w:tcPr>
            <w:tcW w:w="497"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880939" w:rsidRPr="00880939" w:rsidRDefault="00880939" w:rsidP="00880939">
            <w:pPr>
              <w:jc w:val="center"/>
              <w:rPr>
                <w:rFonts w:ascii="Segoe UI" w:eastAsia="Times New Roman" w:hAnsi="Segoe UI" w:cs="Segoe UI"/>
                <w:b/>
                <w:bCs/>
                <w:sz w:val="18"/>
                <w:szCs w:val="18"/>
                <w:lang w:eastAsia="ru-RU"/>
              </w:rPr>
            </w:pPr>
            <w:r w:rsidRPr="00880939">
              <w:rPr>
                <w:rFonts w:ascii="Segoe UI" w:eastAsia="Times New Roman" w:hAnsi="Segoe UI" w:cs="Segoe UI"/>
                <w:b/>
                <w:bCs/>
                <w:sz w:val="18"/>
                <w:szCs w:val="18"/>
                <w:lang w:eastAsia="ru-RU"/>
              </w:rPr>
              <w:t>Реквизиты решений, которым соответствует действующий утвержденный тариф</w:t>
            </w:r>
          </w:p>
        </w:tc>
        <w:tc>
          <w:tcPr>
            <w:tcW w:w="497" w:type="pct"/>
            <w:tcBorders>
              <w:top w:val="single" w:sz="4" w:space="0" w:color="auto"/>
              <w:left w:val="nil"/>
              <w:bottom w:val="single" w:sz="4" w:space="0" w:color="auto"/>
              <w:right w:val="single" w:sz="4" w:space="0" w:color="auto"/>
            </w:tcBorders>
            <w:shd w:val="clear" w:color="000000" w:fill="FFFFFF"/>
            <w:vAlign w:val="center"/>
            <w:hideMark/>
          </w:tcPr>
          <w:p w:rsidR="00880939" w:rsidRDefault="00880939" w:rsidP="00880939">
            <w:pPr>
              <w:jc w:val="center"/>
              <w:rPr>
                <w:rFonts w:ascii="Segoe UI" w:eastAsia="Times New Roman" w:hAnsi="Segoe UI" w:cs="Segoe UI"/>
                <w:b/>
                <w:bCs/>
                <w:sz w:val="18"/>
                <w:szCs w:val="18"/>
                <w:lang w:eastAsia="ru-RU"/>
              </w:rPr>
            </w:pPr>
            <w:r w:rsidRPr="00880939">
              <w:rPr>
                <w:rFonts w:ascii="Segoe UI" w:eastAsia="Times New Roman" w:hAnsi="Segoe UI" w:cs="Segoe UI"/>
                <w:b/>
                <w:bCs/>
                <w:sz w:val="18"/>
                <w:szCs w:val="18"/>
                <w:lang w:eastAsia="ru-RU"/>
              </w:rPr>
              <w:t xml:space="preserve">Прочие потребители      (без НДС) </w:t>
            </w:r>
          </w:p>
          <w:p w:rsidR="00880939" w:rsidRPr="00880939" w:rsidRDefault="00880939" w:rsidP="00880939">
            <w:pPr>
              <w:jc w:val="center"/>
              <w:rPr>
                <w:rFonts w:ascii="Segoe UI" w:eastAsia="Times New Roman" w:hAnsi="Segoe UI" w:cs="Segoe UI"/>
                <w:b/>
                <w:bCs/>
                <w:sz w:val="18"/>
                <w:szCs w:val="18"/>
                <w:lang w:eastAsia="ru-RU"/>
              </w:rPr>
            </w:pPr>
            <w:r w:rsidRPr="00880939">
              <w:rPr>
                <w:rFonts w:ascii="Segoe UI" w:eastAsia="Times New Roman" w:hAnsi="Segoe UI" w:cs="Segoe UI"/>
                <w:b/>
                <w:bCs/>
                <w:sz w:val="18"/>
                <w:szCs w:val="18"/>
                <w:lang w:eastAsia="ru-RU"/>
              </w:rPr>
              <w:t>(* НДС не облагается, с НДС)</w:t>
            </w:r>
          </w:p>
        </w:tc>
        <w:tc>
          <w:tcPr>
            <w:tcW w:w="812" w:type="pct"/>
            <w:gridSpan w:val="2"/>
            <w:tcBorders>
              <w:top w:val="single" w:sz="4" w:space="0" w:color="auto"/>
              <w:left w:val="nil"/>
              <w:bottom w:val="single" w:sz="4" w:space="0" w:color="auto"/>
              <w:right w:val="single" w:sz="4" w:space="0" w:color="auto"/>
            </w:tcBorders>
            <w:shd w:val="clear" w:color="000000" w:fill="FFFFFF"/>
            <w:vAlign w:val="center"/>
            <w:hideMark/>
          </w:tcPr>
          <w:p w:rsidR="00880939" w:rsidRPr="00880939" w:rsidRDefault="00880939" w:rsidP="00880939">
            <w:pPr>
              <w:jc w:val="center"/>
              <w:rPr>
                <w:rFonts w:ascii="Segoe UI" w:eastAsia="Times New Roman" w:hAnsi="Segoe UI" w:cs="Segoe UI"/>
                <w:b/>
                <w:bCs/>
                <w:sz w:val="18"/>
                <w:szCs w:val="18"/>
                <w:lang w:eastAsia="ru-RU"/>
              </w:rPr>
            </w:pPr>
            <w:r w:rsidRPr="00880939">
              <w:rPr>
                <w:rFonts w:ascii="Segoe UI" w:eastAsia="Times New Roman" w:hAnsi="Segoe UI" w:cs="Segoe UI"/>
                <w:b/>
                <w:bCs/>
                <w:sz w:val="18"/>
                <w:szCs w:val="18"/>
                <w:lang w:eastAsia="ru-RU"/>
              </w:rPr>
              <w:t>Тариф на услугу в сфере теплоснабжения (руб./Гкал)</w:t>
            </w:r>
          </w:p>
        </w:tc>
        <w:tc>
          <w:tcPr>
            <w:tcW w:w="544" w:type="pct"/>
            <w:tcBorders>
              <w:top w:val="single" w:sz="4" w:space="0" w:color="auto"/>
              <w:left w:val="nil"/>
              <w:bottom w:val="single" w:sz="4" w:space="0" w:color="auto"/>
              <w:right w:val="single" w:sz="4" w:space="0" w:color="auto"/>
            </w:tcBorders>
            <w:shd w:val="clear" w:color="000000" w:fill="FFFFFF"/>
            <w:vAlign w:val="center"/>
            <w:hideMark/>
          </w:tcPr>
          <w:p w:rsidR="00880939" w:rsidRPr="00880939" w:rsidRDefault="00880939" w:rsidP="00880939">
            <w:pPr>
              <w:jc w:val="center"/>
              <w:rPr>
                <w:rFonts w:ascii="Segoe UI" w:eastAsia="Times New Roman" w:hAnsi="Segoe UI" w:cs="Segoe UI"/>
                <w:b/>
                <w:bCs/>
                <w:sz w:val="18"/>
                <w:szCs w:val="18"/>
                <w:lang w:eastAsia="ru-RU"/>
              </w:rPr>
            </w:pPr>
            <w:r w:rsidRPr="00880939">
              <w:rPr>
                <w:rFonts w:ascii="Segoe UI" w:eastAsia="Times New Roman" w:hAnsi="Segoe UI" w:cs="Segoe UI"/>
                <w:b/>
                <w:bCs/>
                <w:sz w:val="18"/>
                <w:szCs w:val="18"/>
                <w:lang w:eastAsia="ru-RU"/>
              </w:rPr>
              <w:t>Тариф на услугу в сфере теплоснабжения (руб./Гкал)</w:t>
            </w:r>
          </w:p>
        </w:tc>
        <w:tc>
          <w:tcPr>
            <w:tcW w:w="785" w:type="pct"/>
            <w:gridSpan w:val="2"/>
            <w:tcBorders>
              <w:top w:val="single" w:sz="4" w:space="0" w:color="auto"/>
              <w:left w:val="nil"/>
              <w:bottom w:val="single" w:sz="4" w:space="0" w:color="auto"/>
              <w:right w:val="single" w:sz="4" w:space="0" w:color="000000"/>
            </w:tcBorders>
            <w:shd w:val="clear" w:color="000000" w:fill="FFFFFF"/>
            <w:vAlign w:val="center"/>
            <w:hideMark/>
          </w:tcPr>
          <w:p w:rsidR="00880939" w:rsidRPr="00880939" w:rsidRDefault="00880939" w:rsidP="00880939">
            <w:pPr>
              <w:jc w:val="center"/>
              <w:rPr>
                <w:rFonts w:ascii="Segoe UI" w:eastAsia="Times New Roman" w:hAnsi="Segoe UI" w:cs="Segoe UI"/>
                <w:b/>
                <w:bCs/>
                <w:sz w:val="18"/>
                <w:szCs w:val="18"/>
                <w:lang w:eastAsia="ru-RU"/>
              </w:rPr>
            </w:pPr>
            <w:r w:rsidRPr="00880939">
              <w:rPr>
                <w:rFonts w:ascii="Segoe UI" w:eastAsia="Times New Roman" w:hAnsi="Segoe UI" w:cs="Segoe UI"/>
                <w:b/>
                <w:bCs/>
                <w:sz w:val="18"/>
                <w:szCs w:val="18"/>
                <w:lang w:eastAsia="ru-RU"/>
              </w:rPr>
              <w:t>Тариф на услугу в сфере теплоснабжения (руб./Гкал)</w:t>
            </w:r>
          </w:p>
        </w:tc>
        <w:tc>
          <w:tcPr>
            <w:tcW w:w="738" w:type="pct"/>
            <w:gridSpan w:val="2"/>
            <w:tcBorders>
              <w:top w:val="single" w:sz="4" w:space="0" w:color="auto"/>
              <w:left w:val="nil"/>
              <w:bottom w:val="single" w:sz="4" w:space="0" w:color="auto"/>
              <w:right w:val="single" w:sz="4" w:space="0" w:color="000000"/>
            </w:tcBorders>
            <w:shd w:val="clear" w:color="000000" w:fill="FFFFFF"/>
            <w:vAlign w:val="center"/>
            <w:hideMark/>
          </w:tcPr>
          <w:p w:rsidR="00880939" w:rsidRPr="00880939" w:rsidRDefault="00880939" w:rsidP="00880939">
            <w:pPr>
              <w:jc w:val="center"/>
              <w:rPr>
                <w:rFonts w:ascii="Segoe UI" w:eastAsia="Times New Roman" w:hAnsi="Segoe UI" w:cs="Segoe UI"/>
                <w:b/>
                <w:bCs/>
                <w:sz w:val="18"/>
                <w:szCs w:val="18"/>
                <w:lang w:eastAsia="ru-RU"/>
              </w:rPr>
            </w:pPr>
            <w:r w:rsidRPr="00880939">
              <w:rPr>
                <w:rFonts w:ascii="Segoe UI" w:eastAsia="Times New Roman" w:hAnsi="Segoe UI" w:cs="Segoe UI"/>
                <w:b/>
                <w:bCs/>
                <w:sz w:val="18"/>
                <w:szCs w:val="18"/>
                <w:lang w:eastAsia="ru-RU"/>
              </w:rPr>
              <w:t>Тариф на услугу в сфере теплоснабжения (руб./Гкал)</w:t>
            </w:r>
          </w:p>
        </w:tc>
      </w:tr>
      <w:tr w:rsidR="00880939" w:rsidRPr="00880939" w:rsidTr="00880939">
        <w:trPr>
          <w:cantSplit/>
          <w:trHeight w:val="867"/>
          <w:tblHeader/>
        </w:trPr>
        <w:tc>
          <w:tcPr>
            <w:tcW w:w="167" w:type="pct"/>
            <w:vMerge/>
            <w:tcBorders>
              <w:top w:val="single" w:sz="4" w:space="0" w:color="auto"/>
              <w:left w:val="single" w:sz="4" w:space="0" w:color="auto"/>
              <w:bottom w:val="single" w:sz="4" w:space="0" w:color="auto"/>
              <w:right w:val="single" w:sz="4" w:space="0" w:color="auto"/>
            </w:tcBorders>
            <w:vAlign w:val="center"/>
            <w:hideMark/>
          </w:tcPr>
          <w:p w:rsidR="00880939" w:rsidRPr="00880939" w:rsidRDefault="00880939" w:rsidP="00880939">
            <w:pPr>
              <w:jc w:val="left"/>
              <w:rPr>
                <w:rFonts w:ascii="Segoe UI" w:eastAsia="Times New Roman" w:hAnsi="Segoe UI" w:cs="Segoe UI"/>
                <w:b/>
                <w:bCs/>
                <w:sz w:val="18"/>
                <w:szCs w:val="18"/>
                <w:lang w:eastAsia="ru-RU"/>
              </w:rPr>
            </w:pPr>
          </w:p>
        </w:tc>
        <w:tc>
          <w:tcPr>
            <w:tcW w:w="960" w:type="pct"/>
            <w:vMerge/>
            <w:tcBorders>
              <w:top w:val="single" w:sz="4" w:space="0" w:color="auto"/>
              <w:left w:val="single" w:sz="4" w:space="0" w:color="auto"/>
              <w:bottom w:val="single" w:sz="4" w:space="0" w:color="auto"/>
              <w:right w:val="single" w:sz="4" w:space="0" w:color="auto"/>
            </w:tcBorders>
            <w:vAlign w:val="center"/>
            <w:hideMark/>
          </w:tcPr>
          <w:p w:rsidR="00880939" w:rsidRPr="00880939" w:rsidRDefault="00880939" w:rsidP="00880939">
            <w:pPr>
              <w:jc w:val="left"/>
              <w:rPr>
                <w:rFonts w:ascii="Segoe UI" w:eastAsia="Times New Roman" w:hAnsi="Segoe UI" w:cs="Segoe UI"/>
                <w:b/>
                <w:bCs/>
                <w:sz w:val="18"/>
                <w:szCs w:val="18"/>
                <w:lang w:eastAsia="ru-RU"/>
              </w:rPr>
            </w:pPr>
          </w:p>
        </w:tc>
        <w:tc>
          <w:tcPr>
            <w:tcW w:w="497" w:type="pct"/>
            <w:vMerge/>
            <w:tcBorders>
              <w:top w:val="single" w:sz="4" w:space="0" w:color="auto"/>
              <w:left w:val="single" w:sz="4" w:space="0" w:color="auto"/>
              <w:bottom w:val="single" w:sz="4" w:space="0" w:color="auto"/>
              <w:right w:val="single" w:sz="4" w:space="0" w:color="auto"/>
            </w:tcBorders>
            <w:vAlign w:val="center"/>
            <w:hideMark/>
          </w:tcPr>
          <w:p w:rsidR="00880939" w:rsidRPr="00880939" w:rsidRDefault="00880939" w:rsidP="00880939">
            <w:pPr>
              <w:jc w:val="left"/>
              <w:rPr>
                <w:rFonts w:ascii="Segoe UI" w:eastAsia="Times New Roman" w:hAnsi="Segoe UI" w:cs="Segoe UI"/>
                <w:b/>
                <w:bCs/>
                <w:sz w:val="18"/>
                <w:szCs w:val="18"/>
                <w:lang w:eastAsia="ru-RU"/>
              </w:rPr>
            </w:pPr>
          </w:p>
        </w:tc>
        <w:tc>
          <w:tcPr>
            <w:tcW w:w="497" w:type="pct"/>
            <w:tcBorders>
              <w:top w:val="nil"/>
              <w:left w:val="nil"/>
              <w:bottom w:val="single" w:sz="4" w:space="0" w:color="auto"/>
              <w:right w:val="single" w:sz="4" w:space="0" w:color="auto"/>
            </w:tcBorders>
            <w:shd w:val="clear" w:color="000000" w:fill="FFFFFF"/>
            <w:vAlign w:val="center"/>
            <w:hideMark/>
          </w:tcPr>
          <w:p w:rsidR="00880939" w:rsidRDefault="00880939" w:rsidP="00880939">
            <w:pPr>
              <w:jc w:val="center"/>
              <w:rPr>
                <w:rFonts w:ascii="Segoe UI" w:eastAsia="Times New Roman" w:hAnsi="Segoe UI" w:cs="Segoe UI"/>
                <w:b/>
                <w:bCs/>
                <w:sz w:val="18"/>
                <w:szCs w:val="18"/>
                <w:lang w:eastAsia="ru-RU"/>
              </w:rPr>
            </w:pPr>
            <w:r w:rsidRPr="00880939">
              <w:rPr>
                <w:rFonts w:ascii="Segoe UI" w:eastAsia="Times New Roman" w:hAnsi="Segoe UI" w:cs="Segoe UI"/>
                <w:b/>
                <w:bCs/>
                <w:sz w:val="18"/>
                <w:szCs w:val="18"/>
                <w:lang w:eastAsia="ru-RU"/>
              </w:rPr>
              <w:t xml:space="preserve">Население </w:t>
            </w:r>
          </w:p>
          <w:p w:rsidR="00880939" w:rsidRDefault="00880939" w:rsidP="00880939">
            <w:pPr>
              <w:jc w:val="center"/>
              <w:rPr>
                <w:rFonts w:ascii="Segoe UI" w:eastAsia="Times New Roman" w:hAnsi="Segoe UI" w:cs="Segoe UI"/>
                <w:b/>
                <w:bCs/>
                <w:sz w:val="18"/>
                <w:szCs w:val="18"/>
                <w:lang w:eastAsia="ru-RU"/>
              </w:rPr>
            </w:pPr>
            <w:r w:rsidRPr="00880939">
              <w:rPr>
                <w:rFonts w:ascii="Segoe UI" w:eastAsia="Times New Roman" w:hAnsi="Segoe UI" w:cs="Segoe UI"/>
                <w:b/>
                <w:bCs/>
                <w:sz w:val="18"/>
                <w:szCs w:val="18"/>
                <w:lang w:eastAsia="ru-RU"/>
              </w:rPr>
              <w:t>(с НДС)</w:t>
            </w:r>
            <w:r>
              <w:rPr>
                <w:rFonts w:ascii="Segoe UI" w:eastAsia="Times New Roman" w:hAnsi="Segoe UI" w:cs="Segoe UI"/>
                <w:b/>
                <w:bCs/>
                <w:sz w:val="18"/>
                <w:szCs w:val="18"/>
                <w:lang w:eastAsia="ru-RU"/>
              </w:rPr>
              <w:t xml:space="preserve"> </w:t>
            </w:r>
          </w:p>
          <w:p w:rsidR="00880939" w:rsidRPr="00880939" w:rsidRDefault="00880939" w:rsidP="00880939">
            <w:pPr>
              <w:jc w:val="center"/>
              <w:rPr>
                <w:rFonts w:ascii="Segoe UI" w:eastAsia="Times New Roman" w:hAnsi="Segoe UI" w:cs="Segoe UI"/>
                <w:b/>
                <w:bCs/>
                <w:sz w:val="18"/>
                <w:szCs w:val="18"/>
                <w:lang w:eastAsia="ru-RU"/>
              </w:rPr>
            </w:pPr>
            <w:r w:rsidRPr="00880939">
              <w:rPr>
                <w:rFonts w:ascii="Segoe UI" w:eastAsia="Times New Roman" w:hAnsi="Segoe UI" w:cs="Segoe UI"/>
                <w:b/>
                <w:bCs/>
                <w:sz w:val="18"/>
                <w:szCs w:val="18"/>
                <w:lang w:eastAsia="ru-RU"/>
              </w:rPr>
              <w:t>(* НДС не облагается)</w:t>
            </w:r>
          </w:p>
        </w:tc>
        <w:tc>
          <w:tcPr>
            <w:tcW w:w="406" w:type="pct"/>
            <w:tcBorders>
              <w:top w:val="nil"/>
              <w:left w:val="nil"/>
              <w:bottom w:val="single" w:sz="4" w:space="0" w:color="auto"/>
              <w:right w:val="single" w:sz="4" w:space="0" w:color="auto"/>
            </w:tcBorders>
            <w:shd w:val="clear" w:color="000000" w:fill="FFFFFF"/>
            <w:vAlign w:val="center"/>
            <w:hideMark/>
          </w:tcPr>
          <w:p w:rsidR="00880939" w:rsidRPr="00880939" w:rsidRDefault="00880939" w:rsidP="00880939">
            <w:pPr>
              <w:jc w:val="center"/>
              <w:rPr>
                <w:rFonts w:ascii="Segoe UI" w:eastAsia="Times New Roman" w:hAnsi="Segoe UI" w:cs="Segoe UI"/>
                <w:b/>
                <w:bCs/>
                <w:sz w:val="18"/>
                <w:szCs w:val="18"/>
                <w:lang w:eastAsia="ru-RU"/>
              </w:rPr>
            </w:pPr>
            <w:r w:rsidRPr="00880939">
              <w:rPr>
                <w:rFonts w:ascii="Segoe UI" w:eastAsia="Times New Roman" w:hAnsi="Segoe UI" w:cs="Segoe UI"/>
                <w:b/>
                <w:bCs/>
                <w:sz w:val="18"/>
                <w:szCs w:val="18"/>
                <w:lang w:eastAsia="ru-RU"/>
              </w:rPr>
              <w:t>с 01.01.2022 по 30.06.2022</w:t>
            </w:r>
          </w:p>
        </w:tc>
        <w:tc>
          <w:tcPr>
            <w:tcW w:w="406" w:type="pct"/>
            <w:tcBorders>
              <w:top w:val="nil"/>
              <w:left w:val="nil"/>
              <w:bottom w:val="single" w:sz="4" w:space="0" w:color="auto"/>
              <w:right w:val="single" w:sz="4" w:space="0" w:color="auto"/>
            </w:tcBorders>
            <w:shd w:val="clear" w:color="000000" w:fill="FFFFFF"/>
            <w:vAlign w:val="center"/>
            <w:hideMark/>
          </w:tcPr>
          <w:p w:rsidR="00880939" w:rsidRPr="00880939" w:rsidRDefault="00880939" w:rsidP="00880939">
            <w:pPr>
              <w:jc w:val="center"/>
              <w:rPr>
                <w:rFonts w:ascii="Segoe UI" w:eastAsia="Times New Roman" w:hAnsi="Segoe UI" w:cs="Segoe UI"/>
                <w:b/>
                <w:bCs/>
                <w:sz w:val="18"/>
                <w:szCs w:val="18"/>
                <w:lang w:eastAsia="ru-RU"/>
              </w:rPr>
            </w:pPr>
            <w:r w:rsidRPr="00880939">
              <w:rPr>
                <w:rFonts w:ascii="Segoe UI" w:eastAsia="Times New Roman" w:hAnsi="Segoe UI" w:cs="Segoe UI"/>
                <w:b/>
                <w:bCs/>
                <w:sz w:val="18"/>
                <w:szCs w:val="18"/>
                <w:lang w:eastAsia="ru-RU"/>
              </w:rPr>
              <w:t>с 01.07.2022 по 30.11.2022</w:t>
            </w:r>
          </w:p>
        </w:tc>
        <w:tc>
          <w:tcPr>
            <w:tcW w:w="544" w:type="pct"/>
            <w:tcBorders>
              <w:top w:val="nil"/>
              <w:left w:val="nil"/>
              <w:bottom w:val="single" w:sz="4" w:space="0" w:color="auto"/>
              <w:right w:val="single" w:sz="4" w:space="0" w:color="auto"/>
            </w:tcBorders>
            <w:shd w:val="clear" w:color="000000" w:fill="FFFFFF"/>
            <w:vAlign w:val="center"/>
            <w:hideMark/>
          </w:tcPr>
          <w:p w:rsidR="00880939" w:rsidRPr="00880939" w:rsidRDefault="00880939" w:rsidP="00880939">
            <w:pPr>
              <w:jc w:val="center"/>
              <w:rPr>
                <w:rFonts w:ascii="Segoe UI" w:eastAsia="Times New Roman" w:hAnsi="Segoe UI" w:cs="Segoe UI"/>
                <w:b/>
                <w:bCs/>
                <w:sz w:val="18"/>
                <w:szCs w:val="18"/>
                <w:lang w:eastAsia="ru-RU"/>
              </w:rPr>
            </w:pPr>
            <w:r w:rsidRPr="00880939">
              <w:rPr>
                <w:rFonts w:ascii="Segoe UI" w:eastAsia="Times New Roman" w:hAnsi="Segoe UI" w:cs="Segoe UI"/>
                <w:b/>
                <w:bCs/>
                <w:sz w:val="18"/>
                <w:szCs w:val="18"/>
                <w:lang w:eastAsia="ru-RU"/>
              </w:rPr>
              <w:t>с 01.12.2022 по 31.12.2023</w:t>
            </w:r>
          </w:p>
        </w:tc>
        <w:tc>
          <w:tcPr>
            <w:tcW w:w="407" w:type="pct"/>
            <w:tcBorders>
              <w:top w:val="nil"/>
              <w:left w:val="nil"/>
              <w:bottom w:val="single" w:sz="4" w:space="0" w:color="auto"/>
              <w:right w:val="single" w:sz="4" w:space="0" w:color="auto"/>
            </w:tcBorders>
            <w:shd w:val="clear" w:color="000000" w:fill="FFFFFF"/>
            <w:vAlign w:val="center"/>
            <w:hideMark/>
          </w:tcPr>
          <w:p w:rsidR="00880939" w:rsidRPr="00880939" w:rsidRDefault="00880939" w:rsidP="00880939">
            <w:pPr>
              <w:jc w:val="center"/>
              <w:rPr>
                <w:rFonts w:ascii="Segoe UI" w:eastAsia="Times New Roman" w:hAnsi="Segoe UI" w:cs="Segoe UI"/>
                <w:b/>
                <w:bCs/>
                <w:sz w:val="18"/>
                <w:szCs w:val="18"/>
                <w:lang w:eastAsia="ru-RU"/>
              </w:rPr>
            </w:pPr>
            <w:r w:rsidRPr="00880939">
              <w:rPr>
                <w:rFonts w:ascii="Segoe UI" w:eastAsia="Times New Roman" w:hAnsi="Segoe UI" w:cs="Segoe UI"/>
                <w:b/>
                <w:bCs/>
                <w:sz w:val="18"/>
                <w:szCs w:val="18"/>
                <w:lang w:eastAsia="ru-RU"/>
              </w:rPr>
              <w:t>с 01.01.2024 по 30.06.2024</w:t>
            </w:r>
          </w:p>
        </w:tc>
        <w:tc>
          <w:tcPr>
            <w:tcW w:w="378" w:type="pct"/>
            <w:tcBorders>
              <w:top w:val="nil"/>
              <w:left w:val="nil"/>
              <w:bottom w:val="single" w:sz="4" w:space="0" w:color="auto"/>
              <w:right w:val="single" w:sz="4" w:space="0" w:color="auto"/>
            </w:tcBorders>
            <w:shd w:val="clear" w:color="000000" w:fill="FFFFFF"/>
            <w:vAlign w:val="center"/>
            <w:hideMark/>
          </w:tcPr>
          <w:p w:rsidR="00880939" w:rsidRPr="00880939" w:rsidRDefault="00880939" w:rsidP="00880939">
            <w:pPr>
              <w:jc w:val="center"/>
              <w:rPr>
                <w:rFonts w:ascii="Segoe UI" w:eastAsia="Times New Roman" w:hAnsi="Segoe UI" w:cs="Segoe UI"/>
                <w:b/>
                <w:bCs/>
                <w:sz w:val="18"/>
                <w:szCs w:val="18"/>
                <w:lang w:eastAsia="ru-RU"/>
              </w:rPr>
            </w:pPr>
            <w:r w:rsidRPr="00880939">
              <w:rPr>
                <w:rFonts w:ascii="Segoe UI" w:eastAsia="Times New Roman" w:hAnsi="Segoe UI" w:cs="Segoe UI"/>
                <w:b/>
                <w:bCs/>
                <w:sz w:val="18"/>
                <w:szCs w:val="18"/>
                <w:lang w:eastAsia="ru-RU"/>
              </w:rPr>
              <w:t>с 01.07.2024 по 31.12.2024</w:t>
            </w:r>
          </w:p>
        </w:tc>
        <w:tc>
          <w:tcPr>
            <w:tcW w:w="370" w:type="pct"/>
            <w:tcBorders>
              <w:top w:val="nil"/>
              <w:left w:val="nil"/>
              <w:bottom w:val="single" w:sz="4" w:space="0" w:color="auto"/>
              <w:right w:val="single" w:sz="4" w:space="0" w:color="auto"/>
            </w:tcBorders>
            <w:shd w:val="clear" w:color="000000" w:fill="FFFFFF"/>
            <w:vAlign w:val="center"/>
            <w:hideMark/>
          </w:tcPr>
          <w:p w:rsidR="00880939" w:rsidRPr="00880939" w:rsidRDefault="00880939" w:rsidP="00880939">
            <w:pPr>
              <w:jc w:val="center"/>
              <w:rPr>
                <w:rFonts w:ascii="Segoe UI" w:eastAsia="Times New Roman" w:hAnsi="Segoe UI" w:cs="Segoe UI"/>
                <w:b/>
                <w:bCs/>
                <w:sz w:val="18"/>
                <w:szCs w:val="18"/>
                <w:lang w:eastAsia="ru-RU"/>
              </w:rPr>
            </w:pPr>
            <w:r w:rsidRPr="00880939">
              <w:rPr>
                <w:rFonts w:ascii="Segoe UI" w:eastAsia="Times New Roman" w:hAnsi="Segoe UI" w:cs="Segoe UI"/>
                <w:b/>
                <w:bCs/>
                <w:sz w:val="18"/>
                <w:szCs w:val="18"/>
                <w:lang w:eastAsia="ru-RU"/>
              </w:rPr>
              <w:t>с 01.01.2025 по 31.12.2025</w:t>
            </w:r>
          </w:p>
        </w:tc>
        <w:tc>
          <w:tcPr>
            <w:tcW w:w="368" w:type="pct"/>
            <w:tcBorders>
              <w:top w:val="nil"/>
              <w:left w:val="nil"/>
              <w:bottom w:val="single" w:sz="4" w:space="0" w:color="auto"/>
              <w:right w:val="single" w:sz="4" w:space="0" w:color="auto"/>
            </w:tcBorders>
            <w:shd w:val="clear" w:color="000000" w:fill="FFFFFF"/>
            <w:vAlign w:val="center"/>
            <w:hideMark/>
          </w:tcPr>
          <w:p w:rsidR="00880939" w:rsidRPr="00880939" w:rsidRDefault="00880939" w:rsidP="00880939">
            <w:pPr>
              <w:jc w:val="center"/>
              <w:rPr>
                <w:rFonts w:ascii="Segoe UI" w:eastAsia="Times New Roman" w:hAnsi="Segoe UI" w:cs="Segoe UI"/>
                <w:b/>
                <w:bCs/>
                <w:sz w:val="18"/>
                <w:szCs w:val="18"/>
                <w:lang w:eastAsia="ru-RU"/>
              </w:rPr>
            </w:pPr>
            <w:r w:rsidRPr="00880939">
              <w:rPr>
                <w:rFonts w:ascii="Segoe UI" w:eastAsia="Times New Roman" w:hAnsi="Segoe UI" w:cs="Segoe UI"/>
                <w:b/>
                <w:bCs/>
                <w:sz w:val="18"/>
                <w:szCs w:val="18"/>
                <w:lang w:eastAsia="ru-RU"/>
              </w:rPr>
              <w:t>с 01.07.2025 по 31.12.2025</w:t>
            </w:r>
          </w:p>
        </w:tc>
      </w:tr>
      <w:tr w:rsidR="00880939" w:rsidRPr="00880939" w:rsidTr="00880939">
        <w:trPr>
          <w:cantSplit/>
          <w:trHeight w:val="315"/>
        </w:trPr>
        <w:tc>
          <w:tcPr>
            <w:tcW w:w="16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b/>
                <w:bCs/>
                <w:sz w:val="18"/>
                <w:szCs w:val="18"/>
                <w:lang w:eastAsia="ru-RU"/>
              </w:rPr>
            </w:pPr>
          </w:p>
        </w:tc>
        <w:tc>
          <w:tcPr>
            <w:tcW w:w="4833" w:type="pct"/>
            <w:gridSpan w:val="10"/>
            <w:tcBorders>
              <w:top w:val="single" w:sz="4" w:space="0" w:color="auto"/>
              <w:left w:val="single" w:sz="4" w:space="0" w:color="auto"/>
              <w:bottom w:val="single" w:sz="4" w:space="0" w:color="auto"/>
              <w:right w:val="single" w:sz="4" w:space="0" w:color="000000"/>
            </w:tcBorders>
            <w:shd w:val="clear" w:color="000000" w:fill="FFFFFF"/>
            <w:vAlign w:val="center"/>
            <w:hideMark/>
          </w:tcPr>
          <w:p w:rsidR="00880939" w:rsidRPr="00880939" w:rsidRDefault="00880939" w:rsidP="00880939">
            <w:pPr>
              <w:jc w:val="center"/>
              <w:rPr>
                <w:rFonts w:ascii="Segoe UI" w:eastAsia="Times New Roman" w:hAnsi="Segoe UI" w:cs="Segoe UI"/>
                <w:b/>
                <w:bCs/>
                <w:sz w:val="18"/>
                <w:szCs w:val="18"/>
                <w:lang w:eastAsia="ru-RU"/>
              </w:rPr>
            </w:pPr>
            <w:r w:rsidRPr="00880939">
              <w:rPr>
                <w:rFonts w:ascii="Segoe UI" w:eastAsia="Times New Roman" w:hAnsi="Segoe UI" w:cs="Segoe UI"/>
                <w:b/>
                <w:bCs/>
                <w:sz w:val="18"/>
                <w:szCs w:val="18"/>
                <w:lang w:eastAsia="ru-RU"/>
              </w:rPr>
              <w:t>Муниципальное образование "Гагаринский район" Смоленской области</w:t>
            </w:r>
          </w:p>
        </w:tc>
      </w:tr>
      <w:tr w:rsidR="00880939" w:rsidRPr="00880939" w:rsidTr="00880939">
        <w:trPr>
          <w:cantSplit/>
          <w:trHeight w:val="405"/>
        </w:trPr>
        <w:tc>
          <w:tcPr>
            <w:tcW w:w="167" w:type="pct"/>
            <w:vMerge w:val="restart"/>
            <w:tcBorders>
              <w:top w:val="single" w:sz="4" w:space="0" w:color="auto"/>
              <w:left w:val="single" w:sz="4" w:space="0" w:color="auto"/>
              <w:bottom w:val="nil"/>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b/>
                <w:bCs/>
                <w:sz w:val="18"/>
                <w:szCs w:val="18"/>
                <w:lang w:eastAsia="ru-RU"/>
              </w:rPr>
            </w:pPr>
            <w:r>
              <w:rPr>
                <w:rFonts w:ascii="Segoe UI" w:eastAsia="Times New Roman" w:hAnsi="Segoe UI" w:cs="Segoe UI"/>
                <w:b/>
                <w:bCs/>
                <w:sz w:val="18"/>
                <w:szCs w:val="18"/>
                <w:lang w:eastAsia="ru-RU"/>
              </w:rPr>
              <w:t>1</w:t>
            </w:r>
          </w:p>
        </w:tc>
        <w:tc>
          <w:tcPr>
            <w:tcW w:w="960" w:type="pct"/>
            <w:vMerge w:val="restart"/>
            <w:tcBorders>
              <w:top w:val="nil"/>
              <w:left w:val="single" w:sz="4" w:space="0" w:color="auto"/>
              <w:bottom w:val="single" w:sz="4" w:space="0" w:color="auto"/>
              <w:right w:val="single" w:sz="4" w:space="0" w:color="auto"/>
            </w:tcBorders>
            <w:shd w:val="clear" w:color="auto" w:fill="auto"/>
            <w:vAlign w:val="center"/>
            <w:hideMark/>
          </w:tcPr>
          <w:p w:rsidR="00880939" w:rsidRPr="00880939" w:rsidRDefault="00880939" w:rsidP="00880939">
            <w:pPr>
              <w:jc w:val="left"/>
              <w:rPr>
                <w:rFonts w:ascii="Segoe UI" w:eastAsia="Times New Roman" w:hAnsi="Segoe UI" w:cs="Segoe UI"/>
                <w:b/>
                <w:bCs/>
                <w:sz w:val="18"/>
                <w:szCs w:val="18"/>
                <w:lang w:eastAsia="ru-RU"/>
              </w:rPr>
            </w:pPr>
            <w:r w:rsidRPr="00880939">
              <w:rPr>
                <w:rFonts w:ascii="Segoe UI" w:eastAsia="Times New Roman" w:hAnsi="Segoe UI" w:cs="Segoe UI"/>
                <w:b/>
                <w:bCs/>
                <w:sz w:val="18"/>
                <w:szCs w:val="18"/>
                <w:lang w:eastAsia="ru-RU"/>
              </w:rPr>
              <w:t xml:space="preserve">ООО "Смоленскрегионтеплоэнерго" </w:t>
            </w:r>
            <w:r w:rsidRPr="00880939">
              <w:rPr>
                <w:rFonts w:ascii="Segoe UI" w:eastAsia="Times New Roman" w:hAnsi="Segoe UI" w:cs="Segoe UI"/>
                <w:sz w:val="18"/>
                <w:szCs w:val="18"/>
                <w:lang w:eastAsia="ru-RU"/>
              </w:rPr>
              <w:t>(кот. г. Гагарин)</w:t>
            </w:r>
          </w:p>
        </w:tc>
        <w:tc>
          <w:tcPr>
            <w:tcW w:w="49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постановление Министерства</w:t>
            </w:r>
            <w:r w:rsidRPr="00880939">
              <w:rPr>
                <w:rFonts w:ascii="Segoe UI" w:eastAsia="Times New Roman" w:hAnsi="Segoe UI" w:cs="Segoe UI"/>
                <w:sz w:val="18"/>
                <w:szCs w:val="18"/>
                <w:lang w:eastAsia="ru-RU"/>
              </w:rPr>
              <w:br/>
              <w:t xml:space="preserve">от 19.12.2023 № 243 (в редакции постановления Министерства </w:t>
            </w:r>
            <w:r w:rsidRPr="00880939">
              <w:rPr>
                <w:rFonts w:ascii="Segoe UI" w:eastAsia="Times New Roman" w:hAnsi="Segoe UI" w:cs="Segoe UI"/>
                <w:sz w:val="18"/>
                <w:szCs w:val="18"/>
                <w:lang w:eastAsia="ru-RU"/>
              </w:rPr>
              <w:br/>
              <w:t>от 19.12.2024 № 310)</w:t>
            </w:r>
          </w:p>
        </w:tc>
        <w:tc>
          <w:tcPr>
            <w:tcW w:w="497" w:type="pct"/>
            <w:tcBorders>
              <w:top w:val="single" w:sz="4" w:space="0" w:color="auto"/>
              <w:left w:val="nil"/>
              <w:bottom w:val="single" w:sz="4" w:space="0" w:color="auto"/>
              <w:right w:val="single" w:sz="4" w:space="0" w:color="auto"/>
            </w:tcBorders>
            <w:shd w:val="clear" w:color="000000" w:fill="FFFFFF"/>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Прочие потребители</w:t>
            </w:r>
          </w:p>
        </w:tc>
        <w:tc>
          <w:tcPr>
            <w:tcW w:w="406" w:type="pct"/>
            <w:tcBorders>
              <w:top w:val="single" w:sz="4" w:space="0" w:color="auto"/>
              <w:left w:val="nil"/>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2 669,54</w:t>
            </w:r>
          </w:p>
        </w:tc>
        <w:tc>
          <w:tcPr>
            <w:tcW w:w="406" w:type="pct"/>
            <w:tcBorders>
              <w:top w:val="single" w:sz="4" w:space="0" w:color="auto"/>
              <w:left w:val="nil"/>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2 875,10</w:t>
            </w:r>
          </w:p>
        </w:tc>
        <w:tc>
          <w:tcPr>
            <w:tcW w:w="544" w:type="pct"/>
            <w:tcBorders>
              <w:top w:val="single" w:sz="4" w:space="0" w:color="auto"/>
              <w:left w:val="nil"/>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3 133,44</w:t>
            </w:r>
          </w:p>
        </w:tc>
        <w:tc>
          <w:tcPr>
            <w:tcW w:w="407" w:type="pct"/>
            <w:tcBorders>
              <w:top w:val="single" w:sz="4" w:space="0" w:color="auto"/>
              <w:left w:val="nil"/>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3 133,44</w:t>
            </w:r>
          </w:p>
        </w:tc>
        <w:tc>
          <w:tcPr>
            <w:tcW w:w="378" w:type="pct"/>
            <w:tcBorders>
              <w:top w:val="nil"/>
              <w:left w:val="nil"/>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3 500,05</w:t>
            </w:r>
          </w:p>
        </w:tc>
        <w:tc>
          <w:tcPr>
            <w:tcW w:w="370" w:type="pct"/>
            <w:tcBorders>
              <w:top w:val="nil"/>
              <w:left w:val="nil"/>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3 500,05</w:t>
            </w:r>
          </w:p>
        </w:tc>
        <w:tc>
          <w:tcPr>
            <w:tcW w:w="368" w:type="pct"/>
            <w:tcBorders>
              <w:top w:val="nil"/>
              <w:left w:val="nil"/>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3 916,55</w:t>
            </w:r>
          </w:p>
        </w:tc>
      </w:tr>
      <w:tr w:rsidR="00880939" w:rsidRPr="00880939" w:rsidTr="00880939">
        <w:trPr>
          <w:cantSplit/>
          <w:trHeight w:val="540"/>
        </w:trPr>
        <w:tc>
          <w:tcPr>
            <w:tcW w:w="167" w:type="pct"/>
            <w:vMerge/>
            <w:tcBorders>
              <w:top w:val="single" w:sz="4" w:space="0" w:color="auto"/>
              <w:left w:val="single" w:sz="4" w:space="0" w:color="auto"/>
              <w:bottom w:val="nil"/>
              <w:right w:val="single" w:sz="4" w:space="0" w:color="auto"/>
            </w:tcBorders>
            <w:vAlign w:val="center"/>
            <w:hideMark/>
          </w:tcPr>
          <w:p w:rsidR="00880939" w:rsidRPr="00880939" w:rsidRDefault="00880939" w:rsidP="00880939">
            <w:pPr>
              <w:jc w:val="left"/>
              <w:rPr>
                <w:rFonts w:ascii="Segoe UI" w:eastAsia="Times New Roman" w:hAnsi="Segoe UI" w:cs="Segoe UI"/>
                <w:b/>
                <w:bCs/>
                <w:sz w:val="18"/>
                <w:szCs w:val="18"/>
                <w:lang w:eastAsia="ru-RU"/>
              </w:rPr>
            </w:pPr>
          </w:p>
        </w:tc>
        <w:tc>
          <w:tcPr>
            <w:tcW w:w="960" w:type="pct"/>
            <w:vMerge/>
            <w:tcBorders>
              <w:top w:val="nil"/>
              <w:left w:val="single" w:sz="4" w:space="0" w:color="auto"/>
              <w:bottom w:val="single" w:sz="4" w:space="0" w:color="auto"/>
              <w:right w:val="single" w:sz="4" w:space="0" w:color="auto"/>
            </w:tcBorders>
            <w:vAlign w:val="center"/>
            <w:hideMark/>
          </w:tcPr>
          <w:p w:rsidR="00880939" w:rsidRPr="00880939" w:rsidRDefault="00880939" w:rsidP="00880939">
            <w:pPr>
              <w:jc w:val="left"/>
              <w:rPr>
                <w:rFonts w:ascii="Segoe UI" w:eastAsia="Times New Roman" w:hAnsi="Segoe UI" w:cs="Segoe UI"/>
                <w:b/>
                <w:bCs/>
                <w:sz w:val="18"/>
                <w:szCs w:val="18"/>
                <w:lang w:eastAsia="ru-RU"/>
              </w:rPr>
            </w:pPr>
          </w:p>
        </w:tc>
        <w:tc>
          <w:tcPr>
            <w:tcW w:w="497" w:type="pct"/>
            <w:vMerge/>
            <w:tcBorders>
              <w:top w:val="single" w:sz="4" w:space="0" w:color="auto"/>
              <w:left w:val="single" w:sz="4" w:space="0" w:color="auto"/>
              <w:bottom w:val="single" w:sz="4" w:space="0" w:color="auto"/>
              <w:right w:val="single" w:sz="4" w:space="0" w:color="auto"/>
            </w:tcBorders>
            <w:vAlign w:val="center"/>
            <w:hideMark/>
          </w:tcPr>
          <w:p w:rsidR="00880939" w:rsidRPr="00880939" w:rsidRDefault="00880939" w:rsidP="00880939">
            <w:pPr>
              <w:jc w:val="left"/>
              <w:rPr>
                <w:rFonts w:ascii="Segoe UI" w:eastAsia="Times New Roman" w:hAnsi="Segoe UI" w:cs="Segoe UI"/>
                <w:sz w:val="18"/>
                <w:szCs w:val="18"/>
                <w:lang w:eastAsia="ru-RU"/>
              </w:rPr>
            </w:pPr>
          </w:p>
        </w:tc>
        <w:tc>
          <w:tcPr>
            <w:tcW w:w="497" w:type="pct"/>
            <w:tcBorders>
              <w:top w:val="nil"/>
              <w:left w:val="nil"/>
              <w:bottom w:val="single" w:sz="4" w:space="0" w:color="auto"/>
              <w:right w:val="single" w:sz="4" w:space="0" w:color="auto"/>
            </w:tcBorders>
            <w:shd w:val="clear" w:color="000000" w:fill="EDEDED"/>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Население</w:t>
            </w:r>
          </w:p>
        </w:tc>
        <w:tc>
          <w:tcPr>
            <w:tcW w:w="406"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2 596,96</w:t>
            </w:r>
          </w:p>
        </w:tc>
        <w:tc>
          <w:tcPr>
            <w:tcW w:w="406"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2 716,42</w:t>
            </w:r>
          </w:p>
        </w:tc>
        <w:tc>
          <w:tcPr>
            <w:tcW w:w="544"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2 960,90</w:t>
            </w:r>
          </w:p>
        </w:tc>
        <w:tc>
          <w:tcPr>
            <w:tcW w:w="407"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2 960,90</w:t>
            </w:r>
          </w:p>
        </w:tc>
        <w:tc>
          <w:tcPr>
            <w:tcW w:w="378"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3 256,99</w:t>
            </w:r>
          </w:p>
        </w:tc>
        <w:tc>
          <w:tcPr>
            <w:tcW w:w="370"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3 256,99</w:t>
            </w:r>
          </w:p>
        </w:tc>
        <w:tc>
          <w:tcPr>
            <w:tcW w:w="368"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3 553,38</w:t>
            </w:r>
          </w:p>
        </w:tc>
      </w:tr>
      <w:tr w:rsidR="00880939" w:rsidRPr="00880939" w:rsidTr="00880939">
        <w:trPr>
          <w:cantSplit/>
          <w:trHeight w:val="405"/>
        </w:trPr>
        <w:tc>
          <w:tcPr>
            <w:tcW w:w="167" w:type="pct"/>
            <w:vMerge/>
            <w:tcBorders>
              <w:top w:val="single" w:sz="4" w:space="0" w:color="auto"/>
              <w:left w:val="single" w:sz="4" w:space="0" w:color="auto"/>
              <w:bottom w:val="nil"/>
              <w:right w:val="single" w:sz="4" w:space="0" w:color="auto"/>
            </w:tcBorders>
            <w:vAlign w:val="center"/>
            <w:hideMark/>
          </w:tcPr>
          <w:p w:rsidR="00880939" w:rsidRPr="00880939" w:rsidRDefault="00880939" w:rsidP="00880939">
            <w:pPr>
              <w:jc w:val="left"/>
              <w:rPr>
                <w:rFonts w:ascii="Segoe UI" w:eastAsia="Times New Roman" w:hAnsi="Segoe UI" w:cs="Segoe UI"/>
                <w:b/>
                <w:bCs/>
                <w:sz w:val="18"/>
                <w:szCs w:val="18"/>
                <w:lang w:eastAsia="ru-RU"/>
              </w:rPr>
            </w:pPr>
          </w:p>
        </w:tc>
        <w:tc>
          <w:tcPr>
            <w:tcW w:w="960" w:type="pct"/>
            <w:vMerge w:val="restart"/>
            <w:tcBorders>
              <w:top w:val="nil"/>
              <w:left w:val="single" w:sz="4" w:space="0" w:color="auto"/>
              <w:bottom w:val="single" w:sz="4" w:space="0" w:color="auto"/>
              <w:right w:val="single" w:sz="4" w:space="0" w:color="auto"/>
            </w:tcBorders>
            <w:shd w:val="clear" w:color="auto" w:fill="auto"/>
            <w:vAlign w:val="center"/>
            <w:hideMark/>
          </w:tcPr>
          <w:p w:rsidR="00880939" w:rsidRPr="00880939" w:rsidRDefault="00880939" w:rsidP="00880939">
            <w:pPr>
              <w:jc w:val="left"/>
              <w:rPr>
                <w:rFonts w:ascii="Segoe UI" w:eastAsia="Times New Roman" w:hAnsi="Segoe UI" w:cs="Segoe UI"/>
                <w:b/>
                <w:bCs/>
                <w:sz w:val="18"/>
                <w:szCs w:val="18"/>
                <w:lang w:eastAsia="ru-RU"/>
              </w:rPr>
            </w:pPr>
            <w:r w:rsidRPr="00880939">
              <w:rPr>
                <w:rFonts w:ascii="Segoe UI" w:eastAsia="Times New Roman" w:hAnsi="Segoe UI" w:cs="Segoe UI"/>
                <w:b/>
                <w:bCs/>
                <w:sz w:val="18"/>
                <w:szCs w:val="18"/>
                <w:lang w:eastAsia="ru-RU"/>
              </w:rPr>
              <w:t>ООО "Смоленскрегионтеплоэнерго"</w:t>
            </w:r>
            <w:r w:rsidRPr="00880939">
              <w:rPr>
                <w:rFonts w:ascii="Segoe UI" w:eastAsia="Times New Roman" w:hAnsi="Segoe UI" w:cs="Segoe UI"/>
                <w:sz w:val="18"/>
                <w:szCs w:val="18"/>
                <w:lang w:eastAsia="ru-RU"/>
              </w:rPr>
              <w:t xml:space="preserve"> (кот. Кармановского СП) </w:t>
            </w:r>
            <w:r w:rsidRPr="00880939">
              <w:rPr>
                <w:rFonts w:ascii="Segoe UI" w:eastAsia="Times New Roman" w:hAnsi="Segoe UI" w:cs="Segoe UI"/>
                <w:b/>
                <w:bCs/>
                <w:sz w:val="18"/>
                <w:szCs w:val="18"/>
                <w:lang w:eastAsia="ru-RU"/>
              </w:rPr>
              <w:t>с 2025 года</w:t>
            </w:r>
            <w:r w:rsidRPr="00880939">
              <w:rPr>
                <w:rFonts w:ascii="Segoe UI" w:eastAsia="Times New Roman" w:hAnsi="Segoe UI" w:cs="Segoe UI"/>
                <w:sz w:val="18"/>
                <w:szCs w:val="18"/>
                <w:lang w:eastAsia="ru-RU"/>
              </w:rPr>
              <w:t xml:space="preserve"> (с. Карманово, Гагаринский муниципальный округ)</w:t>
            </w:r>
          </w:p>
        </w:tc>
        <w:tc>
          <w:tcPr>
            <w:tcW w:w="497" w:type="pct"/>
            <w:vMerge/>
            <w:tcBorders>
              <w:top w:val="nil"/>
              <w:left w:val="single" w:sz="4" w:space="0" w:color="auto"/>
              <w:bottom w:val="single" w:sz="4" w:space="0" w:color="auto"/>
              <w:right w:val="single" w:sz="4" w:space="0" w:color="auto"/>
            </w:tcBorders>
            <w:vAlign w:val="center"/>
            <w:hideMark/>
          </w:tcPr>
          <w:p w:rsidR="00880939" w:rsidRPr="00880939" w:rsidRDefault="00880939" w:rsidP="00880939">
            <w:pPr>
              <w:jc w:val="left"/>
              <w:rPr>
                <w:rFonts w:ascii="Segoe UI" w:eastAsia="Times New Roman" w:hAnsi="Segoe UI" w:cs="Segoe UI"/>
                <w:sz w:val="18"/>
                <w:szCs w:val="18"/>
                <w:lang w:eastAsia="ru-RU"/>
              </w:rPr>
            </w:pPr>
          </w:p>
        </w:tc>
        <w:tc>
          <w:tcPr>
            <w:tcW w:w="497" w:type="pct"/>
            <w:tcBorders>
              <w:top w:val="nil"/>
              <w:left w:val="nil"/>
              <w:bottom w:val="single" w:sz="4" w:space="0" w:color="auto"/>
              <w:right w:val="single" w:sz="4" w:space="0" w:color="auto"/>
            </w:tcBorders>
            <w:shd w:val="clear" w:color="000000" w:fill="FFFFFF"/>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Прочие потребители</w:t>
            </w:r>
          </w:p>
        </w:tc>
        <w:tc>
          <w:tcPr>
            <w:tcW w:w="406" w:type="pct"/>
            <w:tcBorders>
              <w:top w:val="nil"/>
              <w:left w:val="nil"/>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2 669,54</w:t>
            </w:r>
          </w:p>
        </w:tc>
        <w:tc>
          <w:tcPr>
            <w:tcW w:w="406" w:type="pct"/>
            <w:tcBorders>
              <w:top w:val="nil"/>
              <w:left w:val="nil"/>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2 875,10</w:t>
            </w:r>
          </w:p>
        </w:tc>
        <w:tc>
          <w:tcPr>
            <w:tcW w:w="544" w:type="pct"/>
            <w:tcBorders>
              <w:top w:val="nil"/>
              <w:left w:val="nil"/>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3 133,44</w:t>
            </w:r>
          </w:p>
        </w:tc>
        <w:tc>
          <w:tcPr>
            <w:tcW w:w="407" w:type="pct"/>
            <w:tcBorders>
              <w:top w:val="nil"/>
              <w:left w:val="nil"/>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3 133,44</w:t>
            </w:r>
          </w:p>
        </w:tc>
        <w:tc>
          <w:tcPr>
            <w:tcW w:w="378" w:type="pct"/>
            <w:tcBorders>
              <w:top w:val="nil"/>
              <w:left w:val="nil"/>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3 500,05</w:t>
            </w:r>
          </w:p>
        </w:tc>
        <w:tc>
          <w:tcPr>
            <w:tcW w:w="370" w:type="pct"/>
            <w:tcBorders>
              <w:top w:val="nil"/>
              <w:left w:val="nil"/>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3 500,05</w:t>
            </w:r>
          </w:p>
        </w:tc>
        <w:tc>
          <w:tcPr>
            <w:tcW w:w="368" w:type="pct"/>
            <w:tcBorders>
              <w:top w:val="nil"/>
              <w:left w:val="nil"/>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3 916,55</w:t>
            </w:r>
          </w:p>
        </w:tc>
      </w:tr>
      <w:tr w:rsidR="00880939" w:rsidRPr="00880939" w:rsidTr="00880939">
        <w:trPr>
          <w:cantSplit/>
          <w:trHeight w:val="1223"/>
        </w:trPr>
        <w:tc>
          <w:tcPr>
            <w:tcW w:w="167" w:type="pct"/>
            <w:vMerge/>
            <w:tcBorders>
              <w:top w:val="single" w:sz="4" w:space="0" w:color="auto"/>
              <w:left w:val="single" w:sz="4" w:space="0" w:color="auto"/>
              <w:bottom w:val="nil"/>
              <w:right w:val="single" w:sz="4" w:space="0" w:color="auto"/>
            </w:tcBorders>
            <w:vAlign w:val="center"/>
            <w:hideMark/>
          </w:tcPr>
          <w:p w:rsidR="00880939" w:rsidRPr="00880939" w:rsidRDefault="00880939" w:rsidP="00880939">
            <w:pPr>
              <w:jc w:val="left"/>
              <w:rPr>
                <w:rFonts w:ascii="Segoe UI" w:eastAsia="Times New Roman" w:hAnsi="Segoe UI" w:cs="Segoe UI"/>
                <w:b/>
                <w:bCs/>
                <w:sz w:val="18"/>
                <w:szCs w:val="18"/>
                <w:lang w:eastAsia="ru-RU"/>
              </w:rPr>
            </w:pPr>
          </w:p>
        </w:tc>
        <w:tc>
          <w:tcPr>
            <w:tcW w:w="960" w:type="pct"/>
            <w:vMerge/>
            <w:tcBorders>
              <w:top w:val="nil"/>
              <w:left w:val="single" w:sz="4" w:space="0" w:color="auto"/>
              <w:bottom w:val="single" w:sz="4" w:space="0" w:color="auto"/>
              <w:right w:val="single" w:sz="4" w:space="0" w:color="auto"/>
            </w:tcBorders>
            <w:vAlign w:val="center"/>
            <w:hideMark/>
          </w:tcPr>
          <w:p w:rsidR="00880939" w:rsidRPr="00880939" w:rsidRDefault="00880939" w:rsidP="00880939">
            <w:pPr>
              <w:jc w:val="left"/>
              <w:rPr>
                <w:rFonts w:ascii="Segoe UI" w:eastAsia="Times New Roman" w:hAnsi="Segoe UI" w:cs="Segoe UI"/>
                <w:b/>
                <w:bCs/>
                <w:sz w:val="18"/>
                <w:szCs w:val="18"/>
                <w:lang w:eastAsia="ru-RU"/>
              </w:rPr>
            </w:pPr>
          </w:p>
        </w:tc>
        <w:tc>
          <w:tcPr>
            <w:tcW w:w="497" w:type="pct"/>
            <w:vMerge/>
            <w:tcBorders>
              <w:top w:val="nil"/>
              <w:left w:val="single" w:sz="4" w:space="0" w:color="auto"/>
              <w:bottom w:val="single" w:sz="4" w:space="0" w:color="auto"/>
              <w:right w:val="single" w:sz="4" w:space="0" w:color="auto"/>
            </w:tcBorders>
            <w:vAlign w:val="center"/>
            <w:hideMark/>
          </w:tcPr>
          <w:p w:rsidR="00880939" w:rsidRPr="00880939" w:rsidRDefault="00880939" w:rsidP="00880939">
            <w:pPr>
              <w:jc w:val="left"/>
              <w:rPr>
                <w:rFonts w:ascii="Segoe UI" w:eastAsia="Times New Roman" w:hAnsi="Segoe UI" w:cs="Segoe UI"/>
                <w:sz w:val="18"/>
                <w:szCs w:val="18"/>
                <w:lang w:eastAsia="ru-RU"/>
              </w:rPr>
            </w:pPr>
          </w:p>
        </w:tc>
        <w:tc>
          <w:tcPr>
            <w:tcW w:w="497" w:type="pct"/>
            <w:tcBorders>
              <w:top w:val="nil"/>
              <w:left w:val="nil"/>
              <w:bottom w:val="single" w:sz="4" w:space="0" w:color="auto"/>
              <w:right w:val="single" w:sz="4" w:space="0" w:color="auto"/>
            </w:tcBorders>
            <w:shd w:val="clear" w:color="000000" w:fill="EDEDED"/>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Население</w:t>
            </w:r>
          </w:p>
        </w:tc>
        <w:tc>
          <w:tcPr>
            <w:tcW w:w="406"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3 203,45</w:t>
            </w:r>
          </w:p>
        </w:tc>
        <w:tc>
          <w:tcPr>
            <w:tcW w:w="406"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3 350,81</w:t>
            </w:r>
          </w:p>
        </w:tc>
        <w:tc>
          <w:tcPr>
            <w:tcW w:w="544"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3 652,38</w:t>
            </w:r>
          </w:p>
        </w:tc>
        <w:tc>
          <w:tcPr>
            <w:tcW w:w="407"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3 652,38</w:t>
            </w:r>
          </w:p>
        </w:tc>
        <w:tc>
          <w:tcPr>
            <w:tcW w:w="378"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4 017,62</w:t>
            </w:r>
          </w:p>
        </w:tc>
        <w:tc>
          <w:tcPr>
            <w:tcW w:w="370"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4 017,62</w:t>
            </w:r>
          </w:p>
        </w:tc>
        <w:tc>
          <w:tcPr>
            <w:tcW w:w="368"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4 375,99</w:t>
            </w:r>
          </w:p>
        </w:tc>
      </w:tr>
      <w:tr w:rsidR="00880939" w:rsidRPr="00880939" w:rsidTr="00880939">
        <w:trPr>
          <w:cantSplit/>
          <w:trHeight w:val="465"/>
        </w:trPr>
        <w:tc>
          <w:tcPr>
            <w:tcW w:w="167" w:type="pct"/>
            <w:vMerge/>
            <w:tcBorders>
              <w:top w:val="single" w:sz="4" w:space="0" w:color="auto"/>
              <w:left w:val="single" w:sz="4" w:space="0" w:color="auto"/>
              <w:bottom w:val="nil"/>
              <w:right w:val="single" w:sz="4" w:space="0" w:color="auto"/>
            </w:tcBorders>
            <w:vAlign w:val="center"/>
            <w:hideMark/>
          </w:tcPr>
          <w:p w:rsidR="00880939" w:rsidRPr="00880939" w:rsidRDefault="00880939" w:rsidP="00880939">
            <w:pPr>
              <w:jc w:val="left"/>
              <w:rPr>
                <w:rFonts w:ascii="Segoe UI" w:eastAsia="Times New Roman" w:hAnsi="Segoe UI" w:cs="Segoe UI"/>
                <w:b/>
                <w:bCs/>
                <w:sz w:val="18"/>
                <w:szCs w:val="18"/>
                <w:lang w:eastAsia="ru-RU"/>
              </w:rPr>
            </w:pPr>
          </w:p>
        </w:tc>
        <w:tc>
          <w:tcPr>
            <w:tcW w:w="960" w:type="pct"/>
            <w:vMerge w:val="restart"/>
            <w:tcBorders>
              <w:top w:val="nil"/>
              <w:left w:val="single" w:sz="4" w:space="0" w:color="auto"/>
              <w:bottom w:val="single" w:sz="4" w:space="0" w:color="auto"/>
              <w:right w:val="single" w:sz="4" w:space="0" w:color="auto"/>
            </w:tcBorders>
            <w:shd w:val="clear" w:color="auto" w:fill="auto"/>
            <w:vAlign w:val="center"/>
            <w:hideMark/>
          </w:tcPr>
          <w:p w:rsidR="00880939" w:rsidRPr="00880939" w:rsidRDefault="00880939" w:rsidP="00880939">
            <w:pPr>
              <w:jc w:val="left"/>
              <w:rPr>
                <w:rFonts w:ascii="Segoe UI" w:eastAsia="Times New Roman" w:hAnsi="Segoe UI" w:cs="Segoe UI"/>
                <w:b/>
                <w:bCs/>
                <w:sz w:val="18"/>
                <w:szCs w:val="18"/>
                <w:lang w:eastAsia="ru-RU"/>
              </w:rPr>
            </w:pPr>
            <w:r w:rsidRPr="00880939">
              <w:rPr>
                <w:rFonts w:ascii="Segoe UI" w:eastAsia="Times New Roman" w:hAnsi="Segoe UI" w:cs="Segoe UI"/>
                <w:b/>
                <w:bCs/>
                <w:sz w:val="18"/>
                <w:szCs w:val="18"/>
                <w:lang w:eastAsia="ru-RU"/>
              </w:rPr>
              <w:t xml:space="preserve">ООО "Смоленскрегионтеплоэнерго" </w:t>
            </w:r>
            <w:r w:rsidRPr="00880939">
              <w:rPr>
                <w:rFonts w:ascii="Segoe UI" w:eastAsia="Times New Roman" w:hAnsi="Segoe UI" w:cs="Segoe UI"/>
                <w:sz w:val="18"/>
                <w:szCs w:val="18"/>
                <w:lang w:eastAsia="ru-RU"/>
              </w:rPr>
              <w:lastRenderedPageBreak/>
              <w:t>(кот. г. Гагарин (ул. Пушная)</w:t>
            </w:r>
          </w:p>
        </w:tc>
        <w:tc>
          <w:tcPr>
            <w:tcW w:w="497" w:type="pct"/>
            <w:vMerge/>
            <w:tcBorders>
              <w:top w:val="nil"/>
              <w:left w:val="single" w:sz="4" w:space="0" w:color="auto"/>
              <w:bottom w:val="single" w:sz="4" w:space="0" w:color="auto"/>
              <w:right w:val="single" w:sz="4" w:space="0" w:color="auto"/>
            </w:tcBorders>
            <w:vAlign w:val="center"/>
            <w:hideMark/>
          </w:tcPr>
          <w:p w:rsidR="00880939" w:rsidRPr="00880939" w:rsidRDefault="00880939" w:rsidP="00880939">
            <w:pPr>
              <w:jc w:val="left"/>
              <w:rPr>
                <w:rFonts w:ascii="Segoe UI" w:eastAsia="Times New Roman" w:hAnsi="Segoe UI" w:cs="Segoe UI"/>
                <w:sz w:val="18"/>
                <w:szCs w:val="18"/>
                <w:lang w:eastAsia="ru-RU"/>
              </w:rPr>
            </w:pPr>
          </w:p>
        </w:tc>
        <w:tc>
          <w:tcPr>
            <w:tcW w:w="497" w:type="pct"/>
            <w:tcBorders>
              <w:top w:val="nil"/>
              <w:left w:val="nil"/>
              <w:bottom w:val="single" w:sz="4" w:space="0" w:color="auto"/>
              <w:right w:val="single" w:sz="4" w:space="0" w:color="auto"/>
            </w:tcBorders>
            <w:shd w:val="clear" w:color="000000" w:fill="FFFFFF"/>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Прочие потребители</w:t>
            </w:r>
          </w:p>
        </w:tc>
        <w:tc>
          <w:tcPr>
            <w:tcW w:w="406" w:type="pct"/>
            <w:tcBorders>
              <w:top w:val="nil"/>
              <w:left w:val="nil"/>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2 669,54</w:t>
            </w:r>
          </w:p>
        </w:tc>
        <w:tc>
          <w:tcPr>
            <w:tcW w:w="406" w:type="pct"/>
            <w:tcBorders>
              <w:top w:val="nil"/>
              <w:left w:val="nil"/>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2 875,10</w:t>
            </w:r>
          </w:p>
        </w:tc>
        <w:tc>
          <w:tcPr>
            <w:tcW w:w="544" w:type="pct"/>
            <w:tcBorders>
              <w:top w:val="nil"/>
              <w:left w:val="nil"/>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3 133,44</w:t>
            </w:r>
          </w:p>
        </w:tc>
        <w:tc>
          <w:tcPr>
            <w:tcW w:w="407" w:type="pct"/>
            <w:tcBorders>
              <w:top w:val="nil"/>
              <w:left w:val="nil"/>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3 133,44</w:t>
            </w:r>
          </w:p>
        </w:tc>
        <w:tc>
          <w:tcPr>
            <w:tcW w:w="378" w:type="pct"/>
            <w:tcBorders>
              <w:top w:val="nil"/>
              <w:left w:val="nil"/>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3 500,05</w:t>
            </w:r>
          </w:p>
        </w:tc>
        <w:tc>
          <w:tcPr>
            <w:tcW w:w="370" w:type="pct"/>
            <w:tcBorders>
              <w:top w:val="nil"/>
              <w:left w:val="nil"/>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3 500,05</w:t>
            </w:r>
          </w:p>
        </w:tc>
        <w:tc>
          <w:tcPr>
            <w:tcW w:w="368" w:type="pct"/>
            <w:tcBorders>
              <w:top w:val="nil"/>
              <w:left w:val="nil"/>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3 916,55</w:t>
            </w:r>
          </w:p>
        </w:tc>
      </w:tr>
      <w:tr w:rsidR="00880939" w:rsidRPr="00880939" w:rsidTr="00880939">
        <w:trPr>
          <w:cantSplit/>
          <w:trHeight w:val="465"/>
        </w:trPr>
        <w:tc>
          <w:tcPr>
            <w:tcW w:w="167" w:type="pct"/>
            <w:vMerge/>
            <w:tcBorders>
              <w:top w:val="single" w:sz="4" w:space="0" w:color="auto"/>
              <w:left w:val="single" w:sz="4" w:space="0" w:color="auto"/>
              <w:bottom w:val="nil"/>
              <w:right w:val="single" w:sz="4" w:space="0" w:color="auto"/>
            </w:tcBorders>
            <w:vAlign w:val="center"/>
            <w:hideMark/>
          </w:tcPr>
          <w:p w:rsidR="00880939" w:rsidRPr="00880939" w:rsidRDefault="00880939" w:rsidP="00880939">
            <w:pPr>
              <w:jc w:val="left"/>
              <w:rPr>
                <w:rFonts w:ascii="Segoe UI" w:eastAsia="Times New Roman" w:hAnsi="Segoe UI" w:cs="Segoe UI"/>
                <w:b/>
                <w:bCs/>
                <w:sz w:val="18"/>
                <w:szCs w:val="18"/>
                <w:lang w:eastAsia="ru-RU"/>
              </w:rPr>
            </w:pPr>
          </w:p>
        </w:tc>
        <w:tc>
          <w:tcPr>
            <w:tcW w:w="960" w:type="pct"/>
            <w:vMerge/>
            <w:tcBorders>
              <w:top w:val="nil"/>
              <w:left w:val="single" w:sz="4" w:space="0" w:color="auto"/>
              <w:bottom w:val="single" w:sz="4" w:space="0" w:color="auto"/>
              <w:right w:val="single" w:sz="4" w:space="0" w:color="auto"/>
            </w:tcBorders>
            <w:vAlign w:val="center"/>
            <w:hideMark/>
          </w:tcPr>
          <w:p w:rsidR="00880939" w:rsidRPr="00880939" w:rsidRDefault="00880939" w:rsidP="00880939">
            <w:pPr>
              <w:jc w:val="left"/>
              <w:rPr>
                <w:rFonts w:ascii="Segoe UI" w:eastAsia="Times New Roman" w:hAnsi="Segoe UI" w:cs="Segoe UI"/>
                <w:b/>
                <w:bCs/>
                <w:sz w:val="18"/>
                <w:szCs w:val="18"/>
                <w:lang w:eastAsia="ru-RU"/>
              </w:rPr>
            </w:pPr>
          </w:p>
        </w:tc>
        <w:tc>
          <w:tcPr>
            <w:tcW w:w="497" w:type="pct"/>
            <w:vMerge/>
            <w:tcBorders>
              <w:top w:val="nil"/>
              <w:left w:val="single" w:sz="4" w:space="0" w:color="auto"/>
              <w:bottom w:val="single" w:sz="4" w:space="0" w:color="auto"/>
              <w:right w:val="single" w:sz="4" w:space="0" w:color="auto"/>
            </w:tcBorders>
            <w:vAlign w:val="center"/>
            <w:hideMark/>
          </w:tcPr>
          <w:p w:rsidR="00880939" w:rsidRPr="00880939" w:rsidRDefault="00880939" w:rsidP="00880939">
            <w:pPr>
              <w:jc w:val="left"/>
              <w:rPr>
                <w:rFonts w:ascii="Segoe UI" w:eastAsia="Times New Roman" w:hAnsi="Segoe UI" w:cs="Segoe UI"/>
                <w:sz w:val="18"/>
                <w:szCs w:val="18"/>
                <w:lang w:eastAsia="ru-RU"/>
              </w:rPr>
            </w:pPr>
          </w:p>
        </w:tc>
        <w:tc>
          <w:tcPr>
            <w:tcW w:w="497" w:type="pct"/>
            <w:tcBorders>
              <w:top w:val="nil"/>
              <w:left w:val="nil"/>
              <w:bottom w:val="single" w:sz="4" w:space="0" w:color="auto"/>
              <w:right w:val="single" w:sz="4" w:space="0" w:color="auto"/>
            </w:tcBorders>
            <w:shd w:val="clear" w:color="000000" w:fill="EDEDED"/>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Население</w:t>
            </w:r>
          </w:p>
        </w:tc>
        <w:tc>
          <w:tcPr>
            <w:tcW w:w="406"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2 411,71</w:t>
            </w:r>
          </w:p>
        </w:tc>
        <w:tc>
          <w:tcPr>
            <w:tcW w:w="406"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2 522,65</w:t>
            </w:r>
          </w:p>
        </w:tc>
        <w:tc>
          <w:tcPr>
            <w:tcW w:w="544"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2 749,70</w:t>
            </w:r>
          </w:p>
        </w:tc>
        <w:tc>
          <w:tcPr>
            <w:tcW w:w="407"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2 749,70</w:t>
            </w:r>
          </w:p>
        </w:tc>
        <w:tc>
          <w:tcPr>
            <w:tcW w:w="378"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3 024,67</w:t>
            </w:r>
          </w:p>
        </w:tc>
        <w:tc>
          <w:tcPr>
            <w:tcW w:w="370"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3 024,67</w:t>
            </w:r>
          </w:p>
        </w:tc>
        <w:tc>
          <w:tcPr>
            <w:tcW w:w="368"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3 384,61</w:t>
            </w:r>
          </w:p>
        </w:tc>
      </w:tr>
      <w:tr w:rsidR="00880939" w:rsidRPr="00880939" w:rsidTr="00880939">
        <w:trPr>
          <w:cantSplit/>
          <w:trHeight w:val="1883"/>
        </w:trPr>
        <w:tc>
          <w:tcPr>
            <w:tcW w:w="167" w:type="pct"/>
            <w:vMerge/>
            <w:tcBorders>
              <w:top w:val="single" w:sz="4" w:space="0" w:color="auto"/>
              <w:left w:val="single" w:sz="4" w:space="0" w:color="auto"/>
              <w:bottom w:val="nil"/>
              <w:right w:val="single" w:sz="4" w:space="0" w:color="auto"/>
            </w:tcBorders>
            <w:vAlign w:val="center"/>
            <w:hideMark/>
          </w:tcPr>
          <w:p w:rsidR="00880939" w:rsidRPr="00880939" w:rsidRDefault="00880939" w:rsidP="00880939">
            <w:pPr>
              <w:jc w:val="left"/>
              <w:rPr>
                <w:rFonts w:ascii="Segoe UI" w:eastAsia="Times New Roman" w:hAnsi="Segoe UI" w:cs="Segoe UI"/>
                <w:b/>
                <w:bCs/>
                <w:sz w:val="18"/>
                <w:szCs w:val="18"/>
                <w:lang w:eastAsia="ru-RU"/>
              </w:rPr>
            </w:pPr>
          </w:p>
        </w:tc>
        <w:tc>
          <w:tcPr>
            <w:tcW w:w="960" w:type="pct"/>
            <w:tcBorders>
              <w:top w:val="nil"/>
              <w:left w:val="nil"/>
              <w:bottom w:val="single" w:sz="4" w:space="0" w:color="auto"/>
              <w:right w:val="single" w:sz="4" w:space="0" w:color="auto"/>
            </w:tcBorders>
            <w:shd w:val="clear" w:color="auto" w:fill="auto"/>
            <w:vAlign w:val="center"/>
            <w:hideMark/>
          </w:tcPr>
          <w:p w:rsidR="00880939" w:rsidRPr="00880939" w:rsidRDefault="00880939" w:rsidP="00880939">
            <w:pPr>
              <w:jc w:val="left"/>
              <w:rPr>
                <w:rFonts w:ascii="Segoe UI" w:eastAsia="Times New Roman" w:hAnsi="Segoe UI" w:cs="Segoe UI"/>
                <w:b/>
                <w:bCs/>
                <w:sz w:val="18"/>
                <w:szCs w:val="18"/>
                <w:lang w:eastAsia="ru-RU"/>
              </w:rPr>
            </w:pPr>
            <w:r w:rsidRPr="00880939">
              <w:rPr>
                <w:rFonts w:ascii="Segoe UI" w:eastAsia="Times New Roman" w:hAnsi="Segoe UI" w:cs="Segoe UI"/>
                <w:b/>
                <w:bCs/>
                <w:sz w:val="18"/>
                <w:szCs w:val="18"/>
                <w:lang w:eastAsia="ru-RU"/>
              </w:rPr>
              <w:t xml:space="preserve">ООО "Смоленскрегионтеплоэнерго" </w:t>
            </w:r>
            <w:r w:rsidRPr="00880939">
              <w:rPr>
                <w:rFonts w:ascii="Segoe UI" w:eastAsia="Times New Roman" w:hAnsi="Segoe UI" w:cs="Segoe UI"/>
                <w:sz w:val="18"/>
                <w:szCs w:val="18"/>
                <w:lang w:eastAsia="ru-RU"/>
              </w:rPr>
              <w:t>(для потребителей нагрузки которых переведены с котельной ЗАО "Гагаринконсервмолоко")</w:t>
            </w:r>
          </w:p>
        </w:tc>
        <w:tc>
          <w:tcPr>
            <w:tcW w:w="497" w:type="pct"/>
            <w:vMerge/>
            <w:tcBorders>
              <w:top w:val="nil"/>
              <w:left w:val="nil"/>
              <w:bottom w:val="single" w:sz="4" w:space="0" w:color="auto"/>
              <w:right w:val="single" w:sz="4" w:space="0" w:color="auto"/>
            </w:tcBorders>
            <w:vAlign w:val="center"/>
            <w:hideMark/>
          </w:tcPr>
          <w:p w:rsidR="00880939" w:rsidRPr="00880939" w:rsidRDefault="00880939" w:rsidP="00880939">
            <w:pPr>
              <w:jc w:val="left"/>
              <w:rPr>
                <w:rFonts w:ascii="Segoe UI" w:eastAsia="Times New Roman" w:hAnsi="Segoe UI" w:cs="Segoe UI"/>
                <w:sz w:val="18"/>
                <w:szCs w:val="18"/>
                <w:lang w:eastAsia="ru-RU"/>
              </w:rPr>
            </w:pPr>
          </w:p>
        </w:tc>
        <w:tc>
          <w:tcPr>
            <w:tcW w:w="497" w:type="pct"/>
            <w:tcBorders>
              <w:top w:val="nil"/>
              <w:left w:val="nil"/>
              <w:bottom w:val="single" w:sz="4" w:space="0" w:color="auto"/>
              <w:right w:val="single" w:sz="4" w:space="0" w:color="auto"/>
            </w:tcBorders>
            <w:shd w:val="clear" w:color="000000" w:fill="EDEDED"/>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Население</w:t>
            </w:r>
          </w:p>
        </w:tc>
        <w:tc>
          <w:tcPr>
            <w:tcW w:w="406"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1 641,60</w:t>
            </w:r>
          </w:p>
        </w:tc>
        <w:tc>
          <w:tcPr>
            <w:tcW w:w="406"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1 740,10</w:t>
            </w:r>
          </w:p>
        </w:tc>
        <w:tc>
          <w:tcPr>
            <w:tcW w:w="544"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1 896,71</w:t>
            </w:r>
          </w:p>
        </w:tc>
        <w:tc>
          <w:tcPr>
            <w:tcW w:w="407"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1 896,71</w:t>
            </w:r>
          </w:p>
        </w:tc>
        <w:tc>
          <w:tcPr>
            <w:tcW w:w="378"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2 086,38</w:t>
            </w:r>
          </w:p>
        </w:tc>
        <w:tc>
          <w:tcPr>
            <w:tcW w:w="370"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2 086,38</w:t>
            </w:r>
          </w:p>
        </w:tc>
        <w:tc>
          <w:tcPr>
            <w:tcW w:w="368"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2 334,66</w:t>
            </w:r>
          </w:p>
        </w:tc>
      </w:tr>
      <w:tr w:rsidR="00880939" w:rsidRPr="00880939" w:rsidTr="00880939">
        <w:trPr>
          <w:cantSplit/>
          <w:trHeight w:val="1260"/>
        </w:trPr>
        <w:tc>
          <w:tcPr>
            <w:tcW w:w="167" w:type="pct"/>
            <w:vMerge w:val="restart"/>
            <w:tcBorders>
              <w:top w:val="nil"/>
              <w:left w:val="single" w:sz="4" w:space="0" w:color="auto"/>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b/>
                <w:bCs/>
                <w:sz w:val="18"/>
                <w:szCs w:val="18"/>
                <w:lang w:eastAsia="ru-RU"/>
              </w:rPr>
            </w:pPr>
            <w:r>
              <w:rPr>
                <w:rFonts w:ascii="Segoe UI" w:eastAsia="Times New Roman" w:hAnsi="Segoe UI" w:cs="Segoe UI"/>
                <w:b/>
                <w:bCs/>
                <w:sz w:val="18"/>
                <w:szCs w:val="18"/>
                <w:lang w:eastAsia="ru-RU"/>
              </w:rPr>
              <w:t>2</w:t>
            </w:r>
          </w:p>
        </w:tc>
        <w:tc>
          <w:tcPr>
            <w:tcW w:w="960" w:type="pct"/>
            <w:tcBorders>
              <w:top w:val="nil"/>
              <w:left w:val="nil"/>
              <w:bottom w:val="single" w:sz="4" w:space="0" w:color="auto"/>
              <w:right w:val="single" w:sz="4" w:space="0" w:color="auto"/>
            </w:tcBorders>
            <w:shd w:val="clear" w:color="auto" w:fill="auto"/>
            <w:vAlign w:val="center"/>
            <w:hideMark/>
          </w:tcPr>
          <w:p w:rsidR="00880939" w:rsidRPr="00880939" w:rsidRDefault="00880939" w:rsidP="00880939">
            <w:pPr>
              <w:jc w:val="left"/>
              <w:rPr>
                <w:rFonts w:ascii="Segoe UI" w:eastAsia="Times New Roman" w:hAnsi="Segoe UI" w:cs="Segoe UI"/>
                <w:b/>
                <w:bCs/>
                <w:sz w:val="18"/>
                <w:szCs w:val="18"/>
                <w:lang w:eastAsia="ru-RU"/>
              </w:rPr>
            </w:pPr>
            <w:r w:rsidRPr="00880939">
              <w:rPr>
                <w:rFonts w:ascii="Segoe UI" w:eastAsia="Times New Roman" w:hAnsi="Segoe UI" w:cs="Segoe UI"/>
                <w:b/>
                <w:bCs/>
                <w:sz w:val="18"/>
                <w:szCs w:val="18"/>
                <w:lang w:eastAsia="ru-RU"/>
              </w:rPr>
              <w:t xml:space="preserve">МУП "Управление жилищно-коммунального хозяйства и строительства" </w:t>
            </w:r>
            <w:r w:rsidRPr="00880939">
              <w:rPr>
                <w:rFonts w:ascii="Segoe UI" w:eastAsia="Times New Roman" w:hAnsi="Segoe UI" w:cs="Segoe UI"/>
                <w:sz w:val="18"/>
                <w:szCs w:val="18"/>
                <w:lang w:eastAsia="ru-RU"/>
              </w:rPr>
              <w:t>(кот. Никольского СП (Никольская СОШ))</w:t>
            </w:r>
          </w:p>
        </w:tc>
        <w:tc>
          <w:tcPr>
            <w:tcW w:w="49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80939" w:rsidRPr="00880939" w:rsidRDefault="00880939" w:rsidP="00880939">
            <w:pPr>
              <w:spacing w:after="240"/>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 xml:space="preserve">от 03.12.2018 № 131 (в редакции постановления Департамента от 28.11.2019 № 143);                      </w:t>
            </w:r>
            <w:r w:rsidRPr="00880939">
              <w:rPr>
                <w:rFonts w:ascii="Segoe UI" w:eastAsia="Times New Roman" w:hAnsi="Segoe UI" w:cs="Segoe UI"/>
                <w:sz w:val="18"/>
                <w:szCs w:val="18"/>
                <w:lang w:eastAsia="ru-RU"/>
              </w:rPr>
              <w:br/>
            </w:r>
            <w:r w:rsidRPr="00880939">
              <w:rPr>
                <w:rFonts w:ascii="Segoe UI" w:eastAsia="Times New Roman" w:hAnsi="Segoe UI" w:cs="Segoe UI"/>
                <w:sz w:val="18"/>
                <w:szCs w:val="18"/>
                <w:lang w:eastAsia="ru-RU"/>
              </w:rPr>
              <w:br/>
              <w:t xml:space="preserve">от 17.12.2020 № 231 (в редакции постановлений Департамента от 13.12.2021 № 237, от 23.11.2022 № 208, постановления Министерства от 11.12.2023 </w:t>
            </w:r>
            <w:r w:rsidRPr="00880939">
              <w:rPr>
                <w:rFonts w:ascii="Segoe UI" w:eastAsia="Times New Roman" w:hAnsi="Segoe UI" w:cs="Segoe UI"/>
                <w:sz w:val="18"/>
                <w:szCs w:val="18"/>
                <w:lang w:eastAsia="ru-RU"/>
              </w:rPr>
              <w:lastRenderedPageBreak/>
              <w:t>№ 179)</w:t>
            </w:r>
          </w:p>
        </w:tc>
        <w:tc>
          <w:tcPr>
            <w:tcW w:w="497" w:type="pct"/>
            <w:tcBorders>
              <w:top w:val="nil"/>
              <w:left w:val="nil"/>
              <w:bottom w:val="single" w:sz="4" w:space="0" w:color="auto"/>
              <w:right w:val="single" w:sz="4" w:space="0" w:color="auto"/>
            </w:tcBorders>
            <w:shd w:val="clear" w:color="000000" w:fill="FFFFFF"/>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lastRenderedPageBreak/>
              <w:t>Прочие потребители</w:t>
            </w:r>
          </w:p>
        </w:tc>
        <w:tc>
          <w:tcPr>
            <w:tcW w:w="812" w:type="pct"/>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Тарифы не подлежат регулированию и определяются по соглашению сторон договора теплоснабжения</w:t>
            </w:r>
          </w:p>
        </w:tc>
        <w:tc>
          <w:tcPr>
            <w:tcW w:w="544"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Тарифы не подлежат регулированию и определяются по соглашению сторон договора теплоснабжения</w:t>
            </w:r>
          </w:p>
        </w:tc>
        <w:tc>
          <w:tcPr>
            <w:tcW w:w="785" w:type="pct"/>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Тарифы не подлежат регулированию и определяются по соглашению сторон договора теплоснабжения</w:t>
            </w:r>
          </w:p>
        </w:tc>
        <w:tc>
          <w:tcPr>
            <w:tcW w:w="738" w:type="pct"/>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Тарифы не подлежат регулированию и определяются по соглашению сторон договора теплоснабжения</w:t>
            </w:r>
          </w:p>
        </w:tc>
      </w:tr>
      <w:tr w:rsidR="00880939" w:rsidRPr="00880939" w:rsidTr="00880939">
        <w:trPr>
          <w:cantSplit/>
          <w:trHeight w:val="1260"/>
        </w:trPr>
        <w:tc>
          <w:tcPr>
            <w:tcW w:w="167" w:type="pct"/>
            <w:vMerge/>
            <w:tcBorders>
              <w:top w:val="nil"/>
              <w:left w:val="single" w:sz="4" w:space="0" w:color="auto"/>
              <w:bottom w:val="single" w:sz="4" w:space="0" w:color="auto"/>
              <w:right w:val="single" w:sz="4" w:space="0" w:color="auto"/>
            </w:tcBorders>
            <w:vAlign w:val="center"/>
            <w:hideMark/>
          </w:tcPr>
          <w:p w:rsidR="00880939" w:rsidRPr="00880939" w:rsidRDefault="00880939" w:rsidP="00880939">
            <w:pPr>
              <w:jc w:val="left"/>
              <w:rPr>
                <w:rFonts w:ascii="Segoe UI" w:eastAsia="Times New Roman" w:hAnsi="Segoe UI" w:cs="Segoe UI"/>
                <w:b/>
                <w:bCs/>
                <w:sz w:val="18"/>
                <w:szCs w:val="18"/>
                <w:lang w:eastAsia="ru-RU"/>
              </w:rPr>
            </w:pPr>
          </w:p>
        </w:tc>
        <w:tc>
          <w:tcPr>
            <w:tcW w:w="960" w:type="pct"/>
            <w:tcBorders>
              <w:top w:val="nil"/>
              <w:left w:val="nil"/>
              <w:bottom w:val="single" w:sz="4" w:space="0" w:color="auto"/>
              <w:right w:val="single" w:sz="4" w:space="0" w:color="auto"/>
            </w:tcBorders>
            <w:shd w:val="clear" w:color="auto" w:fill="auto"/>
            <w:vAlign w:val="center"/>
            <w:hideMark/>
          </w:tcPr>
          <w:p w:rsidR="00880939" w:rsidRPr="00880939" w:rsidRDefault="00880939" w:rsidP="00880939">
            <w:pPr>
              <w:jc w:val="left"/>
              <w:rPr>
                <w:rFonts w:ascii="Segoe UI" w:eastAsia="Times New Roman" w:hAnsi="Segoe UI" w:cs="Segoe UI"/>
                <w:b/>
                <w:bCs/>
                <w:sz w:val="18"/>
                <w:szCs w:val="18"/>
                <w:lang w:eastAsia="ru-RU"/>
              </w:rPr>
            </w:pPr>
            <w:r w:rsidRPr="00880939">
              <w:rPr>
                <w:rFonts w:ascii="Segoe UI" w:eastAsia="Times New Roman" w:hAnsi="Segoe UI" w:cs="Segoe UI"/>
                <w:b/>
                <w:bCs/>
                <w:sz w:val="18"/>
                <w:szCs w:val="18"/>
                <w:lang w:eastAsia="ru-RU"/>
              </w:rPr>
              <w:t xml:space="preserve">МУП "Управление жилищно-коммунального хозяйства и строительства" </w:t>
            </w:r>
            <w:r w:rsidRPr="00880939">
              <w:rPr>
                <w:rFonts w:ascii="Segoe UI" w:eastAsia="Times New Roman" w:hAnsi="Segoe UI" w:cs="Segoe UI"/>
                <w:sz w:val="18"/>
                <w:szCs w:val="18"/>
                <w:lang w:eastAsia="ru-RU"/>
              </w:rPr>
              <w:t>(кот. дер. Акатово, Акатовское СП Гагаринского р-на)</w:t>
            </w:r>
          </w:p>
        </w:tc>
        <w:tc>
          <w:tcPr>
            <w:tcW w:w="497" w:type="pct"/>
            <w:vMerge/>
            <w:tcBorders>
              <w:top w:val="nil"/>
              <w:left w:val="nil"/>
              <w:bottom w:val="single" w:sz="4" w:space="0" w:color="auto"/>
              <w:right w:val="single" w:sz="4" w:space="0" w:color="auto"/>
            </w:tcBorders>
            <w:vAlign w:val="center"/>
            <w:hideMark/>
          </w:tcPr>
          <w:p w:rsidR="00880939" w:rsidRPr="00880939" w:rsidRDefault="00880939" w:rsidP="00880939">
            <w:pPr>
              <w:jc w:val="left"/>
              <w:rPr>
                <w:rFonts w:ascii="Segoe UI" w:eastAsia="Times New Roman" w:hAnsi="Segoe UI" w:cs="Segoe UI"/>
                <w:sz w:val="18"/>
                <w:szCs w:val="18"/>
                <w:lang w:eastAsia="ru-RU"/>
              </w:rPr>
            </w:pPr>
          </w:p>
        </w:tc>
        <w:tc>
          <w:tcPr>
            <w:tcW w:w="497" w:type="pct"/>
            <w:tcBorders>
              <w:top w:val="nil"/>
              <w:left w:val="nil"/>
              <w:bottom w:val="single" w:sz="4" w:space="0" w:color="auto"/>
              <w:right w:val="single" w:sz="4" w:space="0" w:color="auto"/>
            </w:tcBorders>
            <w:shd w:val="clear" w:color="000000" w:fill="FFFFFF"/>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Прочие потребители</w:t>
            </w:r>
          </w:p>
        </w:tc>
        <w:tc>
          <w:tcPr>
            <w:tcW w:w="812" w:type="pct"/>
            <w:gridSpan w:val="2"/>
            <w:vMerge/>
            <w:tcBorders>
              <w:top w:val="nil"/>
              <w:left w:val="nil"/>
              <w:bottom w:val="single" w:sz="4" w:space="0" w:color="auto"/>
              <w:right w:val="single" w:sz="4" w:space="0" w:color="auto"/>
            </w:tcBorders>
            <w:vAlign w:val="center"/>
            <w:hideMark/>
          </w:tcPr>
          <w:p w:rsidR="00880939" w:rsidRPr="00880939" w:rsidRDefault="00880939" w:rsidP="00880939">
            <w:pPr>
              <w:jc w:val="left"/>
              <w:rPr>
                <w:rFonts w:ascii="Segoe UI" w:eastAsia="Times New Roman" w:hAnsi="Segoe UI" w:cs="Segoe UI"/>
                <w:sz w:val="18"/>
                <w:szCs w:val="18"/>
                <w:lang w:eastAsia="ru-RU"/>
              </w:rPr>
            </w:pPr>
          </w:p>
        </w:tc>
        <w:tc>
          <w:tcPr>
            <w:tcW w:w="544" w:type="pct"/>
            <w:vMerge/>
            <w:tcBorders>
              <w:top w:val="single" w:sz="4" w:space="0" w:color="auto"/>
              <w:left w:val="single" w:sz="4" w:space="0" w:color="auto"/>
              <w:bottom w:val="single" w:sz="4" w:space="0" w:color="000000"/>
              <w:right w:val="single" w:sz="4" w:space="0" w:color="auto"/>
            </w:tcBorders>
            <w:vAlign w:val="center"/>
            <w:hideMark/>
          </w:tcPr>
          <w:p w:rsidR="00880939" w:rsidRPr="00880939" w:rsidRDefault="00880939" w:rsidP="00880939">
            <w:pPr>
              <w:jc w:val="left"/>
              <w:rPr>
                <w:rFonts w:ascii="Segoe UI" w:eastAsia="Times New Roman" w:hAnsi="Segoe UI" w:cs="Segoe UI"/>
                <w:sz w:val="18"/>
                <w:szCs w:val="18"/>
                <w:lang w:eastAsia="ru-RU"/>
              </w:rPr>
            </w:pPr>
          </w:p>
        </w:tc>
        <w:tc>
          <w:tcPr>
            <w:tcW w:w="785" w:type="pct"/>
            <w:gridSpan w:val="2"/>
            <w:vMerge/>
            <w:tcBorders>
              <w:top w:val="single" w:sz="4" w:space="0" w:color="auto"/>
              <w:left w:val="single" w:sz="4" w:space="0" w:color="auto"/>
              <w:bottom w:val="single" w:sz="4" w:space="0" w:color="000000"/>
              <w:right w:val="single" w:sz="4" w:space="0" w:color="000000"/>
            </w:tcBorders>
            <w:vAlign w:val="center"/>
            <w:hideMark/>
          </w:tcPr>
          <w:p w:rsidR="00880939" w:rsidRPr="00880939" w:rsidRDefault="00880939" w:rsidP="00880939">
            <w:pPr>
              <w:jc w:val="left"/>
              <w:rPr>
                <w:rFonts w:ascii="Segoe UI" w:eastAsia="Times New Roman" w:hAnsi="Segoe UI" w:cs="Segoe UI"/>
                <w:sz w:val="18"/>
                <w:szCs w:val="18"/>
                <w:lang w:eastAsia="ru-RU"/>
              </w:rPr>
            </w:pPr>
          </w:p>
        </w:tc>
        <w:tc>
          <w:tcPr>
            <w:tcW w:w="738" w:type="pct"/>
            <w:gridSpan w:val="2"/>
            <w:vMerge/>
            <w:tcBorders>
              <w:top w:val="single" w:sz="4" w:space="0" w:color="auto"/>
              <w:left w:val="single" w:sz="4" w:space="0" w:color="auto"/>
              <w:bottom w:val="single" w:sz="4" w:space="0" w:color="000000"/>
              <w:right w:val="single" w:sz="4" w:space="0" w:color="000000"/>
            </w:tcBorders>
            <w:vAlign w:val="center"/>
            <w:hideMark/>
          </w:tcPr>
          <w:p w:rsidR="00880939" w:rsidRPr="00880939" w:rsidRDefault="00880939" w:rsidP="00880939">
            <w:pPr>
              <w:jc w:val="left"/>
              <w:rPr>
                <w:rFonts w:ascii="Segoe UI" w:eastAsia="Times New Roman" w:hAnsi="Segoe UI" w:cs="Segoe UI"/>
                <w:sz w:val="18"/>
                <w:szCs w:val="18"/>
                <w:lang w:eastAsia="ru-RU"/>
              </w:rPr>
            </w:pPr>
          </w:p>
        </w:tc>
      </w:tr>
      <w:tr w:rsidR="00880939" w:rsidRPr="00880939" w:rsidTr="00880939">
        <w:trPr>
          <w:cantSplit/>
          <w:trHeight w:val="1305"/>
        </w:trPr>
        <w:tc>
          <w:tcPr>
            <w:tcW w:w="167" w:type="pct"/>
            <w:vMerge/>
            <w:tcBorders>
              <w:top w:val="nil"/>
              <w:left w:val="single" w:sz="4" w:space="0" w:color="auto"/>
              <w:bottom w:val="single" w:sz="4" w:space="0" w:color="auto"/>
              <w:right w:val="single" w:sz="4" w:space="0" w:color="auto"/>
            </w:tcBorders>
            <w:vAlign w:val="center"/>
            <w:hideMark/>
          </w:tcPr>
          <w:p w:rsidR="00880939" w:rsidRPr="00880939" w:rsidRDefault="00880939" w:rsidP="00880939">
            <w:pPr>
              <w:jc w:val="left"/>
              <w:rPr>
                <w:rFonts w:ascii="Segoe UI" w:eastAsia="Times New Roman" w:hAnsi="Segoe UI" w:cs="Segoe UI"/>
                <w:b/>
                <w:bCs/>
                <w:sz w:val="18"/>
                <w:szCs w:val="18"/>
                <w:lang w:eastAsia="ru-RU"/>
              </w:rPr>
            </w:pPr>
          </w:p>
        </w:tc>
        <w:tc>
          <w:tcPr>
            <w:tcW w:w="960" w:type="pct"/>
            <w:tcBorders>
              <w:top w:val="nil"/>
              <w:left w:val="nil"/>
              <w:bottom w:val="single" w:sz="4" w:space="0" w:color="auto"/>
              <w:right w:val="single" w:sz="4" w:space="0" w:color="auto"/>
            </w:tcBorders>
            <w:shd w:val="clear" w:color="auto" w:fill="auto"/>
            <w:vAlign w:val="center"/>
            <w:hideMark/>
          </w:tcPr>
          <w:p w:rsidR="00880939" w:rsidRPr="00880939" w:rsidRDefault="00880939" w:rsidP="00880939">
            <w:pPr>
              <w:jc w:val="left"/>
              <w:rPr>
                <w:rFonts w:ascii="Segoe UI" w:eastAsia="Times New Roman" w:hAnsi="Segoe UI" w:cs="Segoe UI"/>
                <w:b/>
                <w:bCs/>
                <w:sz w:val="18"/>
                <w:szCs w:val="18"/>
                <w:lang w:eastAsia="ru-RU"/>
              </w:rPr>
            </w:pPr>
            <w:r w:rsidRPr="00880939">
              <w:rPr>
                <w:rFonts w:ascii="Segoe UI" w:eastAsia="Times New Roman" w:hAnsi="Segoe UI" w:cs="Segoe UI"/>
                <w:b/>
                <w:bCs/>
                <w:sz w:val="18"/>
                <w:szCs w:val="18"/>
                <w:lang w:eastAsia="ru-RU"/>
              </w:rPr>
              <w:t xml:space="preserve">МУП "Управление жилищно-коммунального хозяйства и строительства" </w:t>
            </w:r>
            <w:r w:rsidRPr="00880939">
              <w:rPr>
                <w:rFonts w:ascii="Segoe UI" w:eastAsia="Times New Roman" w:hAnsi="Segoe UI" w:cs="Segoe UI"/>
                <w:sz w:val="18"/>
                <w:szCs w:val="18"/>
                <w:lang w:eastAsia="ru-RU"/>
              </w:rPr>
              <w:t>(кот. дер. Токарево Гагаринского р-на)</w:t>
            </w:r>
          </w:p>
        </w:tc>
        <w:tc>
          <w:tcPr>
            <w:tcW w:w="497" w:type="pct"/>
            <w:vMerge/>
            <w:tcBorders>
              <w:top w:val="nil"/>
              <w:left w:val="nil"/>
              <w:bottom w:val="single" w:sz="4" w:space="0" w:color="auto"/>
              <w:right w:val="single" w:sz="4" w:space="0" w:color="auto"/>
            </w:tcBorders>
            <w:vAlign w:val="center"/>
            <w:hideMark/>
          </w:tcPr>
          <w:p w:rsidR="00880939" w:rsidRPr="00880939" w:rsidRDefault="00880939" w:rsidP="00880939">
            <w:pPr>
              <w:jc w:val="left"/>
              <w:rPr>
                <w:rFonts w:ascii="Segoe UI" w:eastAsia="Times New Roman" w:hAnsi="Segoe UI" w:cs="Segoe UI"/>
                <w:sz w:val="18"/>
                <w:szCs w:val="18"/>
                <w:lang w:eastAsia="ru-RU"/>
              </w:rPr>
            </w:pPr>
          </w:p>
        </w:tc>
        <w:tc>
          <w:tcPr>
            <w:tcW w:w="497" w:type="pct"/>
            <w:tcBorders>
              <w:top w:val="nil"/>
              <w:left w:val="nil"/>
              <w:bottom w:val="single" w:sz="4" w:space="0" w:color="auto"/>
              <w:right w:val="single" w:sz="4" w:space="0" w:color="auto"/>
            </w:tcBorders>
            <w:shd w:val="clear" w:color="000000" w:fill="FFFFFF"/>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Прочие потребители</w:t>
            </w:r>
          </w:p>
        </w:tc>
        <w:tc>
          <w:tcPr>
            <w:tcW w:w="812" w:type="pct"/>
            <w:gridSpan w:val="2"/>
            <w:vMerge/>
            <w:tcBorders>
              <w:top w:val="nil"/>
              <w:left w:val="nil"/>
              <w:bottom w:val="single" w:sz="4" w:space="0" w:color="auto"/>
              <w:right w:val="single" w:sz="4" w:space="0" w:color="auto"/>
            </w:tcBorders>
            <w:vAlign w:val="center"/>
            <w:hideMark/>
          </w:tcPr>
          <w:p w:rsidR="00880939" w:rsidRPr="00880939" w:rsidRDefault="00880939" w:rsidP="00880939">
            <w:pPr>
              <w:jc w:val="left"/>
              <w:rPr>
                <w:rFonts w:ascii="Segoe UI" w:eastAsia="Times New Roman" w:hAnsi="Segoe UI" w:cs="Segoe UI"/>
                <w:sz w:val="18"/>
                <w:szCs w:val="18"/>
                <w:lang w:eastAsia="ru-RU"/>
              </w:rPr>
            </w:pPr>
          </w:p>
        </w:tc>
        <w:tc>
          <w:tcPr>
            <w:tcW w:w="544" w:type="pct"/>
            <w:vMerge/>
            <w:tcBorders>
              <w:top w:val="single" w:sz="4" w:space="0" w:color="auto"/>
              <w:left w:val="single" w:sz="4" w:space="0" w:color="auto"/>
              <w:bottom w:val="single" w:sz="4" w:space="0" w:color="000000"/>
              <w:right w:val="single" w:sz="4" w:space="0" w:color="auto"/>
            </w:tcBorders>
            <w:vAlign w:val="center"/>
            <w:hideMark/>
          </w:tcPr>
          <w:p w:rsidR="00880939" w:rsidRPr="00880939" w:rsidRDefault="00880939" w:rsidP="00880939">
            <w:pPr>
              <w:jc w:val="left"/>
              <w:rPr>
                <w:rFonts w:ascii="Segoe UI" w:eastAsia="Times New Roman" w:hAnsi="Segoe UI" w:cs="Segoe UI"/>
                <w:sz w:val="18"/>
                <w:szCs w:val="18"/>
                <w:lang w:eastAsia="ru-RU"/>
              </w:rPr>
            </w:pPr>
          </w:p>
        </w:tc>
        <w:tc>
          <w:tcPr>
            <w:tcW w:w="785" w:type="pct"/>
            <w:gridSpan w:val="2"/>
            <w:vMerge/>
            <w:tcBorders>
              <w:top w:val="single" w:sz="4" w:space="0" w:color="auto"/>
              <w:left w:val="single" w:sz="4" w:space="0" w:color="auto"/>
              <w:bottom w:val="single" w:sz="4" w:space="0" w:color="000000"/>
              <w:right w:val="single" w:sz="4" w:space="0" w:color="000000"/>
            </w:tcBorders>
            <w:vAlign w:val="center"/>
            <w:hideMark/>
          </w:tcPr>
          <w:p w:rsidR="00880939" w:rsidRPr="00880939" w:rsidRDefault="00880939" w:rsidP="00880939">
            <w:pPr>
              <w:jc w:val="left"/>
              <w:rPr>
                <w:rFonts w:ascii="Segoe UI" w:eastAsia="Times New Roman" w:hAnsi="Segoe UI" w:cs="Segoe UI"/>
                <w:sz w:val="18"/>
                <w:szCs w:val="18"/>
                <w:lang w:eastAsia="ru-RU"/>
              </w:rPr>
            </w:pPr>
          </w:p>
        </w:tc>
        <w:tc>
          <w:tcPr>
            <w:tcW w:w="738" w:type="pct"/>
            <w:gridSpan w:val="2"/>
            <w:vMerge/>
            <w:tcBorders>
              <w:top w:val="single" w:sz="4" w:space="0" w:color="auto"/>
              <w:left w:val="single" w:sz="4" w:space="0" w:color="auto"/>
              <w:bottom w:val="single" w:sz="4" w:space="0" w:color="000000"/>
              <w:right w:val="single" w:sz="4" w:space="0" w:color="000000"/>
            </w:tcBorders>
            <w:vAlign w:val="center"/>
            <w:hideMark/>
          </w:tcPr>
          <w:p w:rsidR="00880939" w:rsidRPr="00880939" w:rsidRDefault="00880939" w:rsidP="00880939">
            <w:pPr>
              <w:jc w:val="left"/>
              <w:rPr>
                <w:rFonts w:ascii="Segoe UI" w:eastAsia="Times New Roman" w:hAnsi="Segoe UI" w:cs="Segoe UI"/>
                <w:sz w:val="18"/>
                <w:szCs w:val="18"/>
                <w:lang w:eastAsia="ru-RU"/>
              </w:rPr>
            </w:pPr>
          </w:p>
        </w:tc>
      </w:tr>
      <w:tr w:rsidR="00880939" w:rsidRPr="00880939" w:rsidTr="00880939">
        <w:trPr>
          <w:cantSplit/>
          <w:trHeight w:val="720"/>
        </w:trPr>
        <w:tc>
          <w:tcPr>
            <w:tcW w:w="167" w:type="pct"/>
            <w:vMerge/>
            <w:tcBorders>
              <w:top w:val="nil"/>
              <w:left w:val="single" w:sz="4" w:space="0" w:color="auto"/>
              <w:bottom w:val="single" w:sz="4" w:space="0" w:color="auto"/>
              <w:right w:val="single" w:sz="4" w:space="0" w:color="auto"/>
            </w:tcBorders>
            <w:vAlign w:val="center"/>
            <w:hideMark/>
          </w:tcPr>
          <w:p w:rsidR="00880939" w:rsidRPr="00880939" w:rsidRDefault="00880939" w:rsidP="00880939">
            <w:pPr>
              <w:jc w:val="left"/>
              <w:rPr>
                <w:rFonts w:ascii="Segoe UI" w:eastAsia="Times New Roman" w:hAnsi="Segoe UI" w:cs="Segoe UI"/>
                <w:b/>
                <w:bCs/>
                <w:sz w:val="18"/>
                <w:szCs w:val="18"/>
                <w:lang w:eastAsia="ru-RU"/>
              </w:rPr>
            </w:pPr>
          </w:p>
        </w:tc>
        <w:tc>
          <w:tcPr>
            <w:tcW w:w="960" w:type="pct"/>
            <w:vMerge w:val="restart"/>
            <w:tcBorders>
              <w:top w:val="nil"/>
              <w:left w:val="single" w:sz="4" w:space="0" w:color="auto"/>
              <w:bottom w:val="single" w:sz="4" w:space="0" w:color="auto"/>
              <w:right w:val="single" w:sz="4" w:space="0" w:color="auto"/>
            </w:tcBorders>
            <w:shd w:val="clear" w:color="auto" w:fill="auto"/>
            <w:vAlign w:val="center"/>
            <w:hideMark/>
          </w:tcPr>
          <w:p w:rsidR="00880939" w:rsidRPr="00880939" w:rsidRDefault="00880939" w:rsidP="00880939">
            <w:pPr>
              <w:jc w:val="left"/>
              <w:rPr>
                <w:rFonts w:ascii="Segoe UI" w:eastAsia="Times New Roman" w:hAnsi="Segoe UI" w:cs="Segoe UI"/>
                <w:b/>
                <w:bCs/>
                <w:sz w:val="18"/>
                <w:szCs w:val="18"/>
                <w:lang w:eastAsia="ru-RU"/>
              </w:rPr>
            </w:pPr>
            <w:r w:rsidRPr="00880939">
              <w:rPr>
                <w:rFonts w:ascii="Segoe UI" w:eastAsia="Times New Roman" w:hAnsi="Segoe UI" w:cs="Segoe UI"/>
                <w:b/>
                <w:bCs/>
                <w:sz w:val="18"/>
                <w:szCs w:val="18"/>
                <w:lang w:eastAsia="ru-RU"/>
              </w:rPr>
              <w:t xml:space="preserve">МУП "Управление жилищно-коммунального хозяйства и строительства" </w:t>
            </w:r>
            <w:r w:rsidRPr="00880939">
              <w:rPr>
                <w:rFonts w:ascii="Segoe UI" w:eastAsia="Times New Roman" w:hAnsi="Segoe UI" w:cs="Segoe UI"/>
                <w:sz w:val="18"/>
                <w:szCs w:val="18"/>
                <w:lang w:eastAsia="ru-RU"/>
              </w:rPr>
              <w:t>(г. Гагарин, проезд Первомайский, д. 1 (ПЧ-21))</w:t>
            </w:r>
          </w:p>
        </w:tc>
        <w:tc>
          <w:tcPr>
            <w:tcW w:w="497" w:type="pct"/>
            <w:vMerge/>
            <w:tcBorders>
              <w:top w:val="nil"/>
              <w:left w:val="single" w:sz="4" w:space="0" w:color="auto"/>
              <w:bottom w:val="single" w:sz="4" w:space="0" w:color="auto"/>
              <w:right w:val="single" w:sz="4" w:space="0" w:color="auto"/>
            </w:tcBorders>
            <w:vAlign w:val="center"/>
            <w:hideMark/>
          </w:tcPr>
          <w:p w:rsidR="00880939" w:rsidRPr="00880939" w:rsidRDefault="00880939" w:rsidP="00880939">
            <w:pPr>
              <w:jc w:val="left"/>
              <w:rPr>
                <w:rFonts w:ascii="Segoe UI" w:eastAsia="Times New Roman" w:hAnsi="Segoe UI" w:cs="Segoe UI"/>
                <w:sz w:val="18"/>
                <w:szCs w:val="18"/>
                <w:lang w:eastAsia="ru-RU"/>
              </w:rPr>
            </w:pPr>
          </w:p>
        </w:tc>
        <w:tc>
          <w:tcPr>
            <w:tcW w:w="497" w:type="pct"/>
            <w:tcBorders>
              <w:top w:val="nil"/>
              <w:left w:val="nil"/>
              <w:bottom w:val="single" w:sz="4" w:space="0" w:color="auto"/>
              <w:right w:val="single" w:sz="4" w:space="0" w:color="auto"/>
            </w:tcBorders>
            <w:shd w:val="clear" w:color="000000" w:fill="FFFFFF"/>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Прочие потребители</w:t>
            </w:r>
          </w:p>
        </w:tc>
        <w:tc>
          <w:tcPr>
            <w:tcW w:w="406" w:type="pct"/>
            <w:tcBorders>
              <w:top w:val="nil"/>
              <w:left w:val="nil"/>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2 632,22*</w:t>
            </w:r>
          </w:p>
        </w:tc>
        <w:tc>
          <w:tcPr>
            <w:tcW w:w="406" w:type="pct"/>
            <w:tcBorders>
              <w:top w:val="nil"/>
              <w:left w:val="nil"/>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2 728,79*</w:t>
            </w:r>
          </w:p>
        </w:tc>
        <w:tc>
          <w:tcPr>
            <w:tcW w:w="544" w:type="pct"/>
            <w:tcBorders>
              <w:top w:val="nil"/>
              <w:left w:val="nil"/>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2 968,53*</w:t>
            </w:r>
          </w:p>
        </w:tc>
        <w:tc>
          <w:tcPr>
            <w:tcW w:w="407" w:type="pct"/>
            <w:tcBorders>
              <w:top w:val="nil"/>
              <w:left w:val="nil"/>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2 968,53*</w:t>
            </w:r>
          </w:p>
        </w:tc>
        <w:tc>
          <w:tcPr>
            <w:tcW w:w="378" w:type="pct"/>
            <w:tcBorders>
              <w:top w:val="nil"/>
              <w:left w:val="nil"/>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3 265,38*</w:t>
            </w:r>
          </w:p>
        </w:tc>
        <w:tc>
          <w:tcPr>
            <w:tcW w:w="370" w:type="pct"/>
            <w:tcBorders>
              <w:top w:val="nil"/>
              <w:left w:val="nil"/>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w:t>
            </w:r>
          </w:p>
        </w:tc>
        <w:tc>
          <w:tcPr>
            <w:tcW w:w="368" w:type="pct"/>
            <w:tcBorders>
              <w:top w:val="nil"/>
              <w:left w:val="nil"/>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w:t>
            </w:r>
          </w:p>
        </w:tc>
      </w:tr>
      <w:tr w:rsidR="00880939" w:rsidRPr="00880939" w:rsidTr="00880939">
        <w:trPr>
          <w:cantSplit/>
          <w:trHeight w:val="638"/>
        </w:trPr>
        <w:tc>
          <w:tcPr>
            <w:tcW w:w="167" w:type="pct"/>
            <w:vMerge/>
            <w:tcBorders>
              <w:top w:val="nil"/>
              <w:left w:val="single" w:sz="4" w:space="0" w:color="auto"/>
              <w:bottom w:val="single" w:sz="4" w:space="0" w:color="auto"/>
              <w:right w:val="single" w:sz="4" w:space="0" w:color="auto"/>
            </w:tcBorders>
            <w:vAlign w:val="center"/>
            <w:hideMark/>
          </w:tcPr>
          <w:p w:rsidR="00880939" w:rsidRPr="00880939" w:rsidRDefault="00880939" w:rsidP="00880939">
            <w:pPr>
              <w:jc w:val="left"/>
              <w:rPr>
                <w:rFonts w:ascii="Segoe UI" w:eastAsia="Times New Roman" w:hAnsi="Segoe UI" w:cs="Segoe UI"/>
                <w:b/>
                <w:bCs/>
                <w:sz w:val="18"/>
                <w:szCs w:val="18"/>
                <w:lang w:eastAsia="ru-RU"/>
              </w:rPr>
            </w:pPr>
          </w:p>
        </w:tc>
        <w:tc>
          <w:tcPr>
            <w:tcW w:w="960" w:type="pct"/>
            <w:vMerge/>
            <w:tcBorders>
              <w:top w:val="nil"/>
              <w:left w:val="single" w:sz="4" w:space="0" w:color="auto"/>
              <w:bottom w:val="single" w:sz="4" w:space="0" w:color="auto"/>
              <w:right w:val="single" w:sz="4" w:space="0" w:color="auto"/>
            </w:tcBorders>
            <w:vAlign w:val="center"/>
            <w:hideMark/>
          </w:tcPr>
          <w:p w:rsidR="00880939" w:rsidRPr="00880939" w:rsidRDefault="00880939" w:rsidP="00880939">
            <w:pPr>
              <w:jc w:val="left"/>
              <w:rPr>
                <w:rFonts w:ascii="Segoe UI" w:eastAsia="Times New Roman" w:hAnsi="Segoe UI" w:cs="Segoe UI"/>
                <w:b/>
                <w:bCs/>
                <w:sz w:val="18"/>
                <w:szCs w:val="18"/>
                <w:lang w:eastAsia="ru-RU"/>
              </w:rPr>
            </w:pPr>
          </w:p>
        </w:tc>
        <w:tc>
          <w:tcPr>
            <w:tcW w:w="497" w:type="pct"/>
            <w:vMerge/>
            <w:tcBorders>
              <w:top w:val="nil"/>
              <w:left w:val="single" w:sz="4" w:space="0" w:color="auto"/>
              <w:bottom w:val="single" w:sz="4" w:space="0" w:color="auto"/>
              <w:right w:val="single" w:sz="4" w:space="0" w:color="auto"/>
            </w:tcBorders>
            <w:vAlign w:val="center"/>
            <w:hideMark/>
          </w:tcPr>
          <w:p w:rsidR="00880939" w:rsidRPr="00880939" w:rsidRDefault="00880939" w:rsidP="00880939">
            <w:pPr>
              <w:jc w:val="left"/>
              <w:rPr>
                <w:rFonts w:ascii="Segoe UI" w:eastAsia="Times New Roman" w:hAnsi="Segoe UI" w:cs="Segoe UI"/>
                <w:sz w:val="18"/>
                <w:szCs w:val="18"/>
                <w:lang w:eastAsia="ru-RU"/>
              </w:rPr>
            </w:pPr>
          </w:p>
        </w:tc>
        <w:tc>
          <w:tcPr>
            <w:tcW w:w="497" w:type="pct"/>
            <w:tcBorders>
              <w:top w:val="nil"/>
              <w:left w:val="nil"/>
              <w:bottom w:val="single" w:sz="4" w:space="0" w:color="auto"/>
              <w:right w:val="single" w:sz="4" w:space="0" w:color="auto"/>
            </w:tcBorders>
            <w:shd w:val="clear" w:color="000000" w:fill="EDEDED"/>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Население</w:t>
            </w:r>
          </w:p>
        </w:tc>
        <w:tc>
          <w:tcPr>
            <w:tcW w:w="406"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2 632,22*</w:t>
            </w:r>
          </w:p>
        </w:tc>
        <w:tc>
          <w:tcPr>
            <w:tcW w:w="406"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2 728,79*</w:t>
            </w:r>
          </w:p>
        </w:tc>
        <w:tc>
          <w:tcPr>
            <w:tcW w:w="544"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2 968,53*</w:t>
            </w:r>
          </w:p>
        </w:tc>
        <w:tc>
          <w:tcPr>
            <w:tcW w:w="407"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2 968,53*</w:t>
            </w:r>
          </w:p>
        </w:tc>
        <w:tc>
          <w:tcPr>
            <w:tcW w:w="378"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3 265,38*</w:t>
            </w:r>
          </w:p>
        </w:tc>
        <w:tc>
          <w:tcPr>
            <w:tcW w:w="370"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w:t>
            </w:r>
          </w:p>
        </w:tc>
        <w:tc>
          <w:tcPr>
            <w:tcW w:w="368"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w:t>
            </w:r>
          </w:p>
        </w:tc>
      </w:tr>
      <w:tr w:rsidR="00880939" w:rsidRPr="00880939" w:rsidTr="004946B2">
        <w:trPr>
          <w:cantSplit/>
          <w:trHeight w:val="1425"/>
        </w:trPr>
        <w:tc>
          <w:tcPr>
            <w:tcW w:w="167" w:type="pct"/>
            <w:vMerge/>
            <w:tcBorders>
              <w:top w:val="nil"/>
              <w:left w:val="single" w:sz="4" w:space="0" w:color="auto"/>
              <w:bottom w:val="single" w:sz="4" w:space="0" w:color="auto"/>
              <w:right w:val="single" w:sz="4" w:space="0" w:color="auto"/>
            </w:tcBorders>
            <w:vAlign w:val="center"/>
            <w:hideMark/>
          </w:tcPr>
          <w:p w:rsidR="00880939" w:rsidRPr="00880939" w:rsidRDefault="00880939" w:rsidP="00880939">
            <w:pPr>
              <w:jc w:val="left"/>
              <w:rPr>
                <w:rFonts w:ascii="Segoe UI" w:eastAsia="Times New Roman" w:hAnsi="Segoe UI" w:cs="Segoe UI"/>
                <w:b/>
                <w:bCs/>
                <w:sz w:val="18"/>
                <w:szCs w:val="18"/>
                <w:lang w:eastAsia="ru-RU"/>
              </w:rPr>
            </w:pPr>
          </w:p>
        </w:tc>
        <w:tc>
          <w:tcPr>
            <w:tcW w:w="960" w:type="pct"/>
            <w:tcBorders>
              <w:top w:val="nil"/>
              <w:left w:val="nil"/>
              <w:bottom w:val="single" w:sz="4" w:space="0" w:color="auto"/>
              <w:right w:val="single" w:sz="4" w:space="0" w:color="auto"/>
            </w:tcBorders>
            <w:shd w:val="clear" w:color="auto" w:fill="auto"/>
            <w:vAlign w:val="center"/>
            <w:hideMark/>
          </w:tcPr>
          <w:p w:rsidR="00880939" w:rsidRPr="00880939" w:rsidRDefault="00880939" w:rsidP="00880939">
            <w:pPr>
              <w:jc w:val="left"/>
              <w:rPr>
                <w:rFonts w:ascii="Segoe UI" w:eastAsia="Times New Roman" w:hAnsi="Segoe UI" w:cs="Segoe UI"/>
                <w:b/>
                <w:bCs/>
                <w:sz w:val="18"/>
                <w:szCs w:val="18"/>
                <w:lang w:eastAsia="ru-RU"/>
              </w:rPr>
            </w:pPr>
            <w:r w:rsidRPr="00880939">
              <w:rPr>
                <w:rFonts w:ascii="Segoe UI" w:eastAsia="Times New Roman" w:hAnsi="Segoe UI" w:cs="Segoe UI"/>
                <w:b/>
                <w:bCs/>
                <w:sz w:val="18"/>
                <w:szCs w:val="18"/>
                <w:lang w:eastAsia="ru-RU"/>
              </w:rPr>
              <w:t xml:space="preserve">МУП "Управление жилищно-коммунального хозяйства и строительства" </w:t>
            </w:r>
            <w:r w:rsidRPr="00880939">
              <w:rPr>
                <w:rFonts w:ascii="Segoe UI" w:eastAsia="Times New Roman" w:hAnsi="Segoe UI" w:cs="Segoe UI"/>
                <w:sz w:val="18"/>
                <w:szCs w:val="18"/>
                <w:lang w:eastAsia="ru-RU"/>
              </w:rPr>
              <w:t>(Гагаринский район, дер. Клушино)</w:t>
            </w:r>
          </w:p>
        </w:tc>
        <w:tc>
          <w:tcPr>
            <w:tcW w:w="497" w:type="pct"/>
            <w:vMerge/>
            <w:tcBorders>
              <w:top w:val="nil"/>
              <w:left w:val="nil"/>
              <w:bottom w:val="single" w:sz="4" w:space="0" w:color="auto"/>
              <w:right w:val="single" w:sz="4" w:space="0" w:color="auto"/>
            </w:tcBorders>
            <w:vAlign w:val="center"/>
            <w:hideMark/>
          </w:tcPr>
          <w:p w:rsidR="00880939" w:rsidRPr="00880939" w:rsidRDefault="00880939" w:rsidP="00880939">
            <w:pPr>
              <w:jc w:val="left"/>
              <w:rPr>
                <w:rFonts w:ascii="Segoe UI" w:eastAsia="Times New Roman" w:hAnsi="Segoe UI" w:cs="Segoe UI"/>
                <w:sz w:val="18"/>
                <w:szCs w:val="18"/>
                <w:lang w:eastAsia="ru-RU"/>
              </w:rPr>
            </w:pPr>
          </w:p>
        </w:tc>
        <w:tc>
          <w:tcPr>
            <w:tcW w:w="497" w:type="pct"/>
            <w:tcBorders>
              <w:top w:val="nil"/>
              <w:left w:val="nil"/>
              <w:bottom w:val="single" w:sz="4" w:space="0" w:color="auto"/>
              <w:right w:val="single" w:sz="4" w:space="0" w:color="auto"/>
            </w:tcBorders>
            <w:shd w:val="clear" w:color="000000" w:fill="FFFFFF"/>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Прочие потребители</w:t>
            </w:r>
          </w:p>
        </w:tc>
        <w:tc>
          <w:tcPr>
            <w:tcW w:w="812" w:type="pct"/>
            <w:gridSpan w:val="2"/>
            <w:tcBorders>
              <w:top w:val="single" w:sz="4" w:space="0" w:color="auto"/>
              <w:left w:val="nil"/>
              <w:bottom w:val="single" w:sz="4" w:space="0" w:color="auto"/>
              <w:right w:val="single" w:sz="4" w:space="0" w:color="auto"/>
            </w:tcBorders>
            <w:shd w:val="clear" w:color="000000" w:fill="FFFFFF"/>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Тарифы не подлежат регулированию и определяются по соглашению сторон договора теплоснабжения</w:t>
            </w:r>
          </w:p>
        </w:tc>
        <w:tc>
          <w:tcPr>
            <w:tcW w:w="544" w:type="pct"/>
            <w:tcBorders>
              <w:top w:val="nil"/>
              <w:left w:val="nil"/>
              <w:bottom w:val="single" w:sz="4" w:space="0" w:color="auto"/>
              <w:right w:val="single" w:sz="4" w:space="0" w:color="auto"/>
            </w:tcBorders>
            <w:shd w:val="clear" w:color="000000" w:fill="FFFFFF"/>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Тарифы не подлежат регулированию и определяются по соглашению сторон договора теплоснабжения</w:t>
            </w:r>
          </w:p>
        </w:tc>
        <w:tc>
          <w:tcPr>
            <w:tcW w:w="785" w:type="pct"/>
            <w:gridSpan w:val="2"/>
            <w:tcBorders>
              <w:top w:val="single" w:sz="4" w:space="0" w:color="auto"/>
              <w:left w:val="nil"/>
              <w:bottom w:val="single" w:sz="4" w:space="0" w:color="auto"/>
              <w:right w:val="single" w:sz="4" w:space="0" w:color="000000"/>
            </w:tcBorders>
            <w:shd w:val="clear" w:color="000000" w:fill="FFFFFF"/>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Тарифы не подлежат регулированию и определяются по соглашению сторон договора теплоснабжения</w:t>
            </w:r>
          </w:p>
        </w:tc>
        <w:tc>
          <w:tcPr>
            <w:tcW w:w="738" w:type="pct"/>
            <w:gridSpan w:val="2"/>
            <w:tcBorders>
              <w:top w:val="single" w:sz="4" w:space="0" w:color="auto"/>
              <w:left w:val="nil"/>
              <w:bottom w:val="single" w:sz="4" w:space="0" w:color="auto"/>
              <w:right w:val="single" w:sz="4" w:space="0" w:color="000000"/>
            </w:tcBorders>
            <w:shd w:val="clear" w:color="000000" w:fill="FFFFFF"/>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Тарифы не подлежат регулированию и определяются по соглашению сторон договора теплоснабжения</w:t>
            </w:r>
          </w:p>
        </w:tc>
      </w:tr>
      <w:tr w:rsidR="00880939" w:rsidRPr="00880939" w:rsidTr="004946B2">
        <w:trPr>
          <w:cantSplit/>
          <w:trHeight w:val="825"/>
        </w:trPr>
        <w:tc>
          <w:tcPr>
            <w:tcW w:w="167" w:type="pct"/>
            <w:vMerge w:val="restart"/>
            <w:tcBorders>
              <w:top w:val="nil"/>
              <w:left w:val="single" w:sz="4" w:space="0" w:color="auto"/>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b/>
                <w:bCs/>
                <w:sz w:val="18"/>
                <w:szCs w:val="18"/>
                <w:lang w:eastAsia="ru-RU"/>
              </w:rPr>
            </w:pPr>
            <w:r>
              <w:rPr>
                <w:rFonts w:ascii="Segoe UI" w:eastAsia="Times New Roman" w:hAnsi="Segoe UI" w:cs="Segoe UI"/>
                <w:b/>
                <w:bCs/>
                <w:sz w:val="18"/>
                <w:szCs w:val="18"/>
                <w:lang w:eastAsia="ru-RU"/>
              </w:rPr>
              <w:lastRenderedPageBreak/>
              <w:t>4</w:t>
            </w:r>
          </w:p>
        </w:tc>
        <w:tc>
          <w:tcPr>
            <w:tcW w:w="960" w:type="pct"/>
            <w:tcBorders>
              <w:top w:val="nil"/>
              <w:left w:val="nil"/>
              <w:bottom w:val="single" w:sz="4" w:space="0" w:color="auto"/>
              <w:right w:val="single" w:sz="4" w:space="0" w:color="auto"/>
            </w:tcBorders>
            <w:shd w:val="clear" w:color="auto" w:fill="auto"/>
            <w:vAlign w:val="center"/>
            <w:hideMark/>
          </w:tcPr>
          <w:p w:rsidR="00880939" w:rsidRPr="00880939" w:rsidRDefault="00880939" w:rsidP="00880939">
            <w:pPr>
              <w:jc w:val="left"/>
              <w:rPr>
                <w:rFonts w:ascii="Segoe UI" w:eastAsia="Times New Roman" w:hAnsi="Segoe UI" w:cs="Segoe UI"/>
                <w:b/>
                <w:bCs/>
                <w:sz w:val="18"/>
                <w:szCs w:val="18"/>
                <w:lang w:eastAsia="ru-RU"/>
              </w:rPr>
            </w:pPr>
            <w:r w:rsidRPr="00880939">
              <w:rPr>
                <w:rFonts w:ascii="Segoe UI" w:eastAsia="Times New Roman" w:hAnsi="Segoe UI" w:cs="Segoe UI"/>
                <w:b/>
                <w:bCs/>
                <w:sz w:val="18"/>
                <w:szCs w:val="18"/>
                <w:lang w:eastAsia="ru-RU"/>
              </w:rPr>
              <w:t>ООО "Маяк"</w:t>
            </w:r>
            <w:r w:rsidRPr="00880939">
              <w:rPr>
                <w:rFonts w:ascii="Segoe UI" w:eastAsia="Times New Roman" w:hAnsi="Segoe UI" w:cs="Segoe UI"/>
                <w:sz w:val="18"/>
                <w:szCs w:val="18"/>
                <w:lang w:eastAsia="ru-RU"/>
              </w:rPr>
              <w:t xml:space="preserve"> (с. Пречистое)</w:t>
            </w:r>
          </w:p>
        </w:tc>
        <w:tc>
          <w:tcPr>
            <w:tcW w:w="497"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от 14.12.2018 № 164 (в редакции постановлений Департамента от 28.11.2019 № 142, от 20.12.2021 № 309, от 23.11.2022 № 215);</w:t>
            </w:r>
            <w:r w:rsidRPr="00880939">
              <w:rPr>
                <w:rFonts w:ascii="Segoe UI" w:eastAsia="Times New Roman" w:hAnsi="Segoe UI" w:cs="Segoe UI"/>
                <w:sz w:val="18"/>
                <w:szCs w:val="18"/>
                <w:lang w:eastAsia="ru-RU"/>
              </w:rPr>
              <w:br/>
              <w:t>постановления Министерства</w:t>
            </w:r>
            <w:r w:rsidRPr="00880939">
              <w:rPr>
                <w:rFonts w:ascii="Segoe UI" w:eastAsia="Times New Roman" w:hAnsi="Segoe UI" w:cs="Segoe UI"/>
                <w:sz w:val="18"/>
                <w:szCs w:val="18"/>
                <w:lang w:eastAsia="ru-RU"/>
              </w:rPr>
              <w:br/>
              <w:t>от 11.12.2023 № 178, от 18.12.2024 № 273</w:t>
            </w:r>
          </w:p>
        </w:tc>
        <w:tc>
          <w:tcPr>
            <w:tcW w:w="497" w:type="pct"/>
            <w:tcBorders>
              <w:top w:val="nil"/>
              <w:left w:val="nil"/>
              <w:bottom w:val="single" w:sz="4" w:space="0" w:color="auto"/>
              <w:right w:val="single" w:sz="4" w:space="0" w:color="auto"/>
            </w:tcBorders>
            <w:shd w:val="clear" w:color="auto" w:fill="auto"/>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Прочие потребители</w:t>
            </w:r>
          </w:p>
        </w:tc>
        <w:tc>
          <w:tcPr>
            <w:tcW w:w="812"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Тарифы не подлежат регулированию и определяются по соглашению сторон договора теплоснабжения</w:t>
            </w:r>
          </w:p>
        </w:tc>
        <w:tc>
          <w:tcPr>
            <w:tcW w:w="544" w:type="pct"/>
            <w:vMerge w:val="restart"/>
            <w:tcBorders>
              <w:top w:val="nil"/>
              <w:left w:val="single" w:sz="4" w:space="0" w:color="auto"/>
              <w:bottom w:val="single" w:sz="4" w:space="0" w:color="auto"/>
              <w:right w:val="single" w:sz="4" w:space="0" w:color="auto"/>
            </w:tcBorders>
            <w:shd w:val="clear" w:color="auto" w:fill="auto"/>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Тарифы не подлежат регулированию и определяются по соглашению сторон договора теплоснабжения</w:t>
            </w:r>
          </w:p>
        </w:tc>
        <w:tc>
          <w:tcPr>
            <w:tcW w:w="785" w:type="pct"/>
            <w:gridSpan w:val="2"/>
            <w:vMerge w:val="restart"/>
            <w:tcBorders>
              <w:top w:val="nil"/>
              <w:left w:val="single" w:sz="4" w:space="0" w:color="auto"/>
              <w:bottom w:val="nil"/>
              <w:right w:val="nil"/>
            </w:tcBorders>
            <w:shd w:val="clear" w:color="auto" w:fill="auto"/>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Тарифы не подлежат регулированию и определяются по соглашению сторон договора теплоснабжения</w:t>
            </w:r>
          </w:p>
        </w:tc>
        <w:tc>
          <w:tcPr>
            <w:tcW w:w="738"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Тарифы не подлежат регулированию и определяются по соглашению сторон договора теплоснабжения</w:t>
            </w:r>
          </w:p>
        </w:tc>
      </w:tr>
      <w:tr w:rsidR="00880939" w:rsidRPr="00880939" w:rsidTr="004946B2">
        <w:trPr>
          <w:cantSplit/>
          <w:trHeight w:val="765"/>
        </w:trPr>
        <w:tc>
          <w:tcPr>
            <w:tcW w:w="167" w:type="pct"/>
            <w:vMerge/>
            <w:tcBorders>
              <w:top w:val="nil"/>
              <w:left w:val="single" w:sz="4" w:space="0" w:color="auto"/>
              <w:bottom w:val="single" w:sz="4" w:space="0" w:color="auto"/>
              <w:right w:val="single" w:sz="4" w:space="0" w:color="auto"/>
            </w:tcBorders>
            <w:vAlign w:val="center"/>
            <w:hideMark/>
          </w:tcPr>
          <w:p w:rsidR="00880939" w:rsidRPr="00880939" w:rsidRDefault="00880939" w:rsidP="00880939">
            <w:pPr>
              <w:jc w:val="left"/>
              <w:rPr>
                <w:rFonts w:ascii="Segoe UI" w:eastAsia="Times New Roman" w:hAnsi="Segoe UI" w:cs="Segoe UI"/>
                <w:b/>
                <w:bCs/>
                <w:sz w:val="18"/>
                <w:szCs w:val="18"/>
                <w:lang w:eastAsia="ru-RU"/>
              </w:rPr>
            </w:pPr>
          </w:p>
        </w:tc>
        <w:tc>
          <w:tcPr>
            <w:tcW w:w="960" w:type="pct"/>
            <w:tcBorders>
              <w:top w:val="nil"/>
              <w:left w:val="nil"/>
              <w:bottom w:val="single" w:sz="4" w:space="0" w:color="auto"/>
              <w:right w:val="single" w:sz="4" w:space="0" w:color="auto"/>
            </w:tcBorders>
            <w:shd w:val="clear" w:color="auto" w:fill="auto"/>
            <w:vAlign w:val="center"/>
            <w:hideMark/>
          </w:tcPr>
          <w:p w:rsidR="00880939" w:rsidRPr="00880939" w:rsidRDefault="00880939" w:rsidP="00880939">
            <w:pPr>
              <w:jc w:val="left"/>
              <w:rPr>
                <w:rFonts w:ascii="Segoe UI" w:eastAsia="Times New Roman" w:hAnsi="Segoe UI" w:cs="Segoe UI"/>
                <w:b/>
                <w:bCs/>
                <w:sz w:val="18"/>
                <w:szCs w:val="18"/>
                <w:lang w:eastAsia="ru-RU"/>
              </w:rPr>
            </w:pPr>
            <w:r w:rsidRPr="00880939">
              <w:rPr>
                <w:rFonts w:ascii="Segoe UI" w:eastAsia="Times New Roman" w:hAnsi="Segoe UI" w:cs="Segoe UI"/>
                <w:b/>
                <w:bCs/>
                <w:sz w:val="18"/>
                <w:szCs w:val="18"/>
                <w:lang w:eastAsia="ru-RU"/>
              </w:rPr>
              <w:t>ООО "Маяк"</w:t>
            </w:r>
            <w:r w:rsidRPr="00880939">
              <w:rPr>
                <w:rFonts w:ascii="Segoe UI" w:eastAsia="Times New Roman" w:hAnsi="Segoe UI" w:cs="Segoe UI"/>
                <w:sz w:val="18"/>
                <w:szCs w:val="18"/>
                <w:lang w:eastAsia="ru-RU"/>
              </w:rPr>
              <w:t xml:space="preserve"> (дер. Родоманово)</w:t>
            </w:r>
          </w:p>
        </w:tc>
        <w:tc>
          <w:tcPr>
            <w:tcW w:w="497" w:type="pct"/>
            <w:vMerge/>
            <w:tcBorders>
              <w:top w:val="nil"/>
              <w:left w:val="nil"/>
              <w:bottom w:val="single" w:sz="4" w:space="0" w:color="auto"/>
              <w:right w:val="single" w:sz="4" w:space="0" w:color="auto"/>
            </w:tcBorders>
            <w:vAlign w:val="center"/>
            <w:hideMark/>
          </w:tcPr>
          <w:p w:rsidR="00880939" w:rsidRPr="00880939" w:rsidRDefault="00880939" w:rsidP="00880939">
            <w:pPr>
              <w:jc w:val="left"/>
              <w:rPr>
                <w:rFonts w:ascii="Segoe UI" w:eastAsia="Times New Roman" w:hAnsi="Segoe UI" w:cs="Segoe UI"/>
                <w:sz w:val="18"/>
                <w:szCs w:val="18"/>
                <w:lang w:eastAsia="ru-RU"/>
              </w:rPr>
            </w:pPr>
          </w:p>
        </w:tc>
        <w:tc>
          <w:tcPr>
            <w:tcW w:w="497" w:type="pct"/>
            <w:tcBorders>
              <w:top w:val="nil"/>
              <w:left w:val="nil"/>
              <w:bottom w:val="single" w:sz="4" w:space="0" w:color="auto"/>
              <w:right w:val="single" w:sz="4" w:space="0" w:color="auto"/>
            </w:tcBorders>
            <w:shd w:val="clear" w:color="auto" w:fill="auto"/>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Прочие потребители</w:t>
            </w:r>
          </w:p>
        </w:tc>
        <w:tc>
          <w:tcPr>
            <w:tcW w:w="812" w:type="pct"/>
            <w:gridSpan w:val="2"/>
            <w:vMerge/>
            <w:tcBorders>
              <w:top w:val="nil"/>
              <w:left w:val="nil"/>
              <w:bottom w:val="single" w:sz="4" w:space="0" w:color="auto"/>
              <w:right w:val="single" w:sz="4" w:space="0" w:color="auto"/>
            </w:tcBorders>
            <w:vAlign w:val="center"/>
            <w:hideMark/>
          </w:tcPr>
          <w:p w:rsidR="00880939" w:rsidRPr="00880939" w:rsidRDefault="00880939" w:rsidP="00880939">
            <w:pPr>
              <w:jc w:val="left"/>
              <w:rPr>
                <w:rFonts w:ascii="Segoe UI" w:eastAsia="Times New Roman" w:hAnsi="Segoe UI" w:cs="Segoe UI"/>
                <w:sz w:val="18"/>
                <w:szCs w:val="18"/>
                <w:lang w:eastAsia="ru-RU"/>
              </w:rPr>
            </w:pPr>
          </w:p>
        </w:tc>
        <w:tc>
          <w:tcPr>
            <w:tcW w:w="544" w:type="pct"/>
            <w:vMerge/>
            <w:tcBorders>
              <w:top w:val="nil"/>
              <w:left w:val="single" w:sz="4" w:space="0" w:color="auto"/>
              <w:bottom w:val="single" w:sz="4" w:space="0" w:color="auto"/>
              <w:right w:val="single" w:sz="4" w:space="0" w:color="auto"/>
            </w:tcBorders>
            <w:vAlign w:val="center"/>
            <w:hideMark/>
          </w:tcPr>
          <w:p w:rsidR="00880939" w:rsidRPr="00880939" w:rsidRDefault="00880939" w:rsidP="00880939">
            <w:pPr>
              <w:jc w:val="left"/>
              <w:rPr>
                <w:rFonts w:ascii="Segoe UI" w:eastAsia="Times New Roman" w:hAnsi="Segoe UI" w:cs="Segoe UI"/>
                <w:sz w:val="18"/>
                <w:szCs w:val="18"/>
                <w:lang w:eastAsia="ru-RU"/>
              </w:rPr>
            </w:pPr>
          </w:p>
        </w:tc>
        <w:tc>
          <w:tcPr>
            <w:tcW w:w="785" w:type="pct"/>
            <w:gridSpan w:val="2"/>
            <w:vMerge/>
            <w:tcBorders>
              <w:top w:val="nil"/>
              <w:left w:val="single" w:sz="4" w:space="0" w:color="auto"/>
              <w:bottom w:val="nil"/>
              <w:right w:val="nil"/>
            </w:tcBorders>
            <w:vAlign w:val="center"/>
            <w:hideMark/>
          </w:tcPr>
          <w:p w:rsidR="00880939" w:rsidRPr="00880939" w:rsidRDefault="00880939" w:rsidP="00880939">
            <w:pPr>
              <w:jc w:val="left"/>
              <w:rPr>
                <w:rFonts w:ascii="Segoe UI" w:eastAsia="Times New Roman" w:hAnsi="Segoe UI" w:cs="Segoe UI"/>
                <w:sz w:val="18"/>
                <w:szCs w:val="18"/>
                <w:lang w:eastAsia="ru-RU"/>
              </w:rPr>
            </w:pPr>
          </w:p>
        </w:tc>
        <w:tc>
          <w:tcPr>
            <w:tcW w:w="738" w:type="pct"/>
            <w:gridSpan w:val="2"/>
            <w:vMerge/>
            <w:tcBorders>
              <w:top w:val="single" w:sz="4" w:space="0" w:color="auto"/>
              <w:left w:val="single" w:sz="4" w:space="0" w:color="auto"/>
              <w:bottom w:val="single" w:sz="4" w:space="0" w:color="auto"/>
              <w:right w:val="single" w:sz="4" w:space="0" w:color="auto"/>
            </w:tcBorders>
            <w:vAlign w:val="center"/>
            <w:hideMark/>
          </w:tcPr>
          <w:p w:rsidR="00880939" w:rsidRPr="00880939" w:rsidRDefault="00880939" w:rsidP="00880939">
            <w:pPr>
              <w:jc w:val="left"/>
              <w:rPr>
                <w:rFonts w:ascii="Segoe UI" w:eastAsia="Times New Roman" w:hAnsi="Segoe UI" w:cs="Segoe UI"/>
                <w:sz w:val="18"/>
                <w:szCs w:val="18"/>
                <w:lang w:eastAsia="ru-RU"/>
              </w:rPr>
            </w:pPr>
          </w:p>
        </w:tc>
      </w:tr>
      <w:tr w:rsidR="00880939" w:rsidRPr="00880939" w:rsidTr="004946B2">
        <w:trPr>
          <w:cantSplit/>
          <w:trHeight w:val="495"/>
        </w:trPr>
        <w:tc>
          <w:tcPr>
            <w:tcW w:w="167" w:type="pct"/>
            <w:vMerge/>
            <w:tcBorders>
              <w:top w:val="nil"/>
              <w:left w:val="single" w:sz="4" w:space="0" w:color="auto"/>
              <w:bottom w:val="single" w:sz="4" w:space="0" w:color="auto"/>
              <w:right w:val="single" w:sz="4" w:space="0" w:color="auto"/>
            </w:tcBorders>
            <w:vAlign w:val="center"/>
            <w:hideMark/>
          </w:tcPr>
          <w:p w:rsidR="00880939" w:rsidRPr="00880939" w:rsidRDefault="00880939" w:rsidP="00880939">
            <w:pPr>
              <w:jc w:val="left"/>
              <w:rPr>
                <w:rFonts w:ascii="Segoe UI" w:eastAsia="Times New Roman" w:hAnsi="Segoe UI" w:cs="Segoe UI"/>
                <w:b/>
                <w:bCs/>
                <w:sz w:val="18"/>
                <w:szCs w:val="18"/>
                <w:lang w:eastAsia="ru-RU"/>
              </w:rPr>
            </w:pPr>
          </w:p>
        </w:tc>
        <w:tc>
          <w:tcPr>
            <w:tcW w:w="960" w:type="pct"/>
            <w:vMerge w:val="restart"/>
            <w:tcBorders>
              <w:top w:val="nil"/>
              <w:left w:val="single" w:sz="4" w:space="0" w:color="auto"/>
              <w:bottom w:val="single" w:sz="4" w:space="0" w:color="auto"/>
              <w:right w:val="single" w:sz="4" w:space="0" w:color="auto"/>
            </w:tcBorders>
            <w:shd w:val="clear" w:color="auto" w:fill="auto"/>
            <w:vAlign w:val="center"/>
            <w:hideMark/>
          </w:tcPr>
          <w:p w:rsidR="00880939" w:rsidRPr="00880939" w:rsidRDefault="00880939" w:rsidP="00880939">
            <w:pPr>
              <w:jc w:val="left"/>
              <w:rPr>
                <w:rFonts w:ascii="Segoe UI" w:eastAsia="Times New Roman" w:hAnsi="Segoe UI" w:cs="Segoe UI"/>
                <w:b/>
                <w:bCs/>
                <w:sz w:val="18"/>
                <w:szCs w:val="18"/>
                <w:lang w:eastAsia="ru-RU"/>
              </w:rPr>
            </w:pPr>
            <w:r w:rsidRPr="00880939">
              <w:rPr>
                <w:rFonts w:ascii="Segoe UI" w:eastAsia="Times New Roman" w:hAnsi="Segoe UI" w:cs="Segoe UI"/>
                <w:b/>
                <w:bCs/>
                <w:sz w:val="18"/>
                <w:szCs w:val="18"/>
                <w:lang w:eastAsia="ru-RU"/>
              </w:rPr>
              <w:t xml:space="preserve">ООО "Маяк" </w:t>
            </w:r>
            <w:r w:rsidRPr="00880939">
              <w:rPr>
                <w:rFonts w:ascii="Segoe UI" w:eastAsia="Times New Roman" w:hAnsi="Segoe UI" w:cs="Segoe UI"/>
                <w:sz w:val="18"/>
                <w:szCs w:val="18"/>
                <w:lang w:eastAsia="ru-RU"/>
              </w:rPr>
              <w:t>(дер.Поличня, ул. Новая)</w:t>
            </w:r>
          </w:p>
        </w:tc>
        <w:tc>
          <w:tcPr>
            <w:tcW w:w="497" w:type="pct"/>
            <w:vMerge/>
            <w:tcBorders>
              <w:top w:val="nil"/>
              <w:left w:val="single" w:sz="4" w:space="0" w:color="auto"/>
              <w:bottom w:val="single" w:sz="4" w:space="0" w:color="auto"/>
              <w:right w:val="single" w:sz="4" w:space="0" w:color="auto"/>
            </w:tcBorders>
            <w:vAlign w:val="center"/>
            <w:hideMark/>
          </w:tcPr>
          <w:p w:rsidR="00880939" w:rsidRPr="00880939" w:rsidRDefault="00880939" w:rsidP="00880939">
            <w:pPr>
              <w:jc w:val="left"/>
              <w:rPr>
                <w:rFonts w:ascii="Segoe UI" w:eastAsia="Times New Roman" w:hAnsi="Segoe UI" w:cs="Segoe UI"/>
                <w:sz w:val="18"/>
                <w:szCs w:val="18"/>
                <w:lang w:eastAsia="ru-RU"/>
              </w:rPr>
            </w:pPr>
          </w:p>
        </w:tc>
        <w:tc>
          <w:tcPr>
            <w:tcW w:w="497" w:type="pct"/>
            <w:tcBorders>
              <w:top w:val="nil"/>
              <w:left w:val="nil"/>
              <w:bottom w:val="single" w:sz="4" w:space="0" w:color="auto"/>
              <w:right w:val="single" w:sz="4" w:space="0" w:color="auto"/>
            </w:tcBorders>
            <w:shd w:val="clear" w:color="000000" w:fill="FFFFFF"/>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Прочие потребители</w:t>
            </w:r>
          </w:p>
        </w:tc>
        <w:tc>
          <w:tcPr>
            <w:tcW w:w="406" w:type="pct"/>
            <w:tcBorders>
              <w:top w:val="nil"/>
              <w:left w:val="nil"/>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3 618,14*</w:t>
            </w:r>
          </w:p>
        </w:tc>
        <w:tc>
          <w:tcPr>
            <w:tcW w:w="406" w:type="pct"/>
            <w:tcBorders>
              <w:top w:val="nil"/>
              <w:left w:val="nil"/>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3 967,75*</w:t>
            </w:r>
          </w:p>
        </w:tc>
        <w:tc>
          <w:tcPr>
            <w:tcW w:w="544" w:type="pct"/>
            <w:tcBorders>
              <w:top w:val="nil"/>
              <w:left w:val="nil"/>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4 196,17*</w:t>
            </w:r>
          </w:p>
        </w:tc>
        <w:tc>
          <w:tcPr>
            <w:tcW w:w="407" w:type="pct"/>
            <w:tcBorders>
              <w:top w:val="nil"/>
              <w:left w:val="nil"/>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4 196,17*</w:t>
            </w:r>
          </w:p>
        </w:tc>
        <w:tc>
          <w:tcPr>
            <w:tcW w:w="378" w:type="pct"/>
            <w:tcBorders>
              <w:top w:val="nil"/>
              <w:left w:val="nil"/>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4 601,37*</w:t>
            </w:r>
          </w:p>
        </w:tc>
        <w:tc>
          <w:tcPr>
            <w:tcW w:w="370" w:type="pct"/>
            <w:tcBorders>
              <w:top w:val="nil"/>
              <w:left w:val="nil"/>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4 565,22*</w:t>
            </w:r>
          </w:p>
        </w:tc>
        <w:tc>
          <w:tcPr>
            <w:tcW w:w="368" w:type="pct"/>
            <w:tcBorders>
              <w:top w:val="single" w:sz="4" w:space="0" w:color="auto"/>
              <w:left w:val="nil"/>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4 565,22*</w:t>
            </w:r>
          </w:p>
        </w:tc>
      </w:tr>
      <w:tr w:rsidR="00880939" w:rsidRPr="00880939" w:rsidTr="00880939">
        <w:trPr>
          <w:cantSplit/>
          <w:trHeight w:val="405"/>
        </w:trPr>
        <w:tc>
          <w:tcPr>
            <w:tcW w:w="167" w:type="pct"/>
            <w:vMerge/>
            <w:tcBorders>
              <w:top w:val="nil"/>
              <w:left w:val="single" w:sz="4" w:space="0" w:color="auto"/>
              <w:bottom w:val="single" w:sz="4" w:space="0" w:color="auto"/>
              <w:right w:val="single" w:sz="4" w:space="0" w:color="auto"/>
            </w:tcBorders>
            <w:vAlign w:val="center"/>
            <w:hideMark/>
          </w:tcPr>
          <w:p w:rsidR="00880939" w:rsidRPr="00880939" w:rsidRDefault="00880939" w:rsidP="00880939">
            <w:pPr>
              <w:jc w:val="left"/>
              <w:rPr>
                <w:rFonts w:ascii="Segoe UI" w:eastAsia="Times New Roman" w:hAnsi="Segoe UI" w:cs="Segoe UI"/>
                <w:b/>
                <w:bCs/>
                <w:sz w:val="18"/>
                <w:szCs w:val="18"/>
                <w:lang w:eastAsia="ru-RU"/>
              </w:rPr>
            </w:pPr>
          </w:p>
        </w:tc>
        <w:tc>
          <w:tcPr>
            <w:tcW w:w="960" w:type="pct"/>
            <w:vMerge/>
            <w:tcBorders>
              <w:top w:val="nil"/>
              <w:left w:val="single" w:sz="4" w:space="0" w:color="auto"/>
              <w:bottom w:val="single" w:sz="4" w:space="0" w:color="auto"/>
              <w:right w:val="single" w:sz="4" w:space="0" w:color="auto"/>
            </w:tcBorders>
            <w:vAlign w:val="center"/>
            <w:hideMark/>
          </w:tcPr>
          <w:p w:rsidR="00880939" w:rsidRPr="00880939" w:rsidRDefault="00880939" w:rsidP="00880939">
            <w:pPr>
              <w:jc w:val="left"/>
              <w:rPr>
                <w:rFonts w:ascii="Segoe UI" w:eastAsia="Times New Roman" w:hAnsi="Segoe UI" w:cs="Segoe UI"/>
                <w:b/>
                <w:bCs/>
                <w:sz w:val="18"/>
                <w:szCs w:val="18"/>
                <w:lang w:eastAsia="ru-RU"/>
              </w:rPr>
            </w:pPr>
          </w:p>
        </w:tc>
        <w:tc>
          <w:tcPr>
            <w:tcW w:w="497" w:type="pct"/>
            <w:vMerge/>
            <w:tcBorders>
              <w:top w:val="nil"/>
              <w:left w:val="single" w:sz="4" w:space="0" w:color="auto"/>
              <w:bottom w:val="single" w:sz="4" w:space="0" w:color="auto"/>
              <w:right w:val="single" w:sz="4" w:space="0" w:color="auto"/>
            </w:tcBorders>
            <w:vAlign w:val="center"/>
            <w:hideMark/>
          </w:tcPr>
          <w:p w:rsidR="00880939" w:rsidRPr="00880939" w:rsidRDefault="00880939" w:rsidP="00880939">
            <w:pPr>
              <w:jc w:val="left"/>
              <w:rPr>
                <w:rFonts w:ascii="Segoe UI" w:eastAsia="Times New Roman" w:hAnsi="Segoe UI" w:cs="Segoe UI"/>
                <w:sz w:val="18"/>
                <w:szCs w:val="18"/>
                <w:lang w:eastAsia="ru-RU"/>
              </w:rPr>
            </w:pPr>
          </w:p>
        </w:tc>
        <w:tc>
          <w:tcPr>
            <w:tcW w:w="497" w:type="pct"/>
            <w:tcBorders>
              <w:top w:val="nil"/>
              <w:left w:val="nil"/>
              <w:bottom w:val="single" w:sz="4" w:space="0" w:color="auto"/>
              <w:right w:val="single" w:sz="4" w:space="0" w:color="auto"/>
            </w:tcBorders>
            <w:shd w:val="clear" w:color="000000" w:fill="EDEDED"/>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Население</w:t>
            </w:r>
          </w:p>
        </w:tc>
        <w:tc>
          <w:tcPr>
            <w:tcW w:w="406"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2 611,72*</w:t>
            </w:r>
          </w:p>
        </w:tc>
        <w:tc>
          <w:tcPr>
            <w:tcW w:w="406"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2 731,86*</w:t>
            </w:r>
          </w:p>
        </w:tc>
        <w:tc>
          <w:tcPr>
            <w:tcW w:w="544"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2 977,72*</w:t>
            </w:r>
          </w:p>
        </w:tc>
        <w:tc>
          <w:tcPr>
            <w:tcW w:w="407"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2 977,72*</w:t>
            </w:r>
          </w:p>
        </w:tc>
        <w:tc>
          <w:tcPr>
            <w:tcW w:w="378"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3 275,49*</w:t>
            </w:r>
          </w:p>
        </w:tc>
        <w:tc>
          <w:tcPr>
            <w:tcW w:w="370"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3 275,49*</w:t>
            </w:r>
          </w:p>
        </w:tc>
        <w:tc>
          <w:tcPr>
            <w:tcW w:w="368"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3 540,80*</w:t>
            </w:r>
          </w:p>
        </w:tc>
      </w:tr>
      <w:tr w:rsidR="00880939" w:rsidRPr="00880939" w:rsidTr="00880939">
        <w:trPr>
          <w:cantSplit/>
          <w:trHeight w:val="1812"/>
        </w:trPr>
        <w:tc>
          <w:tcPr>
            <w:tcW w:w="167" w:type="pct"/>
            <w:vMerge/>
            <w:tcBorders>
              <w:top w:val="nil"/>
              <w:left w:val="single" w:sz="4" w:space="0" w:color="auto"/>
              <w:bottom w:val="single" w:sz="4" w:space="0" w:color="auto"/>
              <w:right w:val="single" w:sz="4" w:space="0" w:color="auto"/>
            </w:tcBorders>
            <w:vAlign w:val="center"/>
            <w:hideMark/>
          </w:tcPr>
          <w:p w:rsidR="00880939" w:rsidRPr="00880939" w:rsidRDefault="00880939" w:rsidP="00880939">
            <w:pPr>
              <w:jc w:val="left"/>
              <w:rPr>
                <w:rFonts w:ascii="Segoe UI" w:eastAsia="Times New Roman" w:hAnsi="Segoe UI" w:cs="Segoe UI"/>
                <w:b/>
                <w:bCs/>
                <w:sz w:val="18"/>
                <w:szCs w:val="18"/>
                <w:lang w:eastAsia="ru-RU"/>
              </w:rPr>
            </w:pPr>
          </w:p>
        </w:tc>
        <w:tc>
          <w:tcPr>
            <w:tcW w:w="960" w:type="pct"/>
            <w:vMerge w:val="restart"/>
            <w:tcBorders>
              <w:top w:val="nil"/>
              <w:left w:val="single" w:sz="4" w:space="0" w:color="auto"/>
              <w:bottom w:val="single" w:sz="4" w:space="0" w:color="auto"/>
              <w:right w:val="single" w:sz="4" w:space="0" w:color="auto"/>
            </w:tcBorders>
            <w:shd w:val="clear" w:color="auto" w:fill="auto"/>
            <w:vAlign w:val="center"/>
            <w:hideMark/>
          </w:tcPr>
          <w:p w:rsidR="00880939" w:rsidRPr="00880939" w:rsidRDefault="00880939" w:rsidP="00880939">
            <w:pPr>
              <w:jc w:val="left"/>
              <w:rPr>
                <w:rFonts w:ascii="Segoe UI" w:eastAsia="Times New Roman" w:hAnsi="Segoe UI" w:cs="Segoe UI"/>
                <w:b/>
                <w:bCs/>
                <w:sz w:val="18"/>
                <w:szCs w:val="18"/>
                <w:lang w:eastAsia="ru-RU"/>
              </w:rPr>
            </w:pPr>
            <w:r w:rsidRPr="00880939">
              <w:rPr>
                <w:rFonts w:ascii="Segoe UI" w:eastAsia="Times New Roman" w:hAnsi="Segoe UI" w:cs="Segoe UI"/>
                <w:b/>
                <w:bCs/>
                <w:sz w:val="18"/>
                <w:szCs w:val="18"/>
                <w:lang w:eastAsia="ru-RU"/>
              </w:rPr>
              <w:t xml:space="preserve">ООО "Маяк" </w:t>
            </w:r>
            <w:r w:rsidRPr="00880939">
              <w:rPr>
                <w:rFonts w:ascii="Segoe UI" w:eastAsia="Times New Roman" w:hAnsi="Segoe UI" w:cs="Segoe UI"/>
                <w:sz w:val="18"/>
                <w:szCs w:val="18"/>
                <w:lang w:eastAsia="ru-RU"/>
              </w:rPr>
              <w:t>(г. Гагарин, ул. Комсомольская, дом 9)</w:t>
            </w:r>
          </w:p>
        </w:tc>
        <w:tc>
          <w:tcPr>
            <w:tcW w:w="497"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880939" w:rsidRPr="00880939" w:rsidRDefault="00880939" w:rsidP="00880939">
            <w:pPr>
              <w:spacing w:after="240"/>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от 28.11.2019 № 148 (в редакции постановлений Департамента от 20.12.2021 № 308, от 23.11.2022 № 214, постановления Министерства от 11.12.2023 № 177)      Утратило силу постановление Министерства от от 14.10.2024           № 105</w:t>
            </w:r>
          </w:p>
        </w:tc>
        <w:tc>
          <w:tcPr>
            <w:tcW w:w="497" w:type="pct"/>
            <w:tcBorders>
              <w:top w:val="nil"/>
              <w:left w:val="nil"/>
              <w:bottom w:val="single" w:sz="4" w:space="0" w:color="auto"/>
              <w:right w:val="single" w:sz="4" w:space="0" w:color="auto"/>
            </w:tcBorders>
            <w:shd w:val="clear" w:color="000000" w:fill="FFFFFF"/>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Прочие потребители</w:t>
            </w:r>
          </w:p>
        </w:tc>
        <w:tc>
          <w:tcPr>
            <w:tcW w:w="406" w:type="pct"/>
            <w:tcBorders>
              <w:top w:val="nil"/>
              <w:left w:val="nil"/>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2 002,58*</w:t>
            </w:r>
          </w:p>
        </w:tc>
        <w:tc>
          <w:tcPr>
            <w:tcW w:w="406" w:type="pct"/>
            <w:tcBorders>
              <w:top w:val="nil"/>
              <w:left w:val="nil"/>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2 054,44*</w:t>
            </w:r>
          </w:p>
        </w:tc>
        <w:tc>
          <w:tcPr>
            <w:tcW w:w="544" w:type="pct"/>
            <w:tcBorders>
              <w:top w:val="nil"/>
              <w:left w:val="nil"/>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2 164,35*</w:t>
            </w:r>
          </w:p>
        </w:tc>
        <w:tc>
          <w:tcPr>
            <w:tcW w:w="407" w:type="pct"/>
            <w:tcBorders>
              <w:top w:val="nil"/>
              <w:left w:val="nil"/>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2 164,35*</w:t>
            </w:r>
          </w:p>
        </w:tc>
        <w:tc>
          <w:tcPr>
            <w:tcW w:w="378" w:type="pct"/>
            <w:tcBorders>
              <w:top w:val="nil"/>
              <w:left w:val="nil"/>
              <w:bottom w:val="single" w:sz="4" w:space="0" w:color="auto"/>
              <w:right w:val="single" w:sz="4" w:space="0" w:color="auto"/>
            </w:tcBorders>
            <w:shd w:val="clear" w:color="000000" w:fill="FFFFFF"/>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2 380,78* до вступления в силу постановления Министерства от 14.10.2024 № 104</w:t>
            </w:r>
          </w:p>
        </w:tc>
        <w:tc>
          <w:tcPr>
            <w:tcW w:w="370" w:type="pct"/>
            <w:tcBorders>
              <w:top w:val="nil"/>
              <w:left w:val="nil"/>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w:t>
            </w:r>
          </w:p>
        </w:tc>
        <w:tc>
          <w:tcPr>
            <w:tcW w:w="368" w:type="pct"/>
            <w:tcBorders>
              <w:top w:val="nil"/>
              <w:left w:val="nil"/>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w:t>
            </w:r>
          </w:p>
        </w:tc>
      </w:tr>
      <w:tr w:rsidR="00880939" w:rsidRPr="00880939" w:rsidTr="00880939">
        <w:trPr>
          <w:cantSplit/>
          <w:trHeight w:val="2160"/>
        </w:trPr>
        <w:tc>
          <w:tcPr>
            <w:tcW w:w="167" w:type="pct"/>
            <w:vMerge/>
            <w:tcBorders>
              <w:top w:val="nil"/>
              <w:left w:val="single" w:sz="4" w:space="0" w:color="auto"/>
              <w:bottom w:val="single" w:sz="4" w:space="0" w:color="auto"/>
              <w:right w:val="single" w:sz="4" w:space="0" w:color="auto"/>
            </w:tcBorders>
            <w:vAlign w:val="center"/>
            <w:hideMark/>
          </w:tcPr>
          <w:p w:rsidR="00880939" w:rsidRPr="00880939" w:rsidRDefault="00880939" w:rsidP="00880939">
            <w:pPr>
              <w:jc w:val="left"/>
              <w:rPr>
                <w:rFonts w:ascii="Segoe UI" w:eastAsia="Times New Roman" w:hAnsi="Segoe UI" w:cs="Segoe UI"/>
                <w:b/>
                <w:bCs/>
                <w:sz w:val="18"/>
                <w:szCs w:val="18"/>
                <w:lang w:eastAsia="ru-RU"/>
              </w:rPr>
            </w:pPr>
          </w:p>
        </w:tc>
        <w:tc>
          <w:tcPr>
            <w:tcW w:w="960" w:type="pct"/>
            <w:vMerge/>
            <w:tcBorders>
              <w:top w:val="nil"/>
              <w:left w:val="single" w:sz="4" w:space="0" w:color="auto"/>
              <w:bottom w:val="single" w:sz="4" w:space="0" w:color="auto"/>
              <w:right w:val="single" w:sz="4" w:space="0" w:color="auto"/>
            </w:tcBorders>
            <w:vAlign w:val="center"/>
            <w:hideMark/>
          </w:tcPr>
          <w:p w:rsidR="00880939" w:rsidRPr="00880939" w:rsidRDefault="00880939" w:rsidP="00880939">
            <w:pPr>
              <w:jc w:val="left"/>
              <w:rPr>
                <w:rFonts w:ascii="Segoe UI" w:eastAsia="Times New Roman" w:hAnsi="Segoe UI" w:cs="Segoe UI"/>
                <w:b/>
                <w:bCs/>
                <w:sz w:val="18"/>
                <w:szCs w:val="18"/>
                <w:lang w:eastAsia="ru-RU"/>
              </w:rPr>
            </w:pPr>
          </w:p>
        </w:tc>
        <w:tc>
          <w:tcPr>
            <w:tcW w:w="497" w:type="pct"/>
            <w:vMerge/>
            <w:tcBorders>
              <w:top w:val="single" w:sz="4" w:space="0" w:color="auto"/>
              <w:left w:val="single" w:sz="4" w:space="0" w:color="auto"/>
              <w:bottom w:val="single" w:sz="4" w:space="0" w:color="auto"/>
              <w:right w:val="single" w:sz="4" w:space="0" w:color="auto"/>
            </w:tcBorders>
            <w:vAlign w:val="center"/>
            <w:hideMark/>
          </w:tcPr>
          <w:p w:rsidR="00880939" w:rsidRPr="00880939" w:rsidRDefault="00880939" w:rsidP="00880939">
            <w:pPr>
              <w:jc w:val="left"/>
              <w:rPr>
                <w:rFonts w:ascii="Segoe UI" w:eastAsia="Times New Roman" w:hAnsi="Segoe UI" w:cs="Segoe UI"/>
                <w:sz w:val="18"/>
                <w:szCs w:val="18"/>
                <w:lang w:eastAsia="ru-RU"/>
              </w:rPr>
            </w:pPr>
          </w:p>
        </w:tc>
        <w:tc>
          <w:tcPr>
            <w:tcW w:w="497" w:type="pct"/>
            <w:tcBorders>
              <w:top w:val="nil"/>
              <w:left w:val="nil"/>
              <w:bottom w:val="single" w:sz="4" w:space="0" w:color="auto"/>
              <w:right w:val="single" w:sz="4" w:space="0" w:color="auto"/>
            </w:tcBorders>
            <w:shd w:val="clear" w:color="000000" w:fill="EDEDED"/>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Население</w:t>
            </w:r>
          </w:p>
        </w:tc>
        <w:tc>
          <w:tcPr>
            <w:tcW w:w="406"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2 002,58*</w:t>
            </w:r>
          </w:p>
        </w:tc>
        <w:tc>
          <w:tcPr>
            <w:tcW w:w="406"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2 054,44*</w:t>
            </w:r>
          </w:p>
        </w:tc>
        <w:tc>
          <w:tcPr>
            <w:tcW w:w="544"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2 164,35*</w:t>
            </w:r>
          </w:p>
        </w:tc>
        <w:tc>
          <w:tcPr>
            <w:tcW w:w="407"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2 164,35*</w:t>
            </w:r>
          </w:p>
        </w:tc>
        <w:tc>
          <w:tcPr>
            <w:tcW w:w="378" w:type="pct"/>
            <w:tcBorders>
              <w:top w:val="nil"/>
              <w:left w:val="nil"/>
              <w:bottom w:val="single" w:sz="4" w:space="0" w:color="auto"/>
              <w:right w:val="single" w:sz="4" w:space="0" w:color="auto"/>
            </w:tcBorders>
            <w:shd w:val="clear" w:color="000000" w:fill="EDEDED"/>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2 380,78*до вступления в силу постановления Министерства от 14.10.2024 № 104</w:t>
            </w:r>
          </w:p>
        </w:tc>
        <w:tc>
          <w:tcPr>
            <w:tcW w:w="370"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w:t>
            </w:r>
          </w:p>
        </w:tc>
        <w:tc>
          <w:tcPr>
            <w:tcW w:w="368"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w:t>
            </w:r>
          </w:p>
        </w:tc>
      </w:tr>
      <w:tr w:rsidR="00880939" w:rsidRPr="00880939" w:rsidTr="00880939">
        <w:trPr>
          <w:cantSplit/>
          <w:trHeight w:val="1635"/>
        </w:trPr>
        <w:tc>
          <w:tcPr>
            <w:tcW w:w="167" w:type="pct"/>
            <w:tcBorders>
              <w:top w:val="nil"/>
              <w:left w:val="single" w:sz="4" w:space="0" w:color="auto"/>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b/>
                <w:bCs/>
                <w:sz w:val="18"/>
                <w:szCs w:val="18"/>
                <w:lang w:eastAsia="ru-RU"/>
              </w:rPr>
            </w:pPr>
            <w:r>
              <w:rPr>
                <w:rFonts w:ascii="Segoe UI" w:eastAsia="Times New Roman" w:hAnsi="Segoe UI" w:cs="Segoe UI"/>
                <w:b/>
                <w:bCs/>
                <w:sz w:val="18"/>
                <w:szCs w:val="18"/>
                <w:lang w:eastAsia="ru-RU"/>
              </w:rPr>
              <w:t>4</w:t>
            </w:r>
          </w:p>
        </w:tc>
        <w:tc>
          <w:tcPr>
            <w:tcW w:w="960" w:type="pct"/>
            <w:tcBorders>
              <w:top w:val="nil"/>
              <w:left w:val="nil"/>
              <w:bottom w:val="single" w:sz="4" w:space="0" w:color="auto"/>
              <w:right w:val="single" w:sz="4" w:space="0" w:color="auto"/>
            </w:tcBorders>
            <w:shd w:val="clear" w:color="auto" w:fill="auto"/>
            <w:vAlign w:val="center"/>
            <w:hideMark/>
          </w:tcPr>
          <w:p w:rsidR="00880939" w:rsidRPr="00880939" w:rsidRDefault="00880939" w:rsidP="00880939">
            <w:pPr>
              <w:jc w:val="left"/>
              <w:rPr>
                <w:rFonts w:ascii="Segoe UI" w:eastAsia="Times New Roman" w:hAnsi="Segoe UI" w:cs="Segoe UI"/>
                <w:b/>
                <w:bCs/>
                <w:sz w:val="18"/>
                <w:szCs w:val="18"/>
                <w:lang w:eastAsia="ru-RU"/>
              </w:rPr>
            </w:pPr>
            <w:r w:rsidRPr="00880939">
              <w:rPr>
                <w:rFonts w:ascii="Segoe UI" w:eastAsia="Times New Roman" w:hAnsi="Segoe UI" w:cs="Segoe UI"/>
                <w:b/>
                <w:bCs/>
                <w:sz w:val="18"/>
                <w:szCs w:val="18"/>
                <w:lang w:eastAsia="ru-RU"/>
              </w:rPr>
              <w:t>ООО "Смоленскрегионтеплоэнерго"</w:t>
            </w:r>
            <w:r w:rsidRPr="00880939">
              <w:rPr>
                <w:rFonts w:ascii="Segoe UI" w:eastAsia="Times New Roman" w:hAnsi="Segoe UI" w:cs="Segoe UI"/>
                <w:sz w:val="18"/>
                <w:szCs w:val="18"/>
                <w:lang w:eastAsia="ru-RU"/>
              </w:rPr>
              <w:t>(с. Карманово)</w:t>
            </w:r>
            <w:r w:rsidRPr="00880939">
              <w:rPr>
                <w:rFonts w:ascii="Segoe UI" w:eastAsia="Times New Roman" w:hAnsi="Segoe UI" w:cs="Segoe UI"/>
                <w:b/>
                <w:bCs/>
                <w:sz w:val="18"/>
                <w:szCs w:val="18"/>
                <w:lang w:eastAsia="ru-RU"/>
              </w:rPr>
              <w:br/>
            </w:r>
            <w:r w:rsidRPr="00880939">
              <w:rPr>
                <w:rFonts w:ascii="Segoe UI" w:eastAsia="Times New Roman" w:hAnsi="Segoe UI" w:cs="Segoe UI"/>
                <w:sz w:val="18"/>
                <w:szCs w:val="18"/>
                <w:lang w:eastAsia="ru-RU"/>
              </w:rPr>
              <w:t>(до 2023 года - АО "Мосводоканал")</w:t>
            </w:r>
          </w:p>
        </w:tc>
        <w:tc>
          <w:tcPr>
            <w:tcW w:w="497" w:type="pct"/>
            <w:tcBorders>
              <w:top w:val="single" w:sz="4" w:space="0" w:color="auto"/>
              <w:left w:val="nil"/>
              <w:bottom w:val="single" w:sz="4" w:space="0" w:color="auto"/>
              <w:right w:val="single" w:sz="4" w:space="0" w:color="auto"/>
            </w:tcBorders>
            <w:shd w:val="clear" w:color="000000" w:fill="FFFFFF"/>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от 07.12.2017 № 246,</w:t>
            </w:r>
            <w:r w:rsidRPr="00880939">
              <w:rPr>
                <w:rFonts w:ascii="Segoe UI" w:eastAsia="Times New Roman" w:hAnsi="Segoe UI" w:cs="Segoe UI"/>
                <w:sz w:val="18"/>
                <w:szCs w:val="18"/>
                <w:lang w:eastAsia="ru-RU"/>
              </w:rPr>
              <w:br/>
              <w:t>от 18.12.2018 № 201</w:t>
            </w:r>
          </w:p>
        </w:tc>
        <w:tc>
          <w:tcPr>
            <w:tcW w:w="497" w:type="pct"/>
            <w:tcBorders>
              <w:top w:val="nil"/>
              <w:left w:val="nil"/>
              <w:bottom w:val="single" w:sz="4" w:space="0" w:color="auto"/>
              <w:right w:val="single" w:sz="4" w:space="0" w:color="auto"/>
            </w:tcBorders>
            <w:shd w:val="clear" w:color="000000" w:fill="FFFFFF"/>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Прочие потребители: горячая вода</w:t>
            </w:r>
          </w:p>
        </w:tc>
        <w:tc>
          <w:tcPr>
            <w:tcW w:w="812" w:type="pct"/>
            <w:gridSpan w:val="2"/>
            <w:tcBorders>
              <w:top w:val="single" w:sz="4" w:space="0" w:color="auto"/>
              <w:left w:val="nil"/>
              <w:bottom w:val="single" w:sz="4" w:space="0" w:color="auto"/>
              <w:right w:val="single" w:sz="4" w:space="0" w:color="auto"/>
            </w:tcBorders>
            <w:shd w:val="clear" w:color="auto" w:fill="auto"/>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Тарифы не подлежат регулированию и определяются по соглашению сторон договора теплоснабжения</w:t>
            </w:r>
          </w:p>
        </w:tc>
        <w:tc>
          <w:tcPr>
            <w:tcW w:w="544" w:type="pct"/>
            <w:tcBorders>
              <w:top w:val="nil"/>
              <w:left w:val="nil"/>
              <w:bottom w:val="single" w:sz="4" w:space="0" w:color="auto"/>
              <w:right w:val="single" w:sz="4" w:space="0" w:color="auto"/>
            </w:tcBorders>
            <w:shd w:val="clear" w:color="auto" w:fill="auto"/>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Тарифы не подлежат регулированию и определяются по соглашению сторон договора теплоснабжения</w:t>
            </w:r>
          </w:p>
        </w:tc>
        <w:tc>
          <w:tcPr>
            <w:tcW w:w="785" w:type="pct"/>
            <w:gridSpan w:val="2"/>
            <w:tcBorders>
              <w:top w:val="single" w:sz="4" w:space="0" w:color="auto"/>
              <w:left w:val="nil"/>
              <w:bottom w:val="single" w:sz="4" w:space="0" w:color="auto"/>
              <w:right w:val="single" w:sz="4" w:space="0" w:color="000000"/>
            </w:tcBorders>
            <w:shd w:val="clear" w:color="auto" w:fill="auto"/>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Тарифы не подлежат регулированию и определяются по соглашению сторон договора теплоснабжения</w:t>
            </w:r>
          </w:p>
        </w:tc>
        <w:tc>
          <w:tcPr>
            <w:tcW w:w="738" w:type="pct"/>
            <w:gridSpan w:val="2"/>
            <w:tcBorders>
              <w:top w:val="single" w:sz="4" w:space="0" w:color="auto"/>
              <w:left w:val="nil"/>
              <w:bottom w:val="single" w:sz="4" w:space="0" w:color="auto"/>
              <w:right w:val="single" w:sz="4" w:space="0" w:color="000000"/>
            </w:tcBorders>
            <w:shd w:val="clear" w:color="auto" w:fill="auto"/>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Тарифы не подлежат регулированию и определяются по соглашению сторон договора теплоснабжения</w:t>
            </w:r>
          </w:p>
        </w:tc>
      </w:tr>
      <w:tr w:rsidR="00880939" w:rsidRPr="00880939" w:rsidTr="00880939">
        <w:trPr>
          <w:cantSplit/>
          <w:trHeight w:val="1009"/>
        </w:trPr>
        <w:tc>
          <w:tcPr>
            <w:tcW w:w="167" w:type="pct"/>
            <w:vMerge w:val="restart"/>
            <w:tcBorders>
              <w:top w:val="single" w:sz="4" w:space="0" w:color="auto"/>
              <w:left w:val="single" w:sz="4" w:space="0" w:color="auto"/>
              <w:bottom w:val="single" w:sz="4" w:space="0" w:color="000000"/>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b/>
                <w:bCs/>
                <w:sz w:val="18"/>
                <w:szCs w:val="18"/>
                <w:lang w:eastAsia="ru-RU"/>
              </w:rPr>
            </w:pPr>
            <w:r>
              <w:rPr>
                <w:rFonts w:ascii="Segoe UI" w:eastAsia="Times New Roman" w:hAnsi="Segoe UI" w:cs="Segoe UI"/>
                <w:b/>
                <w:bCs/>
                <w:sz w:val="18"/>
                <w:szCs w:val="18"/>
                <w:lang w:eastAsia="ru-RU"/>
              </w:rPr>
              <w:t>5</w:t>
            </w:r>
          </w:p>
        </w:tc>
        <w:tc>
          <w:tcPr>
            <w:tcW w:w="960"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880939" w:rsidRPr="00880939" w:rsidRDefault="00880939" w:rsidP="00880939">
            <w:pPr>
              <w:jc w:val="center"/>
              <w:rPr>
                <w:rFonts w:ascii="Segoe UI" w:eastAsia="Times New Roman" w:hAnsi="Segoe UI" w:cs="Segoe UI"/>
                <w:b/>
                <w:bCs/>
                <w:sz w:val="18"/>
                <w:szCs w:val="18"/>
                <w:lang w:eastAsia="ru-RU"/>
              </w:rPr>
            </w:pPr>
            <w:r w:rsidRPr="00880939">
              <w:rPr>
                <w:rFonts w:ascii="Segoe UI" w:eastAsia="Times New Roman" w:hAnsi="Segoe UI" w:cs="Segoe UI"/>
                <w:b/>
                <w:bCs/>
                <w:sz w:val="18"/>
                <w:szCs w:val="18"/>
                <w:lang w:eastAsia="ru-RU"/>
              </w:rPr>
              <w:t xml:space="preserve">МБУ «Управление ДКХ Гагаринского района» </w:t>
            </w:r>
            <w:r w:rsidRPr="00880939">
              <w:rPr>
                <w:rFonts w:ascii="Segoe UI" w:eastAsia="Times New Roman" w:hAnsi="Segoe UI" w:cs="Segoe UI"/>
                <w:sz w:val="18"/>
                <w:szCs w:val="18"/>
                <w:lang w:eastAsia="ru-RU"/>
              </w:rPr>
              <w:t xml:space="preserve">(для котельной, расположенных по адресу: г. Гагарин, проезд </w:t>
            </w:r>
            <w:r w:rsidRPr="00880939">
              <w:rPr>
                <w:rFonts w:ascii="Segoe UI" w:eastAsia="Times New Roman" w:hAnsi="Segoe UI" w:cs="Segoe UI"/>
                <w:sz w:val="18"/>
                <w:szCs w:val="18"/>
                <w:lang w:eastAsia="ru-RU"/>
              </w:rPr>
              <w:lastRenderedPageBreak/>
              <w:t>Первомайский, д. 1)</w:t>
            </w:r>
          </w:p>
        </w:tc>
        <w:tc>
          <w:tcPr>
            <w:tcW w:w="497" w:type="pct"/>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lastRenderedPageBreak/>
              <w:t xml:space="preserve">постановления Министерства </w:t>
            </w:r>
            <w:r w:rsidRPr="00880939">
              <w:rPr>
                <w:rFonts w:ascii="Segoe UI" w:eastAsia="Times New Roman" w:hAnsi="Segoe UI" w:cs="Segoe UI"/>
                <w:sz w:val="18"/>
                <w:szCs w:val="18"/>
                <w:lang w:eastAsia="ru-RU"/>
              </w:rPr>
              <w:br/>
              <w:t xml:space="preserve">от 14.10.2024 № 104, от </w:t>
            </w:r>
            <w:r w:rsidRPr="00880939">
              <w:rPr>
                <w:rFonts w:ascii="Segoe UI" w:eastAsia="Times New Roman" w:hAnsi="Segoe UI" w:cs="Segoe UI"/>
                <w:sz w:val="18"/>
                <w:szCs w:val="18"/>
                <w:lang w:eastAsia="ru-RU"/>
              </w:rPr>
              <w:lastRenderedPageBreak/>
              <w:t>19.12.2024 № 289</w:t>
            </w:r>
          </w:p>
        </w:tc>
        <w:tc>
          <w:tcPr>
            <w:tcW w:w="497" w:type="pct"/>
            <w:tcBorders>
              <w:top w:val="nil"/>
              <w:left w:val="nil"/>
              <w:bottom w:val="single" w:sz="4" w:space="0" w:color="auto"/>
              <w:right w:val="single" w:sz="4" w:space="0" w:color="auto"/>
            </w:tcBorders>
            <w:shd w:val="clear" w:color="000000" w:fill="FFFFFF"/>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lastRenderedPageBreak/>
              <w:t>Прочие потребители</w:t>
            </w:r>
          </w:p>
        </w:tc>
        <w:tc>
          <w:tcPr>
            <w:tcW w:w="406" w:type="pct"/>
            <w:tcBorders>
              <w:top w:val="nil"/>
              <w:left w:val="nil"/>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 xml:space="preserve"> -</w:t>
            </w:r>
          </w:p>
        </w:tc>
        <w:tc>
          <w:tcPr>
            <w:tcW w:w="406" w:type="pct"/>
            <w:tcBorders>
              <w:top w:val="nil"/>
              <w:left w:val="nil"/>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 xml:space="preserve"> -</w:t>
            </w:r>
          </w:p>
        </w:tc>
        <w:tc>
          <w:tcPr>
            <w:tcW w:w="544" w:type="pct"/>
            <w:tcBorders>
              <w:top w:val="nil"/>
              <w:left w:val="nil"/>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 xml:space="preserve"> -</w:t>
            </w:r>
          </w:p>
        </w:tc>
        <w:tc>
          <w:tcPr>
            <w:tcW w:w="407" w:type="pct"/>
            <w:tcBorders>
              <w:top w:val="nil"/>
              <w:left w:val="nil"/>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 xml:space="preserve"> -</w:t>
            </w:r>
          </w:p>
        </w:tc>
        <w:tc>
          <w:tcPr>
            <w:tcW w:w="378" w:type="pct"/>
            <w:tcBorders>
              <w:top w:val="nil"/>
              <w:left w:val="nil"/>
              <w:bottom w:val="single" w:sz="4" w:space="0" w:color="auto"/>
              <w:right w:val="single" w:sz="4" w:space="0" w:color="auto"/>
            </w:tcBorders>
            <w:shd w:val="clear" w:color="000000" w:fill="FFFFFF"/>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2 721,15                      по 31 декабря 2024 года</w:t>
            </w:r>
          </w:p>
        </w:tc>
        <w:tc>
          <w:tcPr>
            <w:tcW w:w="370" w:type="pct"/>
            <w:tcBorders>
              <w:top w:val="nil"/>
              <w:left w:val="nil"/>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2 721,15</w:t>
            </w:r>
          </w:p>
        </w:tc>
        <w:tc>
          <w:tcPr>
            <w:tcW w:w="368" w:type="pct"/>
            <w:tcBorders>
              <w:top w:val="nil"/>
              <w:left w:val="nil"/>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3 044,97</w:t>
            </w:r>
          </w:p>
        </w:tc>
      </w:tr>
      <w:tr w:rsidR="00880939" w:rsidRPr="00880939" w:rsidTr="00880939">
        <w:trPr>
          <w:cantSplit/>
          <w:trHeight w:val="1009"/>
        </w:trPr>
        <w:tc>
          <w:tcPr>
            <w:tcW w:w="167" w:type="pct"/>
            <w:vMerge/>
            <w:tcBorders>
              <w:top w:val="single" w:sz="4" w:space="0" w:color="auto"/>
              <w:left w:val="single" w:sz="4" w:space="0" w:color="auto"/>
              <w:bottom w:val="single" w:sz="4" w:space="0" w:color="000000"/>
              <w:right w:val="single" w:sz="4" w:space="0" w:color="auto"/>
            </w:tcBorders>
            <w:vAlign w:val="center"/>
            <w:hideMark/>
          </w:tcPr>
          <w:p w:rsidR="00880939" w:rsidRPr="00880939" w:rsidRDefault="00880939" w:rsidP="00880939">
            <w:pPr>
              <w:jc w:val="left"/>
              <w:rPr>
                <w:rFonts w:ascii="Segoe UI" w:eastAsia="Times New Roman" w:hAnsi="Segoe UI" w:cs="Segoe UI"/>
                <w:b/>
                <w:bCs/>
                <w:sz w:val="18"/>
                <w:szCs w:val="18"/>
                <w:lang w:eastAsia="ru-RU"/>
              </w:rPr>
            </w:pPr>
          </w:p>
        </w:tc>
        <w:tc>
          <w:tcPr>
            <w:tcW w:w="960" w:type="pct"/>
            <w:vMerge/>
            <w:tcBorders>
              <w:top w:val="single" w:sz="4" w:space="0" w:color="auto"/>
              <w:left w:val="single" w:sz="4" w:space="0" w:color="auto"/>
              <w:bottom w:val="single" w:sz="4" w:space="0" w:color="000000"/>
              <w:right w:val="single" w:sz="4" w:space="0" w:color="auto"/>
            </w:tcBorders>
            <w:vAlign w:val="center"/>
            <w:hideMark/>
          </w:tcPr>
          <w:p w:rsidR="00880939" w:rsidRPr="00880939" w:rsidRDefault="00880939" w:rsidP="00880939">
            <w:pPr>
              <w:jc w:val="left"/>
              <w:rPr>
                <w:rFonts w:ascii="Segoe UI" w:eastAsia="Times New Roman" w:hAnsi="Segoe UI" w:cs="Segoe UI"/>
                <w:b/>
                <w:bCs/>
                <w:sz w:val="18"/>
                <w:szCs w:val="18"/>
                <w:lang w:eastAsia="ru-RU"/>
              </w:rPr>
            </w:pPr>
          </w:p>
        </w:tc>
        <w:tc>
          <w:tcPr>
            <w:tcW w:w="497" w:type="pct"/>
            <w:vMerge/>
            <w:tcBorders>
              <w:top w:val="single" w:sz="4" w:space="0" w:color="auto"/>
              <w:left w:val="single" w:sz="4" w:space="0" w:color="auto"/>
              <w:bottom w:val="single" w:sz="4" w:space="0" w:color="000000"/>
              <w:right w:val="single" w:sz="4" w:space="0" w:color="000000"/>
            </w:tcBorders>
            <w:vAlign w:val="center"/>
            <w:hideMark/>
          </w:tcPr>
          <w:p w:rsidR="00880939" w:rsidRPr="00880939" w:rsidRDefault="00880939" w:rsidP="00880939">
            <w:pPr>
              <w:jc w:val="left"/>
              <w:rPr>
                <w:rFonts w:ascii="Segoe UI" w:eastAsia="Times New Roman" w:hAnsi="Segoe UI" w:cs="Segoe UI"/>
                <w:sz w:val="18"/>
                <w:szCs w:val="18"/>
                <w:lang w:eastAsia="ru-RU"/>
              </w:rPr>
            </w:pPr>
          </w:p>
        </w:tc>
        <w:tc>
          <w:tcPr>
            <w:tcW w:w="497" w:type="pct"/>
            <w:tcBorders>
              <w:top w:val="nil"/>
              <w:left w:val="nil"/>
              <w:bottom w:val="single" w:sz="4" w:space="0" w:color="auto"/>
              <w:right w:val="single" w:sz="4" w:space="0" w:color="auto"/>
            </w:tcBorders>
            <w:shd w:val="clear" w:color="000000" w:fill="EDEDED"/>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Население</w:t>
            </w:r>
          </w:p>
        </w:tc>
        <w:tc>
          <w:tcPr>
            <w:tcW w:w="406"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 xml:space="preserve"> -</w:t>
            </w:r>
          </w:p>
        </w:tc>
        <w:tc>
          <w:tcPr>
            <w:tcW w:w="406"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 xml:space="preserve"> -</w:t>
            </w:r>
          </w:p>
        </w:tc>
        <w:tc>
          <w:tcPr>
            <w:tcW w:w="544"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 xml:space="preserve"> -</w:t>
            </w:r>
          </w:p>
        </w:tc>
        <w:tc>
          <w:tcPr>
            <w:tcW w:w="407"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 xml:space="preserve"> -</w:t>
            </w:r>
          </w:p>
        </w:tc>
        <w:tc>
          <w:tcPr>
            <w:tcW w:w="378" w:type="pct"/>
            <w:tcBorders>
              <w:top w:val="nil"/>
              <w:left w:val="nil"/>
              <w:bottom w:val="single" w:sz="4" w:space="0" w:color="auto"/>
              <w:right w:val="single" w:sz="4" w:space="0" w:color="auto"/>
            </w:tcBorders>
            <w:shd w:val="clear" w:color="000000" w:fill="EDEDED"/>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3 265,38                          по 31 декабря 2024 года</w:t>
            </w:r>
          </w:p>
        </w:tc>
        <w:tc>
          <w:tcPr>
            <w:tcW w:w="370" w:type="pct"/>
            <w:tcBorders>
              <w:top w:val="nil"/>
              <w:left w:val="nil"/>
              <w:bottom w:val="single" w:sz="4" w:space="0" w:color="auto"/>
              <w:right w:val="single" w:sz="4" w:space="0" w:color="auto"/>
            </w:tcBorders>
            <w:shd w:val="clear" w:color="000000" w:fill="EDEDED"/>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3 265,38</w:t>
            </w:r>
          </w:p>
        </w:tc>
        <w:tc>
          <w:tcPr>
            <w:tcW w:w="368" w:type="pct"/>
            <w:tcBorders>
              <w:top w:val="nil"/>
              <w:left w:val="nil"/>
              <w:bottom w:val="single" w:sz="4" w:space="0" w:color="auto"/>
              <w:right w:val="single" w:sz="4" w:space="0" w:color="auto"/>
            </w:tcBorders>
            <w:shd w:val="clear" w:color="000000" w:fill="EDEDED"/>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3 653,96</w:t>
            </w:r>
          </w:p>
        </w:tc>
      </w:tr>
      <w:tr w:rsidR="00880939" w:rsidRPr="00880939" w:rsidTr="00880939">
        <w:trPr>
          <w:cantSplit/>
          <w:trHeight w:val="960"/>
        </w:trPr>
        <w:tc>
          <w:tcPr>
            <w:tcW w:w="167" w:type="pct"/>
            <w:vMerge/>
            <w:tcBorders>
              <w:top w:val="single" w:sz="4" w:space="0" w:color="auto"/>
              <w:left w:val="single" w:sz="4" w:space="0" w:color="auto"/>
              <w:bottom w:val="single" w:sz="4" w:space="0" w:color="000000"/>
              <w:right w:val="single" w:sz="4" w:space="0" w:color="auto"/>
            </w:tcBorders>
            <w:vAlign w:val="center"/>
            <w:hideMark/>
          </w:tcPr>
          <w:p w:rsidR="00880939" w:rsidRPr="00880939" w:rsidRDefault="00880939" w:rsidP="00880939">
            <w:pPr>
              <w:jc w:val="left"/>
              <w:rPr>
                <w:rFonts w:ascii="Segoe UI" w:eastAsia="Times New Roman" w:hAnsi="Segoe UI" w:cs="Segoe UI"/>
                <w:b/>
                <w:bCs/>
                <w:sz w:val="18"/>
                <w:szCs w:val="18"/>
                <w:lang w:eastAsia="ru-RU"/>
              </w:rPr>
            </w:pPr>
          </w:p>
        </w:tc>
        <w:tc>
          <w:tcPr>
            <w:tcW w:w="960"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880939" w:rsidRPr="00880939" w:rsidRDefault="00880939" w:rsidP="00880939">
            <w:pPr>
              <w:jc w:val="center"/>
              <w:rPr>
                <w:rFonts w:ascii="Segoe UI" w:eastAsia="Times New Roman" w:hAnsi="Segoe UI" w:cs="Segoe UI"/>
                <w:b/>
                <w:bCs/>
                <w:sz w:val="18"/>
                <w:szCs w:val="18"/>
                <w:lang w:eastAsia="ru-RU"/>
              </w:rPr>
            </w:pPr>
            <w:r w:rsidRPr="00880939">
              <w:rPr>
                <w:rFonts w:ascii="Segoe UI" w:eastAsia="Times New Roman" w:hAnsi="Segoe UI" w:cs="Segoe UI"/>
                <w:b/>
                <w:bCs/>
                <w:sz w:val="18"/>
                <w:szCs w:val="18"/>
                <w:lang w:eastAsia="ru-RU"/>
              </w:rPr>
              <w:t>МБУ «Управление ДКХ Гагаринского района»</w:t>
            </w:r>
            <w:r w:rsidRPr="00880939">
              <w:rPr>
                <w:rFonts w:ascii="Segoe UI" w:eastAsia="Times New Roman" w:hAnsi="Segoe UI" w:cs="Segoe UI"/>
                <w:sz w:val="18"/>
                <w:szCs w:val="18"/>
                <w:lang w:eastAsia="ru-RU"/>
              </w:rPr>
              <w:t xml:space="preserve"> (для котельной, расположенной по адресу: г. Гагарин, ул. Комсомольская, д. 9)</w:t>
            </w:r>
          </w:p>
        </w:tc>
        <w:tc>
          <w:tcPr>
            <w:tcW w:w="497" w:type="pct"/>
            <w:vMerge/>
            <w:tcBorders>
              <w:top w:val="single" w:sz="4" w:space="0" w:color="auto"/>
              <w:left w:val="single" w:sz="4" w:space="0" w:color="auto"/>
              <w:bottom w:val="single" w:sz="4" w:space="0" w:color="000000"/>
              <w:right w:val="single" w:sz="4" w:space="0" w:color="auto"/>
            </w:tcBorders>
            <w:vAlign w:val="center"/>
            <w:hideMark/>
          </w:tcPr>
          <w:p w:rsidR="00880939" w:rsidRPr="00880939" w:rsidRDefault="00880939" w:rsidP="00880939">
            <w:pPr>
              <w:jc w:val="left"/>
              <w:rPr>
                <w:rFonts w:ascii="Segoe UI" w:eastAsia="Times New Roman" w:hAnsi="Segoe UI" w:cs="Segoe UI"/>
                <w:sz w:val="18"/>
                <w:szCs w:val="18"/>
                <w:lang w:eastAsia="ru-RU"/>
              </w:rPr>
            </w:pPr>
          </w:p>
        </w:tc>
        <w:tc>
          <w:tcPr>
            <w:tcW w:w="497" w:type="pct"/>
            <w:tcBorders>
              <w:top w:val="nil"/>
              <w:left w:val="nil"/>
              <w:bottom w:val="single" w:sz="4" w:space="0" w:color="auto"/>
              <w:right w:val="single" w:sz="4" w:space="0" w:color="auto"/>
            </w:tcBorders>
            <w:shd w:val="clear" w:color="000000" w:fill="FFFFFF"/>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Прочие потребители</w:t>
            </w:r>
          </w:p>
        </w:tc>
        <w:tc>
          <w:tcPr>
            <w:tcW w:w="406" w:type="pct"/>
            <w:tcBorders>
              <w:top w:val="nil"/>
              <w:left w:val="nil"/>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 xml:space="preserve"> -</w:t>
            </w:r>
          </w:p>
        </w:tc>
        <w:tc>
          <w:tcPr>
            <w:tcW w:w="406" w:type="pct"/>
            <w:tcBorders>
              <w:top w:val="nil"/>
              <w:left w:val="nil"/>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 xml:space="preserve"> -</w:t>
            </w:r>
          </w:p>
        </w:tc>
        <w:tc>
          <w:tcPr>
            <w:tcW w:w="544" w:type="pct"/>
            <w:tcBorders>
              <w:top w:val="nil"/>
              <w:left w:val="nil"/>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 xml:space="preserve"> -</w:t>
            </w:r>
          </w:p>
        </w:tc>
        <w:tc>
          <w:tcPr>
            <w:tcW w:w="407" w:type="pct"/>
            <w:tcBorders>
              <w:top w:val="nil"/>
              <w:left w:val="nil"/>
              <w:bottom w:val="single" w:sz="4" w:space="0" w:color="auto"/>
              <w:right w:val="single" w:sz="4" w:space="0" w:color="auto"/>
            </w:tcBorders>
            <w:shd w:val="clear" w:color="000000" w:fill="FFFFFF"/>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 xml:space="preserve"> -</w:t>
            </w:r>
          </w:p>
        </w:tc>
        <w:tc>
          <w:tcPr>
            <w:tcW w:w="378" w:type="pct"/>
            <w:tcBorders>
              <w:top w:val="nil"/>
              <w:left w:val="nil"/>
              <w:bottom w:val="single" w:sz="4" w:space="0" w:color="auto"/>
              <w:right w:val="single" w:sz="4" w:space="0" w:color="auto"/>
            </w:tcBorders>
            <w:shd w:val="clear" w:color="000000" w:fill="FFFFFF"/>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1 983,98                        по 31 декабря 2024 года</w:t>
            </w:r>
          </w:p>
        </w:tc>
        <w:tc>
          <w:tcPr>
            <w:tcW w:w="370" w:type="pct"/>
            <w:tcBorders>
              <w:top w:val="nil"/>
              <w:left w:val="nil"/>
              <w:bottom w:val="single" w:sz="4" w:space="0" w:color="auto"/>
              <w:right w:val="single" w:sz="4" w:space="0" w:color="auto"/>
            </w:tcBorders>
            <w:shd w:val="clear" w:color="000000" w:fill="FFFFFF"/>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1 983,98</w:t>
            </w:r>
          </w:p>
        </w:tc>
        <w:tc>
          <w:tcPr>
            <w:tcW w:w="368" w:type="pct"/>
            <w:tcBorders>
              <w:top w:val="nil"/>
              <w:left w:val="nil"/>
              <w:bottom w:val="single" w:sz="4" w:space="0" w:color="auto"/>
              <w:right w:val="single" w:sz="4" w:space="0" w:color="auto"/>
            </w:tcBorders>
            <w:shd w:val="clear" w:color="000000" w:fill="FFFFFF"/>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2 220,07</w:t>
            </w:r>
          </w:p>
        </w:tc>
      </w:tr>
      <w:tr w:rsidR="00880939" w:rsidRPr="00880939" w:rsidTr="00880939">
        <w:trPr>
          <w:cantSplit/>
          <w:trHeight w:val="1129"/>
        </w:trPr>
        <w:tc>
          <w:tcPr>
            <w:tcW w:w="167" w:type="pct"/>
            <w:vMerge/>
            <w:tcBorders>
              <w:top w:val="single" w:sz="4" w:space="0" w:color="auto"/>
              <w:left w:val="single" w:sz="4" w:space="0" w:color="auto"/>
              <w:bottom w:val="single" w:sz="4" w:space="0" w:color="000000"/>
              <w:right w:val="single" w:sz="4" w:space="0" w:color="auto"/>
            </w:tcBorders>
            <w:vAlign w:val="center"/>
            <w:hideMark/>
          </w:tcPr>
          <w:p w:rsidR="00880939" w:rsidRPr="00880939" w:rsidRDefault="00880939" w:rsidP="00880939">
            <w:pPr>
              <w:jc w:val="left"/>
              <w:rPr>
                <w:rFonts w:ascii="Segoe UI" w:eastAsia="Times New Roman" w:hAnsi="Segoe UI" w:cs="Segoe UI"/>
                <w:b/>
                <w:bCs/>
                <w:sz w:val="18"/>
                <w:szCs w:val="18"/>
                <w:lang w:eastAsia="ru-RU"/>
              </w:rPr>
            </w:pPr>
          </w:p>
        </w:tc>
        <w:tc>
          <w:tcPr>
            <w:tcW w:w="960" w:type="pct"/>
            <w:vMerge/>
            <w:tcBorders>
              <w:top w:val="single" w:sz="4" w:space="0" w:color="auto"/>
              <w:left w:val="single" w:sz="4" w:space="0" w:color="auto"/>
              <w:bottom w:val="single" w:sz="4" w:space="0" w:color="000000"/>
              <w:right w:val="single" w:sz="4" w:space="0" w:color="auto"/>
            </w:tcBorders>
            <w:vAlign w:val="center"/>
            <w:hideMark/>
          </w:tcPr>
          <w:p w:rsidR="00880939" w:rsidRPr="00880939" w:rsidRDefault="00880939" w:rsidP="00880939">
            <w:pPr>
              <w:jc w:val="left"/>
              <w:rPr>
                <w:rFonts w:ascii="Segoe UI" w:eastAsia="Times New Roman" w:hAnsi="Segoe UI" w:cs="Segoe UI"/>
                <w:b/>
                <w:bCs/>
                <w:sz w:val="18"/>
                <w:szCs w:val="18"/>
                <w:lang w:eastAsia="ru-RU"/>
              </w:rPr>
            </w:pPr>
          </w:p>
        </w:tc>
        <w:tc>
          <w:tcPr>
            <w:tcW w:w="497" w:type="pct"/>
            <w:vMerge/>
            <w:tcBorders>
              <w:top w:val="single" w:sz="4" w:space="0" w:color="auto"/>
              <w:left w:val="single" w:sz="4" w:space="0" w:color="auto"/>
              <w:bottom w:val="single" w:sz="4" w:space="0" w:color="000000"/>
              <w:right w:val="single" w:sz="4" w:space="0" w:color="auto"/>
            </w:tcBorders>
            <w:vAlign w:val="center"/>
            <w:hideMark/>
          </w:tcPr>
          <w:p w:rsidR="00880939" w:rsidRPr="00880939" w:rsidRDefault="00880939" w:rsidP="00880939">
            <w:pPr>
              <w:jc w:val="left"/>
              <w:rPr>
                <w:rFonts w:ascii="Segoe UI" w:eastAsia="Times New Roman" w:hAnsi="Segoe UI" w:cs="Segoe UI"/>
                <w:sz w:val="18"/>
                <w:szCs w:val="18"/>
                <w:lang w:eastAsia="ru-RU"/>
              </w:rPr>
            </w:pPr>
          </w:p>
        </w:tc>
        <w:tc>
          <w:tcPr>
            <w:tcW w:w="497" w:type="pct"/>
            <w:tcBorders>
              <w:top w:val="nil"/>
              <w:left w:val="nil"/>
              <w:bottom w:val="single" w:sz="4" w:space="0" w:color="auto"/>
              <w:right w:val="single" w:sz="4" w:space="0" w:color="auto"/>
            </w:tcBorders>
            <w:shd w:val="clear" w:color="000000" w:fill="EDEDED"/>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Население</w:t>
            </w:r>
          </w:p>
        </w:tc>
        <w:tc>
          <w:tcPr>
            <w:tcW w:w="406"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 xml:space="preserve"> -</w:t>
            </w:r>
          </w:p>
        </w:tc>
        <w:tc>
          <w:tcPr>
            <w:tcW w:w="406"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 xml:space="preserve"> -</w:t>
            </w:r>
          </w:p>
        </w:tc>
        <w:tc>
          <w:tcPr>
            <w:tcW w:w="544"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 xml:space="preserve"> -</w:t>
            </w:r>
          </w:p>
        </w:tc>
        <w:tc>
          <w:tcPr>
            <w:tcW w:w="407" w:type="pct"/>
            <w:tcBorders>
              <w:top w:val="nil"/>
              <w:left w:val="nil"/>
              <w:bottom w:val="single" w:sz="4" w:space="0" w:color="auto"/>
              <w:right w:val="single" w:sz="4" w:space="0" w:color="auto"/>
            </w:tcBorders>
            <w:shd w:val="clear" w:color="000000" w:fill="EDEDED"/>
            <w:noWrap/>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 xml:space="preserve"> -</w:t>
            </w:r>
          </w:p>
        </w:tc>
        <w:tc>
          <w:tcPr>
            <w:tcW w:w="378" w:type="pct"/>
            <w:tcBorders>
              <w:top w:val="nil"/>
              <w:left w:val="nil"/>
              <w:bottom w:val="single" w:sz="4" w:space="0" w:color="auto"/>
              <w:right w:val="single" w:sz="4" w:space="0" w:color="auto"/>
            </w:tcBorders>
            <w:shd w:val="clear" w:color="000000" w:fill="EDEDED"/>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2 380,78                            по 31 декабря 2024 года</w:t>
            </w:r>
          </w:p>
        </w:tc>
        <w:tc>
          <w:tcPr>
            <w:tcW w:w="370" w:type="pct"/>
            <w:tcBorders>
              <w:top w:val="nil"/>
              <w:left w:val="nil"/>
              <w:bottom w:val="single" w:sz="4" w:space="0" w:color="auto"/>
              <w:right w:val="single" w:sz="4" w:space="0" w:color="auto"/>
            </w:tcBorders>
            <w:shd w:val="clear" w:color="000000" w:fill="EDEDED"/>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2 380,78</w:t>
            </w:r>
          </w:p>
        </w:tc>
        <w:tc>
          <w:tcPr>
            <w:tcW w:w="368" w:type="pct"/>
            <w:tcBorders>
              <w:top w:val="nil"/>
              <w:left w:val="nil"/>
              <w:bottom w:val="single" w:sz="4" w:space="0" w:color="auto"/>
              <w:right w:val="single" w:sz="4" w:space="0" w:color="auto"/>
            </w:tcBorders>
            <w:shd w:val="clear" w:color="000000" w:fill="EDEDED"/>
            <w:vAlign w:val="center"/>
            <w:hideMark/>
          </w:tcPr>
          <w:p w:rsidR="00880939" w:rsidRPr="00880939" w:rsidRDefault="00880939" w:rsidP="00880939">
            <w:pPr>
              <w:jc w:val="center"/>
              <w:rPr>
                <w:rFonts w:ascii="Segoe UI" w:eastAsia="Times New Roman" w:hAnsi="Segoe UI" w:cs="Segoe UI"/>
                <w:sz w:val="18"/>
                <w:szCs w:val="18"/>
                <w:lang w:eastAsia="ru-RU"/>
              </w:rPr>
            </w:pPr>
            <w:r w:rsidRPr="00880939">
              <w:rPr>
                <w:rFonts w:ascii="Segoe UI" w:eastAsia="Times New Roman" w:hAnsi="Segoe UI" w:cs="Segoe UI"/>
                <w:sz w:val="18"/>
                <w:szCs w:val="18"/>
                <w:lang w:eastAsia="ru-RU"/>
              </w:rPr>
              <w:t>2 664,08</w:t>
            </w:r>
          </w:p>
        </w:tc>
      </w:tr>
    </w:tbl>
    <w:p w:rsidR="00880939" w:rsidRPr="00DD5196" w:rsidRDefault="00880939" w:rsidP="00DD5196">
      <w:pPr>
        <w:pStyle w:val="afffffffa"/>
        <w:rPr>
          <w:color w:val="FF0000"/>
          <w:lang w:eastAsia="ru-RU"/>
        </w:rPr>
        <w:sectPr w:rsidR="00880939" w:rsidRPr="00DD5196" w:rsidSect="00230E4C">
          <w:footerReference w:type="default" r:id="rId54"/>
          <w:pgSz w:w="16838" w:h="11906" w:orient="landscape"/>
          <w:pgMar w:top="1134" w:right="567" w:bottom="567" w:left="567" w:header="709" w:footer="0" w:gutter="0"/>
          <w:cols w:space="708"/>
          <w:docGrid w:linePitch="360"/>
        </w:sectPr>
      </w:pPr>
    </w:p>
    <w:p w:rsidR="00044BE0" w:rsidRPr="00C333CF" w:rsidRDefault="00FC0CD1" w:rsidP="008511AE">
      <w:pPr>
        <w:pStyle w:val="a2"/>
      </w:pPr>
      <w:bookmarkStart w:id="329" w:name="_Toc162259220"/>
      <w:bookmarkStart w:id="330" w:name="_Toc165985106"/>
      <w:bookmarkStart w:id="331" w:name="_Toc205122250"/>
      <w:r w:rsidRPr="00C333CF">
        <w:lastRenderedPageBreak/>
        <w:t>О</w:t>
      </w:r>
      <w:r w:rsidR="00274C31" w:rsidRPr="00C333CF">
        <w:t>писание структуры цен (тарифов), установленных на момент разработки схемы теплоснабжения</w:t>
      </w:r>
      <w:bookmarkEnd w:id="329"/>
      <w:bookmarkEnd w:id="330"/>
      <w:bookmarkEnd w:id="331"/>
    </w:p>
    <w:p w:rsidR="00D71A70" w:rsidRPr="002C4067" w:rsidRDefault="00D71A70" w:rsidP="00287AC6">
      <w:pPr>
        <w:pStyle w:val="aff2"/>
        <w:rPr>
          <w:lang w:eastAsia="ru-RU"/>
        </w:rPr>
      </w:pPr>
      <w:r w:rsidRPr="002C4067">
        <w:rPr>
          <w:lang w:eastAsia="ru-RU"/>
        </w:rPr>
        <w:t xml:space="preserve">Регулирование тарифов (цен) основывается на принципе обязательности раздельного учета организациями, осуществляющими регулируемую деятельность, объемов продукции (услуг), доходов и расходов по производству, передаче и сбыту энергии в соответствии с законодательством Российской Федерации. </w:t>
      </w:r>
    </w:p>
    <w:p w:rsidR="00D71A70" w:rsidRPr="002C4067" w:rsidRDefault="00D71A70" w:rsidP="00287AC6">
      <w:pPr>
        <w:pStyle w:val="aff2"/>
        <w:rPr>
          <w:lang w:eastAsia="ru-RU"/>
        </w:rPr>
      </w:pPr>
      <w:r w:rsidRPr="002C4067">
        <w:rPr>
          <w:lang w:eastAsia="ru-RU"/>
        </w:rPr>
        <w:t xml:space="preserve">Расходы, связанные с производством и реализацией продукции (услуг) по регулируемым видам деятельности, включают следующие группы расходов: </w:t>
      </w:r>
    </w:p>
    <w:p w:rsidR="00D71A70" w:rsidRPr="00C333CF" w:rsidRDefault="00D71A70" w:rsidP="0060330C">
      <w:pPr>
        <w:pStyle w:val="afffffff8"/>
        <w:numPr>
          <w:ilvl w:val="0"/>
          <w:numId w:val="39"/>
        </w:numPr>
        <w:rPr>
          <w:lang w:eastAsia="ru-RU"/>
        </w:rPr>
      </w:pPr>
      <w:r w:rsidRPr="00C333CF">
        <w:rPr>
          <w:lang w:eastAsia="ru-RU"/>
        </w:rPr>
        <w:t xml:space="preserve">на топливо; </w:t>
      </w:r>
    </w:p>
    <w:p w:rsidR="00D71A70" w:rsidRPr="00C333CF" w:rsidRDefault="00D71A70" w:rsidP="0060330C">
      <w:pPr>
        <w:pStyle w:val="afffffff8"/>
        <w:numPr>
          <w:ilvl w:val="0"/>
          <w:numId w:val="39"/>
        </w:numPr>
        <w:rPr>
          <w:lang w:eastAsia="ru-RU"/>
        </w:rPr>
      </w:pPr>
      <w:r w:rsidRPr="00C333CF">
        <w:rPr>
          <w:lang w:eastAsia="ru-RU"/>
        </w:rPr>
        <w:t xml:space="preserve">на покупаемую электрическую и тепловую энергию; </w:t>
      </w:r>
    </w:p>
    <w:p w:rsidR="00D71A70" w:rsidRPr="00C333CF" w:rsidRDefault="00D71A70" w:rsidP="0060330C">
      <w:pPr>
        <w:pStyle w:val="afffffff8"/>
        <w:numPr>
          <w:ilvl w:val="0"/>
          <w:numId w:val="39"/>
        </w:numPr>
        <w:rPr>
          <w:lang w:eastAsia="ru-RU"/>
        </w:rPr>
      </w:pPr>
      <w:r w:rsidRPr="00C333CF">
        <w:rPr>
          <w:lang w:eastAsia="ru-RU"/>
        </w:rPr>
        <w:t xml:space="preserve">на оплату услуг, оказываемых организациями, осуществляющими регулируемую деятельность; </w:t>
      </w:r>
    </w:p>
    <w:p w:rsidR="00D71A70" w:rsidRPr="00C333CF" w:rsidRDefault="00D71A70" w:rsidP="0060330C">
      <w:pPr>
        <w:pStyle w:val="afffffff8"/>
        <w:numPr>
          <w:ilvl w:val="0"/>
          <w:numId w:val="39"/>
        </w:numPr>
        <w:rPr>
          <w:lang w:eastAsia="ru-RU"/>
        </w:rPr>
      </w:pPr>
      <w:r w:rsidRPr="00C333CF">
        <w:rPr>
          <w:lang w:eastAsia="ru-RU"/>
        </w:rPr>
        <w:t xml:space="preserve">на сырье и материалы; </w:t>
      </w:r>
    </w:p>
    <w:p w:rsidR="00D71A70" w:rsidRPr="00C333CF" w:rsidRDefault="00D71A70" w:rsidP="0060330C">
      <w:pPr>
        <w:pStyle w:val="afffffff8"/>
        <w:numPr>
          <w:ilvl w:val="0"/>
          <w:numId w:val="39"/>
        </w:numPr>
        <w:rPr>
          <w:lang w:eastAsia="ru-RU"/>
        </w:rPr>
      </w:pPr>
      <w:r w:rsidRPr="00C333CF">
        <w:rPr>
          <w:lang w:eastAsia="ru-RU"/>
        </w:rPr>
        <w:t xml:space="preserve">на ремонт основных средств; </w:t>
      </w:r>
    </w:p>
    <w:p w:rsidR="00D71A70" w:rsidRPr="00C333CF" w:rsidRDefault="00D71A70" w:rsidP="0060330C">
      <w:pPr>
        <w:pStyle w:val="afffffff8"/>
        <w:numPr>
          <w:ilvl w:val="0"/>
          <w:numId w:val="39"/>
        </w:numPr>
        <w:rPr>
          <w:lang w:eastAsia="ru-RU"/>
        </w:rPr>
      </w:pPr>
      <w:r w:rsidRPr="00C333CF">
        <w:rPr>
          <w:lang w:eastAsia="ru-RU"/>
        </w:rPr>
        <w:t xml:space="preserve">на оплату труда и отчисления на социальные нужды; </w:t>
      </w:r>
    </w:p>
    <w:p w:rsidR="00D71A70" w:rsidRPr="00C333CF" w:rsidRDefault="00D71A70" w:rsidP="0060330C">
      <w:pPr>
        <w:pStyle w:val="afffffff8"/>
        <w:numPr>
          <w:ilvl w:val="0"/>
          <w:numId w:val="39"/>
        </w:numPr>
        <w:rPr>
          <w:lang w:eastAsia="ru-RU"/>
        </w:rPr>
      </w:pPr>
      <w:r w:rsidRPr="00C333CF">
        <w:rPr>
          <w:lang w:eastAsia="ru-RU"/>
        </w:rPr>
        <w:t xml:space="preserve">на амортизацию основных средств и нематериальных активов; </w:t>
      </w:r>
    </w:p>
    <w:p w:rsidR="00D71A70" w:rsidRPr="00C333CF" w:rsidRDefault="00D71A70" w:rsidP="0060330C">
      <w:pPr>
        <w:pStyle w:val="afffffff8"/>
        <w:numPr>
          <w:ilvl w:val="0"/>
          <w:numId w:val="39"/>
        </w:numPr>
        <w:rPr>
          <w:lang w:eastAsia="ru-RU"/>
        </w:rPr>
      </w:pPr>
      <w:r w:rsidRPr="00C333CF">
        <w:rPr>
          <w:lang w:eastAsia="ru-RU"/>
        </w:rPr>
        <w:t>прочие расходы.</w:t>
      </w:r>
    </w:p>
    <w:p w:rsidR="00AB0258" w:rsidRPr="002C4067" w:rsidRDefault="00FC0CD1" w:rsidP="008511AE">
      <w:pPr>
        <w:pStyle w:val="a2"/>
      </w:pPr>
      <w:bookmarkStart w:id="332" w:name="_Toc162259221"/>
      <w:bookmarkStart w:id="333" w:name="_Toc165985107"/>
      <w:bookmarkStart w:id="334" w:name="_Toc205122251"/>
      <w:r w:rsidRPr="002C4067">
        <w:t>О</w:t>
      </w:r>
      <w:r w:rsidR="00274C31" w:rsidRPr="002C4067">
        <w:t>писание платы за подключение к системе теплоснабжения</w:t>
      </w:r>
      <w:bookmarkEnd w:id="332"/>
      <w:bookmarkEnd w:id="333"/>
      <w:bookmarkEnd w:id="334"/>
    </w:p>
    <w:p w:rsidR="00802512" w:rsidRPr="002C4067" w:rsidRDefault="00802512" w:rsidP="004222D3">
      <w:pPr>
        <w:pStyle w:val="aff2"/>
        <w:rPr>
          <w:lang w:eastAsia="ru-RU"/>
        </w:rPr>
      </w:pPr>
      <w:r w:rsidRPr="002C4067">
        <w:rPr>
          <w:lang w:eastAsia="ru-RU"/>
        </w:rPr>
        <w:t>Порядок установления платы за подключение был установлен Федеральным законом от 27.07.2010</w:t>
      </w:r>
      <w:r w:rsidR="00851204" w:rsidRPr="002C4067">
        <w:rPr>
          <w:lang w:eastAsia="ru-RU"/>
        </w:rPr>
        <w:t xml:space="preserve"> </w:t>
      </w:r>
      <w:r w:rsidR="00E07727">
        <w:rPr>
          <w:lang w:eastAsia="ru-RU"/>
        </w:rPr>
        <w:t>№ 1</w:t>
      </w:r>
      <w:r w:rsidRPr="002C4067">
        <w:rPr>
          <w:lang w:eastAsia="ru-RU"/>
        </w:rPr>
        <w:t xml:space="preserve">90-ФЗ «О теплоснабжении». </w:t>
      </w:r>
    </w:p>
    <w:p w:rsidR="00195F85" w:rsidRPr="002C4067" w:rsidRDefault="00802512" w:rsidP="004222D3">
      <w:pPr>
        <w:pStyle w:val="aff2"/>
        <w:rPr>
          <w:lang w:eastAsia="ru-RU"/>
        </w:rPr>
      </w:pPr>
      <w:r w:rsidRPr="002C4067">
        <w:rPr>
          <w:lang w:eastAsia="ru-RU"/>
        </w:rPr>
        <w:t xml:space="preserve">Законом определены некоторые понятия: </w:t>
      </w:r>
    </w:p>
    <w:p w:rsidR="00195F85" w:rsidRPr="002C4067" w:rsidRDefault="00802512" w:rsidP="0060330C">
      <w:pPr>
        <w:pStyle w:val="afffffff8"/>
        <w:numPr>
          <w:ilvl w:val="0"/>
          <w:numId w:val="40"/>
        </w:numPr>
      </w:pPr>
      <w:r w:rsidRPr="002C4067">
        <w:t>плата за подключение к системе теплоснабжения – плата, которую вносят лица, осуществляющие строительство здания, строения, сооружения, подключаем</w:t>
      </w:r>
      <w:r w:rsidR="0099333E">
        <w:t>ого</w:t>
      </w:r>
      <w:r w:rsidRPr="002C4067">
        <w:t xml:space="preserve">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w:t>
      </w:r>
      <w:r w:rsidR="00B118BF" w:rsidRPr="002C4067">
        <w:t>нагрузки реконструируем</w:t>
      </w:r>
      <w:r w:rsidR="0099333E">
        <w:t>ого</w:t>
      </w:r>
      <w:r w:rsidR="00B118BF" w:rsidRPr="002C4067">
        <w:t xml:space="preserve"> здани</w:t>
      </w:r>
      <w:r w:rsidR="0099333E">
        <w:t>я</w:t>
      </w:r>
      <w:r w:rsidRPr="002C4067">
        <w:t xml:space="preserve">, строения, сооружения; </w:t>
      </w:r>
    </w:p>
    <w:p w:rsidR="00802512" w:rsidRDefault="00802512" w:rsidP="0060330C">
      <w:pPr>
        <w:pStyle w:val="afffffff8"/>
        <w:numPr>
          <w:ilvl w:val="0"/>
          <w:numId w:val="40"/>
        </w:numPr>
      </w:pPr>
      <w:r w:rsidRPr="002C4067">
        <w:t>резервная тепловая мощность –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 но не потребляющих тепловой энергии, теплоносителя.</w:t>
      </w:r>
      <w:r w:rsidR="00851204" w:rsidRPr="002C4067">
        <w:t xml:space="preserve"> </w:t>
      </w:r>
    </w:p>
    <w:p w:rsidR="00802512" w:rsidRPr="002C4067" w:rsidRDefault="00802512" w:rsidP="009F4EE4">
      <w:pPr>
        <w:pStyle w:val="aff2"/>
        <w:rPr>
          <w:lang w:eastAsia="ru-RU"/>
        </w:rPr>
      </w:pPr>
      <w:r w:rsidRPr="002C4067">
        <w:rPr>
          <w:lang w:eastAsia="ru-RU"/>
        </w:rPr>
        <w:t xml:space="preserve">Полномочия по регулированию </w:t>
      </w:r>
      <w:r w:rsidR="00B118BF" w:rsidRPr="002C4067">
        <w:rPr>
          <w:lang w:eastAsia="ru-RU"/>
        </w:rPr>
        <w:t>платы за подключение к системе теплоснабжения</w:t>
      </w:r>
      <w:r w:rsidRPr="002C4067">
        <w:rPr>
          <w:lang w:eastAsia="ru-RU"/>
        </w:rPr>
        <w:t xml:space="preserve"> переданы органам исполнительной власти субъектов Российской Федерации в области государственного регулирования цен (тарифов). </w:t>
      </w:r>
    </w:p>
    <w:p w:rsidR="00802512" w:rsidRPr="002C4067" w:rsidRDefault="00802512" w:rsidP="009F4EE4">
      <w:pPr>
        <w:pStyle w:val="aff2"/>
        <w:rPr>
          <w:lang w:eastAsia="ru-RU"/>
        </w:rPr>
      </w:pPr>
      <w:r w:rsidRPr="002C4067">
        <w:rPr>
          <w:lang w:eastAsia="ru-RU"/>
        </w:rPr>
        <w:t xml:space="preserve">Законом также определено, что плата за подключение к системе теплоснабжения устанавливается органом регулирования в расчете на единицу мощности подключаемой тепловой нагрузки и может быть дифференцирована в зависимости от параметров данного подключения, определенных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w:t>
      </w:r>
    </w:p>
    <w:p w:rsidR="00802512" w:rsidRPr="002C4067" w:rsidRDefault="00802512" w:rsidP="009F4EE4">
      <w:pPr>
        <w:pStyle w:val="aff2"/>
        <w:rPr>
          <w:lang w:eastAsia="ru-RU"/>
        </w:rPr>
      </w:pPr>
      <w:r w:rsidRPr="002C4067">
        <w:rPr>
          <w:lang w:eastAsia="ru-RU"/>
        </w:rPr>
        <w:t>Плата за подключение к системе теплоснабжения в случае отсутствия технической возможности подключения для каждого потребителя, в том числе застройщика, устанавливается в индивидуальном порядке.</w:t>
      </w:r>
    </w:p>
    <w:p w:rsidR="00AB0258" w:rsidRPr="002C4067" w:rsidRDefault="00880C53" w:rsidP="008511AE">
      <w:pPr>
        <w:pStyle w:val="a2"/>
      </w:pPr>
      <w:bookmarkStart w:id="335" w:name="_Toc162259222"/>
      <w:bookmarkStart w:id="336" w:name="_Toc165985108"/>
      <w:bookmarkStart w:id="337" w:name="_Toc205122252"/>
      <w:r w:rsidRPr="002C4067">
        <w:lastRenderedPageBreak/>
        <w:t>О</w:t>
      </w:r>
      <w:r w:rsidR="00A14618" w:rsidRPr="002C4067">
        <w:t>писание</w:t>
      </w:r>
      <w:r w:rsidR="00AB0258" w:rsidRPr="002C4067">
        <w:t xml:space="preserve"> платы за услуги по поддержанию резервной тепловой мощности, в том числе для социально </w:t>
      </w:r>
      <w:r w:rsidR="00274C31" w:rsidRPr="002C4067">
        <w:t>значимых категорий потребителей</w:t>
      </w:r>
      <w:bookmarkEnd w:id="335"/>
      <w:bookmarkEnd w:id="336"/>
      <w:bookmarkEnd w:id="337"/>
    </w:p>
    <w:p w:rsidR="00AB0258" w:rsidRPr="002C4067" w:rsidRDefault="00343B5C" w:rsidP="00367657">
      <w:pPr>
        <w:pStyle w:val="aff2"/>
      </w:pPr>
      <w:r w:rsidRPr="002C4067">
        <w:t>Согласно Постановлени</w:t>
      </w:r>
      <w:r w:rsidR="0099333E">
        <w:t>ю</w:t>
      </w:r>
      <w:r w:rsidRPr="002C4067">
        <w:t xml:space="preserve"> Правительства от 22</w:t>
      </w:r>
      <w:r w:rsidR="00F649CA" w:rsidRPr="002C4067">
        <w:t>.10.</w:t>
      </w:r>
      <w:r w:rsidRPr="002C4067">
        <w:t xml:space="preserve">2012 </w:t>
      </w:r>
      <w:r w:rsidR="00E07727">
        <w:t>№ 1</w:t>
      </w:r>
      <w:r w:rsidRPr="002C4067">
        <w:t>075 «</w:t>
      </w:r>
      <w:r w:rsidR="003965AF" w:rsidRPr="002C4067">
        <w:t>О ценообразовании в сфере теплоснабжения</w:t>
      </w:r>
      <w:r w:rsidRPr="002C4067">
        <w:t>» плата за услуги по поддержанию резервной тепловой мощности устанавливается органами регулирования для категорий (групп) социально значимых потребителей, если указанные потребители не потребляют тепловую энергию, но не осуществили отсоединение принадлежащих им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w:t>
      </w:r>
    </w:p>
    <w:p w:rsidR="00343B5C" w:rsidRPr="002C4067" w:rsidRDefault="00343B5C" w:rsidP="00367657">
      <w:pPr>
        <w:pStyle w:val="aff2"/>
      </w:pPr>
      <w:r w:rsidRPr="002C4067">
        <w:t xml:space="preserve">Плата за услуги по поддержанию резервной тепловой мощности устанавливается органами регулирования за услуги, оказываемые: </w:t>
      </w:r>
    </w:p>
    <w:p w:rsidR="00343B5C" w:rsidRPr="00C333CF" w:rsidRDefault="00343B5C" w:rsidP="0060330C">
      <w:pPr>
        <w:pStyle w:val="afffffff8"/>
        <w:numPr>
          <w:ilvl w:val="0"/>
          <w:numId w:val="41"/>
        </w:numPr>
      </w:pPr>
      <w:r w:rsidRPr="00C333CF">
        <w:t>регулируемыми организациями, мощность тепловых источников и (или) тепловых сетей которых используется для поддержания резервной мощности в соответствии со схемой тепло</w:t>
      </w:r>
      <w:r w:rsidR="00F649CA" w:rsidRPr="00C333CF">
        <w:t>снабжения</w:t>
      </w:r>
      <w:r w:rsidRPr="00C333CF">
        <w:t xml:space="preserve"> - для оказания указанных услуг единой теплоснабжающей организации; </w:t>
      </w:r>
    </w:p>
    <w:p w:rsidR="00343B5C" w:rsidRPr="00C333CF" w:rsidRDefault="00343B5C" w:rsidP="0060330C">
      <w:pPr>
        <w:pStyle w:val="afffffff8"/>
        <w:numPr>
          <w:ilvl w:val="0"/>
          <w:numId w:val="41"/>
        </w:numPr>
      </w:pPr>
      <w:r w:rsidRPr="00C333CF">
        <w:t xml:space="preserve">единой теплоснабжающей организацией в зоне ее деятельности категориям (группам) социально значимых потребителей, находящимся в зоне деятельности единой теплоснабжающей организации. </w:t>
      </w:r>
    </w:p>
    <w:p w:rsidR="00343B5C" w:rsidRPr="002C4067" w:rsidRDefault="00343B5C" w:rsidP="00367657">
      <w:pPr>
        <w:pStyle w:val="aff2"/>
      </w:pPr>
      <w:r w:rsidRPr="002C4067">
        <w:t xml:space="preserve">Плата за услуги по поддержанию резервной тепловой мощности единой теплоснабжающей организации устанавливается равной ставке за мощность единого тарифа на тепловую энергию (мощность) в зоне ее деятельности или, если в зоне ее деятельности установлен одноставочный единый тариф на тепловую энергию (мощность), равной ставке за мощность двухставочного единого тарифа на тепловую энергию (мощность). </w:t>
      </w:r>
    </w:p>
    <w:p w:rsidR="00343B5C" w:rsidRPr="002C4067" w:rsidRDefault="00343B5C" w:rsidP="00367657">
      <w:pPr>
        <w:pStyle w:val="aff2"/>
      </w:pPr>
      <w:r w:rsidRPr="002C4067">
        <w:t xml:space="preserve">К социально значимым потребителям, для которых устанавливается плата за услуги по поддержанию резервной тепловой мощности, относятся следующие категории (группы) потребителей: </w:t>
      </w:r>
    </w:p>
    <w:p w:rsidR="00343B5C" w:rsidRPr="00C333CF" w:rsidRDefault="00343B5C" w:rsidP="0060330C">
      <w:pPr>
        <w:pStyle w:val="afffffff8"/>
        <w:numPr>
          <w:ilvl w:val="0"/>
          <w:numId w:val="42"/>
        </w:numPr>
      </w:pPr>
      <w:r w:rsidRPr="00C333CF">
        <w:t xml:space="preserve">физические лица, приобретающие тепловую энергию в целях потребления в населенных пунктах и жилых зонах при воинских частях; </w:t>
      </w:r>
    </w:p>
    <w:p w:rsidR="00343B5C" w:rsidRPr="00C333CF" w:rsidRDefault="00343B5C" w:rsidP="0060330C">
      <w:pPr>
        <w:pStyle w:val="afffffff8"/>
        <w:numPr>
          <w:ilvl w:val="0"/>
          <w:numId w:val="42"/>
        </w:numPr>
      </w:pPr>
      <w:r w:rsidRPr="00C333CF">
        <w:t xml:space="preserve">исполнители коммунальных услуг, приобретающие тепловую энергию в целях обеспечения предоставления собственникам и пользователям помещений в многоквартирных домах или жилых домах коммунальной услуги теплоснабжения и (или) горячего водоснабжения с использованием открытых систем теплоснабжения (горячего водоснабжения) в объемах их фактического потребления и объемах тепловой энергии, израсходованной на места общего пользования; </w:t>
      </w:r>
    </w:p>
    <w:p w:rsidR="00343B5C" w:rsidRPr="00C333CF" w:rsidRDefault="00343B5C" w:rsidP="0060330C">
      <w:pPr>
        <w:pStyle w:val="afffffff8"/>
        <w:numPr>
          <w:ilvl w:val="0"/>
          <w:numId w:val="42"/>
        </w:numPr>
      </w:pPr>
      <w:r w:rsidRPr="00C333CF">
        <w:t xml:space="preserve">теплоснабжающие организации, приобретающие тепловую энергию в целях дальнейшей продажи физическим лицам и (или) исполнителям коммунальной услуги теплоснабжения, в объемах фактического потребления физических лиц и объемах тепловой энергии, израсходованной на места общего пользования; </w:t>
      </w:r>
    </w:p>
    <w:p w:rsidR="00343B5C" w:rsidRPr="00C333CF" w:rsidRDefault="00343B5C" w:rsidP="0060330C">
      <w:pPr>
        <w:pStyle w:val="afffffff8"/>
        <w:numPr>
          <w:ilvl w:val="0"/>
          <w:numId w:val="42"/>
        </w:numPr>
      </w:pPr>
      <w:r w:rsidRPr="00C333CF">
        <w:t xml:space="preserve">религиозные организации; </w:t>
      </w:r>
    </w:p>
    <w:p w:rsidR="00343B5C" w:rsidRPr="00C333CF" w:rsidRDefault="00343B5C" w:rsidP="0060330C">
      <w:pPr>
        <w:pStyle w:val="afffffff8"/>
        <w:numPr>
          <w:ilvl w:val="0"/>
          <w:numId w:val="42"/>
        </w:numPr>
      </w:pPr>
      <w:r w:rsidRPr="00C333CF">
        <w:t>бюджетные и казенные учреждения, осуществляющие</w:t>
      </w:r>
      <w:r w:rsidR="008E4EBE" w:rsidRPr="00C333CF">
        <w:t>,</w:t>
      </w:r>
      <w:r w:rsidRPr="00C333CF">
        <w:t xml:space="preserve"> в том числе</w:t>
      </w:r>
      <w:r w:rsidR="008E4EBE" w:rsidRPr="00C333CF">
        <w:t>,</w:t>
      </w:r>
      <w:r w:rsidRPr="00C333CF">
        <w:t xml:space="preserve"> деятельность в сфере науки, образования, здравоохранения, культуры, социальной защиты, занятости населения, физической культуры и спорта; </w:t>
      </w:r>
    </w:p>
    <w:p w:rsidR="00343B5C" w:rsidRPr="00C333CF" w:rsidRDefault="00343B5C" w:rsidP="0060330C">
      <w:pPr>
        <w:pStyle w:val="afffffff8"/>
        <w:numPr>
          <w:ilvl w:val="0"/>
          <w:numId w:val="42"/>
        </w:numPr>
      </w:pPr>
      <w:r w:rsidRPr="00C333CF">
        <w:t xml:space="preserve">воинские части Министерства обороны Российской Федерации, Министерства внутренних дел Российской Федерации, Федеральной службы безопасности Российской Федерации, Министерства Российской Федерации по делам гражданской обороны, чрезвычайным </w:t>
      </w:r>
      <w:r w:rsidRPr="00C333CF">
        <w:lastRenderedPageBreak/>
        <w:t xml:space="preserve">ситуациям и ликвидации последствий стихийных бедствий и Федеральной службы охраны Российской Федерации; </w:t>
      </w:r>
    </w:p>
    <w:p w:rsidR="00343B5C" w:rsidRPr="00C333CF" w:rsidRDefault="00343B5C" w:rsidP="0060330C">
      <w:pPr>
        <w:pStyle w:val="afffffff8"/>
        <w:numPr>
          <w:ilvl w:val="0"/>
          <w:numId w:val="42"/>
        </w:numPr>
      </w:pPr>
      <w:r w:rsidRPr="00C333CF">
        <w:t xml:space="preserve">исправительно-трудовые учреждения, следственные изоляторы, тюрьмы. </w:t>
      </w:r>
    </w:p>
    <w:p w:rsidR="00AD5E0A" w:rsidRDefault="00343B5C" w:rsidP="00367657">
      <w:pPr>
        <w:pStyle w:val="aff2"/>
      </w:pPr>
      <w:r w:rsidRPr="004D0857">
        <w:t xml:space="preserve">Плата за услуги по поддержанию резервной тепловой мощности </w:t>
      </w:r>
      <w:r w:rsidR="005646C5" w:rsidRPr="004D0857">
        <w:t>н</w:t>
      </w:r>
      <w:r w:rsidR="00267729" w:rsidRPr="004D0857">
        <w:t>а территории</w:t>
      </w:r>
      <w:r w:rsidR="00D458C1" w:rsidRPr="004D0857">
        <w:t xml:space="preserve"> </w:t>
      </w:r>
      <w:r w:rsidR="001F37EA" w:rsidRPr="004D0857">
        <w:t xml:space="preserve">округа </w:t>
      </w:r>
      <w:r w:rsidRPr="004D0857">
        <w:t>регулирующими органами не устанавливалась.</w:t>
      </w:r>
    </w:p>
    <w:p w:rsidR="00A14618" w:rsidRPr="00C333CF" w:rsidRDefault="00880C53" w:rsidP="008511AE">
      <w:pPr>
        <w:pStyle w:val="a2"/>
        <w:rPr>
          <w:rStyle w:val="ed"/>
        </w:rPr>
      </w:pPr>
      <w:bookmarkStart w:id="338" w:name="_Toc162259223"/>
      <w:bookmarkStart w:id="339" w:name="_Toc165985109"/>
      <w:bookmarkStart w:id="340" w:name="_Toc205122253"/>
      <w:r w:rsidRPr="00C333CF">
        <w:rPr>
          <w:rStyle w:val="ed"/>
        </w:rPr>
        <w:t>О</w:t>
      </w:r>
      <w:r w:rsidR="00274C31" w:rsidRPr="00C333CF">
        <w:rPr>
          <w:rStyle w:val="ed"/>
        </w:rPr>
        <w:t>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338"/>
      <w:bookmarkEnd w:id="339"/>
      <w:bookmarkEnd w:id="340"/>
    </w:p>
    <w:p w:rsidR="00FD6194" w:rsidRPr="002C4067" w:rsidRDefault="00C6704F" w:rsidP="00367657">
      <w:pPr>
        <w:pStyle w:val="aff2"/>
      </w:pPr>
      <w:r w:rsidRPr="002C4067">
        <w:t xml:space="preserve">В соответствии с п.1 ст. </w:t>
      </w:r>
      <w:r w:rsidR="00FD6194" w:rsidRPr="002C4067">
        <w:t xml:space="preserve">23.3 </w:t>
      </w:r>
      <w:r w:rsidR="003965AF" w:rsidRPr="002C4067">
        <w:t xml:space="preserve">Федерального закона от 27.07.2010 </w:t>
      </w:r>
      <w:r w:rsidR="00E07727">
        <w:t>№ 1</w:t>
      </w:r>
      <w:r w:rsidR="003965AF" w:rsidRPr="002C4067">
        <w:t>90-ФЗ «О теплоснабжении»</w:t>
      </w:r>
      <w:r w:rsidR="00880C53" w:rsidRPr="002C4067">
        <w:t xml:space="preserve"> к</w:t>
      </w:r>
      <w:r w:rsidR="00FD6194" w:rsidRPr="002C4067">
        <w:rPr>
          <w:rStyle w:val="blk"/>
        </w:rPr>
        <w:t xml:space="preserve"> ценовым зонам теплоснабжения могут быть отнесены поселение, городской округ, соответствующие следующим критериям:</w:t>
      </w:r>
    </w:p>
    <w:p w:rsidR="00FD6194" w:rsidRPr="00C333CF" w:rsidRDefault="00FD6194" w:rsidP="0060330C">
      <w:pPr>
        <w:pStyle w:val="afffffff8"/>
        <w:numPr>
          <w:ilvl w:val="0"/>
          <w:numId w:val="43"/>
        </w:numPr>
      </w:pPr>
      <w:bookmarkStart w:id="341" w:name="dst100631"/>
      <w:bookmarkEnd w:id="341"/>
      <w:r w:rsidRPr="00C333CF">
        <w:rPr>
          <w:rStyle w:val="blk"/>
        </w:rPr>
        <w:t xml:space="preserve">наличие утвержденной схемы теплоснабжения </w:t>
      </w:r>
      <w:r w:rsidR="00633D83" w:rsidRPr="00633D83">
        <w:rPr>
          <w:rStyle w:val="blk"/>
        </w:rPr>
        <w:t>поселения, муниципального округа, городского округа, города федерального значения</w:t>
      </w:r>
      <w:r w:rsidRPr="00C333CF">
        <w:rPr>
          <w:rStyle w:val="blk"/>
        </w:rPr>
        <w:t>;</w:t>
      </w:r>
    </w:p>
    <w:p w:rsidR="00FD6194" w:rsidRPr="00C333CF" w:rsidRDefault="00FD6194" w:rsidP="0060330C">
      <w:pPr>
        <w:pStyle w:val="afffffff8"/>
        <w:numPr>
          <w:ilvl w:val="0"/>
          <w:numId w:val="43"/>
        </w:numPr>
      </w:pPr>
      <w:bookmarkStart w:id="342" w:name="dst100632"/>
      <w:bookmarkEnd w:id="342"/>
      <w:r w:rsidRPr="00C333CF">
        <w:rPr>
          <w:rStyle w:val="blk"/>
        </w:rPr>
        <w:t>пятьдесят и более процентов суммарной установленной мощности источников тепловой энергии, указанных в схеме теплоснабжения, составляют источники тепловой энергии, функционирующие в режиме комбинированной выработки электрической и тепловой энергии;</w:t>
      </w:r>
    </w:p>
    <w:p w:rsidR="00FD6194" w:rsidRPr="002C4067" w:rsidRDefault="00FD6194" w:rsidP="0060330C">
      <w:pPr>
        <w:pStyle w:val="afffffff8"/>
        <w:numPr>
          <w:ilvl w:val="0"/>
          <w:numId w:val="43"/>
        </w:numPr>
      </w:pPr>
      <w:bookmarkStart w:id="343" w:name="dst100633"/>
      <w:bookmarkEnd w:id="343"/>
      <w:r w:rsidRPr="002C4067">
        <w:rPr>
          <w:rStyle w:val="blk"/>
        </w:rPr>
        <w:t xml:space="preserve">наличие совместного обращения в Правительство Российской Федерации об отнесении </w:t>
      </w:r>
      <w:r w:rsidR="00633D83" w:rsidRPr="00633D83">
        <w:rPr>
          <w:rStyle w:val="blk"/>
        </w:rPr>
        <w:t>поселения, муниципального округа, городского округа, города федерального значения</w:t>
      </w:r>
      <w:r w:rsidRPr="002C4067">
        <w:rPr>
          <w:rStyle w:val="blk"/>
        </w:rPr>
        <w:t xml:space="preserve"> к ценовой зоне теплоснабжения от исполнительно-распорядительного органа муниципального образования и единой теплоснабжающей организации (нескольких единых теплоснабжающих организаций), в зоне деятельности которой находятся источники тепловой энергии, суммарная установленная мощность которых составляет пятьдесят и более процентов суммарной установленной мощности источников тепловой энергии, указанных в схеме теплоснабжения </w:t>
      </w:r>
      <w:r w:rsidR="00633D83" w:rsidRPr="00633D83">
        <w:rPr>
          <w:rStyle w:val="blk"/>
        </w:rPr>
        <w:t>поселения, муниципального округа, городского округа, города федерального значения</w:t>
      </w:r>
      <w:r w:rsidRPr="002C4067">
        <w:rPr>
          <w:rStyle w:val="blk"/>
        </w:rPr>
        <w:t xml:space="preserve">. Совместное обращение об отнесении </w:t>
      </w:r>
      <w:r w:rsidR="00633D83" w:rsidRPr="00633D83">
        <w:rPr>
          <w:rStyle w:val="blk"/>
        </w:rPr>
        <w:t>поселения, муниципального округа, городского округа, города федерального значения</w:t>
      </w:r>
      <w:r w:rsidRPr="002C4067">
        <w:rPr>
          <w:rStyle w:val="blk"/>
        </w:rPr>
        <w:t xml:space="preserve"> к ценовой зоне теплоснабжения включает в себя</w:t>
      </w:r>
      <w:r w:rsidR="008E4EBE" w:rsidRPr="002C4067">
        <w:rPr>
          <w:rStyle w:val="blk"/>
        </w:rPr>
        <w:t>,</w:t>
      </w:r>
      <w:r w:rsidRPr="002C4067">
        <w:rPr>
          <w:rStyle w:val="blk"/>
        </w:rPr>
        <w:t xml:space="preserve"> в том числе</w:t>
      </w:r>
      <w:r w:rsidR="008E4EBE" w:rsidRPr="002C4067">
        <w:rPr>
          <w:rStyle w:val="blk"/>
        </w:rPr>
        <w:t>,</w:t>
      </w:r>
      <w:r w:rsidRPr="002C4067">
        <w:rPr>
          <w:rStyle w:val="blk"/>
        </w:rPr>
        <w:t xml:space="preserve"> обязательства единой теплоснабжающей организации и исполнительно-распорядительного органа муниципального образования по исполнению соответствующих обязательств, уста</w:t>
      </w:r>
      <w:r w:rsidRPr="00367657">
        <w:rPr>
          <w:rStyle w:val="blk"/>
        </w:rPr>
        <w:t>новленных для них</w:t>
      </w:r>
      <w:r w:rsidR="007A50DE" w:rsidRPr="00367657">
        <w:rPr>
          <w:rStyle w:val="blk"/>
        </w:rPr>
        <w:t xml:space="preserve"> </w:t>
      </w:r>
      <w:hyperlink r:id="rId55" w:anchor="dst100760" w:history="1">
        <w:r w:rsidRPr="00367657">
          <w:rPr>
            <w:rStyle w:val="aff3"/>
            <w:color w:val="auto"/>
            <w:u w:val="none"/>
          </w:rPr>
          <w:t>частями 14</w:t>
        </w:r>
      </w:hyperlink>
      <w:r w:rsidR="007A50DE" w:rsidRPr="00367657">
        <w:t xml:space="preserve"> </w:t>
      </w:r>
      <w:r w:rsidRPr="00367657">
        <w:rPr>
          <w:rStyle w:val="blk"/>
        </w:rPr>
        <w:t>-</w:t>
      </w:r>
      <w:r w:rsidR="007A50DE" w:rsidRPr="00367657">
        <w:rPr>
          <w:rStyle w:val="blk"/>
        </w:rPr>
        <w:t xml:space="preserve"> </w:t>
      </w:r>
      <w:hyperlink r:id="rId56" w:anchor="dst100773" w:history="1">
        <w:r w:rsidRPr="00367657">
          <w:rPr>
            <w:rStyle w:val="aff3"/>
            <w:color w:val="auto"/>
            <w:u w:val="none"/>
          </w:rPr>
          <w:t>18 статьи 23.13</w:t>
        </w:r>
      </w:hyperlink>
      <w:r w:rsidR="007A50DE" w:rsidRPr="00367657">
        <w:t xml:space="preserve"> </w:t>
      </w:r>
      <w:r w:rsidRPr="00367657">
        <w:rPr>
          <w:rStyle w:val="blk"/>
        </w:rPr>
        <w:t>настоящего Федерального закона;</w:t>
      </w:r>
    </w:p>
    <w:p w:rsidR="00FD6194" w:rsidRPr="002C4067" w:rsidRDefault="00FD6194" w:rsidP="0060330C">
      <w:pPr>
        <w:pStyle w:val="afffffff8"/>
        <w:numPr>
          <w:ilvl w:val="0"/>
          <w:numId w:val="43"/>
        </w:numPr>
        <w:rPr>
          <w:rStyle w:val="blk"/>
        </w:rPr>
      </w:pPr>
      <w:bookmarkStart w:id="344" w:name="dst100634"/>
      <w:bookmarkEnd w:id="344"/>
      <w:r w:rsidRPr="002C4067">
        <w:rPr>
          <w:rStyle w:val="blk"/>
        </w:rPr>
        <w:t xml:space="preserve">наличие согласия высшего исполнительного органа государственной власти субъекта Российской Федерации на отнесение </w:t>
      </w:r>
      <w:r w:rsidR="00633D83" w:rsidRPr="00633D83">
        <w:rPr>
          <w:rStyle w:val="blk"/>
        </w:rPr>
        <w:t>поселения, муниципального округа, городского округа, города федерального значения</w:t>
      </w:r>
      <w:r w:rsidRPr="002C4067">
        <w:rPr>
          <w:rStyle w:val="blk"/>
        </w:rPr>
        <w:t>, находящихся на территории субъекта Российской Федерации, к ценовой зоне теплоснабжения.</w:t>
      </w:r>
    </w:p>
    <w:p w:rsidR="00E54DAB" w:rsidRPr="002C4067" w:rsidRDefault="00F84461" w:rsidP="00367657">
      <w:pPr>
        <w:pStyle w:val="aff2"/>
      </w:pPr>
      <w:r w:rsidRPr="002C4067">
        <w:t>Территория</w:t>
      </w:r>
      <w:r w:rsidR="00D458C1" w:rsidRPr="002C4067">
        <w:t xml:space="preserve"> </w:t>
      </w:r>
      <w:r w:rsidR="00633D83">
        <w:t>округа</w:t>
      </w:r>
      <w:r w:rsidR="00AF3615" w:rsidRPr="002C4067">
        <w:t xml:space="preserve"> </w:t>
      </w:r>
      <w:r w:rsidR="00F56C26" w:rsidRPr="002C4067">
        <w:t>не относится к ценовой зоне теплоснабжения.</w:t>
      </w:r>
      <w:r w:rsidR="00F32E1F" w:rsidRPr="002C4067">
        <w:t xml:space="preserve"> </w:t>
      </w:r>
    </w:p>
    <w:p w:rsidR="00A14618" w:rsidRPr="002C4067" w:rsidRDefault="000F34E7" w:rsidP="008511AE">
      <w:pPr>
        <w:pStyle w:val="a2"/>
      </w:pPr>
      <w:bookmarkStart w:id="345" w:name="_Toc162259224"/>
      <w:bookmarkStart w:id="346" w:name="_Toc165985110"/>
      <w:bookmarkStart w:id="347" w:name="_Toc205122254"/>
      <w:r w:rsidRPr="002C4067">
        <w:rPr>
          <w:rStyle w:val="ed"/>
        </w:rPr>
        <w:t>О</w:t>
      </w:r>
      <w:r w:rsidR="00274C31" w:rsidRPr="002C4067">
        <w:rPr>
          <w:rStyle w:val="ed"/>
        </w:rPr>
        <w:t>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345"/>
      <w:bookmarkEnd w:id="346"/>
      <w:bookmarkEnd w:id="347"/>
    </w:p>
    <w:p w:rsidR="00285883" w:rsidRDefault="00E14386" w:rsidP="00633D83">
      <w:pPr>
        <w:pStyle w:val="aff2"/>
      </w:pPr>
      <w:r w:rsidRPr="002C4067">
        <w:lastRenderedPageBreak/>
        <w:t xml:space="preserve">Изменение величины </w:t>
      </w:r>
      <w:r w:rsidR="00500E99" w:rsidRPr="002C4067">
        <w:t>средневзвешенного</w:t>
      </w:r>
      <w:r w:rsidRPr="002C4067">
        <w:t xml:space="preserve"> тарифа на тепловую энергию приведено в таблице </w:t>
      </w:r>
      <w:r w:rsidR="004D0857">
        <w:t>45</w:t>
      </w:r>
      <w:r w:rsidR="00633D83">
        <w:t>.</w:t>
      </w:r>
    </w:p>
    <w:p w:rsidR="00D71A70" w:rsidRDefault="00707985" w:rsidP="00367657">
      <w:pPr>
        <w:pStyle w:val="afffffffa"/>
        <w:rPr>
          <w:color w:val="000000" w:themeColor="text1"/>
        </w:rPr>
      </w:pPr>
      <w:r w:rsidRPr="00285883">
        <w:t xml:space="preserve">Таблица </w:t>
      </w:r>
      <w:r w:rsidR="00827E3F" w:rsidRPr="00285883">
        <w:rPr>
          <w:noProof/>
        </w:rPr>
        <w:fldChar w:fldCharType="begin"/>
      </w:r>
      <w:r w:rsidR="00A95700" w:rsidRPr="00285883">
        <w:rPr>
          <w:noProof/>
        </w:rPr>
        <w:instrText xml:space="preserve"> SEQ Таблица \* ARABIC </w:instrText>
      </w:r>
      <w:r w:rsidR="00827E3F" w:rsidRPr="00285883">
        <w:rPr>
          <w:noProof/>
        </w:rPr>
        <w:fldChar w:fldCharType="separate"/>
      </w:r>
      <w:r w:rsidR="00C83B43">
        <w:rPr>
          <w:noProof/>
        </w:rPr>
        <w:t>45</w:t>
      </w:r>
      <w:r w:rsidR="00827E3F" w:rsidRPr="00285883">
        <w:rPr>
          <w:noProof/>
        </w:rPr>
        <w:fldChar w:fldCharType="end"/>
      </w:r>
      <w:r w:rsidRPr="00285883">
        <w:rPr>
          <w:noProof/>
        </w:rPr>
        <w:t xml:space="preserve"> </w:t>
      </w:r>
      <w:r w:rsidRPr="00285883">
        <w:t xml:space="preserve">– </w:t>
      </w:r>
      <w:r w:rsidR="00D71A70" w:rsidRPr="00285883">
        <w:t>Динамика средневзвешенного тарифа</w:t>
      </w:r>
      <w:r w:rsidR="00285883">
        <w:t xml:space="preserve"> для населения</w:t>
      </w:r>
      <w:r w:rsidR="00D71A70" w:rsidRPr="00285883">
        <w:t xml:space="preserve"> н</w:t>
      </w:r>
      <w:r w:rsidR="00D406F3" w:rsidRPr="00285883">
        <w:t xml:space="preserve">а отпущенную тепловую энергию </w:t>
      </w:r>
      <w:r w:rsidR="00CD3663" w:rsidRPr="00285883">
        <w:t xml:space="preserve">за </w:t>
      </w:r>
      <w:r w:rsidR="009C38E7" w:rsidRPr="00285883">
        <w:t xml:space="preserve">период </w:t>
      </w:r>
      <w:r w:rsidR="00CD3663" w:rsidRPr="00285883">
        <w:rPr>
          <w:color w:val="000000" w:themeColor="text1"/>
        </w:rPr>
        <w:t>с 20</w:t>
      </w:r>
      <w:r w:rsidR="00E11B7B" w:rsidRPr="00285883">
        <w:rPr>
          <w:color w:val="000000" w:themeColor="text1"/>
        </w:rPr>
        <w:t>2</w:t>
      </w:r>
      <w:r w:rsidR="00285883" w:rsidRPr="00285883">
        <w:rPr>
          <w:color w:val="000000" w:themeColor="text1"/>
        </w:rPr>
        <w:t>2</w:t>
      </w:r>
      <w:r w:rsidR="00D71A70" w:rsidRPr="00285883">
        <w:rPr>
          <w:color w:val="000000" w:themeColor="text1"/>
        </w:rPr>
        <w:t xml:space="preserve"> по 202</w:t>
      </w:r>
      <w:r w:rsidR="00285883" w:rsidRPr="00285883">
        <w:rPr>
          <w:color w:val="000000" w:themeColor="text1"/>
        </w:rPr>
        <w:t>5</w:t>
      </w:r>
      <w:r w:rsidR="00CD3663" w:rsidRPr="00285883">
        <w:rPr>
          <w:color w:val="000000" w:themeColor="text1"/>
        </w:rPr>
        <w:t xml:space="preserve"> </w:t>
      </w:r>
      <w:r w:rsidR="00D71A70" w:rsidRPr="00285883">
        <w:rPr>
          <w:color w:val="000000" w:themeColor="text1"/>
        </w:rPr>
        <w:t>гг</w:t>
      </w:r>
      <w:r w:rsidR="00367657" w:rsidRPr="00285883">
        <w:rPr>
          <w:color w:val="000000" w:themeColor="text1"/>
        </w:rPr>
        <w:t>.</w:t>
      </w:r>
      <w:r w:rsidR="00D71A70" w:rsidRPr="005D33A1">
        <w:rPr>
          <w:color w:val="000000" w:themeColor="text1"/>
        </w:rPr>
        <w:t xml:space="preserve"> </w:t>
      </w:r>
    </w:p>
    <w:tbl>
      <w:tblPr>
        <w:tblW w:w="5000" w:type="pct"/>
        <w:tblLook w:val="04A0"/>
      </w:tblPr>
      <w:tblGrid>
        <w:gridCol w:w="597"/>
        <w:gridCol w:w="3429"/>
        <w:gridCol w:w="1130"/>
        <w:gridCol w:w="1359"/>
        <w:gridCol w:w="1305"/>
        <w:gridCol w:w="1305"/>
        <w:gridCol w:w="1296"/>
      </w:tblGrid>
      <w:tr w:rsidR="00DA152A" w:rsidRPr="00DA152A" w:rsidTr="00DA152A">
        <w:trPr>
          <w:trHeight w:val="660"/>
        </w:trPr>
        <w:tc>
          <w:tcPr>
            <w:tcW w:w="2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A152A" w:rsidRPr="00C83B43" w:rsidRDefault="00DA152A" w:rsidP="00C83B43">
            <w:pPr>
              <w:pStyle w:val="afffffff0"/>
              <w:rPr>
                <w:b/>
                <w:bCs/>
                <w:lang w:eastAsia="ru-RU"/>
              </w:rPr>
            </w:pPr>
            <w:r w:rsidRPr="00C83B43">
              <w:rPr>
                <w:b/>
                <w:bCs/>
                <w:lang w:eastAsia="ru-RU"/>
              </w:rPr>
              <w:t>№ п/п</w:t>
            </w:r>
          </w:p>
        </w:tc>
        <w:tc>
          <w:tcPr>
            <w:tcW w:w="1645" w:type="pct"/>
            <w:tcBorders>
              <w:top w:val="single" w:sz="4" w:space="0" w:color="auto"/>
              <w:left w:val="nil"/>
              <w:bottom w:val="single" w:sz="4" w:space="0" w:color="auto"/>
              <w:right w:val="single" w:sz="4" w:space="0" w:color="auto"/>
            </w:tcBorders>
            <w:shd w:val="clear" w:color="auto" w:fill="auto"/>
            <w:vAlign w:val="center"/>
            <w:hideMark/>
          </w:tcPr>
          <w:p w:rsidR="00DA152A" w:rsidRPr="00C83B43" w:rsidRDefault="00DA152A" w:rsidP="00C83B43">
            <w:pPr>
              <w:pStyle w:val="afffffff0"/>
              <w:rPr>
                <w:b/>
                <w:bCs/>
                <w:lang w:eastAsia="ru-RU"/>
              </w:rPr>
            </w:pPr>
            <w:r w:rsidRPr="00C83B43">
              <w:rPr>
                <w:b/>
                <w:bCs/>
                <w:lang w:eastAsia="ru-RU"/>
              </w:rPr>
              <w:t>Тариф на тепловую энергию</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A152A" w:rsidRPr="00C83B43" w:rsidRDefault="00DA152A" w:rsidP="00C83B43">
            <w:pPr>
              <w:pStyle w:val="afffffff0"/>
              <w:rPr>
                <w:b/>
                <w:bCs/>
                <w:lang w:eastAsia="ru-RU"/>
              </w:rPr>
            </w:pPr>
            <w:r w:rsidRPr="00C83B43">
              <w:rPr>
                <w:b/>
                <w:bCs/>
                <w:lang w:eastAsia="ru-RU"/>
              </w:rPr>
              <w:t>Ед. изм.</w:t>
            </w:r>
          </w:p>
        </w:tc>
        <w:tc>
          <w:tcPr>
            <w:tcW w:w="652" w:type="pct"/>
            <w:tcBorders>
              <w:top w:val="single" w:sz="4" w:space="0" w:color="auto"/>
              <w:left w:val="nil"/>
              <w:bottom w:val="single" w:sz="4" w:space="0" w:color="auto"/>
              <w:right w:val="single" w:sz="4" w:space="0" w:color="auto"/>
            </w:tcBorders>
            <w:shd w:val="clear" w:color="auto" w:fill="auto"/>
            <w:vAlign w:val="center"/>
            <w:hideMark/>
          </w:tcPr>
          <w:p w:rsidR="00DA152A" w:rsidRPr="00C83B43" w:rsidRDefault="00DA152A" w:rsidP="00C83B43">
            <w:pPr>
              <w:pStyle w:val="afffffff0"/>
              <w:rPr>
                <w:b/>
                <w:bCs/>
                <w:lang w:eastAsia="ru-RU"/>
              </w:rPr>
            </w:pPr>
            <w:r w:rsidRPr="00C83B43">
              <w:rPr>
                <w:b/>
                <w:bCs/>
                <w:lang w:eastAsia="ru-RU"/>
              </w:rPr>
              <w:t>2022 год</w:t>
            </w:r>
          </w:p>
        </w:tc>
        <w:tc>
          <w:tcPr>
            <w:tcW w:w="626" w:type="pct"/>
            <w:tcBorders>
              <w:top w:val="single" w:sz="4" w:space="0" w:color="auto"/>
              <w:left w:val="nil"/>
              <w:bottom w:val="single" w:sz="4" w:space="0" w:color="auto"/>
              <w:right w:val="single" w:sz="4" w:space="0" w:color="auto"/>
            </w:tcBorders>
            <w:shd w:val="clear" w:color="auto" w:fill="auto"/>
            <w:vAlign w:val="center"/>
            <w:hideMark/>
          </w:tcPr>
          <w:p w:rsidR="00DA152A" w:rsidRPr="00C83B43" w:rsidRDefault="00DA152A" w:rsidP="00C83B43">
            <w:pPr>
              <w:pStyle w:val="afffffff0"/>
              <w:rPr>
                <w:b/>
                <w:bCs/>
                <w:lang w:eastAsia="ru-RU"/>
              </w:rPr>
            </w:pPr>
            <w:r w:rsidRPr="00C83B43">
              <w:rPr>
                <w:b/>
                <w:bCs/>
                <w:lang w:eastAsia="ru-RU"/>
              </w:rPr>
              <w:t>2023 год</w:t>
            </w:r>
          </w:p>
        </w:tc>
        <w:tc>
          <w:tcPr>
            <w:tcW w:w="626" w:type="pct"/>
            <w:tcBorders>
              <w:top w:val="single" w:sz="4" w:space="0" w:color="auto"/>
              <w:left w:val="nil"/>
              <w:bottom w:val="single" w:sz="4" w:space="0" w:color="auto"/>
              <w:right w:val="single" w:sz="4" w:space="0" w:color="auto"/>
            </w:tcBorders>
            <w:shd w:val="clear" w:color="auto" w:fill="auto"/>
            <w:vAlign w:val="center"/>
            <w:hideMark/>
          </w:tcPr>
          <w:p w:rsidR="00DA152A" w:rsidRPr="00C83B43" w:rsidRDefault="00DA152A" w:rsidP="00C83B43">
            <w:pPr>
              <w:pStyle w:val="afffffff0"/>
              <w:rPr>
                <w:b/>
                <w:bCs/>
                <w:lang w:eastAsia="ru-RU"/>
              </w:rPr>
            </w:pPr>
            <w:r w:rsidRPr="00C83B43">
              <w:rPr>
                <w:b/>
                <w:bCs/>
                <w:lang w:eastAsia="ru-RU"/>
              </w:rPr>
              <w:t>2024 год</w:t>
            </w:r>
          </w:p>
        </w:tc>
        <w:tc>
          <w:tcPr>
            <w:tcW w:w="622" w:type="pct"/>
            <w:tcBorders>
              <w:top w:val="single" w:sz="4" w:space="0" w:color="auto"/>
              <w:left w:val="nil"/>
              <w:bottom w:val="single" w:sz="4" w:space="0" w:color="auto"/>
              <w:right w:val="single" w:sz="4" w:space="0" w:color="auto"/>
            </w:tcBorders>
            <w:shd w:val="clear" w:color="auto" w:fill="auto"/>
            <w:vAlign w:val="center"/>
            <w:hideMark/>
          </w:tcPr>
          <w:p w:rsidR="00DA152A" w:rsidRPr="00C83B43" w:rsidRDefault="00DA152A" w:rsidP="00C83B43">
            <w:pPr>
              <w:pStyle w:val="afffffff0"/>
              <w:rPr>
                <w:b/>
                <w:bCs/>
                <w:lang w:eastAsia="ru-RU"/>
              </w:rPr>
            </w:pPr>
            <w:r w:rsidRPr="00C83B43">
              <w:rPr>
                <w:b/>
                <w:bCs/>
                <w:lang w:eastAsia="ru-RU"/>
              </w:rPr>
              <w:t>2025 год</w:t>
            </w:r>
          </w:p>
        </w:tc>
      </w:tr>
      <w:tr w:rsidR="00DA152A" w:rsidRPr="00DA152A" w:rsidTr="00DA152A">
        <w:trPr>
          <w:trHeight w:val="871"/>
        </w:trPr>
        <w:tc>
          <w:tcPr>
            <w:tcW w:w="286" w:type="pct"/>
            <w:vMerge w:val="restart"/>
            <w:tcBorders>
              <w:top w:val="nil"/>
              <w:left w:val="single" w:sz="4" w:space="0" w:color="auto"/>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1</w:t>
            </w:r>
          </w:p>
        </w:tc>
        <w:tc>
          <w:tcPr>
            <w:tcW w:w="1645"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ООО "Смоленскрегионтеплоэнерго" (кот. г. Гагарин)</w:t>
            </w:r>
          </w:p>
        </w:tc>
        <w:tc>
          <w:tcPr>
            <w:tcW w:w="542"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руб/Гкал</w:t>
            </w:r>
          </w:p>
        </w:tc>
        <w:tc>
          <w:tcPr>
            <w:tcW w:w="652"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2677,06</w:t>
            </w:r>
          </w:p>
        </w:tc>
        <w:tc>
          <w:tcPr>
            <w:tcW w:w="626"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2 960,90</w:t>
            </w:r>
          </w:p>
        </w:tc>
        <w:tc>
          <w:tcPr>
            <w:tcW w:w="626"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3108,95</w:t>
            </w:r>
          </w:p>
        </w:tc>
        <w:tc>
          <w:tcPr>
            <w:tcW w:w="622"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3405,19</w:t>
            </w:r>
          </w:p>
        </w:tc>
      </w:tr>
      <w:tr w:rsidR="00DA152A" w:rsidRPr="00DA152A" w:rsidTr="00DA152A">
        <w:trPr>
          <w:trHeight w:val="375"/>
        </w:trPr>
        <w:tc>
          <w:tcPr>
            <w:tcW w:w="286" w:type="pct"/>
            <w:vMerge/>
            <w:tcBorders>
              <w:top w:val="nil"/>
              <w:left w:val="single" w:sz="4" w:space="0" w:color="auto"/>
              <w:bottom w:val="single" w:sz="4" w:space="0" w:color="auto"/>
              <w:right w:val="single" w:sz="4" w:space="0" w:color="auto"/>
            </w:tcBorders>
            <w:vAlign w:val="center"/>
            <w:hideMark/>
          </w:tcPr>
          <w:p w:rsidR="00DA152A" w:rsidRPr="00DA152A" w:rsidRDefault="00DA152A" w:rsidP="00C83B43">
            <w:pPr>
              <w:pStyle w:val="afffffff0"/>
              <w:rPr>
                <w:lang w:eastAsia="ru-RU"/>
              </w:rPr>
            </w:pPr>
          </w:p>
        </w:tc>
        <w:tc>
          <w:tcPr>
            <w:tcW w:w="1645"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Изменение</w:t>
            </w:r>
          </w:p>
        </w:tc>
        <w:tc>
          <w:tcPr>
            <w:tcW w:w="542"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w:t>
            </w:r>
          </w:p>
        </w:tc>
        <w:tc>
          <w:tcPr>
            <w:tcW w:w="652"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110,6</w:t>
            </w:r>
          </w:p>
        </w:tc>
        <w:tc>
          <w:tcPr>
            <w:tcW w:w="626"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105,0</w:t>
            </w:r>
          </w:p>
        </w:tc>
        <w:tc>
          <w:tcPr>
            <w:tcW w:w="622"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109,5</w:t>
            </w:r>
          </w:p>
        </w:tc>
      </w:tr>
      <w:tr w:rsidR="00DA152A" w:rsidRPr="00DA152A" w:rsidTr="00DA152A">
        <w:trPr>
          <w:trHeight w:val="1009"/>
        </w:trPr>
        <w:tc>
          <w:tcPr>
            <w:tcW w:w="286" w:type="pct"/>
            <w:vMerge w:val="restart"/>
            <w:tcBorders>
              <w:top w:val="nil"/>
              <w:left w:val="single" w:sz="4" w:space="0" w:color="auto"/>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2</w:t>
            </w:r>
          </w:p>
        </w:tc>
        <w:tc>
          <w:tcPr>
            <w:tcW w:w="1645"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ООО "Смоленскрегионтеплоэнерго" (кот. Кармановского СП) с 2025 года (с. Карманово, Гагаринский муниципальный округ)</w:t>
            </w:r>
          </w:p>
        </w:tc>
        <w:tc>
          <w:tcPr>
            <w:tcW w:w="542"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руб/Гкал</w:t>
            </w:r>
          </w:p>
        </w:tc>
        <w:tc>
          <w:tcPr>
            <w:tcW w:w="652"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3302,26</w:t>
            </w:r>
          </w:p>
        </w:tc>
        <w:tc>
          <w:tcPr>
            <w:tcW w:w="626"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3 652,38</w:t>
            </w:r>
          </w:p>
        </w:tc>
        <w:tc>
          <w:tcPr>
            <w:tcW w:w="626"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3835,00</w:t>
            </w:r>
          </w:p>
        </w:tc>
        <w:tc>
          <w:tcPr>
            <w:tcW w:w="622"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4196,81</w:t>
            </w:r>
          </w:p>
        </w:tc>
      </w:tr>
      <w:tr w:rsidR="00DA152A" w:rsidRPr="00DA152A" w:rsidTr="00DA152A">
        <w:trPr>
          <w:trHeight w:val="375"/>
        </w:trPr>
        <w:tc>
          <w:tcPr>
            <w:tcW w:w="286" w:type="pct"/>
            <w:vMerge/>
            <w:tcBorders>
              <w:top w:val="nil"/>
              <w:left w:val="single" w:sz="4" w:space="0" w:color="auto"/>
              <w:bottom w:val="single" w:sz="4" w:space="0" w:color="auto"/>
              <w:right w:val="single" w:sz="4" w:space="0" w:color="auto"/>
            </w:tcBorders>
            <w:vAlign w:val="center"/>
            <w:hideMark/>
          </w:tcPr>
          <w:p w:rsidR="00DA152A" w:rsidRPr="00DA152A" w:rsidRDefault="00DA152A" w:rsidP="00C83B43">
            <w:pPr>
              <w:pStyle w:val="afffffff0"/>
              <w:rPr>
                <w:lang w:eastAsia="ru-RU"/>
              </w:rPr>
            </w:pPr>
          </w:p>
        </w:tc>
        <w:tc>
          <w:tcPr>
            <w:tcW w:w="1645"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Изменение</w:t>
            </w:r>
          </w:p>
        </w:tc>
        <w:tc>
          <w:tcPr>
            <w:tcW w:w="542"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w:t>
            </w:r>
          </w:p>
        </w:tc>
        <w:tc>
          <w:tcPr>
            <w:tcW w:w="652"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110,6</w:t>
            </w:r>
          </w:p>
        </w:tc>
        <w:tc>
          <w:tcPr>
            <w:tcW w:w="626"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105,0</w:t>
            </w:r>
          </w:p>
        </w:tc>
        <w:tc>
          <w:tcPr>
            <w:tcW w:w="622"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109,4</w:t>
            </w:r>
          </w:p>
        </w:tc>
      </w:tr>
      <w:tr w:rsidR="00DA152A" w:rsidRPr="00DA152A" w:rsidTr="00DA152A">
        <w:trPr>
          <w:trHeight w:val="701"/>
        </w:trPr>
        <w:tc>
          <w:tcPr>
            <w:tcW w:w="286" w:type="pct"/>
            <w:vMerge w:val="restart"/>
            <w:tcBorders>
              <w:top w:val="nil"/>
              <w:left w:val="single" w:sz="4" w:space="0" w:color="auto"/>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3</w:t>
            </w:r>
          </w:p>
        </w:tc>
        <w:tc>
          <w:tcPr>
            <w:tcW w:w="1645"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ООО "Смоленскрегионтеплоэнерго" (кот. г. Гагарин (ул. Пушная)</w:t>
            </w:r>
          </w:p>
        </w:tc>
        <w:tc>
          <w:tcPr>
            <w:tcW w:w="542"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руб/Гкал</w:t>
            </w:r>
          </w:p>
        </w:tc>
        <w:tc>
          <w:tcPr>
            <w:tcW w:w="652"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2486,10</w:t>
            </w:r>
          </w:p>
        </w:tc>
        <w:tc>
          <w:tcPr>
            <w:tcW w:w="626"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2 749,70</w:t>
            </w:r>
          </w:p>
        </w:tc>
        <w:tc>
          <w:tcPr>
            <w:tcW w:w="626"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2887,19</w:t>
            </w:r>
          </w:p>
        </w:tc>
        <w:tc>
          <w:tcPr>
            <w:tcW w:w="622"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3204,64</w:t>
            </w:r>
          </w:p>
        </w:tc>
      </w:tr>
      <w:tr w:rsidR="00DA152A" w:rsidRPr="00DA152A" w:rsidTr="00DA152A">
        <w:trPr>
          <w:trHeight w:val="375"/>
        </w:trPr>
        <w:tc>
          <w:tcPr>
            <w:tcW w:w="286" w:type="pct"/>
            <w:vMerge/>
            <w:tcBorders>
              <w:top w:val="nil"/>
              <w:left w:val="single" w:sz="4" w:space="0" w:color="auto"/>
              <w:bottom w:val="single" w:sz="4" w:space="0" w:color="auto"/>
              <w:right w:val="single" w:sz="4" w:space="0" w:color="auto"/>
            </w:tcBorders>
            <w:vAlign w:val="center"/>
            <w:hideMark/>
          </w:tcPr>
          <w:p w:rsidR="00DA152A" w:rsidRPr="00DA152A" w:rsidRDefault="00DA152A" w:rsidP="00C83B43">
            <w:pPr>
              <w:pStyle w:val="afffffff0"/>
              <w:rPr>
                <w:lang w:eastAsia="ru-RU"/>
              </w:rPr>
            </w:pPr>
          </w:p>
        </w:tc>
        <w:tc>
          <w:tcPr>
            <w:tcW w:w="1645"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Изменение</w:t>
            </w:r>
          </w:p>
        </w:tc>
        <w:tc>
          <w:tcPr>
            <w:tcW w:w="542"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w:t>
            </w:r>
          </w:p>
        </w:tc>
        <w:tc>
          <w:tcPr>
            <w:tcW w:w="652"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110,6</w:t>
            </w:r>
          </w:p>
        </w:tc>
        <w:tc>
          <w:tcPr>
            <w:tcW w:w="626"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105,0</w:t>
            </w:r>
          </w:p>
        </w:tc>
        <w:tc>
          <w:tcPr>
            <w:tcW w:w="622"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111,0</w:t>
            </w:r>
          </w:p>
        </w:tc>
      </w:tr>
      <w:tr w:rsidR="00DA152A" w:rsidRPr="00DA152A" w:rsidTr="00DA152A">
        <w:trPr>
          <w:trHeight w:val="1355"/>
        </w:trPr>
        <w:tc>
          <w:tcPr>
            <w:tcW w:w="286" w:type="pct"/>
            <w:vMerge w:val="restart"/>
            <w:tcBorders>
              <w:top w:val="nil"/>
              <w:left w:val="single" w:sz="4" w:space="0" w:color="auto"/>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4</w:t>
            </w:r>
          </w:p>
        </w:tc>
        <w:tc>
          <w:tcPr>
            <w:tcW w:w="1645"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ООО "Смоленскрегионтеплоэнерго" (для потребителей нагрузки которых переведены с котельной ЗАО "Гагаринконсервмолоко")</w:t>
            </w:r>
          </w:p>
        </w:tc>
        <w:tc>
          <w:tcPr>
            <w:tcW w:w="542"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руб/Гкал</w:t>
            </w:r>
          </w:p>
        </w:tc>
        <w:tc>
          <w:tcPr>
            <w:tcW w:w="652"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1703,90</w:t>
            </w:r>
          </w:p>
        </w:tc>
        <w:tc>
          <w:tcPr>
            <w:tcW w:w="626"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1 896,71</w:t>
            </w:r>
          </w:p>
        </w:tc>
        <w:tc>
          <w:tcPr>
            <w:tcW w:w="626"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1991,55</w:t>
            </w:r>
          </w:p>
        </w:tc>
        <w:tc>
          <w:tcPr>
            <w:tcW w:w="622"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2210,52</w:t>
            </w:r>
          </w:p>
        </w:tc>
      </w:tr>
      <w:tr w:rsidR="00DA152A" w:rsidRPr="00DA152A" w:rsidTr="00DA152A">
        <w:trPr>
          <w:trHeight w:val="375"/>
        </w:trPr>
        <w:tc>
          <w:tcPr>
            <w:tcW w:w="286" w:type="pct"/>
            <w:vMerge/>
            <w:tcBorders>
              <w:top w:val="nil"/>
              <w:left w:val="single" w:sz="4" w:space="0" w:color="auto"/>
              <w:bottom w:val="single" w:sz="4" w:space="0" w:color="auto"/>
              <w:right w:val="single" w:sz="4" w:space="0" w:color="auto"/>
            </w:tcBorders>
            <w:vAlign w:val="center"/>
            <w:hideMark/>
          </w:tcPr>
          <w:p w:rsidR="00DA152A" w:rsidRPr="00DA152A" w:rsidRDefault="00DA152A" w:rsidP="00C83B43">
            <w:pPr>
              <w:pStyle w:val="afffffff0"/>
              <w:rPr>
                <w:lang w:eastAsia="ru-RU"/>
              </w:rPr>
            </w:pPr>
          </w:p>
        </w:tc>
        <w:tc>
          <w:tcPr>
            <w:tcW w:w="1645"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Изменение</w:t>
            </w:r>
          </w:p>
        </w:tc>
        <w:tc>
          <w:tcPr>
            <w:tcW w:w="542"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w:t>
            </w:r>
          </w:p>
        </w:tc>
        <w:tc>
          <w:tcPr>
            <w:tcW w:w="652"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111,3</w:t>
            </w:r>
          </w:p>
        </w:tc>
        <w:tc>
          <w:tcPr>
            <w:tcW w:w="626"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105,0</w:t>
            </w:r>
          </w:p>
        </w:tc>
        <w:tc>
          <w:tcPr>
            <w:tcW w:w="622"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111,0</w:t>
            </w:r>
          </w:p>
        </w:tc>
      </w:tr>
      <w:tr w:rsidR="00DA152A" w:rsidRPr="00DA152A" w:rsidTr="00DA152A">
        <w:trPr>
          <w:trHeight w:val="615"/>
        </w:trPr>
        <w:tc>
          <w:tcPr>
            <w:tcW w:w="286"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5</w:t>
            </w:r>
          </w:p>
        </w:tc>
        <w:tc>
          <w:tcPr>
            <w:tcW w:w="1645"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г. Гагарин, проезд Первомайский, д. 1</w:t>
            </w:r>
          </w:p>
        </w:tc>
        <w:tc>
          <w:tcPr>
            <w:tcW w:w="542"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руб/Гкал</w:t>
            </w:r>
          </w:p>
        </w:tc>
        <w:tc>
          <w:tcPr>
            <w:tcW w:w="652"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2700,48</w:t>
            </w:r>
          </w:p>
        </w:tc>
        <w:tc>
          <w:tcPr>
            <w:tcW w:w="626"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2 968,53</w:t>
            </w:r>
          </w:p>
        </w:tc>
        <w:tc>
          <w:tcPr>
            <w:tcW w:w="626"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3116,96</w:t>
            </w:r>
          </w:p>
        </w:tc>
        <w:tc>
          <w:tcPr>
            <w:tcW w:w="622"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3459,67</w:t>
            </w:r>
          </w:p>
        </w:tc>
      </w:tr>
      <w:tr w:rsidR="00DA152A" w:rsidRPr="00DA152A" w:rsidTr="00DA152A">
        <w:trPr>
          <w:trHeight w:val="375"/>
        </w:trPr>
        <w:tc>
          <w:tcPr>
            <w:tcW w:w="286" w:type="pct"/>
            <w:vMerge/>
            <w:tcBorders>
              <w:top w:val="single" w:sz="4" w:space="0" w:color="auto"/>
              <w:left w:val="single" w:sz="4" w:space="0" w:color="auto"/>
              <w:bottom w:val="single" w:sz="4" w:space="0" w:color="000000"/>
              <w:right w:val="single" w:sz="4" w:space="0" w:color="auto"/>
            </w:tcBorders>
            <w:vAlign w:val="center"/>
            <w:hideMark/>
          </w:tcPr>
          <w:p w:rsidR="00DA152A" w:rsidRPr="00DA152A" w:rsidRDefault="00DA152A" w:rsidP="00C83B43">
            <w:pPr>
              <w:pStyle w:val="afffffff0"/>
              <w:rPr>
                <w:lang w:eastAsia="ru-RU"/>
              </w:rPr>
            </w:pPr>
          </w:p>
        </w:tc>
        <w:tc>
          <w:tcPr>
            <w:tcW w:w="1645"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Изменение</w:t>
            </w:r>
          </w:p>
        </w:tc>
        <w:tc>
          <w:tcPr>
            <w:tcW w:w="542"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w:t>
            </w:r>
          </w:p>
        </w:tc>
        <w:tc>
          <w:tcPr>
            <w:tcW w:w="652"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109,9</w:t>
            </w:r>
          </w:p>
        </w:tc>
        <w:tc>
          <w:tcPr>
            <w:tcW w:w="626"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105,0</w:t>
            </w:r>
          </w:p>
        </w:tc>
        <w:tc>
          <w:tcPr>
            <w:tcW w:w="622"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111,0</w:t>
            </w:r>
          </w:p>
        </w:tc>
      </w:tr>
      <w:tr w:rsidR="00DA152A" w:rsidRPr="00DA152A" w:rsidTr="00DA152A">
        <w:trPr>
          <w:trHeight w:val="615"/>
        </w:trPr>
        <w:tc>
          <w:tcPr>
            <w:tcW w:w="286" w:type="pct"/>
            <w:vMerge w:val="restart"/>
            <w:tcBorders>
              <w:top w:val="nil"/>
              <w:left w:val="single" w:sz="4" w:space="0" w:color="auto"/>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6</w:t>
            </w:r>
          </w:p>
        </w:tc>
        <w:tc>
          <w:tcPr>
            <w:tcW w:w="1645"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г. Гагарин, ул. Комсомольская, д. 9</w:t>
            </w:r>
          </w:p>
        </w:tc>
        <w:tc>
          <w:tcPr>
            <w:tcW w:w="542"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руб/Гкал</w:t>
            </w:r>
          </w:p>
        </w:tc>
        <w:tc>
          <w:tcPr>
            <w:tcW w:w="652"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2037,67</w:t>
            </w:r>
          </w:p>
        </w:tc>
        <w:tc>
          <w:tcPr>
            <w:tcW w:w="626"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2 164,35</w:t>
            </w:r>
          </w:p>
        </w:tc>
        <w:tc>
          <w:tcPr>
            <w:tcW w:w="626"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2272,57</w:t>
            </w:r>
          </w:p>
        </w:tc>
        <w:tc>
          <w:tcPr>
            <w:tcW w:w="622"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2522,43</w:t>
            </w:r>
          </w:p>
        </w:tc>
      </w:tr>
      <w:tr w:rsidR="00DA152A" w:rsidRPr="00DA152A" w:rsidTr="00DA152A">
        <w:trPr>
          <w:trHeight w:val="375"/>
        </w:trPr>
        <w:tc>
          <w:tcPr>
            <w:tcW w:w="286" w:type="pct"/>
            <w:vMerge/>
            <w:tcBorders>
              <w:top w:val="nil"/>
              <w:left w:val="single" w:sz="4" w:space="0" w:color="auto"/>
              <w:bottom w:val="single" w:sz="4" w:space="0" w:color="auto"/>
              <w:right w:val="single" w:sz="4" w:space="0" w:color="auto"/>
            </w:tcBorders>
            <w:vAlign w:val="center"/>
            <w:hideMark/>
          </w:tcPr>
          <w:p w:rsidR="00DA152A" w:rsidRPr="00DA152A" w:rsidRDefault="00DA152A" w:rsidP="00C83B43">
            <w:pPr>
              <w:pStyle w:val="afffffff0"/>
              <w:rPr>
                <w:lang w:eastAsia="ru-RU"/>
              </w:rPr>
            </w:pPr>
          </w:p>
        </w:tc>
        <w:tc>
          <w:tcPr>
            <w:tcW w:w="1645"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Изменение</w:t>
            </w:r>
          </w:p>
        </w:tc>
        <w:tc>
          <w:tcPr>
            <w:tcW w:w="542"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w:t>
            </w:r>
          </w:p>
        </w:tc>
        <w:tc>
          <w:tcPr>
            <w:tcW w:w="652"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106,2</w:t>
            </w:r>
          </w:p>
        </w:tc>
        <w:tc>
          <w:tcPr>
            <w:tcW w:w="626"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105,0</w:t>
            </w:r>
          </w:p>
        </w:tc>
        <w:tc>
          <w:tcPr>
            <w:tcW w:w="622"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111,0</w:t>
            </w:r>
          </w:p>
        </w:tc>
      </w:tr>
      <w:tr w:rsidR="00DA152A" w:rsidRPr="00DA152A" w:rsidTr="00DA152A">
        <w:trPr>
          <w:trHeight w:val="615"/>
        </w:trPr>
        <w:tc>
          <w:tcPr>
            <w:tcW w:w="286" w:type="pct"/>
            <w:vMerge w:val="restart"/>
            <w:tcBorders>
              <w:top w:val="nil"/>
              <w:left w:val="single" w:sz="4" w:space="0" w:color="auto"/>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7</w:t>
            </w:r>
          </w:p>
        </w:tc>
        <w:tc>
          <w:tcPr>
            <w:tcW w:w="1645"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дер. Поличня, ул. Новая</w:t>
            </w:r>
          </w:p>
        </w:tc>
        <w:tc>
          <w:tcPr>
            <w:tcW w:w="542"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руб/Гкал</w:t>
            </w:r>
          </w:p>
        </w:tc>
        <w:tc>
          <w:tcPr>
            <w:tcW w:w="652"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2692,28</w:t>
            </w:r>
          </w:p>
        </w:tc>
        <w:tc>
          <w:tcPr>
            <w:tcW w:w="626"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2 977,72</w:t>
            </w:r>
          </w:p>
        </w:tc>
        <w:tc>
          <w:tcPr>
            <w:tcW w:w="626"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3126,61</w:t>
            </w:r>
          </w:p>
        </w:tc>
        <w:tc>
          <w:tcPr>
            <w:tcW w:w="622"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3408,15</w:t>
            </w:r>
          </w:p>
        </w:tc>
      </w:tr>
      <w:tr w:rsidR="00DA152A" w:rsidRPr="00DA152A" w:rsidTr="00DA152A">
        <w:trPr>
          <w:trHeight w:val="375"/>
        </w:trPr>
        <w:tc>
          <w:tcPr>
            <w:tcW w:w="286" w:type="pct"/>
            <w:vMerge/>
            <w:tcBorders>
              <w:top w:val="nil"/>
              <w:left w:val="single" w:sz="4" w:space="0" w:color="auto"/>
              <w:bottom w:val="single" w:sz="4" w:space="0" w:color="auto"/>
              <w:right w:val="single" w:sz="4" w:space="0" w:color="auto"/>
            </w:tcBorders>
            <w:vAlign w:val="center"/>
            <w:hideMark/>
          </w:tcPr>
          <w:p w:rsidR="00DA152A" w:rsidRPr="00DA152A" w:rsidRDefault="00DA152A" w:rsidP="00C83B43">
            <w:pPr>
              <w:pStyle w:val="afffffff0"/>
              <w:rPr>
                <w:lang w:eastAsia="ru-RU"/>
              </w:rPr>
            </w:pPr>
          </w:p>
        </w:tc>
        <w:tc>
          <w:tcPr>
            <w:tcW w:w="1645"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Изменение</w:t>
            </w:r>
          </w:p>
        </w:tc>
        <w:tc>
          <w:tcPr>
            <w:tcW w:w="542"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w:t>
            </w:r>
          </w:p>
        </w:tc>
        <w:tc>
          <w:tcPr>
            <w:tcW w:w="652"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110,6</w:t>
            </w:r>
          </w:p>
        </w:tc>
        <w:tc>
          <w:tcPr>
            <w:tcW w:w="626"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105,0</w:t>
            </w:r>
          </w:p>
        </w:tc>
        <w:tc>
          <w:tcPr>
            <w:tcW w:w="622" w:type="pct"/>
            <w:tcBorders>
              <w:top w:val="nil"/>
              <w:left w:val="nil"/>
              <w:bottom w:val="single" w:sz="4" w:space="0" w:color="auto"/>
              <w:right w:val="single" w:sz="4" w:space="0" w:color="auto"/>
            </w:tcBorders>
            <w:shd w:val="clear" w:color="auto" w:fill="auto"/>
            <w:vAlign w:val="center"/>
            <w:hideMark/>
          </w:tcPr>
          <w:p w:rsidR="00DA152A" w:rsidRPr="00DA152A" w:rsidRDefault="00DA152A" w:rsidP="00C83B43">
            <w:pPr>
              <w:pStyle w:val="afffffff0"/>
              <w:rPr>
                <w:lang w:eastAsia="ru-RU"/>
              </w:rPr>
            </w:pPr>
            <w:r w:rsidRPr="00DA152A">
              <w:rPr>
                <w:lang w:eastAsia="ru-RU"/>
              </w:rPr>
              <w:t>109,0</w:t>
            </w:r>
          </w:p>
        </w:tc>
      </w:tr>
    </w:tbl>
    <w:p w:rsidR="001276AB" w:rsidRDefault="001276AB" w:rsidP="00DA152A">
      <w:pPr>
        <w:pStyle w:val="affffffe"/>
      </w:pPr>
    </w:p>
    <w:p w:rsidR="00EA0D24" w:rsidRPr="002C4067" w:rsidRDefault="00EA0D24" w:rsidP="008511AE">
      <w:pPr>
        <w:pStyle w:val="a2"/>
      </w:pPr>
      <w:bookmarkStart w:id="348" w:name="_Toc32481158"/>
      <w:bookmarkStart w:id="349" w:name="_Toc162259225"/>
      <w:bookmarkStart w:id="350" w:name="_Toc165985111"/>
      <w:bookmarkStart w:id="351" w:name="_Toc205122255"/>
      <w:r w:rsidRPr="002C4067">
        <w:t>Изменения в утвержденных ценах (тарифах)</w:t>
      </w:r>
      <w:r w:rsidR="00A14FFE" w:rsidRPr="002C4067">
        <w:t xml:space="preserve"> в сфере теплоснабжения</w:t>
      </w:r>
      <w:r w:rsidRPr="002C4067">
        <w:t xml:space="preserve">, устанавливаемых органами исполнительной власти субъекта Российской Федерации, зафиксированных за период, </w:t>
      </w:r>
      <w:r w:rsidR="00042A16" w:rsidRPr="002C4067">
        <w:t>предшествующий разработке (актуализации) схемы теплоснабжения</w:t>
      </w:r>
      <w:bookmarkEnd w:id="348"/>
      <w:bookmarkEnd w:id="349"/>
      <w:bookmarkEnd w:id="350"/>
      <w:bookmarkEnd w:id="351"/>
    </w:p>
    <w:p w:rsidR="005D6D1F" w:rsidRPr="002C4067" w:rsidRDefault="005D6D1F" w:rsidP="00367657">
      <w:pPr>
        <w:pStyle w:val="aff2"/>
        <w:rPr>
          <w:rFonts w:eastAsia="Microsoft YaHei"/>
        </w:rPr>
      </w:pPr>
      <w:bookmarkStart w:id="352" w:name="_Toc422303792"/>
      <w:r w:rsidRPr="002C4067">
        <w:lastRenderedPageBreak/>
        <w:t>Раздел разработан с учетом требований методических указаний по разработке схем теплоснабжения.</w:t>
      </w:r>
      <w:r w:rsidR="00895273" w:rsidRPr="002C4067">
        <w:t xml:space="preserve"> Динамика изменения средневзвешенного тарифа на отпущенную тепловую </w:t>
      </w:r>
      <w:r w:rsidR="00895273" w:rsidRPr="005D33A1">
        <w:rPr>
          <w:color w:val="000000" w:themeColor="text1"/>
        </w:rPr>
        <w:t>энергию в 202</w:t>
      </w:r>
      <w:r w:rsidR="004D0857">
        <w:rPr>
          <w:color w:val="000000" w:themeColor="text1"/>
        </w:rPr>
        <w:t>2</w:t>
      </w:r>
      <w:r w:rsidR="00895273" w:rsidRPr="005D33A1">
        <w:rPr>
          <w:color w:val="000000" w:themeColor="text1"/>
        </w:rPr>
        <w:t>-202</w:t>
      </w:r>
      <w:r w:rsidR="004D0857">
        <w:rPr>
          <w:color w:val="000000" w:themeColor="text1"/>
        </w:rPr>
        <w:t>5</w:t>
      </w:r>
      <w:r w:rsidR="00895273" w:rsidRPr="005D33A1">
        <w:rPr>
          <w:color w:val="000000" w:themeColor="text1"/>
        </w:rPr>
        <w:t xml:space="preserve"> годах приведена </w:t>
      </w:r>
      <w:r w:rsidR="00895273" w:rsidRPr="002C4067">
        <w:t xml:space="preserve">в таблице </w:t>
      </w:r>
      <w:r w:rsidR="004D0857">
        <w:t>45</w:t>
      </w:r>
      <w:r w:rsidR="00895273" w:rsidRPr="002C4067">
        <w:t>.</w:t>
      </w:r>
    </w:p>
    <w:p w:rsidR="003A5836" w:rsidRDefault="00274C31" w:rsidP="00FB3DF5">
      <w:pPr>
        <w:pStyle w:val="a1"/>
      </w:pPr>
      <w:bookmarkStart w:id="353" w:name="_Toc162259226"/>
      <w:bookmarkStart w:id="354" w:name="_Toc165985112"/>
      <w:bookmarkStart w:id="355" w:name="_Toc205122256"/>
      <w:bookmarkEnd w:id="328"/>
      <w:bookmarkEnd w:id="352"/>
      <w:r w:rsidRPr="002C4067">
        <w:t xml:space="preserve">Описание существующих технических и технологических проблем в системах теплоснабжения </w:t>
      </w:r>
      <w:bookmarkEnd w:id="353"/>
      <w:bookmarkEnd w:id="354"/>
      <w:r w:rsidR="00633D83" w:rsidRPr="00633D83">
        <w:t>поселения, муниципального округа, городского округа, города федерального значения</w:t>
      </w:r>
      <w:bookmarkEnd w:id="355"/>
    </w:p>
    <w:p w:rsidR="00AB0258" w:rsidRPr="002C4067" w:rsidRDefault="000F34E7" w:rsidP="008511AE">
      <w:pPr>
        <w:pStyle w:val="a2"/>
      </w:pPr>
      <w:bookmarkStart w:id="356" w:name="_Toc162259227"/>
      <w:bookmarkStart w:id="357" w:name="_Toc165985113"/>
      <w:bookmarkStart w:id="358" w:name="_Toc205122257"/>
      <w:r w:rsidRPr="002C4067">
        <w:t>О</w:t>
      </w:r>
      <w:r w:rsidR="00274C31" w:rsidRPr="002C4067">
        <w:t>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356"/>
      <w:bookmarkEnd w:id="357"/>
      <w:bookmarkEnd w:id="358"/>
    </w:p>
    <w:p w:rsidR="00FF13D2" w:rsidRPr="002C4067" w:rsidRDefault="00FF13D2" w:rsidP="00FA1C46">
      <w:pPr>
        <w:pStyle w:val="aff2"/>
      </w:pPr>
      <w:r w:rsidRPr="002C4067">
        <w:t>Функционирование систем</w:t>
      </w:r>
      <w:r w:rsidR="00707985">
        <w:t>ы</w:t>
      </w:r>
      <w:r w:rsidRPr="002C4067">
        <w:t xml:space="preserve"> централизованного теплоснабжения</w:t>
      </w:r>
      <w:r w:rsidR="00D458C1" w:rsidRPr="002C4067">
        <w:t xml:space="preserve"> </w:t>
      </w:r>
      <w:r w:rsidR="00633D83">
        <w:t xml:space="preserve">округа </w:t>
      </w:r>
      <w:r w:rsidRPr="002C4067">
        <w:t>оценивается как удовлетворительное. В ходе общего анализа систем</w:t>
      </w:r>
      <w:r w:rsidR="00707985">
        <w:t>ы</w:t>
      </w:r>
      <w:r w:rsidRPr="002C4067">
        <w:t xml:space="preserve"> выявлен ря</w:t>
      </w:r>
      <w:r w:rsidR="0087053F" w:rsidRPr="002C4067">
        <w:t>д</w:t>
      </w:r>
      <w:r w:rsidR="00787B99" w:rsidRPr="002C4067">
        <w:t xml:space="preserve"> </w:t>
      </w:r>
      <w:r w:rsidRPr="002C4067">
        <w:t>факторов, негативно влияющих на качественную, эффективную работу систем теплоснабжения:</w:t>
      </w:r>
    </w:p>
    <w:p w:rsidR="00F054DC" w:rsidRPr="002C4067" w:rsidRDefault="000F34E7" w:rsidP="0060330C">
      <w:pPr>
        <w:pStyle w:val="afffffff8"/>
        <w:numPr>
          <w:ilvl w:val="0"/>
          <w:numId w:val="44"/>
        </w:numPr>
      </w:pPr>
      <w:r w:rsidRPr="002C4067">
        <w:t>о</w:t>
      </w:r>
      <w:r w:rsidR="00F054DC" w:rsidRPr="002C4067">
        <w:t>борудование котельн</w:t>
      </w:r>
      <w:r w:rsidR="00707985">
        <w:t>ой</w:t>
      </w:r>
      <w:r w:rsidR="00F054DC" w:rsidRPr="002C4067">
        <w:t xml:space="preserve"> значительн</w:t>
      </w:r>
      <w:r w:rsidR="00EE0FAC" w:rsidRPr="002C4067">
        <w:t>о изношено и морально устарело;</w:t>
      </w:r>
    </w:p>
    <w:p w:rsidR="00F054DC" w:rsidRPr="002C4067" w:rsidRDefault="000F34E7" w:rsidP="0060330C">
      <w:pPr>
        <w:pStyle w:val="afffffff8"/>
        <w:numPr>
          <w:ilvl w:val="0"/>
          <w:numId w:val="44"/>
        </w:numPr>
      </w:pPr>
      <w:r w:rsidRPr="002C4067">
        <w:t>н</w:t>
      </w:r>
      <w:r w:rsidR="00767F52" w:rsidRPr="002C4067">
        <w:t>а котельн</w:t>
      </w:r>
      <w:r w:rsidR="00707985">
        <w:t>ой</w:t>
      </w:r>
      <w:r w:rsidR="00767F52" w:rsidRPr="002C4067">
        <w:t xml:space="preserve"> имеется значительный запас тепловой мощности. Для обеспечения эффективной работы системы теплоснабжения рекомендуется рассмот</w:t>
      </w:r>
      <w:r w:rsidR="003D6459" w:rsidRPr="002C4067">
        <w:t>реть вари</w:t>
      </w:r>
      <w:r w:rsidR="00767F52" w:rsidRPr="002C4067">
        <w:t>анты реконструкции котельн</w:t>
      </w:r>
      <w:r w:rsidR="00707985">
        <w:t>ой</w:t>
      </w:r>
      <w:r w:rsidR="00767F52" w:rsidRPr="002C4067">
        <w:t xml:space="preserve"> с приведением мощности коте</w:t>
      </w:r>
      <w:r w:rsidR="00EE0FAC" w:rsidRPr="002C4067">
        <w:t>льн</w:t>
      </w:r>
      <w:r w:rsidR="00707985">
        <w:t>ой</w:t>
      </w:r>
      <w:r w:rsidR="00EE0FAC" w:rsidRPr="002C4067">
        <w:t xml:space="preserve"> к тепловой нагрузке;</w:t>
      </w:r>
    </w:p>
    <w:p w:rsidR="00F054DC" w:rsidRPr="002C4067" w:rsidRDefault="000F34E7" w:rsidP="0060330C">
      <w:pPr>
        <w:pStyle w:val="afffffff8"/>
        <w:numPr>
          <w:ilvl w:val="0"/>
          <w:numId w:val="44"/>
        </w:numPr>
      </w:pPr>
      <w:r w:rsidRPr="002C4067">
        <w:t>в</w:t>
      </w:r>
      <w:r w:rsidR="00F054DC" w:rsidRPr="002C4067">
        <w:t>ысоким износом сетей обусловлены значительные потери тепла и низкая эффектив</w:t>
      </w:r>
      <w:r w:rsidR="00EE0FAC" w:rsidRPr="002C4067">
        <w:t>ность системы теплоснабжения;</w:t>
      </w:r>
    </w:p>
    <w:p w:rsidR="00F054DC" w:rsidRPr="002C4067" w:rsidRDefault="000F34E7" w:rsidP="0060330C">
      <w:pPr>
        <w:pStyle w:val="afffffff8"/>
        <w:numPr>
          <w:ilvl w:val="0"/>
          <w:numId w:val="44"/>
        </w:numPr>
      </w:pPr>
      <w:r w:rsidRPr="002C4067">
        <w:t>в</w:t>
      </w:r>
      <w:r w:rsidR="00F054DC" w:rsidRPr="002C4067">
        <w:t>нутридомовые системы отопления требуют комплексной регулировки и наладки.</w:t>
      </w:r>
    </w:p>
    <w:p w:rsidR="0014555C" w:rsidRPr="002C4067" w:rsidRDefault="0014555C" w:rsidP="00FA1C46">
      <w:pPr>
        <w:pStyle w:val="aff2"/>
      </w:pPr>
      <w:r w:rsidRPr="002C4067">
        <w:t xml:space="preserve">Отсутствие надежных антикоррозионных покрытий трубопроводов. </w:t>
      </w:r>
    </w:p>
    <w:p w:rsidR="0014555C" w:rsidRPr="002C4067" w:rsidRDefault="00367657" w:rsidP="00FA1C46">
      <w:pPr>
        <w:pStyle w:val="aff2"/>
      </w:pPr>
      <w:r w:rsidRPr="002C4067">
        <w:t>Неудовлетворительное состояние запорной арматуры у потребителей (</w:t>
      </w:r>
      <w:r w:rsidR="0014555C" w:rsidRPr="002C4067">
        <w:t xml:space="preserve">внутриквартальные сети). </w:t>
      </w:r>
    </w:p>
    <w:p w:rsidR="0014555C" w:rsidRPr="002C4067" w:rsidRDefault="0014555C" w:rsidP="00FA1C46">
      <w:pPr>
        <w:pStyle w:val="aff2"/>
      </w:pPr>
      <w:r w:rsidRPr="002C4067">
        <w:t>Неудовлетворительное состояние каналов и тепловых камер в части антикоррозионных мероприятий, а именно: заиливание и затопление водой теплопроводов, капель с перекрытий и проникновение атмосферных осадков.</w:t>
      </w:r>
    </w:p>
    <w:p w:rsidR="0014555C" w:rsidRPr="002C4067" w:rsidRDefault="0014555C" w:rsidP="00FA1C46">
      <w:pPr>
        <w:pStyle w:val="aff2"/>
      </w:pPr>
      <w:r w:rsidRPr="002C4067">
        <w:t>Не у всех потребителей установлены приборы коммерческого учета тепловой энергии, что не стимулирует теплоснабжающую организацию к приведению системы теплоснабжения в соответствие с нормативными требованиями.</w:t>
      </w:r>
    </w:p>
    <w:p w:rsidR="00AB0258" w:rsidRPr="002C4067" w:rsidRDefault="000F34E7" w:rsidP="008511AE">
      <w:pPr>
        <w:pStyle w:val="a2"/>
      </w:pPr>
      <w:bookmarkStart w:id="359" w:name="_Toc162259228"/>
      <w:bookmarkStart w:id="360" w:name="_Toc165985114"/>
      <w:bookmarkStart w:id="361" w:name="_Toc205122258"/>
      <w:r w:rsidRPr="002C4067">
        <w:t>О</w:t>
      </w:r>
      <w:r w:rsidR="00274C31" w:rsidRPr="002C4067">
        <w:t xml:space="preserve">писание существующих проблем организации надежного теплоснабжения </w:t>
      </w:r>
      <w:r w:rsidR="00633D83" w:rsidRPr="00633D83">
        <w:t>поселения, муниципального округа, городского округа, города федерального значения</w:t>
      </w:r>
      <w:r w:rsidR="00274C31" w:rsidRPr="002C4067">
        <w:t xml:space="preserve"> (перечень причин, приводящих к снижению надежности теплоснабжения, включая проблемы в работе теплопотребляющих установок потребителей)</w:t>
      </w:r>
      <w:bookmarkEnd w:id="359"/>
      <w:bookmarkEnd w:id="360"/>
      <w:bookmarkEnd w:id="361"/>
    </w:p>
    <w:p w:rsidR="00213A8B" w:rsidRPr="002C4067" w:rsidRDefault="00213A8B" w:rsidP="00FA1C46">
      <w:pPr>
        <w:pStyle w:val="aff2"/>
      </w:pPr>
      <w:r w:rsidRPr="002C4067">
        <w:t>Из комплекса существующих проблем организации качественного теплоснабжения на территории</w:t>
      </w:r>
      <w:r w:rsidR="00D458C1" w:rsidRPr="002C4067">
        <w:t xml:space="preserve"> </w:t>
      </w:r>
      <w:r w:rsidR="00633D83">
        <w:t>округа</w:t>
      </w:r>
      <w:r w:rsidRPr="002C4067">
        <w:t xml:space="preserve"> можно выделить следующие составляющие:</w:t>
      </w:r>
    </w:p>
    <w:p w:rsidR="00213A8B" w:rsidRPr="002C4067" w:rsidRDefault="000F34E7" w:rsidP="0060330C">
      <w:pPr>
        <w:pStyle w:val="afffffff8"/>
        <w:numPr>
          <w:ilvl w:val="0"/>
          <w:numId w:val="45"/>
        </w:numPr>
      </w:pPr>
      <w:r w:rsidRPr="002C4067">
        <w:t>с</w:t>
      </w:r>
      <w:r w:rsidR="00213A8B" w:rsidRPr="002C4067">
        <w:t>истемы теплоснабжения выполняют свои функции, как системы жизнеобеспечения, но не в полной мере отвечает соответс</w:t>
      </w:r>
      <w:r w:rsidR="00900E2D" w:rsidRPr="002C4067">
        <w:t>твующим техническим требованиям;</w:t>
      </w:r>
    </w:p>
    <w:p w:rsidR="00213A8B" w:rsidRPr="002C4067" w:rsidRDefault="000F34E7" w:rsidP="0060330C">
      <w:pPr>
        <w:pStyle w:val="afffffff8"/>
        <w:numPr>
          <w:ilvl w:val="0"/>
          <w:numId w:val="45"/>
        </w:numPr>
      </w:pPr>
      <w:r w:rsidRPr="002C4067">
        <w:t>н</w:t>
      </w:r>
      <w:r w:rsidR="00213A8B" w:rsidRPr="002C4067">
        <w:t>еобходимы прямые инвестиции для провед</w:t>
      </w:r>
      <w:r w:rsidR="00213A8B" w:rsidRPr="00367657">
        <w:t>ения реновации (восстановления) основных фондов систем теплоснабжения</w:t>
      </w:r>
      <w:r w:rsidR="00FF13D2" w:rsidRPr="00367657">
        <w:t>.</w:t>
      </w:r>
      <w:r w:rsidR="00213A8B" w:rsidRPr="00367657">
        <w:t xml:space="preserve"> Основная причина</w:t>
      </w:r>
      <w:r w:rsidR="00213A8B" w:rsidRPr="002C4067">
        <w:t>, определяющая надежность и безопасность теплоснабжения</w:t>
      </w:r>
      <w:r w:rsidR="00707985">
        <w:t>,</w:t>
      </w:r>
      <w:r w:rsidR="00213A8B" w:rsidRPr="002C4067">
        <w:t xml:space="preserve"> – это техническое состояние теплогенерирующего </w:t>
      </w:r>
      <w:r w:rsidR="00213A8B" w:rsidRPr="002C4067">
        <w:lastRenderedPageBreak/>
        <w:t>оборудования и тепловых сетей. Высокая степень износа основного оборудования и недостаточное финансирование теплогенерирующих предприятий не позволяет своевременно модернизировать устаревающее оборудование и трубопроводы.</w:t>
      </w:r>
    </w:p>
    <w:p w:rsidR="00213A8B" w:rsidRPr="002C4067" w:rsidRDefault="00FF13D2" w:rsidP="00FA1C46">
      <w:pPr>
        <w:pStyle w:val="aff2"/>
      </w:pPr>
      <w:r w:rsidRPr="002C4067">
        <w:t>Многих аварийных ситуаци</w:t>
      </w:r>
      <w:r w:rsidR="00AF3615" w:rsidRPr="002C4067">
        <w:t>й</w:t>
      </w:r>
      <w:r w:rsidRPr="002C4067">
        <w:t xml:space="preserve"> </w:t>
      </w:r>
      <w:r w:rsidR="00213A8B" w:rsidRPr="002C4067">
        <w:t>можно было бы избежать, если бы систем</w:t>
      </w:r>
      <w:r w:rsidR="00707985">
        <w:t>а</w:t>
      </w:r>
      <w:r w:rsidR="00213A8B" w:rsidRPr="002C4067">
        <w:t xml:space="preserve"> теплоснабжения был</w:t>
      </w:r>
      <w:r w:rsidR="000B1CF9">
        <w:t>а</w:t>
      </w:r>
      <w:r w:rsidR="00213A8B" w:rsidRPr="002C4067">
        <w:t xml:space="preserve"> вовремя отрегулирован</w:t>
      </w:r>
      <w:r w:rsidR="000B1CF9">
        <w:t>а</w:t>
      </w:r>
      <w:r w:rsidR="00213A8B" w:rsidRPr="002C4067">
        <w:t xml:space="preserve"> на нормативные характеристики. Для этого не требуется значительных средств. Затраты на восстановительные работы в десятки раз превышают затраты на наладку тепловых сетей.</w:t>
      </w:r>
    </w:p>
    <w:p w:rsidR="00213A8B" w:rsidRPr="002C4067" w:rsidRDefault="00213A8B" w:rsidP="00FA1C46">
      <w:pPr>
        <w:pStyle w:val="aff2"/>
      </w:pPr>
      <w:r w:rsidRPr="002C4067">
        <w:t>В части обеспечения безопасности теплоснабжения должно предусматриваться резервирование системы теплоснабжения, живучесть и обеспечение бесперебойной работы источник</w:t>
      </w:r>
      <w:r w:rsidR="000B1CF9">
        <w:t>а</w:t>
      </w:r>
      <w:r w:rsidRPr="002C4067">
        <w:t xml:space="preserve"> тепла и тепловых сетей. </w:t>
      </w:r>
    </w:p>
    <w:p w:rsidR="00213A8B" w:rsidRPr="002C4067" w:rsidRDefault="00213A8B" w:rsidP="00FA1C46">
      <w:pPr>
        <w:pStyle w:val="aff2"/>
      </w:pPr>
      <w:r w:rsidRPr="002C4067">
        <w:t xml:space="preserve">Система теплоснабжения представляет собой энергетический комплекс, состоящий из источника тепла с котельными агрегатами, насосным и прочим оборудованием, разводящих магистральных и </w:t>
      </w:r>
      <w:r w:rsidR="00367657" w:rsidRPr="002C4067">
        <w:t>внутриквартальных</w:t>
      </w:r>
      <w:r w:rsidR="00A237D9">
        <w:t xml:space="preserve"> </w:t>
      </w:r>
      <w:r w:rsidR="00367657" w:rsidRPr="002C4067">
        <w:t>наружных тепловых сетей</w:t>
      </w:r>
      <w:r w:rsidRPr="002C4067">
        <w:t xml:space="preserve"> и внутренних систем теплопотребления зданий. Все это представляет собой единый организм. В системе теплоснабжения расх</w:t>
      </w:r>
      <w:r w:rsidR="002664F2" w:rsidRPr="002C4067">
        <w:t xml:space="preserve">од </w:t>
      </w:r>
      <w:r w:rsidRPr="002C4067">
        <w:t>теплоносителя и располагаемый напор тепловой сети, обеспечиваемый насосами на источнике тепла, есть взаимозависимые величины.</w:t>
      </w:r>
    </w:p>
    <w:p w:rsidR="00AB0258" w:rsidRPr="002C4067" w:rsidRDefault="000F34E7" w:rsidP="008511AE">
      <w:pPr>
        <w:pStyle w:val="a2"/>
      </w:pPr>
      <w:bookmarkStart w:id="362" w:name="_Toc162259229"/>
      <w:bookmarkStart w:id="363" w:name="_Toc165985115"/>
      <w:bookmarkStart w:id="364" w:name="_Toc205122259"/>
      <w:r w:rsidRPr="002C4067">
        <w:t>О</w:t>
      </w:r>
      <w:r w:rsidR="00274C31" w:rsidRPr="002C4067">
        <w:t>писание существующих проблем развития систем теплоснабжения</w:t>
      </w:r>
      <w:bookmarkEnd w:id="362"/>
      <w:bookmarkEnd w:id="363"/>
      <w:bookmarkEnd w:id="364"/>
    </w:p>
    <w:p w:rsidR="00213A8B" w:rsidRPr="002C4067" w:rsidRDefault="00213A8B" w:rsidP="00FA1C46">
      <w:pPr>
        <w:pStyle w:val="aff2"/>
      </w:pPr>
      <w:r w:rsidRPr="002C4067">
        <w:t>В качестве теплоизоляционных материалов трубы в каналах используются, как правило, волокнистые материалы и в этом главная причина катастрофического состояния сетей. При износе теплосетей более 60 % количество аварий лавинообразно возрастает. Капитальный ремонт теплотрасс рекомендуется выполнять с заменой трубопроводов на предварительно изолированные в заводских условиях.</w:t>
      </w:r>
    </w:p>
    <w:p w:rsidR="00FF13D2" w:rsidRPr="002C4067" w:rsidRDefault="00FF13D2" w:rsidP="00367657">
      <w:pPr>
        <w:pStyle w:val="aff2"/>
        <w:rPr>
          <w:lang w:eastAsia="ru-RU"/>
        </w:rPr>
      </w:pPr>
      <w:r w:rsidRPr="002C4067">
        <w:rPr>
          <w:lang w:eastAsia="ru-RU"/>
        </w:rPr>
        <w:t>Основной проблемой в развитии системы теплоснабжения является недостаточное финансирование мероприятий по модернизации источника теплоснабжения и тепловых сетей.</w:t>
      </w:r>
    </w:p>
    <w:p w:rsidR="00821340" w:rsidRPr="002C4067" w:rsidRDefault="000F34E7" w:rsidP="008511AE">
      <w:pPr>
        <w:pStyle w:val="a2"/>
      </w:pPr>
      <w:bookmarkStart w:id="365" w:name="_Toc162259230"/>
      <w:bookmarkStart w:id="366" w:name="_Toc165985116"/>
      <w:bookmarkStart w:id="367" w:name="_Toc205122260"/>
      <w:r w:rsidRPr="002C4067">
        <w:t>О</w:t>
      </w:r>
      <w:r w:rsidR="00274C31" w:rsidRPr="002C4067">
        <w:t>писание существующих проблем надежного и эффективного снабжения топливом действующих систем теплоснабжения</w:t>
      </w:r>
      <w:bookmarkEnd w:id="365"/>
      <w:bookmarkEnd w:id="366"/>
      <w:bookmarkEnd w:id="367"/>
    </w:p>
    <w:p w:rsidR="00FF13D2" w:rsidRPr="002C4067" w:rsidRDefault="00FF13D2" w:rsidP="00367657">
      <w:pPr>
        <w:pStyle w:val="aff2"/>
      </w:pPr>
      <w:r w:rsidRPr="002C4067">
        <w:t xml:space="preserve">Сложности с обеспечением теплоисточников топливом в периоды расчетных температур наружного воздуха </w:t>
      </w:r>
      <w:r w:rsidR="00BC6A14" w:rsidRPr="002C4067">
        <w:t>на территории</w:t>
      </w:r>
      <w:r w:rsidR="00D458C1" w:rsidRPr="002C4067">
        <w:t xml:space="preserve"> </w:t>
      </w:r>
      <w:r w:rsidR="00633D83">
        <w:t>округа</w:t>
      </w:r>
      <w:r w:rsidR="000B1CF9">
        <w:t xml:space="preserve"> </w:t>
      </w:r>
      <w:r w:rsidRPr="002C4067">
        <w:t>отсутствуют.</w:t>
      </w:r>
    </w:p>
    <w:p w:rsidR="00AB0258" w:rsidRPr="002C4067" w:rsidRDefault="000F34E7" w:rsidP="008511AE">
      <w:pPr>
        <w:pStyle w:val="a2"/>
      </w:pPr>
      <w:bookmarkStart w:id="368" w:name="_Toc162259231"/>
      <w:bookmarkStart w:id="369" w:name="_Toc165985117"/>
      <w:bookmarkStart w:id="370" w:name="_Toc205122261"/>
      <w:r w:rsidRPr="002C4067">
        <w:t>А</w:t>
      </w:r>
      <w:r w:rsidR="00274C31" w:rsidRPr="002C4067">
        <w:t>нализ предписаний надзорных органов об устранении нарушений, влияющих на безопасность и надежность системы теплоснабжения</w:t>
      </w:r>
      <w:bookmarkEnd w:id="368"/>
      <w:bookmarkEnd w:id="369"/>
      <w:bookmarkEnd w:id="370"/>
    </w:p>
    <w:p w:rsidR="00AB0258" w:rsidRPr="002C4067" w:rsidRDefault="00343B5C" w:rsidP="00367657">
      <w:pPr>
        <w:pStyle w:val="aff2"/>
      </w:pPr>
      <w:r w:rsidRPr="002C4067">
        <w:t>Предписания надзорных органов об устранении нарушений, влияющих на безопасность и надежность систем</w:t>
      </w:r>
      <w:r w:rsidR="000B1CF9">
        <w:t>ы</w:t>
      </w:r>
      <w:r w:rsidRPr="002C4067">
        <w:t xml:space="preserve"> теплоснабжения</w:t>
      </w:r>
      <w:r w:rsidR="008E4EBE" w:rsidRPr="002C4067">
        <w:t>,</w:t>
      </w:r>
      <w:r w:rsidRPr="002C4067">
        <w:t xml:space="preserve"> не предоставлены.</w:t>
      </w:r>
    </w:p>
    <w:p w:rsidR="00EA0D24" w:rsidRPr="002C4067" w:rsidRDefault="00EA0D24" w:rsidP="008511AE">
      <w:pPr>
        <w:pStyle w:val="a2"/>
      </w:pPr>
      <w:bookmarkStart w:id="371" w:name="_Toc32481165"/>
      <w:bookmarkStart w:id="372" w:name="_Toc162259232"/>
      <w:bookmarkStart w:id="373" w:name="_Toc165985118"/>
      <w:bookmarkStart w:id="374" w:name="_Toc205122262"/>
      <w:r w:rsidRPr="002C4067">
        <w:t xml:space="preserve">Изменения технических и технологических проблем в системах теплоснабжения </w:t>
      </w:r>
      <w:r w:rsidR="00633D83" w:rsidRPr="00633D83">
        <w:t>поселения, муниципального округа, городского округа, города федерального значения</w:t>
      </w:r>
      <w:r w:rsidRPr="002C4067">
        <w:t xml:space="preserve">, произошедших в период, </w:t>
      </w:r>
      <w:r w:rsidR="00042A16" w:rsidRPr="002C4067">
        <w:t>предшествующий разработке (актуализации) схемы теплоснабжения</w:t>
      </w:r>
      <w:bookmarkEnd w:id="371"/>
      <w:bookmarkEnd w:id="372"/>
      <w:bookmarkEnd w:id="373"/>
      <w:bookmarkEnd w:id="374"/>
    </w:p>
    <w:p w:rsidR="00AC4D0A" w:rsidRPr="002C4067" w:rsidRDefault="005D6D1F" w:rsidP="00367657">
      <w:pPr>
        <w:pStyle w:val="aff2"/>
        <w:rPr>
          <w:rFonts w:eastAsia="Times New Roman"/>
          <w:lang w:eastAsia="ru-RU"/>
        </w:rPr>
      </w:pPr>
      <w:r w:rsidRPr="002C4067">
        <w:t>Раздел разработан с учетом</w:t>
      </w:r>
      <w:r w:rsidR="002F5504" w:rsidRPr="002C4067">
        <w:t xml:space="preserve"> </w:t>
      </w:r>
      <w:r w:rsidR="00BA6CB9" w:rsidRPr="002C4067">
        <w:t xml:space="preserve">требований </w:t>
      </w:r>
      <w:r w:rsidR="007010E8" w:rsidRPr="002C4067">
        <w:t>Постановления Правительства РФ от 22.02.2012 № 154</w:t>
      </w:r>
      <w:r w:rsidR="00BA6CB9" w:rsidRPr="002C4067">
        <w:t xml:space="preserve"> «О требованиях к схемам теплоснабжения, порядку их разработки и утверждения», а также Методических указаний по разработке схем теплоснабжения (</w:t>
      </w:r>
      <w:r w:rsidR="003965AF" w:rsidRPr="002C4067">
        <w:t>утв. Приказом Минэнерго России от 05.03.2019 № 212 «Об утверждении Методических указаний по разработке схем теплоснабжения»</w:t>
      </w:r>
      <w:r w:rsidR="00BA6CB9" w:rsidRPr="002C4067">
        <w:t>).</w:t>
      </w:r>
    </w:p>
    <w:p w:rsidR="00AC4D0A" w:rsidRPr="002C4067" w:rsidRDefault="00AC4D0A" w:rsidP="00393334">
      <w:pPr>
        <w:pStyle w:val="aff2"/>
        <w:rPr>
          <w:lang w:eastAsia="ru-RU"/>
        </w:rPr>
        <w:sectPr w:rsidR="00AC4D0A" w:rsidRPr="002C4067" w:rsidSect="00367657">
          <w:footerReference w:type="default" r:id="rId57"/>
          <w:pgSz w:w="11906" w:h="16838"/>
          <w:pgMar w:top="567" w:right="567" w:bottom="567" w:left="1134" w:header="709" w:footer="0" w:gutter="0"/>
          <w:cols w:space="708"/>
          <w:docGrid w:linePitch="360"/>
        </w:sectPr>
      </w:pPr>
    </w:p>
    <w:p w:rsidR="001773E3" w:rsidRPr="001C2227" w:rsidRDefault="00274C31" w:rsidP="00FA6A84">
      <w:pPr>
        <w:pStyle w:val="afffffff4"/>
        <w:numPr>
          <w:ilvl w:val="0"/>
          <w:numId w:val="12"/>
        </w:numPr>
        <w:ind w:left="284" w:hanging="284"/>
        <w:jc w:val="left"/>
      </w:pPr>
      <w:bookmarkStart w:id="375" w:name="_Toc162259233"/>
      <w:bookmarkStart w:id="376" w:name="_Toc165985119"/>
      <w:bookmarkStart w:id="377" w:name="_Toc205122263"/>
      <w:r w:rsidRPr="001C2227">
        <w:lastRenderedPageBreak/>
        <w:t>Существующее и перспективное потребление тепловой энергии на цели теплоснабжения</w:t>
      </w:r>
      <w:bookmarkEnd w:id="375"/>
      <w:bookmarkEnd w:id="376"/>
      <w:bookmarkEnd w:id="377"/>
    </w:p>
    <w:p w:rsidR="001773E3" w:rsidRPr="002C4067" w:rsidRDefault="000F34E7" w:rsidP="0060330C">
      <w:pPr>
        <w:pStyle w:val="a1"/>
        <w:numPr>
          <w:ilvl w:val="1"/>
          <w:numId w:val="61"/>
        </w:numPr>
      </w:pPr>
      <w:bookmarkStart w:id="378" w:name="_Toc162259234"/>
      <w:bookmarkStart w:id="379" w:name="_Toc165985120"/>
      <w:bookmarkStart w:id="380" w:name="_Toc205122264"/>
      <w:r w:rsidRPr="002C4067">
        <w:t>Д</w:t>
      </w:r>
      <w:r w:rsidR="00274C31" w:rsidRPr="002C4067">
        <w:t>анные базового уровня потребления тепла на цели теплоснабжения</w:t>
      </w:r>
      <w:bookmarkEnd w:id="378"/>
      <w:bookmarkEnd w:id="379"/>
      <w:bookmarkEnd w:id="380"/>
    </w:p>
    <w:p w:rsidR="00213A8B" w:rsidRPr="002C4067" w:rsidRDefault="00213A8B" w:rsidP="00595C14">
      <w:pPr>
        <w:pStyle w:val="aff2"/>
        <w:rPr>
          <w:lang w:eastAsia="ru-RU"/>
        </w:rPr>
      </w:pPr>
      <w:r w:rsidRPr="002C4067">
        <w:rPr>
          <w:lang w:eastAsia="ru-RU"/>
        </w:rPr>
        <w:t>За базовый уровень потребления тепла принят расчетный уровень потребления тепловой энергии в 202</w:t>
      </w:r>
      <w:r w:rsidR="001B152E">
        <w:rPr>
          <w:lang w:eastAsia="ru-RU"/>
        </w:rPr>
        <w:t>4</w:t>
      </w:r>
      <w:r w:rsidR="0014555C" w:rsidRPr="002C4067">
        <w:rPr>
          <w:lang w:eastAsia="ru-RU"/>
        </w:rPr>
        <w:t xml:space="preserve"> </w:t>
      </w:r>
      <w:r w:rsidRPr="002C4067">
        <w:rPr>
          <w:lang w:eastAsia="ru-RU"/>
        </w:rPr>
        <w:t xml:space="preserve">году. Базовый уровень потребления тепловой энергии с разделением по </w:t>
      </w:r>
      <w:r w:rsidR="00EC11E3" w:rsidRPr="002C4067">
        <w:rPr>
          <w:lang w:eastAsia="ru-RU"/>
        </w:rPr>
        <w:t>источникам теплоснабжения</w:t>
      </w:r>
      <w:r w:rsidRPr="002C4067">
        <w:rPr>
          <w:lang w:eastAsia="ru-RU"/>
        </w:rPr>
        <w:t xml:space="preserve"> представлен в таблице </w:t>
      </w:r>
      <w:r w:rsidR="005C51E1">
        <w:rPr>
          <w:lang w:eastAsia="ru-RU"/>
        </w:rPr>
        <w:t>46</w:t>
      </w:r>
      <w:r w:rsidR="00C641F9">
        <w:rPr>
          <w:lang w:eastAsia="ru-RU"/>
        </w:rPr>
        <w:t>.</w:t>
      </w:r>
    </w:p>
    <w:p w:rsidR="00213A8B" w:rsidRPr="002C4067" w:rsidRDefault="000B1CF9" w:rsidP="004C3B62">
      <w:pPr>
        <w:pStyle w:val="afffffffa"/>
      </w:pPr>
      <w:r w:rsidRPr="002C4067">
        <w:t xml:space="preserve">Таблица </w:t>
      </w:r>
      <w:r w:rsidR="00827E3F">
        <w:rPr>
          <w:noProof/>
        </w:rPr>
        <w:fldChar w:fldCharType="begin"/>
      </w:r>
      <w:r w:rsidR="00A95700">
        <w:rPr>
          <w:noProof/>
        </w:rPr>
        <w:instrText xml:space="preserve"> SEQ Таблица \* ARABIC </w:instrText>
      </w:r>
      <w:r w:rsidR="00827E3F">
        <w:rPr>
          <w:noProof/>
        </w:rPr>
        <w:fldChar w:fldCharType="separate"/>
      </w:r>
      <w:r w:rsidR="00C83B43">
        <w:rPr>
          <w:noProof/>
        </w:rPr>
        <w:t>46</w:t>
      </w:r>
      <w:r w:rsidR="00827E3F">
        <w:rPr>
          <w:noProof/>
        </w:rPr>
        <w:fldChar w:fldCharType="end"/>
      </w:r>
      <w:r>
        <w:rPr>
          <w:noProof/>
        </w:rPr>
        <w:t xml:space="preserve"> </w:t>
      </w:r>
      <w:r w:rsidRPr="002C4067">
        <w:t>–</w:t>
      </w:r>
      <w:r>
        <w:t xml:space="preserve"> </w:t>
      </w:r>
      <w:r w:rsidR="00213A8B" w:rsidRPr="002C4067">
        <w:t xml:space="preserve">Базовый уровень </w:t>
      </w:r>
      <w:r w:rsidR="00D406F3" w:rsidRPr="002C4067">
        <w:t>потребления тепла на цели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8"/>
        <w:gridCol w:w="5578"/>
        <w:gridCol w:w="2045"/>
        <w:gridCol w:w="2151"/>
      </w:tblGrid>
      <w:tr w:rsidR="0014555C" w:rsidRPr="001C2227" w:rsidTr="005C51E1">
        <w:trPr>
          <w:trHeight w:val="769"/>
        </w:trPr>
        <w:tc>
          <w:tcPr>
            <w:tcW w:w="311" w:type="pct"/>
            <w:shd w:val="clear" w:color="auto" w:fill="auto"/>
            <w:vAlign w:val="center"/>
            <w:hideMark/>
          </w:tcPr>
          <w:p w:rsidR="0014555C" w:rsidRPr="004C3B62" w:rsidRDefault="0014555C" w:rsidP="004C3B62">
            <w:pPr>
              <w:pStyle w:val="afffffff0"/>
              <w:rPr>
                <w:b/>
                <w:lang w:eastAsia="ru-RU"/>
              </w:rPr>
            </w:pPr>
            <w:r w:rsidRPr="004C3B62">
              <w:rPr>
                <w:b/>
                <w:lang w:eastAsia="ru-RU"/>
              </w:rPr>
              <w:t>№ п/п</w:t>
            </w:r>
          </w:p>
        </w:tc>
        <w:tc>
          <w:tcPr>
            <w:tcW w:w="2676" w:type="pct"/>
            <w:shd w:val="clear" w:color="auto" w:fill="auto"/>
            <w:vAlign w:val="center"/>
            <w:hideMark/>
          </w:tcPr>
          <w:p w:rsidR="0014555C" w:rsidRPr="004C3B62" w:rsidRDefault="0014555C" w:rsidP="004C3B62">
            <w:pPr>
              <w:pStyle w:val="afffffff0"/>
              <w:rPr>
                <w:b/>
                <w:lang w:eastAsia="ru-RU"/>
              </w:rPr>
            </w:pPr>
            <w:r w:rsidRPr="004C3B62">
              <w:rPr>
                <w:b/>
                <w:lang w:eastAsia="ru-RU"/>
              </w:rPr>
              <w:t>Наименование источника теплоснабжения</w:t>
            </w:r>
          </w:p>
        </w:tc>
        <w:tc>
          <w:tcPr>
            <w:tcW w:w="981" w:type="pct"/>
            <w:shd w:val="clear" w:color="auto" w:fill="auto"/>
            <w:vAlign w:val="center"/>
          </w:tcPr>
          <w:p w:rsidR="0014555C" w:rsidRPr="004C3B62" w:rsidRDefault="0014555C" w:rsidP="004C3B62">
            <w:pPr>
              <w:pStyle w:val="afffffff0"/>
              <w:rPr>
                <w:b/>
                <w:lang w:eastAsia="ru-RU"/>
              </w:rPr>
            </w:pPr>
            <w:r w:rsidRPr="004C3B62">
              <w:rPr>
                <w:b/>
                <w:lang w:eastAsia="ru-RU"/>
              </w:rPr>
              <w:t>Нагрузки, Гкал/ч</w:t>
            </w:r>
          </w:p>
        </w:tc>
        <w:tc>
          <w:tcPr>
            <w:tcW w:w="1032" w:type="pct"/>
            <w:vAlign w:val="center"/>
          </w:tcPr>
          <w:p w:rsidR="0014555C" w:rsidRPr="004C3B62" w:rsidRDefault="0014555C" w:rsidP="004C3B62">
            <w:pPr>
              <w:pStyle w:val="afffffff0"/>
              <w:rPr>
                <w:b/>
                <w:lang w:eastAsia="ru-RU"/>
              </w:rPr>
            </w:pPr>
            <w:r w:rsidRPr="004C3B62">
              <w:rPr>
                <w:b/>
                <w:lang w:eastAsia="ru-RU"/>
              </w:rPr>
              <w:t>Полезный отпуск тепла, Гкал</w:t>
            </w:r>
          </w:p>
        </w:tc>
      </w:tr>
      <w:tr w:rsidR="005C51E1" w:rsidRPr="001C2227" w:rsidTr="005C51E1">
        <w:tc>
          <w:tcPr>
            <w:tcW w:w="311" w:type="pct"/>
            <w:shd w:val="clear" w:color="auto" w:fill="auto"/>
            <w:vAlign w:val="center"/>
          </w:tcPr>
          <w:p w:rsidR="005C51E1" w:rsidRPr="00717872" w:rsidRDefault="005C51E1" w:rsidP="005C51E1">
            <w:pPr>
              <w:pStyle w:val="afffffff0"/>
            </w:pPr>
            <w:r w:rsidRPr="00717872">
              <w:t>1</w:t>
            </w:r>
          </w:p>
        </w:tc>
        <w:tc>
          <w:tcPr>
            <w:tcW w:w="2676" w:type="pct"/>
            <w:shd w:val="clear" w:color="auto" w:fill="auto"/>
            <w:vAlign w:val="center"/>
          </w:tcPr>
          <w:p w:rsidR="005C51E1" w:rsidRPr="00717872" w:rsidRDefault="005C51E1" w:rsidP="005C51E1">
            <w:pPr>
              <w:pStyle w:val="afffffff0"/>
              <w:rPr>
                <w:lang w:eastAsia="ru-RU"/>
              </w:rPr>
            </w:pPr>
            <w:r w:rsidRPr="002563DF">
              <w:t>№ 1 Промышленный пр-зд, Районная котельная</w:t>
            </w:r>
          </w:p>
        </w:tc>
        <w:tc>
          <w:tcPr>
            <w:tcW w:w="981" w:type="pct"/>
            <w:shd w:val="clear" w:color="auto" w:fill="auto"/>
            <w:vAlign w:val="center"/>
          </w:tcPr>
          <w:p w:rsidR="005C51E1" w:rsidRPr="00780721" w:rsidRDefault="005C51E1" w:rsidP="005C51E1">
            <w:pPr>
              <w:pStyle w:val="afffffff0"/>
              <w:rPr>
                <w:color w:val="000000"/>
                <w:lang w:eastAsia="ru-RU"/>
              </w:rPr>
            </w:pPr>
            <w:r w:rsidRPr="00AA292F">
              <w:t>31,225</w:t>
            </w:r>
          </w:p>
        </w:tc>
        <w:tc>
          <w:tcPr>
            <w:tcW w:w="1032" w:type="pct"/>
            <w:vAlign w:val="center"/>
          </w:tcPr>
          <w:p w:rsidR="005C51E1" w:rsidRPr="00780721" w:rsidRDefault="005C51E1" w:rsidP="005C51E1">
            <w:pPr>
              <w:pStyle w:val="afffffff0"/>
              <w:rPr>
                <w:color w:val="000000"/>
                <w:lang w:eastAsia="ru-RU"/>
              </w:rPr>
            </w:pPr>
            <w:r w:rsidRPr="00873723">
              <w:t>66836,9</w:t>
            </w:r>
          </w:p>
        </w:tc>
      </w:tr>
      <w:tr w:rsidR="005C51E1" w:rsidRPr="001C2227" w:rsidTr="005C51E1">
        <w:tc>
          <w:tcPr>
            <w:tcW w:w="311" w:type="pct"/>
            <w:shd w:val="clear" w:color="auto" w:fill="auto"/>
            <w:vAlign w:val="center"/>
          </w:tcPr>
          <w:p w:rsidR="005C51E1" w:rsidRPr="00717872" w:rsidRDefault="005C51E1" w:rsidP="005C51E1">
            <w:pPr>
              <w:pStyle w:val="afffffff0"/>
            </w:pPr>
            <w:r>
              <w:t>2</w:t>
            </w:r>
          </w:p>
        </w:tc>
        <w:tc>
          <w:tcPr>
            <w:tcW w:w="2676" w:type="pct"/>
            <w:shd w:val="clear" w:color="auto" w:fill="auto"/>
            <w:vAlign w:val="center"/>
          </w:tcPr>
          <w:p w:rsidR="005C51E1" w:rsidRPr="0059234E" w:rsidRDefault="005C51E1" w:rsidP="005C51E1">
            <w:pPr>
              <w:pStyle w:val="afffffff0"/>
              <w:rPr>
                <w:lang w:eastAsia="ru-RU"/>
              </w:rPr>
            </w:pPr>
            <w:r w:rsidRPr="002563DF">
              <w:t>№ 2 ул. Бахтина, БМК-1</w:t>
            </w:r>
          </w:p>
        </w:tc>
        <w:tc>
          <w:tcPr>
            <w:tcW w:w="981" w:type="pct"/>
            <w:shd w:val="clear" w:color="auto" w:fill="auto"/>
            <w:vAlign w:val="center"/>
          </w:tcPr>
          <w:p w:rsidR="005C51E1" w:rsidRDefault="005C51E1" w:rsidP="005C51E1">
            <w:pPr>
              <w:pStyle w:val="afffffff0"/>
              <w:rPr>
                <w:color w:val="000000"/>
              </w:rPr>
            </w:pPr>
            <w:r w:rsidRPr="00AA292F">
              <w:t>6,900</w:t>
            </w:r>
          </w:p>
        </w:tc>
        <w:tc>
          <w:tcPr>
            <w:tcW w:w="1032" w:type="pct"/>
            <w:vAlign w:val="center"/>
          </w:tcPr>
          <w:p w:rsidR="005C51E1" w:rsidRDefault="005C51E1" w:rsidP="005C51E1">
            <w:pPr>
              <w:pStyle w:val="afffffff0"/>
            </w:pPr>
            <w:r w:rsidRPr="00873723">
              <w:t>14264,0</w:t>
            </w:r>
          </w:p>
        </w:tc>
      </w:tr>
      <w:tr w:rsidR="005C51E1" w:rsidRPr="001C2227" w:rsidTr="005C51E1">
        <w:tc>
          <w:tcPr>
            <w:tcW w:w="311" w:type="pct"/>
            <w:shd w:val="clear" w:color="auto" w:fill="auto"/>
            <w:vAlign w:val="center"/>
          </w:tcPr>
          <w:p w:rsidR="005C51E1" w:rsidRPr="00717872" w:rsidRDefault="005C51E1" w:rsidP="005C51E1">
            <w:pPr>
              <w:pStyle w:val="afffffff0"/>
            </w:pPr>
            <w:r>
              <w:t>3</w:t>
            </w:r>
          </w:p>
        </w:tc>
        <w:tc>
          <w:tcPr>
            <w:tcW w:w="2676" w:type="pct"/>
            <w:shd w:val="clear" w:color="auto" w:fill="auto"/>
            <w:vAlign w:val="center"/>
          </w:tcPr>
          <w:p w:rsidR="005C51E1" w:rsidRPr="0059234E" w:rsidRDefault="005C51E1" w:rsidP="005C51E1">
            <w:pPr>
              <w:pStyle w:val="afffffff0"/>
              <w:rPr>
                <w:lang w:eastAsia="ru-RU"/>
              </w:rPr>
            </w:pPr>
            <w:r w:rsidRPr="002563DF">
              <w:t>№ 3 ул. Заводская, БМК-2</w:t>
            </w:r>
          </w:p>
        </w:tc>
        <w:tc>
          <w:tcPr>
            <w:tcW w:w="981" w:type="pct"/>
            <w:shd w:val="clear" w:color="auto" w:fill="auto"/>
            <w:vAlign w:val="center"/>
          </w:tcPr>
          <w:p w:rsidR="005C51E1" w:rsidRDefault="005C51E1" w:rsidP="005C51E1">
            <w:pPr>
              <w:pStyle w:val="afffffff0"/>
              <w:rPr>
                <w:color w:val="000000"/>
              </w:rPr>
            </w:pPr>
            <w:r w:rsidRPr="00AA292F">
              <w:t>3,086</w:t>
            </w:r>
          </w:p>
        </w:tc>
        <w:tc>
          <w:tcPr>
            <w:tcW w:w="1032" w:type="pct"/>
            <w:vAlign w:val="center"/>
          </w:tcPr>
          <w:p w:rsidR="005C51E1" w:rsidRDefault="005C51E1" w:rsidP="005C51E1">
            <w:pPr>
              <w:pStyle w:val="afffffff0"/>
            </w:pPr>
            <w:r w:rsidRPr="00873723">
              <w:t>5989,8</w:t>
            </w:r>
          </w:p>
        </w:tc>
      </w:tr>
      <w:tr w:rsidR="005C51E1" w:rsidRPr="001C2227" w:rsidTr="005C51E1">
        <w:tc>
          <w:tcPr>
            <w:tcW w:w="311" w:type="pct"/>
            <w:shd w:val="clear" w:color="auto" w:fill="auto"/>
            <w:vAlign w:val="center"/>
          </w:tcPr>
          <w:p w:rsidR="005C51E1" w:rsidRPr="00717872" w:rsidRDefault="005C51E1" w:rsidP="005C51E1">
            <w:pPr>
              <w:pStyle w:val="afffffff0"/>
            </w:pPr>
            <w:r>
              <w:t>4</w:t>
            </w:r>
          </w:p>
        </w:tc>
        <w:tc>
          <w:tcPr>
            <w:tcW w:w="2676" w:type="pct"/>
            <w:shd w:val="clear" w:color="auto" w:fill="auto"/>
            <w:vAlign w:val="center"/>
          </w:tcPr>
          <w:p w:rsidR="005C51E1" w:rsidRPr="0059234E" w:rsidRDefault="005C51E1" w:rsidP="005C51E1">
            <w:pPr>
              <w:pStyle w:val="afffffff0"/>
              <w:rPr>
                <w:lang w:eastAsia="ru-RU"/>
              </w:rPr>
            </w:pPr>
            <w:r w:rsidRPr="002563DF">
              <w:t>№ 4 Карманово, ул. Заводская, 4, стр. 2</w:t>
            </w:r>
          </w:p>
        </w:tc>
        <w:tc>
          <w:tcPr>
            <w:tcW w:w="981" w:type="pct"/>
            <w:shd w:val="clear" w:color="auto" w:fill="auto"/>
            <w:vAlign w:val="center"/>
          </w:tcPr>
          <w:p w:rsidR="005C51E1" w:rsidRDefault="005C51E1" w:rsidP="005C51E1">
            <w:pPr>
              <w:pStyle w:val="afffffff0"/>
              <w:rPr>
                <w:color w:val="000000"/>
              </w:rPr>
            </w:pPr>
            <w:r w:rsidRPr="00AA292F">
              <w:t>3,279</w:t>
            </w:r>
          </w:p>
        </w:tc>
        <w:tc>
          <w:tcPr>
            <w:tcW w:w="1032" w:type="pct"/>
            <w:vAlign w:val="center"/>
          </w:tcPr>
          <w:p w:rsidR="005C51E1" w:rsidRDefault="005C51E1" w:rsidP="005C51E1">
            <w:pPr>
              <w:pStyle w:val="afffffff0"/>
            </w:pPr>
            <w:r w:rsidRPr="00873723">
              <w:t>6383,0</w:t>
            </w:r>
          </w:p>
        </w:tc>
      </w:tr>
      <w:tr w:rsidR="005C51E1" w:rsidRPr="001C2227" w:rsidTr="005C51E1">
        <w:tc>
          <w:tcPr>
            <w:tcW w:w="311" w:type="pct"/>
            <w:shd w:val="clear" w:color="auto" w:fill="auto"/>
            <w:vAlign w:val="center"/>
          </w:tcPr>
          <w:p w:rsidR="005C51E1" w:rsidRPr="00717872" w:rsidRDefault="005C51E1" w:rsidP="005C51E1">
            <w:pPr>
              <w:pStyle w:val="afffffff0"/>
            </w:pPr>
            <w:r>
              <w:t>5</w:t>
            </w:r>
          </w:p>
        </w:tc>
        <w:tc>
          <w:tcPr>
            <w:tcW w:w="2676" w:type="pct"/>
            <w:shd w:val="clear" w:color="auto" w:fill="auto"/>
            <w:vAlign w:val="center"/>
          </w:tcPr>
          <w:p w:rsidR="005C51E1" w:rsidRPr="0059234E" w:rsidRDefault="005C51E1" w:rsidP="005C51E1">
            <w:pPr>
              <w:pStyle w:val="afffffff0"/>
              <w:rPr>
                <w:lang w:eastAsia="ru-RU"/>
              </w:rPr>
            </w:pPr>
            <w:r w:rsidRPr="002563DF">
              <w:t>№ 5 ул. Мира, БМК-3</w:t>
            </w:r>
          </w:p>
        </w:tc>
        <w:tc>
          <w:tcPr>
            <w:tcW w:w="981" w:type="pct"/>
            <w:shd w:val="clear" w:color="auto" w:fill="auto"/>
            <w:vAlign w:val="center"/>
          </w:tcPr>
          <w:p w:rsidR="005C51E1" w:rsidRDefault="005C51E1" w:rsidP="005C51E1">
            <w:pPr>
              <w:pStyle w:val="afffffff0"/>
              <w:rPr>
                <w:color w:val="000000"/>
              </w:rPr>
            </w:pPr>
            <w:r w:rsidRPr="00AA292F">
              <w:t>1,197</w:t>
            </w:r>
          </w:p>
        </w:tc>
        <w:tc>
          <w:tcPr>
            <w:tcW w:w="1032" w:type="pct"/>
            <w:vAlign w:val="center"/>
          </w:tcPr>
          <w:p w:rsidR="005C51E1" w:rsidRDefault="005C51E1" w:rsidP="005C51E1">
            <w:pPr>
              <w:pStyle w:val="afffffff0"/>
            </w:pPr>
            <w:r w:rsidRPr="00873723">
              <w:t>2314,4</w:t>
            </w:r>
          </w:p>
        </w:tc>
      </w:tr>
      <w:tr w:rsidR="005C51E1" w:rsidRPr="001C2227" w:rsidTr="005C51E1">
        <w:tc>
          <w:tcPr>
            <w:tcW w:w="311" w:type="pct"/>
            <w:shd w:val="clear" w:color="auto" w:fill="auto"/>
            <w:vAlign w:val="center"/>
          </w:tcPr>
          <w:p w:rsidR="005C51E1" w:rsidRPr="00717872" w:rsidRDefault="005C51E1" w:rsidP="005C51E1">
            <w:pPr>
              <w:pStyle w:val="afffffff0"/>
            </w:pPr>
            <w:r>
              <w:t>6</w:t>
            </w:r>
          </w:p>
        </w:tc>
        <w:tc>
          <w:tcPr>
            <w:tcW w:w="2676" w:type="pct"/>
            <w:shd w:val="clear" w:color="auto" w:fill="auto"/>
            <w:vAlign w:val="center"/>
          </w:tcPr>
          <w:p w:rsidR="005C51E1" w:rsidRPr="0059234E" w:rsidRDefault="005C51E1" w:rsidP="005C51E1">
            <w:pPr>
              <w:pStyle w:val="afffffff0"/>
              <w:rPr>
                <w:lang w:eastAsia="ru-RU"/>
              </w:rPr>
            </w:pPr>
            <w:r w:rsidRPr="002563DF">
              <w:t>№ 6 БМК ул. Пушная, 2А</w:t>
            </w:r>
          </w:p>
        </w:tc>
        <w:tc>
          <w:tcPr>
            <w:tcW w:w="981" w:type="pct"/>
            <w:shd w:val="clear" w:color="auto" w:fill="auto"/>
            <w:vAlign w:val="center"/>
          </w:tcPr>
          <w:p w:rsidR="005C51E1" w:rsidRDefault="005C51E1" w:rsidP="005C51E1">
            <w:pPr>
              <w:pStyle w:val="afffffff0"/>
              <w:rPr>
                <w:color w:val="000000"/>
              </w:rPr>
            </w:pPr>
            <w:r w:rsidRPr="00AA292F">
              <w:t>0,187</w:t>
            </w:r>
          </w:p>
        </w:tc>
        <w:tc>
          <w:tcPr>
            <w:tcW w:w="1032" w:type="pct"/>
            <w:vAlign w:val="center"/>
          </w:tcPr>
          <w:p w:rsidR="005C51E1" w:rsidRDefault="005C51E1" w:rsidP="005C51E1">
            <w:pPr>
              <w:pStyle w:val="afffffff0"/>
            </w:pPr>
            <w:r w:rsidRPr="00873723">
              <w:t>695,2</w:t>
            </w:r>
          </w:p>
        </w:tc>
      </w:tr>
      <w:tr w:rsidR="005C51E1" w:rsidRPr="001C2227" w:rsidTr="005C51E1">
        <w:tc>
          <w:tcPr>
            <w:tcW w:w="311" w:type="pct"/>
            <w:shd w:val="clear" w:color="auto" w:fill="auto"/>
            <w:vAlign w:val="center"/>
          </w:tcPr>
          <w:p w:rsidR="005C51E1" w:rsidRPr="00717872" w:rsidRDefault="005C51E1" w:rsidP="005C51E1">
            <w:pPr>
              <w:pStyle w:val="afffffff0"/>
            </w:pPr>
            <w:r>
              <w:t>7</w:t>
            </w:r>
          </w:p>
        </w:tc>
        <w:tc>
          <w:tcPr>
            <w:tcW w:w="2676" w:type="pct"/>
            <w:shd w:val="clear" w:color="auto" w:fill="auto"/>
            <w:vAlign w:val="center"/>
          </w:tcPr>
          <w:p w:rsidR="005C51E1" w:rsidRPr="0059234E" w:rsidRDefault="005C51E1" w:rsidP="005C51E1">
            <w:pPr>
              <w:pStyle w:val="afffffff0"/>
              <w:rPr>
                <w:lang w:eastAsia="ru-RU"/>
              </w:rPr>
            </w:pPr>
            <w:r w:rsidRPr="002563DF">
              <w:t>БМК-7</w:t>
            </w:r>
          </w:p>
        </w:tc>
        <w:tc>
          <w:tcPr>
            <w:tcW w:w="981" w:type="pct"/>
            <w:shd w:val="clear" w:color="auto" w:fill="auto"/>
            <w:vAlign w:val="center"/>
          </w:tcPr>
          <w:p w:rsidR="005C51E1" w:rsidRDefault="005C51E1" w:rsidP="005C51E1">
            <w:pPr>
              <w:pStyle w:val="afffffff0"/>
              <w:rPr>
                <w:color w:val="000000"/>
              </w:rPr>
            </w:pPr>
            <w:r w:rsidRPr="00AA292F">
              <w:t>5,545</w:t>
            </w:r>
          </w:p>
        </w:tc>
        <w:tc>
          <w:tcPr>
            <w:tcW w:w="1032" w:type="pct"/>
            <w:vAlign w:val="center"/>
          </w:tcPr>
          <w:p w:rsidR="005C51E1" w:rsidRDefault="005C51E1" w:rsidP="005C51E1">
            <w:pPr>
              <w:pStyle w:val="afffffff0"/>
            </w:pPr>
            <w:r w:rsidRPr="00873723">
              <w:t>12917,0</w:t>
            </w:r>
          </w:p>
        </w:tc>
      </w:tr>
      <w:tr w:rsidR="005C51E1" w:rsidRPr="001C2227" w:rsidTr="005C51E1">
        <w:tc>
          <w:tcPr>
            <w:tcW w:w="311" w:type="pct"/>
            <w:shd w:val="clear" w:color="auto" w:fill="auto"/>
            <w:vAlign w:val="center"/>
          </w:tcPr>
          <w:p w:rsidR="005C51E1" w:rsidRPr="00717872" w:rsidRDefault="005C51E1" w:rsidP="005C51E1">
            <w:pPr>
              <w:pStyle w:val="afffffff0"/>
            </w:pPr>
            <w:r>
              <w:t>8</w:t>
            </w:r>
          </w:p>
        </w:tc>
        <w:tc>
          <w:tcPr>
            <w:tcW w:w="2676" w:type="pct"/>
            <w:shd w:val="clear" w:color="auto" w:fill="auto"/>
            <w:vAlign w:val="center"/>
          </w:tcPr>
          <w:p w:rsidR="005C51E1" w:rsidRPr="0059234E" w:rsidRDefault="005C51E1" w:rsidP="005C51E1">
            <w:pPr>
              <w:pStyle w:val="afffffff0"/>
              <w:rPr>
                <w:lang w:eastAsia="ru-RU"/>
              </w:rPr>
            </w:pPr>
            <w:r w:rsidRPr="002563DF">
              <w:t>БМК-8</w:t>
            </w:r>
          </w:p>
        </w:tc>
        <w:tc>
          <w:tcPr>
            <w:tcW w:w="981" w:type="pct"/>
            <w:shd w:val="clear" w:color="auto" w:fill="auto"/>
            <w:vAlign w:val="center"/>
          </w:tcPr>
          <w:p w:rsidR="005C51E1" w:rsidRDefault="005C51E1" w:rsidP="005C51E1">
            <w:pPr>
              <w:pStyle w:val="afffffff0"/>
              <w:rPr>
                <w:color w:val="000000"/>
              </w:rPr>
            </w:pPr>
            <w:r w:rsidRPr="00AA292F">
              <w:t>1,939</w:t>
            </w:r>
          </w:p>
        </w:tc>
        <w:tc>
          <w:tcPr>
            <w:tcW w:w="1032" w:type="pct"/>
            <w:vAlign w:val="center"/>
          </w:tcPr>
          <w:p w:rsidR="005C51E1" w:rsidRDefault="005C51E1" w:rsidP="005C51E1">
            <w:pPr>
              <w:pStyle w:val="afffffff0"/>
            </w:pPr>
            <w:r w:rsidRPr="00873723">
              <w:t>3178,2</w:t>
            </w:r>
          </w:p>
        </w:tc>
      </w:tr>
      <w:tr w:rsidR="005C51E1" w:rsidRPr="001C2227" w:rsidTr="005C51E1">
        <w:tc>
          <w:tcPr>
            <w:tcW w:w="311" w:type="pct"/>
            <w:shd w:val="clear" w:color="auto" w:fill="auto"/>
            <w:vAlign w:val="center"/>
          </w:tcPr>
          <w:p w:rsidR="005C51E1" w:rsidRPr="00717872" w:rsidRDefault="005C51E1" w:rsidP="005C51E1">
            <w:pPr>
              <w:pStyle w:val="afffffff0"/>
            </w:pPr>
            <w:r>
              <w:t>9</w:t>
            </w:r>
          </w:p>
        </w:tc>
        <w:tc>
          <w:tcPr>
            <w:tcW w:w="2676" w:type="pct"/>
            <w:shd w:val="clear" w:color="auto" w:fill="auto"/>
            <w:vAlign w:val="center"/>
          </w:tcPr>
          <w:p w:rsidR="005C51E1" w:rsidRPr="0059234E" w:rsidRDefault="005C51E1" w:rsidP="005C51E1">
            <w:pPr>
              <w:pStyle w:val="afffffff0"/>
              <w:rPr>
                <w:lang w:eastAsia="ru-RU"/>
              </w:rPr>
            </w:pPr>
            <w:r w:rsidRPr="002563DF">
              <w:t>БМК-9</w:t>
            </w:r>
          </w:p>
        </w:tc>
        <w:tc>
          <w:tcPr>
            <w:tcW w:w="981" w:type="pct"/>
            <w:shd w:val="clear" w:color="auto" w:fill="auto"/>
            <w:vAlign w:val="center"/>
          </w:tcPr>
          <w:p w:rsidR="005C51E1" w:rsidRDefault="005C51E1" w:rsidP="005C51E1">
            <w:pPr>
              <w:pStyle w:val="afffffff0"/>
              <w:rPr>
                <w:color w:val="000000"/>
              </w:rPr>
            </w:pPr>
            <w:r w:rsidRPr="00AA292F">
              <w:t>5,615</w:t>
            </w:r>
          </w:p>
        </w:tc>
        <w:tc>
          <w:tcPr>
            <w:tcW w:w="1032" w:type="pct"/>
            <w:vAlign w:val="center"/>
          </w:tcPr>
          <w:p w:rsidR="005C51E1" w:rsidRDefault="005C51E1" w:rsidP="005C51E1">
            <w:pPr>
              <w:pStyle w:val="afffffff0"/>
            </w:pPr>
            <w:r w:rsidRPr="00873723">
              <w:t>9714,7</w:t>
            </w:r>
          </w:p>
        </w:tc>
      </w:tr>
      <w:tr w:rsidR="005C51E1" w:rsidRPr="001C2227" w:rsidTr="005C51E1">
        <w:tc>
          <w:tcPr>
            <w:tcW w:w="311" w:type="pct"/>
            <w:shd w:val="clear" w:color="auto" w:fill="auto"/>
            <w:vAlign w:val="center"/>
          </w:tcPr>
          <w:p w:rsidR="005C51E1" w:rsidRPr="00717872" w:rsidRDefault="005C51E1" w:rsidP="005C51E1">
            <w:pPr>
              <w:pStyle w:val="afffffff0"/>
            </w:pPr>
            <w:r>
              <w:t>10</w:t>
            </w:r>
          </w:p>
        </w:tc>
        <w:tc>
          <w:tcPr>
            <w:tcW w:w="2676" w:type="pct"/>
            <w:shd w:val="clear" w:color="auto" w:fill="auto"/>
            <w:vAlign w:val="center"/>
          </w:tcPr>
          <w:p w:rsidR="005C51E1" w:rsidRPr="0059234E" w:rsidRDefault="005C51E1" w:rsidP="005C51E1">
            <w:pPr>
              <w:pStyle w:val="afffffff0"/>
              <w:rPr>
                <w:lang w:eastAsia="ru-RU"/>
              </w:rPr>
            </w:pPr>
            <w:r w:rsidRPr="005C51E1">
              <w:t>Котельная с. Карманово, ул. Набережная, 18</w:t>
            </w:r>
          </w:p>
        </w:tc>
        <w:tc>
          <w:tcPr>
            <w:tcW w:w="981" w:type="pct"/>
            <w:shd w:val="clear" w:color="auto" w:fill="auto"/>
            <w:vAlign w:val="center"/>
          </w:tcPr>
          <w:p w:rsidR="005C51E1" w:rsidRDefault="005C51E1" w:rsidP="005C51E1">
            <w:pPr>
              <w:pStyle w:val="afffffff0"/>
              <w:rPr>
                <w:color w:val="000000"/>
              </w:rPr>
            </w:pPr>
            <w:r w:rsidRPr="00AA292F">
              <w:t>0,108</w:t>
            </w:r>
          </w:p>
        </w:tc>
        <w:tc>
          <w:tcPr>
            <w:tcW w:w="1032" w:type="pct"/>
            <w:vAlign w:val="center"/>
          </w:tcPr>
          <w:p w:rsidR="005C51E1" w:rsidRDefault="005C51E1" w:rsidP="005C51E1">
            <w:pPr>
              <w:pStyle w:val="afffffff0"/>
            </w:pPr>
            <w:r w:rsidRPr="00873723">
              <w:t>220,7</w:t>
            </w:r>
          </w:p>
        </w:tc>
      </w:tr>
      <w:tr w:rsidR="005C51E1" w:rsidRPr="001C2227" w:rsidTr="005C51E1">
        <w:tc>
          <w:tcPr>
            <w:tcW w:w="311" w:type="pct"/>
            <w:shd w:val="clear" w:color="auto" w:fill="auto"/>
            <w:vAlign w:val="center"/>
          </w:tcPr>
          <w:p w:rsidR="005C51E1" w:rsidRPr="00717872" w:rsidRDefault="005C51E1" w:rsidP="005C51E1">
            <w:pPr>
              <w:pStyle w:val="afffffff0"/>
            </w:pPr>
            <w:r>
              <w:t>11</w:t>
            </w:r>
          </w:p>
        </w:tc>
        <w:tc>
          <w:tcPr>
            <w:tcW w:w="2676" w:type="pct"/>
            <w:shd w:val="clear" w:color="auto" w:fill="auto"/>
            <w:vAlign w:val="center"/>
          </w:tcPr>
          <w:p w:rsidR="005C51E1" w:rsidRPr="0059234E" w:rsidRDefault="005C51E1" w:rsidP="005C51E1">
            <w:pPr>
              <w:pStyle w:val="afffffff0"/>
              <w:rPr>
                <w:lang w:eastAsia="ru-RU"/>
              </w:rPr>
            </w:pPr>
            <w:r w:rsidRPr="002563DF">
              <w:t>Котельная пр. Первомайский, 1</w:t>
            </w:r>
          </w:p>
        </w:tc>
        <w:tc>
          <w:tcPr>
            <w:tcW w:w="981" w:type="pct"/>
            <w:shd w:val="clear" w:color="auto" w:fill="auto"/>
            <w:vAlign w:val="center"/>
          </w:tcPr>
          <w:p w:rsidR="005C51E1" w:rsidRDefault="005C51E1" w:rsidP="005C51E1">
            <w:pPr>
              <w:pStyle w:val="afffffff0"/>
              <w:rPr>
                <w:color w:val="000000"/>
              </w:rPr>
            </w:pPr>
            <w:r w:rsidRPr="00AA292F">
              <w:t>0,300</w:t>
            </w:r>
          </w:p>
        </w:tc>
        <w:tc>
          <w:tcPr>
            <w:tcW w:w="1032" w:type="pct"/>
            <w:vAlign w:val="center"/>
          </w:tcPr>
          <w:p w:rsidR="005C51E1" w:rsidRDefault="005C51E1" w:rsidP="005C51E1">
            <w:pPr>
              <w:pStyle w:val="afffffff0"/>
            </w:pPr>
            <w:r w:rsidRPr="00873723">
              <w:t>849,0</w:t>
            </w:r>
          </w:p>
        </w:tc>
      </w:tr>
      <w:tr w:rsidR="005C51E1" w:rsidRPr="001C2227" w:rsidTr="005C51E1">
        <w:tc>
          <w:tcPr>
            <w:tcW w:w="311" w:type="pct"/>
            <w:shd w:val="clear" w:color="auto" w:fill="auto"/>
            <w:vAlign w:val="center"/>
          </w:tcPr>
          <w:p w:rsidR="005C51E1" w:rsidRPr="00717872" w:rsidRDefault="005C51E1" w:rsidP="005C51E1">
            <w:pPr>
              <w:pStyle w:val="afffffff0"/>
            </w:pPr>
            <w:r>
              <w:t>12</w:t>
            </w:r>
          </w:p>
        </w:tc>
        <w:tc>
          <w:tcPr>
            <w:tcW w:w="2676" w:type="pct"/>
            <w:shd w:val="clear" w:color="auto" w:fill="auto"/>
            <w:vAlign w:val="center"/>
          </w:tcPr>
          <w:p w:rsidR="005C51E1" w:rsidRPr="0059234E" w:rsidRDefault="005C51E1" w:rsidP="005C51E1">
            <w:pPr>
              <w:pStyle w:val="afffffff0"/>
              <w:rPr>
                <w:lang w:eastAsia="ru-RU"/>
              </w:rPr>
            </w:pPr>
            <w:r w:rsidRPr="002563DF">
              <w:t>Котельная ул. Комсомольская, 9</w:t>
            </w:r>
          </w:p>
        </w:tc>
        <w:tc>
          <w:tcPr>
            <w:tcW w:w="981" w:type="pct"/>
            <w:shd w:val="clear" w:color="auto" w:fill="auto"/>
            <w:vAlign w:val="center"/>
          </w:tcPr>
          <w:p w:rsidR="005C51E1" w:rsidRDefault="005C51E1" w:rsidP="005C51E1">
            <w:pPr>
              <w:pStyle w:val="afffffff0"/>
              <w:rPr>
                <w:color w:val="000000"/>
              </w:rPr>
            </w:pPr>
            <w:r w:rsidRPr="00AA292F">
              <w:t>0,046</w:t>
            </w:r>
          </w:p>
        </w:tc>
        <w:tc>
          <w:tcPr>
            <w:tcW w:w="1032" w:type="pct"/>
            <w:vAlign w:val="center"/>
          </w:tcPr>
          <w:p w:rsidR="005C51E1" w:rsidRDefault="005C51E1" w:rsidP="005C51E1">
            <w:pPr>
              <w:pStyle w:val="afffffff0"/>
            </w:pPr>
            <w:r w:rsidRPr="00873723">
              <w:t>114,0</w:t>
            </w:r>
          </w:p>
        </w:tc>
      </w:tr>
      <w:tr w:rsidR="005C51E1" w:rsidRPr="001C2227" w:rsidTr="005C51E1">
        <w:tc>
          <w:tcPr>
            <w:tcW w:w="311" w:type="pct"/>
            <w:shd w:val="clear" w:color="auto" w:fill="auto"/>
            <w:vAlign w:val="center"/>
          </w:tcPr>
          <w:p w:rsidR="005C51E1" w:rsidRPr="00717872" w:rsidRDefault="005C51E1" w:rsidP="005C51E1">
            <w:pPr>
              <w:pStyle w:val="afffffff0"/>
            </w:pPr>
            <w:r>
              <w:t>13</w:t>
            </w:r>
          </w:p>
        </w:tc>
        <w:tc>
          <w:tcPr>
            <w:tcW w:w="2676" w:type="pct"/>
            <w:shd w:val="clear" w:color="auto" w:fill="auto"/>
            <w:vAlign w:val="center"/>
          </w:tcPr>
          <w:p w:rsidR="005C51E1" w:rsidRPr="0059234E" w:rsidRDefault="005C51E1" w:rsidP="005C51E1">
            <w:pPr>
              <w:pStyle w:val="afffffff0"/>
              <w:rPr>
                <w:lang w:eastAsia="ru-RU"/>
              </w:rPr>
            </w:pPr>
            <w:r w:rsidRPr="00680FB8">
              <w:t>Котельная г. Гагарин, ул. Советская д. 64а, ФОК «Восток»</w:t>
            </w:r>
          </w:p>
        </w:tc>
        <w:tc>
          <w:tcPr>
            <w:tcW w:w="981" w:type="pct"/>
            <w:shd w:val="clear" w:color="auto" w:fill="auto"/>
            <w:vAlign w:val="center"/>
          </w:tcPr>
          <w:p w:rsidR="005C51E1" w:rsidRDefault="005C51E1" w:rsidP="005C51E1">
            <w:pPr>
              <w:pStyle w:val="afffffff0"/>
              <w:rPr>
                <w:color w:val="000000"/>
              </w:rPr>
            </w:pPr>
            <w:r w:rsidRPr="00AA292F">
              <w:t>0,250</w:t>
            </w:r>
          </w:p>
        </w:tc>
        <w:tc>
          <w:tcPr>
            <w:tcW w:w="1032" w:type="pct"/>
            <w:vAlign w:val="center"/>
          </w:tcPr>
          <w:p w:rsidR="005C51E1" w:rsidRDefault="005C51E1" w:rsidP="005C51E1">
            <w:pPr>
              <w:pStyle w:val="afffffff0"/>
            </w:pPr>
            <w:r w:rsidRPr="00873723">
              <w:t>684,0</w:t>
            </w:r>
          </w:p>
        </w:tc>
      </w:tr>
      <w:tr w:rsidR="005C51E1" w:rsidRPr="001C2227" w:rsidTr="005C51E1">
        <w:tc>
          <w:tcPr>
            <w:tcW w:w="311" w:type="pct"/>
            <w:shd w:val="clear" w:color="auto" w:fill="auto"/>
            <w:vAlign w:val="center"/>
          </w:tcPr>
          <w:p w:rsidR="005C51E1" w:rsidRPr="00717872" w:rsidRDefault="005C51E1" w:rsidP="005C51E1">
            <w:pPr>
              <w:pStyle w:val="afffffff0"/>
            </w:pPr>
            <w:r>
              <w:t>14</w:t>
            </w:r>
          </w:p>
        </w:tc>
        <w:tc>
          <w:tcPr>
            <w:tcW w:w="2676" w:type="pct"/>
            <w:shd w:val="clear" w:color="auto" w:fill="auto"/>
            <w:vAlign w:val="center"/>
          </w:tcPr>
          <w:p w:rsidR="005C51E1" w:rsidRPr="0059234E" w:rsidRDefault="005C51E1" w:rsidP="005C51E1">
            <w:pPr>
              <w:pStyle w:val="afffffff0"/>
              <w:rPr>
                <w:lang w:eastAsia="ru-RU"/>
              </w:rPr>
            </w:pPr>
            <w:r w:rsidRPr="00680FB8">
              <w:t>Котельная д. Акатово, Акатовская школа</w:t>
            </w:r>
          </w:p>
        </w:tc>
        <w:tc>
          <w:tcPr>
            <w:tcW w:w="981" w:type="pct"/>
            <w:shd w:val="clear" w:color="auto" w:fill="auto"/>
            <w:vAlign w:val="center"/>
          </w:tcPr>
          <w:p w:rsidR="005C51E1" w:rsidRDefault="005C51E1" w:rsidP="005C51E1">
            <w:pPr>
              <w:pStyle w:val="afffffff0"/>
              <w:rPr>
                <w:color w:val="000000"/>
              </w:rPr>
            </w:pPr>
            <w:r w:rsidRPr="00AA292F">
              <w:t>0,143</w:t>
            </w:r>
          </w:p>
        </w:tc>
        <w:tc>
          <w:tcPr>
            <w:tcW w:w="1032" w:type="pct"/>
            <w:vAlign w:val="center"/>
          </w:tcPr>
          <w:p w:rsidR="005C51E1" w:rsidRDefault="005C51E1" w:rsidP="005C51E1">
            <w:pPr>
              <w:pStyle w:val="afffffff0"/>
            </w:pPr>
            <w:r w:rsidRPr="00873723">
              <w:t>411,0</w:t>
            </w:r>
          </w:p>
        </w:tc>
      </w:tr>
      <w:tr w:rsidR="005C51E1" w:rsidRPr="001C2227" w:rsidTr="005C51E1">
        <w:tc>
          <w:tcPr>
            <w:tcW w:w="311" w:type="pct"/>
            <w:shd w:val="clear" w:color="auto" w:fill="auto"/>
            <w:vAlign w:val="center"/>
          </w:tcPr>
          <w:p w:rsidR="005C51E1" w:rsidRPr="00717872" w:rsidRDefault="005C51E1" w:rsidP="005C51E1">
            <w:pPr>
              <w:pStyle w:val="afffffff0"/>
            </w:pPr>
            <w:r>
              <w:t>15</w:t>
            </w:r>
          </w:p>
        </w:tc>
        <w:tc>
          <w:tcPr>
            <w:tcW w:w="2676" w:type="pct"/>
            <w:shd w:val="clear" w:color="auto" w:fill="auto"/>
            <w:vAlign w:val="center"/>
          </w:tcPr>
          <w:p w:rsidR="005C51E1" w:rsidRPr="0059234E" w:rsidRDefault="005C51E1" w:rsidP="005C51E1">
            <w:pPr>
              <w:pStyle w:val="afffffff0"/>
              <w:rPr>
                <w:lang w:eastAsia="ru-RU"/>
              </w:rPr>
            </w:pPr>
            <w:r w:rsidRPr="00680FB8">
              <w:t>Котельная д. Никольское, Никольская школа</w:t>
            </w:r>
          </w:p>
        </w:tc>
        <w:tc>
          <w:tcPr>
            <w:tcW w:w="981" w:type="pct"/>
            <w:shd w:val="clear" w:color="auto" w:fill="auto"/>
            <w:vAlign w:val="center"/>
          </w:tcPr>
          <w:p w:rsidR="005C51E1" w:rsidRDefault="005C51E1" w:rsidP="005C51E1">
            <w:pPr>
              <w:pStyle w:val="afffffff0"/>
              <w:rPr>
                <w:color w:val="000000"/>
              </w:rPr>
            </w:pPr>
            <w:r w:rsidRPr="00AA292F">
              <w:t>0,185</w:t>
            </w:r>
          </w:p>
        </w:tc>
        <w:tc>
          <w:tcPr>
            <w:tcW w:w="1032" w:type="pct"/>
            <w:vAlign w:val="center"/>
          </w:tcPr>
          <w:p w:rsidR="005C51E1" w:rsidRDefault="005C51E1" w:rsidP="005C51E1">
            <w:pPr>
              <w:pStyle w:val="afffffff0"/>
            </w:pPr>
            <w:r w:rsidRPr="00873723">
              <w:t>498,0</w:t>
            </w:r>
          </w:p>
        </w:tc>
      </w:tr>
      <w:tr w:rsidR="005C51E1" w:rsidRPr="001C2227" w:rsidTr="005C51E1">
        <w:tc>
          <w:tcPr>
            <w:tcW w:w="311" w:type="pct"/>
            <w:shd w:val="clear" w:color="auto" w:fill="auto"/>
            <w:vAlign w:val="center"/>
          </w:tcPr>
          <w:p w:rsidR="005C51E1" w:rsidRPr="00717872" w:rsidRDefault="005C51E1" w:rsidP="005C51E1">
            <w:pPr>
              <w:pStyle w:val="afffffff0"/>
            </w:pPr>
            <w:r>
              <w:t>16</w:t>
            </w:r>
          </w:p>
        </w:tc>
        <w:tc>
          <w:tcPr>
            <w:tcW w:w="2676" w:type="pct"/>
            <w:shd w:val="clear" w:color="auto" w:fill="auto"/>
            <w:vAlign w:val="center"/>
          </w:tcPr>
          <w:p w:rsidR="005C51E1" w:rsidRPr="0059234E" w:rsidRDefault="005C51E1" w:rsidP="005C51E1">
            <w:pPr>
              <w:pStyle w:val="afffffff0"/>
              <w:rPr>
                <w:lang w:eastAsia="ru-RU"/>
              </w:rPr>
            </w:pPr>
            <w:r w:rsidRPr="00680FB8">
              <w:t>Котельная с. Пречистое, Пречистенская школа</w:t>
            </w:r>
          </w:p>
        </w:tc>
        <w:tc>
          <w:tcPr>
            <w:tcW w:w="981" w:type="pct"/>
            <w:shd w:val="clear" w:color="auto" w:fill="auto"/>
            <w:vAlign w:val="center"/>
          </w:tcPr>
          <w:p w:rsidR="005C51E1" w:rsidRDefault="005C51E1" w:rsidP="005C51E1">
            <w:pPr>
              <w:pStyle w:val="afffffff0"/>
              <w:rPr>
                <w:color w:val="000000"/>
              </w:rPr>
            </w:pPr>
            <w:r w:rsidRPr="00AA292F">
              <w:t>0,221</w:t>
            </w:r>
          </w:p>
        </w:tc>
        <w:tc>
          <w:tcPr>
            <w:tcW w:w="1032" w:type="pct"/>
            <w:vAlign w:val="center"/>
          </w:tcPr>
          <w:p w:rsidR="005C51E1" w:rsidRDefault="005C51E1" w:rsidP="005C51E1">
            <w:pPr>
              <w:pStyle w:val="afffffff0"/>
            </w:pPr>
            <w:r w:rsidRPr="00873723">
              <w:t>552,0</w:t>
            </w:r>
          </w:p>
        </w:tc>
      </w:tr>
      <w:tr w:rsidR="005C51E1" w:rsidRPr="001C2227" w:rsidTr="005C51E1">
        <w:tc>
          <w:tcPr>
            <w:tcW w:w="311" w:type="pct"/>
            <w:shd w:val="clear" w:color="auto" w:fill="auto"/>
            <w:vAlign w:val="center"/>
          </w:tcPr>
          <w:p w:rsidR="005C51E1" w:rsidRPr="00717872" w:rsidRDefault="005C51E1" w:rsidP="005C51E1">
            <w:pPr>
              <w:pStyle w:val="afffffff0"/>
            </w:pPr>
            <w:r>
              <w:t>17</w:t>
            </w:r>
          </w:p>
        </w:tc>
        <w:tc>
          <w:tcPr>
            <w:tcW w:w="2676" w:type="pct"/>
            <w:shd w:val="clear" w:color="auto" w:fill="auto"/>
            <w:vAlign w:val="center"/>
          </w:tcPr>
          <w:p w:rsidR="005C51E1" w:rsidRPr="0059234E" w:rsidRDefault="005C51E1" w:rsidP="005C51E1">
            <w:pPr>
              <w:pStyle w:val="afffffff0"/>
              <w:rPr>
                <w:lang w:eastAsia="ru-RU"/>
              </w:rPr>
            </w:pPr>
            <w:r w:rsidRPr="00680FB8">
              <w:t>Котельная д. Родоманово, Родомановская школа</w:t>
            </w:r>
          </w:p>
        </w:tc>
        <w:tc>
          <w:tcPr>
            <w:tcW w:w="981" w:type="pct"/>
            <w:shd w:val="clear" w:color="auto" w:fill="auto"/>
            <w:vAlign w:val="center"/>
          </w:tcPr>
          <w:p w:rsidR="005C51E1" w:rsidRDefault="005C51E1" w:rsidP="005C51E1">
            <w:pPr>
              <w:pStyle w:val="afffffff0"/>
              <w:rPr>
                <w:color w:val="000000"/>
              </w:rPr>
            </w:pPr>
            <w:r w:rsidRPr="00AA292F">
              <w:t>0,197</w:t>
            </w:r>
          </w:p>
        </w:tc>
        <w:tc>
          <w:tcPr>
            <w:tcW w:w="1032" w:type="pct"/>
            <w:vAlign w:val="center"/>
          </w:tcPr>
          <w:p w:rsidR="005C51E1" w:rsidRDefault="005C51E1" w:rsidP="005C51E1">
            <w:pPr>
              <w:pStyle w:val="afffffff0"/>
            </w:pPr>
            <w:r w:rsidRPr="00873723">
              <w:t>485,0</w:t>
            </w:r>
          </w:p>
        </w:tc>
      </w:tr>
      <w:tr w:rsidR="005C51E1" w:rsidRPr="001C2227" w:rsidTr="005C51E1">
        <w:tc>
          <w:tcPr>
            <w:tcW w:w="311" w:type="pct"/>
            <w:shd w:val="clear" w:color="auto" w:fill="auto"/>
            <w:vAlign w:val="center"/>
          </w:tcPr>
          <w:p w:rsidR="005C51E1" w:rsidRDefault="005C51E1" w:rsidP="005C51E1">
            <w:pPr>
              <w:pStyle w:val="afffffff0"/>
            </w:pPr>
            <w:r>
              <w:t>18</w:t>
            </w:r>
          </w:p>
        </w:tc>
        <w:tc>
          <w:tcPr>
            <w:tcW w:w="2676" w:type="pct"/>
            <w:shd w:val="clear" w:color="auto" w:fill="auto"/>
            <w:vAlign w:val="center"/>
          </w:tcPr>
          <w:p w:rsidR="005C51E1" w:rsidRPr="0059234E" w:rsidRDefault="005C51E1" w:rsidP="005C51E1">
            <w:pPr>
              <w:pStyle w:val="afffffff0"/>
              <w:rPr>
                <w:lang w:eastAsia="ru-RU"/>
              </w:rPr>
            </w:pPr>
            <w:r w:rsidRPr="00680FB8">
              <w:t>Котельная д. Токарево, Токаревская школа</w:t>
            </w:r>
          </w:p>
        </w:tc>
        <w:tc>
          <w:tcPr>
            <w:tcW w:w="981" w:type="pct"/>
            <w:shd w:val="clear" w:color="auto" w:fill="auto"/>
            <w:vAlign w:val="center"/>
          </w:tcPr>
          <w:p w:rsidR="005C51E1" w:rsidRDefault="005C51E1" w:rsidP="005C51E1">
            <w:pPr>
              <w:pStyle w:val="afffffff0"/>
              <w:rPr>
                <w:color w:val="000000"/>
              </w:rPr>
            </w:pPr>
            <w:r w:rsidRPr="00AA292F">
              <w:t>0,174</w:t>
            </w:r>
          </w:p>
        </w:tc>
        <w:tc>
          <w:tcPr>
            <w:tcW w:w="1032" w:type="pct"/>
            <w:vAlign w:val="center"/>
          </w:tcPr>
          <w:p w:rsidR="005C51E1" w:rsidRDefault="005C51E1" w:rsidP="005C51E1">
            <w:pPr>
              <w:pStyle w:val="afffffff0"/>
            </w:pPr>
            <w:r w:rsidRPr="00873723">
              <w:t>553,0</w:t>
            </w:r>
          </w:p>
        </w:tc>
      </w:tr>
      <w:tr w:rsidR="005C51E1" w:rsidRPr="001C2227" w:rsidTr="005C51E1">
        <w:tc>
          <w:tcPr>
            <w:tcW w:w="311" w:type="pct"/>
            <w:shd w:val="clear" w:color="auto" w:fill="auto"/>
            <w:vAlign w:val="center"/>
          </w:tcPr>
          <w:p w:rsidR="005C51E1" w:rsidRDefault="005C51E1" w:rsidP="005C51E1">
            <w:pPr>
              <w:pStyle w:val="afffffff0"/>
            </w:pPr>
            <w:r>
              <w:t>19</w:t>
            </w:r>
          </w:p>
        </w:tc>
        <w:tc>
          <w:tcPr>
            <w:tcW w:w="2676" w:type="pct"/>
            <w:shd w:val="clear" w:color="auto" w:fill="auto"/>
            <w:vAlign w:val="center"/>
          </w:tcPr>
          <w:p w:rsidR="005C51E1" w:rsidRPr="0059234E" w:rsidRDefault="005C51E1" w:rsidP="005C51E1">
            <w:pPr>
              <w:pStyle w:val="afffffff0"/>
              <w:rPr>
                <w:lang w:eastAsia="ru-RU"/>
              </w:rPr>
            </w:pPr>
            <w:r w:rsidRPr="00680FB8">
              <w:t>Котельная д. Клушино, Клушинский СДК</w:t>
            </w:r>
          </w:p>
        </w:tc>
        <w:tc>
          <w:tcPr>
            <w:tcW w:w="981" w:type="pct"/>
            <w:shd w:val="clear" w:color="auto" w:fill="auto"/>
            <w:vAlign w:val="center"/>
          </w:tcPr>
          <w:p w:rsidR="005C51E1" w:rsidRDefault="005C51E1" w:rsidP="005C51E1">
            <w:pPr>
              <w:pStyle w:val="afffffff0"/>
              <w:rPr>
                <w:color w:val="000000"/>
              </w:rPr>
            </w:pPr>
            <w:r w:rsidRPr="00AA292F">
              <w:t>0,057</w:t>
            </w:r>
          </w:p>
        </w:tc>
        <w:tc>
          <w:tcPr>
            <w:tcW w:w="1032" w:type="pct"/>
            <w:vAlign w:val="center"/>
          </w:tcPr>
          <w:p w:rsidR="005C51E1" w:rsidRDefault="005C51E1" w:rsidP="005C51E1">
            <w:pPr>
              <w:pStyle w:val="afffffff0"/>
            </w:pPr>
            <w:r w:rsidRPr="00873723">
              <w:t>130,0</w:t>
            </w:r>
          </w:p>
        </w:tc>
      </w:tr>
      <w:tr w:rsidR="005C51E1" w:rsidRPr="001C2227" w:rsidTr="005C51E1">
        <w:tc>
          <w:tcPr>
            <w:tcW w:w="311" w:type="pct"/>
            <w:shd w:val="clear" w:color="auto" w:fill="auto"/>
            <w:vAlign w:val="center"/>
          </w:tcPr>
          <w:p w:rsidR="005C51E1" w:rsidRDefault="005C51E1" w:rsidP="005C51E1">
            <w:pPr>
              <w:pStyle w:val="afffffff0"/>
            </w:pPr>
            <w:r>
              <w:t>20</w:t>
            </w:r>
          </w:p>
        </w:tc>
        <w:tc>
          <w:tcPr>
            <w:tcW w:w="2676" w:type="pct"/>
            <w:shd w:val="clear" w:color="auto" w:fill="auto"/>
            <w:vAlign w:val="center"/>
          </w:tcPr>
          <w:p w:rsidR="005C51E1" w:rsidRPr="00680FB8" w:rsidRDefault="005C51E1" w:rsidP="005C51E1">
            <w:pPr>
              <w:pStyle w:val="afffffff0"/>
            </w:pPr>
            <w:r w:rsidRPr="000E34E8">
              <w:t>Котельная д. Поличня, ул. Новая</w:t>
            </w:r>
          </w:p>
        </w:tc>
        <w:tc>
          <w:tcPr>
            <w:tcW w:w="981" w:type="pct"/>
            <w:shd w:val="clear" w:color="auto" w:fill="auto"/>
            <w:vAlign w:val="center"/>
          </w:tcPr>
          <w:p w:rsidR="005C51E1" w:rsidRDefault="005C51E1" w:rsidP="005C51E1">
            <w:pPr>
              <w:pStyle w:val="afffffff0"/>
              <w:rPr>
                <w:color w:val="000000"/>
              </w:rPr>
            </w:pPr>
            <w:r>
              <w:t>н/д</w:t>
            </w:r>
          </w:p>
        </w:tc>
        <w:tc>
          <w:tcPr>
            <w:tcW w:w="1032" w:type="pct"/>
            <w:vAlign w:val="center"/>
          </w:tcPr>
          <w:p w:rsidR="005C51E1" w:rsidRPr="00DB0A6A" w:rsidRDefault="005C51E1" w:rsidP="005C51E1">
            <w:pPr>
              <w:pStyle w:val="afffffff0"/>
            </w:pPr>
            <w:r>
              <w:t>н/д</w:t>
            </w:r>
          </w:p>
        </w:tc>
      </w:tr>
    </w:tbl>
    <w:p w:rsidR="00864954" w:rsidRPr="002C4067" w:rsidRDefault="000F34E7" w:rsidP="004C3B62">
      <w:pPr>
        <w:pStyle w:val="a1"/>
      </w:pPr>
      <w:bookmarkStart w:id="381" w:name="_Toc162259235"/>
      <w:bookmarkStart w:id="382" w:name="_Toc165985121"/>
      <w:bookmarkStart w:id="383" w:name="_Toc205122265"/>
      <w:r w:rsidRPr="002C4067">
        <w:t>П</w:t>
      </w:r>
      <w:r w:rsidR="00274C31" w:rsidRPr="002C4067">
        <w:t>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381"/>
      <w:bookmarkEnd w:id="382"/>
      <w:bookmarkEnd w:id="383"/>
    </w:p>
    <w:p w:rsidR="00F63118" w:rsidRPr="002C4067" w:rsidRDefault="005744A0" w:rsidP="004C3B62">
      <w:pPr>
        <w:pStyle w:val="aff2"/>
        <w:rPr>
          <w:lang w:eastAsia="ru-RU"/>
        </w:rPr>
      </w:pPr>
      <w:r w:rsidRPr="002C4067">
        <w:rPr>
          <w:lang w:eastAsia="ru-RU"/>
        </w:rPr>
        <w:lastRenderedPageBreak/>
        <w:t>Планом развития</w:t>
      </w:r>
      <w:r w:rsidR="00D458C1" w:rsidRPr="002C4067">
        <w:rPr>
          <w:lang w:eastAsia="ru-RU"/>
        </w:rPr>
        <w:t xml:space="preserve"> </w:t>
      </w:r>
      <w:r w:rsidR="003E349E">
        <w:rPr>
          <w:lang w:eastAsia="ru-RU"/>
        </w:rPr>
        <w:t xml:space="preserve">муниципального образования «Гагаринский муниципальный округ» Смоленской области </w:t>
      </w:r>
      <w:r w:rsidR="000E3BA2">
        <w:rPr>
          <w:lang w:eastAsia="ru-RU"/>
        </w:rPr>
        <w:t>округа</w:t>
      </w:r>
      <w:r w:rsidR="00E41600" w:rsidRPr="002C4067">
        <w:rPr>
          <w:lang w:eastAsia="ru-RU"/>
        </w:rPr>
        <w:t xml:space="preserve"> </w:t>
      </w:r>
      <w:r w:rsidRPr="002C4067">
        <w:rPr>
          <w:lang w:eastAsia="ru-RU"/>
        </w:rPr>
        <w:t>предусматривается новое жилищное строительство, размещаемое на территориях существующей застройки путем реконструкции и создания но</w:t>
      </w:r>
      <w:r w:rsidR="00963C29" w:rsidRPr="002C4067">
        <w:rPr>
          <w:lang w:eastAsia="ru-RU"/>
        </w:rPr>
        <w:t>вой со</w:t>
      </w:r>
      <w:r w:rsidRPr="002C4067">
        <w:rPr>
          <w:lang w:eastAsia="ru-RU"/>
        </w:rPr>
        <w:t xml:space="preserve">временной застройки, обеспечивающей комфортные условия проживания. </w:t>
      </w:r>
      <w:r w:rsidR="00F63118" w:rsidRPr="002C4067">
        <w:rPr>
          <w:lang w:eastAsia="ru-RU"/>
        </w:rPr>
        <w:t>В соответствии с планами развития на территории</w:t>
      </w:r>
      <w:r w:rsidR="00D458C1" w:rsidRPr="002C4067">
        <w:rPr>
          <w:lang w:eastAsia="ru-RU"/>
        </w:rPr>
        <w:t xml:space="preserve"> </w:t>
      </w:r>
      <w:r w:rsidR="000E3BA2">
        <w:rPr>
          <w:lang w:eastAsia="ru-RU"/>
        </w:rPr>
        <w:t>округа</w:t>
      </w:r>
      <w:r w:rsidR="00E41600" w:rsidRPr="002C4067">
        <w:rPr>
          <w:lang w:eastAsia="ru-RU"/>
        </w:rPr>
        <w:t xml:space="preserve"> </w:t>
      </w:r>
      <w:r w:rsidR="00F63118" w:rsidRPr="002C4067">
        <w:rPr>
          <w:lang w:eastAsia="ru-RU"/>
        </w:rPr>
        <w:t>планируется строительст</w:t>
      </w:r>
      <w:r w:rsidR="00950EF9" w:rsidRPr="002C4067">
        <w:rPr>
          <w:lang w:eastAsia="ru-RU"/>
        </w:rPr>
        <w:t>во жилых и общественных зданий, а также индивидуальных жилых домов.</w:t>
      </w:r>
    </w:p>
    <w:p w:rsidR="00530A12" w:rsidRPr="004C3B62" w:rsidRDefault="00530A12" w:rsidP="004C3B62">
      <w:pPr>
        <w:pStyle w:val="aff2"/>
      </w:pPr>
      <w:r w:rsidRPr="004C3B62">
        <w:t xml:space="preserve">В настоящее время строительство жилья на территории </w:t>
      </w:r>
      <w:r w:rsidR="000E3BA2">
        <w:t xml:space="preserve">муниципального </w:t>
      </w:r>
      <w:r w:rsidR="003E349E">
        <w:t>образования «Гагаринский муниципальный округ» Смоленкой области</w:t>
      </w:r>
      <w:r w:rsidRPr="004C3B62">
        <w:t xml:space="preserve"> представлено индивидуальной жилой застройкой. Сведения о строительстве жилья приведено в таблице ниже.</w:t>
      </w:r>
    </w:p>
    <w:p w:rsidR="00530A12" w:rsidRDefault="000B1CF9" w:rsidP="00FB3DF5">
      <w:pPr>
        <w:pStyle w:val="afffffffa"/>
      </w:pPr>
      <w:r w:rsidRPr="002C4067">
        <w:t xml:space="preserve">Таблица </w:t>
      </w:r>
      <w:r w:rsidR="00827E3F">
        <w:rPr>
          <w:noProof/>
        </w:rPr>
        <w:fldChar w:fldCharType="begin"/>
      </w:r>
      <w:r w:rsidR="00A95700">
        <w:rPr>
          <w:noProof/>
        </w:rPr>
        <w:instrText xml:space="preserve"> SEQ Таблица \* ARABIC </w:instrText>
      </w:r>
      <w:r w:rsidR="00827E3F">
        <w:rPr>
          <w:noProof/>
        </w:rPr>
        <w:fldChar w:fldCharType="separate"/>
      </w:r>
      <w:r w:rsidR="00C83B43">
        <w:rPr>
          <w:noProof/>
        </w:rPr>
        <w:t>47</w:t>
      </w:r>
      <w:r w:rsidR="00827E3F">
        <w:rPr>
          <w:noProof/>
        </w:rPr>
        <w:fldChar w:fldCharType="end"/>
      </w:r>
      <w:r>
        <w:rPr>
          <w:noProof/>
        </w:rPr>
        <w:t xml:space="preserve"> </w:t>
      </w:r>
      <w:r w:rsidRPr="002C4067">
        <w:t>–</w:t>
      </w:r>
      <w:r>
        <w:t xml:space="preserve"> </w:t>
      </w:r>
      <w:r w:rsidR="00530A12" w:rsidRPr="002C4067">
        <w:t>Сведения о строительстве жилья на территории</w:t>
      </w:r>
      <w:r w:rsidR="00D458C1" w:rsidRPr="002C4067">
        <w:t xml:space="preserve"> </w:t>
      </w:r>
      <w:r w:rsidR="003E349E">
        <w:t>муниципального образования «Гагаринский муниципальный округ» Смоленкой области</w:t>
      </w:r>
      <w:r w:rsidR="00530A12" w:rsidRPr="002C4067">
        <w:t xml:space="preserve"> (по данным </w:t>
      </w:r>
      <w:r w:rsidR="00627E27">
        <w:t>Генерального плана</w:t>
      </w:r>
      <w:r w:rsidR="00530A12" w:rsidRPr="002C4067">
        <w:t>)</w:t>
      </w:r>
    </w:p>
    <w:tbl>
      <w:tblPr>
        <w:tblW w:w="5000" w:type="pct"/>
        <w:tblLook w:val="04A0"/>
      </w:tblPr>
      <w:tblGrid>
        <w:gridCol w:w="583"/>
        <w:gridCol w:w="3159"/>
        <w:gridCol w:w="1417"/>
        <w:gridCol w:w="976"/>
        <w:gridCol w:w="857"/>
        <w:gridCol w:w="857"/>
        <w:gridCol w:w="859"/>
        <w:gridCol w:w="857"/>
        <w:gridCol w:w="857"/>
      </w:tblGrid>
      <w:tr w:rsidR="00627E27" w:rsidRPr="00E115EF" w:rsidTr="0021595D">
        <w:trPr>
          <w:trHeight w:val="660"/>
          <w:tblHeader/>
        </w:trPr>
        <w:tc>
          <w:tcPr>
            <w:tcW w:w="28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627E27" w:rsidRPr="00E115EF" w:rsidRDefault="00627E27" w:rsidP="0021595D">
            <w:pPr>
              <w:jc w:val="center"/>
              <w:rPr>
                <w:rFonts w:ascii="Segoe UI" w:eastAsia="Times New Roman" w:hAnsi="Segoe UI" w:cs="Segoe UI"/>
                <w:b/>
                <w:bCs/>
                <w:sz w:val="22"/>
                <w:lang w:eastAsia="ru-RU"/>
              </w:rPr>
            </w:pPr>
            <w:r w:rsidRPr="00E115EF">
              <w:rPr>
                <w:rFonts w:ascii="Segoe UI" w:eastAsia="Times New Roman" w:hAnsi="Segoe UI" w:cs="Segoe UI"/>
                <w:b/>
                <w:bCs/>
                <w:sz w:val="22"/>
                <w:lang w:eastAsia="ru-RU"/>
              </w:rPr>
              <w:t>№ п/п</w:t>
            </w:r>
          </w:p>
        </w:tc>
        <w:tc>
          <w:tcPr>
            <w:tcW w:w="1516" w:type="pct"/>
            <w:tcBorders>
              <w:top w:val="single" w:sz="4" w:space="0" w:color="auto"/>
              <w:left w:val="nil"/>
              <w:bottom w:val="single" w:sz="4" w:space="0" w:color="auto"/>
              <w:right w:val="single" w:sz="4" w:space="0" w:color="auto"/>
            </w:tcBorders>
            <w:shd w:val="clear" w:color="000000" w:fill="FFFFFF"/>
            <w:vAlign w:val="center"/>
            <w:hideMark/>
          </w:tcPr>
          <w:p w:rsidR="00627E27" w:rsidRPr="00E115EF" w:rsidRDefault="00627E27" w:rsidP="0021595D">
            <w:pPr>
              <w:jc w:val="center"/>
              <w:rPr>
                <w:rFonts w:ascii="Segoe UI" w:eastAsia="Times New Roman" w:hAnsi="Segoe UI" w:cs="Segoe UI"/>
                <w:b/>
                <w:bCs/>
                <w:sz w:val="22"/>
                <w:lang w:eastAsia="ru-RU"/>
              </w:rPr>
            </w:pPr>
            <w:r w:rsidRPr="00E115EF">
              <w:rPr>
                <w:rFonts w:ascii="Segoe UI" w:eastAsia="Times New Roman" w:hAnsi="Segoe UI" w:cs="Segoe UI"/>
                <w:b/>
                <w:bCs/>
                <w:sz w:val="22"/>
                <w:lang w:eastAsia="ru-RU"/>
              </w:rPr>
              <w:t>Показатели</w:t>
            </w:r>
          </w:p>
        </w:tc>
        <w:tc>
          <w:tcPr>
            <w:tcW w:w="680" w:type="pct"/>
            <w:tcBorders>
              <w:top w:val="single" w:sz="4" w:space="0" w:color="auto"/>
              <w:left w:val="nil"/>
              <w:bottom w:val="single" w:sz="4" w:space="0" w:color="auto"/>
              <w:right w:val="single" w:sz="4" w:space="0" w:color="auto"/>
            </w:tcBorders>
            <w:shd w:val="clear" w:color="000000" w:fill="FFFFFF"/>
            <w:vAlign w:val="center"/>
            <w:hideMark/>
          </w:tcPr>
          <w:p w:rsidR="00627E27" w:rsidRPr="00E115EF" w:rsidRDefault="00627E27" w:rsidP="0021595D">
            <w:pPr>
              <w:jc w:val="center"/>
              <w:rPr>
                <w:rFonts w:ascii="Segoe UI" w:eastAsia="Times New Roman" w:hAnsi="Segoe UI" w:cs="Segoe UI"/>
                <w:b/>
                <w:bCs/>
                <w:sz w:val="22"/>
                <w:lang w:eastAsia="ru-RU"/>
              </w:rPr>
            </w:pPr>
            <w:r w:rsidRPr="00E115EF">
              <w:rPr>
                <w:rFonts w:ascii="Segoe UI" w:eastAsia="Times New Roman" w:hAnsi="Segoe UI" w:cs="Segoe UI"/>
                <w:b/>
                <w:bCs/>
                <w:sz w:val="22"/>
                <w:lang w:eastAsia="ru-RU"/>
              </w:rPr>
              <w:t>Ед. измерения</w:t>
            </w:r>
          </w:p>
        </w:tc>
        <w:tc>
          <w:tcPr>
            <w:tcW w:w="468" w:type="pct"/>
            <w:tcBorders>
              <w:top w:val="single" w:sz="4" w:space="0" w:color="auto"/>
              <w:left w:val="nil"/>
              <w:bottom w:val="single" w:sz="4" w:space="0" w:color="auto"/>
              <w:right w:val="single" w:sz="4" w:space="0" w:color="auto"/>
            </w:tcBorders>
            <w:shd w:val="clear" w:color="000000" w:fill="FFFFFF"/>
            <w:vAlign w:val="center"/>
            <w:hideMark/>
          </w:tcPr>
          <w:p w:rsidR="00627E27" w:rsidRPr="00E115EF" w:rsidRDefault="00627E27" w:rsidP="0021595D">
            <w:pPr>
              <w:jc w:val="center"/>
              <w:rPr>
                <w:rFonts w:ascii="Segoe UI" w:eastAsia="Times New Roman" w:hAnsi="Segoe UI" w:cs="Segoe UI"/>
                <w:b/>
                <w:bCs/>
                <w:sz w:val="22"/>
                <w:lang w:eastAsia="ru-RU"/>
              </w:rPr>
            </w:pPr>
            <w:r w:rsidRPr="00E115EF">
              <w:rPr>
                <w:rFonts w:ascii="Segoe UI" w:eastAsia="Times New Roman" w:hAnsi="Segoe UI" w:cs="Segoe UI"/>
                <w:b/>
                <w:bCs/>
                <w:sz w:val="22"/>
                <w:lang w:eastAsia="ru-RU"/>
              </w:rPr>
              <w:t>2026 год</w:t>
            </w:r>
          </w:p>
        </w:tc>
        <w:tc>
          <w:tcPr>
            <w:tcW w:w="411" w:type="pct"/>
            <w:tcBorders>
              <w:top w:val="single" w:sz="4" w:space="0" w:color="auto"/>
              <w:left w:val="nil"/>
              <w:bottom w:val="single" w:sz="4" w:space="0" w:color="auto"/>
              <w:right w:val="single" w:sz="4" w:space="0" w:color="auto"/>
            </w:tcBorders>
            <w:shd w:val="clear" w:color="000000" w:fill="FFFFFF"/>
            <w:vAlign w:val="center"/>
            <w:hideMark/>
          </w:tcPr>
          <w:p w:rsidR="00627E27" w:rsidRPr="00E115EF" w:rsidRDefault="00627E27" w:rsidP="0021595D">
            <w:pPr>
              <w:jc w:val="center"/>
              <w:rPr>
                <w:rFonts w:ascii="Segoe UI" w:eastAsia="Times New Roman" w:hAnsi="Segoe UI" w:cs="Segoe UI"/>
                <w:b/>
                <w:bCs/>
                <w:sz w:val="22"/>
                <w:lang w:eastAsia="ru-RU"/>
              </w:rPr>
            </w:pPr>
            <w:r w:rsidRPr="00E115EF">
              <w:rPr>
                <w:rFonts w:ascii="Segoe UI" w:eastAsia="Times New Roman" w:hAnsi="Segoe UI" w:cs="Segoe UI"/>
                <w:b/>
                <w:bCs/>
                <w:sz w:val="22"/>
                <w:lang w:eastAsia="ru-RU"/>
              </w:rPr>
              <w:t>2027 год</w:t>
            </w:r>
          </w:p>
        </w:tc>
        <w:tc>
          <w:tcPr>
            <w:tcW w:w="411" w:type="pct"/>
            <w:tcBorders>
              <w:top w:val="single" w:sz="4" w:space="0" w:color="auto"/>
              <w:left w:val="nil"/>
              <w:bottom w:val="single" w:sz="4" w:space="0" w:color="auto"/>
              <w:right w:val="single" w:sz="4" w:space="0" w:color="auto"/>
            </w:tcBorders>
            <w:shd w:val="clear" w:color="000000" w:fill="FFFFFF"/>
            <w:vAlign w:val="center"/>
            <w:hideMark/>
          </w:tcPr>
          <w:p w:rsidR="00627E27" w:rsidRPr="00E115EF" w:rsidRDefault="00627E27" w:rsidP="0021595D">
            <w:pPr>
              <w:jc w:val="center"/>
              <w:rPr>
                <w:rFonts w:ascii="Segoe UI" w:eastAsia="Times New Roman" w:hAnsi="Segoe UI" w:cs="Segoe UI"/>
                <w:b/>
                <w:bCs/>
                <w:sz w:val="22"/>
                <w:lang w:eastAsia="ru-RU"/>
              </w:rPr>
            </w:pPr>
            <w:r w:rsidRPr="00E115EF">
              <w:rPr>
                <w:rFonts w:ascii="Segoe UI" w:eastAsia="Times New Roman" w:hAnsi="Segoe UI" w:cs="Segoe UI"/>
                <w:b/>
                <w:bCs/>
                <w:sz w:val="22"/>
                <w:lang w:eastAsia="ru-RU"/>
              </w:rPr>
              <w:t>2028 год</w:t>
            </w:r>
          </w:p>
        </w:tc>
        <w:tc>
          <w:tcPr>
            <w:tcW w:w="411" w:type="pct"/>
            <w:tcBorders>
              <w:top w:val="single" w:sz="4" w:space="0" w:color="auto"/>
              <w:left w:val="nil"/>
              <w:bottom w:val="single" w:sz="4" w:space="0" w:color="auto"/>
              <w:right w:val="single" w:sz="4" w:space="0" w:color="auto"/>
            </w:tcBorders>
            <w:shd w:val="clear" w:color="000000" w:fill="FFFFFF"/>
            <w:vAlign w:val="center"/>
            <w:hideMark/>
          </w:tcPr>
          <w:p w:rsidR="00627E27" w:rsidRPr="00E115EF" w:rsidRDefault="00627E27" w:rsidP="0021595D">
            <w:pPr>
              <w:jc w:val="center"/>
              <w:rPr>
                <w:rFonts w:ascii="Segoe UI" w:eastAsia="Times New Roman" w:hAnsi="Segoe UI" w:cs="Segoe UI"/>
                <w:b/>
                <w:bCs/>
                <w:sz w:val="22"/>
                <w:lang w:eastAsia="ru-RU"/>
              </w:rPr>
            </w:pPr>
            <w:r w:rsidRPr="00E115EF">
              <w:rPr>
                <w:rFonts w:ascii="Segoe UI" w:eastAsia="Times New Roman" w:hAnsi="Segoe UI" w:cs="Segoe UI"/>
                <w:b/>
                <w:bCs/>
                <w:sz w:val="22"/>
                <w:lang w:eastAsia="ru-RU"/>
              </w:rPr>
              <w:t>2029 год</w:t>
            </w:r>
          </w:p>
        </w:tc>
        <w:tc>
          <w:tcPr>
            <w:tcW w:w="411" w:type="pct"/>
            <w:tcBorders>
              <w:top w:val="single" w:sz="4" w:space="0" w:color="auto"/>
              <w:left w:val="nil"/>
              <w:bottom w:val="single" w:sz="4" w:space="0" w:color="auto"/>
              <w:right w:val="single" w:sz="4" w:space="0" w:color="auto"/>
            </w:tcBorders>
            <w:shd w:val="clear" w:color="000000" w:fill="FFFFFF"/>
          </w:tcPr>
          <w:p w:rsidR="00627E27" w:rsidRPr="00E115EF" w:rsidRDefault="00627E27" w:rsidP="0021595D">
            <w:pPr>
              <w:jc w:val="center"/>
              <w:rPr>
                <w:rFonts w:ascii="Segoe UI" w:eastAsia="Times New Roman" w:hAnsi="Segoe UI" w:cs="Segoe UI"/>
                <w:b/>
                <w:bCs/>
                <w:sz w:val="22"/>
                <w:lang w:eastAsia="ru-RU"/>
              </w:rPr>
            </w:pPr>
            <w:r w:rsidRPr="00E115EF">
              <w:rPr>
                <w:rFonts w:ascii="Segoe UI" w:eastAsia="Times New Roman" w:hAnsi="Segoe UI" w:cs="Segoe UI"/>
                <w:b/>
                <w:bCs/>
                <w:sz w:val="22"/>
                <w:lang w:eastAsia="ru-RU"/>
              </w:rPr>
              <w:t>2030 год</w:t>
            </w:r>
          </w:p>
        </w:tc>
        <w:tc>
          <w:tcPr>
            <w:tcW w:w="411" w:type="pct"/>
            <w:tcBorders>
              <w:top w:val="single" w:sz="4" w:space="0" w:color="auto"/>
              <w:left w:val="nil"/>
              <w:bottom w:val="single" w:sz="4" w:space="0" w:color="auto"/>
              <w:right w:val="single" w:sz="4" w:space="0" w:color="auto"/>
            </w:tcBorders>
            <w:shd w:val="clear" w:color="000000" w:fill="FFFFFF"/>
          </w:tcPr>
          <w:p w:rsidR="00627E27" w:rsidRPr="00E115EF" w:rsidRDefault="00627E27" w:rsidP="0021595D">
            <w:pPr>
              <w:jc w:val="center"/>
              <w:rPr>
                <w:rFonts w:ascii="Segoe UI" w:eastAsia="Times New Roman" w:hAnsi="Segoe UI" w:cs="Segoe UI"/>
                <w:b/>
                <w:bCs/>
                <w:sz w:val="22"/>
                <w:lang w:eastAsia="ru-RU"/>
              </w:rPr>
            </w:pPr>
            <w:r w:rsidRPr="00E115EF">
              <w:rPr>
                <w:rFonts w:ascii="Segoe UI" w:eastAsia="Times New Roman" w:hAnsi="Segoe UI" w:cs="Segoe UI"/>
                <w:b/>
                <w:bCs/>
                <w:sz w:val="22"/>
                <w:lang w:eastAsia="ru-RU"/>
              </w:rPr>
              <w:t>2031-2036</w:t>
            </w:r>
          </w:p>
        </w:tc>
      </w:tr>
      <w:tr w:rsidR="00627E27" w:rsidRPr="00E115EF" w:rsidTr="0021595D">
        <w:trPr>
          <w:trHeight w:val="330"/>
        </w:trPr>
        <w:tc>
          <w:tcPr>
            <w:tcW w:w="4178"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627E27" w:rsidRPr="00E115EF" w:rsidRDefault="003E349E" w:rsidP="0021595D">
            <w:pPr>
              <w:jc w:val="center"/>
              <w:rPr>
                <w:rFonts w:ascii="Segoe UI" w:eastAsia="Times New Roman" w:hAnsi="Segoe UI" w:cs="Segoe UI"/>
                <w:b/>
                <w:bCs/>
                <w:sz w:val="22"/>
                <w:lang w:eastAsia="ru-RU"/>
              </w:rPr>
            </w:pPr>
            <w:r>
              <w:rPr>
                <w:rFonts w:ascii="Segoe UI" w:eastAsia="Times New Roman" w:hAnsi="Segoe UI" w:cs="Segoe UI"/>
                <w:b/>
                <w:bCs/>
                <w:sz w:val="22"/>
                <w:lang w:eastAsia="ru-RU"/>
              </w:rPr>
              <w:t>Муниципальное образование «</w:t>
            </w:r>
            <w:r w:rsidR="00627E27" w:rsidRPr="00E115EF">
              <w:rPr>
                <w:rFonts w:ascii="Segoe UI" w:eastAsia="Times New Roman" w:hAnsi="Segoe UI" w:cs="Segoe UI"/>
                <w:b/>
                <w:bCs/>
                <w:sz w:val="22"/>
                <w:lang w:eastAsia="ru-RU"/>
              </w:rPr>
              <w:t>Гагаринский муниципальный округ</w:t>
            </w:r>
            <w:r>
              <w:rPr>
                <w:rFonts w:ascii="Segoe UI" w:eastAsia="Times New Roman" w:hAnsi="Segoe UI" w:cs="Segoe UI"/>
                <w:b/>
                <w:bCs/>
                <w:sz w:val="22"/>
                <w:lang w:eastAsia="ru-RU"/>
              </w:rPr>
              <w:t>» Смоленской области</w:t>
            </w:r>
          </w:p>
        </w:tc>
        <w:tc>
          <w:tcPr>
            <w:tcW w:w="411" w:type="pct"/>
            <w:tcBorders>
              <w:top w:val="single" w:sz="4" w:space="0" w:color="auto"/>
              <w:left w:val="single" w:sz="4" w:space="0" w:color="auto"/>
              <w:bottom w:val="single" w:sz="4" w:space="0" w:color="auto"/>
              <w:right w:val="single" w:sz="4" w:space="0" w:color="auto"/>
            </w:tcBorders>
            <w:shd w:val="clear" w:color="000000" w:fill="FFFFFF"/>
          </w:tcPr>
          <w:p w:rsidR="00627E27" w:rsidRPr="00E115EF" w:rsidRDefault="00627E27" w:rsidP="0021595D">
            <w:pPr>
              <w:jc w:val="center"/>
              <w:rPr>
                <w:rFonts w:ascii="Segoe UI" w:eastAsia="Times New Roman" w:hAnsi="Segoe UI" w:cs="Segoe UI"/>
                <w:b/>
                <w:bCs/>
                <w:sz w:val="22"/>
                <w:lang w:eastAsia="ru-RU"/>
              </w:rPr>
            </w:pPr>
          </w:p>
        </w:tc>
        <w:tc>
          <w:tcPr>
            <w:tcW w:w="411" w:type="pct"/>
            <w:tcBorders>
              <w:top w:val="single" w:sz="4" w:space="0" w:color="auto"/>
              <w:left w:val="single" w:sz="4" w:space="0" w:color="auto"/>
              <w:bottom w:val="single" w:sz="4" w:space="0" w:color="auto"/>
              <w:right w:val="single" w:sz="4" w:space="0" w:color="auto"/>
            </w:tcBorders>
            <w:shd w:val="clear" w:color="000000" w:fill="FFFFFF"/>
          </w:tcPr>
          <w:p w:rsidR="00627E27" w:rsidRPr="00E115EF" w:rsidRDefault="00627E27" w:rsidP="0021595D">
            <w:pPr>
              <w:jc w:val="center"/>
              <w:rPr>
                <w:rFonts w:ascii="Segoe UI" w:eastAsia="Times New Roman" w:hAnsi="Segoe UI" w:cs="Segoe UI"/>
                <w:b/>
                <w:bCs/>
                <w:sz w:val="22"/>
                <w:lang w:eastAsia="ru-RU"/>
              </w:rPr>
            </w:pPr>
          </w:p>
        </w:tc>
      </w:tr>
      <w:tr w:rsidR="00627E27" w:rsidRPr="00E115EF" w:rsidTr="0021595D">
        <w:trPr>
          <w:trHeight w:val="990"/>
        </w:trPr>
        <w:tc>
          <w:tcPr>
            <w:tcW w:w="280" w:type="pct"/>
            <w:tcBorders>
              <w:top w:val="nil"/>
              <w:left w:val="single" w:sz="4" w:space="0" w:color="auto"/>
              <w:bottom w:val="single" w:sz="4" w:space="0" w:color="auto"/>
              <w:right w:val="single" w:sz="4" w:space="0" w:color="auto"/>
            </w:tcBorders>
            <w:shd w:val="clear" w:color="000000" w:fill="FFFFFF"/>
            <w:vAlign w:val="center"/>
            <w:hideMark/>
          </w:tcPr>
          <w:p w:rsidR="00627E27" w:rsidRPr="00E115EF" w:rsidRDefault="00627E27" w:rsidP="0021595D">
            <w:pPr>
              <w:jc w:val="center"/>
              <w:rPr>
                <w:rFonts w:ascii="Segoe UI" w:eastAsia="Times New Roman" w:hAnsi="Segoe UI" w:cs="Segoe UI"/>
                <w:sz w:val="22"/>
                <w:lang w:eastAsia="ru-RU"/>
              </w:rPr>
            </w:pPr>
            <w:r w:rsidRPr="00E115EF">
              <w:rPr>
                <w:rFonts w:ascii="Segoe UI" w:eastAsia="Times New Roman" w:hAnsi="Segoe UI" w:cs="Segoe UI"/>
                <w:sz w:val="22"/>
                <w:lang w:eastAsia="ru-RU"/>
              </w:rPr>
              <w:t>1</w:t>
            </w:r>
          </w:p>
        </w:tc>
        <w:tc>
          <w:tcPr>
            <w:tcW w:w="1516" w:type="pct"/>
            <w:tcBorders>
              <w:top w:val="nil"/>
              <w:left w:val="nil"/>
              <w:bottom w:val="single" w:sz="4" w:space="0" w:color="auto"/>
              <w:right w:val="single" w:sz="4" w:space="0" w:color="auto"/>
            </w:tcBorders>
            <w:shd w:val="clear" w:color="000000" w:fill="FFFFFF"/>
            <w:vAlign w:val="center"/>
            <w:hideMark/>
          </w:tcPr>
          <w:p w:rsidR="00627E27" w:rsidRPr="00E115EF" w:rsidRDefault="00627E27" w:rsidP="0021595D">
            <w:pPr>
              <w:jc w:val="center"/>
              <w:rPr>
                <w:rFonts w:ascii="Segoe UI" w:eastAsia="Times New Roman" w:hAnsi="Segoe UI" w:cs="Segoe UI"/>
                <w:sz w:val="22"/>
                <w:lang w:eastAsia="ru-RU"/>
              </w:rPr>
            </w:pPr>
            <w:r w:rsidRPr="00E115EF">
              <w:rPr>
                <w:rFonts w:ascii="Segoe UI" w:eastAsia="Times New Roman" w:hAnsi="Segoe UI" w:cs="Segoe UI"/>
                <w:sz w:val="22"/>
                <w:lang w:eastAsia="ru-RU"/>
              </w:rPr>
              <w:t>Общая площадь жилых помещений</w:t>
            </w:r>
          </w:p>
        </w:tc>
        <w:tc>
          <w:tcPr>
            <w:tcW w:w="680" w:type="pct"/>
            <w:tcBorders>
              <w:top w:val="nil"/>
              <w:left w:val="nil"/>
              <w:bottom w:val="single" w:sz="4" w:space="0" w:color="auto"/>
              <w:right w:val="single" w:sz="4" w:space="0" w:color="auto"/>
            </w:tcBorders>
            <w:shd w:val="clear" w:color="000000" w:fill="FFFFFF"/>
            <w:vAlign w:val="center"/>
            <w:hideMark/>
          </w:tcPr>
          <w:p w:rsidR="00627E27" w:rsidRPr="00E115EF" w:rsidRDefault="00627E27" w:rsidP="0021595D">
            <w:pPr>
              <w:jc w:val="center"/>
              <w:rPr>
                <w:rFonts w:ascii="Segoe UI" w:eastAsia="Times New Roman" w:hAnsi="Segoe UI" w:cs="Segoe UI"/>
                <w:sz w:val="22"/>
                <w:lang w:eastAsia="ru-RU"/>
              </w:rPr>
            </w:pPr>
            <w:r w:rsidRPr="00E115EF">
              <w:rPr>
                <w:rFonts w:ascii="Segoe UI" w:eastAsia="Times New Roman" w:hAnsi="Segoe UI" w:cs="Segoe UI"/>
                <w:sz w:val="22"/>
                <w:lang w:eastAsia="ru-RU"/>
              </w:rPr>
              <w:t>тысяча метров квадратных</w:t>
            </w:r>
          </w:p>
        </w:tc>
        <w:tc>
          <w:tcPr>
            <w:tcW w:w="468" w:type="pct"/>
            <w:tcBorders>
              <w:top w:val="nil"/>
              <w:left w:val="nil"/>
              <w:bottom w:val="single" w:sz="4" w:space="0" w:color="auto"/>
              <w:right w:val="single" w:sz="4" w:space="0" w:color="auto"/>
            </w:tcBorders>
            <w:shd w:val="clear" w:color="000000" w:fill="FFFFFF"/>
            <w:vAlign w:val="center"/>
            <w:hideMark/>
          </w:tcPr>
          <w:p w:rsidR="00627E27" w:rsidRPr="00E115EF" w:rsidRDefault="00627E27" w:rsidP="0021595D">
            <w:pPr>
              <w:jc w:val="center"/>
              <w:rPr>
                <w:rFonts w:ascii="Segoe UI" w:hAnsi="Segoe UI" w:cs="Segoe UI"/>
                <w:sz w:val="22"/>
                <w:lang w:eastAsia="ru-RU"/>
              </w:rPr>
            </w:pPr>
            <w:r w:rsidRPr="00E115EF">
              <w:rPr>
                <w:rFonts w:ascii="Segoe UI" w:hAnsi="Segoe UI" w:cs="Segoe UI"/>
                <w:sz w:val="22"/>
              </w:rPr>
              <w:t>1158,87</w:t>
            </w:r>
          </w:p>
        </w:tc>
        <w:tc>
          <w:tcPr>
            <w:tcW w:w="411" w:type="pct"/>
            <w:tcBorders>
              <w:top w:val="nil"/>
              <w:left w:val="nil"/>
              <w:bottom w:val="single" w:sz="4" w:space="0" w:color="auto"/>
              <w:right w:val="single" w:sz="4" w:space="0" w:color="auto"/>
            </w:tcBorders>
            <w:shd w:val="clear" w:color="000000" w:fill="FFFFFF"/>
            <w:vAlign w:val="center"/>
            <w:hideMark/>
          </w:tcPr>
          <w:p w:rsidR="00627E27" w:rsidRPr="00E115EF" w:rsidRDefault="00627E27" w:rsidP="0021595D">
            <w:pPr>
              <w:jc w:val="center"/>
              <w:rPr>
                <w:rFonts w:ascii="Segoe UI" w:hAnsi="Segoe UI" w:cs="Segoe UI"/>
                <w:sz w:val="22"/>
              </w:rPr>
            </w:pPr>
            <w:r w:rsidRPr="00E115EF">
              <w:rPr>
                <w:rFonts w:ascii="Segoe UI" w:hAnsi="Segoe UI" w:cs="Segoe UI"/>
                <w:sz w:val="22"/>
              </w:rPr>
              <w:t>1771,3</w:t>
            </w:r>
          </w:p>
        </w:tc>
        <w:tc>
          <w:tcPr>
            <w:tcW w:w="411" w:type="pct"/>
            <w:tcBorders>
              <w:top w:val="nil"/>
              <w:left w:val="nil"/>
              <w:bottom w:val="single" w:sz="4" w:space="0" w:color="auto"/>
              <w:right w:val="single" w:sz="4" w:space="0" w:color="auto"/>
            </w:tcBorders>
            <w:shd w:val="clear" w:color="000000" w:fill="FFFFFF"/>
            <w:vAlign w:val="center"/>
            <w:hideMark/>
          </w:tcPr>
          <w:p w:rsidR="00627E27" w:rsidRPr="00E115EF" w:rsidRDefault="00627E27" w:rsidP="0021595D">
            <w:pPr>
              <w:jc w:val="center"/>
              <w:rPr>
                <w:rFonts w:ascii="Segoe UI" w:hAnsi="Segoe UI" w:cs="Segoe UI"/>
                <w:sz w:val="22"/>
              </w:rPr>
            </w:pPr>
            <w:r w:rsidRPr="00E115EF">
              <w:rPr>
                <w:rFonts w:ascii="Segoe UI" w:hAnsi="Segoe UI" w:cs="Segoe UI"/>
                <w:sz w:val="22"/>
              </w:rPr>
              <w:t>2383,7</w:t>
            </w:r>
          </w:p>
        </w:tc>
        <w:tc>
          <w:tcPr>
            <w:tcW w:w="411" w:type="pct"/>
            <w:tcBorders>
              <w:top w:val="nil"/>
              <w:left w:val="nil"/>
              <w:bottom w:val="single" w:sz="4" w:space="0" w:color="auto"/>
              <w:right w:val="single" w:sz="4" w:space="0" w:color="auto"/>
            </w:tcBorders>
            <w:shd w:val="clear" w:color="000000" w:fill="FFFFFF"/>
            <w:vAlign w:val="center"/>
            <w:hideMark/>
          </w:tcPr>
          <w:p w:rsidR="00627E27" w:rsidRPr="00E115EF" w:rsidRDefault="00627E27" w:rsidP="0021595D">
            <w:pPr>
              <w:jc w:val="center"/>
              <w:rPr>
                <w:rFonts w:ascii="Segoe UI" w:hAnsi="Segoe UI" w:cs="Segoe UI"/>
                <w:sz w:val="22"/>
              </w:rPr>
            </w:pPr>
            <w:r w:rsidRPr="00E115EF">
              <w:rPr>
                <w:rFonts w:ascii="Segoe UI" w:hAnsi="Segoe UI" w:cs="Segoe UI"/>
                <w:sz w:val="22"/>
              </w:rPr>
              <w:t>2996,1</w:t>
            </w:r>
          </w:p>
        </w:tc>
        <w:tc>
          <w:tcPr>
            <w:tcW w:w="411" w:type="pct"/>
            <w:tcBorders>
              <w:top w:val="nil"/>
              <w:left w:val="nil"/>
              <w:bottom w:val="single" w:sz="4" w:space="0" w:color="auto"/>
              <w:right w:val="single" w:sz="4" w:space="0" w:color="auto"/>
            </w:tcBorders>
            <w:shd w:val="clear" w:color="000000" w:fill="FFFFFF"/>
            <w:vAlign w:val="center"/>
          </w:tcPr>
          <w:p w:rsidR="00627E27" w:rsidRPr="00E115EF" w:rsidRDefault="00627E27" w:rsidP="0021595D">
            <w:pPr>
              <w:jc w:val="center"/>
              <w:rPr>
                <w:rFonts w:ascii="Segoe UI" w:hAnsi="Segoe UI" w:cs="Segoe UI"/>
                <w:sz w:val="22"/>
              </w:rPr>
            </w:pPr>
            <w:r w:rsidRPr="00E115EF">
              <w:rPr>
                <w:rFonts w:ascii="Segoe UI" w:hAnsi="Segoe UI" w:cs="Segoe UI"/>
                <w:sz w:val="22"/>
              </w:rPr>
              <w:t>3608,6</w:t>
            </w:r>
          </w:p>
        </w:tc>
        <w:tc>
          <w:tcPr>
            <w:tcW w:w="411" w:type="pct"/>
            <w:tcBorders>
              <w:top w:val="nil"/>
              <w:left w:val="nil"/>
              <w:bottom w:val="single" w:sz="4" w:space="0" w:color="auto"/>
              <w:right w:val="single" w:sz="4" w:space="0" w:color="auto"/>
            </w:tcBorders>
            <w:shd w:val="clear" w:color="000000" w:fill="FFFFFF"/>
            <w:vAlign w:val="center"/>
          </w:tcPr>
          <w:p w:rsidR="00627E27" w:rsidRPr="00E115EF" w:rsidRDefault="00627E27" w:rsidP="0021595D">
            <w:pPr>
              <w:jc w:val="center"/>
              <w:rPr>
                <w:rFonts w:ascii="Segoe UI" w:hAnsi="Segoe UI" w:cs="Segoe UI"/>
                <w:sz w:val="22"/>
              </w:rPr>
            </w:pPr>
            <w:r w:rsidRPr="00E115EF">
              <w:rPr>
                <w:rFonts w:ascii="Segoe UI" w:hAnsi="Segoe UI" w:cs="Segoe UI"/>
                <w:sz w:val="22"/>
              </w:rPr>
              <w:t>3746,1</w:t>
            </w:r>
          </w:p>
        </w:tc>
      </w:tr>
      <w:tr w:rsidR="00627E27" w:rsidRPr="00E115EF" w:rsidTr="0021595D">
        <w:trPr>
          <w:trHeight w:val="330"/>
        </w:trPr>
        <w:tc>
          <w:tcPr>
            <w:tcW w:w="280" w:type="pct"/>
            <w:vMerge w:val="restart"/>
            <w:tcBorders>
              <w:top w:val="nil"/>
              <w:left w:val="single" w:sz="4" w:space="0" w:color="auto"/>
              <w:bottom w:val="single" w:sz="4" w:space="0" w:color="auto"/>
              <w:right w:val="single" w:sz="4" w:space="0" w:color="auto"/>
            </w:tcBorders>
            <w:shd w:val="clear" w:color="000000" w:fill="FFFFFF"/>
            <w:vAlign w:val="center"/>
            <w:hideMark/>
          </w:tcPr>
          <w:p w:rsidR="00627E27" w:rsidRPr="00E115EF" w:rsidRDefault="00627E27" w:rsidP="0021595D">
            <w:pPr>
              <w:jc w:val="center"/>
              <w:rPr>
                <w:rFonts w:ascii="Segoe UI" w:eastAsia="Times New Roman" w:hAnsi="Segoe UI" w:cs="Segoe UI"/>
                <w:sz w:val="22"/>
                <w:lang w:eastAsia="ru-RU"/>
              </w:rPr>
            </w:pPr>
            <w:r w:rsidRPr="00E115EF">
              <w:rPr>
                <w:rFonts w:ascii="Segoe UI" w:eastAsia="Times New Roman" w:hAnsi="Segoe UI" w:cs="Segoe UI"/>
                <w:sz w:val="22"/>
                <w:lang w:eastAsia="ru-RU"/>
              </w:rPr>
              <w:t>2</w:t>
            </w:r>
          </w:p>
        </w:tc>
        <w:tc>
          <w:tcPr>
            <w:tcW w:w="4720" w:type="pct"/>
            <w:gridSpan w:val="8"/>
            <w:tcBorders>
              <w:top w:val="single" w:sz="4" w:space="0" w:color="auto"/>
              <w:left w:val="nil"/>
              <w:bottom w:val="single" w:sz="4" w:space="0" w:color="auto"/>
              <w:right w:val="single" w:sz="4" w:space="0" w:color="auto"/>
            </w:tcBorders>
            <w:shd w:val="clear" w:color="000000" w:fill="FFFFFF"/>
            <w:vAlign w:val="center"/>
            <w:hideMark/>
          </w:tcPr>
          <w:p w:rsidR="00627E27" w:rsidRPr="00E115EF" w:rsidRDefault="00627E27" w:rsidP="0021595D">
            <w:pPr>
              <w:jc w:val="center"/>
              <w:rPr>
                <w:rFonts w:ascii="Segoe UI" w:eastAsia="Times New Roman" w:hAnsi="Segoe UI" w:cs="Segoe UI"/>
                <w:sz w:val="22"/>
                <w:lang w:eastAsia="ru-RU"/>
              </w:rPr>
            </w:pPr>
            <w:r w:rsidRPr="00E115EF">
              <w:rPr>
                <w:rFonts w:ascii="Segoe UI" w:eastAsia="Times New Roman" w:hAnsi="Segoe UI" w:cs="Segoe UI"/>
                <w:sz w:val="22"/>
                <w:lang w:eastAsia="ru-RU"/>
              </w:rPr>
              <w:t xml:space="preserve">Введено в действие жилых домов на территории </w:t>
            </w:r>
            <w:r w:rsidR="003E349E">
              <w:t>муниципального образования «Гагаринский муниципальный округ» Смоленкой области</w:t>
            </w:r>
            <w:r w:rsidRPr="00E115EF">
              <w:rPr>
                <w:rFonts w:ascii="Segoe UI" w:eastAsia="Times New Roman" w:hAnsi="Segoe UI" w:cs="Segoe UI"/>
                <w:sz w:val="22"/>
                <w:lang w:eastAsia="ru-RU"/>
              </w:rPr>
              <w:t>, в т.ч.:</w:t>
            </w:r>
          </w:p>
        </w:tc>
      </w:tr>
      <w:tr w:rsidR="00627E27" w:rsidRPr="00E115EF" w:rsidTr="0021595D">
        <w:trPr>
          <w:trHeight w:val="990"/>
        </w:trPr>
        <w:tc>
          <w:tcPr>
            <w:tcW w:w="280" w:type="pct"/>
            <w:vMerge/>
            <w:tcBorders>
              <w:top w:val="nil"/>
              <w:left w:val="single" w:sz="4" w:space="0" w:color="auto"/>
              <w:bottom w:val="single" w:sz="4" w:space="0" w:color="auto"/>
              <w:right w:val="single" w:sz="4" w:space="0" w:color="auto"/>
            </w:tcBorders>
            <w:vAlign w:val="center"/>
            <w:hideMark/>
          </w:tcPr>
          <w:p w:rsidR="00627E27" w:rsidRPr="00E115EF" w:rsidRDefault="00627E27" w:rsidP="0021595D">
            <w:pPr>
              <w:jc w:val="left"/>
              <w:rPr>
                <w:rFonts w:ascii="Segoe UI" w:eastAsia="Times New Roman" w:hAnsi="Segoe UI" w:cs="Segoe UI"/>
                <w:sz w:val="22"/>
                <w:lang w:eastAsia="ru-RU"/>
              </w:rPr>
            </w:pPr>
          </w:p>
        </w:tc>
        <w:tc>
          <w:tcPr>
            <w:tcW w:w="1516" w:type="pct"/>
            <w:tcBorders>
              <w:top w:val="nil"/>
              <w:left w:val="nil"/>
              <w:bottom w:val="single" w:sz="4" w:space="0" w:color="auto"/>
              <w:right w:val="single" w:sz="4" w:space="0" w:color="auto"/>
            </w:tcBorders>
            <w:shd w:val="clear" w:color="000000" w:fill="FFFFFF"/>
            <w:vAlign w:val="center"/>
            <w:hideMark/>
          </w:tcPr>
          <w:p w:rsidR="00627E27" w:rsidRPr="00E115EF" w:rsidRDefault="00627E27" w:rsidP="0021595D">
            <w:pPr>
              <w:jc w:val="right"/>
              <w:rPr>
                <w:rFonts w:ascii="Segoe UI" w:eastAsia="Times New Roman" w:hAnsi="Segoe UI" w:cs="Segoe UI"/>
                <w:sz w:val="22"/>
                <w:lang w:eastAsia="ru-RU"/>
              </w:rPr>
            </w:pPr>
            <w:r w:rsidRPr="00E115EF">
              <w:rPr>
                <w:rFonts w:ascii="Segoe UI" w:eastAsia="Times New Roman" w:hAnsi="Segoe UI" w:cs="Segoe UI"/>
                <w:sz w:val="22"/>
                <w:lang w:eastAsia="ru-RU"/>
              </w:rPr>
              <w:t>- жилые здания</w:t>
            </w:r>
          </w:p>
        </w:tc>
        <w:tc>
          <w:tcPr>
            <w:tcW w:w="680" w:type="pct"/>
            <w:tcBorders>
              <w:top w:val="nil"/>
              <w:left w:val="nil"/>
              <w:bottom w:val="single" w:sz="4" w:space="0" w:color="auto"/>
              <w:right w:val="single" w:sz="4" w:space="0" w:color="auto"/>
            </w:tcBorders>
            <w:shd w:val="clear" w:color="000000" w:fill="FFFFFF"/>
            <w:vAlign w:val="center"/>
            <w:hideMark/>
          </w:tcPr>
          <w:p w:rsidR="00627E27" w:rsidRPr="00E115EF" w:rsidRDefault="00627E27" w:rsidP="0021595D">
            <w:pPr>
              <w:jc w:val="center"/>
              <w:rPr>
                <w:rFonts w:ascii="Segoe UI" w:eastAsia="Times New Roman" w:hAnsi="Segoe UI" w:cs="Segoe UI"/>
                <w:sz w:val="22"/>
                <w:lang w:eastAsia="ru-RU"/>
              </w:rPr>
            </w:pPr>
            <w:r w:rsidRPr="00E115EF">
              <w:rPr>
                <w:rFonts w:ascii="Segoe UI" w:eastAsia="Times New Roman" w:hAnsi="Segoe UI" w:cs="Segoe UI"/>
                <w:sz w:val="22"/>
                <w:lang w:eastAsia="ru-RU"/>
              </w:rPr>
              <w:t>квадратный метр общей площади</w:t>
            </w:r>
          </w:p>
        </w:tc>
        <w:tc>
          <w:tcPr>
            <w:tcW w:w="468" w:type="pct"/>
            <w:tcBorders>
              <w:top w:val="nil"/>
              <w:left w:val="nil"/>
              <w:bottom w:val="single" w:sz="4" w:space="0" w:color="auto"/>
              <w:right w:val="single" w:sz="4" w:space="0" w:color="auto"/>
            </w:tcBorders>
            <w:shd w:val="clear" w:color="000000" w:fill="FFFFFF"/>
            <w:vAlign w:val="center"/>
            <w:hideMark/>
          </w:tcPr>
          <w:p w:rsidR="00627E27" w:rsidRPr="00E115EF" w:rsidRDefault="00627E27" w:rsidP="0021595D">
            <w:pPr>
              <w:jc w:val="center"/>
              <w:rPr>
                <w:rFonts w:ascii="Segoe UI" w:hAnsi="Segoe UI" w:cs="Segoe UI"/>
                <w:sz w:val="22"/>
                <w:lang w:eastAsia="ru-RU"/>
              </w:rPr>
            </w:pPr>
            <w:r w:rsidRPr="00E115EF">
              <w:rPr>
                <w:rFonts w:ascii="Segoe UI" w:hAnsi="Segoe UI" w:cs="Segoe UI"/>
                <w:sz w:val="22"/>
              </w:rPr>
              <w:t>0</w:t>
            </w:r>
          </w:p>
        </w:tc>
        <w:tc>
          <w:tcPr>
            <w:tcW w:w="411" w:type="pct"/>
            <w:tcBorders>
              <w:top w:val="nil"/>
              <w:left w:val="nil"/>
              <w:bottom w:val="single" w:sz="4" w:space="0" w:color="auto"/>
              <w:right w:val="single" w:sz="4" w:space="0" w:color="auto"/>
            </w:tcBorders>
            <w:shd w:val="clear" w:color="000000" w:fill="FFFFFF"/>
            <w:vAlign w:val="center"/>
            <w:hideMark/>
          </w:tcPr>
          <w:p w:rsidR="00627E27" w:rsidRPr="00E115EF" w:rsidRDefault="00627E27" w:rsidP="0021595D">
            <w:pPr>
              <w:jc w:val="center"/>
              <w:rPr>
                <w:rFonts w:ascii="Segoe UI" w:hAnsi="Segoe UI" w:cs="Segoe UI"/>
                <w:sz w:val="22"/>
              </w:rPr>
            </w:pPr>
            <w:r w:rsidRPr="00E115EF">
              <w:rPr>
                <w:rFonts w:ascii="Segoe UI" w:hAnsi="Segoe UI" w:cs="Segoe UI"/>
                <w:sz w:val="22"/>
              </w:rPr>
              <w:t>612,4</w:t>
            </w:r>
          </w:p>
        </w:tc>
        <w:tc>
          <w:tcPr>
            <w:tcW w:w="411" w:type="pct"/>
            <w:tcBorders>
              <w:top w:val="nil"/>
              <w:left w:val="nil"/>
              <w:bottom w:val="single" w:sz="4" w:space="0" w:color="auto"/>
              <w:right w:val="single" w:sz="4" w:space="0" w:color="auto"/>
            </w:tcBorders>
            <w:shd w:val="clear" w:color="000000" w:fill="FFFFFF"/>
            <w:vAlign w:val="center"/>
            <w:hideMark/>
          </w:tcPr>
          <w:p w:rsidR="00627E27" w:rsidRPr="00E115EF" w:rsidRDefault="00627E27" w:rsidP="0021595D">
            <w:pPr>
              <w:jc w:val="center"/>
              <w:rPr>
                <w:rFonts w:ascii="Segoe UI" w:hAnsi="Segoe UI" w:cs="Segoe UI"/>
                <w:sz w:val="22"/>
              </w:rPr>
            </w:pPr>
            <w:r w:rsidRPr="00E115EF">
              <w:rPr>
                <w:rFonts w:ascii="Segoe UI" w:hAnsi="Segoe UI" w:cs="Segoe UI"/>
                <w:sz w:val="22"/>
              </w:rPr>
              <w:t>612,4</w:t>
            </w:r>
          </w:p>
        </w:tc>
        <w:tc>
          <w:tcPr>
            <w:tcW w:w="411" w:type="pct"/>
            <w:tcBorders>
              <w:top w:val="nil"/>
              <w:left w:val="nil"/>
              <w:bottom w:val="single" w:sz="4" w:space="0" w:color="auto"/>
              <w:right w:val="single" w:sz="4" w:space="0" w:color="auto"/>
            </w:tcBorders>
            <w:shd w:val="clear" w:color="000000" w:fill="FFFFFF"/>
            <w:vAlign w:val="center"/>
            <w:hideMark/>
          </w:tcPr>
          <w:p w:rsidR="00627E27" w:rsidRPr="00E115EF" w:rsidRDefault="00627E27" w:rsidP="0021595D">
            <w:pPr>
              <w:jc w:val="center"/>
              <w:rPr>
                <w:rFonts w:ascii="Segoe UI" w:hAnsi="Segoe UI" w:cs="Segoe UI"/>
                <w:sz w:val="22"/>
              </w:rPr>
            </w:pPr>
            <w:r w:rsidRPr="00E115EF">
              <w:rPr>
                <w:rFonts w:ascii="Segoe UI" w:hAnsi="Segoe UI" w:cs="Segoe UI"/>
                <w:sz w:val="22"/>
              </w:rPr>
              <w:t>612,4</w:t>
            </w:r>
          </w:p>
        </w:tc>
        <w:tc>
          <w:tcPr>
            <w:tcW w:w="411" w:type="pct"/>
            <w:tcBorders>
              <w:top w:val="nil"/>
              <w:left w:val="nil"/>
              <w:bottom w:val="single" w:sz="4" w:space="0" w:color="auto"/>
              <w:right w:val="single" w:sz="4" w:space="0" w:color="auto"/>
            </w:tcBorders>
            <w:shd w:val="clear" w:color="000000" w:fill="FFFFFF"/>
            <w:vAlign w:val="center"/>
          </w:tcPr>
          <w:p w:rsidR="00627E27" w:rsidRPr="00E115EF" w:rsidRDefault="00627E27" w:rsidP="0021595D">
            <w:pPr>
              <w:jc w:val="center"/>
              <w:rPr>
                <w:rFonts w:ascii="Segoe UI" w:hAnsi="Segoe UI" w:cs="Segoe UI"/>
                <w:sz w:val="22"/>
              </w:rPr>
            </w:pPr>
            <w:r w:rsidRPr="00E115EF">
              <w:rPr>
                <w:rFonts w:ascii="Segoe UI" w:hAnsi="Segoe UI" w:cs="Segoe UI"/>
                <w:sz w:val="22"/>
              </w:rPr>
              <w:t>612,4</w:t>
            </w:r>
          </w:p>
        </w:tc>
        <w:tc>
          <w:tcPr>
            <w:tcW w:w="411" w:type="pct"/>
            <w:tcBorders>
              <w:top w:val="nil"/>
              <w:left w:val="nil"/>
              <w:bottom w:val="single" w:sz="4" w:space="0" w:color="auto"/>
              <w:right w:val="single" w:sz="4" w:space="0" w:color="auto"/>
            </w:tcBorders>
            <w:shd w:val="clear" w:color="000000" w:fill="FFFFFF"/>
            <w:vAlign w:val="center"/>
          </w:tcPr>
          <w:p w:rsidR="00627E27" w:rsidRPr="00E115EF" w:rsidRDefault="00627E27" w:rsidP="0021595D">
            <w:pPr>
              <w:jc w:val="center"/>
              <w:rPr>
                <w:rFonts w:ascii="Segoe UI" w:hAnsi="Segoe UI" w:cs="Segoe UI"/>
                <w:sz w:val="22"/>
              </w:rPr>
            </w:pPr>
            <w:r w:rsidRPr="00E115EF">
              <w:rPr>
                <w:rFonts w:ascii="Segoe UI" w:hAnsi="Segoe UI" w:cs="Segoe UI"/>
                <w:sz w:val="22"/>
              </w:rPr>
              <w:t>140,34</w:t>
            </w:r>
          </w:p>
        </w:tc>
      </w:tr>
      <w:tr w:rsidR="00627E27" w:rsidRPr="00E115EF" w:rsidTr="0021595D">
        <w:trPr>
          <w:trHeight w:val="966"/>
        </w:trPr>
        <w:tc>
          <w:tcPr>
            <w:tcW w:w="280" w:type="pct"/>
            <w:vMerge/>
            <w:tcBorders>
              <w:top w:val="nil"/>
              <w:left w:val="single" w:sz="4" w:space="0" w:color="auto"/>
              <w:bottom w:val="single" w:sz="4" w:space="0" w:color="auto"/>
              <w:right w:val="single" w:sz="4" w:space="0" w:color="auto"/>
            </w:tcBorders>
            <w:vAlign w:val="center"/>
            <w:hideMark/>
          </w:tcPr>
          <w:p w:rsidR="00627E27" w:rsidRPr="00E115EF" w:rsidRDefault="00627E27" w:rsidP="0021595D">
            <w:pPr>
              <w:jc w:val="left"/>
              <w:rPr>
                <w:rFonts w:ascii="Segoe UI" w:eastAsia="Times New Roman" w:hAnsi="Segoe UI" w:cs="Segoe UI"/>
                <w:sz w:val="22"/>
                <w:lang w:eastAsia="ru-RU"/>
              </w:rPr>
            </w:pPr>
          </w:p>
        </w:tc>
        <w:tc>
          <w:tcPr>
            <w:tcW w:w="1516" w:type="pct"/>
            <w:tcBorders>
              <w:top w:val="nil"/>
              <w:left w:val="nil"/>
              <w:bottom w:val="single" w:sz="4" w:space="0" w:color="auto"/>
              <w:right w:val="single" w:sz="4" w:space="0" w:color="auto"/>
            </w:tcBorders>
            <w:shd w:val="clear" w:color="000000" w:fill="FFFFFF"/>
            <w:vAlign w:val="center"/>
            <w:hideMark/>
          </w:tcPr>
          <w:p w:rsidR="00627E27" w:rsidRPr="00E115EF" w:rsidRDefault="00627E27" w:rsidP="0021595D">
            <w:pPr>
              <w:jc w:val="right"/>
              <w:rPr>
                <w:rFonts w:ascii="Segoe UI" w:eastAsia="Times New Roman" w:hAnsi="Segoe UI" w:cs="Segoe UI"/>
                <w:sz w:val="22"/>
                <w:lang w:eastAsia="ru-RU"/>
              </w:rPr>
            </w:pPr>
            <w:r w:rsidRPr="00E115EF">
              <w:rPr>
                <w:rFonts w:ascii="Segoe UI" w:eastAsia="Times New Roman" w:hAnsi="Segoe UI" w:cs="Segoe UI"/>
                <w:sz w:val="22"/>
                <w:lang w:eastAsia="ru-RU"/>
              </w:rPr>
              <w:t>- жилые дома, построенные населением (ИЖС)</w:t>
            </w:r>
          </w:p>
        </w:tc>
        <w:tc>
          <w:tcPr>
            <w:tcW w:w="680" w:type="pct"/>
            <w:tcBorders>
              <w:top w:val="nil"/>
              <w:left w:val="nil"/>
              <w:bottom w:val="single" w:sz="4" w:space="0" w:color="auto"/>
              <w:right w:val="single" w:sz="4" w:space="0" w:color="auto"/>
            </w:tcBorders>
            <w:shd w:val="clear" w:color="000000" w:fill="FFFFFF"/>
            <w:vAlign w:val="center"/>
            <w:hideMark/>
          </w:tcPr>
          <w:p w:rsidR="00627E27" w:rsidRPr="00E115EF" w:rsidRDefault="00627E27" w:rsidP="0021595D">
            <w:pPr>
              <w:jc w:val="center"/>
              <w:rPr>
                <w:rFonts w:ascii="Segoe UI" w:eastAsia="Times New Roman" w:hAnsi="Segoe UI" w:cs="Segoe UI"/>
                <w:sz w:val="22"/>
                <w:lang w:eastAsia="ru-RU"/>
              </w:rPr>
            </w:pPr>
            <w:r w:rsidRPr="00E115EF">
              <w:rPr>
                <w:rFonts w:ascii="Segoe UI" w:eastAsia="Times New Roman" w:hAnsi="Segoe UI" w:cs="Segoe UI"/>
                <w:sz w:val="22"/>
                <w:lang w:eastAsia="ru-RU"/>
              </w:rPr>
              <w:t>квадратный метр общей площади</w:t>
            </w:r>
          </w:p>
        </w:tc>
        <w:tc>
          <w:tcPr>
            <w:tcW w:w="468" w:type="pct"/>
            <w:tcBorders>
              <w:top w:val="nil"/>
              <w:left w:val="nil"/>
              <w:bottom w:val="single" w:sz="4" w:space="0" w:color="auto"/>
              <w:right w:val="single" w:sz="4" w:space="0" w:color="auto"/>
            </w:tcBorders>
            <w:shd w:val="clear" w:color="000000" w:fill="FFFFFF"/>
            <w:vAlign w:val="center"/>
            <w:hideMark/>
          </w:tcPr>
          <w:p w:rsidR="00627E27" w:rsidRPr="00E115EF" w:rsidRDefault="00627E27" w:rsidP="0021595D">
            <w:pPr>
              <w:jc w:val="center"/>
              <w:rPr>
                <w:rFonts w:ascii="Segoe UI" w:hAnsi="Segoe UI" w:cs="Segoe UI"/>
                <w:sz w:val="22"/>
              </w:rPr>
            </w:pPr>
            <w:r w:rsidRPr="00E115EF">
              <w:rPr>
                <w:rFonts w:ascii="Segoe UI" w:hAnsi="Segoe UI" w:cs="Segoe UI"/>
                <w:sz w:val="22"/>
              </w:rPr>
              <w:t>0</w:t>
            </w:r>
          </w:p>
        </w:tc>
        <w:tc>
          <w:tcPr>
            <w:tcW w:w="411" w:type="pct"/>
            <w:tcBorders>
              <w:top w:val="nil"/>
              <w:left w:val="nil"/>
              <w:bottom w:val="single" w:sz="4" w:space="0" w:color="auto"/>
              <w:right w:val="single" w:sz="4" w:space="0" w:color="auto"/>
            </w:tcBorders>
            <w:shd w:val="clear" w:color="000000" w:fill="FFFFFF"/>
            <w:vAlign w:val="center"/>
            <w:hideMark/>
          </w:tcPr>
          <w:p w:rsidR="00627E27" w:rsidRPr="00E115EF" w:rsidRDefault="00627E27" w:rsidP="0021595D">
            <w:pPr>
              <w:jc w:val="center"/>
              <w:rPr>
                <w:rFonts w:ascii="Segoe UI" w:hAnsi="Segoe UI" w:cs="Segoe UI"/>
                <w:sz w:val="22"/>
              </w:rPr>
            </w:pPr>
            <w:r w:rsidRPr="00E115EF">
              <w:rPr>
                <w:rFonts w:ascii="Segoe UI" w:hAnsi="Segoe UI" w:cs="Segoe UI"/>
                <w:sz w:val="22"/>
              </w:rPr>
              <w:t>612,4</w:t>
            </w:r>
          </w:p>
        </w:tc>
        <w:tc>
          <w:tcPr>
            <w:tcW w:w="411" w:type="pct"/>
            <w:tcBorders>
              <w:top w:val="nil"/>
              <w:left w:val="nil"/>
              <w:bottom w:val="single" w:sz="4" w:space="0" w:color="auto"/>
              <w:right w:val="single" w:sz="4" w:space="0" w:color="auto"/>
            </w:tcBorders>
            <w:shd w:val="clear" w:color="000000" w:fill="FFFFFF"/>
            <w:vAlign w:val="center"/>
            <w:hideMark/>
          </w:tcPr>
          <w:p w:rsidR="00627E27" w:rsidRPr="00E115EF" w:rsidRDefault="00627E27" w:rsidP="0021595D">
            <w:pPr>
              <w:jc w:val="center"/>
              <w:rPr>
                <w:rFonts w:ascii="Segoe UI" w:hAnsi="Segoe UI" w:cs="Segoe UI"/>
                <w:sz w:val="22"/>
              </w:rPr>
            </w:pPr>
            <w:r w:rsidRPr="00E115EF">
              <w:rPr>
                <w:rFonts w:ascii="Segoe UI" w:hAnsi="Segoe UI" w:cs="Segoe UI"/>
                <w:sz w:val="22"/>
              </w:rPr>
              <w:t>612,4</w:t>
            </w:r>
          </w:p>
        </w:tc>
        <w:tc>
          <w:tcPr>
            <w:tcW w:w="411" w:type="pct"/>
            <w:tcBorders>
              <w:top w:val="nil"/>
              <w:left w:val="nil"/>
              <w:bottom w:val="single" w:sz="4" w:space="0" w:color="auto"/>
              <w:right w:val="single" w:sz="4" w:space="0" w:color="auto"/>
            </w:tcBorders>
            <w:shd w:val="clear" w:color="000000" w:fill="FFFFFF"/>
            <w:vAlign w:val="center"/>
            <w:hideMark/>
          </w:tcPr>
          <w:p w:rsidR="00627E27" w:rsidRPr="00E115EF" w:rsidRDefault="00627E27" w:rsidP="0021595D">
            <w:pPr>
              <w:jc w:val="center"/>
              <w:rPr>
                <w:rFonts w:ascii="Segoe UI" w:hAnsi="Segoe UI" w:cs="Segoe UI"/>
                <w:sz w:val="22"/>
              </w:rPr>
            </w:pPr>
            <w:r w:rsidRPr="00E115EF">
              <w:rPr>
                <w:rFonts w:ascii="Segoe UI" w:hAnsi="Segoe UI" w:cs="Segoe UI"/>
                <w:sz w:val="22"/>
              </w:rPr>
              <w:t>612,4</w:t>
            </w:r>
          </w:p>
        </w:tc>
        <w:tc>
          <w:tcPr>
            <w:tcW w:w="411" w:type="pct"/>
            <w:tcBorders>
              <w:top w:val="nil"/>
              <w:left w:val="nil"/>
              <w:bottom w:val="single" w:sz="4" w:space="0" w:color="auto"/>
              <w:right w:val="single" w:sz="4" w:space="0" w:color="auto"/>
            </w:tcBorders>
            <w:shd w:val="clear" w:color="000000" w:fill="FFFFFF"/>
            <w:vAlign w:val="center"/>
          </w:tcPr>
          <w:p w:rsidR="00627E27" w:rsidRPr="00E115EF" w:rsidRDefault="00627E27" w:rsidP="0021595D">
            <w:pPr>
              <w:jc w:val="center"/>
              <w:rPr>
                <w:rFonts w:ascii="Segoe UI" w:hAnsi="Segoe UI" w:cs="Segoe UI"/>
                <w:sz w:val="22"/>
              </w:rPr>
            </w:pPr>
            <w:r w:rsidRPr="00E115EF">
              <w:rPr>
                <w:rFonts w:ascii="Segoe UI" w:hAnsi="Segoe UI" w:cs="Segoe UI"/>
                <w:sz w:val="22"/>
              </w:rPr>
              <w:t>612,4</w:t>
            </w:r>
          </w:p>
        </w:tc>
        <w:tc>
          <w:tcPr>
            <w:tcW w:w="411" w:type="pct"/>
            <w:tcBorders>
              <w:top w:val="nil"/>
              <w:left w:val="nil"/>
              <w:bottom w:val="single" w:sz="4" w:space="0" w:color="auto"/>
              <w:right w:val="single" w:sz="4" w:space="0" w:color="auto"/>
            </w:tcBorders>
            <w:shd w:val="clear" w:color="000000" w:fill="FFFFFF"/>
            <w:vAlign w:val="center"/>
          </w:tcPr>
          <w:p w:rsidR="00627E27" w:rsidRPr="00E115EF" w:rsidRDefault="00627E27" w:rsidP="0021595D">
            <w:pPr>
              <w:jc w:val="center"/>
              <w:rPr>
                <w:rFonts w:ascii="Segoe UI" w:hAnsi="Segoe UI" w:cs="Segoe UI"/>
                <w:sz w:val="22"/>
              </w:rPr>
            </w:pPr>
            <w:r w:rsidRPr="00E115EF">
              <w:rPr>
                <w:rFonts w:ascii="Segoe UI" w:hAnsi="Segoe UI" w:cs="Segoe UI"/>
                <w:sz w:val="22"/>
              </w:rPr>
              <w:t>140,3</w:t>
            </w:r>
          </w:p>
        </w:tc>
      </w:tr>
    </w:tbl>
    <w:p w:rsidR="00985B9F" w:rsidRPr="002C4067" w:rsidRDefault="00985B9F" w:rsidP="00FA1C46">
      <w:pPr>
        <w:pStyle w:val="aff2"/>
      </w:pPr>
      <w:r w:rsidRPr="002C4067">
        <w:t xml:space="preserve">Для отопления и горячего водоснабжения индивидуальных домов рекомендуется применение индивидуальных двухконтурных котлов, работающих на </w:t>
      </w:r>
      <w:r w:rsidR="00777571">
        <w:t xml:space="preserve">природном газе или </w:t>
      </w:r>
      <w:r w:rsidRPr="002C4067">
        <w:t>твердом топливе. Выбор индивидуальных источников тепла 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значительные капвложения по их прокладке.</w:t>
      </w:r>
    </w:p>
    <w:p w:rsidR="00985B9F" w:rsidRPr="002C4067" w:rsidRDefault="00985B9F" w:rsidP="00FA1C46">
      <w:pPr>
        <w:pStyle w:val="aff2"/>
      </w:pPr>
      <w:r w:rsidRPr="002C4067">
        <w:t>Для теплоснабжения вновь строящихся зданий (группы зданий) с небольшим теплопотреблением и промышленных объектов рекомендуется использовать автономные источники тепла: отдельностоящие и пристроенные блочно-модульные котельные малой мощности.</w:t>
      </w:r>
    </w:p>
    <w:p w:rsidR="00985B9F" w:rsidRDefault="00985B9F" w:rsidP="00FA1C46">
      <w:pPr>
        <w:pStyle w:val="aff2"/>
      </w:pPr>
      <w:r w:rsidRPr="002C4067">
        <w:t>На основании вышесказанного, можно сделать вывод, что увеличение отапливаемой площади в зон</w:t>
      </w:r>
      <w:r w:rsidR="000B1CF9">
        <w:t>е</w:t>
      </w:r>
      <w:r w:rsidRPr="002C4067">
        <w:t xml:space="preserve"> действия источник</w:t>
      </w:r>
      <w:r w:rsidR="000B1CF9">
        <w:t>а</w:t>
      </w:r>
      <w:r w:rsidRPr="002C4067">
        <w:t xml:space="preserve"> централизованного теплоснабжения не планируется. </w:t>
      </w:r>
    </w:p>
    <w:p w:rsidR="00864954" w:rsidRPr="001C2227" w:rsidRDefault="000F34E7" w:rsidP="00B0132B">
      <w:pPr>
        <w:pStyle w:val="a1"/>
      </w:pPr>
      <w:bookmarkStart w:id="384" w:name="_Toc162259236"/>
      <w:bookmarkStart w:id="385" w:name="_Toc165985122"/>
      <w:bookmarkStart w:id="386" w:name="_Toc205122266"/>
      <w:r w:rsidRPr="001C2227">
        <w:t>П</w:t>
      </w:r>
      <w:r w:rsidR="00274C31" w:rsidRPr="001C2227">
        <w:t>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384"/>
      <w:bookmarkEnd w:id="385"/>
      <w:bookmarkEnd w:id="386"/>
    </w:p>
    <w:p w:rsidR="0061014C" w:rsidRPr="002C4067" w:rsidRDefault="0061014C" w:rsidP="00C61E5B">
      <w:pPr>
        <w:pStyle w:val="aff2"/>
        <w:rPr>
          <w:lang w:eastAsia="ru-RU"/>
        </w:rPr>
      </w:pPr>
      <w:r w:rsidRPr="002C4067">
        <w:rPr>
          <w:lang w:eastAsia="ru-RU"/>
        </w:rPr>
        <w:lastRenderedPageBreak/>
        <w:t>Прогноз</w:t>
      </w:r>
      <w:r w:rsidR="0094485C" w:rsidRPr="002C4067">
        <w:rPr>
          <w:lang w:eastAsia="ru-RU"/>
        </w:rPr>
        <w:t xml:space="preserve"> </w:t>
      </w:r>
      <w:r w:rsidRPr="002C4067">
        <w:rPr>
          <w:lang w:eastAsia="ru-RU"/>
        </w:rPr>
        <w:t>перспективных</w:t>
      </w:r>
      <w:r w:rsidR="0094485C" w:rsidRPr="002C4067">
        <w:rPr>
          <w:lang w:eastAsia="ru-RU"/>
        </w:rPr>
        <w:t xml:space="preserve"> </w:t>
      </w:r>
      <w:r w:rsidRPr="002C4067">
        <w:rPr>
          <w:lang w:eastAsia="ru-RU"/>
        </w:rPr>
        <w:t>удельных</w:t>
      </w:r>
      <w:r w:rsidR="0094485C" w:rsidRPr="002C4067">
        <w:rPr>
          <w:lang w:eastAsia="ru-RU"/>
        </w:rPr>
        <w:t xml:space="preserve"> </w:t>
      </w:r>
      <w:r w:rsidRPr="002C4067">
        <w:rPr>
          <w:lang w:eastAsia="ru-RU"/>
        </w:rPr>
        <w:t>расходов</w:t>
      </w:r>
      <w:r w:rsidR="0094485C" w:rsidRPr="002C4067">
        <w:rPr>
          <w:lang w:eastAsia="ru-RU"/>
        </w:rPr>
        <w:t xml:space="preserve"> </w:t>
      </w:r>
      <w:r w:rsidRPr="002C4067">
        <w:rPr>
          <w:lang w:eastAsia="ru-RU"/>
        </w:rPr>
        <w:t>тепловой</w:t>
      </w:r>
      <w:r w:rsidR="0094485C" w:rsidRPr="002C4067">
        <w:rPr>
          <w:lang w:eastAsia="ru-RU"/>
        </w:rPr>
        <w:t xml:space="preserve"> </w:t>
      </w:r>
      <w:r w:rsidRPr="002C4067">
        <w:rPr>
          <w:lang w:eastAsia="ru-RU"/>
        </w:rPr>
        <w:t>энергии</w:t>
      </w:r>
      <w:r w:rsidR="0094485C" w:rsidRPr="002C4067">
        <w:rPr>
          <w:lang w:eastAsia="ru-RU"/>
        </w:rPr>
        <w:t xml:space="preserve"> </w:t>
      </w:r>
      <w:r w:rsidRPr="002C4067">
        <w:rPr>
          <w:lang w:eastAsia="ru-RU"/>
        </w:rPr>
        <w:t>на</w:t>
      </w:r>
      <w:r w:rsidR="0094485C" w:rsidRPr="002C4067">
        <w:rPr>
          <w:lang w:eastAsia="ru-RU"/>
        </w:rPr>
        <w:t xml:space="preserve"> </w:t>
      </w:r>
      <w:r w:rsidRPr="002C4067">
        <w:rPr>
          <w:lang w:eastAsia="ru-RU"/>
        </w:rPr>
        <w:t>отопление, вентиляцию выполнен с учетом</w:t>
      </w:r>
      <w:r w:rsidR="0094485C" w:rsidRPr="002C4067">
        <w:rPr>
          <w:lang w:eastAsia="ru-RU"/>
        </w:rPr>
        <w:t xml:space="preserve"> </w:t>
      </w:r>
      <w:r w:rsidRPr="002C4067">
        <w:rPr>
          <w:lang w:eastAsia="ru-RU"/>
        </w:rPr>
        <w:t>требований</w:t>
      </w:r>
      <w:r w:rsidR="0094485C" w:rsidRPr="002C4067">
        <w:rPr>
          <w:lang w:eastAsia="ru-RU"/>
        </w:rPr>
        <w:t xml:space="preserve"> </w:t>
      </w:r>
      <w:r w:rsidRPr="002C4067">
        <w:rPr>
          <w:lang w:eastAsia="ru-RU"/>
        </w:rPr>
        <w:t>к энергетической эффективности</w:t>
      </w:r>
      <w:r w:rsidR="0094485C" w:rsidRPr="002C4067">
        <w:rPr>
          <w:lang w:eastAsia="ru-RU"/>
        </w:rPr>
        <w:t xml:space="preserve"> </w:t>
      </w:r>
      <w:r w:rsidRPr="002C4067">
        <w:rPr>
          <w:lang w:eastAsia="ru-RU"/>
        </w:rPr>
        <w:t>объектов</w:t>
      </w:r>
      <w:r w:rsidR="0094485C" w:rsidRPr="002C4067">
        <w:rPr>
          <w:lang w:eastAsia="ru-RU"/>
        </w:rPr>
        <w:t xml:space="preserve"> </w:t>
      </w:r>
      <w:r w:rsidRPr="002C4067">
        <w:rPr>
          <w:lang w:eastAsia="ru-RU"/>
        </w:rPr>
        <w:t>теплопотребления,</w:t>
      </w:r>
      <w:r w:rsidR="0094485C" w:rsidRPr="002C4067">
        <w:rPr>
          <w:lang w:eastAsia="ru-RU"/>
        </w:rPr>
        <w:t xml:space="preserve"> </w:t>
      </w:r>
      <w:r w:rsidRPr="002C4067">
        <w:rPr>
          <w:lang w:eastAsia="ru-RU"/>
        </w:rPr>
        <w:t xml:space="preserve">устанавливаемых в соответствии с законодательством Российской Федерации. </w:t>
      </w:r>
    </w:p>
    <w:p w:rsidR="00E04075" w:rsidRPr="002C4067" w:rsidRDefault="00E04075" w:rsidP="00C61E5B">
      <w:pPr>
        <w:pStyle w:val="aff2"/>
        <w:rPr>
          <w:lang w:eastAsia="ru-RU"/>
        </w:rPr>
      </w:pPr>
      <w:r w:rsidRPr="002C4067">
        <w:t>Показателем расхода тепловой энергии на отопление и вентиляцию жилого или общественного здания является удельная характеристика расхода тепловой энергии на отопление и вентиляцию здания</w:t>
      </w:r>
      <w:r w:rsidR="000B1CF9">
        <w:t>,</w:t>
      </w:r>
      <w:r w:rsidRPr="002C4067">
        <w:t xml:space="preserve"> численно равная расходу тепловой энергии на </w:t>
      </w:r>
      <w:r w:rsidRPr="002C4067">
        <w:rPr>
          <w:noProof/>
        </w:rPr>
        <w:t>1 м</w:t>
      </w:r>
      <w:r w:rsidRPr="002C4067">
        <w:rPr>
          <w:noProof/>
          <w:vertAlign w:val="superscript"/>
        </w:rPr>
        <w:t>3</w:t>
      </w:r>
      <w:r w:rsidRPr="002C4067">
        <w:t xml:space="preserve"> отапливаемого объема здания в единицу времени при перепаде температуры в один градус. Расчетное значение удельной характеристики расхода тепловой энергии на отопление и вентиляцию здания определяется с учетом климатических условий района строительства, выбранных объемно-планировочных решений, ориентации здания, теплозащитных свойств ограждающих конструкций, принятой системы вентиляции здания, а также применения энергосберегающих технологий. Расчетное значение удельной характеристики расхода тепловой энергии на отопление и вентиляцию здания должно быть меньше или равно нормируемому значению.</w:t>
      </w:r>
    </w:p>
    <w:p w:rsidR="0061014C" w:rsidRPr="002C4067" w:rsidRDefault="0061014C" w:rsidP="00C61E5B">
      <w:pPr>
        <w:pStyle w:val="aff2"/>
        <w:rPr>
          <w:lang w:eastAsia="ru-RU"/>
        </w:rPr>
      </w:pPr>
      <w:r w:rsidRPr="002C4067">
        <w:rPr>
          <w:lang w:eastAsia="ru-RU"/>
        </w:rPr>
        <w:t>Прогнозные перспективные удельные расходы тепловой энергии на отопление, вентиляцию приняты в соответствии</w:t>
      </w:r>
      <w:r w:rsidR="003965AF" w:rsidRPr="002C4067">
        <w:rPr>
          <w:lang w:eastAsia="ru-RU"/>
        </w:rPr>
        <w:t xml:space="preserve"> </w:t>
      </w:r>
      <w:r w:rsidR="001B70BE" w:rsidRPr="002C4067">
        <w:rPr>
          <w:lang w:eastAsia="ru-RU"/>
        </w:rPr>
        <w:t xml:space="preserve">со СП </w:t>
      </w:r>
      <w:r w:rsidR="003965AF" w:rsidRPr="002C4067">
        <w:rPr>
          <w:lang w:eastAsia="ru-RU"/>
        </w:rPr>
        <w:t>50.13330.2012. «Свод правил. Тепловая защита зданий. Актуализированная редакция СНиП 23-02-2003»</w:t>
      </w:r>
      <w:r w:rsidRPr="002C4067">
        <w:rPr>
          <w:lang w:eastAsia="ru-RU"/>
        </w:rPr>
        <w:t xml:space="preserve"> и приведены в таблиц</w:t>
      </w:r>
      <w:r w:rsidR="00E04075" w:rsidRPr="002C4067">
        <w:rPr>
          <w:lang w:eastAsia="ru-RU"/>
        </w:rPr>
        <w:t>ах</w:t>
      </w:r>
      <w:r w:rsidRPr="002C4067">
        <w:rPr>
          <w:lang w:eastAsia="ru-RU"/>
        </w:rPr>
        <w:t xml:space="preserve"> </w:t>
      </w:r>
      <w:r w:rsidR="005C51E1">
        <w:rPr>
          <w:lang w:eastAsia="ru-RU"/>
        </w:rPr>
        <w:t>48</w:t>
      </w:r>
      <w:r w:rsidR="00E04075" w:rsidRPr="002C4067">
        <w:rPr>
          <w:lang w:eastAsia="ru-RU"/>
        </w:rPr>
        <w:t xml:space="preserve"> и </w:t>
      </w:r>
      <w:r w:rsidR="005C51E1">
        <w:rPr>
          <w:lang w:eastAsia="ru-RU"/>
        </w:rPr>
        <w:t>49</w:t>
      </w:r>
      <w:r w:rsidRPr="002C4067">
        <w:rPr>
          <w:lang w:eastAsia="ru-RU"/>
        </w:rPr>
        <w:t>.</w:t>
      </w:r>
    </w:p>
    <w:p w:rsidR="0061014C" w:rsidRPr="002C4067" w:rsidRDefault="000B1CF9" w:rsidP="00D820EB">
      <w:pPr>
        <w:pStyle w:val="afffffffa"/>
        <w:jc w:val="both"/>
        <w:rPr>
          <w:lang w:eastAsia="ru-RU"/>
        </w:rPr>
      </w:pPr>
      <w:r w:rsidRPr="002C4067">
        <w:t xml:space="preserve">Таблица </w:t>
      </w:r>
      <w:r w:rsidR="00827E3F">
        <w:rPr>
          <w:noProof/>
        </w:rPr>
        <w:fldChar w:fldCharType="begin"/>
      </w:r>
      <w:r w:rsidR="00A95700">
        <w:rPr>
          <w:noProof/>
        </w:rPr>
        <w:instrText xml:space="preserve"> SEQ Таблица \* ARABIC </w:instrText>
      </w:r>
      <w:r w:rsidR="00827E3F">
        <w:rPr>
          <w:noProof/>
        </w:rPr>
        <w:fldChar w:fldCharType="separate"/>
      </w:r>
      <w:r w:rsidR="00C83B43">
        <w:rPr>
          <w:noProof/>
        </w:rPr>
        <w:t>48</w:t>
      </w:r>
      <w:r w:rsidR="00827E3F">
        <w:rPr>
          <w:noProof/>
        </w:rPr>
        <w:fldChar w:fldCharType="end"/>
      </w:r>
      <w:r>
        <w:rPr>
          <w:noProof/>
        </w:rPr>
        <w:t xml:space="preserve"> </w:t>
      </w:r>
      <w:r w:rsidRPr="002C4067">
        <w:t>–</w:t>
      </w:r>
      <w:r>
        <w:t xml:space="preserve"> </w:t>
      </w:r>
      <w:r w:rsidR="0061014C" w:rsidRPr="002C4067">
        <w:rPr>
          <w:lang w:eastAsia="ru-RU"/>
        </w:rPr>
        <w:t>Нормируемый удельный расх</w:t>
      </w:r>
      <w:r w:rsidR="002664F2" w:rsidRPr="002C4067">
        <w:rPr>
          <w:lang w:eastAsia="ru-RU"/>
        </w:rPr>
        <w:t xml:space="preserve">од </w:t>
      </w:r>
      <w:r w:rsidR="0061014C" w:rsidRPr="002C4067">
        <w:rPr>
          <w:lang w:eastAsia="ru-RU"/>
        </w:rPr>
        <w:t>тепловой энергии на отопление</w:t>
      </w:r>
      <w:r w:rsidR="00E04075" w:rsidRPr="002C4067">
        <w:rPr>
          <w:lang w:eastAsia="ru-RU"/>
        </w:rPr>
        <w:t xml:space="preserve"> жилых</w:t>
      </w:r>
      <w:r w:rsidR="0061014C" w:rsidRPr="002C4067">
        <w:rPr>
          <w:lang w:eastAsia="ru-RU"/>
        </w:rPr>
        <w:t xml:space="preserve"> зданий, </w:t>
      </w:r>
      <w:r w:rsidR="00E04075" w:rsidRPr="002C4067">
        <w:rPr>
          <w:lang w:eastAsia="ru-RU"/>
        </w:rPr>
        <w:t>Вт</w:t>
      </w:r>
      <w:r w:rsidR="0061014C" w:rsidRPr="002C4067">
        <w:rPr>
          <w:lang w:eastAsia="ru-RU"/>
        </w:rPr>
        <w:t>/(м3·°С·сут)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19"/>
        <w:gridCol w:w="3456"/>
        <w:gridCol w:w="1549"/>
        <w:gridCol w:w="1532"/>
        <w:gridCol w:w="1580"/>
        <w:gridCol w:w="1586"/>
      </w:tblGrid>
      <w:tr w:rsidR="005B273F" w:rsidRPr="002C4067" w:rsidTr="00C61E5B">
        <w:tc>
          <w:tcPr>
            <w:tcW w:w="345" w:type="pct"/>
            <w:vMerge w:val="restart"/>
            <w:vAlign w:val="center"/>
          </w:tcPr>
          <w:p w:rsidR="00900E2D" w:rsidRPr="00C61E5B" w:rsidRDefault="00900E2D" w:rsidP="00C61E5B">
            <w:pPr>
              <w:pStyle w:val="afffffff0"/>
              <w:rPr>
                <w:b/>
              </w:rPr>
            </w:pPr>
            <w:r w:rsidRPr="00C61E5B">
              <w:rPr>
                <w:b/>
              </w:rPr>
              <w:t>№ п/п</w:t>
            </w:r>
          </w:p>
        </w:tc>
        <w:tc>
          <w:tcPr>
            <w:tcW w:w="1658" w:type="pct"/>
            <w:vMerge w:val="restart"/>
            <w:vAlign w:val="center"/>
          </w:tcPr>
          <w:p w:rsidR="00900E2D" w:rsidRPr="00C61E5B" w:rsidRDefault="00900E2D" w:rsidP="00C61E5B">
            <w:pPr>
              <w:pStyle w:val="afffffff0"/>
              <w:rPr>
                <w:b/>
              </w:rPr>
            </w:pPr>
            <w:r w:rsidRPr="00C61E5B">
              <w:rPr>
                <w:b/>
              </w:rPr>
              <w:t xml:space="preserve">Площадь здания, </w:t>
            </w:r>
            <w:r w:rsidRPr="00C61E5B">
              <w:rPr>
                <w:b/>
                <w:noProof/>
                <w:lang w:eastAsia="ru-RU"/>
              </w:rPr>
              <w:drawing>
                <wp:inline distT="0" distB="0" distL="0" distR="0">
                  <wp:extent cx="180975" cy="212725"/>
                  <wp:effectExtent l="0" t="0" r="9525" b="0"/>
                  <wp:docPr id="5" name="Рисунок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6"/>
                          <pic:cNvPicPr>
                            <a:picLocks noChangeAspect="1" noChangeArrowheads="1"/>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0975" cy="212725"/>
                          </a:xfrm>
                          <a:prstGeom prst="rect">
                            <a:avLst/>
                          </a:prstGeom>
                          <a:noFill/>
                          <a:ln>
                            <a:noFill/>
                          </a:ln>
                        </pic:spPr>
                      </pic:pic>
                    </a:graphicData>
                  </a:graphic>
                </wp:inline>
              </w:drawing>
            </w:r>
          </w:p>
        </w:tc>
        <w:tc>
          <w:tcPr>
            <w:tcW w:w="2997" w:type="pct"/>
            <w:gridSpan w:val="4"/>
            <w:vAlign w:val="center"/>
          </w:tcPr>
          <w:p w:rsidR="00900E2D" w:rsidRPr="00C61E5B" w:rsidRDefault="00900E2D" w:rsidP="00C61E5B">
            <w:pPr>
              <w:pStyle w:val="afffffff0"/>
              <w:rPr>
                <w:b/>
              </w:rPr>
            </w:pPr>
            <w:r w:rsidRPr="00C61E5B">
              <w:rPr>
                <w:b/>
              </w:rPr>
              <w:t>С числом этажей</w:t>
            </w:r>
          </w:p>
        </w:tc>
      </w:tr>
      <w:tr w:rsidR="005B273F" w:rsidRPr="002C4067" w:rsidTr="00C61E5B">
        <w:tc>
          <w:tcPr>
            <w:tcW w:w="345" w:type="pct"/>
            <w:vMerge/>
            <w:vAlign w:val="center"/>
          </w:tcPr>
          <w:p w:rsidR="00900E2D" w:rsidRPr="00C61E5B" w:rsidRDefault="00900E2D" w:rsidP="00C61E5B">
            <w:pPr>
              <w:pStyle w:val="afffffff0"/>
              <w:rPr>
                <w:b/>
              </w:rPr>
            </w:pPr>
          </w:p>
        </w:tc>
        <w:tc>
          <w:tcPr>
            <w:tcW w:w="1658" w:type="pct"/>
            <w:vMerge/>
            <w:vAlign w:val="center"/>
          </w:tcPr>
          <w:p w:rsidR="00900E2D" w:rsidRPr="00C61E5B" w:rsidRDefault="00900E2D" w:rsidP="00C61E5B">
            <w:pPr>
              <w:pStyle w:val="afffffff0"/>
              <w:rPr>
                <w:b/>
              </w:rPr>
            </w:pPr>
          </w:p>
        </w:tc>
        <w:tc>
          <w:tcPr>
            <w:tcW w:w="743" w:type="pct"/>
            <w:vAlign w:val="center"/>
          </w:tcPr>
          <w:p w:rsidR="00900E2D" w:rsidRPr="00C61E5B" w:rsidRDefault="00900E2D" w:rsidP="00C61E5B">
            <w:pPr>
              <w:pStyle w:val="afffffff0"/>
              <w:rPr>
                <w:b/>
              </w:rPr>
            </w:pPr>
            <w:r w:rsidRPr="00C61E5B">
              <w:rPr>
                <w:b/>
              </w:rPr>
              <w:t>1</w:t>
            </w:r>
          </w:p>
        </w:tc>
        <w:tc>
          <w:tcPr>
            <w:tcW w:w="735" w:type="pct"/>
            <w:vAlign w:val="center"/>
          </w:tcPr>
          <w:p w:rsidR="00900E2D" w:rsidRPr="00C61E5B" w:rsidRDefault="00900E2D" w:rsidP="00C61E5B">
            <w:pPr>
              <w:pStyle w:val="afffffff0"/>
              <w:rPr>
                <w:b/>
              </w:rPr>
            </w:pPr>
            <w:r w:rsidRPr="00C61E5B">
              <w:rPr>
                <w:b/>
              </w:rPr>
              <w:t>2</w:t>
            </w:r>
          </w:p>
        </w:tc>
        <w:tc>
          <w:tcPr>
            <w:tcW w:w="758" w:type="pct"/>
            <w:vAlign w:val="center"/>
          </w:tcPr>
          <w:p w:rsidR="00900E2D" w:rsidRPr="00C61E5B" w:rsidRDefault="00900E2D" w:rsidP="00C61E5B">
            <w:pPr>
              <w:pStyle w:val="afffffff0"/>
              <w:rPr>
                <w:b/>
              </w:rPr>
            </w:pPr>
            <w:r w:rsidRPr="00C61E5B">
              <w:rPr>
                <w:b/>
              </w:rPr>
              <w:t>3</w:t>
            </w:r>
          </w:p>
        </w:tc>
        <w:tc>
          <w:tcPr>
            <w:tcW w:w="761" w:type="pct"/>
            <w:vAlign w:val="center"/>
          </w:tcPr>
          <w:p w:rsidR="00900E2D" w:rsidRPr="00C61E5B" w:rsidRDefault="00900E2D" w:rsidP="00C61E5B">
            <w:pPr>
              <w:pStyle w:val="afffffff0"/>
              <w:rPr>
                <w:b/>
              </w:rPr>
            </w:pPr>
            <w:r w:rsidRPr="00C61E5B">
              <w:rPr>
                <w:b/>
              </w:rPr>
              <w:t>4</w:t>
            </w:r>
          </w:p>
        </w:tc>
      </w:tr>
      <w:tr w:rsidR="005B273F" w:rsidRPr="002C4067" w:rsidTr="00C61E5B">
        <w:tc>
          <w:tcPr>
            <w:tcW w:w="345" w:type="pct"/>
            <w:vAlign w:val="center"/>
          </w:tcPr>
          <w:p w:rsidR="00900E2D" w:rsidRPr="002C4067" w:rsidRDefault="00900E2D" w:rsidP="00C61E5B">
            <w:pPr>
              <w:pStyle w:val="afffffff0"/>
            </w:pPr>
            <w:r w:rsidRPr="002C4067">
              <w:t>1</w:t>
            </w:r>
          </w:p>
        </w:tc>
        <w:tc>
          <w:tcPr>
            <w:tcW w:w="1658" w:type="pct"/>
            <w:vAlign w:val="center"/>
          </w:tcPr>
          <w:p w:rsidR="00900E2D" w:rsidRPr="002C4067" w:rsidRDefault="00900E2D" w:rsidP="00C61E5B">
            <w:pPr>
              <w:pStyle w:val="afffffff0"/>
            </w:pPr>
            <w:r w:rsidRPr="002C4067">
              <w:t>50</w:t>
            </w:r>
          </w:p>
        </w:tc>
        <w:tc>
          <w:tcPr>
            <w:tcW w:w="743" w:type="pct"/>
            <w:vAlign w:val="center"/>
          </w:tcPr>
          <w:p w:rsidR="00900E2D" w:rsidRPr="002C4067" w:rsidRDefault="00900E2D" w:rsidP="00C61E5B">
            <w:pPr>
              <w:pStyle w:val="afffffff0"/>
            </w:pPr>
            <w:r w:rsidRPr="002C4067">
              <w:t>0,579</w:t>
            </w:r>
          </w:p>
        </w:tc>
        <w:tc>
          <w:tcPr>
            <w:tcW w:w="735" w:type="pct"/>
            <w:vAlign w:val="center"/>
          </w:tcPr>
          <w:p w:rsidR="00900E2D" w:rsidRPr="002C4067" w:rsidRDefault="00900E2D" w:rsidP="00C61E5B">
            <w:pPr>
              <w:pStyle w:val="afffffff0"/>
            </w:pPr>
            <w:r w:rsidRPr="002C4067">
              <w:t>-</w:t>
            </w:r>
          </w:p>
        </w:tc>
        <w:tc>
          <w:tcPr>
            <w:tcW w:w="758" w:type="pct"/>
            <w:vAlign w:val="center"/>
          </w:tcPr>
          <w:p w:rsidR="00900E2D" w:rsidRPr="002C4067" w:rsidRDefault="00900E2D" w:rsidP="00C61E5B">
            <w:pPr>
              <w:pStyle w:val="afffffff0"/>
            </w:pPr>
            <w:r w:rsidRPr="002C4067">
              <w:t>-</w:t>
            </w:r>
          </w:p>
        </w:tc>
        <w:tc>
          <w:tcPr>
            <w:tcW w:w="761" w:type="pct"/>
            <w:vAlign w:val="center"/>
          </w:tcPr>
          <w:p w:rsidR="00900E2D" w:rsidRPr="002C4067" w:rsidRDefault="00900E2D" w:rsidP="00C61E5B">
            <w:pPr>
              <w:pStyle w:val="afffffff0"/>
            </w:pPr>
            <w:r w:rsidRPr="002C4067">
              <w:t>-</w:t>
            </w:r>
          </w:p>
        </w:tc>
      </w:tr>
      <w:tr w:rsidR="005B273F" w:rsidRPr="002C4067" w:rsidTr="00C61E5B">
        <w:tc>
          <w:tcPr>
            <w:tcW w:w="345" w:type="pct"/>
            <w:vAlign w:val="center"/>
          </w:tcPr>
          <w:p w:rsidR="00900E2D" w:rsidRPr="002C4067" w:rsidRDefault="00900E2D" w:rsidP="00C61E5B">
            <w:pPr>
              <w:pStyle w:val="afffffff0"/>
            </w:pPr>
            <w:r w:rsidRPr="002C4067">
              <w:t>2</w:t>
            </w:r>
          </w:p>
        </w:tc>
        <w:tc>
          <w:tcPr>
            <w:tcW w:w="1658" w:type="pct"/>
            <w:vAlign w:val="center"/>
          </w:tcPr>
          <w:p w:rsidR="00900E2D" w:rsidRPr="002C4067" w:rsidRDefault="00900E2D" w:rsidP="00C61E5B">
            <w:pPr>
              <w:pStyle w:val="afffffff0"/>
            </w:pPr>
            <w:r w:rsidRPr="002C4067">
              <w:t>100</w:t>
            </w:r>
          </w:p>
        </w:tc>
        <w:tc>
          <w:tcPr>
            <w:tcW w:w="743" w:type="pct"/>
            <w:vAlign w:val="center"/>
          </w:tcPr>
          <w:p w:rsidR="00900E2D" w:rsidRPr="002C4067" w:rsidRDefault="00900E2D" w:rsidP="00C61E5B">
            <w:pPr>
              <w:pStyle w:val="afffffff0"/>
            </w:pPr>
            <w:r w:rsidRPr="002C4067">
              <w:t>0,517</w:t>
            </w:r>
          </w:p>
        </w:tc>
        <w:tc>
          <w:tcPr>
            <w:tcW w:w="735" w:type="pct"/>
            <w:vAlign w:val="center"/>
          </w:tcPr>
          <w:p w:rsidR="00900E2D" w:rsidRPr="002C4067" w:rsidRDefault="00900E2D" w:rsidP="00C61E5B">
            <w:pPr>
              <w:pStyle w:val="afffffff0"/>
            </w:pPr>
            <w:r w:rsidRPr="002C4067">
              <w:t>0,558</w:t>
            </w:r>
          </w:p>
        </w:tc>
        <w:tc>
          <w:tcPr>
            <w:tcW w:w="758" w:type="pct"/>
            <w:vAlign w:val="center"/>
          </w:tcPr>
          <w:p w:rsidR="00900E2D" w:rsidRPr="002C4067" w:rsidRDefault="00900E2D" w:rsidP="00C61E5B">
            <w:pPr>
              <w:pStyle w:val="afffffff0"/>
            </w:pPr>
            <w:r w:rsidRPr="002C4067">
              <w:t>-</w:t>
            </w:r>
          </w:p>
        </w:tc>
        <w:tc>
          <w:tcPr>
            <w:tcW w:w="761" w:type="pct"/>
            <w:vAlign w:val="center"/>
          </w:tcPr>
          <w:p w:rsidR="00900E2D" w:rsidRPr="002C4067" w:rsidRDefault="00900E2D" w:rsidP="00C61E5B">
            <w:pPr>
              <w:pStyle w:val="afffffff0"/>
            </w:pPr>
            <w:r w:rsidRPr="002C4067">
              <w:t>-</w:t>
            </w:r>
          </w:p>
        </w:tc>
      </w:tr>
      <w:tr w:rsidR="005B273F" w:rsidRPr="002C4067" w:rsidTr="00C61E5B">
        <w:tc>
          <w:tcPr>
            <w:tcW w:w="345" w:type="pct"/>
            <w:vAlign w:val="center"/>
          </w:tcPr>
          <w:p w:rsidR="00900E2D" w:rsidRPr="002C4067" w:rsidRDefault="00900E2D" w:rsidP="00C61E5B">
            <w:pPr>
              <w:pStyle w:val="afffffff0"/>
            </w:pPr>
            <w:r w:rsidRPr="002C4067">
              <w:t>3</w:t>
            </w:r>
          </w:p>
        </w:tc>
        <w:tc>
          <w:tcPr>
            <w:tcW w:w="1658" w:type="pct"/>
            <w:vAlign w:val="center"/>
          </w:tcPr>
          <w:p w:rsidR="00900E2D" w:rsidRPr="002C4067" w:rsidRDefault="00900E2D" w:rsidP="00C61E5B">
            <w:pPr>
              <w:pStyle w:val="afffffff0"/>
            </w:pPr>
            <w:r w:rsidRPr="002C4067">
              <w:t>150</w:t>
            </w:r>
          </w:p>
        </w:tc>
        <w:tc>
          <w:tcPr>
            <w:tcW w:w="743" w:type="pct"/>
            <w:vAlign w:val="center"/>
          </w:tcPr>
          <w:p w:rsidR="00900E2D" w:rsidRPr="002C4067" w:rsidRDefault="00900E2D" w:rsidP="00C61E5B">
            <w:pPr>
              <w:pStyle w:val="afffffff0"/>
            </w:pPr>
            <w:r w:rsidRPr="002C4067">
              <w:t>0,455</w:t>
            </w:r>
          </w:p>
        </w:tc>
        <w:tc>
          <w:tcPr>
            <w:tcW w:w="735" w:type="pct"/>
            <w:vAlign w:val="center"/>
          </w:tcPr>
          <w:p w:rsidR="00900E2D" w:rsidRPr="002C4067" w:rsidRDefault="00900E2D" w:rsidP="00C61E5B">
            <w:pPr>
              <w:pStyle w:val="afffffff0"/>
            </w:pPr>
            <w:r w:rsidRPr="002C4067">
              <w:t>0,496</w:t>
            </w:r>
          </w:p>
        </w:tc>
        <w:tc>
          <w:tcPr>
            <w:tcW w:w="758" w:type="pct"/>
            <w:vAlign w:val="center"/>
          </w:tcPr>
          <w:p w:rsidR="00900E2D" w:rsidRPr="002C4067" w:rsidRDefault="00900E2D" w:rsidP="00C61E5B">
            <w:pPr>
              <w:pStyle w:val="afffffff0"/>
            </w:pPr>
            <w:r w:rsidRPr="002C4067">
              <w:t>0,538</w:t>
            </w:r>
          </w:p>
        </w:tc>
        <w:tc>
          <w:tcPr>
            <w:tcW w:w="761" w:type="pct"/>
            <w:vAlign w:val="center"/>
          </w:tcPr>
          <w:p w:rsidR="00900E2D" w:rsidRPr="002C4067" w:rsidRDefault="00900E2D" w:rsidP="00C61E5B">
            <w:pPr>
              <w:pStyle w:val="afffffff0"/>
            </w:pPr>
            <w:r w:rsidRPr="002C4067">
              <w:t>-</w:t>
            </w:r>
          </w:p>
        </w:tc>
      </w:tr>
      <w:tr w:rsidR="005B273F" w:rsidRPr="002C4067" w:rsidTr="00C61E5B">
        <w:tc>
          <w:tcPr>
            <w:tcW w:w="345" w:type="pct"/>
            <w:vAlign w:val="center"/>
          </w:tcPr>
          <w:p w:rsidR="00900E2D" w:rsidRPr="002C4067" w:rsidRDefault="00900E2D" w:rsidP="00C61E5B">
            <w:pPr>
              <w:pStyle w:val="afffffff0"/>
            </w:pPr>
            <w:r w:rsidRPr="002C4067">
              <w:t>4</w:t>
            </w:r>
          </w:p>
        </w:tc>
        <w:tc>
          <w:tcPr>
            <w:tcW w:w="1658" w:type="pct"/>
            <w:vAlign w:val="center"/>
          </w:tcPr>
          <w:p w:rsidR="00900E2D" w:rsidRPr="002C4067" w:rsidRDefault="00900E2D" w:rsidP="00C61E5B">
            <w:pPr>
              <w:pStyle w:val="afffffff0"/>
            </w:pPr>
            <w:r w:rsidRPr="002C4067">
              <w:t>250</w:t>
            </w:r>
          </w:p>
        </w:tc>
        <w:tc>
          <w:tcPr>
            <w:tcW w:w="743" w:type="pct"/>
            <w:vAlign w:val="center"/>
          </w:tcPr>
          <w:p w:rsidR="00900E2D" w:rsidRPr="002C4067" w:rsidRDefault="00900E2D" w:rsidP="00C61E5B">
            <w:pPr>
              <w:pStyle w:val="afffffff0"/>
            </w:pPr>
            <w:r w:rsidRPr="002C4067">
              <w:t>0,414</w:t>
            </w:r>
          </w:p>
        </w:tc>
        <w:tc>
          <w:tcPr>
            <w:tcW w:w="735" w:type="pct"/>
            <w:vAlign w:val="center"/>
          </w:tcPr>
          <w:p w:rsidR="00900E2D" w:rsidRPr="002C4067" w:rsidRDefault="00900E2D" w:rsidP="00C61E5B">
            <w:pPr>
              <w:pStyle w:val="afffffff0"/>
            </w:pPr>
            <w:r w:rsidRPr="002C4067">
              <w:t>0,434</w:t>
            </w:r>
          </w:p>
        </w:tc>
        <w:tc>
          <w:tcPr>
            <w:tcW w:w="758" w:type="pct"/>
            <w:vAlign w:val="center"/>
          </w:tcPr>
          <w:p w:rsidR="00900E2D" w:rsidRPr="002C4067" w:rsidRDefault="00900E2D" w:rsidP="00C61E5B">
            <w:pPr>
              <w:pStyle w:val="afffffff0"/>
            </w:pPr>
            <w:r w:rsidRPr="002C4067">
              <w:t>0,455</w:t>
            </w:r>
          </w:p>
        </w:tc>
        <w:tc>
          <w:tcPr>
            <w:tcW w:w="761" w:type="pct"/>
            <w:vAlign w:val="center"/>
          </w:tcPr>
          <w:p w:rsidR="00900E2D" w:rsidRPr="002C4067" w:rsidRDefault="00900E2D" w:rsidP="00C61E5B">
            <w:pPr>
              <w:pStyle w:val="afffffff0"/>
            </w:pPr>
            <w:r w:rsidRPr="002C4067">
              <w:t>0,476</w:t>
            </w:r>
          </w:p>
        </w:tc>
      </w:tr>
      <w:tr w:rsidR="005B273F" w:rsidRPr="002C4067" w:rsidTr="00C61E5B">
        <w:tc>
          <w:tcPr>
            <w:tcW w:w="345" w:type="pct"/>
            <w:vAlign w:val="center"/>
          </w:tcPr>
          <w:p w:rsidR="00900E2D" w:rsidRPr="002C4067" w:rsidRDefault="00900E2D" w:rsidP="00C61E5B">
            <w:pPr>
              <w:pStyle w:val="afffffff0"/>
            </w:pPr>
            <w:r w:rsidRPr="002C4067">
              <w:t>5</w:t>
            </w:r>
          </w:p>
        </w:tc>
        <w:tc>
          <w:tcPr>
            <w:tcW w:w="1658" w:type="pct"/>
            <w:vAlign w:val="center"/>
          </w:tcPr>
          <w:p w:rsidR="00900E2D" w:rsidRPr="002C4067" w:rsidRDefault="00900E2D" w:rsidP="00C61E5B">
            <w:pPr>
              <w:pStyle w:val="afffffff0"/>
            </w:pPr>
            <w:r w:rsidRPr="002C4067">
              <w:t>400</w:t>
            </w:r>
          </w:p>
        </w:tc>
        <w:tc>
          <w:tcPr>
            <w:tcW w:w="743" w:type="pct"/>
            <w:vAlign w:val="center"/>
          </w:tcPr>
          <w:p w:rsidR="00900E2D" w:rsidRPr="002C4067" w:rsidRDefault="00900E2D" w:rsidP="00C61E5B">
            <w:pPr>
              <w:pStyle w:val="afffffff0"/>
            </w:pPr>
            <w:r w:rsidRPr="002C4067">
              <w:t>0,372</w:t>
            </w:r>
          </w:p>
        </w:tc>
        <w:tc>
          <w:tcPr>
            <w:tcW w:w="735" w:type="pct"/>
            <w:vAlign w:val="center"/>
          </w:tcPr>
          <w:p w:rsidR="00900E2D" w:rsidRPr="002C4067" w:rsidRDefault="00900E2D" w:rsidP="00C61E5B">
            <w:pPr>
              <w:pStyle w:val="afffffff0"/>
            </w:pPr>
            <w:r w:rsidRPr="002C4067">
              <w:t>0,372</w:t>
            </w:r>
          </w:p>
        </w:tc>
        <w:tc>
          <w:tcPr>
            <w:tcW w:w="758" w:type="pct"/>
            <w:vAlign w:val="center"/>
          </w:tcPr>
          <w:p w:rsidR="00900E2D" w:rsidRPr="002C4067" w:rsidRDefault="00900E2D" w:rsidP="00C61E5B">
            <w:pPr>
              <w:pStyle w:val="afffffff0"/>
            </w:pPr>
            <w:r w:rsidRPr="002C4067">
              <w:t>0,393</w:t>
            </w:r>
          </w:p>
        </w:tc>
        <w:tc>
          <w:tcPr>
            <w:tcW w:w="761" w:type="pct"/>
            <w:vAlign w:val="center"/>
          </w:tcPr>
          <w:p w:rsidR="00900E2D" w:rsidRPr="002C4067" w:rsidRDefault="00900E2D" w:rsidP="00C61E5B">
            <w:pPr>
              <w:pStyle w:val="afffffff0"/>
            </w:pPr>
            <w:r w:rsidRPr="002C4067">
              <w:t>0,414</w:t>
            </w:r>
          </w:p>
        </w:tc>
      </w:tr>
      <w:tr w:rsidR="005B273F" w:rsidRPr="002C4067" w:rsidTr="00C61E5B">
        <w:tc>
          <w:tcPr>
            <w:tcW w:w="345" w:type="pct"/>
            <w:vAlign w:val="center"/>
          </w:tcPr>
          <w:p w:rsidR="00900E2D" w:rsidRPr="002C4067" w:rsidRDefault="00900E2D" w:rsidP="00C61E5B">
            <w:pPr>
              <w:pStyle w:val="afffffff0"/>
            </w:pPr>
            <w:r w:rsidRPr="002C4067">
              <w:t>6</w:t>
            </w:r>
          </w:p>
        </w:tc>
        <w:tc>
          <w:tcPr>
            <w:tcW w:w="1658" w:type="pct"/>
            <w:vAlign w:val="center"/>
          </w:tcPr>
          <w:p w:rsidR="00900E2D" w:rsidRPr="002C4067" w:rsidRDefault="00900E2D" w:rsidP="00C61E5B">
            <w:pPr>
              <w:pStyle w:val="afffffff0"/>
            </w:pPr>
            <w:r w:rsidRPr="002C4067">
              <w:t>600</w:t>
            </w:r>
          </w:p>
        </w:tc>
        <w:tc>
          <w:tcPr>
            <w:tcW w:w="743" w:type="pct"/>
            <w:vAlign w:val="center"/>
          </w:tcPr>
          <w:p w:rsidR="00900E2D" w:rsidRPr="002C4067" w:rsidRDefault="00900E2D" w:rsidP="00C61E5B">
            <w:pPr>
              <w:pStyle w:val="afffffff0"/>
            </w:pPr>
            <w:r w:rsidRPr="002C4067">
              <w:t>0,359</w:t>
            </w:r>
          </w:p>
        </w:tc>
        <w:tc>
          <w:tcPr>
            <w:tcW w:w="735" w:type="pct"/>
            <w:vAlign w:val="center"/>
          </w:tcPr>
          <w:p w:rsidR="00900E2D" w:rsidRPr="002C4067" w:rsidRDefault="00900E2D" w:rsidP="00C61E5B">
            <w:pPr>
              <w:pStyle w:val="afffffff0"/>
            </w:pPr>
            <w:r w:rsidRPr="002C4067">
              <w:t>0,359</w:t>
            </w:r>
          </w:p>
        </w:tc>
        <w:tc>
          <w:tcPr>
            <w:tcW w:w="758" w:type="pct"/>
            <w:vAlign w:val="center"/>
          </w:tcPr>
          <w:p w:rsidR="00900E2D" w:rsidRPr="002C4067" w:rsidRDefault="00900E2D" w:rsidP="00C61E5B">
            <w:pPr>
              <w:pStyle w:val="afffffff0"/>
            </w:pPr>
            <w:r w:rsidRPr="002C4067">
              <w:t>0,359</w:t>
            </w:r>
          </w:p>
        </w:tc>
        <w:tc>
          <w:tcPr>
            <w:tcW w:w="761" w:type="pct"/>
            <w:vAlign w:val="center"/>
          </w:tcPr>
          <w:p w:rsidR="00900E2D" w:rsidRPr="002C4067" w:rsidRDefault="00900E2D" w:rsidP="00C61E5B">
            <w:pPr>
              <w:pStyle w:val="afffffff0"/>
            </w:pPr>
            <w:r w:rsidRPr="002C4067">
              <w:t>0,372</w:t>
            </w:r>
          </w:p>
        </w:tc>
      </w:tr>
      <w:tr w:rsidR="00900E2D" w:rsidRPr="002C4067" w:rsidTr="00C61E5B">
        <w:tc>
          <w:tcPr>
            <w:tcW w:w="345" w:type="pct"/>
            <w:vAlign w:val="center"/>
          </w:tcPr>
          <w:p w:rsidR="00900E2D" w:rsidRPr="002C4067" w:rsidRDefault="00900E2D" w:rsidP="00C61E5B">
            <w:pPr>
              <w:pStyle w:val="afffffff0"/>
            </w:pPr>
            <w:r w:rsidRPr="002C4067">
              <w:t>7</w:t>
            </w:r>
          </w:p>
        </w:tc>
        <w:tc>
          <w:tcPr>
            <w:tcW w:w="1658" w:type="pct"/>
            <w:vAlign w:val="center"/>
          </w:tcPr>
          <w:p w:rsidR="00900E2D" w:rsidRPr="002C4067" w:rsidRDefault="00900E2D" w:rsidP="00C61E5B">
            <w:pPr>
              <w:pStyle w:val="afffffff0"/>
            </w:pPr>
            <w:r w:rsidRPr="002C4067">
              <w:t>1000 и более</w:t>
            </w:r>
          </w:p>
        </w:tc>
        <w:tc>
          <w:tcPr>
            <w:tcW w:w="743" w:type="pct"/>
            <w:vAlign w:val="center"/>
          </w:tcPr>
          <w:p w:rsidR="00900E2D" w:rsidRPr="002C4067" w:rsidRDefault="00900E2D" w:rsidP="00C61E5B">
            <w:pPr>
              <w:pStyle w:val="afffffff0"/>
            </w:pPr>
            <w:r w:rsidRPr="002C4067">
              <w:t>0,336</w:t>
            </w:r>
          </w:p>
        </w:tc>
        <w:tc>
          <w:tcPr>
            <w:tcW w:w="735" w:type="pct"/>
            <w:vAlign w:val="center"/>
          </w:tcPr>
          <w:p w:rsidR="00900E2D" w:rsidRPr="002C4067" w:rsidRDefault="00900E2D" w:rsidP="00C61E5B">
            <w:pPr>
              <w:pStyle w:val="afffffff0"/>
            </w:pPr>
            <w:r w:rsidRPr="002C4067">
              <w:t>0,336</w:t>
            </w:r>
          </w:p>
        </w:tc>
        <w:tc>
          <w:tcPr>
            <w:tcW w:w="758" w:type="pct"/>
            <w:vAlign w:val="center"/>
          </w:tcPr>
          <w:p w:rsidR="00900E2D" w:rsidRPr="002C4067" w:rsidRDefault="00900E2D" w:rsidP="00C61E5B">
            <w:pPr>
              <w:pStyle w:val="afffffff0"/>
            </w:pPr>
            <w:r w:rsidRPr="002C4067">
              <w:t>0,336</w:t>
            </w:r>
          </w:p>
        </w:tc>
        <w:tc>
          <w:tcPr>
            <w:tcW w:w="761" w:type="pct"/>
            <w:vAlign w:val="center"/>
          </w:tcPr>
          <w:p w:rsidR="00900E2D" w:rsidRPr="002C4067" w:rsidRDefault="00900E2D" w:rsidP="00C61E5B">
            <w:pPr>
              <w:pStyle w:val="afffffff0"/>
            </w:pPr>
            <w:r w:rsidRPr="002C4067">
              <w:t>0,336</w:t>
            </w:r>
          </w:p>
        </w:tc>
      </w:tr>
    </w:tbl>
    <w:p w:rsidR="00E04075" w:rsidRPr="002C4067" w:rsidRDefault="000B1CF9" w:rsidP="00FB3DF5">
      <w:pPr>
        <w:pStyle w:val="afffffffa"/>
        <w:rPr>
          <w:lang w:eastAsia="ru-RU"/>
        </w:rPr>
      </w:pPr>
      <w:r w:rsidRPr="002C4067">
        <w:t xml:space="preserve">Таблица </w:t>
      </w:r>
      <w:r w:rsidR="00827E3F">
        <w:rPr>
          <w:noProof/>
        </w:rPr>
        <w:fldChar w:fldCharType="begin"/>
      </w:r>
      <w:r w:rsidR="00A95700">
        <w:rPr>
          <w:noProof/>
        </w:rPr>
        <w:instrText xml:space="preserve"> SEQ Таблица \* ARABIC </w:instrText>
      </w:r>
      <w:r w:rsidR="00827E3F">
        <w:rPr>
          <w:noProof/>
        </w:rPr>
        <w:fldChar w:fldCharType="separate"/>
      </w:r>
      <w:r w:rsidR="00C83B43">
        <w:rPr>
          <w:noProof/>
        </w:rPr>
        <w:t>49</w:t>
      </w:r>
      <w:r w:rsidR="00827E3F">
        <w:rPr>
          <w:noProof/>
        </w:rPr>
        <w:fldChar w:fldCharType="end"/>
      </w:r>
      <w:r>
        <w:rPr>
          <w:noProof/>
        </w:rPr>
        <w:t xml:space="preserve"> </w:t>
      </w:r>
      <w:r w:rsidRPr="002C4067">
        <w:t>–</w:t>
      </w:r>
      <w:r>
        <w:t xml:space="preserve"> </w:t>
      </w:r>
      <w:r w:rsidR="00E04075" w:rsidRPr="002C4067">
        <w:rPr>
          <w:lang w:eastAsia="ru-RU"/>
        </w:rPr>
        <w:t>Нормируемая (базовая) удельная характеристика расхода тепловой энергии на отопление и вентиляцию общественных зданий, Вт/(м3·°С·сут)</w:t>
      </w:r>
    </w:p>
    <w:tbl>
      <w:tblPr>
        <w:tblW w:w="5000" w:type="pct"/>
        <w:tblBorders>
          <w:top w:val="single" w:sz="4" w:space="0" w:color="auto"/>
          <w:left w:val="single" w:sz="4" w:space="0" w:color="auto"/>
          <w:bottom w:val="single" w:sz="4" w:space="0" w:color="auto"/>
          <w:right w:val="single" w:sz="4" w:space="0" w:color="auto"/>
        </w:tblBorders>
        <w:tblLook w:val="0000"/>
      </w:tblPr>
      <w:tblGrid>
        <w:gridCol w:w="698"/>
        <w:gridCol w:w="3068"/>
        <w:gridCol w:w="788"/>
        <w:gridCol w:w="838"/>
        <w:gridCol w:w="836"/>
        <w:gridCol w:w="838"/>
        <w:gridCol w:w="821"/>
        <w:gridCol w:w="836"/>
        <w:gridCol w:w="767"/>
        <w:gridCol w:w="932"/>
      </w:tblGrid>
      <w:tr w:rsidR="005B273F" w:rsidRPr="002C4067" w:rsidTr="00C61E5B">
        <w:trPr>
          <w:cantSplit/>
          <w:tblHeader/>
        </w:trPr>
        <w:tc>
          <w:tcPr>
            <w:tcW w:w="335" w:type="pct"/>
            <w:vMerge w:val="restart"/>
            <w:tcBorders>
              <w:top w:val="single" w:sz="4" w:space="0" w:color="auto"/>
              <w:right w:val="single" w:sz="4" w:space="0" w:color="auto"/>
            </w:tcBorders>
            <w:vAlign w:val="center"/>
          </w:tcPr>
          <w:p w:rsidR="00900E2D" w:rsidRPr="00C61E5B" w:rsidRDefault="00900E2D" w:rsidP="00C61E5B">
            <w:pPr>
              <w:pStyle w:val="afffffff0"/>
              <w:rPr>
                <w:b/>
              </w:rPr>
            </w:pPr>
            <w:r w:rsidRPr="00C61E5B">
              <w:rPr>
                <w:b/>
              </w:rPr>
              <w:t>№ п/п</w:t>
            </w:r>
          </w:p>
        </w:tc>
        <w:tc>
          <w:tcPr>
            <w:tcW w:w="1472" w:type="pct"/>
            <w:vMerge w:val="restart"/>
            <w:tcBorders>
              <w:top w:val="single" w:sz="4" w:space="0" w:color="auto"/>
              <w:bottom w:val="nil"/>
              <w:right w:val="single" w:sz="4" w:space="0" w:color="auto"/>
            </w:tcBorders>
            <w:vAlign w:val="center"/>
          </w:tcPr>
          <w:p w:rsidR="00900E2D" w:rsidRPr="00C61E5B" w:rsidRDefault="00900E2D" w:rsidP="00C61E5B">
            <w:pPr>
              <w:pStyle w:val="afffffff0"/>
              <w:rPr>
                <w:b/>
              </w:rPr>
            </w:pPr>
            <w:r w:rsidRPr="00C61E5B">
              <w:rPr>
                <w:b/>
              </w:rPr>
              <w:t>Тип здания</w:t>
            </w:r>
          </w:p>
        </w:tc>
        <w:tc>
          <w:tcPr>
            <w:tcW w:w="3193" w:type="pct"/>
            <w:gridSpan w:val="8"/>
            <w:tcBorders>
              <w:top w:val="single" w:sz="4" w:space="0" w:color="auto"/>
              <w:left w:val="single" w:sz="4" w:space="0" w:color="auto"/>
              <w:bottom w:val="single" w:sz="4" w:space="0" w:color="auto"/>
            </w:tcBorders>
            <w:vAlign w:val="center"/>
          </w:tcPr>
          <w:p w:rsidR="00900E2D" w:rsidRPr="00C61E5B" w:rsidRDefault="00900E2D" w:rsidP="00C61E5B">
            <w:pPr>
              <w:pStyle w:val="afffffff0"/>
              <w:rPr>
                <w:b/>
              </w:rPr>
            </w:pPr>
            <w:r w:rsidRPr="00C61E5B">
              <w:rPr>
                <w:b/>
              </w:rPr>
              <w:t>Этажность здания</w:t>
            </w:r>
          </w:p>
        </w:tc>
      </w:tr>
      <w:tr w:rsidR="005B273F" w:rsidRPr="002C4067" w:rsidTr="00C61E5B">
        <w:trPr>
          <w:cantSplit/>
          <w:tblHeader/>
        </w:trPr>
        <w:tc>
          <w:tcPr>
            <w:tcW w:w="335" w:type="pct"/>
            <w:vMerge/>
            <w:tcBorders>
              <w:bottom w:val="single" w:sz="4" w:space="0" w:color="auto"/>
              <w:right w:val="single" w:sz="4" w:space="0" w:color="auto"/>
            </w:tcBorders>
            <w:vAlign w:val="center"/>
          </w:tcPr>
          <w:p w:rsidR="00900E2D" w:rsidRPr="00C61E5B" w:rsidRDefault="00900E2D" w:rsidP="00C61E5B">
            <w:pPr>
              <w:pStyle w:val="afffffff0"/>
              <w:rPr>
                <w:b/>
              </w:rPr>
            </w:pPr>
          </w:p>
        </w:tc>
        <w:tc>
          <w:tcPr>
            <w:tcW w:w="1472" w:type="pct"/>
            <w:vMerge/>
            <w:tcBorders>
              <w:top w:val="nil"/>
              <w:bottom w:val="single" w:sz="4" w:space="0" w:color="auto"/>
              <w:right w:val="single" w:sz="4" w:space="0" w:color="auto"/>
            </w:tcBorders>
            <w:vAlign w:val="center"/>
          </w:tcPr>
          <w:p w:rsidR="00900E2D" w:rsidRPr="00C61E5B" w:rsidRDefault="00900E2D" w:rsidP="00C61E5B">
            <w:pPr>
              <w:pStyle w:val="afffffff0"/>
              <w:rPr>
                <w:b/>
              </w:rPr>
            </w:pPr>
          </w:p>
        </w:tc>
        <w:tc>
          <w:tcPr>
            <w:tcW w:w="378" w:type="pct"/>
            <w:tcBorders>
              <w:top w:val="single" w:sz="4" w:space="0" w:color="auto"/>
              <w:left w:val="single" w:sz="4" w:space="0" w:color="auto"/>
              <w:bottom w:val="single" w:sz="4" w:space="0" w:color="auto"/>
              <w:right w:val="single" w:sz="4" w:space="0" w:color="auto"/>
            </w:tcBorders>
            <w:vAlign w:val="center"/>
          </w:tcPr>
          <w:p w:rsidR="00900E2D" w:rsidRPr="00C61E5B" w:rsidRDefault="00900E2D" w:rsidP="00C61E5B">
            <w:pPr>
              <w:pStyle w:val="afffffff0"/>
              <w:rPr>
                <w:b/>
              </w:rPr>
            </w:pPr>
            <w:r w:rsidRPr="00C61E5B">
              <w:rPr>
                <w:b/>
              </w:rPr>
              <w:t>1</w:t>
            </w:r>
          </w:p>
        </w:tc>
        <w:tc>
          <w:tcPr>
            <w:tcW w:w="402" w:type="pct"/>
            <w:tcBorders>
              <w:top w:val="single" w:sz="4" w:space="0" w:color="auto"/>
              <w:left w:val="single" w:sz="4" w:space="0" w:color="auto"/>
              <w:bottom w:val="single" w:sz="4" w:space="0" w:color="auto"/>
              <w:right w:val="single" w:sz="4" w:space="0" w:color="auto"/>
            </w:tcBorders>
            <w:vAlign w:val="center"/>
          </w:tcPr>
          <w:p w:rsidR="00900E2D" w:rsidRPr="00C61E5B" w:rsidRDefault="00900E2D" w:rsidP="00C61E5B">
            <w:pPr>
              <w:pStyle w:val="afffffff0"/>
              <w:rPr>
                <w:b/>
              </w:rPr>
            </w:pPr>
            <w:r w:rsidRPr="00C61E5B">
              <w:rPr>
                <w:b/>
              </w:rPr>
              <w:t>2</w:t>
            </w:r>
          </w:p>
        </w:tc>
        <w:tc>
          <w:tcPr>
            <w:tcW w:w="401" w:type="pct"/>
            <w:tcBorders>
              <w:top w:val="single" w:sz="4" w:space="0" w:color="auto"/>
              <w:left w:val="single" w:sz="4" w:space="0" w:color="auto"/>
              <w:bottom w:val="single" w:sz="4" w:space="0" w:color="auto"/>
              <w:right w:val="single" w:sz="4" w:space="0" w:color="auto"/>
            </w:tcBorders>
            <w:vAlign w:val="center"/>
          </w:tcPr>
          <w:p w:rsidR="00900E2D" w:rsidRPr="00C61E5B" w:rsidRDefault="00900E2D" w:rsidP="00C61E5B">
            <w:pPr>
              <w:pStyle w:val="afffffff0"/>
              <w:rPr>
                <w:b/>
              </w:rPr>
            </w:pPr>
            <w:r w:rsidRPr="00C61E5B">
              <w:rPr>
                <w:b/>
              </w:rPr>
              <w:t>3</w:t>
            </w:r>
          </w:p>
        </w:tc>
        <w:tc>
          <w:tcPr>
            <w:tcW w:w="402" w:type="pct"/>
            <w:tcBorders>
              <w:top w:val="single" w:sz="4" w:space="0" w:color="auto"/>
              <w:left w:val="single" w:sz="4" w:space="0" w:color="auto"/>
              <w:bottom w:val="single" w:sz="4" w:space="0" w:color="auto"/>
              <w:right w:val="single" w:sz="4" w:space="0" w:color="auto"/>
            </w:tcBorders>
            <w:vAlign w:val="center"/>
          </w:tcPr>
          <w:p w:rsidR="00900E2D" w:rsidRPr="00C61E5B" w:rsidRDefault="00900E2D" w:rsidP="00C61E5B">
            <w:pPr>
              <w:pStyle w:val="afffffff0"/>
              <w:rPr>
                <w:b/>
              </w:rPr>
            </w:pPr>
            <w:r w:rsidRPr="00C61E5B">
              <w:rPr>
                <w:b/>
              </w:rPr>
              <w:t>4, 5</w:t>
            </w:r>
          </w:p>
        </w:tc>
        <w:tc>
          <w:tcPr>
            <w:tcW w:w="394" w:type="pct"/>
            <w:tcBorders>
              <w:top w:val="single" w:sz="4" w:space="0" w:color="auto"/>
              <w:left w:val="single" w:sz="4" w:space="0" w:color="auto"/>
              <w:bottom w:val="single" w:sz="4" w:space="0" w:color="auto"/>
              <w:right w:val="single" w:sz="4" w:space="0" w:color="auto"/>
            </w:tcBorders>
            <w:vAlign w:val="center"/>
          </w:tcPr>
          <w:p w:rsidR="00900E2D" w:rsidRPr="00C61E5B" w:rsidRDefault="00900E2D" w:rsidP="00C61E5B">
            <w:pPr>
              <w:pStyle w:val="afffffff0"/>
              <w:rPr>
                <w:b/>
              </w:rPr>
            </w:pPr>
            <w:r w:rsidRPr="00C61E5B">
              <w:rPr>
                <w:b/>
              </w:rPr>
              <w:t>6, 7</w:t>
            </w:r>
          </w:p>
        </w:tc>
        <w:tc>
          <w:tcPr>
            <w:tcW w:w="401" w:type="pct"/>
            <w:tcBorders>
              <w:top w:val="single" w:sz="4" w:space="0" w:color="auto"/>
              <w:left w:val="single" w:sz="4" w:space="0" w:color="auto"/>
              <w:bottom w:val="single" w:sz="4" w:space="0" w:color="auto"/>
              <w:right w:val="single" w:sz="4" w:space="0" w:color="auto"/>
            </w:tcBorders>
            <w:vAlign w:val="center"/>
          </w:tcPr>
          <w:p w:rsidR="00900E2D" w:rsidRPr="00C61E5B" w:rsidRDefault="00900E2D" w:rsidP="00C61E5B">
            <w:pPr>
              <w:pStyle w:val="afffffff0"/>
              <w:rPr>
                <w:b/>
              </w:rPr>
            </w:pPr>
            <w:r w:rsidRPr="00C61E5B">
              <w:rPr>
                <w:b/>
              </w:rPr>
              <w:t>8, 9</w:t>
            </w:r>
          </w:p>
        </w:tc>
        <w:tc>
          <w:tcPr>
            <w:tcW w:w="368" w:type="pct"/>
            <w:tcBorders>
              <w:top w:val="single" w:sz="4" w:space="0" w:color="auto"/>
              <w:left w:val="single" w:sz="4" w:space="0" w:color="auto"/>
              <w:bottom w:val="single" w:sz="4" w:space="0" w:color="auto"/>
              <w:right w:val="single" w:sz="4" w:space="0" w:color="auto"/>
            </w:tcBorders>
            <w:vAlign w:val="center"/>
          </w:tcPr>
          <w:p w:rsidR="00900E2D" w:rsidRPr="00C61E5B" w:rsidRDefault="00900E2D" w:rsidP="00C61E5B">
            <w:pPr>
              <w:pStyle w:val="afffffff0"/>
              <w:rPr>
                <w:b/>
              </w:rPr>
            </w:pPr>
            <w:r w:rsidRPr="00C61E5B">
              <w:rPr>
                <w:b/>
              </w:rPr>
              <w:t>10, 11</w:t>
            </w:r>
          </w:p>
        </w:tc>
        <w:tc>
          <w:tcPr>
            <w:tcW w:w="448" w:type="pct"/>
            <w:tcBorders>
              <w:top w:val="single" w:sz="4" w:space="0" w:color="auto"/>
              <w:left w:val="single" w:sz="4" w:space="0" w:color="auto"/>
              <w:bottom w:val="single" w:sz="4" w:space="0" w:color="auto"/>
            </w:tcBorders>
            <w:vAlign w:val="center"/>
          </w:tcPr>
          <w:p w:rsidR="00900E2D" w:rsidRPr="00C61E5B" w:rsidRDefault="00900E2D" w:rsidP="00C61E5B">
            <w:pPr>
              <w:pStyle w:val="afffffff0"/>
              <w:rPr>
                <w:b/>
              </w:rPr>
            </w:pPr>
            <w:r w:rsidRPr="00C61E5B">
              <w:rPr>
                <w:b/>
              </w:rPr>
              <w:t>12 и выше</w:t>
            </w:r>
          </w:p>
        </w:tc>
      </w:tr>
      <w:tr w:rsidR="005B273F" w:rsidRPr="002C4067" w:rsidTr="00C61E5B">
        <w:trPr>
          <w:cantSplit/>
        </w:trPr>
        <w:tc>
          <w:tcPr>
            <w:tcW w:w="335" w:type="pct"/>
            <w:tcBorders>
              <w:top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t>1</w:t>
            </w:r>
          </w:p>
        </w:tc>
        <w:tc>
          <w:tcPr>
            <w:tcW w:w="1472" w:type="pct"/>
            <w:tcBorders>
              <w:top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t>Жилые многоквартирные, гостиницы, общежития</w:t>
            </w:r>
          </w:p>
        </w:tc>
        <w:tc>
          <w:tcPr>
            <w:tcW w:w="378" w:type="pct"/>
            <w:tcBorders>
              <w:top w:val="single" w:sz="4" w:space="0" w:color="auto"/>
              <w:left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t>0,455</w:t>
            </w:r>
          </w:p>
        </w:tc>
        <w:tc>
          <w:tcPr>
            <w:tcW w:w="402" w:type="pct"/>
            <w:tcBorders>
              <w:top w:val="single" w:sz="4" w:space="0" w:color="auto"/>
              <w:left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t>0,414</w:t>
            </w:r>
          </w:p>
        </w:tc>
        <w:tc>
          <w:tcPr>
            <w:tcW w:w="401" w:type="pct"/>
            <w:tcBorders>
              <w:top w:val="single" w:sz="4" w:space="0" w:color="auto"/>
              <w:left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t>0,372</w:t>
            </w:r>
          </w:p>
        </w:tc>
        <w:tc>
          <w:tcPr>
            <w:tcW w:w="402" w:type="pct"/>
            <w:tcBorders>
              <w:top w:val="single" w:sz="4" w:space="0" w:color="auto"/>
              <w:left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t>0,359</w:t>
            </w:r>
          </w:p>
        </w:tc>
        <w:tc>
          <w:tcPr>
            <w:tcW w:w="394" w:type="pct"/>
            <w:tcBorders>
              <w:top w:val="single" w:sz="4" w:space="0" w:color="auto"/>
              <w:left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t>0,336</w:t>
            </w:r>
          </w:p>
        </w:tc>
        <w:tc>
          <w:tcPr>
            <w:tcW w:w="401" w:type="pct"/>
            <w:tcBorders>
              <w:top w:val="single" w:sz="4" w:space="0" w:color="auto"/>
              <w:left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t>0,319</w:t>
            </w:r>
          </w:p>
        </w:tc>
        <w:tc>
          <w:tcPr>
            <w:tcW w:w="368" w:type="pct"/>
            <w:tcBorders>
              <w:top w:val="single" w:sz="4" w:space="0" w:color="auto"/>
              <w:left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t>0,301</w:t>
            </w:r>
          </w:p>
        </w:tc>
        <w:tc>
          <w:tcPr>
            <w:tcW w:w="448" w:type="pct"/>
            <w:tcBorders>
              <w:top w:val="single" w:sz="4" w:space="0" w:color="auto"/>
              <w:left w:val="single" w:sz="4" w:space="0" w:color="auto"/>
              <w:bottom w:val="single" w:sz="4" w:space="0" w:color="auto"/>
            </w:tcBorders>
            <w:vAlign w:val="center"/>
          </w:tcPr>
          <w:p w:rsidR="00900E2D" w:rsidRPr="002C4067" w:rsidRDefault="00900E2D" w:rsidP="00C61E5B">
            <w:pPr>
              <w:pStyle w:val="afffffff0"/>
            </w:pPr>
            <w:r w:rsidRPr="002C4067">
              <w:t>0,290</w:t>
            </w:r>
          </w:p>
        </w:tc>
      </w:tr>
      <w:tr w:rsidR="005B273F" w:rsidRPr="002C4067" w:rsidTr="00C61E5B">
        <w:trPr>
          <w:cantSplit/>
        </w:trPr>
        <w:tc>
          <w:tcPr>
            <w:tcW w:w="335" w:type="pct"/>
            <w:tcBorders>
              <w:top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t>2</w:t>
            </w:r>
          </w:p>
        </w:tc>
        <w:tc>
          <w:tcPr>
            <w:tcW w:w="1472" w:type="pct"/>
            <w:tcBorders>
              <w:top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t>Общественные, кроме перечисленных в строках 3-6</w:t>
            </w:r>
          </w:p>
        </w:tc>
        <w:tc>
          <w:tcPr>
            <w:tcW w:w="378" w:type="pct"/>
            <w:tcBorders>
              <w:top w:val="single" w:sz="4" w:space="0" w:color="auto"/>
              <w:left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t>0,487</w:t>
            </w:r>
          </w:p>
        </w:tc>
        <w:tc>
          <w:tcPr>
            <w:tcW w:w="402" w:type="pct"/>
            <w:tcBorders>
              <w:top w:val="single" w:sz="4" w:space="0" w:color="auto"/>
              <w:left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t>0,440</w:t>
            </w:r>
          </w:p>
        </w:tc>
        <w:tc>
          <w:tcPr>
            <w:tcW w:w="401" w:type="pct"/>
            <w:tcBorders>
              <w:top w:val="single" w:sz="4" w:space="0" w:color="auto"/>
              <w:left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t>0,417</w:t>
            </w:r>
          </w:p>
        </w:tc>
        <w:tc>
          <w:tcPr>
            <w:tcW w:w="402" w:type="pct"/>
            <w:tcBorders>
              <w:top w:val="single" w:sz="4" w:space="0" w:color="auto"/>
              <w:left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t>0,371</w:t>
            </w:r>
          </w:p>
        </w:tc>
        <w:tc>
          <w:tcPr>
            <w:tcW w:w="394" w:type="pct"/>
            <w:tcBorders>
              <w:top w:val="single" w:sz="4" w:space="0" w:color="auto"/>
              <w:left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t>0,359</w:t>
            </w:r>
          </w:p>
        </w:tc>
        <w:tc>
          <w:tcPr>
            <w:tcW w:w="401" w:type="pct"/>
            <w:tcBorders>
              <w:top w:val="single" w:sz="4" w:space="0" w:color="auto"/>
              <w:left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t>0,342</w:t>
            </w:r>
          </w:p>
        </w:tc>
        <w:tc>
          <w:tcPr>
            <w:tcW w:w="368" w:type="pct"/>
            <w:tcBorders>
              <w:top w:val="single" w:sz="4" w:space="0" w:color="auto"/>
              <w:left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t>0,324</w:t>
            </w:r>
          </w:p>
        </w:tc>
        <w:tc>
          <w:tcPr>
            <w:tcW w:w="448" w:type="pct"/>
            <w:tcBorders>
              <w:top w:val="single" w:sz="4" w:space="0" w:color="auto"/>
              <w:left w:val="single" w:sz="4" w:space="0" w:color="auto"/>
              <w:bottom w:val="single" w:sz="4" w:space="0" w:color="auto"/>
            </w:tcBorders>
            <w:vAlign w:val="center"/>
          </w:tcPr>
          <w:p w:rsidR="00900E2D" w:rsidRPr="002C4067" w:rsidRDefault="00900E2D" w:rsidP="00C61E5B">
            <w:pPr>
              <w:pStyle w:val="afffffff0"/>
            </w:pPr>
            <w:r w:rsidRPr="002C4067">
              <w:t>0,311</w:t>
            </w:r>
          </w:p>
        </w:tc>
      </w:tr>
      <w:tr w:rsidR="005B273F" w:rsidRPr="002C4067" w:rsidTr="00C61E5B">
        <w:trPr>
          <w:cantSplit/>
        </w:trPr>
        <w:tc>
          <w:tcPr>
            <w:tcW w:w="335" w:type="pct"/>
            <w:tcBorders>
              <w:top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t>3</w:t>
            </w:r>
          </w:p>
        </w:tc>
        <w:tc>
          <w:tcPr>
            <w:tcW w:w="1472" w:type="pct"/>
            <w:tcBorders>
              <w:top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t>Поликлиники и лечебные учреждения, дома-интернаты</w:t>
            </w:r>
          </w:p>
        </w:tc>
        <w:tc>
          <w:tcPr>
            <w:tcW w:w="378" w:type="pct"/>
            <w:tcBorders>
              <w:top w:val="single" w:sz="4" w:space="0" w:color="auto"/>
              <w:left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t>0,394</w:t>
            </w:r>
          </w:p>
        </w:tc>
        <w:tc>
          <w:tcPr>
            <w:tcW w:w="402" w:type="pct"/>
            <w:tcBorders>
              <w:top w:val="single" w:sz="4" w:space="0" w:color="auto"/>
              <w:left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t>0,382</w:t>
            </w:r>
          </w:p>
        </w:tc>
        <w:tc>
          <w:tcPr>
            <w:tcW w:w="401" w:type="pct"/>
            <w:tcBorders>
              <w:top w:val="single" w:sz="4" w:space="0" w:color="auto"/>
              <w:left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t>0,371</w:t>
            </w:r>
          </w:p>
        </w:tc>
        <w:tc>
          <w:tcPr>
            <w:tcW w:w="402" w:type="pct"/>
            <w:tcBorders>
              <w:top w:val="single" w:sz="4" w:space="0" w:color="auto"/>
              <w:left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t>0,359</w:t>
            </w:r>
          </w:p>
        </w:tc>
        <w:tc>
          <w:tcPr>
            <w:tcW w:w="394" w:type="pct"/>
            <w:tcBorders>
              <w:top w:val="single" w:sz="4" w:space="0" w:color="auto"/>
              <w:left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t>0,348</w:t>
            </w:r>
          </w:p>
        </w:tc>
        <w:tc>
          <w:tcPr>
            <w:tcW w:w="401" w:type="pct"/>
            <w:tcBorders>
              <w:top w:val="single" w:sz="4" w:space="0" w:color="auto"/>
              <w:left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t>0,336</w:t>
            </w:r>
          </w:p>
        </w:tc>
        <w:tc>
          <w:tcPr>
            <w:tcW w:w="368" w:type="pct"/>
            <w:tcBorders>
              <w:top w:val="single" w:sz="4" w:space="0" w:color="auto"/>
              <w:left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t>0,324</w:t>
            </w:r>
          </w:p>
        </w:tc>
        <w:tc>
          <w:tcPr>
            <w:tcW w:w="448" w:type="pct"/>
            <w:tcBorders>
              <w:top w:val="single" w:sz="4" w:space="0" w:color="auto"/>
              <w:left w:val="single" w:sz="4" w:space="0" w:color="auto"/>
              <w:bottom w:val="single" w:sz="4" w:space="0" w:color="auto"/>
            </w:tcBorders>
            <w:vAlign w:val="center"/>
          </w:tcPr>
          <w:p w:rsidR="00900E2D" w:rsidRPr="002C4067" w:rsidRDefault="00900E2D" w:rsidP="00C61E5B">
            <w:pPr>
              <w:pStyle w:val="afffffff0"/>
            </w:pPr>
            <w:r w:rsidRPr="002C4067">
              <w:t>0,311</w:t>
            </w:r>
          </w:p>
        </w:tc>
      </w:tr>
      <w:tr w:rsidR="005B273F" w:rsidRPr="002C4067" w:rsidTr="00C61E5B">
        <w:trPr>
          <w:cantSplit/>
        </w:trPr>
        <w:tc>
          <w:tcPr>
            <w:tcW w:w="335" w:type="pct"/>
            <w:tcBorders>
              <w:top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t>4</w:t>
            </w:r>
          </w:p>
        </w:tc>
        <w:tc>
          <w:tcPr>
            <w:tcW w:w="1472" w:type="pct"/>
            <w:tcBorders>
              <w:top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t>Дошкольные учреждения, хосписы</w:t>
            </w:r>
          </w:p>
        </w:tc>
        <w:tc>
          <w:tcPr>
            <w:tcW w:w="378" w:type="pct"/>
            <w:tcBorders>
              <w:top w:val="single" w:sz="4" w:space="0" w:color="auto"/>
              <w:left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t>0,521</w:t>
            </w:r>
          </w:p>
        </w:tc>
        <w:tc>
          <w:tcPr>
            <w:tcW w:w="402" w:type="pct"/>
            <w:tcBorders>
              <w:top w:val="single" w:sz="4" w:space="0" w:color="auto"/>
              <w:left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t>0,521</w:t>
            </w:r>
          </w:p>
        </w:tc>
        <w:tc>
          <w:tcPr>
            <w:tcW w:w="401" w:type="pct"/>
            <w:tcBorders>
              <w:top w:val="single" w:sz="4" w:space="0" w:color="auto"/>
              <w:left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t>0,521</w:t>
            </w:r>
          </w:p>
        </w:tc>
        <w:tc>
          <w:tcPr>
            <w:tcW w:w="402" w:type="pct"/>
            <w:tcBorders>
              <w:top w:val="single" w:sz="4" w:space="0" w:color="auto"/>
              <w:left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t>-</w:t>
            </w:r>
          </w:p>
        </w:tc>
        <w:tc>
          <w:tcPr>
            <w:tcW w:w="394" w:type="pct"/>
            <w:tcBorders>
              <w:top w:val="single" w:sz="4" w:space="0" w:color="auto"/>
              <w:left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t>-</w:t>
            </w:r>
          </w:p>
        </w:tc>
        <w:tc>
          <w:tcPr>
            <w:tcW w:w="401" w:type="pct"/>
            <w:tcBorders>
              <w:top w:val="single" w:sz="4" w:space="0" w:color="auto"/>
              <w:left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t>-</w:t>
            </w:r>
          </w:p>
        </w:tc>
        <w:tc>
          <w:tcPr>
            <w:tcW w:w="368" w:type="pct"/>
            <w:tcBorders>
              <w:top w:val="single" w:sz="4" w:space="0" w:color="auto"/>
              <w:left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t>-</w:t>
            </w:r>
          </w:p>
        </w:tc>
        <w:tc>
          <w:tcPr>
            <w:tcW w:w="448" w:type="pct"/>
            <w:tcBorders>
              <w:top w:val="single" w:sz="4" w:space="0" w:color="auto"/>
              <w:left w:val="single" w:sz="4" w:space="0" w:color="auto"/>
              <w:bottom w:val="single" w:sz="4" w:space="0" w:color="auto"/>
            </w:tcBorders>
            <w:vAlign w:val="center"/>
          </w:tcPr>
          <w:p w:rsidR="00900E2D" w:rsidRPr="002C4067" w:rsidRDefault="00900E2D" w:rsidP="00C61E5B">
            <w:pPr>
              <w:pStyle w:val="afffffff0"/>
            </w:pPr>
            <w:r w:rsidRPr="002C4067">
              <w:t>-</w:t>
            </w:r>
          </w:p>
        </w:tc>
      </w:tr>
      <w:tr w:rsidR="005B273F" w:rsidRPr="002C4067" w:rsidTr="00C61E5B">
        <w:trPr>
          <w:cantSplit/>
        </w:trPr>
        <w:tc>
          <w:tcPr>
            <w:tcW w:w="335" w:type="pct"/>
            <w:tcBorders>
              <w:top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lastRenderedPageBreak/>
              <w:t>5</w:t>
            </w:r>
          </w:p>
        </w:tc>
        <w:tc>
          <w:tcPr>
            <w:tcW w:w="1472" w:type="pct"/>
            <w:tcBorders>
              <w:top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t>Сервисного обслуживания, культурно - досуговой деятельности, технопарки, склады</w:t>
            </w:r>
          </w:p>
        </w:tc>
        <w:tc>
          <w:tcPr>
            <w:tcW w:w="378" w:type="pct"/>
            <w:tcBorders>
              <w:top w:val="single" w:sz="4" w:space="0" w:color="auto"/>
              <w:left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t>0,266</w:t>
            </w:r>
          </w:p>
        </w:tc>
        <w:tc>
          <w:tcPr>
            <w:tcW w:w="402" w:type="pct"/>
            <w:tcBorders>
              <w:top w:val="single" w:sz="4" w:space="0" w:color="auto"/>
              <w:left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t>0,255</w:t>
            </w:r>
          </w:p>
        </w:tc>
        <w:tc>
          <w:tcPr>
            <w:tcW w:w="401" w:type="pct"/>
            <w:tcBorders>
              <w:top w:val="single" w:sz="4" w:space="0" w:color="auto"/>
              <w:left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t>0,243</w:t>
            </w:r>
          </w:p>
        </w:tc>
        <w:tc>
          <w:tcPr>
            <w:tcW w:w="402" w:type="pct"/>
            <w:tcBorders>
              <w:top w:val="single" w:sz="4" w:space="0" w:color="auto"/>
              <w:left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t>0,232</w:t>
            </w:r>
          </w:p>
        </w:tc>
        <w:tc>
          <w:tcPr>
            <w:tcW w:w="394" w:type="pct"/>
            <w:tcBorders>
              <w:top w:val="single" w:sz="4" w:space="0" w:color="auto"/>
              <w:left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t>0,232</w:t>
            </w:r>
          </w:p>
        </w:tc>
        <w:tc>
          <w:tcPr>
            <w:tcW w:w="401" w:type="pct"/>
            <w:tcBorders>
              <w:top w:val="single" w:sz="4" w:space="0" w:color="auto"/>
              <w:left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t>-</w:t>
            </w:r>
          </w:p>
        </w:tc>
        <w:tc>
          <w:tcPr>
            <w:tcW w:w="368" w:type="pct"/>
            <w:tcBorders>
              <w:top w:val="single" w:sz="4" w:space="0" w:color="auto"/>
              <w:left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t>-</w:t>
            </w:r>
          </w:p>
        </w:tc>
        <w:tc>
          <w:tcPr>
            <w:tcW w:w="448" w:type="pct"/>
            <w:tcBorders>
              <w:top w:val="single" w:sz="4" w:space="0" w:color="auto"/>
              <w:left w:val="single" w:sz="4" w:space="0" w:color="auto"/>
              <w:bottom w:val="single" w:sz="4" w:space="0" w:color="auto"/>
            </w:tcBorders>
            <w:vAlign w:val="center"/>
          </w:tcPr>
          <w:p w:rsidR="00900E2D" w:rsidRPr="002C4067" w:rsidRDefault="00900E2D" w:rsidP="00C61E5B">
            <w:pPr>
              <w:pStyle w:val="afffffff0"/>
            </w:pPr>
          </w:p>
        </w:tc>
      </w:tr>
      <w:tr w:rsidR="00900E2D" w:rsidRPr="002C4067" w:rsidTr="00C61E5B">
        <w:trPr>
          <w:cantSplit/>
        </w:trPr>
        <w:tc>
          <w:tcPr>
            <w:tcW w:w="335" w:type="pct"/>
            <w:tcBorders>
              <w:top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t>6</w:t>
            </w:r>
          </w:p>
        </w:tc>
        <w:tc>
          <w:tcPr>
            <w:tcW w:w="1472" w:type="pct"/>
            <w:tcBorders>
              <w:top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t>Административного назначения (офисы)</w:t>
            </w:r>
          </w:p>
        </w:tc>
        <w:tc>
          <w:tcPr>
            <w:tcW w:w="378" w:type="pct"/>
            <w:tcBorders>
              <w:top w:val="single" w:sz="4" w:space="0" w:color="auto"/>
              <w:left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t>0,417</w:t>
            </w:r>
          </w:p>
        </w:tc>
        <w:tc>
          <w:tcPr>
            <w:tcW w:w="402" w:type="pct"/>
            <w:tcBorders>
              <w:top w:val="single" w:sz="4" w:space="0" w:color="auto"/>
              <w:left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t>0,394</w:t>
            </w:r>
          </w:p>
        </w:tc>
        <w:tc>
          <w:tcPr>
            <w:tcW w:w="401" w:type="pct"/>
            <w:tcBorders>
              <w:top w:val="single" w:sz="4" w:space="0" w:color="auto"/>
              <w:left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t>0,382</w:t>
            </w:r>
          </w:p>
        </w:tc>
        <w:tc>
          <w:tcPr>
            <w:tcW w:w="402" w:type="pct"/>
            <w:tcBorders>
              <w:top w:val="single" w:sz="4" w:space="0" w:color="auto"/>
              <w:left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t>0,313</w:t>
            </w:r>
          </w:p>
        </w:tc>
        <w:tc>
          <w:tcPr>
            <w:tcW w:w="394" w:type="pct"/>
            <w:tcBorders>
              <w:top w:val="single" w:sz="4" w:space="0" w:color="auto"/>
              <w:left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t>0,278</w:t>
            </w:r>
          </w:p>
        </w:tc>
        <w:tc>
          <w:tcPr>
            <w:tcW w:w="401" w:type="pct"/>
            <w:tcBorders>
              <w:top w:val="single" w:sz="4" w:space="0" w:color="auto"/>
              <w:left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t>0,255</w:t>
            </w:r>
          </w:p>
        </w:tc>
        <w:tc>
          <w:tcPr>
            <w:tcW w:w="368" w:type="pct"/>
            <w:tcBorders>
              <w:top w:val="single" w:sz="4" w:space="0" w:color="auto"/>
              <w:left w:val="single" w:sz="4" w:space="0" w:color="auto"/>
              <w:bottom w:val="single" w:sz="4" w:space="0" w:color="auto"/>
              <w:right w:val="single" w:sz="4" w:space="0" w:color="auto"/>
            </w:tcBorders>
            <w:vAlign w:val="center"/>
          </w:tcPr>
          <w:p w:rsidR="00900E2D" w:rsidRPr="002C4067" w:rsidRDefault="00900E2D" w:rsidP="00C61E5B">
            <w:pPr>
              <w:pStyle w:val="afffffff0"/>
            </w:pPr>
            <w:r w:rsidRPr="002C4067">
              <w:t>0,232</w:t>
            </w:r>
          </w:p>
        </w:tc>
        <w:tc>
          <w:tcPr>
            <w:tcW w:w="448" w:type="pct"/>
            <w:tcBorders>
              <w:top w:val="single" w:sz="4" w:space="0" w:color="auto"/>
              <w:left w:val="single" w:sz="4" w:space="0" w:color="auto"/>
              <w:bottom w:val="single" w:sz="4" w:space="0" w:color="auto"/>
            </w:tcBorders>
            <w:vAlign w:val="center"/>
          </w:tcPr>
          <w:p w:rsidR="00900E2D" w:rsidRPr="002C4067" w:rsidRDefault="00900E2D" w:rsidP="00C61E5B">
            <w:pPr>
              <w:pStyle w:val="afffffff0"/>
            </w:pPr>
            <w:r w:rsidRPr="002C4067">
              <w:t>0,232</w:t>
            </w:r>
          </w:p>
        </w:tc>
      </w:tr>
    </w:tbl>
    <w:p w:rsidR="00213A8B" w:rsidRPr="002C4067" w:rsidRDefault="00213A8B" w:rsidP="00FA1C46">
      <w:pPr>
        <w:pStyle w:val="aff2"/>
      </w:pPr>
      <w:r w:rsidRPr="002C4067">
        <w:t>Удельные укрупненные показатели расхода теплоты ГВС</w:t>
      </w:r>
      <w:r w:rsidR="00F03211" w:rsidRPr="002C4067">
        <w:t xml:space="preserve"> </w:t>
      </w:r>
      <w:r w:rsidRPr="002C4067">
        <w:t xml:space="preserve">в соответствии </w:t>
      </w:r>
      <w:r w:rsidR="001B70BE" w:rsidRPr="002C4067">
        <w:t xml:space="preserve">со СП </w:t>
      </w:r>
      <w:r w:rsidR="003965AF" w:rsidRPr="002C4067">
        <w:t>124.13330.2012. «Свод правил. Тепловые сети. Актуализированная редакция СНиП 41-02-2003»</w:t>
      </w:r>
      <w:r w:rsidRPr="002C4067">
        <w:t xml:space="preserve"> на основании климатических особенностей рассматриваемого региона приведены в таблице </w:t>
      </w:r>
      <w:r w:rsidR="005C51E1">
        <w:t>50</w:t>
      </w:r>
      <w:r w:rsidRPr="002C4067">
        <w:t>.</w:t>
      </w:r>
    </w:p>
    <w:p w:rsidR="00213A8B" w:rsidRPr="002C4067" w:rsidRDefault="000B1CF9" w:rsidP="00FB3DF5">
      <w:pPr>
        <w:pStyle w:val="afffffffa"/>
      </w:pPr>
      <w:r w:rsidRPr="002C4067">
        <w:t xml:space="preserve">Таблица </w:t>
      </w:r>
      <w:r w:rsidR="00827E3F">
        <w:rPr>
          <w:noProof/>
        </w:rPr>
        <w:fldChar w:fldCharType="begin"/>
      </w:r>
      <w:r w:rsidR="00A95700">
        <w:rPr>
          <w:noProof/>
        </w:rPr>
        <w:instrText xml:space="preserve"> SEQ Таблица \* ARABIC </w:instrText>
      </w:r>
      <w:r w:rsidR="00827E3F">
        <w:rPr>
          <w:noProof/>
        </w:rPr>
        <w:fldChar w:fldCharType="separate"/>
      </w:r>
      <w:r w:rsidR="00C83B43">
        <w:rPr>
          <w:noProof/>
        </w:rPr>
        <w:t>50</w:t>
      </w:r>
      <w:r w:rsidR="00827E3F">
        <w:rPr>
          <w:noProof/>
        </w:rPr>
        <w:fldChar w:fldCharType="end"/>
      </w:r>
      <w:r>
        <w:rPr>
          <w:noProof/>
        </w:rPr>
        <w:t xml:space="preserve"> </w:t>
      </w:r>
      <w:r w:rsidRPr="002C4067">
        <w:t>–</w:t>
      </w:r>
      <w:r>
        <w:t xml:space="preserve"> </w:t>
      </w:r>
      <w:r w:rsidR="00213A8B" w:rsidRPr="002C4067">
        <w:t>Нормы расхода горячей воды потребителями и удельная часовая величина теплоты на ее нагрев</w:t>
      </w:r>
    </w:p>
    <w:tbl>
      <w:tblPr>
        <w:tblW w:w="0" w:type="auto"/>
        <w:jc w:val="center"/>
        <w:tblLook w:val="04A0"/>
      </w:tblPr>
      <w:tblGrid>
        <w:gridCol w:w="583"/>
        <w:gridCol w:w="3913"/>
        <w:gridCol w:w="1738"/>
        <w:gridCol w:w="1204"/>
        <w:gridCol w:w="1727"/>
        <w:gridCol w:w="1257"/>
      </w:tblGrid>
      <w:tr w:rsidR="005B273F" w:rsidRPr="002C4067" w:rsidTr="005677AB">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rsidR="00900E2D" w:rsidRPr="00E34AEA" w:rsidRDefault="00900E2D" w:rsidP="00E34AEA">
            <w:pPr>
              <w:pStyle w:val="afffffff0"/>
              <w:rPr>
                <w:b/>
              </w:rPr>
            </w:pPr>
            <w:r w:rsidRPr="00E34AEA">
              <w:rPr>
                <w:b/>
              </w:rPr>
              <w:t>№ п/п</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00E2D" w:rsidRPr="00E34AEA" w:rsidRDefault="00900E2D" w:rsidP="00E34AEA">
            <w:pPr>
              <w:pStyle w:val="afffffff0"/>
              <w:rPr>
                <w:b/>
                <w:iCs/>
              </w:rPr>
            </w:pPr>
            <w:r w:rsidRPr="00E34AEA">
              <w:rPr>
                <w:b/>
                <w:iCs/>
              </w:rPr>
              <w:t>Потребители</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00E2D" w:rsidRPr="00E34AEA" w:rsidRDefault="00900E2D" w:rsidP="00E34AEA">
            <w:pPr>
              <w:pStyle w:val="afffffff0"/>
              <w:rPr>
                <w:b/>
                <w:iCs/>
              </w:rPr>
            </w:pPr>
            <w:r w:rsidRPr="00E34AEA">
              <w:rPr>
                <w:b/>
                <w:iCs/>
              </w:rPr>
              <w:t>Измеритель</w:t>
            </w:r>
          </w:p>
        </w:tc>
        <w:tc>
          <w:tcPr>
            <w:tcW w:w="1220" w:type="dxa"/>
            <w:tcBorders>
              <w:top w:val="single" w:sz="4" w:space="0" w:color="auto"/>
              <w:left w:val="nil"/>
              <w:bottom w:val="single" w:sz="4" w:space="0" w:color="auto"/>
              <w:right w:val="single" w:sz="4" w:space="0" w:color="auto"/>
            </w:tcBorders>
            <w:shd w:val="clear" w:color="auto" w:fill="auto"/>
            <w:vAlign w:val="center"/>
            <w:hideMark/>
          </w:tcPr>
          <w:p w:rsidR="00900E2D" w:rsidRPr="00E34AEA" w:rsidRDefault="00900E2D" w:rsidP="00E34AEA">
            <w:pPr>
              <w:pStyle w:val="afffffff0"/>
              <w:rPr>
                <w:b/>
                <w:iCs/>
              </w:rPr>
            </w:pPr>
            <w:r w:rsidRPr="00E34AEA">
              <w:rPr>
                <w:b/>
                <w:iCs/>
              </w:rPr>
              <w:t>Норма расхода горячей воды, л/сут</w:t>
            </w:r>
          </w:p>
        </w:tc>
        <w:tc>
          <w:tcPr>
            <w:tcW w:w="1752" w:type="dxa"/>
            <w:tcBorders>
              <w:top w:val="single" w:sz="4" w:space="0" w:color="auto"/>
              <w:left w:val="nil"/>
              <w:bottom w:val="single" w:sz="4" w:space="0" w:color="auto"/>
              <w:right w:val="single" w:sz="4" w:space="0" w:color="auto"/>
            </w:tcBorders>
            <w:shd w:val="clear" w:color="auto" w:fill="auto"/>
            <w:vAlign w:val="center"/>
            <w:hideMark/>
          </w:tcPr>
          <w:p w:rsidR="00900E2D" w:rsidRPr="00E34AEA" w:rsidRDefault="00900E2D" w:rsidP="00E34AEA">
            <w:pPr>
              <w:pStyle w:val="afffffff0"/>
              <w:rPr>
                <w:b/>
                <w:iCs/>
              </w:rPr>
            </w:pPr>
            <w:r w:rsidRPr="00E34AEA">
              <w:rPr>
                <w:b/>
                <w:iCs/>
              </w:rPr>
              <w:t>Норма общей/</w:t>
            </w:r>
            <w:r w:rsidR="004F75D3">
              <w:rPr>
                <w:b/>
                <w:iCs/>
              </w:rPr>
              <w:t xml:space="preserve"> </w:t>
            </w:r>
            <w:r w:rsidRPr="00E34AEA">
              <w:rPr>
                <w:b/>
                <w:iCs/>
              </w:rPr>
              <w:t>полезной площади на 1 измеритель, м</w:t>
            </w:r>
            <w:r w:rsidRPr="00E34AEA">
              <w:rPr>
                <w:b/>
                <w:iCs/>
                <w:vertAlign w:val="superscript"/>
              </w:rPr>
              <w:t>2</w:t>
            </w:r>
            <w:r w:rsidRPr="00E34AEA">
              <w:rPr>
                <w:b/>
                <w:iCs/>
              </w:rPr>
              <w:t>/чел</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900E2D" w:rsidRPr="00E34AEA" w:rsidRDefault="00900E2D" w:rsidP="00E34AEA">
            <w:pPr>
              <w:pStyle w:val="afffffff0"/>
              <w:rPr>
                <w:b/>
                <w:iCs/>
              </w:rPr>
            </w:pPr>
            <w:r w:rsidRPr="00E34AEA">
              <w:rPr>
                <w:b/>
                <w:iCs/>
              </w:rPr>
              <w:t>Удельная величина тепловой энергии, Вт/м</w:t>
            </w:r>
            <w:r w:rsidRPr="00E34AEA">
              <w:rPr>
                <w:b/>
                <w:iCs/>
                <w:vertAlign w:val="superscript"/>
              </w:rPr>
              <w:t>2</w:t>
            </w:r>
          </w:p>
        </w:tc>
      </w:tr>
      <w:tr w:rsidR="005B273F" w:rsidRPr="002C4067" w:rsidTr="005677AB">
        <w:trPr>
          <w:cantSplit/>
          <w:jc w:val="center"/>
        </w:trPr>
        <w:tc>
          <w:tcPr>
            <w:tcW w:w="0" w:type="auto"/>
            <w:vMerge w:val="restart"/>
            <w:tcBorders>
              <w:top w:val="nil"/>
              <w:left w:val="single" w:sz="4" w:space="0" w:color="auto"/>
              <w:right w:val="single" w:sz="4" w:space="0" w:color="auto"/>
            </w:tcBorders>
            <w:vAlign w:val="center"/>
          </w:tcPr>
          <w:p w:rsidR="00900E2D" w:rsidRPr="002C4067" w:rsidRDefault="00900E2D" w:rsidP="00E34AEA">
            <w:pPr>
              <w:pStyle w:val="afffffff0"/>
            </w:pPr>
            <w:r w:rsidRPr="002C4067">
              <w:t>1</w:t>
            </w:r>
          </w:p>
        </w:tc>
        <w:tc>
          <w:tcPr>
            <w:tcW w:w="4109" w:type="dxa"/>
            <w:tcBorders>
              <w:top w:val="nil"/>
              <w:left w:val="single" w:sz="4" w:space="0" w:color="auto"/>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Жилые дома независимо от этажности, оборудованные умывальниками, мойками и ваннами, с квартирными регуляторами давления</w:t>
            </w:r>
          </w:p>
        </w:tc>
        <w:tc>
          <w:tcPr>
            <w:tcW w:w="1134" w:type="dxa"/>
            <w:tcBorders>
              <w:top w:val="nil"/>
              <w:left w:val="nil"/>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1 житель</w:t>
            </w:r>
          </w:p>
        </w:tc>
        <w:tc>
          <w:tcPr>
            <w:tcW w:w="1220" w:type="dxa"/>
            <w:tcBorders>
              <w:top w:val="nil"/>
              <w:left w:val="nil"/>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105</w:t>
            </w:r>
          </w:p>
        </w:tc>
        <w:tc>
          <w:tcPr>
            <w:tcW w:w="1752" w:type="dxa"/>
            <w:tcBorders>
              <w:top w:val="nil"/>
              <w:left w:val="nil"/>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25</w:t>
            </w:r>
          </w:p>
        </w:tc>
        <w:tc>
          <w:tcPr>
            <w:tcW w:w="0" w:type="auto"/>
            <w:tcBorders>
              <w:top w:val="nil"/>
              <w:left w:val="nil"/>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12,2</w:t>
            </w:r>
          </w:p>
        </w:tc>
      </w:tr>
      <w:tr w:rsidR="005B273F" w:rsidRPr="002C4067" w:rsidTr="005677AB">
        <w:trPr>
          <w:cantSplit/>
          <w:jc w:val="center"/>
        </w:trPr>
        <w:tc>
          <w:tcPr>
            <w:tcW w:w="0" w:type="auto"/>
            <w:vMerge/>
            <w:tcBorders>
              <w:left w:val="single" w:sz="4" w:space="0" w:color="auto"/>
              <w:bottom w:val="single" w:sz="4" w:space="0" w:color="auto"/>
              <w:right w:val="single" w:sz="4" w:space="0" w:color="auto"/>
            </w:tcBorders>
            <w:vAlign w:val="center"/>
          </w:tcPr>
          <w:p w:rsidR="00900E2D" w:rsidRPr="002C4067" w:rsidRDefault="00900E2D" w:rsidP="00E34AEA">
            <w:pPr>
              <w:pStyle w:val="afffffff0"/>
            </w:pPr>
          </w:p>
        </w:tc>
        <w:tc>
          <w:tcPr>
            <w:tcW w:w="4109" w:type="dxa"/>
            <w:tcBorders>
              <w:top w:val="nil"/>
              <w:left w:val="single" w:sz="4" w:space="0" w:color="auto"/>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То же, с заселенностью 20 м</w:t>
            </w:r>
            <w:r w:rsidRPr="002C4067">
              <w:rPr>
                <w:iCs/>
                <w:vertAlign w:val="superscript"/>
              </w:rPr>
              <w:t>2</w:t>
            </w:r>
            <w:r w:rsidRPr="002C4067">
              <w:rPr>
                <w:iCs/>
              </w:rPr>
              <w:t>/чел</w:t>
            </w:r>
          </w:p>
        </w:tc>
        <w:tc>
          <w:tcPr>
            <w:tcW w:w="1134" w:type="dxa"/>
            <w:tcBorders>
              <w:top w:val="nil"/>
              <w:left w:val="nil"/>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1 житель</w:t>
            </w:r>
          </w:p>
        </w:tc>
        <w:tc>
          <w:tcPr>
            <w:tcW w:w="1220" w:type="dxa"/>
            <w:tcBorders>
              <w:top w:val="nil"/>
              <w:left w:val="nil"/>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105</w:t>
            </w:r>
          </w:p>
        </w:tc>
        <w:tc>
          <w:tcPr>
            <w:tcW w:w="1752" w:type="dxa"/>
            <w:tcBorders>
              <w:top w:val="nil"/>
              <w:left w:val="nil"/>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20</w:t>
            </w:r>
          </w:p>
        </w:tc>
        <w:tc>
          <w:tcPr>
            <w:tcW w:w="0" w:type="auto"/>
            <w:tcBorders>
              <w:top w:val="nil"/>
              <w:left w:val="nil"/>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15,3</w:t>
            </w:r>
          </w:p>
        </w:tc>
      </w:tr>
      <w:tr w:rsidR="005B273F" w:rsidRPr="002C4067" w:rsidTr="005677AB">
        <w:trPr>
          <w:cantSplit/>
          <w:jc w:val="center"/>
        </w:trPr>
        <w:tc>
          <w:tcPr>
            <w:tcW w:w="0" w:type="auto"/>
            <w:tcBorders>
              <w:top w:val="nil"/>
              <w:left w:val="single" w:sz="4" w:space="0" w:color="auto"/>
              <w:bottom w:val="single" w:sz="4" w:space="0" w:color="auto"/>
              <w:right w:val="single" w:sz="4" w:space="0" w:color="auto"/>
            </w:tcBorders>
            <w:vAlign w:val="center"/>
          </w:tcPr>
          <w:p w:rsidR="00900E2D" w:rsidRPr="002C4067" w:rsidRDefault="00900E2D" w:rsidP="00E34AEA">
            <w:pPr>
              <w:pStyle w:val="afffffff0"/>
              <w:rPr>
                <w:iCs/>
              </w:rPr>
            </w:pPr>
            <w:r w:rsidRPr="002C4067">
              <w:rPr>
                <w:iCs/>
              </w:rPr>
              <w:t>2</w:t>
            </w:r>
          </w:p>
        </w:tc>
        <w:tc>
          <w:tcPr>
            <w:tcW w:w="4109" w:type="dxa"/>
            <w:tcBorders>
              <w:top w:val="nil"/>
              <w:left w:val="single" w:sz="4" w:space="0" w:color="auto"/>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То же, с умывальниками, мойками и душевыми</w:t>
            </w:r>
          </w:p>
        </w:tc>
        <w:tc>
          <w:tcPr>
            <w:tcW w:w="1134" w:type="dxa"/>
            <w:tcBorders>
              <w:top w:val="nil"/>
              <w:left w:val="nil"/>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1 житель</w:t>
            </w:r>
          </w:p>
        </w:tc>
        <w:tc>
          <w:tcPr>
            <w:tcW w:w="1220" w:type="dxa"/>
            <w:tcBorders>
              <w:top w:val="nil"/>
              <w:left w:val="nil"/>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85</w:t>
            </w:r>
          </w:p>
        </w:tc>
        <w:tc>
          <w:tcPr>
            <w:tcW w:w="1752" w:type="dxa"/>
            <w:tcBorders>
              <w:top w:val="nil"/>
              <w:left w:val="nil"/>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18</w:t>
            </w:r>
          </w:p>
        </w:tc>
        <w:tc>
          <w:tcPr>
            <w:tcW w:w="0" w:type="auto"/>
            <w:tcBorders>
              <w:top w:val="nil"/>
              <w:left w:val="nil"/>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13,8</w:t>
            </w:r>
          </w:p>
        </w:tc>
      </w:tr>
      <w:tr w:rsidR="005B273F" w:rsidRPr="002C4067" w:rsidTr="005677AB">
        <w:trPr>
          <w:cantSplit/>
          <w:jc w:val="center"/>
        </w:trPr>
        <w:tc>
          <w:tcPr>
            <w:tcW w:w="0" w:type="auto"/>
            <w:tcBorders>
              <w:top w:val="nil"/>
              <w:left w:val="single" w:sz="4" w:space="0" w:color="auto"/>
              <w:bottom w:val="single" w:sz="4" w:space="0" w:color="auto"/>
              <w:right w:val="single" w:sz="4" w:space="0" w:color="auto"/>
            </w:tcBorders>
            <w:vAlign w:val="center"/>
          </w:tcPr>
          <w:p w:rsidR="00900E2D" w:rsidRPr="002C4067" w:rsidRDefault="00900E2D" w:rsidP="00E34AEA">
            <w:pPr>
              <w:pStyle w:val="afffffff0"/>
              <w:rPr>
                <w:iCs/>
              </w:rPr>
            </w:pPr>
            <w:r w:rsidRPr="002C4067">
              <w:rPr>
                <w:iCs/>
              </w:rPr>
              <w:t>3</w:t>
            </w:r>
          </w:p>
        </w:tc>
        <w:tc>
          <w:tcPr>
            <w:tcW w:w="4109" w:type="dxa"/>
            <w:tcBorders>
              <w:top w:val="nil"/>
              <w:left w:val="single" w:sz="4" w:space="0" w:color="auto"/>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Гостиницы и пансионаты с душами во всех отдельных номерах</w:t>
            </w:r>
          </w:p>
        </w:tc>
        <w:tc>
          <w:tcPr>
            <w:tcW w:w="1134" w:type="dxa"/>
            <w:tcBorders>
              <w:top w:val="nil"/>
              <w:left w:val="nil"/>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1 проживающий</w:t>
            </w:r>
          </w:p>
        </w:tc>
        <w:tc>
          <w:tcPr>
            <w:tcW w:w="1220" w:type="dxa"/>
            <w:tcBorders>
              <w:top w:val="nil"/>
              <w:left w:val="nil"/>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70</w:t>
            </w:r>
          </w:p>
        </w:tc>
        <w:tc>
          <w:tcPr>
            <w:tcW w:w="1752" w:type="dxa"/>
            <w:tcBorders>
              <w:top w:val="nil"/>
              <w:left w:val="nil"/>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12</w:t>
            </w:r>
          </w:p>
        </w:tc>
        <w:tc>
          <w:tcPr>
            <w:tcW w:w="0" w:type="auto"/>
            <w:tcBorders>
              <w:top w:val="nil"/>
              <w:left w:val="nil"/>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17</w:t>
            </w:r>
          </w:p>
        </w:tc>
      </w:tr>
      <w:tr w:rsidR="005B273F" w:rsidRPr="002C4067" w:rsidTr="005677AB">
        <w:trPr>
          <w:cantSplit/>
          <w:jc w:val="center"/>
        </w:trPr>
        <w:tc>
          <w:tcPr>
            <w:tcW w:w="0" w:type="auto"/>
            <w:tcBorders>
              <w:top w:val="nil"/>
              <w:left w:val="single" w:sz="4" w:space="0" w:color="auto"/>
              <w:bottom w:val="single" w:sz="4" w:space="0" w:color="auto"/>
              <w:right w:val="single" w:sz="4" w:space="0" w:color="auto"/>
            </w:tcBorders>
            <w:vAlign w:val="center"/>
          </w:tcPr>
          <w:p w:rsidR="00900E2D" w:rsidRPr="002C4067" w:rsidRDefault="00900E2D" w:rsidP="00E34AEA">
            <w:pPr>
              <w:pStyle w:val="afffffff0"/>
              <w:rPr>
                <w:iCs/>
              </w:rPr>
            </w:pPr>
            <w:r w:rsidRPr="002C4067">
              <w:rPr>
                <w:iCs/>
              </w:rPr>
              <w:t>4</w:t>
            </w:r>
          </w:p>
        </w:tc>
        <w:tc>
          <w:tcPr>
            <w:tcW w:w="4109" w:type="dxa"/>
            <w:tcBorders>
              <w:top w:val="nil"/>
              <w:left w:val="single" w:sz="4" w:space="0" w:color="auto"/>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Больницы с санитарными узлами, приближенными к палатам</w:t>
            </w:r>
          </w:p>
        </w:tc>
        <w:tc>
          <w:tcPr>
            <w:tcW w:w="1134" w:type="dxa"/>
            <w:tcBorders>
              <w:top w:val="nil"/>
              <w:left w:val="nil"/>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1 больной</w:t>
            </w:r>
          </w:p>
        </w:tc>
        <w:tc>
          <w:tcPr>
            <w:tcW w:w="1220" w:type="dxa"/>
            <w:tcBorders>
              <w:top w:val="nil"/>
              <w:left w:val="nil"/>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90</w:t>
            </w:r>
          </w:p>
        </w:tc>
        <w:tc>
          <w:tcPr>
            <w:tcW w:w="1752" w:type="dxa"/>
            <w:tcBorders>
              <w:top w:val="nil"/>
              <w:left w:val="nil"/>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15</w:t>
            </w:r>
          </w:p>
        </w:tc>
        <w:tc>
          <w:tcPr>
            <w:tcW w:w="0" w:type="auto"/>
            <w:tcBorders>
              <w:top w:val="nil"/>
              <w:left w:val="nil"/>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17,5</w:t>
            </w:r>
          </w:p>
        </w:tc>
      </w:tr>
      <w:tr w:rsidR="005B273F" w:rsidRPr="002C4067" w:rsidTr="005677AB">
        <w:trPr>
          <w:cantSplit/>
          <w:jc w:val="center"/>
        </w:trPr>
        <w:tc>
          <w:tcPr>
            <w:tcW w:w="0" w:type="auto"/>
            <w:tcBorders>
              <w:top w:val="nil"/>
              <w:left w:val="single" w:sz="4" w:space="0" w:color="auto"/>
              <w:bottom w:val="single" w:sz="4" w:space="0" w:color="auto"/>
              <w:right w:val="single" w:sz="4" w:space="0" w:color="auto"/>
            </w:tcBorders>
            <w:vAlign w:val="center"/>
          </w:tcPr>
          <w:p w:rsidR="00900E2D" w:rsidRPr="002C4067" w:rsidRDefault="00900E2D" w:rsidP="00E34AEA">
            <w:pPr>
              <w:pStyle w:val="afffffff0"/>
              <w:rPr>
                <w:iCs/>
              </w:rPr>
            </w:pPr>
            <w:r w:rsidRPr="002C4067">
              <w:rPr>
                <w:iCs/>
              </w:rPr>
              <w:t>5</w:t>
            </w:r>
          </w:p>
        </w:tc>
        <w:tc>
          <w:tcPr>
            <w:tcW w:w="4109" w:type="dxa"/>
            <w:tcBorders>
              <w:top w:val="nil"/>
              <w:left w:val="single" w:sz="4" w:space="0" w:color="auto"/>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Поликлиники и амбулатории</w:t>
            </w:r>
          </w:p>
        </w:tc>
        <w:tc>
          <w:tcPr>
            <w:tcW w:w="1134" w:type="dxa"/>
            <w:tcBorders>
              <w:top w:val="nil"/>
              <w:left w:val="nil"/>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1 больной в смену</w:t>
            </w:r>
          </w:p>
        </w:tc>
        <w:tc>
          <w:tcPr>
            <w:tcW w:w="1220" w:type="dxa"/>
            <w:tcBorders>
              <w:top w:val="nil"/>
              <w:left w:val="nil"/>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5,2</w:t>
            </w:r>
          </w:p>
        </w:tc>
        <w:tc>
          <w:tcPr>
            <w:tcW w:w="1752" w:type="dxa"/>
            <w:tcBorders>
              <w:top w:val="nil"/>
              <w:left w:val="nil"/>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13</w:t>
            </w:r>
          </w:p>
        </w:tc>
        <w:tc>
          <w:tcPr>
            <w:tcW w:w="0" w:type="auto"/>
            <w:tcBorders>
              <w:top w:val="nil"/>
              <w:left w:val="nil"/>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1,5</w:t>
            </w:r>
          </w:p>
        </w:tc>
      </w:tr>
      <w:tr w:rsidR="005B273F" w:rsidRPr="002C4067" w:rsidTr="005677AB">
        <w:trPr>
          <w:cantSplit/>
          <w:jc w:val="center"/>
        </w:trPr>
        <w:tc>
          <w:tcPr>
            <w:tcW w:w="0" w:type="auto"/>
            <w:tcBorders>
              <w:top w:val="nil"/>
              <w:left w:val="single" w:sz="4" w:space="0" w:color="auto"/>
              <w:bottom w:val="single" w:sz="4" w:space="0" w:color="auto"/>
              <w:right w:val="single" w:sz="4" w:space="0" w:color="auto"/>
            </w:tcBorders>
            <w:vAlign w:val="center"/>
          </w:tcPr>
          <w:p w:rsidR="00900E2D" w:rsidRPr="002C4067" w:rsidRDefault="00900E2D" w:rsidP="00E34AEA">
            <w:pPr>
              <w:pStyle w:val="afffffff0"/>
              <w:rPr>
                <w:iCs/>
              </w:rPr>
            </w:pPr>
            <w:r w:rsidRPr="002C4067">
              <w:rPr>
                <w:iCs/>
              </w:rPr>
              <w:t>6</w:t>
            </w:r>
          </w:p>
        </w:tc>
        <w:tc>
          <w:tcPr>
            <w:tcW w:w="4109" w:type="dxa"/>
            <w:tcBorders>
              <w:top w:val="nil"/>
              <w:left w:val="single" w:sz="4" w:space="0" w:color="auto"/>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Детские ясли и сады с дневным пребыванием детей и столовыми на полуфабрикатах</w:t>
            </w:r>
          </w:p>
        </w:tc>
        <w:tc>
          <w:tcPr>
            <w:tcW w:w="1134" w:type="dxa"/>
            <w:tcBorders>
              <w:top w:val="nil"/>
              <w:left w:val="nil"/>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1 ребенок</w:t>
            </w:r>
          </w:p>
        </w:tc>
        <w:tc>
          <w:tcPr>
            <w:tcW w:w="1220" w:type="dxa"/>
            <w:tcBorders>
              <w:top w:val="nil"/>
              <w:left w:val="nil"/>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11,5</w:t>
            </w:r>
          </w:p>
        </w:tc>
        <w:tc>
          <w:tcPr>
            <w:tcW w:w="1752" w:type="dxa"/>
            <w:tcBorders>
              <w:top w:val="nil"/>
              <w:left w:val="nil"/>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10</w:t>
            </w:r>
          </w:p>
        </w:tc>
        <w:tc>
          <w:tcPr>
            <w:tcW w:w="0" w:type="auto"/>
            <w:tcBorders>
              <w:top w:val="nil"/>
              <w:left w:val="nil"/>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3,1</w:t>
            </w:r>
          </w:p>
        </w:tc>
      </w:tr>
      <w:tr w:rsidR="005B273F" w:rsidRPr="002C4067" w:rsidTr="005677AB">
        <w:trPr>
          <w:cantSplit/>
          <w:jc w:val="center"/>
        </w:trPr>
        <w:tc>
          <w:tcPr>
            <w:tcW w:w="0" w:type="auto"/>
            <w:tcBorders>
              <w:top w:val="nil"/>
              <w:left w:val="single" w:sz="4" w:space="0" w:color="auto"/>
              <w:bottom w:val="single" w:sz="4" w:space="0" w:color="auto"/>
              <w:right w:val="single" w:sz="4" w:space="0" w:color="auto"/>
            </w:tcBorders>
            <w:vAlign w:val="center"/>
          </w:tcPr>
          <w:p w:rsidR="00900E2D" w:rsidRPr="002C4067" w:rsidRDefault="00900E2D" w:rsidP="00E34AEA">
            <w:pPr>
              <w:pStyle w:val="afffffff0"/>
              <w:rPr>
                <w:iCs/>
              </w:rPr>
            </w:pPr>
            <w:r w:rsidRPr="002C4067">
              <w:rPr>
                <w:iCs/>
              </w:rPr>
              <w:t>7</w:t>
            </w:r>
          </w:p>
        </w:tc>
        <w:tc>
          <w:tcPr>
            <w:tcW w:w="4109" w:type="dxa"/>
            <w:tcBorders>
              <w:top w:val="nil"/>
              <w:left w:val="single" w:sz="4" w:space="0" w:color="auto"/>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Административные здания</w:t>
            </w:r>
          </w:p>
        </w:tc>
        <w:tc>
          <w:tcPr>
            <w:tcW w:w="1134" w:type="dxa"/>
            <w:tcBorders>
              <w:top w:val="nil"/>
              <w:left w:val="nil"/>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1 работающий</w:t>
            </w:r>
          </w:p>
        </w:tc>
        <w:tc>
          <w:tcPr>
            <w:tcW w:w="1220" w:type="dxa"/>
            <w:tcBorders>
              <w:top w:val="nil"/>
              <w:left w:val="nil"/>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5</w:t>
            </w:r>
          </w:p>
        </w:tc>
        <w:tc>
          <w:tcPr>
            <w:tcW w:w="1752" w:type="dxa"/>
            <w:tcBorders>
              <w:top w:val="nil"/>
              <w:left w:val="nil"/>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10</w:t>
            </w:r>
          </w:p>
        </w:tc>
        <w:tc>
          <w:tcPr>
            <w:tcW w:w="0" w:type="auto"/>
            <w:tcBorders>
              <w:top w:val="nil"/>
              <w:left w:val="nil"/>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1,3</w:t>
            </w:r>
          </w:p>
        </w:tc>
      </w:tr>
      <w:tr w:rsidR="005B273F" w:rsidRPr="002C4067" w:rsidTr="005677AB">
        <w:trPr>
          <w:cantSplit/>
          <w:jc w:val="center"/>
        </w:trPr>
        <w:tc>
          <w:tcPr>
            <w:tcW w:w="0" w:type="auto"/>
            <w:tcBorders>
              <w:top w:val="nil"/>
              <w:left w:val="single" w:sz="4" w:space="0" w:color="auto"/>
              <w:bottom w:val="single" w:sz="4" w:space="0" w:color="auto"/>
              <w:right w:val="single" w:sz="4" w:space="0" w:color="auto"/>
            </w:tcBorders>
            <w:vAlign w:val="center"/>
          </w:tcPr>
          <w:p w:rsidR="00900E2D" w:rsidRPr="002C4067" w:rsidRDefault="00900E2D" w:rsidP="00E34AEA">
            <w:pPr>
              <w:pStyle w:val="afffffff0"/>
              <w:rPr>
                <w:iCs/>
              </w:rPr>
            </w:pPr>
            <w:r w:rsidRPr="002C4067">
              <w:rPr>
                <w:iCs/>
              </w:rPr>
              <w:t>8</w:t>
            </w:r>
          </w:p>
        </w:tc>
        <w:tc>
          <w:tcPr>
            <w:tcW w:w="4109" w:type="dxa"/>
            <w:tcBorders>
              <w:top w:val="nil"/>
              <w:left w:val="single" w:sz="4" w:space="0" w:color="auto"/>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Общеобразовательные школы с душевыми при гимнастических залах и столовыми на полуфабрикатах</w:t>
            </w:r>
          </w:p>
        </w:tc>
        <w:tc>
          <w:tcPr>
            <w:tcW w:w="1134" w:type="dxa"/>
            <w:tcBorders>
              <w:top w:val="nil"/>
              <w:left w:val="nil"/>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1 учащийся</w:t>
            </w:r>
          </w:p>
        </w:tc>
        <w:tc>
          <w:tcPr>
            <w:tcW w:w="1220" w:type="dxa"/>
            <w:tcBorders>
              <w:top w:val="nil"/>
              <w:left w:val="nil"/>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3</w:t>
            </w:r>
          </w:p>
        </w:tc>
        <w:tc>
          <w:tcPr>
            <w:tcW w:w="1752" w:type="dxa"/>
            <w:tcBorders>
              <w:top w:val="nil"/>
              <w:left w:val="nil"/>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10</w:t>
            </w:r>
          </w:p>
        </w:tc>
        <w:tc>
          <w:tcPr>
            <w:tcW w:w="0" w:type="auto"/>
            <w:tcBorders>
              <w:top w:val="nil"/>
              <w:left w:val="nil"/>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0,8</w:t>
            </w:r>
          </w:p>
        </w:tc>
      </w:tr>
      <w:tr w:rsidR="005B273F" w:rsidRPr="002C4067" w:rsidTr="005677AB">
        <w:trPr>
          <w:cantSplit/>
          <w:jc w:val="center"/>
        </w:trPr>
        <w:tc>
          <w:tcPr>
            <w:tcW w:w="0" w:type="auto"/>
            <w:tcBorders>
              <w:top w:val="nil"/>
              <w:left w:val="single" w:sz="4" w:space="0" w:color="auto"/>
              <w:bottom w:val="single" w:sz="4" w:space="0" w:color="auto"/>
              <w:right w:val="single" w:sz="4" w:space="0" w:color="auto"/>
            </w:tcBorders>
            <w:vAlign w:val="center"/>
          </w:tcPr>
          <w:p w:rsidR="00900E2D" w:rsidRPr="002C4067" w:rsidRDefault="00900E2D" w:rsidP="00E34AEA">
            <w:pPr>
              <w:pStyle w:val="afffffff0"/>
              <w:rPr>
                <w:iCs/>
              </w:rPr>
            </w:pPr>
            <w:r w:rsidRPr="002C4067">
              <w:rPr>
                <w:iCs/>
              </w:rPr>
              <w:t>9</w:t>
            </w:r>
          </w:p>
        </w:tc>
        <w:tc>
          <w:tcPr>
            <w:tcW w:w="4109" w:type="dxa"/>
            <w:tcBorders>
              <w:top w:val="nil"/>
              <w:left w:val="single" w:sz="4" w:space="0" w:color="auto"/>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Физкультурно-оздоровительные комплексы</w:t>
            </w:r>
          </w:p>
        </w:tc>
        <w:tc>
          <w:tcPr>
            <w:tcW w:w="1134" w:type="dxa"/>
            <w:tcBorders>
              <w:top w:val="nil"/>
              <w:left w:val="nil"/>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1 человек</w:t>
            </w:r>
          </w:p>
        </w:tc>
        <w:tc>
          <w:tcPr>
            <w:tcW w:w="1220" w:type="dxa"/>
            <w:tcBorders>
              <w:top w:val="nil"/>
              <w:left w:val="nil"/>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30</w:t>
            </w:r>
          </w:p>
        </w:tc>
        <w:tc>
          <w:tcPr>
            <w:tcW w:w="1752" w:type="dxa"/>
            <w:tcBorders>
              <w:top w:val="nil"/>
              <w:left w:val="nil"/>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5</w:t>
            </w:r>
          </w:p>
        </w:tc>
        <w:tc>
          <w:tcPr>
            <w:tcW w:w="0" w:type="auto"/>
            <w:tcBorders>
              <w:top w:val="nil"/>
              <w:left w:val="nil"/>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17,5</w:t>
            </w:r>
          </w:p>
        </w:tc>
      </w:tr>
      <w:tr w:rsidR="005B273F" w:rsidRPr="002C4067" w:rsidTr="005677AB">
        <w:trPr>
          <w:cantSplit/>
          <w:jc w:val="center"/>
        </w:trPr>
        <w:tc>
          <w:tcPr>
            <w:tcW w:w="0" w:type="auto"/>
            <w:tcBorders>
              <w:top w:val="nil"/>
              <w:left w:val="single" w:sz="4" w:space="0" w:color="auto"/>
              <w:bottom w:val="single" w:sz="4" w:space="0" w:color="auto"/>
              <w:right w:val="single" w:sz="4" w:space="0" w:color="auto"/>
            </w:tcBorders>
            <w:vAlign w:val="center"/>
          </w:tcPr>
          <w:p w:rsidR="00900E2D" w:rsidRPr="002C4067" w:rsidRDefault="00900E2D" w:rsidP="00E34AEA">
            <w:pPr>
              <w:pStyle w:val="afffffff0"/>
              <w:rPr>
                <w:iCs/>
              </w:rPr>
            </w:pPr>
            <w:r w:rsidRPr="002C4067">
              <w:rPr>
                <w:iCs/>
              </w:rPr>
              <w:lastRenderedPageBreak/>
              <w:t>10</w:t>
            </w:r>
          </w:p>
        </w:tc>
        <w:tc>
          <w:tcPr>
            <w:tcW w:w="4109" w:type="dxa"/>
            <w:tcBorders>
              <w:top w:val="nil"/>
              <w:left w:val="single" w:sz="4" w:space="0" w:color="auto"/>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 xml:space="preserve">Предприятия общественного питания для приготовления </w:t>
            </w:r>
            <w:r w:rsidR="00E34AEA" w:rsidRPr="002C4067">
              <w:rPr>
                <w:iCs/>
              </w:rPr>
              <w:t>пищи,</w:t>
            </w:r>
            <w:r w:rsidRPr="002C4067">
              <w:rPr>
                <w:iCs/>
              </w:rPr>
              <w:t xml:space="preserve"> реализуемой в обеденном зале</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1 посетитель</w:t>
            </w:r>
          </w:p>
        </w:tc>
        <w:tc>
          <w:tcPr>
            <w:tcW w:w="1220" w:type="dxa"/>
            <w:tcBorders>
              <w:top w:val="nil"/>
              <w:left w:val="single" w:sz="4" w:space="0" w:color="auto"/>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12</w:t>
            </w:r>
          </w:p>
        </w:tc>
        <w:tc>
          <w:tcPr>
            <w:tcW w:w="1752" w:type="dxa"/>
            <w:tcBorders>
              <w:top w:val="nil"/>
              <w:left w:val="single" w:sz="4" w:space="0" w:color="auto"/>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10</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3,2</w:t>
            </w:r>
          </w:p>
        </w:tc>
      </w:tr>
      <w:tr w:rsidR="005B273F" w:rsidRPr="002C4067" w:rsidTr="005677AB">
        <w:trPr>
          <w:cantSplit/>
          <w:jc w:val="center"/>
        </w:trPr>
        <w:tc>
          <w:tcPr>
            <w:tcW w:w="0" w:type="auto"/>
            <w:tcBorders>
              <w:top w:val="nil"/>
              <w:left w:val="single" w:sz="4" w:space="0" w:color="auto"/>
              <w:bottom w:val="single" w:sz="4" w:space="0" w:color="auto"/>
              <w:right w:val="single" w:sz="4" w:space="0" w:color="auto"/>
            </w:tcBorders>
            <w:vAlign w:val="center"/>
          </w:tcPr>
          <w:p w:rsidR="00900E2D" w:rsidRPr="002C4067" w:rsidRDefault="00900E2D" w:rsidP="00E34AEA">
            <w:pPr>
              <w:pStyle w:val="afffffff0"/>
              <w:rPr>
                <w:iCs/>
              </w:rPr>
            </w:pPr>
            <w:r w:rsidRPr="002C4067">
              <w:rPr>
                <w:iCs/>
              </w:rPr>
              <w:t>11</w:t>
            </w:r>
          </w:p>
        </w:tc>
        <w:tc>
          <w:tcPr>
            <w:tcW w:w="4109" w:type="dxa"/>
            <w:tcBorders>
              <w:top w:val="nil"/>
              <w:left w:val="single" w:sz="4" w:space="0" w:color="auto"/>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Магазины продовольственные</w:t>
            </w:r>
          </w:p>
        </w:tc>
        <w:tc>
          <w:tcPr>
            <w:tcW w:w="1134" w:type="dxa"/>
            <w:tcBorders>
              <w:top w:val="nil"/>
              <w:left w:val="nil"/>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1 работающий</w:t>
            </w:r>
          </w:p>
        </w:tc>
        <w:tc>
          <w:tcPr>
            <w:tcW w:w="1220" w:type="dxa"/>
            <w:tcBorders>
              <w:top w:val="nil"/>
              <w:left w:val="nil"/>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12</w:t>
            </w:r>
          </w:p>
        </w:tc>
        <w:tc>
          <w:tcPr>
            <w:tcW w:w="1752" w:type="dxa"/>
            <w:tcBorders>
              <w:top w:val="nil"/>
              <w:left w:val="nil"/>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30</w:t>
            </w:r>
          </w:p>
        </w:tc>
        <w:tc>
          <w:tcPr>
            <w:tcW w:w="0" w:type="auto"/>
            <w:tcBorders>
              <w:top w:val="nil"/>
              <w:left w:val="nil"/>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1,1</w:t>
            </w:r>
          </w:p>
        </w:tc>
      </w:tr>
      <w:tr w:rsidR="005B273F" w:rsidRPr="002C4067" w:rsidTr="005677AB">
        <w:trPr>
          <w:cantSplit/>
          <w:jc w:val="center"/>
        </w:trPr>
        <w:tc>
          <w:tcPr>
            <w:tcW w:w="0" w:type="auto"/>
            <w:tcBorders>
              <w:top w:val="nil"/>
              <w:left w:val="single" w:sz="4" w:space="0" w:color="auto"/>
              <w:bottom w:val="single" w:sz="4" w:space="0" w:color="auto"/>
              <w:right w:val="single" w:sz="4" w:space="0" w:color="auto"/>
            </w:tcBorders>
            <w:vAlign w:val="center"/>
          </w:tcPr>
          <w:p w:rsidR="00900E2D" w:rsidRPr="002C4067" w:rsidRDefault="00900E2D" w:rsidP="00E34AEA">
            <w:pPr>
              <w:pStyle w:val="afffffff0"/>
              <w:rPr>
                <w:iCs/>
              </w:rPr>
            </w:pPr>
            <w:r w:rsidRPr="002C4067">
              <w:rPr>
                <w:iCs/>
              </w:rPr>
              <w:t>12</w:t>
            </w:r>
          </w:p>
        </w:tc>
        <w:tc>
          <w:tcPr>
            <w:tcW w:w="4109" w:type="dxa"/>
            <w:tcBorders>
              <w:top w:val="nil"/>
              <w:left w:val="single" w:sz="4" w:space="0" w:color="auto"/>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Магазины промтоварные</w:t>
            </w:r>
          </w:p>
        </w:tc>
        <w:tc>
          <w:tcPr>
            <w:tcW w:w="1134" w:type="dxa"/>
            <w:tcBorders>
              <w:top w:val="nil"/>
              <w:left w:val="nil"/>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То же</w:t>
            </w:r>
          </w:p>
        </w:tc>
        <w:tc>
          <w:tcPr>
            <w:tcW w:w="1220" w:type="dxa"/>
            <w:tcBorders>
              <w:top w:val="nil"/>
              <w:left w:val="nil"/>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8</w:t>
            </w:r>
          </w:p>
        </w:tc>
        <w:tc>
          <w:tcPr>
            <w:tcW w:w="1752" w:type="dxa"/>
            <w:tcBorders>
              <w:top w:val="nil"/>
              <w:left w:val="nil"/>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30</w:t>
            </w:r>
          </w:p>
        </w:tc>
        <w:tc>
          <w:tcPr>
            <w:tcW w:w="0" w:type="auto"/>
            <w:tcBorders>
              <w:top w:val="nil"/>
              <w:left w:val="nil"/>
              <w:bottom w:val="single" w:sz="4" w:space="0" w:color="auto"/>
              <w:right w:val="single" w:sz="4" w:space="0" w:color="auto"/>
            </w:tcBorders>
            <w:shd w:val="clear" w:color="auto" w:fill="auto"/>
            <w:vAlign w:val="center"/>
            <w:hideMark/>
          </w:tcPr>
          <w:p w:rsidR="00900E2D" w:rsidRPr="002C4067" w:rsidRDefault="00900E2D" w:rsidP="00E34AEA">
            <w:pPr>
              <w:pStyle w:val="afffffff0"/>
              <w:rPr>
                <w:iCs/>
              </w:rPr>
            </w:pPr>
            <w:r w:rsidRPr="002C4067">
              <w:rPr>
                <w:iCs/>
              </w:rPr>
              <w:t>0,7</w:t>
            </w:r>
          </w:p>
        </w:tc>
      </w:tr>
    </w:tbl>
    <w:p w:rsidR="00900E2D" w:rsidRPr="002C4067" w:rsidRDefault="00900E2D" w:rsidP="008D352E">
      <w:pPr>
        <w:pStyle w:val="affffffe"/>
      </w:pPr>
      <w:r w:rsidRPr="002C4067">
        <w:t>Примечания:</w:t>
      </w:r>
    </w:p>
    <w:p w:rsidR="00213A8B" w:rsidRPr="002C4067" w:rsidRDefault="00E34AEA" w:rsidP="008D352E">
      <w:pPr>
        <w:pStyle w:val="affffffe"/>
      </w:pPr>
      <w:r>
        <w:t xml:space="preserve">- </w:t>
      </w:r>
      <w:r w:rsidR="000F34E7" w:rsidRPr="002C4067">
        <w:t>н</w:t>
      </w:r>
      <w:r w:rsidR="00213A8B" w:rsidRPr="002C4067">
        <w:t>ормы расхода воды установлены для основных потребителей и включают все дополнительные расходы (обслуживающим персоналом, душевыми для обслуживания персонала, посетителя</w:t>
      </w:r>
      <w:r w:rsidR="00900E2D" w:rsidRPr="002C4067">
        <w:t>ми, на уборку помещений и т.п.);</w:t>
      </w:r>
    </w:p>
    <w:p w:rsidR="00213A8B" w:rsidRDefault="00E34AEA" w:rsidP="008D352E">
      <w:pPr>
        <w:pStyle w:val="affffffe"/>
      </w:pPr>
      <w:r>
        <w:t xml:space="preserve">- </w:t>
      </w:r>
      <w:r w:rsidR="000F34E7" w:rsidRPr="002C4067">
        <w:t>д</w:t>
      </w:r>
      <w:r w:rsidR="00213A8B" w:rsidRPr="002C4067">
        <w:t>ля водопотребителей гражданских зданий, сооружений и гражданских зданий, сооружений и помещений, не указанных в настоящей таблице, нормы расхода воды следует принимать согласно настоящему приложению для потребителей, аналогичных по характеру водопотребления.</w:t>
      </w:r>
    </w:p>
    <w:p w:rsidR="00A14618" w:rsidRPr="002C4067" w:rsidRDefault="000F34E7" w:rsidP="00E34AEA">
      <w:pPr>
        <w:pStyle w:val="a1"/>
      </w:pPr>
      <w:bookmarkStart w:id="387" w:name="_Toc162259237"/>
      <w:bookmarkStart w:id="388" w:name="_Toc165985123"/>
      <w:bookmarkStart w:id="389" w:name="_Toc205122267"/>
      <w:r w:rsidRPr="002C4067">
        <w:rPr>
          <w:rStyle w:val="ed"/>
        </w:rPr>
        <w:t>П</w:t>
      </w:r>
      <w:r w:rsidR="00274C31" w:rsidRPr="002C4067">
        <w:rPr>
          <w:rStyle w:val="ed"/>
        </w:rPr>
        <w:t>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387"/>
      <w:bookmarkEnd w:id="388"/>
      <w:bookmarkEnd w:id="389"/>
    </w:p>
    <w:p w:rsidR="007E7181" w:rsidRPr="002C4067" w:rsidRDefault="00E15079" w:rsidP="00FA1C46">
      <w:pPr>
        <w:pStyle w:val="aff2"/>
      </w:pPr>
      <w:r w:rsidRPr="002C4067">
        <w:rPr>
          <w:lang w:eastAsia="ru-RU"/>
        </w:rPr>
        <w:t xml:space="preserve">Планом развития </w:t>
      </w:r>
      <w:r w:rsidR="000E3BA2">
        <w:rPr>
          <w:lang w:eastAsia="ru-RU"/>
        </w:rPr>
        <w:t>округа</w:t>
      </w:r>
      <w:r w:rsidR="000B1CF9">
        <w:rPr>
          <w:lang w:eastAsia="ru-RU"/>
        </w:rPr>
        <w:t xml:space="preserve"> </w:t>
      </w:r>
      <w:r w:rsidRPr="002C4067">
        <w:rPr>
          <w:lang w:eastAsia="ru-RU"/>
        </w:rPr>
        <w:t xml:space="preserve">предусматривается новое жилищное строительство, размещаемое на территориях существующей застройки путем реконструкции и создания новой современной застройки, обеспечивающей комфортные условия проживания. </w:t>
      </w:r>
    </w:p>
    <w:p w:rsidR="005E64D8" w:rsidRPr="002C4067" w:rsidRDefault="005E64D8" w:rsidP="00FA1C46">
      <w:pPr>
        <w:pStyle w:val="aff2"/>
      </w:pPr>
      <w:r w:rsidRPr="002C4067">
        <w:t xml:space="preserve">Существующая и перспективная тепловая нагрузка источников централизованного теплоснабжения приведена в таблице </w:t>
      </w:r>
      <w:r w:rsidR="008511AE">
        <w:t>51</w:t>
      </w:r>
      <w:r w:rsidRPr="002C4067">
        <w:t>. Перспективная тепловая нагрузка источник</w:t>
      </w:r>
      <w:r w:rsidR="000B1CF9">
        <w:t>а</w:t>
      </w:r>
      <w:r w:rsidRPr="002C4067">
        <w:t xml:space="preserve"> теплоснабжения была рассчитана с учетом планов по реконструкции системы теплоснабжения, рассмотренных в </w:t>
      </w:r>
      <w:r w:rsidR="004F75D3">
        <w:t>разделах</w:t>
      </w:r>
      <w:r w:rsidRPr="002C4067">
        <w:t xml:space="preserve"> 5, 7 и 8 настоящих Обосновывающих материалов.</w:t>
      </w:r>
    </w:p>
    <w:p w:rsidR="002904CC" w:rsidRDefault="002904CC" w:rsidP="00FB3DF5">
      <w:pPr>
        <w:pStyle w:val="afffffffa"/>
      </w:pPr>
      <w:r>
        <w:br w:type="page"/>
      </w:r>
    </w:p>
    <w:p w:rsidR="00866DD0" w:rsidRPr="002C4067" w:rsidRDefault="000B1CF9" w:rsidP="00FB3DF5">
      <w:pPr>
        <w:pStyle w:val="afffffffa"/>
      </w:pPr>
      <w:r w:rsidRPr="002C4067">
        <w:lastRenderedPageBreak/>
        <w:t xml:space="preserve">Таблица </w:t>
      </w:r>
      <w:r w:rsidR="00827E3F">
        <w:rPr>
          <w:noProof/>
        </w:rPr>
        <w:fldChar w:fldCharType="begin"/>
      </w:r>
      <w:r w:rsidR="00A95700">
        <w:rPr>
          <w:noProof/>
        </w:rPr>
        <w:instrText xml:space="preserve"> SEQ Таблица \* ARABIC </w:instrText>
      </w:r>
      <w:r w:rsidR="00827E3F">
        <w:rPr>
          <w:noProof/>
        </w:rPr>
        <w:fldChar w:fldCharType="separate"/>
      </w:r>
      <w:r w:rsidR="00C83B43">
        <w:rPr>
          <w:noProof/>
        </w:rPr>
        <w:t>51</w:t>
      </w:r>
      <w:r w:rsidR="00827E3F">
        <w:rPr>
          <w:noProof/>
        </w:rPr>
        <w:fldChar w:fldCharType="end"/>
      </w:r>
      <w:r>
        <w:rPr>
          <w:noProof/>
        </w:rPr>
        <w:t xml:space="preserve"> </w:t>
      </w:r>
      <w:r w:rsidRPr="002C4067">
        <w:t>–</w:t>
      </w:r>
      <w:r>
        <w:t xml:space="preserve"> </w:t>
      </w:r>
      <w:r w:rsidR="00866DD0" w:rsidRPr="002C4067">
        <w:t>Прогноз суммарного потребления тепловой энергии и прирост спроса на тепловую мощность</w:t>
      </w:r>
      <w:r w:rsidR="00145662" w:rsidRPr="002C4067">
        <w:t>, Гкал/час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tblPr>
      <w:tblGrid>
        <w:gridCol w:w="547"/>
        <w:gridCol w:w="2964"/>
        <w:gridCol w:w="992"/>
        <w:gridCol w:w="992"/>
        <w:gridCol w:w="992"/>
        <w:gridCol w:w="992"/>
        <w:gridCol w:w="994"/>
        <w:gridCol w:w="990"/>
        <w:gridCol w:w="959"/>
      </w:tblGrid>
      <w:tr w:rsidR="005B21CE" w:rsidRPr="004F75D3" w:rsidTr="005C51E1">
        <w:trPr>
          <w:cantSplit/>
          <w:tblHeader/>
        </w:trPr>
        <w:tc>
          <w:tcPr>
            <w:tcW w:w="262" w:type="pct"/>
            <w:shd w:val="clear" w:color="auto" w:fill="FFFFFF"/>
            <w:vAlign w:val="center"/>
            <w:hideMark/>
          </w:tcPr>
          <w:p w:rsidR="001B152E" w:rsidRPr="004F75D3" w:rsidRDefault="001B152E" w:rsidP="001B152E">
            <w:pPr>
              <w:pStyle w:val="afffffff0"/>
              <w:ind w:left="-142" w:right="-109"/>
              <w:rPr>
                <w:b/>
              </w:rPr>
            </w:pPr>
            <w:r w:rsidRPr="004F75D3">
              <w:rPr>
                <w:b/>
              </w:rPr>
              <w:t>п/п</w:t>
            </w:r>
          </w:p>
        </w:tc>
        <w:tc>
          <w:tcPr>
            <w:tcW w:w="1422" w:type="pct"/>
            <w:shd w:val="clear" w:color="auto" w:fill="FFFFFF"/>
            <w:vAlign w:val="center"/>
            <w:hideMark/>
          </w:tcPr>
          <w:p w:rsidR="001B152E" w:rsidRPr="004F75D3" w:rsidRDefault="001B152E" w:rsidP="001B152E">
            <w:pPr>
              <w:pStyle w:val="afffffff0"/>
              <w:rPr>
                <w:b/>
              </w:rPr>
            </w:pPr>
            <w:r w:rsidRPr="004F75D3">
              <w:rPr>
                <w:b/>
              </w:rPr>
              <w:t>Котельная</w:t>
            </w:r>
          </w:p>
        </w:tc>
        <w:tc>
          <w:tcPr>
            <w:tcW w:w="476" w:type="pct"/>
            <w:shd w:val="clear" w:color="auto" w:fill="FFFFFF"/>
            <w:vAlign w:val="center"/>
          </w:tcPr>
          <w:p w:rsidR="001B152E" w:rsidRPr="004F75D3" w:rsidRDefault="001B152E" w:rsidP="001B152E">
            <w:pPr>
              <w:pStyle w:val="afffffff0"/>
              <w:rPr>
                <w:b/>
              </w:rPr>
            </w:pPr>
            <w:r w:rsidRPr="00635BCB">
              <w:rPr>
                <w:b/>
                <w:lang w:eastAsia="ru-RU"/>
              </w:rPr>
              <w:t>202</w:t>
            </w:r>
            <w:r>
              <w:rPr>
                <w:b/>
                <w:lang w:eastAsia="ru-RU"/>
              </w:rPr>
              <w:t>5</w:t>
            </w:r>
            <w:r w:rsidRPr="00635BCB">
              <w:rPr>
                <w:b/>
                <w:lang w:eastAsia="ru-RU"/>
              </w:rPr>
              <w:t xml:space="preserve"> год</w:t>
            </w:r>
          </w:p>
        </w:tc>
        <w:tc>
          <w:tcPr>
            <w:tcW w:w="476" w:type="pct"/>
            <w:tcBorders>
              <w:top w:val="single" w:sz="8" w:space="0" w:color="auto"/>
              <w:left w:val="single" w:sz="8" w:space="0" w:color="auto"/>
              <w:right w:val="single" w:sz="4" w:space="0" w:color="auto"/>
            </w:tcBorders>
            <w:shd w:val="clear" w:color="auto" w:fill="FFFFFF"/>
            <w:noWrap/>
            <w:vAlign w:val="center"/>
          </w:tcPr>
          <w:p w:rsidR="001B152E" w:rsidRPr="004F75D3" w:rsidRDefault="001B152E" w:rsidP="001B152E">
            <w:pPr>
              <w:pStyle w:val="afffffff0"/>
              <w:rPr>
                <w:b/>
              </w:rPr>
            </w:pPr>
            <w:r w:rsidRPr="00635BCB">
              <w:rPr>
                <w:b/>
                <w:lang w:eastAsia="ru-RU"/>
              </w:rPr>
              <w:t>202</w:t>
            </w:r>
            <w:r>
              <w:rPr>
                <w:b/>
                <w:lang w:eastAsia="ru-RU"/>
              </w:rPr>
              <w:t>6</w:t>
            </w:r>
            <w:r w:rsidRPr="00635BCB">
              <w:rPr>
                <w:b/>
                <w:lang w:eastAsia="ru-RU"/>
              </w:rPr>
              <w:t xml:space="preserve"> год</w:t>
            </w:r>
          </w:p>
        </w:tc>
        <w:tc>
          <w:tcPr>
            <w:tcW w:w="476" w:type="pct"/>
            <w:tcBorders>
              <w:top w:val="single" w:sz="8" w:space="0" w:color="auto"/>
              <w:left w:val="single" w:sz="4" w:space="0" w:color="auto"/>
              <w:right w:val="nil"/>
            </w:tcBorders>
            <w:shd w:val="clear" w:color="auto" w:fill="FFFFFF"/>
            <w:vAlign w:val="center"/>
          </w:tcPr>
          <w:p w:rsidR="001B152E" w:rsidRPr="004F75D3" w:rsidRDefault="001B152E" w:rsidP="001B152E">
            <w:pPr>
              <w:pStyle w:val="afffffff0"/>
              <w:rPr>
                <w:b/>
              </w:rPr>
            </w:pPr>
            <w:r w:rsidRPr="00635BCB">
              <w:rPr>
                <w:b/>
                <w:lang w:eastAsia="ru-RU"/>
              </w:rPr>
              <w:t>202</w:t>
            </w:r>
            <w:r>
              <w:rPr>
                <w:b/>
                <w:lang w:eastAsia="ru-RU"/>
              </w:rPr>
              <w:t>7</w:t>
            </w:r>
            <w:r w:rsidRPr="00635BCB">
              <w:rPr>
                <w:b/>
                <w:lang w:eastAsia="ru-RU"/>
              </w:rPr>
              <w:t xml:space="preserve"> год</w:t>
            </w:r>
          </w:p>
        </w:tc>
        <w:tc>
          <w:tcPr>
            <w:tcW w:w="476" w:type="pct"/>
            <w:tcBorders>
              <w:top w:val="single" w:sz="8" w:space="0" w:color="auto"/>
              <w:left w:val="single" w:sz="8" w:space="0" w:color="auto"/>
              <w:right w:val="single" w:sz="4" w:space="0" w:color="auto"/>
            </w:tcBorders>
            <w:shd w:val="clear" w:color="auto" w:fill="FFFFFF"/>
            <w:vAlign w:val="center"/>
          </w:tcPr>
          <w:p w:rsidR="001B152E" w:rsidRPr="004F75D3" w:rsidRDefault="001B152E" w:rsidP="001B152E">
            <w:pPr>
              <w:pStyle w:val="afffffff0"/>
              <w:rPr>
                <w:b/>
              </w:rPr>
            </w:pPr>
            <w:r w:rsidRPr="00635BCB">
              <w:rPr>
                <w:b/>
                <w:lang w:eastAsia="ru-RU"/>
              </w:rPr>
              <w:t>202</w:t>
            </w:r>
            <w:r>
              <w:rPr>
                <w:b/>
                <w:lang w:eastAsia="ru-RU"/>
              </w:rPr>
              <w:t>8</w:t>
            </w:r>
            <w:r w:rsidRPr="00635BCB">
              <w:rPr>
                <w:b/>
                <w:lang w:eastAsia="ru-RU"/>
              </w:rPr>
              <w:t xml:space="preserve"> год</w:t>
            </w:r>
          </w:p>
        </w:tc>
        <w:tc>
          <w:tcPr>
            <w:tcW w:w="477" w:type="pct"/>
            <w:tcBorders>
              <w:top w:val="single" w:sz="8" w:space="0" w:color="auto"/>
              <w:left w:val="single" w:sz="4" w:space="0" w:color="auto"/>
              <w:right w:val="single" w:sz="8" w:space="0" w:color="auto"/>
            </w:tcBorders>
            <w:shd w:val="clear" w:color="auto" w:fill="FFFFFF"/>
            <w:vAlign w:val="center"/>
          </w:tcPr>
          <w:p w:rsidR="001B152E" w:rsidRPr="004F75D3" w:rsidRDefault="001B152E" w:rsidP="001B152E">
            <w:pPr>
              <w:pStyle w:val="afffffff0"/>
              <w:rPr>
                <w:b/>
              </w:rPr>
            </w:pPr>
            <w:r w:rsidRPr="00635BCB">
              <w:rPr>
                <w:b/>
                <w:lang w:eastAsia="ru-RU"/>
              </w:rPr>
              <w:t>2029 год</w:t>
            </w:r>
          </w:p>
        </w:tc>
        <w:tc>
          <w:tcPr>
            <w:tcW w:w="475" w:type="pct"/>
            <w:tcBorders>
              <w:top w:val="single" w:sz="8" w:space="0" w:color="auto"/>
              <w:left w:val="single" w:sz="4" w:space="0" w:color="auto"/>
              <w:right w:val="single" w:sz="8" w:space="0" w:color="auto"/>
            </w:tcBorders>
            <w:shd w:val="clear" w:color="auto" w:fill="FFFFFF"/>
            <w:vAlign w:val="center"/>
          </w:tcPr>
          <w:p w:rsidR="001B152E" w:rsidRPr="004F75D3" w:rsidRDefault="001B152E" w:rsidP="001B152E">
            <w:pPr>
              <w:pStyle w:val="afffffff0"/>
              <w:rPr>
                <w:b/>
              </w:rPr>
            </w:pPr>
            <w:r w:rsidRPr="00635BCB">
              <w:rPr>
                <w:b/>
                <w:lang w:eastAsia="ru-RU"/>
              </w:rPr>
              <w:t>20</w:t>
            </w:r>
            <w:r>
              <w:rPr>
                <w:b/>
                <w:lang w:eastAsia="ru-RU"/>
              </w:rPr>
              <w:t>30</w:t>
            </w:r>
            <w:r w:rsidRPr="00635BCB">
              <w:rPr>
                <w:b/>
                <w:lang w:eastAsia="ru-RU"/>
              </w:rPr>
              <w:t xml:space="preserve"> год</w:t>
            </w:r>
          </w:p>
        </w:tc>
        <w:tc>
          <w:tcPr>
            <w:tcW w:w="460" w:type="pct"/>
            <w:tcBorders>
              <w:top w:val="single" w:sz="8" w:space="0" w:color="auto"/>
              <w:left w:val="single" w:sz="4" w:space="0" w:color="auto"/>
              <w:right w:val="single" w:sz="8" w:space="0" w:color="auto"/>
            </w:tcBorders>
            <w:shd w:val="clear" w:color="auto" w:fill="FFFFFF"/>
            <w:vAlign w:val="center"/>
          </w:tcPr>
          <w:p w:rsidR="001B152E" w:rsidRPr="004F75D3" w:rsidRDefault="001B152E" w:rsidP="001B152E">
            <w:pPr>
              <w:pStyle w:val="afffffff0"/>
              <w:rPr>
                <w:b/>
              </w:rPr>
            </w:pPr>
            <w:r w:rsidRPr="00635BCB">
              <w:rPr>
                <w:b/>
                <w:lang w:eastAsia="ru-RU"/>
              </w:rPr>
              <w:t>203</w:t>
            </w:r>
            <w:r>
              <w:rPr>
                <w:b/>
                <w:lang w:eastAsia="ru-RU"/>
              </w:rPr>
              <w:t>1</w:t>
            </w:r>
            <w:r w:rsidRPr="00635BCB">
              <w:rPr>
                <w:b/>
                <w:lang w:eastAsia="ru-RU"/>
              </w:rPr>
              <w:t>-20</w:t>
            </w:r>
            <w:r w:rsidR="00660C6D">
              <w:rPr>
                <w:b/>
                <w:lang w:eastAsia="ru-RU"/>
              </w:rPr>
              <w:t>36</w:t>
            </w:r>
          </w:p>
        </w:tc>
      </w:tr>
      <w:tr w:rsidR="005C51E1" w:rsidRPr="004F75D3" w:rsidTr="005C51E1">
        <w:trPr>
          <w:cantSplit/>
        </w:trPr>
        <w:tc>
          <w:tcPr>
            <w:tcW w:w="262" w:type="pct"/>
            <w:shd w:val="clear" w:color="auto" w:fill="FFFFFF"/>
            <w:vAlign w:val="center"/>
            <w:hideMark/>
          </w:tcPr>
          <w:p w:rsidR="005C51E1" w:rsidRPr="004F75D3" w:rsidRDefault="005C51E1" w:rsidP="005C51E1">
            <w:pPr>
              <w:pStyle w:val="afffffff0"/>
            </w:pPr>
            <w:r w:rsidRPr="00717872">
              <w:t>1</w:t>
            </w:r>
          </w:p>
        </w:tc>
        <w:tc>
          <w:tcPr>
            <w:tcW w:w="1422" w:type="pct"/>
            <w:tcBorders>
              <w:top w:val="single" w:sz="4" w:space="0" w:color="auto"/>
              <w:left w:val="single" w:sz="4" w:space="0" w:color="auto"/>
              <w:bottom w:val="single" w:sz="4" w:space="0" w:color="auto"/>
              <w:right w:val="single" w:sz="4" w:space="0" w:color="auto"/>
            </w:tcBorders>
            <w:shd w:val="clear" w:color="auto" w:fill="auto"/>
            <w:vAlign w:val="center"/>
          </w:tcPr>
          <w:p w:rsidR="005C51E1" w:rsidRPr="004F75D3" w:rsidRDefault="005C51E1" w:rsidP="005C51E1">
            <w:pPr>
              <w:pStyle w:val="afffffff0"/>
            </w:pPr>
            <w:r w:rsidRPr="002563DF">
              <w:t>№ 1 Промышленный пр-зд, Районная котельная</w:t>
            </w:r>
          </w:p>
        </w:tc>
        <w:tc>
          <w:tcPr>
            <w:tcW w:w="476" w:type="pct"/>
            <w:shd w:val="clear" w:color="auto" w:fill="FFFFFF"/>
            <w:vAlign w:val="center"/>
          </w:tcPr>
          <w:p w:rsidR="005C51E1" w:rsidRPr="004F75D3" w:rsidRDefault="005C51E1" w:rsidP="005C51E1">
            <w:pPr>
              <w:pStyle w:val="afffffff0"/>
            </w:pPr>
            <w:r w:rsidRPr="00736AC5">
              <w:t>31,23</w:t>
            </w:r>
          </w:p>
        </w:tc>
        <w:tc>
          <w:tcPr>
            <w:tcW w:w="476" w:type="pct"/>
            <w:tcBorders>
              <w:top w:val="single" w:sz="8" w:space="0" w:color="auto"/>
              <w:left w:val="nil"/>
              <w:bottom w:val="single" w:sz="8" w:space="0" w:color="auto"/>
              <w:right w:val="single" w:sz="4" w:space="0" w:color="auto"/>
            </w:tcBorders>
            <w:shd w:val="clear" w:color="auto" w:fill="FFFFFF"/>
            <w:noWrap/>
            <w:vAlign w:val="center"/>
          </w:tcPr>
          <w:p w:rsidR="005C51E1" w:rsidRPr="004F75D3" w:rsidRDefault="005C51E1" w:rsidP="005C51E1">
            <w:pPr>
              <w:pStyle w:val="afffffff0"/>
            </w:pPr>
            <w:r w:rsidRPr="00736AC5">
              <w:t>31,23</w:t>
            </w:r>
          </w:p>
        </w:tc>
        <w:tc>
          <w:tcPr>
            <w:tcW w:w="476"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Pr="004F75D3" w:rsidRDefault="005C51E1" w:rsidP="005C51E1">
            <w:pPr>
              <w:pStyle w:val="afffffff0"/>
            </w:pPr>
            <w:r w:rsidRPr="00736AC5">
              <w:t>31,23</w:t>
            </w:r>
          </w:p>
        </w:tc>
        <w:tc>
          <w:tcPr>
            <w:tcW w:w="476" w:type="pct"/>
            <w:tcBorders>
              <w:top w:val="single" w:sz="8" w:space="0" w:color="auto"/>
              <w:left w:val="nil"/>
              <w:bottom w:val="single" w:sz="8" w:space="0" w:color="auto"/>
              <w:right w:val="single" w:sz="4" w:space="0" w:color="auto"/>
            </w:tcBorders>
            <w:shd w:val="clear" w:color="auto" w:fill="FFFFFF"/>
            <w:vAlign w:val="center"/>
          </w:tcPr>
          <w:p w:rsidR="005C51E1" w:rsidRPr="004F75D3" w:rsidRDefault="005C51E1" w:rsidP="005C51E1">
            <w:pPr>
              <w:pStyle w:val="afffffff0"/>
            </w:pPr>
            <w:r w:rsidRPr="00736AC5">
              <w:t>31,85</w:t>
            </w:r>
          </w:p>
        </w:tc>
        <w:tc>
          <w:tcPr>
            <w:tcW w:w="477"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Pr="004F75D3" w:rsidRDefault="005C51E1" w:rsidP="005C51E1">
            <w:pPr>
              <w:pStyle w:val="afffffff0"/>
            </w:pPr>
            <w:r w:rsidRPr="00736AC5">
              <w:t>31,85</w:t>
            </w:r>
          </w:p>
        </w:tc>
        <w:tc>
          <w:tcPr>
            <w:tcW w:w="475"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Pr="004F75D3" w:rsidRDefault="005C51E1" w:rsidP="005C51E1">
            <w:pPr>
              <w:pStyle w:val="afffffff0"/>
            </w:pPr>
            <w:r w:rsidRPr="00736AC5">
              <w:t>32,47</w:t>
            </w:r>
          </w:p>
        </w:tc>
        <w:tc>
          <w:tcPr>
            <w:tcW w:w="460"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Pr="004F75D3" w:rsidRDefault="00627E27" w:rsidP="005C51E1">
            <w:pPr>
              <w:pStyle w:val="afffffff0"/>
            </w:pPr>
            <w:r>
              <w:t>33,72</w:t>
            </w:r>
          </w:p>
        </w:tc>
      </w:tr>
      <w:tr w:rsidR="005C51E1" w:rsidRPr="004F75D3" w:rsidTr="005C51E1">
        <w:trPr>
          <w:cantSplit/>
        </w:trPr>
        <w:tc>
          <w:tcPr>
            <w:tcW w:w="262" w:type="pct"/>
            <w:shd w:val="clear" w:color="auto" w:fill="FFFFFF"/>
            <w:vAlign w:val="center"/>
          </w:tcPr>
          <w:p w:rsidR="005C51E1" w:rsidRPr="004F75D3" w:rsidRDefault="005C51E1" w:rsidP="005C51E1">
            <w:pPr>
              <w:pStyle w:val="afffffff0"/>
            </w:pPr>
            <w:r>
              <w:t>2</w:t>
            </w:r>
          </w:p>
        </w:tc>
        <w:tc>
          <w:tcPr>
            <w:tcW w:w="1422" w:type="pct"/>
            <w:tcBorders>
              <w:top w:val="single" w:sz="4" w:space="0" w:color="auto"/>
              <w:left w:val="single" w:sz="4" w:space="0" w:color="auto"/>
              <w:bottom w:val="single" w:sz="4" w:space="0" w:color="auto"/>
              <w:right w:val="single" w:sz="4" w:space="0" w:color="auto"/>
            </w:tcBorders>
            <w:shd w:val="clear" w:color="auto" w:fill="auto"/>
            <w:vAlign w:val="center"/>
          </w:tcPr>
          <w:p w:rsidR="005C51E1" w:rsidRPr="00D262D9" w:rsidRDefault="005C51E1" w:rsidP="005C51E1">
            <w:pPr>
              <w:pStyle w:val="afffffff0"/>
              <w:rPr>
                <w:lang w:eastAsia="ru-RU"/>
              </w:rPr>
            </w:pPr>
            <w:r w:rsidRPr="002563DF">
              <w:t>№ 2 ул. Бахтина, БМК-1</w:t>
            </w:r>
          </w:p>
        </w:tc>
        <w:tc>
          <w:tcPr>
            <w:tcW w:w="476" w:type="pct"/>
            <w:shd w:val="clear" w:color="auto" w:fill="FFFFFF"/>
            <w:vAlign w:val="center"/>
          </w:tcPr>
          <w:p w:rsidR="005C51E1" w:rsidRDefault="005C51E1" w:rsidP="005C51E1">
            <w:pPr>
              <w:pStyle w:val="afffffff0"/>
            </w:pPr>
            <w:r w:rsidRPr="005F2D48">
              <w:t>6,90</w:t>
            </w:r>
          </w:p>
        </w:tc>
        <w:tc>
          <w:tcPr>
            <w:tcW w:w="476" w:type="pct"/>
            <w:tcBorders>
              <w:top w:val="single" w:sz="8" w:space="0" w:color="auto"/>
              <w:left w:val="nil"/>
              <w:bottom w:val="single" w:sz="8" w:space="0" w:color="auto"/>
              <w:right w:val="single" w:sz="4" w:space="0" w:color="auto"/>
            </w:tcBorders>
            <w:shd w:val="clear" w:color="auto" w:fill="FFFFFF"/>
            <w:noWrap/>
            <w:vAlign w:val="center"/>
          </w:tcPr>
          <w:p w:rsidR="005C51E1" w:rsidRDefault="005C51E1" w:rsidP="005C51E1">
            <w:pPr>
              <w:pStyle w:val="afffffff0"/>
            </w:pPr>
            <w:r w:rsidRPr="005F2D48">
              <w:t>6,90</w:t>
            </w:r>
          </w:p>
        </w:tc>
        <w:tc>
          <w:tcPr>
            <w:tcW w:w="476"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5F2D48">
              <w:t>6,90</w:t>
            </w:r>
          </w:p>
        </w:tc>
        <w:tc>
          <w:tcPr>
            <w:tcW w:w="476" w:type="pct"/>
            <w:tcBorders>
              <w:top w:val="single" w:sz="8" w:space="0" w:color="auto"/>
              <w:left w:val="nil"/>
              <w:bottom w:val="single" w:sz="8" w:space="0" w:color="auto"/>
              <w:right w:val="single" w:sz="4" w:space="0" w:color="auto"/>
            </w:tcBorders>
            <w:shd w:val="clear" w:color="auto" w:fill="FFFFFF"/>
            <w:vAlign w:val="center"/>
          </w:tcPr>
          <w:p w:rsidR="005C51E1" w:rsidRDefault="005C51E1" w:rsidP="005C51E1">
            <w:pPr>
              <w:pStyle w:val="afffffff0"/>
            </w:pPr>
            <w:r w:rsidRPr="005F2D48">
              <w:t>6,90</w:t>
            </w:r>
          </w:p>
        </w:tc>
        <w:tc>
          <w:tcPr>
            <w:tcW w:w="477"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5F2D48">
              <w:t>6,90</w:t>
            </w:r>
          </w:p>
        </w:tc>
        <w:tc>
          <w:tcPr>
            <w:tcW w:w="475"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5F2D48">
              <w:t>6,90</w:t>
            </w:r>
          </w:p>
        </w:tc>
        <w:tc>
          <w:tcPr>
            <w:tcW w:w="460"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5F2D48">
              <w:t>6,90</w:t>
            </w:r>
          </w:p>
        </w:tc>
      </w:tr>
      <w:tr w:rsidR="005C51E1" w:rsidRPr="004F75D3" w:rsidTr="005C51E1">
        <w:trPr>
          <w:cantSplit/>
        </w:trPr>
        <w:tc>
          <w:tcPr>
            <w:tcW w:w="262" w:type="pct"/>
            <w:shd w:val="clear" w:color="auto" w:fill="FFFFFF"/>
            <w:vAlign w:val="center"/>
          </w:tcPr>
          <w:p w:rsidR="005C51E1" w:rsidRPr="004F75D3" w:rsidRDefault="005C51E1" w:rsidP="005C51E1">
            <w:pPr>
              <w:pStyle w:val="afffffff0"/>
            </w:pPr>
            <w:r>
              <w:t>3</w:t>
            </w:r>
          </w:p>
        </w:tc>
        <w:tc>
          <w:tcPr>
            <w:tcW w:w="1422" w:type="pct"/>
            <w:tcBorders>
              <w:top w:val="single" w:sz="4" w:space="0" w:color="auto"/>
              <w:left w:val="single" w:sz="4" w:space="0" w:color="auto"/>
              <w:bottom w:val="single" w:sz="4" w:space="0" w:color="auto"/>
              <w:right w:val="single" w:sz="4" w:space="0" w:color="auto"/>
            </w:tcBorders>
            <w:shd w:val="clear" w:color="auto" w:fill="auto"/>
            <w:vAlign w:val="center"/>
          </w:tcPr>
          <w:p w:rsidR="005C51E1" w:rsidRPr="00D262D9" w:rsidRDefault="005C51E1" w:rsidP="005C51E1">
            <w:pPr>
              <w:pStyle w:val="afffffff0"/>
              <w:rPr>
                <w:lang w:eastAsia="ru-RU"/>
              </w:rPr>
            </w:pPr>
            <w:r w:rsidRPr="002563DF">
              <w:t>№ 3 ул. Заводская, БМК-2</w:t>
            </w:r>
          </w:p>
        </w:tc>
        <w:tc>
          <w:tcPr>
            <w:tcW w:w="476" w:type="pct"/>
            <w:shd w:val="clear" w:color="auto" w:fill="FFFFFF"/>
            <w:vAlign w:val="center"/>
          </w:tcPr>
          <w:p w:rsidR="005C51E1" w:rsidRDefault="005C51E1" w:rsidP="005C51E1">
            <w:pPr>
              <w:pStyle w:val="afffffff0"/>
            </w:pPr>
            <w:r w:rsidRPr="000D7E5E">
              <w:t>3,09</w:t>
            </w:r>
          </w:p>
        </w:tc>
        <w:tc>
          <w:tcPr>
            <w:tcW w:w="476" w:type="pct"/>
            <w:tcBorders>
              <w:top w:val="single" w:sz="8" w:space="0" w:color="auto"/>
              <w:left w:val="nil"/>
              <w:bottom w:val="single" w:sz="8" w:space="0" w:color="auto"/>
              <w:right w:val="single" w:sz="4" w:space="0" w:color="auto"/>
            </w:tcBorders>
            <w:shd w:val="clear" w:color="auto" w:fill="FFFFFF"/>
            <w:noWrap/>
            <w:vAlign w:val="center"/>
          </w:tcPr>
          <w:p w:rsidR="005C51E1" w:rsidRDefault="005C51E1" w:rsidP="005C51E1">
            <w:pPr>
              <w:pStyle w:val="afffffff0"/>
            </w:pPr>
            <w:r w:rsidRPr="000D7E5E">
              <w:t>3,09</w:t>
            </w:r>
          </w:p>
        </w:tc>
        <w:tc>
          <w:tcPr>
            <w:tcW w:w="476"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0D7E5E">
              <w:t>3,09</w:t>
            </w:r>
          </w:p>
        </w:tc>
        <w:tc>
          <w:tcPr>
            <w:tcW w:w="476" w:type="pct"/>
            <w:tcBorders>
              <w:top w:val="single" w:sz="8" w:space="0" w:color="auto"/>
              <w:left w:val="nil"/>
              <w:bottom w:val="single" w:sz="8" w:space="0" w:color="auto"/>
              <w:right w:val="single" w:sz="4" w:space="0" w:color="auto"/>
            </w:tcBorders>
            <w:shd w:val="clear" w:color="auto" w:fill="FFFFFF"/>
            <w:vAlign w:val="center"/>
          </w:tcPr>
          <w:p w:rsidR="005C51E1" w:rsidRDefault="005C51E1" w:rsidP="005C51E1">
            <w:pPr>
              <w:pStyle w:val="afffffff0"/>
            </w:pPr>
            <w:r w:rsidRPr="000D7E5E">
              <w:t>3,09</w:t>
            </w:r>
          </w:p>
        </w:tc>
        <w:tc>
          <w:tcPr>
            <w:tcW w:w="477"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0D7E5E">
              <w:t>3,09</w:t>
            </w:r>
          </w:p>
        </w:tc>
        <w:tc>
          <w:tcPr>
            <w:tcW w:w="475"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0D7E5E">
              <w:t>3,09</w:t>
            </w:r>
          </w:p>
        </w:tc>
        <w:tc>
          <w:tcPr>
            <w:tcW w:w="460"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0D7E5E">
              <w:t>3,09</w:t>
            </w:r>
          </w:p>
        </w:tc>
      </w:tr>
      <w:tr w:rsidR="005C51E1" w:rsidRPr="004F75D3" w:rsidTr="005C51E1">
        <w:trPr>
          <w:cantSplit/>
        </w:trPr>
        <w:tc>
          <w:tcPr>
            <w:tcW w:w="262" w:type="pct"/>
            <w:shd w:val="clear" w:color="auto" w:fill="FFFFFF"/>
            <w:vAlign w:val="center"/>
          </w:tcPr>
          <w:p w:rsidR="005C51E1" w:rsidRPr="004F75D3" w:rsidRDefault="005C51E1" w:rsidP="005C51E1">
            <w:pPr>
              <w:pStyle w:val="afffffff0"/>
            </w:pPr>
            <w:r>
              <w:t>4</w:t>
            </w:r>
          </w:p>
        </w:tc>
        <w:tc>
          <w:tcPr>
            <w:tcW w:w="1422" w:type="pct"/>
            <w:tcBorders>
              <w:top w:val="single" w:sz="4" w:space="0" w:color="auto"/>
              <w:left w:val="single" w:sz="4" w:space="0" w:color="auto"/>
              <w:bottom w:val="single" w:sz="4" w:space="0" w:color="auto"/>
              <w:right w:val="single" w:sz="4" w:space="0" w:color="auto"/>
            </w:tcBorders>
            <w:shd w:val="clear" w:color="auto" w:fill="auto"/>
            <w:vAlign w:val="center"/>
          </w:tcPr>
          <w:p w:rsidR="005C51E1" w:rsidRPr="00D262D9" w:rsidRDefault="005C51E1" w:rsidP="005C51E1">
            <w:pPr>
              <w:pStyle w:val="afffffff0"/>
              <w:rPr>
                <w:lang w:eastAsia="ru-RU"/>
              </w:rPr>
            </w:pPr>
            <w:r w:rsidRPr="002563DF">
              <w:t>№ 4 Карманово, ул. Заводская, 4, стр. 2</w:t>
            </w:r>
          </w:p>
        </w:tc>
        <w:tc>
          <w:tcPr>
            <w:tcW w:w="476" w:type="pct"/>
            <w:shd w:val="clear" w:color="auto" w:fill="FFFFFF"/>
            <w:vAlign w:val="center"/>
          </w:tcPr>
          <w:p w:rsidR="005C51E1" w:rsidRDefault="005C51E1" w:rsidP="005C51E1">
            <w:pPr>
              <w:pStyle w:val="afffffff0"/>
            </w:pPr>
            <w:r w:rsidRPr="002E5794">
              <w:t>3,28</w:t>
            </w:r>
          </w:p>
        </w:tc>
        <w:tc>
          <w:tcPr>
            <w:tcW w:w="476" w:type="pct"/>
            <w:tcBorders>
              <w:top w:val="single" w:sz="8" w:space="0" w:color="auto"/>
              <w:left w:val="nil"/>
              <w:bottom w:val="single" w:sz="8" w:space="0" w:color="auto"/>
              <w:right w:val="single" w:sz="4" w:space="0" w:color="auto"/>
            </w:tcBorders>
            <w:shd w:val="clear" w:color="auto" w:fill="FFFFFF"/>
            <w:noWrap/>
            <w:vAlign w:val="center"/>
          </w:tcPr>
          <w:p w:rsidR="005C51E1" w:rsidRDefault="005C51E1" w:rsidP="005C51E1">
            <w:pPr>
              <w:pStyle w:val="afffffff0"/>
            </w:pPr>
            <w:r w:rsidRPr="002E5794">
              <w:t>3,28</w:t>
            </w:r>
          </w:p>
        </w:tc>
        <w:tc>
          <w:tcPr>
            <w:tcW w:w="476"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2E5794">
              <w:t>3,28</w:t>
            </w:r>
          </w:p>
        </w:tc>
        <w:tc>
          <w:tcPr>
            <w:tcW w:w="476" w:type="pct"/>
            <w:tcBorders>
              <w:top w:val="single" w:sz="8" w:space="0" w:color="auto"/>
              <w:left w:val="nil"/>
              <w:bottom w:val="single" w:sz="8" w:space="0" w:color="auto"/>
              <w:right w:val="single" w:sz="4" w:space="0" w:color="auto"/>
            </w:tcBorders>
            <w:shd w:val="clear" w:color="auto" w:fill="FFFFFF"/>
            <w:vAlign w:val="center"/>
          </w:tcPr>
          <w:p w:rsidR="005C51E1" w:rsidRDefault="005C51E1" w:rsidP="005C51E1">
            <w:pPr>
              <w:pStyle w:val="afffffff0"/>
            </w:pPr>
            <w:r w:rsidRPr="002E5794">
              <w:t>3,28</w:t>
            </w:r>
          </w:p>
        </w:tc>
        <w:tc>
          <w:tcPr>
            <w:tcW w:w="477"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2E5794">
              <w:t>3,28</w:t>
            </w:r>
          </w:p>
        </w:tc>
        <w:tc>
          <w:tcPr>
            <w:tcW w:w="475"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2E5794">
              <w:t>3,28</w:t>
            </w:r>
          </w:p>
        </w:tc>
        <w:tc>
          <w:tcPr>
            <w:tcW w:w="460"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2E5794">
              <w:t>3,28</w:t>
            </w:r>
          </w:p>
        </w:tc>
      </w:tr>
      <w:tr w:rsidR="005C51E1" w:rsidRPr="004F75D3" w:rsidTr="005C51E1">
        <w:trPr>
          <w:cantSplit/>
        </w:trPr>
        <w:tc>
          <w:tcPr>
            <w:tcW w:w="262" w:type="pct"/>
            <w:shd w:val="clear" w:color="auto" w:fill="FFFFFF"/>
            <w:vAlign w:val="center"/>
          </w:tcPr>
          <w:p w:rsidR="005C51E1" w:rsidRPr="004F75D3" w:rsidRDefault="005C51E1" w:rsidP="005C51E1">
            <w:pPr>
              <w:pStyle w:val="afffffff0"/>
            </w:pPr>
            <w:r>
              <w:t>5</w:t>
            </w:r>
          </w:p>
        </w:tc>
        <w:tc>
          <w:tcPr>
            <w:tcW w:w="1422" w:type="pct"/>
            <w:tcBorders>
              <w:top w:val="single" w:sz="4" w:space="0" w:color="auto"/>
              <w:left w:val="single" w:sz="4" w:space="0" w:color="auto"/>
              <w:bottom w:val="single" w:sz="4" w:space="0" w:color="auto"/>
              <w:right w:val="single" w:sz="4" w:space="0" w:color="auto"/>
            </w:tcBorders>
            <w:shd w:val="clear" w:color="auto" w:fill="auto"/>
            <w:vAlign w:val="center"/>
          </w:tcPr>
          <w:p w:rsidR="005C51E1" w:rsidRPr="00D262D9" w:rsidRDefault="005C51E1" w:rsidP="005C51E1">
            <w:pPr>
              <w:pStyle w:val="afffffff0"/>
              <w:rPr>
                <w:lang w:eastAsia="ru-RU"/>
              </w:rPr>
            </w:pPr>
            <w:r w:rsidRPr="002563DF">
              <w:t>№ 5 ул. Мира, БМК-3</w:t>
            </w:r>
          </w:p>
        </w:tc>
        <w:tc>
          <w:tcPr>
            <w:tcW w:w="476" w:type="pct"/>
            <w:shd w:val="clear" w:color="auto" w:fill="FFFFFF"/>
            <w:vAlign w:val="center"/>
          </w:tcPr>
          <w:p w:rsidR="005C51E1" w:rsidRDefault="005C51E1" w:rsidP="005C51E1">
            <w:pPr>
              <w:pStyle w:val="afffffff0"/>
            </w:pPr>
            <w:r w:rsidRPr="009A4E62">
              <w:t>1,20</w:t>
            </w:r>
          </w:p>
        </w:tc>
        <w:tc>
          <w:tcPr>
            <w:tcW w:w="476" w:type="pct"/>
            <w:tcBorders>
              <w:top w:val="single" w:sz="8" w:space="0" w:color="auto"/>
              <w:left w:val="nil"/>
              <w:bottom w:val="single" w:sz="8" w:space="0" w:color="auto"/>
              <w:right w:val="single" w:sz="4" w:space="0" w:color="auto"/>
            </w:tcBorders>
            <w:shd w:val="clear" w:color="auto" w:fill="FFFFFF"/>
            <w:noWrap/>
            <w:vAlign w:val="center"/>
          </w:tcPr>
          <w:p w:rsidR="005C51E1" w:rsidRDefault="005C51E1" w:rsidP="005C51E1">
            <w:pPr>
              <w:pStyle w:val="afffffff0"/>
            </w:pPr>
            <w:r w:rsidRPr="009A4E62">
              <w:t>1,20</w:t>
            </w:r>
          </w:p>
        </w:tc>
        <w:tc>
          <w:tcPr>
            <w:tcW w:w="476"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9A4E62">
              <w:t>1,20</w:t>
            </w:r>
          </w:p>
        </w:tc>
        <w:tc>
          <w:tcPr>
            <w:tcW w:w="476" w:type="pct"/>
            <w:tcBorders>
              <w:top w:val="single" w:sz="8" w:space="0" w:color="auto"/>
              <w:left w:val="nil"/>
              <w:bottom w:val="single" w:sz="8" w:space="0" w:color="auto"/>
              <w:right w:val="single" w:sz="4" w:space="0" w:color="auto"/>
            </w:tcBorders>
            <w:shd w:val="clear" w:color="auto" w:fill="FFFFFF"/>
            <w:vAlign w:val="center"/>
          </w:tcPr>
          <w:p w:rsidR="005C51E1" w:rsidRDefault="005C51E1" w:rsidP="005C51E1">
            <w:pPr>
              <w:pStyle w:val="afffffff0"/>
            </w:pPr>
            <w:r w:rsidRPr="009A4E62">
              <w:t>1,20</w:t>
            </w:r>
          </w:p>
        </w:tc>
        <w:tc>
          <w:tcPr>
            <w:tcW w:w="477"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9A4E62">
              <w:t>1,20</w:t>
            </w:r>
          </w:p>
        </w:tc>
        <w:tc>
          <w:tcPr>
            <w:tcW w:w="475"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9A4E62">
              <w:t>1,20</w:t>
            </w:r>
          </w:p>
        </w:tc>
        <w:tc>
          <w:tcPr>
            <w:tcW w:w="460"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9A4E62">
              <w:t>1,20</w:t>
            </w:r>
          </w:p>
        </w:tc>
      </w:tr>
      <w:tr w:rsidR="005C51E1" w:rsidRPr="004F75D3" w:rsidTr="005C51E1">
        <w:trPr>
          <w:cantSplit/>
        </w:trPr>
        <w:tc>
          <w:tcPr>
            <w:tcW w:w="262" w:type="pct"/>
            <w:shd w:val="clear" w:color="auto" w:fill="FFFFFF"/>
            <w:vAlign w:val="center"/>
          </w:tcPr>
          <w:p w:rsidR="005C51E1" w:rsidRPr="004F75D3" w:rsidRDefault="005C51E1" w:rsidP="005C51E1">
            <w:pPr>
              <w:pStyle w:val="afffffff0"/>
            </w:pPr>
            <w:r>
              <w:t>6</w:t>
            </w:r>
          </w:p>
        </w:tc>
        <w:tc>
          <w:tcPr>
            <w:tcW w:w="1422" w:type="pct"/>
            <w:tcBorders>
              <w:top w:val="single" w:sz="4" w:space="0" w:color="auto"/>
              <w:left w:val="single" w:sz="4" w:space="0" w:color="auto"/>
              <w:bottom w:val="single" w:sz="4" w:space="0" w:color="auto"/>
              <w:right w:val="single" w:sz="4" w:space="0" w:color="auto"/>
            </w:tcBorders>
            <w:shd w:val="clear" w:color="auto" w:fill="auto"/>
            <w:vAlign w:val="center"/>
          </w:tcPr>
          <w:p w:rsidR="005C51E1" w:rsidRPr="00D262D9" w:rsidRDefault="005C51E1" w:rsidP="005C51E1">
            <w:pPr>
              <w:pStyle w:val="afffffff0"/>
              <w:rPr>
                <w:lang w:eastAsia="ru-RU"/>
              </w:rPr>
            </w:pPr>
            <w:r w:rsidRPr="002563DF">
              <w:t>№ 6 БМК ул. Пушная, 2А</w:t>
            </w:r>
          </w:p>
        </w:tc>
        <w:tc>
          <w:tcPr>
            <w:tcW w:w="476" w:type="pct"/>
            <w:shd w:val="clear" w:color="auto" w:fill="FFFFFF"/>
            <w:vAlign w:val="center"/>
          </w:tcPr>
          <w:p w:rsidR="005C51E1" w:rsidRDefault="005C51E1" w:rsidP="005C51E1">
            <w:pPr>
              <w:pStyle w:val="afffffff0"/>
            </w:pPr>
            <w:r w:rsidRPr="00410B37">
              <w:t>0,19</w:t>
            </w:r>
          </w:p>
        </w:tc>
        <w:tc>
          <w:tcPr>
            <w:tcW w:w="476" w:type="pct"/>
            <w:tcBorders>
              <w:top w:val="single" w:sz="8" w:space="0" w:color="auto"/>
              <w:left w:val="nil"/>
              <w:bottom w:val="single" w:sz="8" w:space="0" w:color="auto"/>
              <w:right w:val="single" w:sz="4" w:space="0" w:color="auto"/>
            </w:tcBorders>
            <w:shd w:val="clear" w:color="auto" w:fill="FFFFFF"/>
            <w:noWrap/>
            <w:vAlign w:val="center"/>
          </w:tcPr>
          <w:p w:rsidR="005C51E1" w:rsidRDefault="005C51E1" w:rsidP="005C51E1">
            <w:pPr>
              <w:pStyle w:val="afffffff0"/>
            </w:pPr>
            <w:r w:rsidRPr="00410B37">
              <w:t>0,19</w:t>
            </w:r>
          </w:p>
        </w:tc>
        <w:tc>
          <w:tcPr>
            <w:tcW w:w="476"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410B37">
              <w:t>0,19</w:t>
            </w:r>
          </w:p>
        </w:tc>
        <w:tc>
          <w:tcPr>
            <w:tcW w:w="476" w:type="pct"/>
            <w:tcBorders>
              <w:top w:val="single" w:sz="8" w:space="0" w:color="auto"/>
              <w:left w:val="nil"/>
              <w:bottom w:val="single" w:sz="8" w:space="0" w:color="auto"/>
              <w:right w:val="single" w:sz="4" w:space="0" w:color="auto"/>
            </w:tcBorders>
            <w:shd w:val="clear" w:color="auto" w:fill="FFFFFF"/>
            <w:vAlign w:val="center"/>
          </w:tcPr>
          <w:p w:rsidR="005C51E1" w:rsidRDefault="005C51E1" w:rsidP="005C51E1">
            <w:pPr>
              <w:pStyle w:val="afffffff0"/>
            </w:pPr>
            <w:r w:rsidRPr="00410B37">
              <w:t>0,19</w:t>
            </w:r>
          </w:p>
        </w:tc>
        <w:tc>
          <w:tcPr>
            <w:tcW w:w="477"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410B37">
              <w:t>0,19</w:t>
            </w:r>
          </w:p>
        </w:tc>
        <w:tc>
          <w:tcPr>
            <w:tcW w:w="475"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410B37">
              <w:t>0,19</w:t>
            </w:r>
          </w:p>
        </w:tc>
        <w:tc>
          <w:tcPr>
            <w:tcW w:w="460"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410B37">
              <w:t>0,19</w:t>
            </w:r>
          </w:p>
        </w:tc>
      </w:tr>
      <w:tr w:rsidR="005C51E1" w:rsidRPr="004F75D3" w:rsidTr="005C51E1">
        <w:trPr>
          <w:cantSplit/>
        </w:trPr>
        <w:tc>
          <w:tcPr>
            <w:tcW w:w="262" w:type="pct"/>
            <w:shd w:val="clear" w:color="auto" w:fill="FFFFFF"/>
            <w:vAlign w:val="center"/>
          </w:tcPr>
          <w:p w:rsidR="005C51E1" w:rsidRPr="004F75D3" w:rsidRDefault="005C51E1" w:rsidP="005C51E1">
            <w:pPr>
              <w:pStyle w:val="afffffff0"/>
            </w:pPr>
            <w:r>
              <w:t>7</w:t>
            </w:r>
          </w:p>
        </w:tc>
        <w:tc>
          <w:tcPr>
            <w:tcW w:w="1422" w:type="pct"/>
            <w:tcBorders>
              <w:top w:val="single" w:sz="4" w:space="0" w:color="auto"/>
              <w:left w:val="single" w:sz="4" w:space="0" w:color="auto"/>
              <w:bottom w:val="single" w:sz="4" w:space="0" w:color="auto"/>
              <w:right w:val="single" w:sz="4" w:space="0" w:color="auto"/>
            </w:tcBorders>
            <w:shd w:val="clear" w:color="auto" w:fill="auto"/>
            <w:vAlign w:val="center"/>
          </w:tcPr>
          <w:p w:rsidR="005C51E1" w:rsidRPr="00D262D9" w:rsidRDefault="005C51E1" w:rsidP="005C51E1">
            <w:pPr>
              <w:pStyle w:val="afffffff0"/>
              <w:rPr>
                <w:lang w:eastAsia="ru-RU"/>
              </w:rPr>
            </w:pPr>
            <w:r w:rsidRPr="002563DF">
              <w:t>БМК-7</w:t>
            </w:r>
          </w:p>
        </w:tc>
        <w:tc>
          <w:tcPr>
            <w:tcW w:w="476" w:type="pct"/>
            <w:shd w:val="clear" w:color="auto" w:fill="FFFFFF"/>
            <w:vAlign w:val="center"/>
          </w:tcPr>
          <w:p w:rsidR="005C51E1" w:rsidRDefault="005C51E1" w:rsidP="005C51E1">
            <w:pPr>
              <w:pStyle w:val="afffffff0"/>
            </w:pPr>
            <w:r w:rsidRPr="00D50FA2">
              <w:t>5,55</w:t>
            </w:r>
          </w:p>
        </w:tc>
        <w:tc>
          <w:tcPr>
            <w:tcW w:w="476" w:type="pct"/>
            <w:tcBorders>
              <w:top w:val="single" w:sz="8" w:space="0" w:color="auto"/>
              <w:left w:val="nil"/>
              <w:bottom w:val="single" w:sz="8" w:space="0" w:color="auto"/>
              <w:right w:val="single" w:sz="4" w:space="0" w:color="auto"/>
            </w:tcBorders>
            <w:shd w:val="clear" w:color="auto" w:fill="FFFFFF"/>
            <w:noWrap/>
            <w:vAlign w:val="center"/>
          </w:tcPr>
          <w:p w:rsidR="005C51E1" w:rsidRDefault="005C51E1" w:rsidP="005C51E1">
            <w:pPr>
              <w:pStyle w:val="afffffff0"/>
            </w:pPr>
            <w:r w:rsidRPr="00D50FA2">
              <w:t>5,55</w:t>
            </w:r>
          </w:p>
        </w:tc>
        <w:tc>
          <w:tcPr>
            <w:tcW w:w="476"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D50FA2">
              <w:t>5,55</w:t>
            </w:r>
          </w:p>
        </w:tc>
        <w:tc>
          <w:tcPr>
            <w:tcW w:w="476" w:type="pct"/>
            <w:tcBorders>
              <w:top w:val="single" w:sz="8" w:space="0" w:color="auto"/>
              <w:left w:val="nil"/>
              <w:bottom w:val="single" w:sz="8" w:space="0" w:color="auto"/>
              <w:right w:val="single" w:sz="4" w:space="0" w:color="auto"/>
            </w:tcBorders>
            <w:shd w:val="clear" w:color="auto" w:fill="FFFFFF"/>
            <w:vAlign w:val="center"/>
          </w:tcPr>
          <w:p w:rsidR="005C51E1" w:rsidRDefault="005C51E1" w:rsidP="005C51E1">
            <w:pPr>
              <w:pStyle w:val="afffffff0"/>
            </w:pPr>
            <w:r w:rsidRPr="00D50FA2">
              <w:t>5,55</w:t>
            </w:r>
          </w:p>
        </w:tc>
        <w:tc>
          <w:tcPr>
            <w:tcW w:w="477"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D50FA2">
              <w:t>5,55</w:t>
            </w:r>
          </w:p>
        </w:tc>
        <w:tc>
          <w:tcPr>
            <w:tcW w:w="475"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D50FA2">
              <w:t>5,55</w:t>
            </w:r>
          </w:p>
        </w:tc>
        <w:tc>
          <w:tcPr>
            <w:tcW w:w="460"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D50FA2">
              <w:t>5,55</w:t>
            </w:r>
          </w:p>
        </w:tc>
      </w:tr>
      <w:tr w:rsidR="005C51E1" w:rsidRPr="004F75D3" w:rsidTr="005C51E1">
        <w:trPr>
          <w:cantSplit/>
        </w:trPr>
        <w:tc>
          <w:tcPr>
            <w:tcW w:w="262" w:type="pct"/>
            <w:shd w:val="clear" w:color="auto" w:fill="FFFFFF"/>
            <w:vAlign w:val="center"/>
          </w:tcPr>
          <w:p w:rsidR="005C51E1" w:rsidRPr="004F75D3" w:rsidRDefault="005C51E1" w:rsidP="005C51E1">
            <w:pPr>
              <w:pStyle w:val="afffffff0"/>
            </w:pPr>
            <w:r>
              <w:t>8</w:t>
            </w:r>
          </w:p>
        </w:tc>
        <w:tc>
          <w:tcPr>
            <w:tcW w:w="1422" w:type="pct"/>
            <w:tcBorders>
              <w:top w:val="single" w:sz="4" w:space="0" w:color="auto"/>
              <w:left w:val="single" w:sz="4" w:space="0" w:color="auto"/>
              <w:bottom w:val="single" w:sz="4" w:space="0" w:color="auto"/>
              <w:right w:val="single" w:sz="4" w:space="0" w:color="auto"/>
            </w:tcBorders>
            <w:shd w:val="clear" w:color="auto" w:fill="auto"/>
            <w:vAlign w:val="center"/>
          </w:tcPr>
          <w:p w:rsidR="005C51E1" w:rsidRPr="00D262D9" w:rsidRDefault="005C51E1" w:rsidP="005C51E1">
            <w:pPr>
              <w:pStyle w:val="afffffff0"/>
              <w:rPr>
                <w:lang w:eastAsia="ru-RU"/>
              </w:rPr>
            </w:pPr>
            <w:r w:rsidRPr="002563DF">
              <w:t>БМК-8</w:t>
            </w:r>
          </w:p>
        </w:tc>
        <w:tc>
          <w:tcPr>
            <w:tcW w:w="476" w:type="pct"/>
            <w:shd w:val="clear" w:color="auto" w:fill="FFFFFF"/>
            <w:vAlign w:val="center"/>
          </w:tcPr>
          <w:p w:rsidR="005C51E1" w:rsidRDefault="005C51E1" w:rsidP="005C51E1">
            <w:pPr>
              <w:pStyle w:val="afffffff0"/>
            </w:pPr>
            <w:r w:rsidRPr="00963EAD">
              <w:t>1,94</w:t>
            </w:r>
          </w:p>
        </w:tc>
        <w:tc>
          <w:tcPr>
            <w:tcW w:w="476" w:type="pct"/>
            <w:tcBorders>
              <w:top w:val="single" w:sz="8" w:space="0" w:color="auto"/>
              <w:left w:val="nil"/>
              <w:bottom w:val="single" w:sz="8" w:space="0" w:color="auto"/>
              <w:right w:val="single" w:sz="4" w:space="0" w:color="auto"/>
            </w:tcBorders>
            <w:shd w:val="clear" w:color="auto" w:fill="FFFFFF"/>
            <w:noWrap/>
            <w:vAlign w:val="center"/>
          </w:tcPr>
          <w:p w:rsidR="005C51E1" w:rsidRDefault="005C51E1" w:rsidP="005C51E1">
            <w:pPr>
              <w:pStyle w:val="afffffff0"/>
            </w:pPr>
            <w:r w:rsidRPr="00963EAD">
              <w:t>1,94</w:t>
            </w:r>
          </w:p>
        </w:tc>
        <w:tc>
          <w:tcPr>
            <w:tcW w:w="476"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963EAD">
              <w:t>1,94</w:t>
            </w:r>
          </w:p>
        </w:tc>
        <w:tc>
          <w:tcPr>
            <w:tcW w:w="476" w:type="pct"/>
            <w:tcBorders>
              <w:top w:val="single" w:sz="8" w:space="0" w:color="auto"/>
              <w:left w:val="nil"/>
              <w:bottom w:val="single" w:sz="8" w:space="0" w:color="auto"/>
              <w:right w:val="single" w:sz="4" w:space="0" w:color="auto"/>
            </w:tcBorders>
            <w:shd w:val="clear" w:color="auto" w:fill="FFFFFF"/>
            <w:vAlign w:val="center"/>
          </w:tcPr>
          <w:p w:rsidR="005C51E1" w:rsidRDefault="005C51E1" w:rsidP="005C51E1">
            <w:pPr>
              <w:pStyle w:val="afffffff0"/>
            </w:pPr>
            <w:r w:rsidRPr="00963EAD">
              <w:t>1,94</w:t>
            </w:r>
          </w:p>
        </w:tc>
        <w:tc>
          <w:tcPr>
            <w:tcW w:w="477"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963EAD">
              <w:t>1,94</w:t>
            </w:r>
          </w:p>
        </w:tc>
        <w:tc>
          <w:tcPr>
            <w:tcW w:w="475"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963EAD">
              <w:t>1,94</w:t>
            </w:r>
          </w:p>
        </w:tc>
        <w:tc>
          <w:tcPr>
            <w:tcW w:w="460"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963EAD">
              <w:t>1,94</w:t>
            </w:r>
          </w:p>
        </w:tc>
      </w:tr>
      <w:tr w:rsidR="005C51E1" w:rsidRPr="004F75D3" w:rsidTr="005C51E1">
        <w:trPr>
          <w:cantSplit/>
        </w:trPr>
        <w:tc>
          <w:tcPr>
            <w:tcW w:w="262" w:type="pct"/>
            <w:shd w:val="clear" w:color="auto" w:fill="FFFFFF"/>
            <w:vAlign w:val="center"/>
          </w:tcPr>
          <w:p w:rsidR="005C51E1" w:rsidRPr="004F75D3" w:rsidRDefault="005C51E1" w:rsidP="005C51E1">
            <w:pPr>
              <w:pStyle w:val="afffffff0"/>
            </w:pPr>
            <w:r>
              <w:t>9</w:t>
            </w:r>
          </w:p>
        </w:tc>
        <w:tc>
          <w:tcPr>
            <w:tcW w:w="1422" w:type="pct"/>
            <w:tcBorders>
              <w:top w:val="single" w:sz="4" w:space="0" w:color="auto"/>
              <w:left w:val="single" w:sz="4" w:space="0" w:color="auto"/>
              <w:bottom w:val="single" w:sz="4" w:space="0" w:color="auto"/>
              <w:right w:val="single" w:sz="4" w:space="0" w:color="auto"/>
            </w:tcBorders>
            <w:shd w:val="clear" w:color="auto" w:fill="auto"/>
            <w:vAlign w:val="center"/>
          </w:tcPr>
          <w:p w:rsidR="005C51E1" w:rsidRPr="00D262D9" w:rsidRDefault="005C51E1" w:rsidP="005C51E1">
            <w:pPr>
              <w:pStyle w:val="afffffff0"/>
              <w:rPr>
                <w:lang w:eastAsia="ru-RU"/>
              </w:rPr>
            </w:pPr>
            <w:r w:rsidRPr="002563DF">
              <w:t>БМК-9</w:t>
            </w:r>
          </w:p>
        </w:tc>
        <w:tc>
          <w:tcPr>
            <w:tcW w:w="476" w:type="pct"/>
            <w:shd w:val="clear" w:color="auto" w:fill="FFFFFF"/>
            <w:vAlign w:val="center"/>
          </w:tcPr>
          <w:p w:rsidR="005C51E1" w:rsidRDefault="005C51E1" w:rsidP="005C51E1">
            <w:pPr>
              <w:pStyle w:val="afffffff0"/>
            </w:pPr>
            <w:r w:rsidRPr="006152A5">
              <w:t>5,62</w:t>
            </w:r>
          </w:p>
        </w:tc>
        <w:tc>
          <w:tcPr>
            <w:tcW w:w="476" w:type="pct"/>
            <w:tcBorders>
              <w:top w:val="single" w:sz="8" w:space="0" w:color="auto"/>
              <w:left w:val="nil"/>
              <w:bottom w:val="single" w:sz="8" w:space="0" w:color="auto"/>
              <w:right w:val="single" w:sz="4" w:space="0" w:color="auto"/>
            </w:tcBorders>
            <w:shd w:val="clear" w:color="auto" w:fill="FFFFFF"/>
            <w:noWrap/>
            <w:vAlign w:val="center"/>
          </w:tcPr>
          <w:p w:rsidR="005C51E1" w:rsidRDefault="005C51E1" w:rsidP="005C51E1">
            <w:pPr>
              <w:pStyle w:val="afffffff0"/>
            </w:pPr>
            <w:r w:rsidRPr="006152A5">
              <w:t>5,62</w:t>
            </w:r>
          </w:p>
        </w:tc>
        <w:tc>
          <w:tcPr>
            <w:tcW w:w="476"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6152A5">
              <w:t>5,62</w:t>
            </w:r>
          </w:p>
        </w:tc>
        <w:tc>
          <w:tcPr>
            <w:tcW w:w="476" w:type="pct"/>
            <w:tcBorders>
              <w:top w:val="single" w:sz="8" w:space="0" w:color="auto"/>
              <w:left w:val="nil"/>
              <w:bottom w:val="single" w:sz="8" w:space="0" w:color="auto"/>
              <w:right w:val="single" w:sz="4" w:space="0" w:color="auto"/>
            </w:tcBorders>
            <w:shd w:val="clear" w:color="auto" w:fill="FFFFFF"/>
            <w:vAlign w:val="center"/>
          </w:tcPr>
          <w:p w:rsidR="005C51E1" w:rsidRDefault="005C51E1" w:rsidP="005C51E1">
            <w:pPr>
              <w:pStyle w:val="afffffff0"/>
            </w:pPr>
            <w:r w:rsidRPr="006152A5">
              <w:t>5,62</w:t>
            </w:r>
          </w:p>
        </w:tc>
        <w:tc>
          <w:tcPr>
            <w:tcW w:w="477"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6152A5">
              <w:t>5,62</w:t>
            </w:r>
          </w:p>
        </w:tc>
        <w:tc>
          <w:tcPr>
            <w:tcW w:w="475"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6152A5">
              <w:t>5,62</w:t>
            </w:r>
          </w:p>
        </w:tc>
        <w:tc>
          <w:tcPr>
            <w:tcW w:w="460"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6152A5">
              <w:t>5,62</w:t>
            </w:r>
          </w:p>
        </w:tc>
      </w:tr>
      <w:tr w:rsidR="005C51E1" w:rsidRPr="004F75D3" w:rsidTr="005C51E1">
        <w:trPr>
          <w:cantSplit/>
        </w:trPr>
        <w:tc>
          <w:tcPr>
            <w:tcW w:w="262" w:type="pct"/>
            <w:shd w:val="clear" w:color="auto" w:fill="FFFFFF"/>
            <w:vAlign w:val="center"/>
          </w:tcPr>
          <w:p w:rsidR="005C51E1" w:rsidRPr="004F75D3" w:rsidRDefault="005C51E1" w:rsidP="005C51E1">
            <w:pPr>
              <w:pStyle w:val="afffffff0"/>
            </w:pPr>
            <w:r>
              <w:t>10</w:t>
            </w:r>
          </w:p>
        </w:tc>
        <w:tc>
          <w:tcPr>
            <w:tcW w:w="1422" w:type="pct"/>
            <w:tcBorders>
              <w:top w:val="single" w:sz="4" w:space="0" w:color="auto"/>
              <w:left w:val="single" w:sz="4" w:space="0" w:color="auto"/>
              <w:bottom w:val="single" w:sz="4" w:space="0" w:color="auto"/>
              <w:right w:val="single" w:sz="4" w:space="0" w:color="auto"/>
            </w:tcBorders>
            <w:shd w:val="clear" w:color="auto" w:fill="auto"/>
            <w:vAlign w:val="center"/>
          </w:tcPr>
          <w:p w:rsidR="005C51E1" w:rsidRPr="00D262D9" w:rsidRDefault="005C51E1" w:rsidP="005C51E1">
            <w:pPr>
              <w:pStyle w:val="afffffff0"/>
              <w:rPr>
                <w:lang w:eastAsia="ru-RU"/>
              </w:rPr>
            </w:pPr>
            <w:r w:rsidRPr="00D820EB">
              <w:t>Котельная с. Карманово, ул. Набережная</w:t>
            </w:r>
            <w:r>
              <w:t>, 18</w:t>
            </w:r>
          </w:p>
        </w:tc>
        <w:tc>
          <w:tcPr>
            <w:tcW w:w="476" w:type="pct"/>
            <w:shd w:val="clear" w:color="auto" w:fill="FFFFFF"/>
            <w:vAlign w:val="center"/>
          </w:tcPr>
          <w:p w:rsidR="005C51E1" w:rsidRDefault="005C51E1" w:rsidP="005C51E1">
            <w:pPr>
              <w:pStyle w:val="afffffff0"/>
            </w:pPr>
            <w:r w:rsidRPr="00A62838">
              <w:t>0,11</w:t>
            </w:r>
          </w:p>
        </w:tc>
        <w:tc>
          <w:tcPr>
            <w:tcW w:w="476" w:type="pct"/>
            <w:tcBorders>
              <w:top w:val="single" w:sz="8" w:space="0" w:color="auto"/>
              <w:left w:val="nil"/>
              <w:bottom w:val="single" w:sz="8" w:space="0" w:color="auto"/>
              <w:right w:val="single" w:sz="4" w:space="0" w:color="auto"/>
            </w:tcBorders>
            <w:shd w:val="clear" w:color="auto" w:fill="FFFFFF"/>
            <w:noWrap/>
            <w:vAlign w:val="center"/>
          </w:tcPr>
          <w:p w:rsidR="005C51E1" w:rsidRDefault="005C51E1" w:rsidP="005C51E1">
            <w:pPr>
              <w:pStyle w:val="afffffff0"/>
            </w:pPr>
            <w:r w:rsidRPr="00A62838">
              <w:t>0,11</w:t>
            </w:r>
          </w:p>
        </w:tc>
        <w:tc>
          <w:tcPr>
            <w:tcW w:w="476"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A62838">
              <w:t>0,11</w:t>
            </w:r>
          </w:p>
        </w:tc>
        <w:tc>
          <w:tcPr>
            <w:tcW w:w="476" w:type="pct"/>
            <w:tcBorders>
              <w:top w:val="single" w:sz="8" w:space="0" w:color="auto"/>
              <w:left w:val="nil"/>
              <w:bottom w:val="single" w:sz="8" w:space="0" w:color="auto"/>
              <w:right w:val="single" w:sz="4" w:space="0" w:color="auto"/>
            </w:tcBorders>
            <w:shd w:val="clear" w:color="auto" w:fill="FFFFFF"/>
            <w:vAlign w:val="center"/>
          </w:tcPr>
          <w:p w:rsidR="005C51E1" w:rsidRDefault="005C51E1" w:rsidP="005C51E1">
            <w:pPr>
              <w:pStyle w:val="afffffff0"/>
            </w:pPr>
            <w:r w:rsidRPr="00A62838">
              <w:t>0,11</w:t>
            </w:r>
          </w:p>
        </w:tc>
        <w:tc>
          <w:tcPr>
            <w:tcW w:w="477"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A62838">
              <w:t>0,11</w:t>
            </w:r>
          </w:p>
        </w:tc>
        <w:tc>
          <w:tcPr>
            <w:tcW w:w="475"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A62838">
              <w:t>0,11</w:t>
            </w:r>
          </w:p>
        </w:tc>
        <w:tc>
          <w:tcPr>
            <w:tcW w:w="460"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A62838">
              <w:t>0,11</w:t>
            </w:r>
          </w:p>
        </w:tc>
      </w:tr>
      <w:tr w:rsidR="005C51E1" w:rsidRPr="004F75D3" w:rsidTr="005C51E1">
        <w:trPr>
          <w:cantSplit/>
        </w:trPr>
        <w:tc>
          <w:tcPr>
            <w:tcW w:w="262" w:type="pct"/>
            <w:shd w:val="clear" w:color="auto" w:fill="FFFFFF"/>
            <w:vAlign w:val="center"/>
          </w:tcPr>
          <w:p w:rsidR="005C51E1" w:rsidRPr="004F75D3" w:rsidRDefault="005C51E1" w:rsidP="005C51E1">
            <w:pPr>
              <w:pStyle w:val="afffffff0"/>
            </w:pPr>
            <w:r>
              <w:t>11</w:t>
            </w:r>
          </w:p>
        </w:tc>
        <w:tc>
          <w:tcPr>
            <w:tcW w:w="1422" w:type="pct"/>
            <w:tcBorders>
              <w:top w:val="single" w:sz="4" w:space="0" w:color="auto"/>
              <w:left w:val="single" w:sz="4" w:space="0" w:color="auto"/>
              <w:bottom w:val="single" w:sz="4" w:space="0" w:color="auto"/>
              <w:right w:val="single" w:sz="4" w:space="0" w:color="auto"/>
            </w:tcBorders>
            <w:shd w:val="clear" w:color="auto" w:fill="auto"/>
            <w:vAlign w:val="center"/>
          </w:tcPr>
          <w:p w:rsidR="005C51E1" w:rsidRPr="00D262D9" w:rsidRDefault="005C51E1" w:rsidP="005C51E1">
            <w:pPr>
              <w:pStyle w:val="afffffff0"/>
              <w:rPr>
                <w:lang w:eastAsia="ru-RU"/>
              </w:rPr>
            </w:pPr>
            <w:r w:rsidRPr="002563DF">
              <w:t>Котельная пр. Первомайский, 1</w:t>
            </w:r>
          </w:p>
        </w:tc>
        <w:tc>
          <w:tcPr>
            <w:tcW w:w="476" w:type="pct"/>
            <w:shd w:val="clear" w:color="auto" w:fill="FFFFFF"/>
            <w:vAlign w:val="center"/>
          </w:tcPr>
          <w:p w:rsidR="005C51E1" w:rsidRDefault="005C51E1" w:rsidP="005C51E1">
            <w:pPr>
              <w:pStyle w:val="afffffff0"/>
            </w:pPr>
            <w:r w:rsidRPr="002332DA">
              <w:t>0,300</w:t>
            </w:r>
          </w:p>
        </w:tc>
        <w:tc>
          <w:tcPr>
            <w:tcW w:w="476" w:type="pct"/>
            <w:tcBorders>
              <w:top w:val="single" w:sz="8" w:space="0" w:color="auto"/>
              <w:left w:val="nil"/>
              <w:bottom w:val="single" w:sz="8" w:space="0" w:color="auto"/>
              <w:right w:val="single" w:sz="4" w:space="0" w:color="auto"/>
            </w:tcBorders>
            <w:shd w:val="clear" w:color="auto" w:fill="FFFFFF"/>
            <w:noWrap/>
            <w:vAlign w:val="center"/>
          </w:tcPr>
          <w:p w:rsidR="005C51E1" w:rsidRDefault="005C51E1" w:rsidP="005C51E1">
            <w:pPr>
              <w:pStyle w:val="afffffff0"/>
            </w:pPr>
            <w:r w:rsidRPr="00451166">
              <w:t>0,300</w:t>
            </w:r>
          </w:p>
        </w:tc>
        <w:tc>
          <w:tcPr>
            <w:tcW w:w="476"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451166">
              <w:t>0,300</w:t>
            </w:r>
          </w:p>
        </w:tc>
        <w:tc>
          <w:tcPr>
            <w:tcW w:w="476" w:type="pct"/>
            <w:tcBorders>
              <w:top w:val="single" w:sz="8" w:space="0" w:color="auto"/>
              <w:left w:val="nil"/>
              <w:bottom w:val="single" w:sz="8" w:space="0" w:color="auto"/>
              <w:right w:val="single" w:sz="4" w:space="0" w:color="auto"/>
            </w:tcBorders>
            <w:shd w:val="clear" w:color="auto" w:fill="FFFFFF"/>
            <w:vAlign w:val="center"/>
          </w:tcPr>
          <w:p w:rsidR="005C51E1" w:rsidRDefault="005C51E1" w:rsidP="005C51E1">
            <w:pPr>
              <w:pStyle w:val="afffffff0"/>
            </w:pPr>
            <w:r w:rsidRPr="00451166">
              <w:t>0,300</w:t>
            </w:r>
          </w:p>
        </w:tc>
        <w:tc>
          <w:tcPr>
            <w:tcW w:w="477"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451166">
              <w:t>0,300</w:t>
            </w:r>
          </w:p>
        </w:tc>
        <w:tc>
          <w:tcPr>
            <w:tcW w:w="475"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451166">
              <w:t>0,300</w:t>
            </w:r>
          </w:p>
        </w:tc>
        <w:tc>
          <w:tcPr>
            <w:tcW w:w="460"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451166">
              <w:t>0,300</w:t>
            </w:r>
          </w:p>
        </w:tc>
      </w:tr>
      <w:tr w:rsidR="005C51E1" w:rsidRPr="004F75D3" w:rsidTr="005C51E1">
        <w:trPr>
          <w:cantSplit/>
        </w:trPr>
        <w:tc>
          <w:tcPr>
            <w:tcW w:w="262" w:type="pct"/>
            <w:shd w:val="clear" w:color="auto" w:fill="FFFFFF"/>
            <w:vAlign w:val="center"/>
          </w:tcPr>
          <w:p w:rsidR="005C51E1" w:rsidRPr="004F75D3" w:rsidRDefault="005C51E1" w:rsidP="005C51E1">
            <w:pPr>
              <w:pStyle w:val="afffffff0"/>
            </w:pPr>
            <w:r>
              <w:t>12</w:t>
            </w:r>
          </w:p>
        </w:tc>
        <w:tc>
          <w:tcPr>
            <w:tcW w:w="1422" w:type="pct"/>
            <w:tcBorders>
              <w:top w:val="single" w:sz="4" w:space="0" w:color="auto"/>
              <w:left w:val="single" w:sz="4" w:space="0" w:color="auto"/>
              <w:bottom w:val="single" w:sz="4" w:space="0" w:color="auto"/>
              <w:right w:val="single" w:sz="4" w:space="0" w:color="auto"/>
            </w:tcBorders>
            <w:shd w:val="clear" w:color="auto" w:fill="auto"/>
            <w:vAlign w:val="center"/>
          </w:tcPr>
          <w:p w:rsidR="005C51E1" w:rsidRPr="00D262D9" w:rsidRDefault="005C51E1" w:rsidP="005C51E1">
            <w:pPr>
              <w:pStyle w:val="afffffff0"/>
              <w:rPr>
                <w:lang w:eastAsia="ru-RU"/>
              </w:rPr>
            </w:pPr>
            <w:r w:rsidRPr="002563DF">
              <w:t>Котельная ул. Комсомольская, 9</w:t>
            </w:r>
          </w:p>
        </w:tc>
        <w:tc>
          <w:tcPr>
            <w:tcW w:w="476" w:type="pct"/>
            <w:shd w:val="clear" w:color="auto" w:fill="FFFFFF"/>
            <w:vAlign w:val="center"/>
          </w:tcPr>
          <w:p w:rsidR="005C51E1" w:rsidRDefault="005C51E1" w:rsidP="005C51E1">
            <w:pPr>
              <w:pStyle w:val="afffffff0"/>
            </w:pPr>
            <w:r w:rsidRPr="002332DA">
              <w:t>0,046</w:t>
            </w:r>
          </w:p>
        </w:tc>
        <w:tc>
          <w:tcPr>
            <w:tcW w:w="476" w:type="pct"/>
            <w:tcBorders>
              <w:top w:val="single" w:sz="8" w:space="0" w:color="auto"/>
              <w:left w:val="nil"/>
              <w:bottom w:val="single" w:sz="8" w:space="0" w:color="auto"/>
              <w:right w:val="single" w:sz="4" w:space="0" w:color="auto"/>
            </w:tcBorders>
            <w:shd w:val="clear" w:color="auto" w:fill="FFFFFF"/>
            <w:noWrap/>
            <w:vAlign w:val="center"/>
          </w:tcPr>
          <w:p w:rsidR="005C51E1" w:rsidRDefault="005C51E1" w:rsidP="005C51E1">
            <w:pPr>
              <w:pStyle w:val="afffffff0"/>
            </w:pPr>
            <w:r w:rsidRPr="00451166">
              <w:t>0,046</w:t>
            </w:r>
          </w:p>
        </w:tc>
        <w:tc>
          <w:tcPr>
            <w:tcW w:w="476"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451166">
              <w:t>0,046</w:t>
            </w:r>
          </w:p>
        </w:tc>
        <w:tc>
          <w:tcPr>
            <w:tcW w:w="476" w:type="pct"/>
            <w:tcBorders>
              <w:top w:val="single" w:sz="8" w:space="0" w:color="auto"/>
              <w:left w:val="nil"/>
              <w:bottom w:val="single" w:sz="8" w:space="0" w:color="auto"/>
              <w:right w:val="single" w:sz="4" w:space="0" w:color="auto"/>
            </w:tcBorders>
            <w:shd w:val="clear" w:color="auto" w:fill="FFFFFF"/>
            <w:vAlign w:val="center"/>
          </w:tcPr>
          <w:p w:rsidR="005C51E1" w:rsidRDefault="005C51E1" w:rsidP="005C51E1">
            <w:pPr>
              <w:pStyle w:val="afffffff0"/>
            </w:pPr>
            <w:r w:rsidRPr="00451166">
              <w:t>0,046</w:t>
            </w:r>
          </w:p>
        </w:tc>
        <w:tc>
          <w:tcPr>
            <w:tcW w:w="477"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451166">
              <w:t>0,046</w:t>
            </w:r>
          </w:p>
        </w:tc>
        <w:tc>
          <w:tcPr>
            <w:tcW w:w="475"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451166">
              <w:t>0,046</w:t>
            </w:r>
          </w:p>
        </w:tc>
        <w:tc>
          <w:tcPr>
            <w:tcW w:w="460"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451166">
              <w:t>0,046</w:t>
            </w:r>
          </w:p>
        </w:tc>
      </w:tr>
      <w:tr w:rsidR="005C51E1" w:rsidRPr="004F75D3" w:rsidTr="005C51E1">
        <w:trPr>
          <w:cantSplit/>
        </w:trPr>
        <w:tc>
          <w:tcPr>
            <w:tcW w:w="262" w:type="pct"/>
            <w:shd w:val="clear" w:color="auto" w:fill="FFFFFF"/>
            <w:vAlign w:val="center"/>
          </w:tcPr>
          <w:p w:rsidR="005C51E1" w:rsidRPr="004F75D3" w:rsidRDefault="005C51E1" w:rsidP="005C51E1">
            <w:pPr>
              <w:pStyle w:val="afffffff0"/>
            </w:pPr>
            <w:r>
              <w:t>13</w:t>
            </w:r>
          </w:p>
        </w:tc>
        <w:tc>
          <w:tcPr>
            <w:tcW w:w="1422" w:type="pct"/>
            <w:tcBorders>
              <w:top w:val="single" w:sz="4" w:space="0" w:color="auto"/>
              <w:left w:val="single" w:sz="4" w:space="0" w:color="auto"/>
              <w:bottom w:val="single" w:sz="4" w:space="0" w:color="auto"/>
              <w:right w:val="single" w:sz="4" w:space="0" w:color="auto"/>
            </w:tcBorders>
            <w:shd w:val="clear" w:color="auto" w:fill="auto"/>
            <w:vAlign w:val="center"/>
          </w:tcPr>
          <w:p w:rsidR="005C51E1" w:rsidRPr="00D262D9" w:rsidRDefault="005C51E1" w:rsidP="005C51E1">
            <w:pPr>
              <w:pStyle w:val="afffffff0"/>
              <w:rPr>
                <w:lang w:eastAsia="ru-RU"/>
              </w:rPr>
            </w:pPr>
            <w:r w:rsidRPr="00680FB8">
              <w:t>Котельная г. Гагарин, ул. Советская д. 64а, ФОК «Восток»</w:t>
            </w:r>
          </w:p>
        </w:tc>
        <w:tc>
          <w:tcPr>
            <w:tcW w:w="476" w:type="pct"/>
            <w:shd w:val="clear" w:color="auto" w:fill="FFFFFF"/>
            <w:vAlign w:val="center"/>
          </w:tcPr>
          <w:p w:rsidR="005C51E1" w:rsidRDefault="005C51E1" w:rsidP="005C51E1">
            <w:pPr>
              <w:pStyle w:val="afffffff0"/>
            </w:pPr>
            <w:r w:rsidRPr="002332DA">
              <w:t>0,250</w:t>
            </w:r>
          </w:p>
        </w:tc>
        <w:tc>
          <w:tcPr>
            <w:tcW w:w="476" w:type="pct"/>
            <w:tcBorders>
              <w:top w:val="single" w:sz="8" w:space="0" w:color="auto"/>
              <w:left w:val="nil"/>
              <w:bottom w:val="single" w:sz="8" w:space="0" w:color="auto"/>
              <w:right w:val="single" w:sz="4" w:space="0" w:color="auto"/>
            </w:tcBorders>
            <w:shd w:val="clear" w:color="auto" w:fill="FFFFFF"/>
            <w:noWrap/>
            <w:vAlign w:val="center"/>
          </w:tcPr>
          <w:p w:rsidR="005C51E1" w:rsidRDefault="005C51E1" w:rsidP="005C51E1">
            <w:pPr>
              <w:pStyle w:val="afffffff0"/>
            </w:pPr>
            <w:r w:rsidRPr="00451166">
              <w:t>0,250</w:t>
            </w:r>
          </w:p>
        </w:tc>
        <w:tc>
          <w:tcPr>
            <w:tcW w:w="476"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451166">
              <w:t>0,250</w:t>
            </w:r>
          </w:p>
        </w:tc>
        <w:tc>
          <w:tcPr>
            <w:tcW w:w="476" w:type="pct"/>
            <w:tcBorders>
              <w:top w:val="single" w:sz="8" w:space="0" w:color="auto"/>
              <w:left w:val="nil"/>
              <w:bottom w:val="single" w:sz="8" w:space="0" w:color="auto"/>
              <w:right w:val="single" w:sz="4" w:space="0" w:color="auto"/>
            </w:tcBorders>
            <w:shd w:val="clear" w:color="auto" w:fill="FFFFFF"/>
            <w:vAlign w:val="center"/>
          </w:tcPr>
          <w:p w:rsidR="005C51E1" w:rsidRDefault="005C51E1" w:rsidP="005C51E1">
            <w:pPr>
              <w:pStyle w:val="afffffff0"/>
            </w:pPr>
            <w:r w:rsidRPr="00451166">
              <w:t>0,250</w:t>
            </w:r>
          </w:p>
        </w:tc>
        <w:tc>
          <w:tcPr>
            <w:tcW w:w="477"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451166">
              <w:t>0,250</w:t>
            </w:r>
          </w:p>
        </w:tc>
        <w:tc>
          <w:tcPr>
            <w:tcW w:w="475"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451166">
              <w:t>0,250</w:t>
            </w:r>
          </w:p>
        </w:tc>
        <w:tc>
          <w:tcPr>
            <w:tcW w:w="460"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451166">
              <w:t>0,250</w:t>
            </w:r>
          </w:p>
        </w:tc>
      </w:tr>
      <w:tr w:rsidR="005C51E1" w:rsidRPr="004F75D3" w:rsidTr="005C51E1">
        <w:trPr>
          <w:cantSplit/>
        </w:trPr>
        <w:tc>
          <w:tcPr>
            <w:tcW w:w="262" w:type="pct"/>
            <w:shd w:val="clear" w:color="auto" w:fill="FFFFFF"/>
            <w:vAlign w:val="center"/>
          </w:tcPr>
          <w:p w:rsidR="005C51E1" w:rsidRPr="004F75D3" w:rsidRDefault="005C51E1" w:rsidP="005C51E1">
            <w:pPr>
              <w:pStyle w:val="afffffff0"/>
            </w:pPr>
            <w:r>
              <w:t>14</w:t>
            </w:r>
          </w:p>
        </w:tc>
        <w:tc>
          <w:tcPr>
            <w:tcW w:w="1422" w:type="pct"/>
            <w:tcBorders>
              <w:top w:val="single" w:sz="4" w:space="0" w:color="auto"/>
              <w:left w:val="single" w:sz="4" w:space="0" w:color="auto"/>
              <w:bottom w:val="single" w:sz="4" w:space="0" w:color="auto"/>
              <w:right w:val="single" w:sz="4" w:space="0" w:color="auto"/>
            </w:tcBorders>
            <w:shd w:val="clear" w:color="auto" w:fill="auto"/>
            <w:vAlign w:val="center"/>
          </w:tcPr>
          <w:p w:rsidR="005C51E1" w:rsidRPr="00D262D9" w:rsidRDefault="005C51E1" w:rsidP="005C51E1">
            <w:pPr>
              <w:pStyle w:val="afffffff0"/>
              <w:rPr>
                <w:lang w:eastAsia="ru-RU"/>
              </w:rPr>
            </w:pPr>
            <w:r w:rsidRPr="00680FB8">
              <w:t>Котельная д. Акатово, Акатовская школа</w:t>
            </w:r>
          </w:p>
        </w:tc>
        <w:tc>
          <w:tcPr>
            <w:tcW w:w="476" w:type="pct"/>
            <w:shd w:val="clear" w:color="auto" w:fill="FFFFFF"/>
            <w:vAlign w:val="center"/>
          </w:tcPr>
          <w:p w:rsidR="005C51E1" w:rsidRDefault="005C51E1" w:rsidP="005C51E1">
            <w:pPr>
              <w:pStyle w:val="afffffff0"/>
            </w:pPr>
            <w:r w:rsidRPr="002332DA">
              <w:t>0,143</w:t>
            </w:r>
          </w:p>
        </w:tc>
        <w:tc>
          <w:tcPr>
            <w:tcW w:w="476" w:type="pct"/>
            <w:tcBorders>
              <w:top w:val="single" w:sz="8" w:space="0" w:color="auto"/>
              <w:left w:val="nil"/>
              <w:bottom w:val="single" w:sz="8" w:space="0" w:color="auto"/>
              <w:right w:val="single" w:sz="4" w:space="0" w:color="auto"/>
            </w:tcBorders>
            <w:shd w:val="clear" w:color="auto" w:fill="FFFFFF"/>
            <w:noWrap/>
            <w:vAlign w:val="center"/>
          </w:tcPr>
          <w:p w:rsidR="005C51E1" w:rsidRDefault="005C51E1" w:rsidP="005C51E1">
            <w:pPr>
              <w:pStyle w:val="afffffff0"/>
            </w:pPr>
            <w:r w:rsidRPr="00451166">
              <w:t>0,143</w:t>
            </w:r>
          </w:p>
        </w:tc>
        <w:tc>
          <w:tcPr>
            <w:tcW w:w="476"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451166">
              <w:t>0,143</w:t>
            </w:r>
          </w:p>
        </w:tc>
        <w:tc>
          <w:tcPr>
            <w:tcW w:w="476" w:type="pct"/>
            <w:tcBorders>
              <w:top w:val="single" w:sz="8" w:space="0" w:color="auto"/>
              <w:left w:val="nil"/>
              <w:bottom w:val="single" w:sz="8" w:space="0" w:color="auto"/>
              <w:right w:val="single" w:sz="4" w:space="0" w:color="auto"/>
            </w:tcBorders>
            <w:shd w:val="clear" w:color="auto" w:fill="FFFFFF"/>
            <w:vAlign w:val="center"/>
          </w:tcPr>
          <w:p w:rsidR="005C51E1" w:rsidRDefault="005C51E1" w:rsidP="005C51E1">
            <w:pPr>
              <w:pStyle w:val="afffffff0"/>
            </w:pPr>
            <w:r w:rsidRPr="00451166">
              <w:t>0,143</w:t>
            </w:r>
          </w:p>
        </w:tc>
        <w:tc>
          <w:tcPr>
            <w:tcW w:w="477"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451166">
              <w:t>0,143</w:t>
            </w:r>
          </w:p>
        </w:tc>
        <w:tc>
          <w:tcPr>
            <w:tcW w:w="475"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451166">
              <w:t>0,143</w:t>
            </w:r>
          </w:p>
        </w:tc>
        <w:tc>
          <w:tcPr>
            <w:tcW w:w="460"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451166">
              <w:t>0,143</w:t>
            </w:r>
          </w:p>
        </w:tc>
      </w:tr>
      <w:tr w:rsidR="005C51E1" w:rsidRPr="004F75D3" w:rsidTr="005C51E1">
        <w:trPr>
          <w:cantSplit/>
        </w:trPr>
        <w:tc>
          <w:tcPr>
            <w:tcW w:w="262" w:type="pct"/>
            <w:shd w:val="clear" w:color="auto" w:fill="FFFFFF"/>
            <w:vAlign w:val="center"/>
          </w:tcPr>
          <w:p w:rsidR="005C51E1" w:rsidRPr="004F75D3" w:rsidRDefault="005C51E1" w:rsidP="005C51E1">
            <w:pPr>
              <w:pStyle w:val="afffffff0"/>
            </w:pPr>
            <w:r>
              <w:t>15</w:t>
            </w:r>
          </w:p>
        </w:tc>
        <w:tc>
          <w:tcPr>
            <w:tcW w:w="1422" w:type="pct"/>
            <w:tcBorders>
              <w:top w:val="single" w:sz="4" w:space="0" w:color="auto"/>
              <w:left w:val="single" w:sz="4" w:space="0" w:color="auto"/>
              <w:bottom w:val="single" w:sz="4" w:space="0" w:color="auto"/>
              <w:right w:val="single" w:sz="4" w:space="0" w:color="auto"/>
            </w:tcBorders>
            <w:shd w:val="clear" w:color="auto" w:fill="auto"/>
            <w:vAlign w:val="center"/>
          </w:tcPr>
          <w:p w:rsidR="005C51E1" w:rsidRPr="00D262D9" w:rsidRDefault="005C51E1" w:rsidP="005C51E1">
            <w:pPr>
              <w:pStyle w:val="afffffff0"/>
              <w:rPr>
                <w:lang w:eastAsia="ru-RU"/>
              </w:rPr>
            </w:pPr>
            <w:r w:rsidRPr="00680FB8">
              <w:t>Котельная д. Никольское, Никольская школа</w:t>
            </w:r>
          </w:p>
        </w:tc>
        <w:tc>
          <w:tcPr>
            <w:tcW w:w="476" w:type="pct"/>
            <w:shd w:val="clear" w:color="auto" w:fill="FFFFFF"/>
            <w:vAlign w:val="center"/>
          </w:tcPr>
          <w:p w:rsidR="005C51E1" w:rsidRDefault="005C51E1" w:rsidP="005C51E1">
            <w:pPr>
              <w:pStyle w:val="afffffff0"/>
            </w:pPr>
            <w:r w:rsidRPr="002332DA">
              <w:t>0,185</w:t>
            </w:r>
          </w:p>
        </w:tc>
        <w:tc>
          <w:tcPr>
            <w:tcW w:w="476" w:type="pct"/>
            <w:tcBorders>
              <w:top w:val="single" w:sz="8" w:space="0" w:color="auto"/>
              <w:left w:val="nil"/>
              <w:bottom w:val="single" w:sz="8" w:space="0" w:color="auto"/>
              <w:right w:val="single" w:sz="4" w:space="0" w:color="auto"/>
            </w:tcBorders>
            <w:shd w:val="clear" w:color="auto" w:fill="FFFFFF"/>
            <w:noWrap/>
            <w:vAlign w:val="center"/>
          </w:tcPr>
          <w:p w:rsidR="005C51E1" w:rsidRDefault="005C51E1" w:rsidP="005C51E1">
            <w:pPr>
              <w:pStyle w:val="afffffff0"/>
            </w:pPr>
            <w:r w:rsidRPr="00451166">
              <w:t>0,185</w:t>
            </w:r>
          </w:p>
        </w:tc>
        <w:tc>
          <w:tcPr>
            <w:tcW w:w="476"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451166">
              <w:t>0,185</w:t>
            </w:r>
          </w:p>
        </w:tc>
        <w:tc>
          <w:tcPr>
            <w:tcW w:w="476" w:type="pct"/>
            <w:tcBorders>
              <w:top w:val="single" w:sz="8" w:space="0" w:color="auto"/>
              <w:left w:val="nil"/>
              <w:bottom w:val="single" w:sz="8" w:space="0" w:color="auto"/>
              <w:right w:val="single" w:sz="4" w:space="0" w:color="auto"/>
            </w:tcBorders>
            <w:shd w:val="clear" w:color="auto" w:fill="FFFFFF"/>
            <w:vAlign w:val="center"/>
          </w:tcPr>
          <w:p w:rsidR="005C51E1" w:rsidRDefault="005C51E1" w:rsidP="005C51E1">
            <w:pPr>
              <w:pStyle w:val="afffffff0"/>
            </w:pPr>
            <w:r w:rsidRPr="00451166">
              <w:t>0,185</w:t>
            </w:r>
          </w:p>
        </w:tc>
        <w:tc>
          <w:tcPr>
            <w:tcW w:w="477"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451166">
              <w:t>0,185</w:t>
            </w:r>
          </w:p>
        </w:tc>
        <w:tc>
          <w:tcPr>
            <w:tcW w:w="475"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451166">
              <w:t>0,185</w:t>
            </w:r>
          </w:p>
        </w:tc>
        <w:tc>
          <w:tcPr>
            <w:tcW w:w="460"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451166">
              <w:t>0,185</w:t>
            </w:r>
          </w:p>
        </w:tc>
      </w:tr>
      <w:tr w:rsidR="005C51E1" w:rsidRPr="004F75D3" w:rsidTr="005C51E1">
        <w:trPr>
          <w:cantSplit/>
        </w:trPr>
        <w:tc>
          <w:tcPr>
            <w:tcW w:w="262" w:type="pct"/>
            <w:shd w:val="clear" w:color="auto" w:fill="FFFFFF"/>
            <w:vAlign w:val="center"/>
          </w:tcPr>
          <w:p w:rsidR="005C51E1" w:rsidRPr="004F75D3" w:rsidRDefault="005C51E1" w:rsidP="005C51E1">
            <w:pPr>
              <w:pStyle w:val="afffffff0"/>
            </w:pPr>
            <w:r>
              <w:t>16</w:t>
            </w:r>
          </w:p>
        </w:tc>
        <w:tc>
          <w:tcPr>
            <w:tcW w:w="1422" w:type="pct"/>
            <w:tcBorders>
              <w:top w:val="single" w:sz="4" w:space="0" w:color="auto"/>
              <w:left w:val="single" w:sz="4" w:space="0" w:color="auto"/>
              <w:bottom w:val="single" w:sz="4" w:space="0" w:color="auto"/>
              <w:right w:val="single" w:sz="4" w:space="0" w:color="auto"/>
            </w:tcBorders>
            <w:shd w:val="clear" w:color="auto" w:fill="auto"/>
            <w:vAlign w:val="center"/>
          </w:tcPr>
          <w:p w:rsidR="005C51E1" w:rsidRPr="00D262D9" w:rsidRDefault="005C51E1" w:rsidP="005C51E1">
            <w:pPr>
              <w:pStyle w:val="afffffff0"/>
              <w:rPr>
                <w:lang w:eastAsia="ru-RU"/>
              </w:rPr>
            </w:pPr>
            <w:r w:rsidRPr="00680FB8">
              <w:t>Котельная с. Пречистое, Пречистенская школа</w:t>
            </w:r>
          </w:p>
        </w:tc>
        <w:tc>
          <w:tcPr>
            <w:tcW w:w="476" w:type="pct"/>
            <w:shd w:val="clear" w:color="auto" w:fill="FFFFFF"/>
            <w:vAlign w:val="center"/>
          </w:tcPr>
          <w:p w:rsidR="005C51E1" w:rsidRDefault="005C51E1" w:rsidP="005C51E1">
            <w:pPr>
              <w:pStyle w:val="afffffff0"/>
            </w:pPr>
            <w:r w:rsidRPr="002332DA">
              <w:t>0,221</w:t>
            </w:r>
          </w:p>
        </w:tc>
        <w:tc>
          <w:tcPr>
            <w:tcW w:w="476" w:type="pct"/>
            <w:tcBorders>
              <w:top w:val="single" w:sz="8" w:space="0" w:color="auto"/>
              <w:left w:val="nil"/>
              <w:bottom w:val="single" w:sz="8" w:space="0" w:color="auto"/>
              <w:right w:val="single" w:sz="4" w:space="0" w:color="auto"/>
            </w:tcBorders>
            <w:shd w:val="clear" w:color="auto" w:fill="FFFFFF"/>
            <w:noWrap/>
            <w:vAlign w:val="center"/>
          </w:tcPr>
          <w:p w:rsidR="005C51E1" w:rsidRDefault="005C51E1" w:rsidP="005C51E1">
            <w:pPr>
              <w:pStyle w:val="afffffff0"/>
            </w:pPr>
            <w:r w:rsidRPr="00451166">
              <w:t>0,221</w:t>
            </w:r>
          </w:p>
        </w:tc>
        <w:tc>
          <w:tcPr>
            <w:tcW w:w="476"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451166">
              <w:t>0,221</w:t>
            </w:r>
          </w:p>
        </w:tc>
        <w:tc>
          <w:tcPr>
            <w:tcW w:w="476" w:type="pct"/>
            <w:tcBorders>
              <w:top w:val="single" w:sz="8" w:space="0" w:color="auto"/>
              <w:left w:val="nil"/>
              <w:bottom w:val="single" w:sz="8" w:space="0" w:color="auto"/>
              <w:right w:val="single" w:sz="4" w:space="0" w:color="auto"/>
            </w:tcBorders>
            <w:shd w:val="clear" w:color="auto" w:fill="FFFFFF"/>
            <w:vAlign w:val="center"/>
          </w:tcPr>
          <w:p w:rsidR="005C51E1" w:rsidRDefault="005C51E1" w:rsidP="005C51E1">
            <w:pPr>
              <w:pStyle w:val="afffffff0"/>
            </w:pPr>
            <w:r w:rsidRPr="00451166">
              <w:t>0,221</w:t>
            </w:r>
          </w:p>
        </w:tc>
        <w:tc>
          <w:tcPr>
            <w:tcW w:w="477"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451166">
              <w:t>0,221</w:t>
            </w:r>
          </w:p>
        </w:tc>
        <w:tc>
          <w:tcPr>
            <w:tcW w:w="475"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451166">
              <w:t>0,221</w:t>
            </w:r>
          </w:p>
        </w:tc>
        <w:tc>
          <w:tcPr>
            <w:tcW w:w="460"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451166">
              <w:t>0,221</w:t>
            </w:r>
          </w:p>
        </w:tc>
      </w:tr>
      <w:tr w:rsidR="005C51E1" w:rsidRPr="004F75D3" w:rsidTr="005C51E1">
        <w:trPr>
          <w:cantSplit/>
        </w:trPr>
        <w:tc>
          <w:tcPr>
            <w:tcW w:w="262" w:type="pct"/>
            <w:shd w:val="clear" w:color="auto" w:fill="FFFFFF"/>
            <w:vAlign w:val="center"/>
          </w:tcPr>
          <w:p w:rsidR="005C51E1" w:rsidRPr="004F75D3" w:rsidRDefault="005C51E1" w:rsidP="005C51E1">
            <w:pPr>
              <w:pStyle w:val="afffffff0"/>
            </w:pPr>
            <w:r>
              <w:t>17</w:t>
            </w:r>
          </w:p>
        </w:tc>
        <w:tc>
          <w:tcPr>
            <w:tcW w:w="1422" w:type="pct"/>
            <w:tcBorders>
              <w:top w:val="single" w:sz="4" w:space="0" w:color="auto"/>
              <w:left w:val="single" w:sz="4" w:space="0" w:color="auto"/>
              <w:bottom w:val="single" w:sz="4" w:space="0" w:color="auto"/>
              <w:right w:val="single" w:sz="4" w:space="0" w:color="auto"/>
            </w:tcBorders>
            <w:shd w:val="clear" w:color="auto" w:fill="auto"/>
            <w:vAlign w:val="center"/>
          </w:tcPr>
          <w:p w:rsidR="005C51E1" w:rsidRPr="00D262D9" w:rsidRDefault="005C51E1" w:rsidP="005C51E1">
            <w:pPr>
              <w:pStyle w:val="afffffff0"/>
              <w:rPr>
                <w:lang w:eastAsia="ru-RU"/>
              </w:rPr>
            </w:pPr>
            <w:r w:rsidRPr="00680FB8">
              <w:t>Котельная д. Родоманово, Родомановская школа</w:t>
            </w:r>
          </w:p>
        </w:tc>
        <w:tc>
          <w:tcPr>
            <w:tcW w:w="476" w:type="pct"/>
            <w:shd w:val="clear" w:color="auto" w:fill="FFFFFF"/>
            <w:vAlign w:val="center"/>
          </w:tcPr>
          <w:p w:rsidR="005C51E1" w:rsidRDefault="005C51E1" w:rsidP="005C51E1">
            <w:pPr>
              <w:pStyle w:val="afffffff0"/>
            </w:pPr>
            <w:r w:rsidRPr="002332DA">
              <w:t>0,197</w:t>
            </w:r>
          </w:p>
        </w:tc>
        <w:tc>
          <w:tcPr>
            <w:tcW w:w="476" w:type="pct"/>
            <w:tcBorders>
              <w:top w:val="single" w:sz="8" w:space="0" w:color="auto"/>
              <w:left w:val="nil"/>
              <w:bottom w:val="single" w:sz="8" w:space="0" w:color="auto"/>
              <w:right w:val="single" w:sz="4" w:space="0" w:color="auto"/>
            </w:tcBorders>
            <w:shd w:val="clear" w:color="auto" w:fill="FFFFFF"/>
            <w:noWrap/>
            <w:vAlign w:val="center"/>
          </w:tcPr>
          <w:p w:rsidR="005C51E1" w:rsidRDefault="005C51E1" w:rsidP="005C51E1">
            <w:pPr>
              <w:pStyle w:val="afffffff0"/>
            </w:pPr>
            <w:r w:rsidRPr="00451166">
              <w:t>0,197</w:t>
            </w:r>
          </w:p>
        </w:tc>
        <w:tc>
          <w:tcPr>
            <w:tcW w:w="476"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451166">
              <w:t>0,197</w:t>
            </w:r>
          </w:p>
        </w:tc>
        <w:tc>
          <w:tcPr>
            <w:tcW w:w="476" w:type="pct"/>
            <w:tcBorders>
              <w:top w:val="single" w:sz="8" w:space="0" w:color="auto"/>
              <w:left w:val="nil"/>
              <w:bottom w:val="single" w:sz="8" w:space="0" w:color="auto"/>
              <w:right w:val="single" w:sz="4" w:space="0" w:color="auto"/>
            </w:tcBorders>
            <w:shd w:val="clear" w:color="auto" w:fill="FFFFFF"/>
            <w:vAlign w:val="center"/>
          </w:tcPr>
          <w:p w:rsidR="005C51E1" w:rsidRDefault="005C51E1" w:rsidP="005C51E1">
            <w:pPr>
              <w:pStyle w:val="afffffff0"/>
            </w:pPr>
            <w:r w:rsidRPr="00451166">
              <w:t>0,197</w:t>
            </w:r>
          </w:p>
        </w:tc>
        <w:tc>
          <w:tcPr>
            <w:tcW w:w="477"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451166">
              <w:t>0,197</w:t>
            </w:r>
          </w:p>
        </w:tc>
        <w:tc>
          <w:tcPr>
            <w:tcW w:w="475"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451166">
              <w:t>0,197</w:t>
            </w:r>
          </w:p>
        </w:tc>
        <w:tc>
          <w:tcPr>
            <w:tcW w:w="460"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451166">
              <w:t>0,197</w:t>
            </w:r>
          </w:p>
        </w:tc>
      </w:tr>
      <w:tr w:rsidR="005C51E1" w:rsidRPr="004F75D3" w:rsidTr="005C51E1">
        <w:trPr>
          <w:cantSplit/>
        </w:trPr>
        <w:tc>
          <w:tcPr>
            <w:tcW w:w="262" w:type="pct"/>
            <w:shd w:val="clear" w:color="auto" w:fill="FFFFFF"/>
            <w:vAlign w:val="center"/>
          </w:tcPr>
          <w:p w:rsidR="005C51E1" w:rsidRPr="004F75D3" w:rsidRDefault="005C51E1" w:rsidP="005C51E1">
            <w:pPr>
              <w:pStyle w:val="afffffff0"/>
            </w:pPr>
            <w:r>
              <w:t>18</w:t>
            </w:r>
          </w:p>
        </w:tc>
        <w:tc>
          <w:tcPr>
            <w:tcW w:w="1422" w:type="pct"/>
            <w:tcBorders>
              <w:top w:val="single" w:sz="4" w:space="0" w:color="auto"/>
              <w:left w:val="single" w:sz="4" w:space="0" w:color="auto"/>
              <w:bottom w:val="single" w:sz="4" w:space="0" w:color="auto"/>
              <w:right w:val="single" w:sz="4" w:space="0" w:color="auto"/>
            </w:tcBorders>
            <w:shd w:val="clear" w:color="auto" w:fill="auto"/>
            <w:vAlign w:val="center"/>
          </w:tcPr>
          <w:p w:rsidR="005C51E1" w:rsidRPr="00D262D9" w:rsidRDefault="005C51E1" w:rsidP="005C51E1">
            <w:pPr>
              <w:pStyle w:val="afffffff0"/>
              <w:rPr>
                <w:lang w:eastAsia="ru-RU"/>
              </w:rPr>
            </w:pPr>
            <w:r w:rsidRPr="00680FB8">
              <w:t>Котельная д. Токарево, Токаревская школа</w:t>
            </w:r>
          </w:p>
        </w:tc>
        <w:tc>
          <w:tcPr>
            <w:tcW w:w="476" w:type="pct"/>
            <w:shd w:val="clear" w:color="auto" w:fill="FFFFFF"/>
            <w:vAlign w:val="center"/>
          </w:tcPr>
          <w:p w:rsidR="005C51E1" w:rsidRDefault="005C51E1" w:rsidP="005C51E1">
            <w:pPr>
              <w:pStyle w:val="afffffff0"/>
            </w:pPr>
            <w:r w:rsidRPr="002332DA">
              <w:t>0,174</w:t>
            </w:r>
          </w:p>
        </w:tc>
        <w:tc>
          <w:tcPr>
            <w:tcW w:w="476" w:type="pct"/>
            <w:tcBorders>
              <w:top w:val="single" w:sz="8" w:space="0" w:color="auto"/>
              <w:left w:val="nil"/>
              <w:bottom w:val="single" w:sz="8" w:space="0" w:color="auto"/>
              <w:right w:val="single" w:sz="4" w:space="0" w:color="auto"/>
            </w:tcBorders>
            <w:shd w:val="clear" w:color="auto" w:fill="FFFFFF"/>
            <w:noWrap/>
            <w:vAlign w:val="center"/>
          </w:tcPr>
          <w:p w:rsidR="005C51E1" w:rsidRDefault="005C51E1" w:rsidP="005C51E1">
            <w:pPr>
              <w:pStyle w:val="afffffff0"/>
            </w:pPr>
            <w:r w:rsidRPr="00451166">
              <w:t>0,174</w:t>
            </w:r>
          </w:p>
        </w:tc>
        <w:tc>
          <w:tcPr>
            <w:tcW w:w="476"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451166">
              <w:t>0,174</w:t>
            </w:r>
          </w:p>
        </w:tc>
        <w:tc>
          <w:tcPr>
            <w:tcW w:w="476" w:type="pct"/>
            <w:tcBorders>
              <w:top w:val="single" w:sz="8" w:space="0" w:color="auto"/>
              <w:left w:val="nil"/>
              <w:bottom w:val="single" w:sz="8" w:space="0" w:color="auto"/>
              <w:right w:val="single" w:sz="4" w:space="0" w:color="auto"/>
            </w:tcBorders>
            <w:shd w:val="clear" w:color="auto" w:fill="FFFFFF"/>
            <w:vAlign w:val="center"/>
          </w:tcPr>
          <w:p w:rsidR="005C51E1" w:rsidRDefault="005C51E1" w:rsidP="005C51E1">
            <w:pPr>
              <w:pStyle w:val="afffffff0"/>
            </w:pPr>
            <w:r w:rsidRPr="00451166">
              <w:t>0,174</w:t>
            </w:r>
          </w:p>
        </w:tc>
        <w:tc>
          <w:tcPr>
            <w:tcW w:w="477"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451166">
              <w:t>0,174</w:t>
            </w:r>
          </w:p>
        </w:tc>
        <w:tc>
          <w:tcPr>
            <w:tcW w:w="475"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451166">
              <w:t>0,174</w:t>
            </w:r>
          </w:p>
        </w:tc>
        <w:tc>
          <w:tcPr>
            <w:tcW w:w="460"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451166">
              <w:t>0,174</w:t>
            </w:r>
          </w:p>
        </w:tc>
      </w:tr>
      <w:tr w:rsidR="005C51E1" w:rsidRPr="004F75D3" w:rsidTr="005C51E1">
        <w:trPr>
          <w:cantSplit/>
        </w:trPr>
        <w:tc>
          <w:tcPr>
            <w:tcW w:w="262" w:type="pct"/>
            <w:shd w:val="clear" w:color="auto" w:fill="FFFFFF"/>
            <w:vAlign w:val="center"/>
          </w:tcPr>
          <w:p w:rsidR="005C51E1" w:rsidRPr="004F75D3" w:rsidRDefault="005C51E1" w:rsidP="005C51E1">
            <w:pPr>
              <w:pStyle w:val="afffffff0"/>
            </w:pPr>
            <w:r>
              <w:t>19</w:t>
            </w:r>
          </w:p>
        </w:tc>
        <w:tc>
          <w:tcPr>
            <w:tcW w:w="1422" w:type="pct"/>
            <w:tcBorders>
              <w:top w:val="single" w:sz="4" w:space="0" w:color="auto"/>
              <w:left w:val="single" w:sz="4" w:space="0" w:color="auto"/>
              <w:bottom w:val="single" w:sz="4" w:space="0" w:color="auto"/>
              <w:right w:val="single" w:sz="4" w:space="0" w:color="auto"/>
            </w:tcBorders>
            <w:shd w:val="clear" w:color="auto" w:fill="auto"/>
            <w:vAlign w:val="center"/>
          </w:tcPr>
          <w:p w:rsidR="005C51E1" w:rsidRPr="00D262D9" w:rsidRDefault="005C51E1" w:rsidP="005C51E1">
            <w:pPr>
              <w:pStyle w:val="afffffff0"/>
              <w:rPr>
                <w:lang w:eastAsia="ru-RU"/>
              </w:rPr>
            </w:pPr>
            <w:r w:rsidRPr="00680FB8">
              <w:t>Котельная д. Клушино, Клушинский СДК</w:t>
            </w:r>
          </w:p>
        </w:tc>
        <w:tc>
          <w:tcPr>
            <w:tcW w:w="476" w:type="pct"/>
            <w:shd w:val="clear" w:color="auto" w:fill="FFFFFF"/>
            <w:vAlign w:val="center"/>
          </w:tcPr>
          <w:p w:rsidR="005C51E1" w:rsidRDefault="005C51E1" w:rsidP="005C51E1">
            <w:pPr>
              <w:pStyle w:val="afffffff0"/>
            </w:pPr>
            <w:r w:rsidRPr="002332DA">
              <w:t>0,057</w:t>
            </w:r>
          </w:p>
        </w:tc>
        <w:tc>
          <w:tcPr>
            <w:tcW w:w="476" w:type="pct"/>
            <w:tcBorders>
              <w:top w:val="single" w:sz="8" w:space="0" w:color="auto"/>
              <w:left w:val="nil"/>
              <w:bottom w:val="single" w:sz="8" w:space="0" w:color="auto"/>
              <w:right w:val="single" w:sz="4" w:space="0" w:color="auto"/>
            </w:tcBorders>
            <w:shd w:val="clear" w:color="auto" w:fill="FFFFFF"/>
            <w:noWrap/>
            <w:vAlign w:val="center"/>
          </w:tcPr>
          <w:p w:rsidR="005C51E1" w:rsidRDefault="005C51E1" w:rsidP="005C51E1">
            <w:pPr>
              <w:pStyle w:val="afffffff0"/>
            </w:pPr>
            <w:r w:rsidRPr="00451166">
              <w:t>0,057</w:t>
            </w:r>
          </w:p>
        </w:tc>
        <w:tc>
          <w:tcPr>
            <w:tcW w:w="476"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451166">
              <w:t>0,057</w:t>
            </w:r>
          </w:p>
        </w:tc>
        <w:tc>
          <w:tcPr>
            <w:tcW w:w="476" w:type="pct"/>
            <w:tcBorders>
              <w:top w:val="single" w:sz="8" w:space="0" w:color="auto"/>
              <w:left w:val="nil"/>
              <w:bottom w:val="single" w:sz="8" w:space="0" w:color="auto"/>
              <w:right w:val="single" w:sz="4" w:space="0" w:color="auto"/>
            </w:tcBorders>
            <w:shd w:val="clear" w:color="auto" w:fill="FFFFFF"/>
            <w:vAlign w:val="center"/>
          </w:tcPr>
          <w:p w:rsidR="005C51E1" w:rsidRDefault="005C51E1" w:rsidP="005C51E1">
            <w:pPr>
              <w:pStyle w:val="afffffff0"/>
            </w:pPr>
            <w:r w:rsidRPr="00451166">
              <w:t>0,057</w:t>
            </w:r>
          </w:p>
        </w:tc>
        <w:tc>
          <w:tcPr>
            <w:tcW w:w="477"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451166">
              <w:t>0,057</w:t>
            </w:r>
          </w:p>
        </w:tc>
        <w:tc>
          <w:tcPr>
            <w:tcW w:w="475"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451166">
              <w:t>0,057</w:t>
            </w:r>
          </w:p>
        </w:tc>
        <w:tc>
          <w:tcPr>
            <w:tcW w:w="460" w:type="pct"/>
            <w:tcBorders>
              <w:top w:val="single" w:sz="8" w:space="0" w:color="auto"/>
              <w:left w:val="single" w:sz="4" w:space="0" w:color="auto"/>
              <w:bottom w:val="single" w:sz="8" w:space="0" w:color="auto"/>
              <w:right w:val="single" w:sz="8" w:space="0" w:color="auto"/>
            </w:tcBorders>
            <w:shd w:val="clear" w:color="auto" w:fill="FFFFFF"/>
            <w:vAlign w:val="center"/>
          </w:tcPr>
          <w:p w:rsidR="005C51E1" w:rsidRDefault="005C51E1" w:rsidP="005C51E1">
            <w:pPr>
              <w:pStyle w:val="afffffff0"/>
            </w:pPr>
            <w:r w:rsidRPr="00451166">
              <w:t>0,057</w:t>
            </w:r>
          </w:p>
        </w:tc>
      </w:tr>
      <w:tr w:rsidR="00660C6D" w:rsidRPr="004F75D3" w:rsidTr="005C51E1">
        <w:trPr>
          <w:cantSplit/>
        </w:trPr>
        <w:tc>
          <w:tcPr>
            <w:tcW w:w="262" w:type="pct"/>
            <w:shd w:val="clear" w:color="auto" w:fill="FFFFFF"/>
            <w:vAlign w:val="center"/>
          </w:tcPr>
          <w:p w:rsidR="00660C6D" w:rsidRDefault="00660C6D" w:rsidP="00660C6D">
            <w:pPr>
              <w:pStyle w:val="afffffff0"/>
            </w:pPr>
            <w:r>
              <w:t>20</w:t>
            </w:r>
          </w:p>
        </w:tc>
        <w:tc>
          <w:tcPr>
            <w:tcW w:w="1422" w:type="pct"/>
            <w:tcBorders>
              <w:top w:val="single" w:sz="4" w:space="0" w:color="auto"/>
              <w:left w:val="single" w:sz="4" w:space="0" w:color="auto"/>
              <w:bottom w:val="single" w:sz="4" w:space="0" w:color="auto"/>
              <w:right w:val="single" w:sz="4" w:space="0" w:color="auto"/>
            </w:tcBorders>
            <w:shd w:val="clear" w:color="auto" w:fill="auto"/>
            <w:vAlign w:val="center"/>
          </w:tcPr>
          <w:p w:rsidR="00660C6D" w:rsidRPr="00680FB8" w:rsidRDefault="00660C6D" w:rsidP="00660C6D">
            <w:pPr>
              <w:pStyle w:val="afffffff0"/>
            </w:pPr>
            <w:r w:rsidRPr="00660C6D">
              <w:t>Котельная д. Поличня, ул. Новая</w:t>
            </w:r>
          </w:p>
        </w:tc>
        <w:tc>
          <w:tcPr>
            <w:tcW w:w="476" w:type="pct"/>
            <w:shd w:val="clear" w:color="auto" w:fill="FFFFFF"/>
            <w:vAlign w:val="center"/>
          </w:tcPr>
          <w:p w:rsidR="00660C6D" w:rsidRDefault="00660C6D" w:rsidP="00660C6D">
            <w:pPr>
              <w:pStyle w:val="afffffff0"/>
            </w:pPr>
            <w:r>
              <w:t>н/д</w:t>
            </w:r>
          </w:p>
        </w:tc>
        <w:tc>
          <w:tcPr>
            <w:tcW w:w="476" w:type="pct"/>
            <w:tcBorders>
              <w:top w:val="single" w:sz="8" w:space="0" w:color="auto"/>
              <w:left w:val="nil"/>
              <w:bottom w:val="single" w:sz="8" w:space="0" w:color="auto"/>
              <w:right w:val="single" w:sz="4" w:space="0" w:color="auto"/>
            </w:tcBorders>
            <w:shd w:val="clear" w:color="auto" w:fill="FFFFFF"/>
            <w:noWrap/>
            <w:vAlign w:val="center"/>
          </w:tcPr>
          <w:p w:rsidR="00660C6D" w:rsidRDefault="00660C6D" w:rsidP="00660C6D">
            <w:pPr>
              <w:pStyle w:val="afffffff0"/>
            </w:pPr>
            <w:r>
              <w:t>н/д</w:t>
            </w:r>
          </w:p>
        </w:tc>
        <w:tc>
          <w:tcPr>
            <w:tcW w:w="476" w:type="pct"/>
            <w:tcBorders>
              <w:top w:val="single" w:sz="8" w:space="0" w:color="auto"/>
              <w:left w:val="single" w:sz="4" w:space="0" w:color="auto"/>
              <w:bottom w:val="single" w:sz="8" w:space="0" w:color="auto"/>
              <w:right w:val="single" w:sz="8" w:space="0" w:color="auto"/>
            </w:tcBorders>
            <w:shd w:val="clear" w:color="auto" w:fill="FFFFFF"/>
            <w:vAlign w:val="center"/>
          </w:tcPr>
          <w:p w:rsidR="00660C6D" w:rsidRDefault="00660C6D" w:rsidP="00660C6D">
            <w:pPr>
              <w:pStyle w:val="afffffff0"/>
            </w:pPr>
            <w:r>
              <w:t>н/д</w:t>
            </w:r>
          </w:p>
        </w:tc>
        <w:tc>
          <w:tcPr>
            <w:tcW w:w="476" w:type="pct"/>
            <w:tcBorders>
              <w:top w:val="single" w:sz="8" w:space="0" w:color="auto"/>
              <w:left w:val="nil"/>
              <w:bottom w:val="single" w:sz="8" w:space="0" w:color="auto"/>
              <w:right w:val="single" w:sz="4" w:space="0" w:color="auto"/>
            </w:tcBorders>
            <w:shd w:val="clear" w:color="auto" w:fill="FFFFFF"/>
            <w:vAlign w:val="center"/>
          </w:tcPr>
          <w:p w:rsidR="00660C6D" w:rsidRDefault="00660C6D" w:rsidP="00660C6D">
            <w:pPr>
              <w:pStyle w:val="afffffff0"/>
            </w:pPr>
            <w:r>
              <w:t>н/д</w:t>
            </w:r>
          </w:p>
        </w:tc>
        <w:tc>
          <w:tcPr>
            <w:tcW w:w="477" w:type="pct"/>
            <w:tcBorders>
              <w:top w:val="single" w:sz="8" w:space="0" w:color="auto"/>
              <w:left w:val="single" w:sz="4" w:space="0" w:color="auto"/>
              <w:bottom w:val="single" w:sz="8" w:space="0" w:color="auto"/>
              <w:right w:val="single" w:sz="8" w:space="0" w:color="auto"/>
            </w:tcBorders>
            <w:shd w:val="clear" w:color="auto" w:fill="FFFFFF"/>
            <w:vAlign w:val="center"/>
          </w:tcPr>
          <w:p w:rsidR="00660C6D" w:rsidRDefault="00660C6D" w:rsidP="00660C6D">
            <w:pPr>
              <w:pStyle w:val="afffffff0"/>
            </w:pPr>
            <w:r>
              <w:t>н/д</w:t>
            </w:r>
          </w:p>
        </w:tc>
        <w:tc>
          <w:tcPr>
            <w:tcW w:w="475" w:type="pct"/>
            <w:tcBorders>
              <w:top w:val="single" w:sz="8" w:space="0" w:color="auto"/>
              <w:left w:val="single" w:sz="4" w:space="0" w:color="auto"/>
              <w:bottom w:val="single" w:sz="8" w:space="0" w:color="auto"/>
              <w:right w:val="single" w:sz="8" w:space="0" w:color="auto"/>
            </w:tcBorders>
            <w:shd w:val="clear" w:color="auto" w:fill="FFFFFF"/>
            <w:vAlign w:val="center"/>
          </w:tcPr>
          <w:p w:rsidR="00660C6D" w:rsidRDefault="00660C6D" w:rsidP="00660C6D">
            <w:pPr>
              <w:pStyle w:val="afffffff0"/>
            </w:pPr>
            <w:r>
              <w:t>н/д</w:t>
            </w:r>
          </w:p>
        </w:tc>
        <w:tc>
          <w:tcPr>
            <w:tcW w:w="460" w:type="pct"/>
            <w:tcBorders>
              <w:top w:val="single" w:sz="8" w:space="0" w:color="auto"/>
              <w:left w:val="single" w:sz="4" w:space="0" w:color="auto"/>
              <w:bottom w:val="single" w:sz="8" w:space="0" w:color="auto"/>
              <w:right w:val="single" w:sz="8" w:space="0" w:color="auto"/>
            </w:tcBorders>
            <w:shd w:val="clear" w:color="auto" w:fill="FFFFFF"/>
            <w:vAlign w:val="center"/>
          </w:tcPr>
          <w:p w:rsidR="00660C6D" w:rsidRDefault="00660C6D" w:rsidP="00660C6D">
            <w:pPr>
              <w:pStyle w:val="afffffff0"/>
            </w:pPr>
            <w:r>
              <w:t>н/д</w:t>
            </w:r>
          </w:p>
        </w:tc>
      </w:tr>
    </w:tbl>
    <w:p w:rsidR="005C0517" w:rsidRPr="002C4067" w:rsidRDefault="00866DD0" w:rsidP="00FA1C46">
      <w:pPr>
        <w:pStyle w:val="aff2"/>
      </w:pPr>
      <w:r w:rsidRPr="002C4067">
        <w:t>Прогноз приростов объемов потребления теплоносителя рассмотрен в Главе 6 Обосновывающих материалов.</w:t>
      </w:r>
    </w:p>
    <w:p w:rsidR="00027782" w:rsidRPr="002C4067" w:rsidRDefault="00F8193E" w:rsidP="004F75D3">
      <w:pPr>
        <w:pStyle w:val="a1"/>
      </w:pPr>
      <w:bookmarkStart w:id="390" w:name="_Toc162259238"/>
      <w:bookmarkStart w:id="391" w:name="_Toc165985124"/>
      <w:bookmarkStart w:id="392" w:name="_Toc205122268"/>
      <w:r w:rsidRPr="002C4067">
        <w:lastRenderedPageBreak/>
        <w:t>П</w:t>
      </w:r>
      <w:r w:rsidR="00274C31" w:rsidRPr="002C4067">
        <w:t>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390"/>
      <w:bookmarkEnd w:id="391"/>
      <w:bookmarkEnd w:id="392"/>
    </w:p>
    <w:p w:rsidR="00E15079" w:rsidRPr="002C4067" w:rsidRDefault="00E15079" w:rsidP="00FA1C46">
      <w:pPr>
        <w:pStyle w:val="aff2"/>
      </w:pPr>
      <w:r w:rsidRPr="002C4067">
        <w:t xml:space="preserve">Для отопления и горячего водоснабжения индивидуальных домов </w:t>
      </w:r>
      <w:r w:rsidR="00725906" w:rsidRPr="002C4067">
        <w:t xml:space="preserve">рекомендуется </w:t>
      </w:r>
      <w:r w:rsidRPr="005B21CE">
        <w:t>применение индивидуальных двухконтурных котлов, работающих</w:t>
      </w:r>
      <w:r w:rsidR="005677AB" w:rsidRPr="005B21CE">
        <w:t xml:space="preserve"> на</w:t>
      </w:r>
      <w:r w:rsidR="00092887" w:rsidRPr="005B21CE">
        <w:t xml:space="preserve"> </w:t>
      </w:r>
      <w:r w:rsidR="005B21CE" w:rsidRPr="005B21CE">
        <w:t>природном газе</w:t>
      </w:r>
      <w:r w:rsidRPr="005B21CE">
        <w:t xml:space="preserve">. </w:t>
      </w:r>
      <w:r w:rsidRPr="002C4067">
        <w:t>Выбор индивидуальных источников тепла 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значительные кап</w:t>
      </w:r>
      <w:r w:rsidR="00134975" w:rsidRPr="002C4067">
        <w:t>итальные вложения по их прокладке.</w:t>
      </w:r>
    </w:p>
    <w:p w:rsidR="00E15079" w:rsidRPr="002C4067" w:rsidRDefault="00E15079" w:rsidP="00FA1C46">
      <w:pPr>
        <w:pStyle w:val="aff2"/>
        <w:rPr>
          <w:rFonts w:eastAsia="Times New Roman"/>
          <w:lang w:eastAsia="ru-RU"/>
        </w:rPr>
      </w:pPr>
      <w:r w:rsidRPr="002C4067">
        <w:t xml:space="preserve">Для теплоснабжения </w:t>
      </w:r>
      <w:r w:rsidR="00092887" w:rsidRPr="002C4067">
        <w:t>зданий (группы зданий)</w:t>
      </w:r>
      <w:r w:rsidRPr="002C4067">
        <w:t xml:space="preserve"> с небольшим теплопотреблением и промышленных объектов рекомендуется использо</w:t>
      </w:r>
      <w:r w:rsidR="00134975" w:rsidRPr="002C4067">
        <w:t>вать автономные источники тепла,</w:t>
      </w:r>
      <w:r w:rsidRPr="002C4067">
        <w:t xml:space="preserve"> отдельностоящие и пристроенные </w:t>
      </w:r>
      <w:r w:rsidR="005B0C8D" w:rsidRPr="002C4067">
        <w:t>блочно-модульные котельные малой мощности</w:t>
      </w:r>
      <w:r w:rsidRPr="002C4067">
        <w:t>.</w:t>
      </w:r>
    </w:p>
    <w:p w:rsidR="00027782" w:rsidRPr="002C4067" w:rsidRDefault="00F8193E" w:rsidP="004F75D3">
      <w:pPr>
        <w:pStyle w:val="a1"/>
      </w:pPr>
      <w:bookmarkStart w:id="393" w:name="_Toc162259239"/>
      <w:bookmarkStart w:id="394" w:name="_Toc165985125"/>
      <w:bookmarkStart w:id="395" w:name="_Toc205122269"/>
      <w:r w:rsidRPr="005C0517">
        <w:t>П</w:t>
      </w:r>
      <w:r w:rsidR="00274C31" w:rsidRPr="005C0517">
        <w:t>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393"/>
      <w:bookmarkEnd w:id="394"/>
      <w:bookmarkEnd w:id="395"/>
    </w:p>
    <w:p w:rsidR="005C0517" w:rsidRPr="002C4067" w:rsidRDefault="00E15079" w:rsidP="004C00E6">
      <w:pPr>
        <w:pStyle w:val="aff2"/>
        <w:rPr>
          <w:lang w:eastAsia="ru-RU"/>
        </w:rPr>
      </w:pPr>
      <w:bookmarkStart w:id="396" w:name="_Toc33877581"/>
      <w:r w:rsidRPr="002C4067">
        <w:rPr>
          <w:lang w:eastAsia="ru-RU"/>
        </w:rPr>
        <w:t>Перспективное развитие промышленности намечается, в основном, за счет развития и реконструкции существующих предприятий.</w:t>
      </w:r>
    </w:p>
    <w:p w:rsidR="008769FC" w:rsidRPr="002C4067" w:rsidRDefault="008769FC" w:rsidP="004C00E6">
      <w:pPr>
        <w:pStyle w:val="a1"/>
      </w:pPr>
      <w:bookmarkStart w:id="397" w:name="_Toc162259240"/>
      <w:bookmarkStart w:id="398" w:name="_Toc165985126"/>
      <w:bookmarkStart w:id="399" w:name="_Toc205122270"/>
      <w:r w:rsidRPr="002C4067">
        <w:t xml:space="preserve">Состав изменений </w:t>
      </w:r>
      <w:r w:rsidR="00540956" w:rsidRPr="002C4067">
        <w:t>выполненных в доработанной и (или) актуализированной схеме теплоснабжения</w:t>
      </w:r>
      <w:bookmarkEnd w:id="396"/>
      <w:bookmarkEnd w:id="397"/>
      <w:bookmarkEnd w:id="398"/>
      <w:bookmarkEnd w:id="399"/>
    </w:p>
    <w:p w:rsidR="00CD1318" w:rsidRPr="002C4067" w:rsidRDefault="00F458F4" w:rsidP="004C00E6">
      <w:pPr>
        <w:pStyle w:val="aff2"/>
      </w:pPr>
      <w:r w:rsidRPr="002C4067">
        <w:t xml:space="preserve">При </w:t>
      </w:r>
      <w:r w:rsidR="00DD0BFB" w:rsidRPr="002C4067">
        <w:t xml:space="preserve">разработке </w:t>
      </w:r>
      <w:r w:rsidRPr="002C4067">
        <w:t>схемы теплоснабжения были произведены расчеты перспективной тепловой нагрузки котельн</w:t>
      </w:r>
      <w:r w:rsidR="000B1CF9">
        <w:t>ой</w:t>
      </w:r>
      <w:r w:rsidRPr="002C4067">
        <w:t xml:space="preserve"> </w:t>
      </w:r>
      <w:r w:rsidR="00BC6A14" w:rsidRPr="002C4067">
        <w:t xml:space="preserve">в соответствии </w:t>
      </w:r>
      <w:r w:rsidRPr="002C4067">
        <w:t>с Проект</w:t>
      </w:r>
      <w:r w:rsidR="00BC6A14" w:rsidRPr="002C4067">
        <w:t>ом</w:t>
      </w:r>
      <w:r w:rsidRPr="002C4067">
        <w:t xml:space="preserve"> Генерального плана развития</w:t>
      </w:r>
      <w:r w:rsidR="00D458C1" w:rsidRPr="002C4067">
        <w:t xml:space="preserve"> </w:t>
      </w:r>
      <w:r w:rsidR="00304CB8">
        <w:t>округа.</w:t>
      </w:r>
      <w:r w:rsidRPr="002C4067">
        <w:t xml:space="preserve"> А также уточнены сведения по планируемому приросту тепловой нагрузки.</w:t>
      </w:r>
      <w:bookmarkStart w:id="400" w:name="_Toc464212043"/>
      <w:bookmarkStart w:id="401" w:name="_Toc1665659"/>
    </w:p>
    <w:p w:rsidR="00D31737" w:rsidRPr="002C4067" w:rsidRDefault="00743D58" w:rsidP="004C00E6">
      <w:pPr>
        <w:pStyle w:val="aff2"/>
        <w:rPr>
          <w:sz w:val="23"/>
          <w:szCs w:val="23"/>
        </w:rPr>
      </w:pPr>
      <w:r>
        <w:t>Раздел</w:t>
      </w:r>
      <w:r w:rsidR="00780802" w:rsidRPr="002C4067">
        <w:t xml:space="preserve"> </w:t>
      </w:r>
      <w:r w:rsidR="00DD0BFB" w:rsidRPr="002C4067">
        <w:t>раз</w:t>
      </w:r>
      <w:r w:rsidR="003C7923" w:rsidRPr="002C4067">
        <w:t>работан</w:t>
      </w:r>
      <w:r w:rsidR="00780802" w:rsidRPr="002C4067">
        <w:t xml:space="preserve"> в соответствии с</w:t>
      </w:r>
      <w:r w:rsidR="00D31737" w:rsidRPr="002C4067">
        <w:t xml:space="preserve"> действующей редакцией </w:t>
      </w:r>
      <w:r w:rsidR="00C879D3" w:rsidRPr="002C4067">
        <w:t xml:space="preserve">Постановления Правительства РФ от 22.02.2012 № 154 </w:t>
      </w:r>
      <w:r w:rsidR="00D31737" w:rsidRPr="002C4067">
        <w:t xml:space="preserve"> «О требованиях к схемам теплоснабжения, порядку их </w:t>
      </w:r>
      <w:r w:rsidR="008E4EBE" w:rsidRPr="002C4067">
        <w:t>разработки</w:t>
      </w:r>
      <w:r w:rsidR="00D31737" w:rsidRPr="002C4067">
        <w:t xml:space="preserve"> и утверждения» </w:t>
      </w:r>
      <w:r w:rsidR="00C6704F" w:rsidRPr="002C4067">
        <w:t xml:space="preserve">(в редакции </w:t>
      </w:r>
      <w:r w:rsidR="007010E8" w:rsidRPr="002C4067">
        <w:t>Постановлений Правительства РФ</w:t>
      </w:r>
      <w:r w:rsidR="00D31737" w:rsidRPr="002C4067">
        <w:t xml:space="preserve"> от 07.10.2014 № 1016, от 18.03.2016 № 208, от 23.03.2016 № 229, от 12.07.2016 № 666, от 03.04.2018 № 405, от 16.03.2019 № </w:t>
      </w:r>
      <w:r w:rsidR="00127490" w:rsidRPr="002C4067">
        <w:t>276) и Методическими указаниями (</w:t>
      </w:r>
      <w:r w:rsidR="003965AF" w:rsidRPr="002C4067">
        <w:t>утв. Приказом Минэнерго России от 05.03.2019 № 212 «Об утверждении Методических указаний по разработке схем теплоснабжения»</w:t>
      </w:r>
      <w:r w:rsidR="00127490" w:rsidRPr="002C4067">
        <w:t>).</w:t>
      </w:r>
    </w:p>
    <w:p w:rsidR="008769FC" w:rsidRPr="002C4067" w:rsidRDefault="008769FC" w:rsidP="00393334">
      <w:pPr>
        <w:pStyle w:val="aff2"/>
        <w:sectPr w:rsidR="008769FC" w:rsidRPr="002C4067" w:rsidSect="00367657">
          <w:pgSz w:w="11907" w:h="16840" w:code="9"/>
          <w:pgMar w:top="567" w:right="567" w:bottom="567" w:left="1134" w:header="340" w:footer="0" w:gutter="0"/>
          <w:cols w:space="708"/>
          <w:docGrid w:linePitch="360"/>
        </w:sectPr>
      </w:pPr>
    </w:p>
    <w:p w:rsidR="003A5836" w:rsidRPr="005C0517" w:rsidRDefault="00274C31" w:rsidP="00FA6A84">
      <w:pPr>
        <w:pStyle w:val="afffffff4"/>
        <w:numPr>
          <w:ilvl w:val="0"/>
          <w:numId w:val="12"/>
        </w:numPr>
        <w:jc w:val="left"/>
      </w:pPr>
      <w:bookmarkStart w:id="402" w:name="_Toc162259241"/>
      <w:bookmarkStart w:id="403" w:name="_Toc165985127"/>
      <w:bookmarkStart w:id="404" w:name="_Toc205122271"/>
      <w:bookmarkEnd w:id="400"/>
      <w:bookmarkEnd w:id="401"/>
      <w:r w:rsidRPr="005C0517">
        <w:lastRenderedPageBreak/>
        <w:t xml:space="preserve">Электронная модель системы теплоснабжения </w:t>
      </w:r>
      <w:bookmarkEnd w:id="402"/>
      <w:bookmarkEnd w:id="403"/>
      <w:r w:rsidR="00FA6A84">
        <w:t>ПОСЕЛЕНИЯ</w:t>
      </w:r>
      <w:r w:rsidR="00633D83">
        <w:t>, МУНИЦИПАЛЬНОГО ОКРУГА, ГОРОДСКОГО ОКРУГА, ГОРОДА ФЕДЕРАЛЬНОГО ЗНАЧЕНИЯ</w:t>
      </w:r>
      <w:bookmarkEnd w:id="404"/>
    </w:p>
    <w:p w:rsidR="007A7405" w:rsidRPr="007A7405" w:rsidRDefault="007A7405" w:rsidP="007A7405">
      <w:pPr>
        <w:pStyle w:val="aff2"/>
        <w:rPr>
          <w:rFonts w:cs="Segoe UI"/>
        </w:rPr>
      </w:pPr>
      <w:r w:rsidRPr="007A7405">
        <w:rPr>
          <w:rFonts w:cs="Segoe UI"/>
        </w:rPr>
        <w:t>Электронная модель системы теплоснабжения выполнена в программно-расчетном комплексе Zulu Thermo (разработчик ПРК – компания «Политерм», г. Санкт-Петербург).</w:t>
      </w:r>
    </w:p>
    <w:p w:rsidR="007A7405" w:rsidRPr="007A7405" w:rsidRDefault="007A7405" w:rsidP="007A7405">
      <w:pPr>
        <w:pStyle w:val="aff2"/>
        <w:rPr>
          <w:rFonts w:cs="Segoe UI"/>
          <w:lang w:eastAsia="ar-SA"/>
        </w:rPr>
      </w:pPr>
      <w:r w:rsidRPr="007A7405">
        <w:rPr>
          <w:rFonts w:cs="Segoe UI"/>
          <w:lang w:eastAsia="ar-SA"/>
        </w:rPr>
        <w:t>В рамках данной работы было выполнено:</w:t>
      </w:r>
    </w:p>
    <w:p w:rsidR="007A7405" w:rsidRPr="007A7405" w:rsidRDefault="007A7405" w:rsidP="007A7405">
      <w:pPr>
        <w:pStyle w:val="afffffff8"/>
        <w:numPr>
          <w:ilvl w:val="0"/>
          <w:numId w:val="46"/>
        </w:numPr>
        <w:rPr>
          <w:rFonts w:cs="Segoe UI"/>
        </w:rPr>
      </w:pPr>
      <w:r w:rsidRPr="007A7405">
        <w:rPr>
          <w:rFonts w:cs="Segoe UI"/>
        </w:rPr>
        <w:t>графическое представление объектов системы теплоснабжения с привязкой к топографической основе и с полным топологическим описанием связности объектов. Графическое представление объектов выполнено с использованием ГИС «Zulu» с учетом привязки к топографической основе и схемы расположения инженерных коммуникаций, согласно предоставленным данным;</w:t>
      </w:r>
    </w:p>
    <w:p w:rsidR="007A7405" w:rsidRPr="007A7405" w:rsidRDefault="007A7405" w:rsidP="007A7405">
      <w:pPr>
        <w:pStyle w:val="afffffff8"/>
        <w:numPr>
          <w:ilvl w:val="0"/>
          <w:numId w:val="46"/>
        </w:numPr>
        <w:rPr>
          <w:rFonts w:cs="Segoe UI"/>
        </w:rPr>
      </w:pPr>
      <w:r w:rsidRPr="007A7405">
        <w:rPr>
          <w:rFonts w:cs="Segoe UI"/>
        </w:rPr>
        <w:t>паспортизация объектов системы теплоснабжения. Паспортизация объектов системы теплоснабжения осуществлялась на основе предоставленных исходных и расчетных данных;</w:t>
      </w:r>
    </w:p>
    <w:p w:rsidR="007A7405" w:rsidRPr="007A7405" w:rsidRDefault="007A7405" w:rsidP="007A7405">
      <w:pPr>
        <w:pStyle w:val="afffffff8"/>
        <w:numPr>
          <w:ilvl w:val="0"/>
          <w:numId w:val="46"/>
        </w:numPr>
        <w:rPr>
          <w:rFonts w:cs="Segoe UI"/>
        </w:rPr>
      </w:pPr>
      <w:r w:rsidRPr="007A7405">
        <w:rPr>
          <w:rFonts w:cs="Segoe UI"/>
        </w:rPr>
        <w:t>паспортизация и описание расчетных единиц территориального деления, включая административное. Разбивка объектов по территориальному делению происходит на основе данных утвержденного генерального плана и карте территориального планирования.</w:t>
      </w:r>
    </w:p>
    <w:p w:rsidR="007A7405" w:rsidRPr="007A7405" w:rsidRDefault="007A7405" w:rsidP="007A7405">
      <w:pPr>
        <w:pStyle w:val="afffffff8"/>
        <w:numPr>
          <w:ilvl w:val="0"/>
          <w:numId w:val="46"/>
        </w:numPr>
        <w:rPr>
          <w:rFonts w:cs="Segoe UI"/>
        </w:rPr>
      </w:pPr>
      <w:r w:rsidRPr="007A7405">
        <w:rPr>
          <w:rFonts w:cs="Segoe UI"/>
        </w:rPr>
        <w:t>гидравлический расчет тепловых сетей любой степени закольцованности, в том числе - гидравлический расчет при совместной работе нескольких источников тепловой энергии на единую тепловую сеть;</w:t>
      </w:r>
    </w:p>
    <w:p w:rsidR="007A7405" w:rsidRPr="007A7405" w:rsidRDefault="007A7405" w:rsidP="007A7405">
      <w:pPr>
        <w:pStyle w:val="afffffff8"/>
        <w:numPr>
          <w:ilvl w:val="0"/>
          <w:numId w:val="46"/>
        </w:numPr>
        <w:rPr>
          <w:rFonts w:cs="Segoe UI"/>
        </w:rPr>
      </w:pPr>
      <w:r w:rsidRPr="007A7405">
        <w:rPr>
          <w:rFonts w:cs="Segoe UI"/>
        </w:rPr>
        <w:t>моделирование всех видов переключений, осуществляемых в тепловых сетях, в том числе - переключений тепловых нагрузок между источниками тепловой энергии;</w:t>
      </w:r>
    </w:p>
    <w:p w:rsidR="007A7405" w:rsidRPr="007A7405" w:rsidRDefault="007A7405" w:rsidP="007A7405">
      <w:pPr>
        <w:pStyle w:val="afffffff8"/>
        <w:numPr>
          <w:ilvl w:val="0"/>
          <w:numId w:val="46"/>
        </w:numPr>
        <w:rPr>
          <w:rFonts w:cs="Segoe UI"/>
        </w:rPr>
      </w:pPr>
      <w:r w:rsidRPr="007A7405">
        <w:rPr>
          <w:rFonts w:cs="Segoe UI"/>
        </w:rPr>
        <w:t>расчет балансов тепловой энергии по источникам тепловой энергии и по территориальному признаку;</w:t>
      </w:r>
    </w:p>
    <w:p w:rsidR="007A7405" w:rsidRPr="007A7405" w:rsidRDefault="007A7405" w:rsidP="007A7405">
      <w:pPr>
        <w:pStyle w:val="afffffff8"/>
        <w:numPr>
          <w:ilvl w:val="0"/>
          <w:numId w:val="46"/>
        </w:numPr>
        <w:rPr>
          <w:rFonts w:cs="Segoe UI"/>
        </w:rPr>
      </w:pPr>
      <w:r w:rsidRPr="007A7405">
        <w:rPr>
          <w:rFonts w:cs="Segoe UI"/>
        </w:rPr>
        <w:t>расчет потерь тепловой энергии через изоляцию и с утечками теплоносителя;</w:t>
      </w:r>
    </w:p>
    <w:p w:rsidR="007A7405" w:rsidRPr="007A7405" w:rsidRDefault="007A7405" w:rsidP="007A7405">
      <w:pPr>
        <w:pStyle w:val="afffffff8"/>
        <w:numPr>
          <w:ilvl w:val="0"/>
          <w:numId w:val="46"/>
        </w:numPr>
        <w:rPr>
          <w:rFonts w:cs="Segoe UI"/>
        </w:rPr>
      </w:pPr>
      <w:r w:rsidRPr="007A7405">
        <w:rPr>
          <w:rFonts w:cs="Segoe UI"/>
        </w:rPr>
        <w:t>расчет показателей надежности теплоснабжения;</w:t>
      </w:r>
    </w:p>
    <w:p w:rsidR="007A7405" w:rsidRPr="007A7405" w:rsidRDefault="007A7405" w:rsidP="007A7405">
      <w:pPr>
        <w:pStyle w:val="afffffff8"/>
        <w:numPr>
          <w:ilvl w:val="0"/>
          <w:numId w:val="46"/>
        </w:numPr>
        <w:rPr>
          <w:rFonts w:cs="Segoe UI"/>
        </w:rPr>
      </w:pPr>
      <w:r w:rsidRPr="007A7405">
        <w:rPr>
          <w:rFonts w:cs="Segoe UI"/>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rsidR="007A7405" w:rsidRPr="007A7405" w:rsidRDefault="007A7405" w:rsidP="007A7405">
      <w:pPr>
        <w:pStyle w:val="afffffff8"/>
        <w:numPr>
          <w:ilvl w:val="0"/>
          <w:numId w:val="46"/>
        </w:numPr>
        <w:rPr>
          <w:rFonts w:cs="Segoe UI"/>
        </w:rPr>
      </w:pPr>
      <w:r w:rsidRPr="007A7405">
        <w:rPr>
          <w:rFonts w:cs="Segoe UI"/>
        </w:rPr>
        <w:t>сравнительные пьезометрические графики для разработки и анализа сценариев перспективного развития тепловых сетей.</w:t>
      </w:r>
    </w:p>
    <w:p w:rsidR="007A7405" w:rsidRPr="007A7405" w:rsidRDefault="007A7405" w:rsidP="007A7405">
      <w:pPr>
        <w:pStyle w:val="aff2"/>
        <w:rPr>
          <w:rFonts w:cs="Segoe UI"/>
        </w:rPr>
      </w:pPr>
      <w:r w:rsidRPr="007A7405">
        <w:rPr>
          <w:rFonts w:cs="Segoe UI"/>
        </w:rPr>
        <w:t>Информационно-географическая система Zulu, разработанная компанией ООО «Политерм», г. Санкт-Петербург, предназначена для разработки приложений, требующих визуализации пространственных данных в векторном и растровом виде, анализа их топологии и их связи с семантическими базами данных. Входящий в состав этой системы пакет Zulu Termo позволяет создавать электронные модели систем теплоснабжения.</w:t>
      </w:r>
    </w:p>
    <w:p w:rsidR="007A7405" w:rsidRPr="007A7405" w:rsidRDefault="007A7405" w:rsidP="007A7405">
      <w:pPr>
        <w:pStyle w:val="aff2"/>
        <w:rPr>
          <w:rFonts w:cs="Segoe UI"/>
        </w:rPr>
      </w:pPr>
      <w:r w:rsidRPr="007A7405">
        <w:rPr>
          <w:rFonts w:cs="Segoe UI"/>
        </w:rPr>
        <w:t>Расчеты Zulu Thermo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расчеты из приложений пользователей.</w:t>
      </w:r>
    </w:p>
    <w:p w:rsidR="007A7405" w:rsidRPr="007A7405" w:rsidRDefault="007A7405" w:rsidP="007A7405">
      <w:pPr>
        <w:pStyle w:val="aff2"/>
        <w:rPr>
          <w:rFonts w:cs="Segoe UI"/>
        </w:rPr>
      </w:pPr>
      <w:r w:rsidRPr="007A7405">
        <w:rPr>
          <w:rFonts w:cs="Segoe UI"/>
        </w:rPr>
        <w:t>С помощью данного продукта возможна реализация следующего состава задач:</w:t>
      </w:r>
    </w:p>
    <w:p w:rsidR="007A7405" w:rsidRPr="007A7405" w:rsidRDefault="007A7405" w:rsidP="00733CA4">
      <w:pPr>
        <w:pStyle w:val="aff2"/>
        <w:numPr>
          <w:ilvl w:val="0"/>
          <w:numId w:val="68"/>
        </w:numPr>
        <w:rPr>
          <w:rFonts w:cs="Segoe UI"/>
        </w:rPr>
      </w:pPr>
      <w:r w:rsidRPr="007A7405">
        <w:rPr>
          <w:rFonts w:cs="Segoe UI"/>
        </w:rPr>
        <w:t>Построение расчетной модели тепловой сети.</w:t>
      </w:r>
    </w:p>
    <w:p w:rsidR="007A7405" w:rsidRPr="007A7405" w:rsidRDefault="007A7405" w:rsidP="007A7405">
      <w:pPr>
        <w:pStyle w:val="aff2"/>
        <w:rPr>
          <w:rFonts w:cs="Segoe UI"/>
        </w:rPr>
      </w:pPr>
      <w:r w:rsidRPr="007A7405">
        <w:rPr>
          <w:rFonts w:cs="Segoe UI"/>
        </w:rPr>
        <w:lastRenderedPageBreak/>
        <w:t xml:space="preserve">При работе в геоинформационной системе сеть достаточно просто и быстро заноситься с помощью мышки или по координатам. При этом сразу формируется расчетная модель. Остается лишь задать расчетные параметры объектов и нажать кнопку выполнения расчета. </w:t>
      </w:r>
    </w:p>
    <w:p w:rsidR="007A7405" w:rsidRPr="007A7405" w:rsidRDefault="007A7405" w:rsidP="00733CA4">
      <w:pPr>
        <w:pStyle w:val="aff2"/>
        <w:numPr>
          <w:ilvl w:val="0"/>
          <w:numId w:val="68"/>
        </w:numPr>
        <w:rPr>
          <w:rFonts w:cs="Segoe UI"/>
        </w:rPr>
      </w:pPr>
      <w:r w:rsidRPr="007A7405">
        <w:rPr>
          <w:rFonts w:cs="Segoe UI"/>
        </w:rPr>
        <w:t>Наладочный расчет тепловой сети.</w:t>
      </w:r>
    </w:p>
    <w:p w:rsidR="007A7405" w:rsidRPr="007A7405" w:rsidRDefault="007A7405" w:rsidP="007A7405">
      <w:pPr>
        <w:pStyle w:val="aff2"/>
        <w:rPr>
          <w:rFonts w:cs="Segoe UI"/>
        </w:rPr>
      </w:pPr>
      <w:r w:rsidRPr="007A7405">
        <w:rPr>
          <w:rFonts w:cs="Segoe UI"/>
        </w:rPr>
        <w:t>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производится расчет смесительных и дросселирующих устройств, определяется количество и место установки дроссельных шайб. Расчет может производиться при известном располагаемом напоре на источнике и его автоматическом подборе в случае, если заданного напора недостаточно.</w:t>
      </w:r>
    </w:p>
    <w:p w:rsidR="007A7405" w:rsidRPr="007A7405" w:rsidRDefault="007A7405" w:rsidP="007A7405">
      <w:pPr>
        <w:pStyle w:val="aff2"/>
        <w:rPr>
          <w:rFonts w:cs="Segoe UI"/>
        </w:rPr>
      </w:pPr>
      <w:r w:rsidRPr="007A7405">
        <w:rPr>
          <w:rFonts w:cs="Segoe UI"/>
        </w:rPr>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 </w:t>
      </w:r>
    </w:p>
    <w:p w:rsidR="007A7405" w:rsidRPr="007A7405" w:rsidRDefault="007A7405" w:rsidP="007A7405">
      <w:pPr>
        <w:pStyle w:val="aff2"/>
        <w:rPr>
          <w:rFonts w:cs="Segoe UI"/>
        </w:rPr>
      </w:pPr>
      <w:r w:rsidRPr="007A7405">
        <w:rPr>
          <w:rFonts w:cs="Segoe UI"/>
        </w:rPr>
        <w:t>Дросселирование избыточных напоров на абонентских вводах производят с помощью сопел элеваторов и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w:t>
      </w:r>
    </w:p>
    <w:p w:rsidR="007A7405" w:rsidRPr="007A7405" w:rsidRDefault="007A7405" w:rsidP="007A7405">
      <w:pPr>
        <w:pStyle w:val="aff2"/>
        <w:rPr>
          <w:rFonts w:cs="Segoe UI"/>
        </w:rPr>
      </w:pPr>
      <w:r w:rsidRPr="007A7405">
        <w:rPr>
          <w:rFonts w:cs="Segoe UI"/>
        </w:rPr>
        <w:t xml:space="preserve">Определяются потребители и соответствующий им источник, от которого данные потребители получают воду и тепловую энергию. </w:t>
      </w:r>
    </w:p>
    <w:p w:rsidR="007A7405" w:rsidRPr="007A7405" w:rsidRDefault="007A7405" w:rsidP="00733CA4">
      <w:pPr>
        <w:pStyle w:val="aff2"/>
        <w:numPr>
          <w:ilvl w:val="0"/>
          <w:numId w:val="68"/>
        </w:numPr>
        <w:rPr>
          <w:rFonts w:cs="Segoe UI"/>
        </w:rPr>
      </w:pPr>
      <w:r w:rsidRPr="007A7405">
        <w:rPr>
          <w:rFonts w:cs="Segoe UI"/>
        </w:rPr>
        <w:t>Поверочный расчет тепловой сети.</w:t>
      </w:r>
    </w:p>
    <w:p w:rsidR="007A7405" w:rsidRPr="007A7405" w:rsidRDefault="007A7405" w:rsidP="007A7405">
      <w:pPr>
        <w:pStyle w:val="aff2"/>
        <w:rPr>
          <w:rFonts w:cs="Segoe UI"/>
        </w:rPr>
      </w:pPr>
      <w:r w:rsidRPr="007A7405">
        <w:rPr>
          <w:rFonts w:cs="Segoe UI"/>
        </w:rPr>
        <w:t xml:space="preserve">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 </w:t>
      </w:r>
    </w:p>
    <w:p w:rsidR="007A7405" w:rsidRPr="007A7405" w:rsidRDefault="007A7405" w:rsidP="007A7405">
      <w:pPr>
        <w:pStyle w:val="aff2"/>
        <w:rPr>
          <w:rFonts w:cs="Segoe UI"/>
        </w:rPr>
      </w:pPr>
      <w:r w:rsidRPr="007A7405">
        <w:rPr>
          <w:rFonts w:cs="Segoe UI"/>
        </w:rPr>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w:t>
      </w:r>
    </w:p>
    <w:p w:rsidR="007A7405" w:rsidRPr="007A7405" w:rsidRDefault="007A7405" w:rsidP="007A7405">
      <w:pPr>
        <w:pStyle w:val="aff2"/>
        <w:rPr>
          <w:rFonts w:cs="Segoe UI"/>
        </w:rPr>
      </w:pPr>
      <w:r w:rsidRPr="007A7405">
        <w:rPr>
          <w:rFonts w:cs="Segoe UI"/>
        </w:rPr>
        <w:t>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rsidR="007A7405" w:rsidRPr="007A7405" w:rsidRDefault="007A7405" w:rsidP="007A7405">
      <w:pPr>
        <w:pStyle w:val="aff2"/>
        <w:rPr>
          <w:rFonts w:cs="Segoe UI"/>
        </w:rPr>
      </w:pPr>
      <w:r w:rsidRPr="007A7405">
        <w:rPr>
          <w:rFonts w:cs="Segoe UI"/>
        </w:rPr>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 </w:t>
      </w:r>
    </w:p>
    <w:p w:rsidR="007A7405" w:rsidRPr="007A7405" w:rsidRDefault="007A7405" w:rsidP="00733CA4">
      <w:pPr>
        <w:pStyle w:val="aff2"/>
        <w:numPr>
          <w:ilvl w:val="0"/>
          <w:numId w:val="68"/>
        </w:numPr>
        <w:rPr>
          <w:rFonts w:cs="Segoe UI"/>
        </w:rPr>
      </w:pPr>
      <w:r w:rsidRPr="007A7405">
        <w:rPr>
          <w:rFonts w:cs="Segoe UI"/>
        </w:rPr>
        <w:t>Конструкторский расчет тепловой сети</w:t>
      </w:r>
    </w:p>
    <w:p w:rsidR="007A7405" w:rsidRPr="007A7405" w:rsidRDefault="007A7405" w:rsidP="007A7405">
      <w:pPr>
        <w:pStyle w:val="aff2"/>
        <w:rPr>
          <w:rFonts w:cs="Segoe UI"/>
        </w:rPr>
      </w:pPr>
      <w:r w:rsidRPr="007A7405">
        <w:rPr>
          <w:rFonts w:cs="Segoe UI"/>
        </w:rPr>
        <w:lastRenderedPageBreak/>
        <w:t>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w:t>
      </w:r>
    </w:p>
    <w:p w:rsidR="007A7405" w:rsidRPr="007A7405" w:rsidRDefault="007A7405" w:rsidP="007A7405">
      <w:pPr>
        <w:pStyle w:val="aff2"/>
        <w:rPr>
          <w:rFonts w:cs="Segoe UI"/>
        </w:rPr>
      </w:pPr>
      <w:r w:rsidRPr="007A7405">
        <w:rPr>
          <w:rFonts w:cs="Segoe UI"/>
        </w:rPr>
        <w:t>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например,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w:t>
      </w:r>
    </w:p>
    <w:p w:rsidR="007A7405" w:rsidRPr="007A7405" w:rsidRDefault="007A7405" w:rsidP="007A7405">
      <w:pPr>
        <w:pStyle w:val="aff2"/>
        <w:rPr>
          <w:rFonts w:cs="Segoe UI"/>
        </w:rPr>
      </w:pPr>
      <w:r w:rsidRPr="007A7405">
        <w:rPr>
          <w:rFonts w:cs="Segoe UI"/>
        </w:rPr>
        <w:t>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 воды на участках сети, располагаемые напоры на потребителях.</w:t>
      </w:r>
    </w:p>
    <w:p w:rsidR="007A7405" w:rsidRPr="007A7405" w:rsidRDefault="007A7405" w:rsidP="00733CA4">
      <w:pPr>
        <w:pStyle w:val="aff2"/>
        <w:numPr>
          <w:ilvl w:val="0"/>
          <w:numId w:val="68"/>
        </w:numPr>
        <w:rPr>
          <w:rFonts w:cs="Segoe UI"/>
        </w:rPr>
      </w:pPr>
      <w:r w:rsidRPr="007A7405">
        <w:rPr>
          <w:rFonts w:cs="Segoe UI"/>
        </w:rPr>
        <w:t>Расчет требуемой температуры на источнике.</w:t>
      </w:r>
    </w:p>
    <w:p w:rsidR="007A7405" w:rsidRPr="007A7405" w:rsidRDefault="007A7405" w:rsidP="007A7405">
      <w:pPr>
        <w:pStyle w:val="aff2"/>
        <w:rPr>
          <w:rFonts w:cs="Segoe UI"/>
        </w:rPr>
      </w:pPr>
      <w:r w:rsidRPr="007A7405">
        <w:rPr>
          <w:rFonts w:cs="Segoe UI"/>
        </w:rPr>
        <w:t>Целью задачи является определение минимально необходимой температуры теплоносителя на выходе из источника для обеспечения у заданного потребителя температуры внутреннего воздуха не ниже расчетной.</w:t>
      </w:r>
    </w:p>
    <w:p w:rsidR="007A7405" w:rsidRPr="007A7405" w:rsidRDefault="007A7405" w:rsidP="00733CA4">
      <w:pPr>
        <w:pStyle w:val="aff2"/>
        <w:numPr>
          <w:ilvl w:val="0"/>
          <w:numId w:val="68"/>
        </w:numPr>
        <w:rPr>
          <w:rFonts w:cs="Segoe UI"/>
        </w:rPr>
      </w:pPr>
      <w:r w:rsidRPr="007A7405">
        <w:rPr>
          <w:rFonts w:cs="Segoe UI"/>
        </w:rPr>
        <w:t>Коммутационные задачи.</w:t>
      </w:r>
    </w:p>
    <w:p w:rsidR="007A7405" w:rsidRPr="007A7405" w:rsidRDefault="007A7405" w:rsidP="007A7405">
      <w:pPr>
        <w:pStyle w:val="aff2"/>
        <w:rPr>
          <w:rFonts w:cs="Segoe UI"/>
        </w:rPr>
      </w:pPr>
      <w:r w:rsidRPr="007A7405">
        <w:rPr>
          <w:rFonts w:cs="Segoe UI"/>
        </w:rPr>
        <w:t>Анализ отключений, переключений, поиск ближайшей запорной арматуры, отключающей участок от источников, или полностью изолирующей участок.</w:t>
      </w:r>
    </w:p>
    <w:p w:rsidR="007A7405" w:rsidRPr="007A7405" w:rsidRDefault="007A7405" w:rsidP="00733CA4">
      <w:pPr>
        <w:pStyle w:val="aff2"/>
        <w:numPr>
          <w:ilvl w:val="0"/>
          <w:numId w:val="68"/>
        </w:numPr>
        <w:rPr>
          <w:rFonts w:cs="Segoe UI"/>
        </w:rPr>
      </w:pPr>
      <w:r w:rsidRPr="007A7405">
        <w:rPr>
          <w:rFonts w:cs="Segoe UI"/>
        </w:rPr>
        <w:t>Построение пьезометрических графиков.</w:t>
      </w:r>
    </w:p>
    <w:p w:rsidR="007A7405" w:rsidRPr="007A7405" w:rsidRDefault="007A7405" w:rsidP="007A7405">
      <w:pPr>
        <w:pStyle w:val="aff2"/>
        <w:rPr>
          <w:rFonts w:cs="Segoe UI"/>
        </w:rPr>
      </w:pPr>
      <w:r w:rsidRPr="007A7405">
        <w:rPr>
          <w:rFonts w:cs="Segoe UI"/>
        </w:rPr>
        <w:t xml:space="preserve">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 </w:t>
      </w:r>
    </w:p>
    <w:p w:rsidR="007A7405" w:rsidRPr="007A7405" w:rsidRDefault="007A7405" w:rsidP="00733CA4">
      <w:pPr>
        <w:pStyle w:val="aff2"/>
        <w:numPr>
          <w:ilvl w:val="0"/>
          <w:numId w:val="68"/>
        </w:numPr>
        <w:rPr>
          <w:rFonts w:cs="Segoe UI"/>
        </w:rPr>
      </w:pPr>
      <w:r w:rsidRPr="007A7405">
        <w:rPr>
          <w:rFonts w:cs="Segoe UI"/>
        </w:rPr>
        <w:t>Расчет нормативных потерь тепла через изоляцию.</w:t>
      </w:r>
    </w:p>
    <w:p w:rsidR="007A7405" w:rsidRPr="007A7405" w:rsidRDefault="007A7405" w:rsidP="007A7405">
      <w:pPr>
        <w:pStyle w:val="aff2"/>
        <w:rPr>
          <w:rFonts w:cs="Segoe UI"/>
        </w:rPr>
      </w:pPr>
      <w:r w:rsidRPr="007A7405">
        <w:rPr>
          <w:rFonts w:cs="Segoe UI"/>
        </w:rP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rsidR="005C0517" w:rsidRPr="007A7405" w:rsidRDefault="007A7405" w:rsidP="007A7405">
      <w:pPr>
        <w:pStyle w:val="aff2"/>
        <w:rPr>
          <w:rFonts w:cs="Segoe UI"/>
        </w:rPr>
      </w:pPr>
      <w:r w:rsidRPr="007A7405">
        <w:rPr>
          <w:rFonts w:cs="Segoe UI"/>
        </w:rPr>
        <w:t>Разработанная модель схемы теплоснабжения позволяет локализовать на карте место возникновения аварии, а также определить количество потребителей, попадающих под отключение на время устранения аварии</w:t>
      </w:r>
      <w:r w:rsidR="005C0517" w:rsidRPr="007A7405">
        <w:rPr>
          <w:rFonts w:cs="Segoe UI"/>
        </w:rPr>
        <w:t>.</w:t>
      </w:r>
    </w:p>
    <w:p w:rsidR="00E27C68" w:rsidRDefault="00E27C68" w:rsidP="00E27C68">
      <w:pPr>
        <w:pStyle w:val="a1"/>
      </w:pPr>
      <w:bookmarkStart w:id="405" w:name="_Toc205122272"/>
      <w:r w:rsidRPr="00E27C68">
        <w:t>Графическое представление объектов системы теплоснабжения с привязкой к топографической основе населенного пункта и с полным топологическим описанием связности объектов</w:t>
      </w:r>
      <w:bookmarkEnd w:id="405"/>
    </w:p>
    <w:p w:rsidR="00E27C68" w:rsidRDefault="00E27C68" w:rsidP="00E27C68">
      <w:pPr>
        <w:pStyle w:val="aff2"/>
      </w:pPr>
      <w:r>
        <w:t xml:space="preserve">Информационно-графическое описание объектов системы теплоснабжения населенного пункта в слоях ЭМ представлены графическим изображением объектов системы теплоснабжения с привязкой к топоснове населенного пункта и полным топологическим описанием связности объектов, а также паспортизацией объектов системы теплоснабжения (источников теплоснабжения, участков тепловых сетей, оборудования ЦТП, ИТП). </w:t>
      </w:r>
    </w:p>
    <w:p w:rsidR="00E27C68" w:rsidRDefault="00E27C68" w:rsidP="00E27C68">
      <w:pPr>
        <w:pStyle w:val="aff2"/>
      </w:pPr>
      <w:r>
        <w:t xml:space="preserve">Основой семантических данных об объектах системы теплоснабжения были базы данных Заказчика и информация, собранная в процессе выполнения анализа существующего состояния системы теплоснабжения. </w:t>
      </w:r>
    </w:p>
    <w:p w:rsidR="00E27C68" w:rsidRDefault="00E27C68" w:rsidP="00E27C68">
      <w:pPr>
        <w:pStyle w:val="aff2"/>
      </w:pPr>
      <w:r>
        <w:lastRenderedPageBreak/>
        <w:t xml:space="preserve">В составе электронной модели (ЭМ) существующей системы теплоснабжения отдельными слоями представлены: </w:t>
      </w:r>
    </w:p>
    <w:p w:rsidR="00E27C68" w:rsidRDefault="00E27C68" w:rsidP="00733CA4">
      <w:pPr>
        <w:pStyle w:val="aff2"/>
        <w:numPr>
          <w:ilvl w:val="1"/>
          <w:numId w:val="69"/>
        </w:numPr>
        <w:ind w:left="0" w:firstLine="851"/>
      </w:pPr>
      <w:r>
        <w:t xml:space="preserve">топоснова населенного пункта; </w:t>
      </w:r>
    </w:p>
    <w:p w:rsidR="00E27C68" w:rsidRDefault="00E27C68" w:rsidP="00733CA4">
      <w:pPr>
        <w:pStyle w:val="aff2"/>
        <w:numPr>
          <w:ilvl w:val="1"/>
          <w:numId w:val="69"/>
        </w:numPr>
        <w:ind w:left="0" w:firstLine="851"/>
      </w:pPr>
      <w:r>
        <w:t xml:space="preserve">адресный план населенного пункта; </w:t>
      </w:r>
    </w:p>
    <w:p w:rsidR="00E27C68" w:rsidRDefault="00E27C68" w:rsidP="00733CA4">
      <w:pPr>
        <w:pStyle w:val="aff2"/>
        <w:numPr>
          <w:ilvl w:val="1"/>
          <w:numId w:val="69"/>
        </w:numPr>
        <w:ind w:left="0" w:firstLine="851"/>
      </w:pPr>
      <w:r>
        <w:t xml:space="preserve">слои, содержащие сетки районирования населенного пункта; </w:t>
      </w:r>
    </w:p>
    <w:p w:rsidR="00E27C68" w:rsidRDefault="00E27C68" w:rsidP="00733CA4">
      <w:pPr>
        <w:pStyle w:val="aff2"/>
        <w:numPr>
          <w:ilvl w:val="1"/>
          <w:numId w:val="69"/>
        </w:numPr>
        <w:ind w:left="0" w:firstLine="851"/>
      </w:pPr>
      <w:r>
        <w:t xml:space="preserve">отдельные расчетные слои ZULU по отдельным зонам теплоснабжения населенного пункта; </w:t>
      </w:r>
    </w:p>
    <w:p w:rsidR="00E27C68" w:rsidRPr="00E27C68" w:rsidRDefault="00E27C68" w:rsidP="00733CA4">
      <w:pPr>
        <w:pStyle w:val="aff2"/>
        <w:numPr>
          <w:ilvl w:val="1"/>
          <w:numId w:val="69"/>
        </w:numPr>
        <w:ind w:left="0" w:firstLine="851"/>
      </w:pPr>
      <w:r>
        <w:t>объединенные информационные слои по тепловым источникам и потребителям населенного пункта, созданные для выполнения пространственных технологических запросов по системе в рамках принятой при разработке схемы теплоснабжения сетки расчетных единиц деления населенного пункта или любых других территориальных разрезах в целях решения аналитических задач.</w:t>
      </w:r>
    </w:p>
    <w:p w:rsidR="00E27C68" w:rsidRDefault="00E27C68" w:rsidP="00E27C68">
      <w:pPr>
        <w:pStyle w:val="a1"/>
      </w:pPr>
      <w:bookmarkStart w:id="406" w:name="_Toc205122273"/>
      <w:r>
        <w:t>Паспортизация объектов системы теплоснабжения</w:t>
      </w:r>
      <w:bookmarkEnd w:id="406"/>
    </w:p>
    <w:p w:rsidR="00E27C68" w:rsidRDefault="00E27C68" w:rsidP="004C2B24">
      <w:pPr>
        <w:pStyle w:val="aff2"/>
      </w:pPr>
      <w:r>
        <w:t>В программном комплексе к объектам системы теплоснабжения относятся следующие элементы, которые образуют между собой связанную структуру: источник, участок тепловой сети, узел, потребитель. Каждый элемент имеет свой паспорт объекта, состоящий из описательных характеристик. Среди этих характеристик есть как необходимые для проведения гидравлического расчета и решения иных расчетно-аналитических задач, так и чисто справочные. Процедуры технологического ввода позволяют корректно заполнить базу данных характеристик узлов и участков тепловой сети.</w:t>
      </w:r>
    </w:p>
    <w:p w:rsidR="00E27C68" w:rsidRDefault="00E27C68" w:rsidP="00E27C68">
      <w:pPr>
        <w:pStyle w:val="a1"/>
      </w:pPr>
      <w:bookmarkStart w:id="407" w:name="_Toc205122274"/>
      <w:r>
        <w:t>Паспортизация и описание расчетных единиц территориального деления, включая административное</w:t>
      </w:r>
      <w:bookmarkEnd w:id="407"/>
    </w:p>
    <w:p w:rsidR="00E27C68" w:rsidRDefault="00E27C68" w:rsidP="004C2B24">
      <w:pPr>
        <w:pStyle w:val="aff2"/>
      </w:pPr>
      <w:r>
        <w:t>В паспортизацию объектов тепловой сети также включена привязка к административным районам населенного пункта, что позволяет получать справочную информацию по объектам базы данных в разрезе территориального деления расчетных единиц.</w:t>
      </w:r>
    </w:p>
    <w:p w:rsidR="00E27C68" w:rsidRDefault="00E27C68" w:rsidP="00E27C68">
      <w:pPr>
        <w:pStyle w:val="a1"/>
      </w:pPr>
      <w:bookmarkStart w:id="408" w:name="_Toc205122275"/>
      <w:r>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bookmarkEnd w:id="408"/>
    </w:p>
    <w:p w:rsidR="00E27C68" w:rsidRDefault="00E27C68" w:rsidP="004C2B24">
      <w:pPr>
        <w:pStyle w:val="aff2"/>
      </w:pPr>
      <w:r>
        <w:t>Теплогидравлический расчет ПРК Zulu Thermo включает в себя полный набор функциональных компонент и соответствующие им информационные структуры базы данных, необходимых для гидравлического расчета.</w:t>
      </w:r>
    </w:p>
    <w:p w:rsidR="00E27C68" w:rsidRDefault="00E27C68" w:rsidP="004C2B24">
      <w:pPr>
        <w:pStyle w:val="aff2"/>
      </w:pPr>
      <w:r>
        <w:t>Размерность рассчитываемых тепловых сетей, степень их закольцованности, а также количество теплоисточников, работающих на общую сеть - не ограничены. После графического представления объектов и формирования паспортизации каждого объекта системы теплоснабжения, в электронной модели произведен гидравлический расчет источников тепловой энергии.</w:t>
      </w:r>
    </w:p>
    <w:p w:rsidR="00E27C68" w:rsidRDefault="00E27C68" w:rsidP="004C2B24">
      <w:pPr>
        <w:pStyle w:val="aff2"/>
      </w:pPr>
      <w:r>
        <w:t>Результат гидравлических расчетов системы теплоснабжения по источникам может быть сформирован в протоколы Excel и показан в виде пьезометрических графиков.</w:t>
      </w:r>
    </w:p>
    <w:p w:rsidR="00E27C68" w:rsidRDefault="00E27C68" w:rsidP="00E27C68">
      <w:pPr>
        <w:pStyle w:val="a1"/>
      </w:pPr>
      <w:bookmarkStart w:id="409" w:name="_Toc205122276"/>
      <w: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409"/>
    </w:p>
    <w:p w:rsidR="00E27C68" w:rsidRDefault="00E27C68" w:rsidP="004C2B24">
      <w:pPr>
        <w:pStyle w:val="aff2"/>
      </w:pPr>
      <w:r>
        <w:lastRenderedPageBreak/>
        <w:t>Моделирование переключений позволяет отслеживать программой состояние запорно-регулирующей арматуры и насосных агрегатов в базе данных описания тепловой сети. Любое переключение на схеме тепловой сети влечет за собой автоматическое выполнение гидравлического расчета и, таким образом, в любой момент времени пользователь видит тот гидравлический режим, который соответствует текущему состоянию всей совокупности запорно-регулирующей арматуры и насосных агрегатов на схеме тепловой сети.</w:t>
      </w:r>
    </w:p>
    <w:p w:rsidR="00E27C68" w:rsidRDefault="00E27C68" w:rsidP="00E27C68">
      <w:pPr>
        <w:pStyle w:val="a1"/>
      </w:pPr>
      <w:bookmarkStart w:id="410" w:name="_Toc205122277"/>
      <w:r>
        <w:t>Расчет балансов тепловой энергии по источникам тепловой энергии и по территориальному признаку</w:t>
      </w:r>
      <w:bookmarkEnd w:id="410"/>
    </w:p>
    <w:p w:rsidR="00E27C68" w:rsidRDefault="00E27C68" w:rsidP="004C2B24">
      <w:pPr>
        <w:pStyle w:val="aff2"/>
      </w:pPr>
      <w:r>
        <w:t>Расчет балансов тепловой энергии по источникам в модели тепловых сетей организован по принципу того, что каждый источник привязан к своему административному району. В результате получается расчет балансов тепловой энергии по источникам тепла и по территориальному признаку.</w:t>
      </w:r>
    </w:p>
    <w:p w:rsidR="00E27C68" w:rsidRDefault="00E27C68" w:rsidP="00E27C68">
      <w:pPr>
        <w:pStyle w:val="a1"/>
      </w:pPr>
      <w:bookmarkStart w:id="411" w:name="_Toc205122278"/>
      <w:r>
        <w:t>Расчет потерь тепловой энергии через изоляцию и с утечками теплоносителя</w:t>
      </w:r>
      <w:bookmarkEnd w:id="411"/>
    </w:p>
    <w:p w:rsidR="00E27C68" w:rsidRDefault="00E27C68" w:rsidP="004C2B24">
      <w:pPr>
        <w:pStyle w:val="aff2"/>
      </w:pPr>
      <w:r>
        <w:t>Нормы тепловых потерь через изоляцию трубопроводов рассчитываются в ГИС Zulu Thermo на основании приказа Минэнерго от 30.12.2008 № 325 (ред. от 01.02.2010). 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по различным владельцам (балансодержателям). Расчет может быть выполнен с учетом поправочных коэффициентов на нормы тепловых потерь. Результаты выполненных расчетов можно экспортировать в Microsoft Excel.</w:t>
      </w:r>
    </w:p>
    <w:p w:rsidR="00E27C68" w:rsidRDefault="00E27C68" w:rsidP="00E27C68">
      <w:pPr>
        <w:pStyle w:val="a1"/>
      </w:pPr>
      <w:bookmarkStart w:id="412" w:name="_Toc205122279"/>
      <w:r>
        <w:t>Расчет показателей надежности теплоснабжения</w:t>
      </w:r>
      <w:bookmarkEnd w:id="412"/>
    </w:p>
    <w:p w:rsidR="00E27C68" w:rsidRDefault="00E27C68" w:rsidP="004C2B24">
      <w:pPr>
        <w:pStyle w:val="aff2"/>
      </w:pPr>
      <w:r>
        <w:t>Расчет показателей надежности системы теплоснабжения выполняется в соответствии с «Методикой и алгоритмом расчета надежности тепловых сетей при разработке схем теплоснабжения городов АО «Газпром промгаз».</w:t>
      </w:r>
    </w:p>
    <w:p w:rsidR="00E27C68" w:rsidRDefault="00E27C68" w:rsidP="004C2B24">
      <w:pPr>
        <w:pStyle w:val="aff2"/>
      </w:pPr>
      <w:r>
        <w:t>Цель расчета - количественная оценка надежности теплоснабжения потребителей систем централизованного теплоснабжения и обоснование необходимых мероприятий по достижению требуемой надежности для каждого потребителя, которая позволяет:</w:t>
      </w:r>
    </w:p>
    <w:p w:rsidR="00E27C68" w:rsidRDefault="004C2B24" w:rsidP="00733CA4">
      <w:pPr>
        <w:pStyle w:val="aff2"/>
        <w:numPr>
          <w:ilvl w:val="0"/>
          <w:numId w:val="70"/>
        </w:numPr>
      </w:pPr>
      <w:r>
        <w:t>р</w:t>
      </w:r>
      <w:r w:rsidR="00E27C68">
        <w:t>ассчитывать надежность и готовность системы теплоснабжения к отопительному сезону</w:t>
      </w:r>
      <w:r>
        <w:t>;</w:t>
      </w:r>
    </w:p>
    <w:p w:rsidR="00E27C68" w:rsidRDefault="004C2B24" w:rsidP="00733CA4">
      <w:pPr>
        <w:pStyle w:val="aff2"/>
        <w:numPr>
          <w:ilvl w:val="0"/>
          <w:numId w:val="70"/>
        </w:numPr>
      </w:pPr>
      <w:r>
        <w:t>р</w:t>
      </w:r>
      <w:r w:rsidR="00E27C68">
        <w:t>азрабатывать мероприятия, повышающие надежность работы системы теплоснабжения.</w:t>
      </w:r>
    </w:p>
    <w:p w:rsidR="00E27C68" w:rsidRDefault="00E27C68" w:rsidP="00E27C68">
      <w:pPr>
        <w:pStyle w:val="a1"/>
      </w:pPr>
      <w:bookmarkStart w:id="413" w:name="_Toc205122280"/>
      <w: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413"/>
    </w:p>
    <w:p w:rsidR="00E27C68" w:rsidRDefault="00E27C68" w:rsidP="004C2B24">
      <w:pPr>
        <w:pStyle w:val="aff2"/>
      </w:pPr>
      <w:r>
        <w:t xml:space="preserve">Групповые изменения характеристик объектов применимы для различных целей и задач гидравлического моделирования, однако его основное предназначение - калибровка расчетной гидравлической модели тепловой сети. Трубопроводы реальной тепловой сети всегда имеют физические характеристики, отличающиеся от проектных, в силу происходящих во времени </w:t>
      </w:r>
      <w:r>
        <w:lastRenderedPageBreak/>
        <w:t>изменений - коррозии и выпадения отложений, отражающихся на изменении эквивалентной шероховатости и уменьшении внутреннего диаметра вследствие зарастания. Очевидно, что эти изменения влияют на гидравлические сопротивления участков трубопроводов, и в масштабах сети в целом это приводит к весьма значительным расхождением результатам гидравлического расчета по «проектным» значениям с реальным гидравлическим режимом, наблюдаемым в эксплуатируемой тепловой сети. С другой стороны, измерить действительные значения шероховатостей и внутренних диаметров участков действующей тепловой сети не представляется возможным, поскольку это потребовало бы массового вскрытия трубопроводов, что вряд ли реализуемо.</w:t>
      </w:r>
    </w:p>
    <w:p w:rsidR="00E27C68" w:rsidRDefault="00E27C68" w:rsidP="00E27C68">
      <w:pPr>
        <w:pStyle w:val="a1"/>
      </w:pPr>
      <w:bookmarkStart w:id="414" w:name="_Toc205122281"/>
      <w:r>
        <w:t>Сравнительные пьезометрические графики для разработки и анализа сценариев перспективного развития тепловых сетей</w:t>
      </w:r>
      <w:bookmarkEnd w:id="414"/>
    </w:p>
    <w:p w:rsidR="00E27C68" w:rsidRDefault="00E27C68" w:rsidP="004C2B24">
      <w:pPr>
        <w:pStyle w:val="aff2"/>
      </w:pPr>
      <w:r>
        <w:t>Сравнительные пьезометрические графики одновременно отображают графики давлений тепловой сети, рассчитанные в двух различных базах: контрольной, показывающей существующий гидравлический режим и модельной, показывающей перспективный гидравлический режим. Данный инструментарий реализован в модели тепловых сетей и является удобным средством анализа.</w:t>
      </w:r>
    </w:p>
    <w:p w:rsidR="00E27C68" w:rsidRDefault="00E27C68" w:rsidP="004C2B24">
      <w:pPr>
        <w:pStyle w:val="a1"/>
      </w:pPr>
      <w:bookmarkStart w:id="415" w:name="_Toc205122282"/>
      <w:r>
        <w:t>Изменения гидравлических режимов, определяемые в порядке, установленном методическими указаниями по разработке схем теплоснабжения, с учетом изменений в составе оборудования источников тепловой энергии, тепловой сети и теплопотребляющих установок за период, предшествующий актуализации схемы теплоснабжения</w:t>
      </w:r>
      <w:bookmarkEnd w:id="415"/>
    </w:p>
    <w:p w:rsidR="00E27C68" w:rsidRPr="00E27C68" w:rsidRDefault="00B76729" w:rsidP="00B76729">
      <w:pPr>
        <w:pStyle w:val="aff2"/>
        <w:sectPr w:rsidR="00E27C68" w:rsidRPr="00E27C68" w:rsidSect="004C00E6">
          <w:pgSz w:w="11906" w:h="16838"/>
          <w:pgMar w:top="567" w:right="567" w:bottom="567" w:left="1134" w:header="709" w:footer="0" w:gutter="0"/>
          <w:cols w:space="708"/>
          <w:docGrid w:linePitch="360"/>
        </w:sectPr>
      </w:pPr>
      <w:r>
        <w:t>Раздел</w:t>
      </w:r>
      <w:r w:rsidRPr="002C4067">
        <w:t xml:space="preserve"> разработан 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18.03.2016 № 208, от 23.03.2016 № 229, от 12.07.2016 № 666, от 03.04.2018 № 405, от 16.03.2019 № 276) и Методическими указаниями (утв. Приказом Минэнерго России от 05.03.2019 № 212 «Об утверждении Методических указаний по разработке схем теплоснабжения»).</w:t>
      </w:r>
    </w:p>
    <w:p w:rsidR="003A5836" w:rsidRPr="005C0517" w:rsidRDefault="00274C31" w:rsidP="00FA6A84">
      <w:pPr>
        <w:pStyle w:val="afffffff4"/>
        <w:numPr>
          <w:ilvl w:val="0"/>
          <w:numId w:val="12"/>
        </w:numPr>
        <w:jc w:val="left"/>
      </w:pPr>
      <w:bookmarkStart w:id="416" w:name="_Toc162259242"/>
      <w:bookmarkStart w:id="417" w:name="_Toc165985128"/>
      <w:bookmarkStart w:id="418" w:name="_Toc205122283"/>
      <w:r w:rsidRPr="005C0517">
        <w:lastRenderedPageBreak/>
        <w:t>Существующие и перспективные балансы тепловой мощности источников тепловой энергии и тепловой нагрузки потребителей</w:t>
      </w:r>
      <w:bookmarkEnd w:id="416"/>
      <w:bookmarkEnd w:id="417"/>
      <w:bookmarkEnd w:id="418"/>
    </w:p>
    <w:p w:rsidR="00310B69" w:rsidRPr="002C4067" w:rsidRDefault="00310B69" w:rsidP="004C00E6">
      <w:pPr>
        <w:pStyle w:val="aff2"/>
      </w:pPr>
      <w:r w:rsidRPr="002C4067">
        <w:t>Целью разработки перспективных балансов тепловой мощности источников тепловой энергии является установление возможных дефицитов тепловой мощности источников теплоснабжения при существующих (в базовом периоде разработки схемы теплоснабжения) установленных и располагаемых значениях тепловых мощностей источников тепловой энергии и определение зон с перспективной тепловой нагрузкой</w:t>
      </w:r>
      <w:r w:rsidR="006D4B11">
        <w:t>,</w:t>
      </w:r>
      <w:r w:rsidRPr="002C4067">
        <w:t xml:space="preserve"> не обеспеченной источниками тепловой энергии.</w:t>
      </w:r>
    </w:p>
    <w:p w:rsidR="00AE24A9" w:rsidRPr="004C00E6" w:rsidRDefault="00F8193E" w:rsidP="004C00E6">
      <w:pPr>
        <w:pStyle w:val="a1"/>
      </w:pPr>
      <w:bookmarkStart w:id="419" w:name="_Toc162259243"/>
      <w:bookmarkStart w:id="420" w:name="_Toc165985129"/>
      <w:bookmarkStart w:id="421" w:name="_Toc205122284"/>
      <w:r w:rsidRPr="004C00E6">
        <w:t>Б</w:t>
      </w:r>
      <w:r w:rsidR="008B4EE3" w:rsidRPr="004C00E6">
        <w:rPr>
          <w:rStyle w:val="afffffffc"/>
          <w:sz w:val="24"/>
        </w:rPr>
        <w:t>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419"/>
      <w:bookmarkEnd w:id="420"/>
      <w:bookmarkEnd w:id="421"/>
    </w:p>
    <w:p w:rsidR="004C00E6" w:rsidRDefault="00515005" w:rsidP="004C00E6">
      <w:pPr>
        <w:pStyle w:val="aff2"/>
      </w:pPr>
      <w:r w:rsidRPr="002C4067">
        <w:t>Существующие и перспективные балансы тепловой мощности источников тепловой энергии</w:t>
      </w:r>
      <w:r w:rsidR="00851204" w:rsidRPr="002C4067">
        <w:t xml:space="preserve"> </w:t>
      </w:r>
      <w:r w:rsidRPr="002C4067">
        <w:t>и тепловой нагрузки потребителей</w:t>
      </w:r>
      <w:r w:rsidR="00851204" w:rsidRPr="002C4067">
        <w:t xml:space="preserve"> </w:t>
      </w:r>
      <w:r w:rsidRPr="002C4067">
        <w:t xml:space="preserve">приведены в таблице </w:t>
      </w:r>
      <w:r w:rsidR="005C51E1">
        <w:t>52</w:t>
      </w:r>
      <w:r w:rsidRPr="002C4067">
        <w:t>.</w:t>
      </w:r>
      <w:r w:rsidR="00851204" w:rsidRPr="002C4067">
        <w:t xml:space="preserve"> </w:t>
      </w:r>
    </w:p>
    <w:p w:rsidR="004C00E6" w:rsidRDefault="004C00E6" w:rsidP="004C00E6">
      <w:pPr>
        <w:pStyle w:val="aff2"/>
        <w:sectPr w:rsidR="004C00E6" w:rsidSect="004C00E6">
          <w:footerReference w:type="default" r:id="rId59"/>
          <w:pgSz w:w="11906" w:h="16838"/>
          <w:pgMar w:top="567" w:right="567" w:bottom="567" w:left="1134" w:header="709" w:footer="0" w:gutter="0"/>
          <w:cols w:space="708"/>
          <w:docGrid w:linePitch="360"/>
        </w:sectPr>
      </w:pPr>
    </w:p>
    <w:p w:rsidR="00515005" w:rsidRDefault="006D4B11" w:rsidP="00FB3DF5">
      <w:pPr>
        <w:pStyle w:val="afffffffa"/>
      </w:pPr>
      <w:r w:rsidRPr="002C4067">
        <w:lastRenderedPageBreak/>
        <w:t xml:space="preserve">Таблица </w:t>
      </w:r>
      <w:r w:rsidR="00827E3F">
        <w:rPr>
          <w:noProof/>
        </w:rPr>
        <w:fldChar w:fldCharType="begin"/>
      </w:r>
      <w:r w:rsidR="00A95700">
        <w:rPr>
          <w:noProof/>
        </w:rPr>
        <w:instrText xml:space="preserve"> SEQ Таблица \* ARABIC </w:instrText>
      </w:r>
      <w:r w:rsidR="00827E3F">
        <w:rPr>
          <w:noProof/>
        </w:rPr>
        <w:fldChar w:fldCharType="separate"/>
      </w:r>
      <w:r w:rsidR="00C83B43">
        <w:rPr>
          <w:noProof/>
        </w:rPr>
        <w:t>52</w:t>
      </w:r>
      <w:r w:rsidR="00827E3F">
        <w:rPr>
          <w:noProof/>
        </w:rPr>
        <w:fldChar w:fldCharType="end"/>
      </w:r>
      <w:r>
        <w:rPr>
          <w:noProof/>
        </w:rPr>
        <w:t xml:space="preserve"> </w:t>
      </w:r>
      <w:r w:rsidRPr="002C4067">
        <w:t>–</w:t>
      </w:r>
      <w:r>
        <w:t xml:space="preserve"> </w:t>
      </w:r>
      <w:r w:rsidR="00515005" w:rsidRPr="002C4067">
        <w:t>Существующие и перспективные балансы тепловой мощности источников тепловой энергии</w:t>
      </w:r>
      <w:r w:rsidR="00851204" w:rsidRPr="002C4067">
        <w:t xml:space="preserve"> </w:t>
      </w:r>
      <w:r w:rsidR="00515005" w:rsidRPr="002C4067">
        <w:t>и тепловой нагрузки потребителей</w:t>
      </w:r>
    </w:p>
    <w:tbl>
      <w:tblPr>
        <w:tblW w:w="5000" w:type="pct"/>
        <w:tblLook w:val="04A0"/>
      </w:tblPr>
      <w:tblGrid>
        <w:gridCol w:w="721"/>
        <w:gridCol w:w="3500"/>
        <w:gridCol w:w="1025"/>
        <w:gridCol w:w="1337"/>
        <w:gridCol w:w="1337"/>
        <w:gridCol w:w="1337"/>
        <w:gridCol w:w="1337"/>
        <w:gridCol w:w="1337"/>
        <w:gridCol w:w="1337"/>
        <w:gridCol w:w="1337"/>
        <w:gridCol w:w="1315"/>
      </w:tblGrid>
      <w:tr w:rsidR="005C51E1" w:rsidRPr="00E933E2" w:rsidTr="00D04A60">
        <w:trPr>
          <w:trHeight w:val="340"/>
          <w:tblHeader/>
        </w:trPr>
        <w:tc>
          <w:tcPr>
            <w:tcW w:w="22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b/>
                <w:bCs/>
                <w:color w:val="000000"/>
                <w:sz w:val="20"/>
                <w:szCs w:val="20"/>
                <w:lang w:eastAsia="ru-RU"/>
              </w:rPr>
            </w:pPr>
            <w:r w:rsidRPr="00E933E2">
              <w:rPr>
                <w:rFonts w:ascii="Segoe UI" w:eastAsia="Times New Roman" w:hAnsi="Segoe UI" w:cs="Segoe UI"/>
                <w:b/>
                <w:bCs/>
                <w:color w:val="000000"/>
                <w:sz w:val="20"/>
                <w:szCs w:val="20"/>
                <w:lang w:eastAsia="ru-RU"/>
              </w:rPr>
              <w:t>№ п/п</w:t>
            </w:r>
          </w:p>
        </w:tc>
        <w:tc>
          <w:tcPr>
            <w:tcW w:w="1099" w:type="pct"/>
            <w:tcBorders>
              <w:top w:val="single" w:sz="4" w:space="0" w:color="auto"/>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b/>
                <w:bCs/>
                <w:color w:val="000000"/>
                <w:sz w:val="20"/>
                <w:szCs w:val="20"/>
                <w:lang w:eastAsia="ru-RU"/>
              </w:rPr>
            </w:pPr>
            <w:bookmarkStart w:id="422" w:name="RANGE!B35"/>
            <w:r w:rsidRPr="00E933E2">
              <w:rPr>
                <w:rFonts w:ascii="Segoe UI" w:eastAsia="Times New Roman" w:hAnsi="Segoe UI" w:cs="Segoe UI"/>
                <w:b/>
                <w:bCs/>
                <w:color w:val="000000"/>
                <w:sz w:val="20"/>
                <w:szCs w:val="20"/>
                <w:lang w:eastAsia="ru-RU"/>
              </w:rPr>
              <w:t>Зона действия котельной</w:t>
            </w:r>
            <w:bookmarkEnd w:id="422"/>
          </w:p>
        </w:tc>
        <w:tc>
          <w:tcPr>
            <w:tcW w:w="322" w:type="pct"/>
            <w:tcBorders>
              <w:top w:val="single" w:sz="4" w:space="0" w:color="auto"/>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b/>
                <w:bCs/>
                <w:color w:val="000000"/>
                <w:sz w:val="20"/>
                <w:szCs w:val="20"/>
                <w:lang w:eastAsia="ru-RU"/>
              </w:rPr>
            </w:pPr>
            <w:r w:rsidRPr="00E933E2">
              <w:rPr>
                <w:rFonts w:ascii="Segoe UI" w:eastAsia="Times New Roman" w:hAnsi="Segoe UI" w:cs="Segoe UI"/>
                <w:b/>
                <w:bCs/>
                <w:color w:val="000000"/>
                <w:sz w:val="20"/>
                <w:szCs w:val="20"/>
                <w:lang w:eastAsia="ru-RU"/>
              </w:rPr>
              <w:t>Ед. изм.</w:t>
            </w:r>
          </w:p>
        </w:tc>
        <w:tc>
          <w:tcPr>
            <w:tcW w:w="420" w:type="pct"/>
            <w:tcBorders>
              <w:top w:val="single" w:sz="4" w:space="0" w:color="auto"/>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b/>
                <w:bCs/>
                <w:color w:val="000000"/>
                <w:sz w:val="20"/>
                <w:szCs w:val="20"/>
                <w:lang w:eastAsia="ru-RU"/>
              </w:rPr>
            </w:pPr>
            <w:r w:rsidRPr="00E933E2">
              <w:rPr>
                <w:rFonts w:ascii="Segoe UI" w:eastAsia="Times New Roman" w:hAnsi="Segoe UI" w:cs="Segoe UI"/>
                <w:b/>
                <w:bCs/>
                <w:color w:val="000000"/>
                <w:sz w:val="20"/>
                <w:szCs w:val="20"/>
                <w:lang w:eastAsia="ru-RU"/>
              </w:rPr>
              <w:t>2024 год</w:t>
            </w:r>
          </w:p>
        </w:tc>
        <w:tc>
          <w:tcPr>
            <w:tcW w:w="420" w:type="pct"/>
            <w:tcBorders>
              <w:top w:val="single" w:sz="4" w:space="0" w:color="auto"/>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b/>
                <w:bCs/>
                <w:color w:val="000000"/>
                <w:sz w:val="20"/>
                <w:szCs w:val="20"/>
                <w:lang w:eastAsia="ru-RU"/>
              </w:rPr>
            </w:pPr>
            <w:r w:rsidRPr="00E933E2">
              <w:rPr>
                <w:rFonts w:ascii="Segoe UI" w:eastAsia="Times New Roman" w:hAnsi="Segoe UI" w:cs="Segoe UI"/>
                <w:b/>
                <w:bCs/>
                <w:color w:val="000000"/>
                <w:sz w:val="20"/>
                <w:szCs w:val="20"/>
                <w:lang w:eastAsia="ru-RU"/>
              </w:rPr>
              <w:t>2025 год</w:t>
            </w:r>
          </w:p>
        </w:tc>
        <w:tc>
          <w:tcPr>
            <w:tcW w:w="420" w:type="pct"/>
            <w:tcBorders>
              <w:top w:val="single" w:sz="4" w:space="0" w:color="auto"/>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b/>
                <w:bCs/>
                <w:color w:val="000000"/>
                <w:sz w:val="20"/>
                <w:szCs w:val="20"/>
                <w:lang w:eastAsia="ru-RU"/>
              </w:rPr>
            </w:pPr>
            <w:r w:rsidRPr="00E933E2">
              <w:rPr>
                <w:rFonts w:ascii="Segoe UI" w:eastAsia="Times New Roman" w:hAnsi="Segoe UI" w:cs="Segoe UI"/>
                <w:b/>
                <w:bCs/>
                <w:color w:val="000000"/>
                <w:sz w:val="20"/>
                <w:szCs w:val="20"/>
                <w:lang w:eastAsia="ru-RU"/>
              </w:rPr>
              <w:t>2026 год</w:t>
            </w:r>
          </w:p>
        </w:tc>
        <w:tc>
          <w:tcPr>
            <w:tcW w:w="420" w:type="pct"/>
            <w:tcBorders>
              <w:top w:val="single" w:sz="4" w:space="0" w:color="auto"/>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b/>
                <w:bCs/>
                <w:color w:val="000000"/>
                <w:sz w:val="20"/>
                <w:szCs w:val="20"/>
                <w:lang w:eastAsia="ru-RU"/>
              </w:rPr>
            </w:pPr>
            <w:r w:rsidRPr="00E933E2">
              <w:rPr>
                <w:rFonts w:ascii="Segoe UI" w:eastAsia="Times New Roman" w:hAnsi="Segoe UI" w:cs="Segoe UI"/>
                <w:b/>
                <w:bCs/>
                <w:color w:val="000000"/>
                <w:sz w:val="20"/>
                <w:szCs w:val="20"/>
                <w:lang w:eastAsia="ru-RU"/>
              </w:rPr>
              <w:t>2027 год</w:t>
            </w:r>
          </w:p>
        </w:tc>
        <w:tc>
          <w:tcPr>
            <w:tcW w:w="420" w:type="pct"/>
            <w:tcBorders>
              <w:top w:val="single" w:sz="4" w:space="0" w:color="auto"/>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b/>
                <w:bCs/>
                <w:color w:val="000000"/>
                <w:sz w:val="20"/>
                <w:szCs w:val="20"/>
                <w:lang w:eastAsia="ru-RU"/>
              </w:rPr>
            </w:pPr>
            <w:r w:rsidRPr="00E933E2">
              <w:rPr>
                <w:rFonts w:ascii="Segoe UI" w:eastAsia="Times New Roman" w:hAnsi="Segoe UI" w:cs="Segoe UI"/>
                <w:b/>
                <w:bCs/>
                <w:color w:val="000000"/>
                <w:sz w:val="20"/>
                <w:szCs w:val="20"/>
                <w:lang w:eastAsia="ru-RU"/>
              </w:rPr>
              <w:t>2028 год</w:t>
            </w:r>
          </w:p>
        </w:tc>
        <w:tc>
          <w:tcPr>
            <w:tcW w:w="420" w:type="pct"/>
            <w:tcBorders>
              <w:top w:val="single" w:sz="4" w:space="0" w:color="auto"/>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b/>
                <w:bCs/>
                <w:color w:val="000000"/>
                <w:sz w:val="20"/>
                <w:szCs w:val="20"/>
                <w:lang w:eastAsia="ru-RU"/>
              </w:rPr>
            </w:pPr>
            <w:r w:rsidRPr="00E933E2">
              <w:rPr>
                <w:rFonts w:ascii="Segoe UI" w:eastAsia="Times New Roman" w:hAnsi="Segoe UI" w:cs="Segoe UI"/>
                <w:b/>
                <w:bCs/>
                <w:color w:val="000000"/>
                <w:sz w:val="20"/>
                <w:szCs w:val="20"/>
                <w:lang w:eastAsia="ru-RU"/>
              </w:rPr>
              <w:t>2029 год</w:t>
            </w:r>
          </w:p>
        </w:tc>
        <w:tc>
          <w:tcPr>
            <w:tcW w:w="420" w:type="pct"/>
            <w:tcBorders>
              <w:top w:val="single" w:sz="4" w:space="0" w:color="auto"/>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b/>
                <w:bCs/>
                <w:color w:val="000000"/>
                <w:sz w:val="20"/>
                <w:szCs w:val="20"/>
                <w:lang w:eastAsia="ru-RU"/>
              </w:rPr>
            </w:pPr>
            <w:r w:rsidRPr="00E933E2">
              <w:rPr>
                <w:rFonts w:ascii="Segoe UI" w:eastAsia="Times New Roman" w:hAnsi="Segoe UI" w:cs="Segoe UI"/>
                <w:b/>
                <w:bCs/>
                <w:color w:val="000000"/>
                <w:sz w:val="20"/>
                <w:szCs w:val="20"/>
                <w:lang w:eastAsia="ru-RU"/>
              </w:rPr>
              <w:t>2030 год</w:t>
            </w:r>
          </w:p>
        </w:tc>
        <w:tc>
          <w:tcPr>
            <w:tcW w:w="414" w:type="pct"/>
            <w:tcBorders>
              <w:top w:val="single" w:sz="4" w:space="0" w:color="auto"/>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b/>
                <w:bCs/>
                <w:color w:val="000000"/>
                <w:sz w:val="20"/>
                <w:szCs w:val="20"/>
                <w:lang w:eastAsia="ru-RU"/>
              </w:rPr>
            </w:pPr>
            <w:r w:rsidRPr="00E933E2">
              <w:rPr>
                <w:rFonts w:ascii="Segoe UI" w:eastAsia="Times New Roman" w:hAnsi="Segoe UI" w:cs="Segoe UI"/>
                <w:b/>
                <w:bCs/>
                <w:color w:val="000000"/>
                <w:sz w:val="20"/>
                <w:szCs w:val="20"/>
                <w:lang w:eastAsia="ru-RU"/>
              </w:rPr>
              <w:t>2031 -2036</w:t>
            </w:r>
          </w:p>
        </w:tc>
      </w:tr>
      <w:tr w:rsidR="005C51E1" w:rsidRPr="00E933E2" w:rsidTr="00D04A60">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b/>
                <w:bCs/>
                <w:color w:val="000000"/>
                <w:sz w:val="20"/>
                <w:szCs w:val="20"/>
                <w:lang w:eastAsia="ru-RU"/>
              </w:rPr>
            </w:pPr>
            <w:r w:rsidRPr="00E933E2">
              <w:rPr>
                <w:rFonts w:ascii="Segoe UI" w:eastAsia="Times New Roman" w:hAnsi="Segoe UI" w:cs="Segoe UI"/>
                <w:b/>
                <w:bCs/>
                <w:color w:val="000000"/>
                <w:sz w:val="20"/>
                <w:szCs w:val="20"/>
                <w:lang w:eastAsia="ru-RU"/>
              </w:rPr>
              <w:t>№ 1 Промышленный пр-зд, Районная котельная</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1</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Установленная мощность основного оборудования</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lang w:eastAsia="ru-RU"/>
              </w:rPr>
            </w:pPr>
            <w:r w:rsidRPr="00E933E2">
              <w:rPr>
                <w:rFonts w:ascii="Segoe UI" w:hAnsi="Segoe UI" w:cs="Segoe UI"/>
                <w:color w:val="000000"/>
                <w:sz w:val="20"/>
                <w:szCs w:val="20"/>
              </w:rPr>
              <w:t>43,50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43,50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43,50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43,50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43,50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43,50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43,50</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43,50</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2</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Располагаемая мощность основного оборудования</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43,50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43,50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43,50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43,50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43,50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43,50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43,50</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43,50</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3</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Ограничения тепловой мощности</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0,00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0,00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0,00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0,00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0,00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0,00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0,00</w:t>
            </w:r>
          </w:p>
        </w:tc>
        <w:tc>
          <w:tcPr>
            <w:tcW w:w="414"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0,00</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4</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Собственные и хозяйственные нужды</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0,80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0,80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0,80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0,80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0,80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0,80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0,80</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0,80</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5</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 xml:space="preserve">Потери в тепловых сетях от отпущенной тепловой энергии </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9,17</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9,17</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9,17</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9,17</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9,17</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9,17</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9,17</w:t>
            </w:r>
          </w:p>
        </w:tc>
        <w:tc>
          <w:tcPr>
            <w:tcW w:w="414"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9,17</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6</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Присоединенная тепловая нагрузка, в т.ч.</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31,23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31,23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31,23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31,85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31,85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32,47</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32,47</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33,72</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9</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Резерв (+)/дефицит (-) тепловой мощности</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2,31</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2,31</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2,31</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1,69</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1,69</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1,06</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1,06</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0</w:t>
            </w:r>
          </w:p>
        </w:tc>
      </w:tr>
      <w:tr w:rsidR="005C51E1" w:rsidRPr="00E933E2" w:rsidTr="00D04A60">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b/>
                <w:bCs/>
                <w:color w:val="000000"/>
                <w:sz w:val="20"/>
                <w:szCs w:val="20"/>
                <w:lang w:eastAsia="ru-RU"/>
              </w:rPr>
            </w:pPr>
            <w:r w:rsidRPr="00E933E2">
              <w:rPr>
                <w:rFonts w:ascii="Segoe UI" w:eastAsia="Times New Roman" w:hAnsi="Segoe UI" w:cs="Segoe UI"/>
                <w:b/>
                <w:bCs/>
                <w:color w:val="000000"/>
                <w:sz w:val="20"/>
                <w:szCs w:val="20"/>
                <w:lang w:eastAsia="ru-RU"/>
              </w:rPr>
              <w:t>№ 2 ул. Бахтина, БМК-1</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1</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Установленная мощность основного оборудования</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lang w:eastAsia="ru-RU"/>
              </w:rPr>
            </w:pPr>
            <w:r w:rsidRPr="00E933E2">
              <w:rPr>
                <w:rFonts w:ascii="Segoe UI" w:hAnsi="Segoe UI" w:cs="Segoe UI"/>
                <w:color w:val="000000"/>
                <w:sz w:val="20"/>
                <w:szCs w:val="20"/>
              </w:rPr>
              <w:t>10,40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10,40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10,40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10,40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10,40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10,40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10,40</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10,40</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2</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Располагаемая мощность основного оборудования</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10,40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10,40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10,40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10,40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10,40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10,40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10,40</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10,40</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3</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Ограничения тепловой мощности</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0,00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0,00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 </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0,00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0,00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0,00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0,00</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0,00</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4</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Собственные и хозяйственные нужды</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0,18</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0,18</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827E3F" w:rsidP="00D04A60">
            <w:pPr>
              <w:jc w:val="center"/>
              <w:rPr>
                <w:rFonts w:ascii="Segoe UI" w:eastAsia="Times New Roman" w:hAnsi="Segoe UI" w:cs="Segoe UI"/>
                <w:color w:val="000000"/>
                <w:sz w:val="20"/>
                <w:szCs w:val="20"/>
                <w:lang w:eastAsia="ru-RU"/>
              </w:rPr>
            </w:pPr>
            <w:r>
              <w:rPr>
                <w:rFonts w:ascii="Segoe UI" w:eastAsia="Times New Roman" w:hAnsi="Segoe UI" w:cs="Segoe UI"/>
                <w:noProof/>
                <w:color w:val="000000"/>
                <w:sz w:val="20"/>
                <w:szCs w:val="20"/>
                <w:lang w:eastAsia="ru-RU"/>
              </w:rPr>
              <w:pict>
                <v:rect id="Прямоугольник 24" o:spid="_x0000_s2061" style="position:absolute;left:0;text-align:left;margin-left:0;margin-top:31.5pt;width:51pt;height:51pt;z-index:251661312;visibility:hidden;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">
                  <v:stroke joinstyle="round"/>
                  <o:lock v:ext="edit" selection="t"/>
                </v:rect>
              </w:pict>
            </w:r>
            <w:r>
              <w:rPr>
                <w:rFonts w:ascii="Segoe UI" w:eastAsia="Times New Roman" w:hAnsi="Segoe UI" w:cs="Segoe UI"/>
                <w:noProof/>
                <w:color w:val="000000"/>
                <w:sz w:val="20"/>
                <w:szCs w:val="20"/>
                <w:lang w:eastAsia="ru-RU"/>
              </w:rPr>
              <w:pict>
                <v:rect id="Прямоугольник 23" o:spid="_x0000_s2060" style="position:absolute;left:0;text-align:left;margin-left:0;margin-top:101.25pt;width:51pt;height:.75pt;z-index:251662336;visibility:hidden;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">
                  <v:stroke joinstyle="round"/>
                  <o:lock v:ext="edit" selection="t"/>
                </v:rect>
              </w:pict>
            </w:r>
            <w:r>
              <w:rPr>
                <w:rFonts w:ascii="Segoe UI" w:eastAsia="Times New Roman" w:hAnsi="Segoe UI" w:cs="Segoe UI"/>
                <w:noProof/>
                <w:color w:val="000000"/>
                <w:sz w:val="20"/>
                <w:szCs w:val="20"/>
                <w:lang w:eastAsia="ru-RU"/>
              </w:rPr>
              <w:pict>
                <v:rect id="Прямоугольник 22" o:spid="_x0000_s2059" style="position:absolute;left:0;text-align:left;margin-left:0;margin-top:101.25pt;width:51pt;height:18.75pt;z-index:251663360;visibility:hidden;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">
                  <v:stroke joinstyle="round"/>
                  <o:lock v:ext="edit" selection="t"/>
                </v:rect>
              </w:pict>
            </w:r>
            <w:r>
              <w:rPr>
                <w:rFonts w:ascii="Segoe UI" w:eastAsia="Times New Roman" w:hAnsi="Segoe UI" w:cs="Segoe UI"/>
                <w:noProof/>
                <w:color w:val="000000"/>
                <w:sz w:val="20"/>
                <w:szCs w:val="20"/>
                <w:lang w:eastAsia="ru-RU"/>
              </w:rPr>
              <w:pict>
                <v:rect id="Прямоугольник 21" o:spid="_x0000_s2058" style="position:absolute;left:0;text-align:left;margin-left:0;margin-top:101.25pt;width:51pt;height:78.75pt;z-index:251664384;visibility:hidden;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">
                  <v:stroke joinstyle="round"/>
                  <o:lock v:ext="edit" selection="t"/>
                </v:rect>
              </w:pict>
            </w:r>
            <w:r>
              <w:rPr>
                <w:rFonts w:ascii="Segoe UI" w:eastAsia="Times New Roman" w:hAnsi="Segoe UI" w:cs="Segoe UI"/>
                <w:noProof/>
                <w:color w:val="000000"/>
                <w:sz w:val="20"/>
                <w:szCs w:val="20"/>
                <w:lang w:eastAsia="ru-RU"/>
              </w:rPr>
              <w:pict>
                <v:rect id="Прямоугольник 20" o:spid="_x0000_s2057" style="position:absolute;left:0;text-align:left;margin-left:0;margin-top:135pt;width:51pt;height:115.5pt;z-index:251665408;visibility:hidden;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">
                  <v:stroke joinstyle="round"/>
                  <o:lock v:ext="edit" selection="t"/>
                </v:rect>
              </w:pict>
            </w:r>
            <w:r>
              <w:rPr>
                <w:rFonts w:ascii="Segoe UI" w:eastAsia="Times New Roman" w:hAnsi="Segoe UI" w:cs="Segoe UI"/>
                <w:noProof/>
                <w:color w:val="000000"/>
                <w:sz w:val="20"/>
                <w:szCs w:val="20"/>
                <w:lang w:eastAsia="ru-RU"/>
              </w:rPr>
              <w:pict>
                <v:rect id="Прямоугольник 19" o:spid="_x0000_s2056" style="position:absolute;left:0;text-align:left;margin-left:0;margin-top:177pt;width:51pt;height:90pt;z-index:251666432;visibility:hidden;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">
                  <v:stroke joinstyle="round"/>
                  <o:lock v:ext="edit" selection="t"/>
                </v:rect>
              </w:pict>
            </w:r>
            <w:r>
              <w:rPr>
                <w:rFonts w:ascii="Segoe UI" w:eastAsia="Times New Roman" w:hAnsi="Segoe UI" w:cs="Segoe UI"/>
                <w:noProof/>
                <w:color w:val="000000"/>
                <w:sz w:val="20"/>
                <w:szCs w:val="20"/>
                <w:lang w:eastAsia="ru-RU"/>
              </w:rPr>
              <w:pict>
                <v:rect id="Прямоугольник 18" o:spid="_x0000_s2055" style="position:absolute;left:0;text-align:left;margin-left:0;margin-top:246.75pt;width:51pt;height:1in;z-index:251667456;visibility:hidden;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">
                  <v:stroke joinstyle="round"/>
                  <o:lock v:ext="edit" selection="t"/>
                </v:rect>
              </w:pict>
            </w:r>
            <w:r w:rsidR="005C51E1" w:rsidRPr="00E933E2">
              <w:rPr>
                <w:rFonts w:ascii="Segoe UI" w:eastAsia="Times New Roman" w:hAnsi="Segoe UI" w:cs="Segoe UI"/>
                <w:color w:val="000000"/>
                <w:sz w:val="20"/>
                <w:szCs w:val="20"/>
                <w:lang w:eastAsia="ru-RU"/>
              </w:rPr>
              <w:t>5</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 xml:space="preserve">Потери в тепловых сетях от отпущенной тепловой энергии </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0,98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0,98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0,98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0,98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0,98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0,98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0,98</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0,98</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6</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Присоединенная тепловая нагрузка</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6,90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6,90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6,90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6,90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6,90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6,90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6,90</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6,90</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9</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Резерв (+)/дефицит (-) тепловой мощности</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2,34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2,34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2,34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2,34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2,34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2,34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2,34</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2,34</w:t>
            </w:r>
          </w:p>
        </w:tc>
      </w:tr>
      <w:tr w:rsidR="005C51E1" w:rsidRPr="00E933E2" w:rsidTr="00D04A60">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b/>
                <w:bCs/>
                <w:color w:val="000000"/>
                <w:sz w:val="20"/>
                <w:szCs w:val="20"/>
                <w:lang w:eastAsia="ru-RU"/>
              </w:rPr>
            </w:pPr>
            <w:r w:rsidRPr="00E933E2">
              <w:rPr>
                <w:rFonts w:ascii="Segoe UI" w:eastAsia="Times New Roman" w:hAnsi="Segoe UI" w:cs="Segoe UI"/>
                <w:b/>
                <w:bCs/>
                <w:color w:val="000000"/>
                <w:sz w:val="20"/>
                <w:szCs w:val="20"/>
                <w:lang w:eastAsia="ru-RU"/>
              </w:rPr>
              <w:t>№ 3 ул. Заводская, БМК-2</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1</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Установленная мощность основного оборудования</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lang w:eastAsia="ru-RU"/>
              </w:rPr>
            </w:pPr>
            <w:r w:rsidRPr="00E933E2">
              <w:rPr>
                <w:rFonts w:ascii="Segoe UI" w:hAnsi="Segoe UI" w:cs="Segoe UI"/>
                <w:color w:val="000000"/>
                <w:sz w:val="20"/>
                <w:szCs w:val="20"/>
              </w:rPr>
              <w:t>5,20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5,20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5,20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5,20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5,20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5,20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5,20</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5,20</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2</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 xml:space="preserve">Располагаемая мощность </w:t>
            </w:r>
            <w:r w:rsidRPr="00E933E2">
              <w:rPr>
                <w:rFonts w:ascii="Segoe UI" w:eastAsia="Times New Roman" w:hAnsi="Segoe UI" w:cs="Segoe UI"/>
                <w:color w:val="000000"/>
                <w:sz w:val="20"/>
                <w:szCs w:val="20"/>
                <w:lang w:eastAsia="ru-RU"/>
              </w:rPr>
              <w:lastRenderedPageBreak/>
              <w:t>основного оборудования</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lastRenderedPageBreak/>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5,20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5,20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5,20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5,20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5,20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5,20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5,20</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5,20</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lastRenderedPageBreak/>
              <w:t>3</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Ограничения тепловой мощности</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1</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w:t>
            </w:r>
          </w:p>
        </w:tc>
        <w:tc>
          <w:tcPr>
            <w:tcW w:w="414"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3</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4</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Собственные и хозяйственные нужды</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0,10</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0,10</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5</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 xml:space="preserve">Потери в тепловых сетях от отпущенной тепловой энергии </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0,77</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0,77</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0,77</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0,77</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0,77</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0,77</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0,77</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0,77</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6</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Присоединенная тепловая нагрузка</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3,09</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3,09</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3,09</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3,09</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3,09</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3,09</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3,09</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3,09</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9</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Резерв (+)/дефицит (-) тепловой мощности</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1,25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1,25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1,25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1,25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1,25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1,25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1,25</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1,25</w:t>
            </w:r>
          </w:p>
        </w:tc>
      </w:tr>
      <w:tr w:rsidR="005C51E1" w:rsidRPr="00E933E2" w:rsidTr="00D04A60">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b/>
                <w:bCs/>
                <w:color w:val="000000"/>
                <w:sz w:val="20"/>
                <w:szCs w:val="20"/>
                <w:lang w:eastAsia="ru-RU"/>
              </w:rPr>
            </w:pPr>
            <w:r w:rsidRPr="00E933E2">
              <w:rPr>
                <w:rFonts w:ascii="Segoe UI" w:eastAsia="Times New Roman" w:hAnsi="Segoe UI" w:cs="Segoe UI"/>
                <w:b/>
                <w:bCs/>
                <w:color w:val="000000"/>
                <w:sz w:val="20"/>
                <w:szCs w:val="20"/>
                <w:lang w:eastAsia="ru-RU"/>
              </w:rPr>
              <w:t>№ 4 с. Карманово, ул. Заводская, 4, стр. 2</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1</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Установленная мощность основного оборудования</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lang w:eastAsia="ru-RU"/>
              </w:rPr>
            </w:pPr>
            <w:r w:rsidRPr="00E933E2">
              <w:rPr>
                <w:rFonts w:ascii="Segoe UI" w:hAnsi="Segoe UI" w:cs="Segoe UI"/>
                <w:color w:val="000000"/>
                <w:sz w:val="20"/>
                <w:szCs w:val="20"/>
              </w:rPr>
              <w:t>21,73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21,73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21,73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21,73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21,73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21,73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21,73</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21,73</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2</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Располагаемая мощность основного оборудования</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21,73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21,73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21,73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21,73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21,73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21,73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21,73</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21,73</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3</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Ограничения тепловой мощности</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1</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w:t>
            </w:r>
          </w:p>
        </w:tc>
        <w:tc>
          <w:tcPr>
            <w:tcW w:w="414"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3</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4</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Собственные и хозяйственные нужды</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0,57</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0,57</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0,57</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0,57</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0,57</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0,57</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0,57</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0,57</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5</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 xml:space="preserve">Потери в тепловых сетях от отпущенной тепловой энергии </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2,64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2,64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2,64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2,64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2,64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2,64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2,64</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2,64</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6</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Присоединенная тепловая нагрузка</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3,28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3,28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3,28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3,28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3,28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3,28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3,28</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3,28</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9</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Резерв (+)/дефицит (-) тепловой мощности</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15,23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15,23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15,23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15,23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15,23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15,23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15,23</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15,23</w:t>
            </w:r>
          </w:p>
        </w:tc>
      </w:tr>
      <w:tr w:rsidR="005C51E1" w:rsidRPr="00E933E2" w:rsidTr="00D04A60">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b/>
                <w:bCs/>
                <w:color w:val="000000"/>
                <w:sz w:val="20"/>
                <w:szCs w:val="20"/>
                <w:lang w:eastAsia="ru-RU"/>
              </w:rPr>
            </w:pPr>
            <w:r w:rsidRPr="00E933E2">
              <w:rPr>
                <w:rFonts w:ascii="Segoe UI" w:eastAsia="Times New Roman" w:hAnsi="Segoe UI" w:cs="Segoe UI"/>
                <w:b/>
                <w:bCs/>
                <w:color w:val="000000"/>
                <w:sz w:val="20"/>
                <w:szCs w:val="20"/>
                <w:lang w:eastAsia="ru-RU"/>
              </w:rPr>
              <w:t>№ 5 ул. Мира, БМК-3</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1</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Установленная мощность основного оборудования</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lang w:eastAsia="ru-RU"/>
              </w:rPr>
            </w:pPr>
            <w:r w:rsidRPr="00E933E2">
              <w:rPr>
                <w:rFonts w:ascii="Segoe UI" w:hAnsi="Segoe UI" w:cs="Segoe UI"/>
                <w:color w:val="000000"/>
                <w:sz w:val="20"/>
                <w:szCs w:val="20"/>
              </w:rPr>
              <w:t>2,14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2,14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2,14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2,14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2,14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2,14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2,14</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2,14</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2</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Располагаемая мощность основного оборудования</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2,14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2,14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2,14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2,14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2,14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2,14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2,14</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2,14</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3</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Ограничения тепловой мощности</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c>
          <w:tcPr>
            <w:tcW w:w="414"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4</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Собственные и хозяйственные нужды</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0,04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0,04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0,04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0,04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0,04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0,04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0,04</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0,04</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5</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 xml:space="preserve">Потери в тепловых сетях от </w:t>
            </w:r>
            <w:r w:rsidRPr="00E933E2">
              <w:rPr>
                <w:rFonts w:ascii="Segoe UI" w:eastAsia="Times New Roman" w:hAnsi="Segoe UI" w:cs="Segoe UI"/>
                <w:color w:val="000000"/>
                <w:sz w:val="20"/>
                <w:szCs w:val="20"/>
                <w:lang w:eastAsia="ru-RU"/>
              </w:rPr>
              <w:lastRenderedPageBreak/>
              <w:t xml:space="preserve">отпущенной тепловой энергии </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lastRenderedPageBreak/>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0,17</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0,17</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0,17</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0,17</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0,17</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0,17</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0,17</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0,17</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lastRenderedPageBreak/>
              <w:t>6</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Присоединенная тепловая нагрузка</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1,20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1,20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1,20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1,20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1,20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1,20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1,20</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1,20</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9</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Резерв (+)/дефицит (-) тепловой мощности</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0,74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0,74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0,74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0,74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0,74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0,74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0,74</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0,74</w:t>
            </w:r>
          </w:p>
        </w:tc>
      </w:tr>
      <w:tr w:rsidR="005C51E1" w:rsidRPr="00E933E2" w:rsidTr="00D04A60">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b/>
                <w:bCs/>
                <w:color w:val="000000"/>
                <w:sz w:val="20"/>
                <w:szCs w:val="20"/>
                <w:lang w:eastAsia="ru-RU"/>
              </w:rPr>
            </w:pPr>
            <w:r w:rsidRPr="00E933E2">
              <w:rPr>
                <w:rFonts w:ascii="Segoe UI" w:eastAsia="Times New Roman" w:hAnsi="Segoe UI" w:cs="Segoe UI"/>
                <w:b/>
                <w:bCs/>
                <w:color w:val="000000"/>
                <w:sz w:val="20"/>
                <w:szCs w:val="20"/>
                <w:lang w:eastAsia="ru-RU"/>
              </w:rPr>
              <w:t>№ 6 БМК ул. Пушная, 2А</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1</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Установленная мощность основного оборудования</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lang w:eastAsia="ru-RU"/>
              </w:rPr>
            </w:pPr>
            <w:r w:rsidRPr="00E933E2">
              <w:rPr>
                <w:rFonts w:ascii="Segoe UI" w:hAnsi="Segoe UI" w:cs="Segoe UI"/>
                <w:color w:val="000000"/>
                <w:sz w:val="20"/>
                <w:szCs w:val="20"/>
              </w:rPr>
              <w:t>0,50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0,50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0,50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0,50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0,50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0,50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0,50</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0,50</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2</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Располагаемая мощность основного оборудования</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0,50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0,50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0,50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0,50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0,50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0,50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0,50</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0,50</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3</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Ограничения тепловой мощности</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c>
          <w:tcPr>
            <w:tcW w:w="414"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4</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Собственные и хозяйственные нужды</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0,01</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0,01</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0,01</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0,01</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0,01</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0,01</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0,01</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0,01</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5</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 xml:space="preserve">Потери в тепловых сетях от отпущенной тепловой энергии </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0,04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0,04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0,04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0,04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0,04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0,04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0,04</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0,04</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6</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Присоединенная тепловая нагрузка</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0,19</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0,19</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0,19</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0,19</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0,19</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0,19</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0,19</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0,19</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7</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Резерв (+)/дефицит (-) тепловой мощности</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0,26</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0,26</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0,26</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0,26</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0,26</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0,26</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0,26</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0,26</w:t>
            </w:r>
          </w:p>
        </w:tc>
      </w:tr>
      <w:tr w:rsidR="005C51E1" w:rsidRPr="00E933E2" w:rsidTr="00D04A60">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b/>
                <w:bCs/>
                <w:color w:val="000000"/>
                <w:sz w:val="20"/>
                <w:szCs w:val="20"/>
                <w:lang w:eastAsia="ru-RU"/>
              </w:rPr>
            </w:pPr>
            <w:r w:rsidRPr="00E933E2">
              <w:rPr>
                <w:rFonts w:ascii="Segoe UI" w:eastAsia="Times New Roman" w:hAnsi="Segoe UI" w:cs="Segoe UI"/>
                <w:b/>
                <w:bCs/>
                <w:color w:val="000000"/>
                <w:sz w:val="20"/>
                <w:szCs w:val="20"/>
                <w:lang w:eastAsia="ru-RU"/>
              </w:rPr>
              <w:t>БМК-7</w:t>
            </w:r>
          </w:p>
        </w:tc>
      </w:tr>
      <w:tr w:rsidR="005C51E1" w:rsidRPr="00850538"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1</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Установленная мощность основного оборудования</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850538" w:rsidRDefault="005C51E1" w:rsidP="00D04A60">
            <w:pPr>
              <w:jc w:val="center"/>
              <w:outlineLvl w:val="0"/>
              <w:rPr>
                <w:rFonts w:ascii="Segoe UI" w:hAnsi="Segoe UI" w:cs="Segoe UI"/>
                <w:color w:val="000000"/>
                <w:sz w:val="20"/>
                <w:szCs w:val="20"/>
                <w:lang w:eastAsia="ru-RU"/>
              </w:rPr>
            </w:pPr>
            <w:r w:rsidRPr="00850538">
              <w:rPr>
                <w:rFonts w:ascii="Segoe UI" w:hAnsi="Segoe UI" w:cs="Segoe UI"/>
                <w:color w:val="000000"/>
                <w:sz w:val="20"/>
                <w:szCs w:val="20"/>
              </w:rPr>
              <w:t>7,98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7,98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7,98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7,98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7,98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7,98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7,98</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7,98</w:t>
            </w:r>
          </w:p>
        </w:tc>
      </w:tr>
      <w:tr w:rsidR="005C51E1" w:rsidRPr="00850538"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2</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Располагаемая мощность основного оборудования</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7,98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7,98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7,98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7,98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7,98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7,98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7,98</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7,98</w:t>
            </w:r>
          </w:p>
        </w:tc>
      </w:tr>
      <w:tr w:rsidR="005C51E1" w:rsidRPr="00850538"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3</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Ограничения тепловой мощности</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auto" w:fill="auto"/>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0</w:t>
            </w:r>
          </w:p>
        </w:tc>
        <w:tc>
          <w:tcPr>
            <w:tcW w:w="414" w:type="pct"/>
            <w:tcBorders>
              <w:top w:val="nil"/>
              <w:left w:val="nil"/>
              <w:bottom w:val="single" w:sz="4" w:space="0" w:color="auto"/>
              <w:right w:val="single" w:sz="4" w:space="0" w:color="auto"/>
            </w:tcBorders>
            <w:shd w:val="clear" w:color="auto" w:fill="auto"/>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0</w:t>
            </w:r>
          </w:p>
        </w:tc>
      </w:tr>
      <w:tr w:rsidR="005C51E1" w:rsidRPr="00850538"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4</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Собственные и хозяйственные нужды</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0,12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0,12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0,12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0,12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0,12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0,12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0,12</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0,12</w:t>
            </w:r>
          </w:p>
        </w:tc>
      </w:tr>
      <w:tr w:rsidR="005C51E1" w:rsidRPr="00850538"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5</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 xml:space="preserve">Потери в тепловых сетях от отпущенной тепловой энергии </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auto" w:fill="auto"/>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1</w:t>
            </w:r>
          </w:p>
        </w:tc>
        <w:tc>
          <w:tcPr>
            <w:tcW w:w="420" w:type="pct"/>
            <w:tcBorders>
              <w:top w:val="nil"/>
              <w:left w:val="nil"/>
              <w:bottom w:val="single" w:sz="4" w:space="0" w:color="auto"/>
              <w:right w:val="single" w:sz="4" w:space="0" w:color="auto"/>
            </w:tcBorders>
            <w:shd w:val="clear" w:color="auto" w:fill="auto"/>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1</w:t>
            </w:r>
          </w:p>
        </w:tc>
        <w:tc>
          <w:tcPr>
            <w:tcW w:w="420" w:type="pct"/>
            <w:tcBorders>
              <w:top w:val="nil"/>
              <w:left w:val="nil"/>
              <w:bottom w:val="single" w:sz="4" w:space="0" w:color="auto"/>
              <w:right w:val="single" w:sz="4" w:space="0" w:color="auto"/>
            </w:tcBorders>
            <w:shd w:val="clear" w:color="auto" w:fill="auto"/>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1</w:t>
            </w:r>
          </w:p>
        </w:tc>
        <w:tc>
          <w:tcPr>
            <w:tcW w:w="420" w:type="pct"/>
            <w:tcBorders>
              <w:top w:val="nil"/>
              <w:left w:val="nil"/>
              <w:bottom w:val="single" w:sz="4" w:space="0" w:color="auto"/>
              <w:right w:val="single" w:sz="4" w:space="0" w:color="auto"/>
            </w:tcBorders>
            <w:shd w:val="clear" w:color="auto" w:fill="auto"/>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1</w:t>
            </w:r>
          </w:p>
        </w:tc>
        <w:tc>
          <w:tcPr>
            <w:tcW w:w="420" w:type="pct"/>
            <w:tcBorders>
              <w:top w:val="nil"/>
              <w:left w:val="nil"/>
              <w:bottom w:val="single" w:sz="4" w:space="0" w:color="auto"/>
              <w:right w:val="single" w:sz="4" w:space="0" w:color="auto"/>
            </w:tcBorders>
            <w:shd w:val="clear" w:color="auto" w:fill="auto"/>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1</w:t>
            </w:r>
          </w:p>
        </w:tc>
        <w:tc>
          <w:tcPr>
            <w:tcW w:w="420" w:type="pct"/>
            <w:tcBorders>
              <w:top w:val="nil"/>
              <w:left w:val="nil"/>
              <w:bottom w:val="single" w:sz="4" w:space="0" w:color="auto"/>
              <w:right w:val="single" w:sz="4" w:space="0" w:color="auto"/>
            </w:tcBorders>
            <w:shd w:val="clear" w:color="auto" w:fill="auto"/>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1</w:t>
            </w:r>
          </w:p>
        </w:tc>
        <w:tc>
          <w:tcPr>
            <w:tcW w:w="420" w:type="pct"/>
            <w:tcBorders>
              <w:top w:val="nil"/>
              <w:left w:val="nil"/>
              <w:bottom w:val="single" w:sz="4" w:space="0" w:color="auto"/>
              <w:right w:val="single" w:sz="4" w:space="0" w:color="auto"/>
            </w:tcBorders>
            <w:shd w:val="clear" w:color="auto" w:fill="auto"/>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1</w:t>
            </w:r>
          </w:p>
        </w:tc>
        <w:tc>
          <w:tcPr>
            <w:tcW w:w="414" w:type="pct"/>
            <w:tcBorders>
              <w:top w:val="nil"/>
              <w:left w:val="nil"/>
              <w:bottom w:val="single" w:sz="4" w:space="0" w:color="auto"/>
              <w:right w:val="single" w:sz="4" w:space="0" w:color="auto"/>
            </w:tcBorders>
            <w:shd w:val="clear" w:color="auto" w:fill="auto"/>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1</w:t>
            </w:r>
          </w:p>
        </w:tc>
      </w:tr>
      <w:tr w:rsidR="005C51E1" w:rsidRPr="00850538"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6</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Присоединенная тепловая нагрузка</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5,55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5,55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5,55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5,55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5,55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5,55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5,55</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5,55</w:t>
            </w:r>
          </w:p>
        </w:tc>
      </w:tr>
      <w:tr w:rsidR="005C51E1" w:rsidRPr="00850538"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7</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Резерв (+)/дефицит (-) тепловой мощности</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0,98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0,98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0,98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0,98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0,98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0,98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0,98</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850538" w:rsidRDefault="005C51E1" w:rsidP="00D04A60">
            <w:pPr>
              <w:jc w:val="center"/>
              <w:outlineLvl w:val="0"/>
              <w:rPr>
                <w:rFonts w:ascii="Segoe UI" w:hAnsi="Segoe UI" w:cs="Segoe UI"/>
                <w:color w:val="000000"/>
                <w:sz w:val="20"/>
                <w:szCs w:val="20"/>
              </w:rPr>
            </w:pPr>
            <w:r w:rsidRPr="00850538">
              <w:rPr>
                <w:rFonts w:ascii="Segoe UI" w:hAnsi="Segoe UI" w:cs="Segoe UI"/>
                <w:color w:val="000000"/>
                <w:sz w:val="20"/>
                <w:szCs w:val="20"/>
              </w:rPr>
              <w:t>0,98</w:t>
            </w:r>
          </w:p>
        </w:tc>
      </w:tr>
      <w:tr w:rsidR="005C51E1" w:rsidRPr="00E933E2" w:rsidTr="00D04A60">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b/>
                <w:bCs/>
                <w:color w:val="000000"/>
                <w:sz w:val="20"/>
                <w:szCs w:val="20"/>
                <w:lang w:eastAsia="ru-RU"/>
              </w:rPr>
            </w:pPr>
            <w:r w:rsidRPr="00E933E2">
              <w:rPr>
                <w:rFonts w:ascii="Segoe UI" w:eastAsia="Times New Roman" w:hAnsi="Segoe UI" w:cs="Segoe UI"/>
                <w:b/>
                <w:bCs/>
                <w:color w:val="000000"/>
                <w:sz w:val="20"/>
                <w:szCs w:val="20"/>
                <w:lang w:eastAsia="ru-RU"/>
              </w:rPr>
              <w:lastRenderedPageBreak/>
              <w:t>БМК-8</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1</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Установленная мощность основного оборудования</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lang w:eastAsia="ru-RU"/>
              </w:rPr>
            </w:pPr>
            <w:r w:rsidRPr="00E933E2">
              <w:rPr>
                <w:rFonts w:ascii="Segoe UI" w:hAnsi="Segoe UI" w:cs="Segoe UI"/>
                <w:color w:val="000000"/>
                <w:sz w:val="20"/>
                <w:szCs w:val="20"/>
              </w:rPr>
              <w:t>2,80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2,80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2,80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2,80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2,80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2,80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2,80</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2,80</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2</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Располагаемая мощность основного оборудования</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2,80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2,80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2,80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2,80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2,80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2,80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2,80</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2,80</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3</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Ограничения тепловой мощности</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c>
          <w:tcPr>
            <w:tcW w:w="414"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4</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Собственные и хозяйственные нужды</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0,05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0,05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0,05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0,05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0,05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0,05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0,05</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0,05</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5</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 xml:space="preserve">Потери в тепловых сетях от отпущенной тепловой энергии </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0,39</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0,39</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0,39</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0,39</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0,39</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0,39</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0,39</w:t>
            </w:r>
          </w:p>
        </w:tc>
        <w:tc>
          <w:tcPr>
            <w:tcW w:w="414"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0,39</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6</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Присоединенная тепловая нагрузка</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1,94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1,94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1,94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1,94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1,94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1,94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1,94</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1,94</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7</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Резерв (+)/дефицит (-) тепловой мощности</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0,41</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0,41</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0,41</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0,41</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0,41</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0,41</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0,41</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0,41</w:t>
            </w:r>
          </w:p>
        </w:tc>
      </w:tr>
      <w:tr w:rsidR="005C51E1" w:rsidRPr="00E933E2" w:rsidTr="00D04A60">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b/>
                <w:bCs/>
                <w:color w:val="000000"/>
                <w:sz w:val="20"/>
                <w:szCs w:val="20"/>
                <w:lang w:eastAsia="ru-RU"/>
              </w:rPr>
            </w:pPr>
            <w:r w:rsidRPr="00E933E2">
              <w:rPr>
                <w:rFonts w:ascii="Segoe UI" w:eastAsia="Times New Roman" w:hAnsi="Segoe UI" w:cs="Segoe UI"/>
                <w:b/>
                <w:bCs/>
                <w:color w:val="000000"/>
                <w:sz w:val="20"/>
                <w:szCs w:val="20"/>
                <w:lang w:eastAsia="ru-RU"/>
              </w:rPr>
              <w:t>БМК-9</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1</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Установленная мощность основного оборудования</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lang w:eastAsia="ru-RU"/>
              </w:rPr>
            </w:pPr>
            <w:r w:rsidRPr="00E933E2">
              <w:rPr>
                <w:rFonts w:ascii="Segoe UI" w:hAnsi="Segoe UI" w:cs="Segoe UI"/>
                <w:color w:val="000000"/>
                <w:sz w:val="20"/>
                <w:szCs w:val="20"/>
              </w:rPr>
              <w:t>7,98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7,98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7,98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7,98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7,98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7,98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7,98</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7,98</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2</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Располагаемая мощность основного оборудования</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7,98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7,98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7,98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7,98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7,98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7,98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7,98</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hAnsi="Segoe UI" w:cs="Segoe UI"/>
                <w:color w:val="000000"/>
                <w:sz w:val="20"/>
                <w:szCs w:val="20"/>
              </w:rPr>
            </w:pPr>
            <w:r w:rsidRPr="00E933E2">
              <w:rPr>
                <w:rFonts w:ascii="Segoe UI" w:hAnsi="Segoe UI" w:cs="Segoe UI"/>
                <w:color w:val="000000"/>
                <w:sz w:val="20"/>
                <w:szCs w:val="20"/>
              </w:rPr>
              <w:t>7,98</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3</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Ограничения тепловой мощности</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c>
          <w:tcPr>
            <w:tcW w:w="414"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4</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Собственные и хозяйственные нужды</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0,14</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0,14</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5</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 xml:space="preserve">Потери в тепловых сетях от отпущенной тепловой энергии </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1,19</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1,19</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1,19</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1,19</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1,19</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1,19</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1,19</w:t>
            </w:r>
          </w:p>
        </w:tc>
        <w:tc>
          <w:tcPr>
            <w:tcW w:w="414"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1,19</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6</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Присоединенная тепловая нагрузка</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5,62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5,62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5,62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5,62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5,62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5,62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5,62</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5,87</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7</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Резерв (+)/дефицит (-) тепловой мощности</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1,04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1,04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1,04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1,04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1,04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1,04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1,04</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0,79</w:t>
            </w:r>
          </w:p>
        </w:tc>
      </w:tr>
      <w:tr w:rsidR="005C51E1" w:rsidRPr="00E933E2" w:rsidTr="00D04A60">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b/>
                <w:bCs/>
                <w:color w:val="000000"/>
                <w:sz w:val="20"/>
                <w:szCs w:val="20"/>
                <w:lang w:eastAsia="ru-RU"/>
              </w:rPr>
            </w:pPr>
            <w:r w:rsidRPr="00E933E2">
              <w:rPr>
                <w:rFonts w:ascii="Segoe UI" w:eastAsia="Times New Roman" w:hAnsi="Segoe UI" w:cs="Segoe UI"/>
                <w:b/>
                <w:bCs/>
                <w:color w:val="000000"/>
                <w:sz w:val="20"/>
                <w:szCs w:val="20"/>
                <w:lang w:eastAsia="ru-RU"/>
              </w:rPr>
              <w:t>Котельная с. Карманово, ул. Набережная</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1</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Установленная мощность основного оборудования</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lang w:eastAsia="ru-RU"/>
              </w:rPr>
            </w:pPr>
            <w:r w:rsidRPr="00E933E2">
              <w:rPr>
                <w:rFonts w:ascii="Segoe UI" w:hAnsi="Segoe UI" w:cs="Segoe UI"/>
                <w:color w:val="000000"/>
                <w:sz w:val="20"/>
                <w:szCs w:val="20"/>
              </w:rPr>
              <w:t>0,13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0,13</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0,13</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2</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Располагаемая мощность основного оборудования</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0,13</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0,13</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lastRenderedPageBreak/>
              <w:t>3</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Ограничения тепловой мощности</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c>
          <w:tcPr>
            <w:tcW w:w="414"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4</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Собственные и хозяйственные нужды</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0,00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0,00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0,00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0,00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0,00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0,00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0,00</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0,00</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5</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 xml:space="preserve">Потери в тепловых сетях от отпущенной тепловой энергии </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c>
          <w:tcPr>
            <w:tcW w:w="414"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6</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Присоединенная тепловая нагрузка</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0,11</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0,11</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0,11</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0,11</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0,11</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0,11</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0,11</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0,11</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7</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Резерв (+)/дефицит (-) тепловой мощности</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0,02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0,02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0,02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0,02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0,02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0,02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0,02</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outlineLvl w:val="0"/>
              <w:rPr>
                <w:rFonts w:ascii="Segoe UI" w:hAnsi="Segoe UI" w:cs="Segoe UI"/>
                <w:color w:val="000000"/>
                <w:sz w:val="20"/>
                <w:szCs w:val="20"/>
              </w:rPr>
            </w:pPr>
            <w:r w:rsidRPr="00E933E2">
              <w:rPr>
                <w:rFonts w:ascii="Segoe UI" w:hAnsi="Segoe UI" w:cs="Segoe UI"/>
                <w:color w:val="000000"/>
                <w:sz w:val="20"/>
                <w:szCs w:val="20"/>
              </w:rPr>
              <w:t>0,02</w:t>
            </w:r>
          </w:p>
        </w:tc>
      </w:tr>
      <w:tr w:rsidR="005C51E1" w:rsidRPr="00E933E2" w:rsidTr="00D04A60">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b/>
                <w:bCs/>
                <w:color w:val="000000"/>
                <w:sz w:val="20"/>
                <w:szCs w:val="20"/>
                <w:lang w:eastAsia="ru-RU"/>
              </w:rPr>
            </w:pPr>
            <w:r w:rsidRPr="00E933E2">
              <w:rPr>
                <w:rFonts w:ascii="Segoe UI" w:eastAsia="Times New Roman" w:hAnsi="Segoe UI" w:cs="Segoe UI"/>
                <w:b/>
                <w:bCs/>
                <w:color w:val="000000"/>
                <w:sz w:val="20"/>
                <w:szCs w:val="20"/>
                <w:lang w:eastAsia="ru-RU"/>
              </w:rPr>
              <w:t>Котельная г. Гагарин, пр. Первомайский, 1</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1</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Установленная мощность основного оборудования</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0,31</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0,31</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0,31</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0,31</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0,31</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0,31</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0,31</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0,31</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2</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Располагаемая мощность основного оборудования</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0,31</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0,31</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0,31</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0,31</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0,31</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0,31</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0,31</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0,31</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3</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Ограничения тепловой мощности</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14"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4</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Собственные и хозяйственные нужды</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5</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 xml:space="preserve">Потери в тепловых сетях от отпущенной тепловой энергии </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0,004</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0,004</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0,004</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0,004</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0,004</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0,004</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0,004</w:t>
            </w:r>
          </w:p>
        </w:tc>
        <w:tc>
          <w:tcPr>
            <w:tcW w:w="414"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0,004</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6</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Присоединенная тепловая нагрузка</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7</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Резерв (+)/дефицит (-) тепловой мощности</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0,30</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0,30</w:t>
            </w:r>
          </w:p>
        </w:tc>
      </w:tr>
      <w:tr w:rsidR="005C51E1" w:rsidRPr="00E933E2" w:rsidTr="00D04A60">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b/>
                <w:bCs/>
                <w:color w:val="000000"/>
                <w:sz w:val="20"/>
                <w:szCs w:val="20"/>
                <w:lang w:eastAsia="ru-RU"/>
              </w:rPr>
            </w:pPr>
            <w:r w:rsidRPr="00E933E2">
              <w:rPr>
                <w:rFonts w:ascii="Segoe UI" w:eastAsia="Times New Roman" w:hAnsi="Segoe UI" w:cs="Segoe UI"/>
                <w:b/>
                <w:bCs/>
                <w:color w:val="000000"/>
                <w:sz w:val="20"/>
                <w:szCs w:val="20"/>
                <w:lang w:eastAsia="ru-RU"/>
              </w:rPr>
              <w:t>Котельная г. Гагарин, ул. Комсомольская, 9</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1</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Установленная мощность основного оборудования</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0,15</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0,15</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2</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Располагаемая мощность основного оборудования</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0,15</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0,15</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3</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Ограничения тепловой мощности</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14"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4</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Собственные и хозяйственные нужды</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0,015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0,015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0,015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0,015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0,015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0,015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0,015</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0,015</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5</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 xml:space="preserve">Потери в тепловых сетях от отпущенной тепловой энергии </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0,000</w:t>
            </w:r>
          </w:p>
        </w:tc>
        <w:tc>
          <w:tcPr>
            <w:tcW w:w="414"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0,000</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lastRenderedPageBreak/>
              <w:t>6</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Присоединенная тепловая нагрузка</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0,05</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0,05</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7</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Резерв (+)/дефицит (-) тепловой мощности</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0,09</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0,09</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0,09</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0,09</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0,09</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0,09</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0,09</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0,09</w:t>
            </w:r>
          </w:p>
        </w:tc>
      </w:tr>
      <w:tr w:rsidR="005C51E1" w:rsidRPr="00E933E2" w:rsidTr="00D04A60">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b/>
                <w:bCs/>
                <w:color w:val="000000"/>
                <w:sz w:val="20"/>
                <w:szCs w:val="20"/>
                <w:lang w:eastAsia="ru-RU"/>
              </w:rPr>
            </w:pPr>
            <w:r w:rsidRPr="00E933E2">
              <w:rPr>
                <w:rFonts w:ascii="Segoe UI" w:eastAsia="Times New Roman" w:hAnsi="Segoe UI" w:cs="Segoe UI"/>
                <w:b/>
                <w:bCs/>
                <w:color w:val="000000"/>
                <w:sz w:val="20"/>
                <w:szCs w:val="20"/>
                <w:lang w:eastAsia="ru-RU"/>
              </w:rPr>
              <w:t>Котельная г. Гагарин, ул. Советская д. 64а, ФОК «Восток»</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1</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Установленная мощность основного оборудования</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2</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Располагаемая мощность основного оборудования</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3</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Ограничения тепловой мощности</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14"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4</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Собственные и хозяйственные нужды</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5</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 xml:space="preserve">Потери в тепловых сетях от отпущенной тепловой энергии </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0,009</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0,009</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0,009</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0,009</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0,009</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0,009</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0,009</w:t>
            </w:r>
          </w:p>
        </w:tc>
        <w:tc>
          <w:tcPr>
            <w:tcW w:w="414"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0,009</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6</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Присоединенная тепловая нагрузка</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0,25</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0,25</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7</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Резерв (+)/дефицит (-) тепловой мощности</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0,01</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0,01</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0,01</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0,01</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0,01</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0,01</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0,01</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0,01</w:t>
            </w:r>
          </w:p>
        </w:tc>
      </w:tr>
      <w:tr w:rsidR="005C51E1" w:rsidRPr="00E933E2" w:rsidTr="00D04A60">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b/>
                <w:bCs/>
                <w:color w:val="000000"/>
                <w:sz w:val="20"/>
                <w:szCs w:val="20"/>
                <w:lang w:eastAsia="ru-RU"/>
              </w:rPr>
            </w:pPr>
            <w:r w:rsidRPr="00E933E2">
              <w:rPr>
                <w:rFonts w:ascii="Segoe UI" w:eastAsia="Times New Roman" w:hAnsi="Segoe UI" w:cs="Segoe UI"/>
                <w:b/>
                <w:bCs/>
                <w:color w:val="000000"/>
                <w:sz w:val="20"/>
                <w:szCs w:val="20"/>
                <w:lang w:eastAsia="ru-RU"/>
              </w:rPr>
              <w:t>Котельная д. Акатово, Акатовская школа</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1</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Установленная мощность основного оборудования</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2</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Располагаемая мощность основного оборудования</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3</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Ограничения тепловой мощности</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14"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4</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Собственные и хозяйственные нужды</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5</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 xml:space="preserve">Потери в тепловых сетях от отпущенной тепловой энергии </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0,005</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0,005</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0,005</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0,005</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0,005</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0,005</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0,005</w:t>
            </w:r>
          </w:p>
        </w:tc>
        <w:tc>
          <w:tcPr>
            <w:tcW w:w="414"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0,005</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6</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Присоединенная тепловая нагрузка</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0,14</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0,14</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0,14</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7</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Резерв (+)/дефицит (-) тепловой мощности</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0,12</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0,12</w:t>
            </w:r>
          </w:p>
        </w:tc>
      </w:tr>
      <w:tr w:rsidR="005C51E1" w:rsidRPr="00E933E2" w:rsidTr="00D04A60">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b/>
                <w:bCs/>
                <w:color w:val="000000"/>
                <w:sz w:val="20"/>
                <w:szCs w:val="20"/>
                <w:lang w:eastAsia="ru-RU"/>
              </w:rPr>
            </w:pPr>
            <w:r w:rsidRPr="00E933E2">
              <w:rPr>
                <w:rFonts w:ascii="Segoe UI" w:eastAsia="Times New Roman" w:hAnsi="Segoe UI" w:cs="Segoe UI"/>
                <w:b/>
                <w:bCs/>
                <w:color w:val="000000"/>
                <w:sz w:val="20"/>
                <w:szCs w:val="20"/>
                <w:lang w:eastAsia="ru-RU"/>
              </w:rPr>
              <w:t>Котельная д. Никольское, Никольская школа</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lastRenderedPageBreak/>
              <w:t>1</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Установленная мощность основного оборудования</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0,21</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0,21</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0,21</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0,21</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0,21</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0,21</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0,21</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0,21</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2</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Располагаемая мощность основного оборудования</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0,21</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0,21</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0,21</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0,21</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0,21</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0,21</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0,21</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0,21</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3</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Ограничения тепловой мощности</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14"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4</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Собственные и хозяйственные нужды</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0,002</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0,002</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5</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 xml:space="preserve">Потери в тепловых сетях от отпущенной тепловой энергии </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c>
          <w:tcPr>
            <w:tcW w:w="414"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6</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Присоединенная тепловая нагрузка</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0,18</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0,18</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7</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Резерв (+)/дефицит (-) тепловой мощности</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0,02</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0,02</w:t>
            </w:r>
          </w:p>
        </w:tc>
      </w:tr>
      <w:tr w:rsidR="005C51E1" w:rsidRPr="00E933E2" w:rsidTr="00D04A60">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b/>
                <w:bCs/>
                <w:color w:val="000000"/>
                <w:sz w:val="20"/>
                <w:szCs w:val="20"/>
                <w:lang w:eastAsia="ru-RU"/>
              </w:rPr>
            </w:pPr>
            <w:r w:rsidRPr="00E933E2">
              <w:rPr>
                <w:rFonts w:ascii="Segoe UI" w:eastAsia="Times New Roman" w:hAnsi="Segoe UI" w:cs="Segoe UI"/>
                <w:b/>
                <w:bCs/>
                <w:color w:val="000000"/>
                <w:sz w:val="20"/>
                <w:szCs w:val="20"/>
                <w:lang w:eastAsia="ru-RU"/>
              </w:rPr>
              <w:t>Котельная с. Пречистое, Пречистенская школа</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1</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Установленная мощность основного оборудования</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0,32</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0,32</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2</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Располагаемая мощность основного оборудования</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0,32</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0,32</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3</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Ограничения тепловой мощности</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14"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4</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Собственные и хозяйственные нужды</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5</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 xml:space="preserve">Потери в тепловых сетях от отпущенной тепловой энергии </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0,002</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0,002</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0,002</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0,002</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0,002</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0,002</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0,002</w:t>
            </w:r>
          </w:p>
        </w:tc>
        <w:tc>
          <w:tcPr>
            <w:tcW w:w="414"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0,002</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6</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Присоединенная тепловая нагрузка</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0,22</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0,22</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0,22</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7</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Резерв (+)/дефицит (-) тепловой мощности</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0,09</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0,09</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0,09</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0,09</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0,09</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0,09</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0,09</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0,09</w:t>
            </w:r>
          </w:p>
        </w:tc>
      </w:tr>
      <w:tr w:rsidR="005C51E1" w:rsidRPr="00E933E2" w:rsidTr="00D04A60">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b/>
                <w:bCs/>
                <w:color w:val="000000"/>
                <w:sz w:val="20"/>
                <w:szCs w:val="20"/>
                <w:lang w:eastAsia="ru-RU"/>
              </w:rPr>
            </w:pPr>
            <w:r w:rsidRPr="00E933E2">
              <w:rPr>
                <w:rFonts w:ascii="Segoe UI" w:eastAsia="Times New Roman" w:hAnsi="Segoe UI" w:cs="Segoe UI"/>
                <w:b/>
                <w:bCs/>
                <w:color w:val="000000"/>
                <w:sz w:val="20"/>
                <w:szCs w:val="20"/>
                <w:lang w:eastAsia="ru-RU"/>
              </w:rPr>
              <w:t>Котельная д. Родоманово, Родомановская школа</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1</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Установленная мощность основного оборудования</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0,33</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0,33</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2</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Располагаемая мощность основного оборудования</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0,33</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0,33</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3</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Ограничения тепловой мощности</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14"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lastRenderedPageBreak/>
              <w:t>4</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Собственные и хозяйственные нужды</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5</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 xml:space="preserve">Потери в тепловых сетях от отпущенной тепловой энергии </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0,004</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0,004</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0,004</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0,004</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0,004</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0,004</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0,004</w:t>
            </w:r>
          </w:p>
        </w:tc>
        <w:tc>
          <w:tcPr>
            <w:tcW w:w="414"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0,004</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6</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Присоединенная тепловая нагрузка</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0,20</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0,20</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7</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Резерв (+)/дефицит (-) тепловой мощности</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0,13</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0,13</w:t>
            </w:r>
          </w:p>
        </w:tc>
      </w:tr>
      <w:tr w:rsidR="005C51E1" w:rsidRPr="00E933E2" w:rsidTr="00D04A60">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b/>
                <w:bCs/>
                <w:color w:val="000000"/>
                <w:sz w:val="20"/>
                <w:szCs w:val="20"/>
                <w:lang w:eastAsia="ru-RU"/>
              </w:rPr>
            </w:pPr>
            <w:r w:rsidRPr="00E933E2">
              <w:rPr>
                <w:rFonts w:ascii="Segoe UI" w:eastAsia="Times New Roman" w:hAnsi="Segoe UI" w:cs="Segoe UI"/>
                <w:b/>
                <w:bCs/>
                <w:color w:val="000000"/>
                <w:sz w:val="20"/>
                <w:szCs w:val="20"/>
                <w:lang w:eastAsia="ru-RU"/>
              </w:rPr>
              <w:t>Котельная д. Токарево, Токаревская школа</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1</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Установленная мощность основного оборудования</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2</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Располагаемая мощность основного оборудования</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3</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Ограничения тепловой мощности</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14"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4</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Собственные и хозяйственные нужды</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5</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 xml:space="preserve">Потери в тепловых сетях от отпущенной тепловой энергии </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c>
          <w:tcPr>
            <w:tcW w:w="414"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0,003</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6</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Присоединенная тепловая нагрузка</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0,17</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0,17</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0,17</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0,17</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0,17</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0,17</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0,17</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0,17</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7</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Резерв (+)/дефицит (-) тепловой мощности</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0,10</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0,10</w:t>
            </w:r>
          </w:p>
        </w:tc>
      </w:tr>
      <w:tr w:rsidR="005C51E1" w:rsidRPr="00E933E2" w:rsidTr="00D04A60">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b/>
                <w:bCs/>
                <w:color w:val="000000"/>
                <w:sz w:val="20"/>
                <w:szCs w:val="20"/>
                <w:lang w:eastAsia="ru-RU"/>
              </w:rPr>
            </w:pPr>
            <w:r w:rsidRPr="00E933E2">
              <w:rPr>
                <w:rFonts w:ascii="Segoe UI" w:eastAsia="Times New Roman" w:hAnsi="Segoe UI" w:cs="Segoe UI"/>
                <w:b/>
                <w:bCs/>
                <w:color w:val="000000"/>
                <w:sz w:val="20"/>
                <w:szCs w:val="20"/>
                <w:lang w:eastAsia="ru-RU"/>
              </w:rPr>
              <w:t>Котельная д. Клушино, Клушинский СДК</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1</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Установленная мощность основного оборудования</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0,15</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0,15</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2</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Располагаемая мощность основного оборудования</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0,15</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0,15</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0,15</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3</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Ограничения тепловой мощности</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14"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4</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Собственные и хозяйственные нужды</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0,000</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0,000</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5</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 xml:space="preserve">Потери в тепловых сетях от отпущенной тепловой энергии </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0,000</w:t>
            </w:r>
          </w:p>
        </w:tc>
        <w:tc>
          <w:tcPr>
            <w:tcW w:w="414"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0,000</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6</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Присоединенная тепловая нагрузка</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0,06</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0,06</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0,06</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0,06</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0,06</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0,06</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0,06</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0,06</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lastRenderedPageBreak/>
              <w:t>7</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Резерв (+)/дефицит (-) тепловой мощности</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0,10</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0,10</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0,10</w:t>
            </w:r>
          </w:p>
        </w:tc>
      </w:tr>
      <w:tr w:rsidR="005C51E1" w:rsidRPr="00E933E2" w:rsidTr="00D04A60">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b/>
                <w:bCs/>
                <w:color w:val="000000"/>
                <w:sz w:val="20"/>
                <w:szCs w:val="20"/>
                <w:lang w:eastAsia="ru-RU"/>
              </w:rPr>
            </w:pPr>
            <w:r w:rsidRPr="00E933E2">
              <w:rPr>
                <w:rFonts w:ascii="Segoe UI" w:eastAsia="Times New Roman" w:hAnsi="Segoe UI" w:cs="Segoe UI"/>
                <w:b/>
                <w:bCs/>
                <w:color w:val="000000"/>
                <w:sz w:val="20"/>
                <w:szCs w:val="20"/>
                <w:lang w:eastAsia="ru-RU"/>
              </w:rPr>
              <w:t>Котельная д. Поличня, ул. Новая</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1</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Установленная мощность основного оборудования</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2</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Располагаемая мощность основного оборудования</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0,28</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3</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Ограничения тепловой мощности</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c>
          <w:tcPr>
            <w:tcW w:w="414"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0</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4</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Собственные и хозяйственные нужды</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Pr>
                <w:rFonts w:ascii="Segoe UI" w:eastAsia="Times New Roman" w:hAnsi="Segoe UI" w:cs="Segoe UI"/>
                <w:color w:val="000000"/>
                <w:sz w:val="20"/>
                <w:szCs w:val="20"/>
                <w:lang w:eastAsia="ru-RU"/>
              </w:rPr>
              <w:t>н/д</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Pr>
                <w:rFonts w:ascii="Segoe UI" w:eastAsia="Times New Roman" w:hAnsi="Segoe UI" w:cs="Segoe UI"/>
                <w:color w:val="000000"/>
                <w:sz w:val="20"/>
                <w:szCs w:val="20"/>
                <w:lang w:eastAsia="ru-RU"/>
              </w:rPr>
              <w:t>н/д</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Pr>
                <w:rFonts w:ascii="Segoe UI" w:eastAsia="Times New Roman" w:hAnsi="Segoe UI" w:cs="Segoe UI"/>
                <w:color w:val="000000"/>
                <w:sz w:val="20"/>
                <w:szCs w:val="20"/>
                <w:lang w:eastAsia="ru-RU"/>
              </w:rPr>
              <w:t>н/д</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Pr>
                <w:rFonts w:ascii="Segoe UI" w:eastAsia="Times New Roman" w:hAnsi="Segoe UI" w:cs="Segoe UI"/>
                <w:color w:val="000000"/>
                <w:sz w:val="20"/>
                <w:szCs w:val="20"/>
                <w:lang w:eastAsia="ru-RU"/>
              </w:rPr>
              <w:t>н/д</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Pr>
                <w:rFonts w:ascii="Segoe UI" w:eastAsia="Times New Roman" w:hAnsi="Segoe UI" w:cs="Segoe UI"/>
                <w:color w:val="000000"/>
                <w:sz w:val="20"/>
                <w:szCs w:val="20"/>
                <w:lang w:eastAsia="ru-RU"/>
              </w:rPr>
              <w:t>н/д</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Pr>
                <w:rFonts w:ascii="Segoe UI" w:eastAsia="Times New Roman" w:hAnsi="Segoe UI" w:cs="Segoe UI"/>
                <w:color w:val="000000"/>
                <w:sz w:val="20"/>
                <w:szCs w:val="20"/>
                <w:lang w:eastAsia="ru-RU"/>
              </w:rPr>
              <w:t>н/д</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Pr>
                <w:rFonts w:ascii="Segoe UI" w:eastAsia="Times New Roman" w:hAnsi="Segoe UI" w:cs="Segoe UI"/>
                <w:color w:val="000000"/>
                <w:sz w:val="20"/>
                <w:szCs w:val="20"/>
                <w:lang w:eastAsia="ru-RU"/>
              </w:rPr>
              <w:t>н/д</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Pr>
                <w:rFonts w:ascii="Segoe UI" w:eastAsia="Times New Roman" w:hAnsi="Segoe UI" w:cs="Segoe UI"/>
                <w:color w:val="000000"/>
                <w:sz w:val="20"/>
                <w:szCs w:val="20"/>
                <w:lang w:eastAsia="ru-RU"/>
              </w:rPr>
              <w:t>н/д</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5</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 xml:space="preserve">Потери в тепловых сетях от отпущенной тепловой энергии </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Pr>
                <w:rFonts w:ascii="Segoe UI" w:eastAsia="Times New Roman" w:hAnsi="Segoe UI" w:cs="Segoe UI"/>
                <w:color w:val="000000"/>
                <w:sz w:val="20"/>
                <w:szCs w:val="20"/>
                <w:lang w:eastAsia="ru-RU"/>
              </w:rPr>
              <w:t>н/д</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Pr>
                <w:rFonts w:ascii="Segoe UI" w:eastAsia="Times New Roman" w:hAnsi="Segoe UI" w:cs="Segoe UI"/>
                <w:color w:val="000000"/>
                <w:sz w:val="20"/>
                <w:szCs w:val="20"/>
                <w:lang w:eastAsia="ru-RU"/>
              </w:rPr>
              <w:t>н/д</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Pr>
                <w:rFonts w:ascii="Segoe UI" w:eastAsia="Times New Roman" w:hAnsi="Segoe UI" w:cs="Segoe UI"/>
                <w:color w:val="000000"/>
                <w:sz w:val="20"/>
                <w:szCs w:val="20"/>
                <w:lang w:eastAsia="ru-RU"/>
              </w:rPr>
              <w:t>н/д</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Pr>
                <w:rFonts w:ascii="Segoe UI" w:eastAsia="Times New Roman" w:hAnsi="Segoe UI" w:cs="Segoe UI"/>
                <w:color w:val="000000"/>
                <w:sz w:val="20"/>
                <w:szCs w:val="20"/>
                <w:lang w:eastAsia="ru-RU"/>
              </w:rPr>
              <w:t>н/д</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Pr>
                <w:rFonts w:ascii="Segoe UI" w:eastAsia="Times New Roman" w:hAnsi="Segoe UI" w:cs="Segoe UI"/>
                <w:color w:val="000000"/>
                <w:sz w:val="20"/>
                <w:szCs w:val="20"/>
                <w:lang w:eastAsia="ru-RU"/>
              </w:rPr>
              <w:t>н/д</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Pr>
                <w:rFonts w:ascii="Segoe UI" w:eastAsia="Times New Roman" w:hAnsi="Segoe UI" w:cs="Segoe UI"/>
                <w:color w:val="000000"/>
                <w:sz w:val="20"/>
                <w:szCs w:val="20"/>
                <w:lang w:eastAsia="ru-RU"/>
              </w:rPr>
              <w:t>н/д</w:t>
            </w:r>
          </w:p>
        </w:tc>
        <w:tc>
          <w:tcPr>
            <w:tcW w:w="420"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Pr>
                <w:rFonts w:ascii="Segoe UI" w:eastAsia="Times New Roman" w:hAnsi="Segoe UI" w:cs="Segoe UI"/>
                <w:color w:val="000000"/>
                <w:sz w:val="20"/>
                <w:szCs w:val="20"/>
                <w:lang w:eastAsia="ru-RU"/>
              </w:rPr>
              <w:t>н/д</w:t>
            </w:r>
          </w:p>
        </w:tc>
        <w:tc>
          <w:tcPr>
            <w:tcW w:w="414" w:type="pct"/>
            <w:tcBorders>
              <w:top w:val="nil"/>
              <w:left w:val="nil"/>
              <w:bottom w:val="single" w:sz="4" w:space="0" w:color="auto"/>
              <w:right w:val="single" w:sz="4" w:space="0" w:color="auto"/>
            </w:tcBorders>
            <w:shd w:val="clear" w:color="auto" w:fill="auto"/>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Pr>
                <w:rFonts w:ascii="Segoe UI" w:eastAsia="Times New Roman" w:hAnsi="Segoe UI" w:cs="Segoe UI"/>
                <w:color w:val="000000"/>
                <w:sz w:val="20"/>
                <w:szCs w:val="20"/>
                <w:lang w:eastAsia="ru-RU"/>
              </w:rPr>
              <w:t>н/д</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6</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Присоединенная тепловая нагрузка</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Pr>
                <w:rFonts w:ascii="Segoe UI" w:eastAsia="Times New Roman" w:hAnsi="Segoe UI" w:cs="Segoe UI"/>
                <w:color w:val="000000"/>
                <w:sz w:val="20"/>
                <w:szCs w:val="20"/>
                <w:lang w:eastAsia="ru-RU"/>
              </w:rPr>
              <w:t>н/д</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Pr>
                <w:rFonts w:ascii="Segoe UI" w:eastAsia="Times New Roman" w:hAnsi="Segoe UI" w:cs="Segoe UI"/>
                <w:color w:val="000000"/>
                <w:sz w:val="20"/>
                <w:szCs w:val="20"/>
                <w:lang w:eastAsia="ru-RU"/>
              </w:rPr>
              <w:t>н/д</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Pr>
                <w:rFonts w:ascii="Segoe UI" w:eastAsia="Times New Roman" w:hAnsi="Segoe UI" w:cs="Segoe UI"/>
                <w:color w:val="000000"/>
                <w:sz w:val="20"/>
                <w:szCs w:val="20"/>
                <w:lang w:eastAsia="ru-RU"/>
              </w:rPr>
              <w:t>н/д</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Pr>
                <w:rFonts w:ascii="Segoe UI" w:eastAsia="Times New Roman" w:hAnsi="Segoe UI" w:cs="Segoe UI"/>
                <w:color w:val="000000"/>
                <w:sz w:val="20"/>
                <w:szCs w:val="20"/>
                <w:lang w:eastAsia="ru-RU"/>
              </w:rPr>
              <w:t>н/д</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Pr>
                <w:rFonts w:ascii="Segoe UI" w:eastAsia="Times New Roman" w:hAnsi="Segoe UI" w:cs="Segoe UI"/>
                <w:color w:val="000000"/>
                <w:sz w:val="20"/>
                <w:szCs w:val="20"/>
                <w:lang w:eastAsia="ru-RU"/>
              </w:rPr>
              <w:t>н/д</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Pr>
                <w:rFonts w:ascii="Segoe UI" w:eastAsia="Times New Roman" w:hAnsi="Segoe UI" w:cs="Segoe UI"/>
                <w:color w:val="000000"/>
                <w:sz w:val="20"/>
                <w:szCs w:val="20"/>
                <w:lang w:eastAsia="ru-RU"/>
              </w:rPr>
              <w:t>н/д</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Pr>
                <w:rFonts w:ascii="Segoe UI" w:eastAsia="Times New Roman" w:hAnsi="Segoe UI" w:cs="Segoe UI"/>
                <w:color w:val="000000"/>
                <w:sz w:val="20"/>
                <w:szCs w:val="20"/>
                <w:lang w:eastAsia="ru-RU"/>
              </w:rPr>
              <w:t>н/д</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Pr>
                <w:rFonts w:ascii="Segoe UI" w:eastAsia="Times New Roman" w:hAnsi="Segoe UI" w:cs="Segoe UI"/>
                <w:color w:val="000000"/>
                <w:sz w:val="20"/>
                <w:szCs w:val="20"/>
                <w:lang w:eastAsia="ru-RU"/>
              </w:rPr>
              <w:t>н/д</w:t>
            </w:r>
          </w:p>
        </w:tc>
      </w:tr>
      <w:tr w:rsidR="005C51E1" w:rsidRPr="00E933E2" w:rsidTr="00D04A60">
        <w:trPr>
          <w:trHeight w:val="340"/>
        </w:trPr>
        <w:tc>
          <w:tcPr>
            <w:tcW w:w="226" w:type="pct"/>
            <w:tcBorders>
              <w:top w:val="nil"/>
              <w:left w:val="single" w:sz="4" w:space="0" w:color="auto"/>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7</w:t>
            </w:r>
          </w:p>
        </w:tc>
        <w:tc>
          <w:tcPr>
            <w:tcW w:w="1099"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Резерв (+)/дефицит (-) тепловой мощности</w:t>
            </w:r>
          </w:p>
        </w:tc>
        <w:tc>
          <w:tcPr>
            <w:tcW w:w="322"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sidRPr="00E933E2">
              <w:rPr>
                <w:rFonts w:ascii="Segoe UI" w:eastAsia="Times New Roman" w:hAnsi="Segoe UI" w:cs="Segoe UI"/>
                <w:color w:val="000000"/>
                <w:sz w:val="20"/>
                <w:szCs w:val="20"/>
                <w:lang w:eastAsia="ru-RU"/>
              </w:rPr>
              <w:t>Гкал/ч</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Pr>
                <w:rFonts w:ascii="Segoe UI" w:eastAsia="Times New Roman" w:hAnsi="Segoe UI" w:cs="Segoe UI"/>
                <w:color w:val="000000"/>
                <w:sz w:val="20"/>
                <w:szCs w:val="20"/>
                <w:lang w:eastAsia="ru-RU"/>
              </w:rPr>
              <w:t>н/д</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Pr>
                <w:rFonts w:ascii="Segoe UI" w:eastAsia="Times New Roman" w:hAnsi="Segoe UI" w:cs="Segoe UI"/>
                <w:color w:val="000000"/>
                <w:sz w:val="20"/>
                <w:szCs w:val="20"/>
                <w:lang w:eastAsia="ru-RU"/>
              </w:rPr>
              <w:t>н/д</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Pr>
                <w:rFonts w:ascii="Segoe UI" w:eastAsia="Times New Roman" w:hAnsi="Segoe UI" w:cs="Segoe UI"/>
                <w:color w:val="000000"/>
                <w:sz w:val="20"/>
                <w:szCs w:val="20"/>
                <w:lang w:eastAsia="ru-RU"/>
              </w:rPr>
              <w:t>н/д</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Pr>
                <w:rFonts w:ascii="Segoe UI" w:eastAsia="Times New Roman" w:hAnsi="Segoe UI" w:cs="Segoe UI"/>
                <w:color w:val="000000"/>
                <w:sz w:val="20"/>
                <w:szCs w:val="20"/>
                <w:lang w:eastAsia="ru-RU"/>
              </w:rPr>
              <w:t>н/д</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Pr>
                <w:rFonts w:ascii="Segoe UI" w:eastAsia="Times New Roman" w:hAnsi="Segoe UI" w:cs="Segoe UI"/>
                <w:color w:val="000000"/>
                <w:sz w:val="20"/>
                <w:szCs w:val="20"/>
                <w:lang w:eastAsia="ru-RU"/>
              </w:rPr>
              <w:t>н/д</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Pr>
                <w:rFonts w:ascii="Segoe UI" w:eastAsia="Times New Roman" w:hAnsi="Segoe UI" w:cs="Segoe UI"/>
                <w:color w:val="000000"/>
                <w:sz w:val="20"/>
                <w:szCs w:val="20"/>
                <w:lang w:eastAsia="ru-RU"/>
              </w:rPr>
              <w:t>н/д</w:t>
            </w:r>
          </w:p>
        </w:tc>
        <w:tc>
          <w:tcPr>
            <w:tcW w:w="420"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Pr>
                <w:rFonts w:ascii="Segoe UI" w:eastAsia="Times New Roman" w:hAnsi="Segoe UI" w:cs="Segoe UI"/>
                <w:color w:val="000000"/>
                <w:sz w:val="20"/>
                <w:szCs w:val="20"/>
                <w:lang w:eastAsia="ru-RU"/>
              </w:rPr>
              <w:t>н/д</w:t>
            </w:r>
          </w:p>
        </w:tc>
        <w:tc>
          <w:tcPr>
            <w:tcW w:w="414" w:type="pct"/>
            <w:tcBorders>
              <w:top w:val="nil"/>
              <w:left w:val="nil"/>
              <w:bottom w:val="single" w:sz="4" w:space="0" w:color="auto"/>
              <w:right w:val="single" w:sz="4" w:space="0" w:color="auto"/>
            </w:tcBorders>
            <w:shd w:val="clear" w:color="000000" w:fill="FFFFFF"/>
            <w:vAlign w:val="center"/>
            <w:hideMark/>
          </w:tcPr>
          <w:p w:rsidR="005C51E1" w:rsidRPr="00E933E2" w:rsidRDefault="005C51E1" w:rsidP="00D04A60">
            <w:pPr>
              <w:jc w:val="center"/>
              <w:rPr>
                <w:rFonts w:ascii="Segoe UI" w:eastAsia="Times New Roman" w:hAnsi="Segoe UI" w:cs="Segoe UI"/>
                <w:color w:val="000000"/>
                <w:sz w:val="20"/>
                <w:szCs w:val="20"/>
                <w:lang w:eastAsia="ru-RU"/>
              </w:rPr>
            </w:pPr>
            <w:r>
              <w:rPr>
                <w:rFonts w:ascii="Segoe UI" w:eastAsia="Times New Roman" w:hAnsi="Segoe UI" w:cs="Segoe UI"/>
                <w:color w:val="000000"/>
                <w:sz w:val="20"/>
                <w:szCs w:val="20"/>
                <w:lang w:eastAsia="ru-RU"/>
              </w:rPr>
              <w:t>н/д</w:t>
            </w:r>
          </w:p>
        </w:tc>
      </w:tr>
    </w:tbl>
    <w:p w:rsidR="00FB4461" w:rsidRPr="002C4067" w:rsidRDefault="00F8193E" w:rsidP="004C00E6">
      <w:pPr>
        <w:pStyle w:val="a1"/>
      </w:pPr>
      <w:bookmarkStart w:id="423" w:name="_Toc162259244"/>
      <w:bookmarkStart w:id="424" w:name="_Toc165985130"/>
      <w:bookmarkStart w:id="425" w:name="_Toc205122285"/>
      <w:r w:rsidRPr="002C4067">
        <w:t>Г</w:t>
      </w:r>
      <w:r w:rsidR="008B4EE3" w:rsidRPr="002C4067">
        <w:t>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423"/>
      <w:bookmarkEnd w:id="424"/>
      <w:bookmarkEnd w:id="425"/>
    </w:p>
    <w:p w:rsidR="005E0AC2" w:rsidRPr="002B109E" w:rsidRDefault="005C0517" w:rsidP="004C00E6">
      <w:pPr>
        <w:pStyle w:val="aff2"/>
        <w:rPr>
          <w:lang w:eastAsia="ru-RU"/>
        </w:rPr>
      </w:pPr>
      <w:r>
        <w:rPr>
          <w:lang w:eastAsia="ru-RU"/>
        </w:rPr>
        <w:tab/>
      </w:r>
      <w:r w:rsidR="005E0AC2" w:rsidRPr="002B109E">
        <w:rPr>
          <w:lang w:eastAsia="ru-RU"/>
        </w:rPr>
        <w:t>Гидравлический расчет передачи теплоносителя для каждого магистрального вывода с целью определения возможности (</w:t>
      </w:r>
      <w:r w:rsidR="004C00E6" w:rsidRPr="002B109E">
        <w:rPr>
          <w:lang w:eastAsia="ru-RU"/>
        </w:rPr>
        <w:t>невозможности</w:t>
      </w:r>
      <w:r w:rsidR="005E0AC2" w:rsidRPr="002B109E">
        <w:rPr>
          <w:lang w:eastAsia="ru-RU"/>
        </w:rPr>
        <w:t>) обеспечения тепловой энергией существующих и перспективных потребителей, присоединенных к тепловой сети источника тепловой энергии</w:t>
      </w:r>
      <w:r w:rsidR="006D4B11" w:rsidRPr="002B109E">
        <w:rPr>
          <w:lang w:eastAsia="ru-RU"/>
        </w:rPr>
        <w:t>,</w:t>
      </w:r>
      <w:r w:rsidR="005E0AC2" w:rsidRPr="002B109E">
        <w:rPr>
          <w:lang w:eastAsia="ru-RU"/>
        </w:rPr>
        <w:t xml:space="preserve"> </w:t>
      </w:r>
      <w:r w:rsidR="002A3473" w:rsidRPr="002B109E">
        <w:rPr>
          <w:lang w:eastAsia="ru-RU"/>
        </w:rPr>
        <w:t>выполняется</w:t>
      </w:r>
      <w:r w:rsidR="005E0AC2" w:rsidRPr="002B109E">
        <w:rPr>
          <w:lang w:eastAsia="ru-RU"/>
        </w:rPr>
        <w:t xml:space="preserve"> с использованием программно-расчетного комплекса «ZuluThermo»</w:t>
      </w:r>
      <w:r w:rsidR="002A3473" w:rsidRPr="002B109E">
        <w:rPr>
          <w:lang w:eastAsia="ru-RU"/>
        </w:rPr>
        <w:t xml:space="preserve">. </w:t>
      </w:r>
    </w:p>
    <w:p w:rsidR="00C900B2" w:rsidRDefault="000A164A" w:rsidP="004C00E6">
      <w:pPr>
        <w:pStyle w:val="aff2"/>
        <w:rPr>
          <w:lang w:eastAsia="ru-RU"/>
        </w:rPr>
      </w:pPr>
      <w:r w:rsidRPr="002B109E">
        <w:rPr>
          <w:lang w:eastAsia="ru-RU"/>
        </w:rPr>
        <w:tab/>
      </w:r>
      <w:r w:rsidR="00213A8B" w:rsidRPr="002B109E">
        <w:rPr>
          <w:lang w:eastAsia="ru-RU"/>
        </w:rPr>
        <w:t xml:space="preserve">При существующих теплогидравлических режимах располагаемых перепадов даже у самых удаленных потребителей достаточно для обеспечения </w:t>
      </w:r>
      <w:r w:rsidR="00261DE3" w:rsidRPr="002B109E">
        <w:rPr>
          <w:lang w:eastAsia="ru-RU"/>
        </w:rPr>
        <w:t>качественной услуги теплоснабжения</w:t>
      </w:r>
      <w:r w:rsidR="00213A8B" w:rsidRPr="002B109E">
        <w:rPr>
          <w:lang w:eastAsia="ru-RU"/>
        </w:rPr>
        <w:t>.</w:t>
      </w:r>
    </w:p>
    <w:p w:rsidR="00C900B2" w:rsidRDefault="00C900B2" w:rsidP="004C00E6">
      <w:pPr>
        <w:pStyle w:val="aff2"/>
        <w:rPr>
          <w:lang w:eastAsia="ru-RU"/>
        </w:rPr>
        <w:sectPr w:rsidR="00C900B2" w:rsidSect="004C00E6">
          <w:footerReference w:type="default" r:id="rId60"/>
          <w:pgSz w:w="16838" w:h="11906" w:orient="landscape"/>
          <w:pgMar w:top="1134" w:right="567" w:bottom="567" w:left="567" w:header="709" w:footer="0" w:gutter="0"/>
          <w:cols w:space="708"/>
          <w:docGrid w:linePitch="360"/>
        </w:sectPr>
      </w:pPr>
    </w:p>
    <w:p w:rsidR="00FB4461" w:rsidRPr="002C4067" w:rsidRDefault="00F8193E" w:rsidP="004C00E6">
      <w:pPr>
        <w:pStyle w:val="a1"/>
      </w:pPr>
      <w:bookmarkStart w:id="426" w:name="_Toc162259245"/>
      <w:bookmarkStart w:id="427" w:name="_Toc165985131"/>
      <w:bookmarkStart w:id="428" w:name="_Toc205122286"/>
      <w:r w:rsidRPr="002C4067">
        <w:lastRenderedPageBreak/>
        <w:t>В</w:t>
      </w:r>
      <w:r w:rsidR="008B4EE3" w:rsidRPr="002C4067">
        <w:t>ыводы о резервах (дефицитах) существующей системы теплоснабжения при обеспечении перспективной тепловой нагрузки потребителей</w:t>
      </w:r>
      <w:bookmarkEnd w:id="426"/>
      <w:bookmarkEnd w:id="427"/>
      <w:bookmarkEnd w:id="428"/>
    </w:p>
    <w:p w:rsidR="001F1E9D" w:rsidRPr="002C4067" w:rsidRDefault="001F1E9D" w:rsidP="004C00E6">
      <w:pPr>
        <w:pStyle w:val="aff2"/>
      </w:pPr>
      <w:r w:rsidRPr="002C4067">
        <w:t>Существующие значения располагаемой тепловой мощности источник</w:t>
      </w:r>
      <w:r w:rsidR="006D4B11">
        <w:t>а</w:t>
      </w:r>
      <w:r w:rsidRPr="002C4067">
        <w:t xml:space="preserve"> тепловой энергии достаточны для покрытия нагрузки потребителей.</w:t>
      </w:r>
    </w:p>
    <w:p w:rsidR="00F458F4" w:rsidRPr="002C4067" w:rsidRDefault="00F458F4" w:rsidP="004C00E6">
      <w:pPr>
        <w:pStyle w:val="a1"/>
      </w:pPr>
      <w:bookmarkStart w:id="429" w:name="_Toc162259246"/>
      <w:bookmarkStart w:id="430" w:name="_Toc165985132"/>
      <w:bookmarkStart w:id="431" w:name="_Toc205122287"/>
      <w:r w:rsidRPr="002C4067">
        <w:t xml:space="preserve">Состав изменений </w:t>
      </w:r>
      <w:r w:rsidR="00540956" w:rsidRPr="002C4067">
        <w:t>выполненных в доработанной и (или) актуализированной схеме теплоснабжения</w:t>
      </w:r>
      <w:bookmarkEnd w:id="429"/>
      <w:bookmarkEnd w:id="430"/>
      <w:bookmarkEnd w:id="431"/>
    </w:p>
    <w:p w:rsidR="00042A16" w:rsidRPr="002C4067" w:rsidRDefault="00C11D25" w:rsidP="004C00E6">
      <w:pPr>
        <w:pStyle w:val="aff2"/>
      </w:pPr>
      <w:r w:rsidRPr="005C51E1">
        <w:t>Рассмотрены перспективные балансы источников тепловой мощности и тепловой нагрузки в перио</w:t>
      </w:r>
      <w:r w:rsidR="00042A16" w:rsidRPr="005C51E1">
        <w:t>д</w:t>
      </w:r>
      <w:r w:rsidR="00787B99" w:rsidRPr="005C51E1">
        <w:t xml:space="preserve"> </w:t>
      </w:r>
      <w:r w:rsidRPr="005C51E1">
        <w:t xml:space="preserve">с </w:t>
      </w:r>
      <w:r w:rsidR="003B3CE2" w:rsidRPr="005C51E1">
        <w:t>202</w:t>
      </w:r>
      <w:r w:rsidR="00E51C0A" w:rsidRPr="005C51E1">
        <w:t>4</w:t>
      </w:r>
      <w:r w:rsidR="003B3CE2" w:rsidRPr="005C51E1">
        <w:t xml:space="preserve"> по </w:t>
      </w:r>
      <w:r w:rsidR="000A164A" w:rsidRPr="005C51E1">
        <w:t>20</w:t>
      </w:r>
      <w:r w:rsidR="005C51E1" w:rsidRPr="005C51E1">
        <w:t>36</w:t>
      </w:r>
      <w:r w:rsidR="003B3CE2" w:rsidRPr="005C51E1">
        <w:t xml:space="preserve"> гг.</w:t>
      </w:r>
      <w:r w:rsidRPr="005C51E1">
        <w:t xml:space="preserve"> (на каждый год).</w:t>
      </w:r>
      <w:r w:rsidRPr="002C4067">
        <w:t xml:space="preserve"> </w:t>
      </w:r>
    </w:p>
    <w:p w:rsidR="00010E76" w:rsidRPr="002C4067" w:rsidRDefault="00743D58" w:rsidP="004C00E6">
      <w:pPr>
        <w:pStyle w:val="aff2"/>
      </w:pPr>
      <w:r>
        <w:t>Раздел</w:t>
      </w:r>
      <w:r w:rsidR="00780802" w:rsidRPr="002C4067">
        <w:t xml:space="preserve"> </w:t>
      </w:r>
      <w:r w:rsidR="00DD0BFB" w:rsidRPr="002C4067">
        <w:t>разработан</w:t>
      </w:r>
      <w:r w:rsidR="002F5504" w:rsidRPr="002C4067">
        <w:t xml:space="preserve"> </w:t>
      </w:r>
      <w:r w:rsidR="00780802" w:rsidRPr="002C4067">
        <w:t>в соответствии с</w:t>
      </w:r>
      <w:r w:rsidR="00010E76" w:rsidRPr="002C4067">
        <w:t xml:space="preserve"> действующей редакцией </w:t>
      </w:r>
      <w:r w:rsidR="00C879D3" w:rsidRPr="002C4067">
        <w:t xml:space="preserve">Постановления Правительства РФ от 22.02.2012 № 154 </w:t>
      </w:r>
      <w:r w:rsidR="00010E76" w:rsidRPr="002C4067">
        <w:t xml:space="preserve"> «О требованиях к схемам теплоснабжения, порядку</w:t>
      </w:r>
      <w:r w:rsidR="00C6704F" w:rsidRPr="002C4067">
        <w:t xml:space="preserve"> их разработки и утверждения» (в редакции </w:t>
      </w:r>
      <w:r w:rsidR="007010E8" w:rsidRPr="002C4067">
        <w:t>Постановлений Правительства РФ</w:t>
      </w:r>
      <w:r w:rsidR="00010E76" w:rsidRPr="002C4067">
        <w:t xml:space="preserve"> от 07.10.2014 № 1016, от 18.03.2016 № 208, от 23.03.2016 № 229, от 12.07.2016 № 666, от 03.04.2018 № 405, от 16.03.2019 № 276) и Методи</w:t>
      </w:r>
      <w:r w:rsidR="0040241C" w:rsidRPr="002C4067">
        <w:t>чески</w:t>
      </w:r>
      <w:r w:rsidR="00127490" w:rsidRPr="002C4067">
        <w:t>ми указаниями (</w:t>
      </w:r>
      <w:r w:rsidR="003965AF" w:rsidRPr="002C4067">
        <w:t>утв. Приказом Минэнерго России от 05.03.2019 № 212 «Об утверждении Методических указаний по разработке схем теплоснабжения»</w:t>
      </w:r>
      <w:r w:rsidR="00127490" w:rsidRPr="002C4067">
        <w:t>).</w:t>
      </w:r>
    </w:p>
    <w:p w:rsidR="00576D8A" w:rsidRPr="002C4067" w:rsidRDefault="00576D8A" w:rsidP="004C00E6">
      <w:pPr>
        <w:pStyle w:val="aff2"/>
      </w:pPr>
    </w:p>
    <w:p w:rsidR="00576D8A" w:rsidRPr="002C4067" w:rsidRDefault="00576D8A" w:rsidP="00393334">
      <w:pPr>
        <w:pStyle w:val="aff2"/>
        <w:sectPr w:rsidR="00576D8A" w:rsidRPr="002C4067" w:rsidSect="00C900B2">
          <w:pgSz w:w="11906" w:h="16838"/>
          <w:pgMar w:top="567" w:right="567" w:bottom="567" w:left="1134" w:header="709" w:footer="0" w:gutter="0"/>
          <w:cols w:space="708"/>
          <w:docGrid w:linePitch="360"/>
        </w:sectPr>
      </w:pPr>
    </w:p>
    <w:p w:rsidR="00577C59" w:rsidRPr="00B0132B" w:rsidRDefault="008B4EE3" w:rsidP="00FA6A84">
      <w:pPr>
        <w:pStyle w:val="afffffff4"/>
        <w:numPr>
          <w:ilvl w:val="0"/>
          <w:numId w:val="12"/>
        </w:numPr>
        <w:jc w:val="left"/>
        <w:rPr>
          <w:shd w:val="clear" w:color="auto" w:fill="FFFFFF"/>
        </w:rPr>
      </w:pPr>
      <w:bookmarkStart w:id="432" w:name="_Toc162259247"/>
      <w:bookmarkStart w:id="433" w:name="_Toc165985133"/>
      <w:bookmarkStart w:id="434" w:name="_Toc205122288"/>
      <w:bookmarkStart w:id="435" w:name="_Toc422303796"/>
      <w:r w:rsidRPr="00B0132B">
        <w:rPr>
          <w:shd w:val="clear" w:color="auto" w:fill="FFFFFF"/>
        </w:rPr>
        <w:lastRenderedPageBreak/>
        <w:t xml:space="preserve">Мастер-план развития систем теплоснабжения </w:t>
      </w:r>
      <w:bookmarkEnd w:id="432"/>
      <w:bookmarkEnd w:id="433"/>
      <w:r w:rsidR="00DA02D6">
        <w:rPr>
          <w:shd w:val="clear" w:color="auto" w:fill="FFFFFF"/>
        </w:rPr>
        <w:t>ПОСЕЛЕНИЯ, МУНИЦИПАЛЬНОГО ОКРУГА, ГОРОДСКОГО ОКРУГА, ГОРОДА ФЕДЕРАЛЬНОГО ЗНАЧЕНИЯ</w:t>
      </w:r>
      <w:bookmarkEnd w:id="434"/>
    </w:p>
    <w:p w:rsidR="00F8193E" w:rsidRPr="002C4067" w:rsidRDefault="00F8193E" w:rsidP="004C00E6">
      <w:pPr>
        <w:pStyle w:val="a1"/>
      </w:pPr>
      <w:bookmarkStart w:id="436" w:name="_Toc162259248"/>
      <w:bookmarkStart w:id="437" w:name="_Toc165985134"/>
      <w:bookmarkStart w:id="438" w:name="_Toc205122289"/>
      <w:r w:rsidRPr="002C4067">
        <w:t xml:space="preserve">Описание вариантов (не менее двух) перспективного развития систем теплоснабжения </w:t>
      </w:r>
      <w:bookmarkEnd w:id="436"/>
      <w:bookmarkEnd w:id="437"/>
      <w:r w:rsidR="00DA02D6" w:rsidRPr="00DA02D6">
        <w:t>поселения, муниципального округа,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bookmarkEnd w:id="438"/>
    </w:p>
    <w:p w:rsidR="005744A0" w:rsidRPr="002C4067" w:rsidRDefault="005744A0" w:rsidP="00FA1C46">
      <w:pPr>
        <w:pStyle w:val="aff2"/>
      </w:pPr>
      <w:r w:rsidRPr="002C4067">
        <w:t xml:space="preserve">При развитии системы теплоснабжения необходимо придерживаться следующих принципов: </w:t>
      </w:r>
    </w:p>
    <w:p w:rsidR="005744A0" w:rsidRPr="002C4067" w:rsidRDefault="005744A0" w:rsidP="0060330C">
      <w:pPr>
        <w:pStyle w:val="afffffff8"/>
        <w:numPr>
          <w:ilvl w:val="0"/>
          <w:numId w:val="47"/>
        </w:numPr>
      </w:pPr>
      <w:r w:rsidRPr="002C4067">
        <w:t xml:space="preserve">приоритетное использование природного газа в качестве основного топлива для существующих, реконструируемых и перспективных источников тепловой энергии; </w:t>
      </w:r>
    </w:p>
    <w:p w:rsidR="005744A0" w:rsidRPr="002C4067" w:rsidRDefault="005744A0" w:rsidP="0060330C">
      <w:pPr>
        <w:pStyle w:val="afffffff8"/>
        <w:numPr>
          <w:ilvl w:val="0"/>
          <w:numId w:val="47"/>
        </w:numPr>
      </w:pPr>
      <w:r w:rsidRPr="002C4067">
        <w:t xml:space="preserve">использование индивидуального (автономного) теплоснабжения для индивидуальных жилых домов, жилых домов блокированной застройки и одиночных удаленных потребителей; </w:t>
      </w:r>
    </w:p>
    <w:p w:rsidR="005744A0" w:rsidRPr="002C4067" w:rsidRDefault="005744A0" w:rsidP="0060330C">
      <w:pPr>
        <w:pStyle w:val="afffffff8"/>
        <w:numPr>
          <w:ilvl w:val="0"/>
          <w:numId w:val="47"/>
        </w:numPr>
      </w:pPr>
      <w:r w:rsidRPr="002C4067">
        <w:t>размещение источников тепловой энергии как можно ближе к потребителю, в том числе, перев</w:t>
      </w:r>
      <w:r w:rsidR="002664F2" w:rsidRPr="002C4067">
        <w:t xml:space="preserve">од </w:t>
      </w:r>
      <w:r w:rsidRPr="002C4067">
        <w:t xml:space="preserve">индивидуальных жилых домов и одиночных потребителей на индивидуальное (автономное) теплоснабжение; </w:t>
      </w:r>
    </w:p>
    <w:p w:rsidR="005744A0" w:rsidRPr="002C4067" w:rsidRDefault="005744A0" w:rsidP="0060330C">
      <w:pPr>
        <w:pStyle w:val="afffffff8"/>
        <w:numPr>
          <w:ilvl w:val="0"/>
          <w:numId w:val="47"/>
        </w:numPr>
      </w:pPr>
      <w:r w:rsidRPr="002C4067">
        <w:t xml:space="preserve">унификация оборудования, что позволяет снизить складской резерв запасных частей; </w:t>
      </w:r>
    </w:p>
    <w:p w:rsidR="005744A0" w:rsidRPr="002C4067" w:rsidRDefault="005744A0" w:rsidP="0060330C">
      <w:pPr>
        <w:pStyle w:val="afffffff8"/>
        <w:numPr>
          <w:ilvl w:val="0"/>
          <w:numId w:val="47"/>
        </w:numPr>
      </w:pPr>
      <w:r w:rsidRPr="002C4067">
        <w:t xml:space="preserve">разумное повышение коэффициента использования установленной мощности основного теплотехнического оборудования; </w:t>
      </w:r>
    </w:p>
    <w:p w:rsidR="005744A0" w:rsidRPr="002C4067" w:rsidRDefault="005744A0" w:rsidP="0060330C">
      <w:pPr>
        <w:pStyle w:val="afffffff8"/>
        <w:numPr>
          <w:ilvl w:val="0"/>
          <w:numId w:val="47"/>
        </w:numPr>
      </w:pPr>
      <w:r w:rsidRPr="002C4067">
        <w:t xml:space="preserve">автоматизация, роботизация и диспетчеризация котельных (создание единого диспетчерского центра для дистанционного мониторинга работы объектов коммунальной инфраструктуры); </w:t>
      </w:r>
    </w:p>
    <w:p w:rsidR="005744A0" w:rsidRPr="002C4067" w:rsidRDefault="005744A0" w:rsidP="0060330C">
      <w:pPr>
        <w:pStyle w:val="afffffff8"/>
        <w:numPr>
          <w:ilvl w:val="0"/>
          <w:numId w:val="47"/>
        </w:numPr>
      </w:pPr>
      <w:r w:rsidRPr="002C4067">
        <w:t xml:space="preserve">использование наилучших доступных технологий; </w:t>
      </w:r>
    </w:p>
    <w:p w:rsidR="005744A0" w:rsidRPr="002C4067" w:rsidRDefault="005744A0" w:rsidP="0060330C">
      <w:pPr>
        <w:pStyle w:val="afffffff8"/>
        <w:numPr>
          <w:ilvl w:val="0"/>
          <w:numId w:val="47"/>
        </w:numPr>
      </w:pPr>
      <w:r w:rsidRPr="002C4067">
        <w:t xml:space="preserve">внедрение оборудования с высоким классом энергоэффективности; </w:t>
      </w:r>
    </w:p>
    <w:p w:rsidR="005744A0" w:rsidRPr="002C4067" w:rsidRDefault="005744A0" w:rsidP="0060330C">
      <w:pPr>
        <w:pStyle w:val="afffffff8"/>
        <w:numPr>
          <w:ilvl w:val="0"/>
          <w:numId w:val="47"/>
        </w:numPr>
      </w:pPr>
      <w:r w:rsidRPr="002C4067">
        <w:t>приоритетное внедрение мероприятий с малым сроком окупаемости.</w:t>
      </w:r>
    </w:p>
    <w:p w:rsidR="005744A0" w:rsidRPr="002C4067" w:rsidRDefault="005744A0" w:rsidP="004C00E6">
      <w:pPr>
        <w:pStyle w:val="aff2"/>
      </w:pPr>
      <w:r w:rsidRPr="002C4067">
        <w:t xml:space="preserve">В соответствии с методическими рекомендациями к разработке (актуализации) схем теплоснабжения п.83 мастер-план схемы теплоснабжения рекомендуется разрабатывать на основании: </w:t>
      </w:r>
    </w:p>
    <w:p w:rsidR="005744A0" w:rsidRPr="000A164A" w:rsidRDefault="005744A0" w:rsidP="0060330C">
      <w:pPr>
        <w:pStyle w:val="afffffff8"/>
        <w:numPr>
          <w:ilvl w:val="0"/>
          <w:numId w:val="48"/>
        </w:numPr>
      </w:pPr>
      <w:r w:rsidRPr="000A164A">
        <w:t xml:space="preserve">решений по строительству генерирующих объектов с комбинированной выработкой тепловой и электрической энергии, указанных в утвержденных в региональных схемах и программах перспективного развития электроэнергетики, разработанных в соответствии с </w:t>
      </w:r>
      <w:r w:rsidR="008878FD" w:rsidRPr="000A164A">
        <w:t xml:space="preserve">Постановлением Правительства РФ от 17.10.2009 № 823 «О схемах и программах перспективного развития электроэнергетики" (Собрание законодательства Российской Федерации, 2009, №43, ст.5073; 2013, </w:t>
      </w:r>
      <w:r w:rsidR="00E07727">
        <w:t>№ 3</w:t>
      </w:r>
      <w:r w:rsidR="008878FD" w:rsidRPr="000A164A">
        <w:t xml:space="preserve">3, ст.4392; 2014, </w:t>
      </w:r>
      <w:r w:rsidR="00E07727">
        <w:t>№ 9</w:t>
      </w:r>
      <w:r w:rsidR="008878FD" w:rsidRPr="000A164A">
        <w:t xml:space="preserve">, ст.907; 2015, </w:t>
      </w:r>
      <w:r w:rsidR="00E07727">
        <w:t>№ 5</w:t>
      </w:r>
      <w:r w:rsidR="008878FD" w:rsidRPr="000A164A">
        <w:t xml:space="preserve">, ст.827; №8, ст.1175; 2018, </w:t>
      </w:r>
      <w:r w:rsidR="00E07727">
        <w:t>№ 3</w:t>
      </w:r>
      <w:r w:rsidR="008878FD" w:rsidRPr="000A164A">
        <w:t>4, ст.5483)</w:t>
      </w:r>
      <w:r w:rsidRPr="000A164A">
        <w:t>;</w:t>
      </w:r>
    </w:p>
    <w:p w:rsidR="005744A0" w:rsidRPr="000A164A" w:rsidRDefault="005744A0" w:rsidP="0060330C">
      <w:pPr>
        <w:pStyle w:val="afffffff8"/>
        <w:numPr>
          <w:ilvl w:val="0"/>
          <w:numId w:val="48"/>
        </w:numPr>
      </w:pPr>
      <w:r w:rsidRPr="000A164A">
        <w:t>решений о теплофикационных турбоагрегатах, не прошедших конкурентный отбор мощности на оптовом рынке электрической энергии и мощности в соответствии с законодательством Российской Федерации об электроэнергетике;</w:t>
      </w:r>
    </w:p>
    <w:p w:rsidR="005744A0" w:rsidRPr="000A164A" w:rsidRDefault="005744A0" w:rsidP="0060330C">
      <w:pPr>
        <w:pStyle w:val="afffffff8"/>
        <w:numPr>
          <w:ilvl w:val="0"/>
          <w:numId w:val="48"/>
        </w:numPr>
      </w:pPr>
      <w:r w:rsidRPr="000A164A">
        <w:lastRenderedPageBreak/>
        <w:t>решений по строительству, реконструкции и (или) модернизации генерирующих объектов с комбинированной выработкой тепловой и электрической энергии, указанных в договорах поставки мощности;</w:t>
      </w:r>
    </w:p>
    <w:p w:rsidR="005744A0" w:rsidRPr="000A164A" w:rsidRDefault="005744A0" w:rsidP="0060330C">
      <w:pPr>
        <w:pStyle w:val="afffffff8"/>
        <w:numPr>
          <w:ilvl w:val="0"/>
          <w:numId w:val="48"/>
        </w:numPr>
      </w:pPr>
      <w:r w:rsidRPr="000A164A">
        <w:t>принятых региональных программ газификации жилищно-коммунального хозяйства, промышленных и иных организаций;</w:t>
      </w:r>
    </w:p>
    <w:p w:rsidR="005744A0" w:rsidRPr="000A164A" w:rsidRDefault="005744A0" w:rsidP="0060330C">
      <w:pPr>
        <w:pStyle w:val="afffffff8"/>
        <w:numPr>
          <w:ilvl w:val="0"/>
          <w:numId w:val="48"/>
        </w:numPr>
      </w:pPr>
      <w:r w:rsidRPr="000A164A">
        <w:t>предложений по передаче тепловой нагрузки от котельных на источники комбинированной выработки, при наличии резерва тепловых мощностей установленных турбоагрегатов;</w:t>
      </w:r>
    </w:p>
    <w:p w:rsidR="005744A0" w:rsidRPr="000A164A" w:rsidRDefault="005744A0" w:rsidP="0060330C">
      <w:pPr>
        <w:pStyle w:val="afffffff8"/>
        <w:numPr>
          <w:ilvl w:val="0"/>
          <w:numId w:val="48"/>
        </w:numPr>
      </w:pPr>
      <w:r w:rsidRPr="000A164A">
        <w:t xml:space="preserve">предложений по строительству, реконструкции и (или) модернизации магистральных теплопроводов для обеспечения возможности регулирования загрузки существующих и перспективных источников комбинированной выработки. </w:t>
      </w:r>
    </w:p>
    <w:p w:rsidR="00950EF9" w:rsidRPr="002C4067" w:rsidRDefault="00950EF9" w:rsidP="004C00E6">
      <w:pPr>
        <w:pStyle w:val="aff2"/>
        <w:rPr>
          <w:lang w:eastAsia="ru-RU"/>
        </w:rPr>
      </w:pPr>
      <w:r w:rsidRPr="002C4067">
        <w:rPr>
          <w:lang w:eastAsia="ru-RU"/>
        </w:rPr>
        <w:t>Планом развития</w:t>
      </w:r>
      <w:r w:rsidR="00D458C1" w:rsidRPr="002C4067">
        <w:rPr>
          <w:lang w:eastAsia="ru-RU"/>
        </w:rPr>
        <w:t xml:space="preserve"> </w:t>
      </w:r>
      <w:r w:rsidR="009400C9">
        <w:t>муниципального образования «Гагаринский муниципальный округ» Смоленкой области</w:t>
      </w:r>
      <w:r w:rsidR="00E41600" w:rsidRPr="002C4067">
        <w:rPr>
          <w:lang w:eastAsia="ru-RU"/>
        </w:rPr>
        <w:t xml:space="preserve"> </w:t>
      </w:r>
      <w:r w:rsidRPr="002C4067">
        <w:rPr>
          <w:lang w:eastAsia="ru-RU"/>
        </w:rPr>
        <w:t xml:space="preserve">предусматривается новое жилищное строительство, размещаемое на территориях существующей застройки путем реконструкции и создания новой современной застройки, обеспечивающей комфортные условия проживания. </w:t>
      </w:r>
      <w:r w:rsidR="0075344B" w:rsidRPr="002C4067">
        <w:t xml:space="preserve">В настоящее время строительство жилья на территории </w:t>
      </w:r>
      <w:r w:rsidR="00060A2E">
        <w:t>муниципального округа</w:t>
      </w:r>
      <w:r w:rsidR="0075344B" w:rsidRPr="002C4067">
        <w:t xml:space="preserve"> представлено индивидуальной жилой застройкой.</w:t>
      </w:r>
    </w:p>
    <w:p w:rsidR="00950EF9" w:rsidRPr="002C4067" w:rsidRDefault="00950EF9" w:rsidP="004C00E6">
      <w:pPr>
        <w:pStyle w:val="aff2"/>
        <w:rPr>
          <w:lang w:eastAsia="ru-RU"/>
        </w:rPr>
      </w:pPr>
      <w:r w:rsidRPr="002C4067">
        <w:rPr>
          <w:lang w:eastAsia="ru-RU"/>
        </w:rPr>
        <w:t>Отопление вновь строящихся зданий, за исключением индивидуального жилищного строительства, предусматривается от существующих источников теплоснабжения.</w:t>
      </w:r>
      <w:r w:rsidR="002F5504" w:rsidRPr="002C4067">
        <w:rPr>
          <w:lang w:eastAsia="ru-RU"/>
        </w:rPr>
        <w:t xml:space="preserve"> </w:t>
      </w:r>
      <w:r w:rsidR="005744A0" w:rsidRPr="002C4067">
        <w:rPr>
          <w:lang w:eastAsia="ru-RU"/>
        </w:rPr>
        <w:t>Строительство новых источников централизованного теплоснабжения</w:t>
      </w:r>
      <w:r w:rsidR="002F5504" w:rsidRPr="002C4067">
        <w:rPr>
          <w:lang w:eastAsia="ru-RU"/>
        </w:rPr>
        <w:t xml:space="preserve"> </w:t>
      </w:r>
      <w:r w:rsidR="00810237" w:rsidRPr="002C4067">
        <w:rPr>
          <w:lang w:eastAsia="ru-RU"/>
        </w:rPr>
        <w:t>н</w:t>
      </w:r>
      <w:r w:rsidR="00267729" w:rsidRPr="002C4067">
        <w:rPr>
          <w:lang w:eastAsia="ru-RU"/>
        </w:rPr>
        <w:t>а территории</w:t>
      </w:r>
      <w:r w:rsidR="00D458C1" w:rsidRPr="002C4067">
        <w:rPr>
          <w:lang w:eastAsia="ru-RU"/>
        </w:rPr>
        <w:t xml:space="preserve"> </w:t>
      </w:r>
      <w:r w:rsidR="001E0B55">
        <w:rPr>
          <w:lang w:eastAsia="ru-RU"/>
        </w:rPr>
        <w:t>поселения</w:t>
      </w:r>
      <w:r w:rsidR="00E41600" w:rsidRPr="002C4067">
        <w:rPr>
          <w:lang w:eastAsia="ru-RU"/>
        </w:rPr>
        <w:t xml:space="preserve"> </w:t>
      </w:r>
      <w:r w:rsidR="005744A0" w:rsidRPr="002C4067">
        <w:rPr>
          <w:lang w:eastAsia="ru-RU"/>
        </w:rPr>
        <w:t xml:space="preserve">не планируется. </w:t>
      </w:r>
    </w:p>
    <w:p w:rsidR="005744A0" w:rsidRPr="002C4067" w:rsidRDefault="005744A0" w:rsidP="004C00E6">
      <w:pPr>
        <w:pStyle w:val="aff2"/>
        <w:rPr>
          <w:lang w:eastAsia="ru-RU"/>
        </w:rPr>
      </w:pPr>
      <w:r w:rsidRPr="002C4067">
        <w:rPr>
          <w:lang w:eastAsia="ru-RU"/>
        </w:rPr>
        <w:t>Для отопления и горячего водоснабжения вновь строящихся индивидуальных домов рекомендуется использовать индивидуальные двухконтурные котлы. Для теплоснабжения строящихся зданий</w:t>
      </w:r>
      <w:r w:rsidR="0075344B" w:rsidRPr="002C4067">
        <w:rPr>
          <w:lang w:eastAsia="ru-RU"/>
        </w:rPr>
        <w:t xml:space="preserve"> (группы зданий)</w:t>
      </w:r>
      <w:r w:rsidRPr="002C4067">
        <w:rPr>
          <w:lang w:eastAsia="ru-RU"/>
        </w:rPr>
        <w:t xml:space="preserve"> с небольшим теплопотреблением </w:t>
      </w:r>
      <w:r w:rsidR="001E0B55">
        <w:rPr>
          <w:lang w:eastAsia="ru-RU"/>
        </w:rPr>
        <w:t xml:space="preserve">рекомендуется </w:t>
      </w:r>
      <w:r w:rsidRPr="002C4067">
        <w:rPr>
          <w:lang w:eastAsia="ru-RU"/>
        </w:rPr>
        <w:t>использовать автономные ис</w:t>
      </w:r>
      <w:r w:rsidR="00B068B4" w:rsidRPr="002C4067">
        <w:rPr>
          <w:lang w:eastAsia="ru-RU"/>
        </w:rPr>
        <w:t>точники тепла,</w:t>
      </w:r>
      <w:r w:rsidRPr="002C4067">
        <w:rPr>
          <w:lang w:eastAsia="ru-RU"/>
        </w:rPr>
        <w:t xml:space="preserve"> отдельностоящие и пристроенные блочно-модульные котельные малой мощности.</w:t>
      </w:r>
      <w:r w:rsidR="00950EF9" w:rsidRPr="002C4067">
        <w:rPr>
          <w:lang w:eastAsia="ru-RU"/>
        </w:rPr>
        <w:t xml:space="preserve"> </w:t>
      </w:r>
      <w:r w:rsidRPr="002C4067">
        <w:rPr>
          <w:lang w:eastAsia="ru-RU"/>
        </w:rPr>
        <w:t>Выбор индивидуальных источников тепла 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значительные кап</w:t>
      </w:r>
      <w:r w:rsidR="00B068B4" w:rsidRPr="002C4067">
        <w:rPr>
          <w:lang w:eastAsia="ru-RU"/>
        </w:rPr>
        <w:t>итальные вложения по их прокладке.</w:t>
      </w:r>
    </w:p>
    <w:p w:rsidR="00570703" w:rsidRPr="00974CF6" w:rsidRDefault="00310B69" w:rsidP="00FA1C46">
      <w:pPr>
        <w:pStyle w:val="aff2"/>
        <w:rPr>
          <w:rFonts w:cs="Segoe UI"/>
          <w:szCs w:val="22"/>
        </w:rPr>
      </w:pPr>
      <w:r w:rsidRPr="00974CF6">
        <w:rPr>
          <w:rFonts w:cs="Segoe UI"/>
          <w:szCs w:val="22"/>
        </w:rPr>
        <w:t xml:space="preserve">В целях повышения </w:t>
      </w:r>
      <w:r w:rsidR="00570703" w:rsidRPr="00974CF6">
        <w:rPr>
          <w:rFonts w:cs="Segoe UI"/>
          <w:szCs w:val="22"/>
        </w:rPr>
        <w:t>надежности и качества теплоснабжения потребителей, рассмотрим два сценари</w:t>
      </w:r>
      <w:r w:rsidR="005E0AC2" w:rsidRPr="00974CF6">
        <w:rPr>
          <w:rFonts w:cs="Segoe UI"/>
          <w:szCs w:val="22"/>
        </w:rPr>
        <w:t>я</w:t>
      </w:r>
      <w:r w:rsidR="00570703" w:rsidRPr="00974CF6">
        <w:rPr>
          <w:rFonts w:cs="Segoe UI"/>
          <w:szCs w:val="22"/>
        </w:rPr>
        <w:t xml:space="preserve"> </w:t>
      </w:r>
      <w:r w:rsidR="005E0AC2" w:rsidRPr="00974CF6">
        <w:rPr>
          <w:rFonts w:cs="Segoe UI"/>
          <w:szCs w:val="22"/>
        </w:rPr>
        <w:t xml:space="preserve">перспективного </w:t>
      </w:r>
      <w:r w:rsidR="00570703" w:rsidRPr="00974CF6">
        <w:rPr>
          <w:rFonts w:cs="Segoe UI"/>
          <w:szCs w:val="22"/>
        </w:rPr>
        <w:t xml:space="preserve">развития </w:t>
      </w:r>
      <w:r w:rsidR="00CC739D" w:rsidRPr="00974CF6">
        <w:rPr>
          <w:rFonts w:cs="Segoe UI"/>
          <w:szCs w:val="22"/>
        </w:rPr>
        <w:t xml:space="preserve">системы </w:t>
      </w:r>
      <w:r w:rsidR="003F5BAF" w:rsidRPr="00974CF6">
        <w:rPr>
          <w:rFonts w:cs="Segoe UI"/>
          <w:szCs w:val="22"/>
        </w:rPr>
        <w:t xml:space="preserve">централизованного </w:t>
      </w:r>
      <w:r w:rsidR="00570703" w:rsidRPr="00974CF6">
        <w:rPr>
          <w:rFonts w:cs="Segoe UI"/>
          <w:szCs w:val="22"/>
        </w:rPr>
        <w:t>теплоснабжения</w:t>
      </w:r>
      <w:r w:rsidR="00D458C1" w:rsidRPr="00974CF6">
        <w:rPr>
          <w:rFonts w:cs="Segoe UI"/>
          <w:szCs w:val="22"/>
        </w:rPr>
        <w:t xml:space="preserve"> </w:t>
      </w:r>
      <w:r w:rsidR="00060A2E">
        <w:rPr>
          <w:rFonts w:cs="Segoe UI"/>
          <w:szCs w:val="22"/>
        </w:rPr>
        <w:t>округа</w:t>
      </w:r>
      <w:r w:rsidR="003F5BAF" w:rsidRPr="00974CF6">
        <w:rPr>
          <w:rFonts w:cs="Segoe UI"/>
          <w:szCs w:val="22"/>
        </w:rPr>
        <w:t>.</w:t>
      </w:r>
    </w:p>
    <w:p w:rsidR="00974CF6" w:rsidRPr="00D04A60" w:rsidRDefault="00974CF6" w:rsidP="00974CF6">
      <w:pPr>
        <w:pStyle w:val="aff2"/>
        <w:rPr>
          <w:rFonts w:cs="Segoe UI"/>
          <w:b/>
          <w:szCs w:val="22"/>
        </w:rPr>
      </w:pPr>
      <w:bookmarkStart w:id="439" w:name="_Hlk162077905"/>
      <w:bookmarkStart w:id="440" w:name="_Hlk162688841"/>
      <w:bookmarkStart w:id="441" w:name="_Hlk164848548"/>
      <w:r w:rsidRPr="00D04A60">
        <w:rPr>
          <w:rFonts w:cs="Segoe UI"/>
          <w:b/>
          <w:szCs w:val="22"/>
        </w:rPr>
        <w:t>Сценарий № 1 развития системы централизованного теплоснабжения</w:t>
      </w:r>
    </w:p>
    <w:p w:rsidR="00974CF6" w:rsidRDefault="00974CF6" w:rsidP="00974CF6">
      <w:pPr>
        <w:pStyle w:val="aff2"/>
        <w:rPr>
          <w:rFonts w:cs="Segoe UI"/>
          <w:szCs w:val="22"/>
        </w:rPr>
      </w:pPr>
      <w:bookmarkStart w:id="442" w:name="_Hlk159509542"/>
      <w:bookmarkEnd w:id="439"/>
      <w:r w:rsidRPr="00D04A60">
        <w:rPr>
          <w:rFonts w:cs="Segoe UI"/>
          <w:szCs w:val="22"/>
        </w:rPr>
        <w:t>Модернизация существующих источников теплоснабжения (замена изношенного оборудования, проведение текущих и плановых ремонтов и т.д.) и тепловых сетей. Для обеспечения качественного и надежного теплоснабжения потребителей данный вариант развития предусматривает также поэтапную замену изношенных тепловых сетей.</w:t>
      </w:r>
    </w:p>
    <w:p w:rsidR="002A3473" w:rsidRPr="00BB7D49" w:rsidRDefault="002A3473" w:rsidP="002A3473">
      <w:pPr>
        <w:pStyle w:val="aff2"/>
        <w:rPr>
          <w:rFonts w:cs="Segoe UI"/>
          <w:szCs w:val="22"/>
        </w:rPr>
      </w:pPr>
      <w:r>
        <w:rPr>
          <w:rFonts w:cs="Segoe UI"/>
          <w:szCs w:val="22"/>
        </w:rPr>
        <w:t>В соответствии с Инвестиционной программой ООО «Смоленскрегионтеплоэнерго» на 2016-2026 годы на</w:t>
      </w:r>
      <w:r w:rsidRPr="003436C1">
        <w:rPr>
          <w:rFonts w:cs="Segoe UI"/>
          <w:szCs w:val="22"/>
        </w:rPr>
        <w:t xml:space="preserve"> районной котельной №1 </w:t>
      </w:r>
      <w:r>
        <w:rPr>
          <w:rFonts w:cs="Segoe UI"/>
          <w:szCs w:val="22"/>
        </w:rPr>
        <w:t xml:space="preserve">необходимо </w:t>
      </w:r>
      <w:r w:rsidRPr="003436C1">
        <w:rPr>
          <w:rFonts w:cs="Segoe UI"/>
          <w:szCs w:val="22"/>
        </w:rPr>
        <w:t>произвести замену морально устаревшего</w:t>
      </w:r>
      <w:r>
        <w:rPr>
          <w:rFonts w:cs="Segoe UI"/>
          <w:szCs w:val="22"/>
        </w:rPr>
        <w:t xml:space="preserve"> </w:t>
      </w:r>
      <w:r w:rsidRPr="00BB7D49">
        <w:rPr>
          <w:rFonts w:cs="Segoe UI"/>
          <w:szCs w:val="22"/>
        </w:rPr>
        <w:t>оборудовани</w:t>
      </w:r>
      <w:r>
        <w:rPr>
          <w:rFonts w:cs="Segoe UI"/>
          <w:szCs w:val="22"/>
        </w:rPr>
        <w:t xml:space="preserve">я </w:t>
      </w:r>
      <w:r w:rsidRPr="00BB7D49">
        <w:rPr>
          <w:rFonts w:cs="Segoe UI"/>
          <w:szCs w:val="22"/>
        </w:rPr>
        <w:t>с истекшим сроком службы, не соответствующе</w:t>
      </w:r>
      <w:r>
        <w:rPr>
          <w:rFonts w:cs="Segoe UI"/>
          <w:szCs w:val="22"/>
        </w:rPr>
        <w:t>го</w:t>
      </w:r>
      <w:r w:rsidRPr="00BB7D49">
        <w:rPr>
          <w:rFonts w:cs="Segoe UI"/>
          <w:szCs w:val="22"/>
        </w:rPr>
        <w:t xml:space="preserve"> современным требованиям</w:t>
      </w:r>
      <w:r>
        <w:rPr>
          <w:rFonts w:cs="Segoe UI"/>
          <w:szCs w:val="22"/>
        </w:rPr>
        <w:t xml:space="preserve"> </w:t>
      </w:r>
      <w:r w:rsidRPr="00BB7D49">
        <w:rPr>
          <w:rFonts w:cs="Segoe UI"/>
          <w:szCs w:val="22"/>
        </w:rPr>
        <w:t>энергоэффективности и надежности, требованиям норм и правил промышленной</w:t>
      </w:r>
      <w:r>
        <w:rPr>
          <w:rFonts w:cs="Segoe UI"/>
          <w:szCs w:val="22"/>
        </w:rPr>
        <w:t xml:space="preserve"> </w:t>
      </w:r>
      <w:r w:rsidRPr="00BB7D49">
        <w:rPr>
          <w:rFonts w:cs="Segoe UI"/>
          <w:szCs w:val="22"/>
        </w:rPr>
        <w:t>безопасности</w:t>
      </w:r>
      <w:r>
        <w:rPr>
          <w:rFonts w:cs="Segoe UI"/>
          <w:szCs w:val="22"/>
        </w:rPr>
        <w:t xml:space="preserve">. </w:t>
      </w:r>
    </w:p>
    <w:bookmarkEnd w:id="442"/>
    <w:p w:rsidR="00974CF6" w:rsidRPr="00D04A60" w:rsidRDefault="00974CF6" w:rsidP="00974CF6">
      <w:pPr>
        <w:pStyle w:val="aff2"/>
        <w:rPr>
          <w:rFonts w:cs="Segoe UI"/>
          <w:szCs w:val="22"/>
        </w:rPr>
      </w:pPr>
      <w:r w:rsidRPr="00D04A60">
        <w:rPr>
          <w:rFonts w:cs="Segoe UI"/>
          <w:szCs w:val="22"/>
        </w:rPr>
        <w:t>Экономическая эффективность реализации мероприятий по сохранению существующей схемы теплоснабжения с проведением работ по модернизации существующих объектов выражается в сокращении эксплуатационных издержек, уменьшении удельных расходов топлива на производство тепла, а также снижении потерь тепла при транспортировке. Для обеспечения надежного теплоснабжения необходимо регулярно проводить работы по замене изношенного и устаревшего оборудования, замене тепловых сетей.</w:t>
      </w:r>
    </w:p>
    <w:bookmarkEnd w:id="440"/>
    <w:p w:rsidR="00974CF6" w:rsidRPr="00D04A60" w:rsidRDefault="00974CF6" w:rsidP="00974CF6">
      <w:pPr>
        <w:pStyle w:val="aff2"/>
        <w:rPr>
          <w:rFonts w:cs="Segoe UI"/>
          <w:b/>
          <w:szCs w:val="22"/>
        </w:rPr>
      </w:pPr>
      <w:r w:rsidRPr="00D04A60">
        <w:rPr>
          <w:rFonts w:cs="Segoe UI"/>
          <w:b/>
          <w:szCs w:val="22"/>
        </w:rPr>
        <w:lastRenderedPageBreak/>
        <w:t>Сценарий № 2 развития системы централизованного теплоснабжения</w:t>
      </w:r>
    </w:p>
    <w:p w:rsidR="00974CF6" w:rsidRPr="00974CF6" w:rsidRDefault="00974CF6" w:rsidP="00974CF6">
      <w:pPr>
        <w:pStyle w:val="aff2"/>
        <w:rPr>
          <w:rFonts w:cs="Segoe UI"/>
          <w:szCs w:val="22"/>
        </w:rPr>
      </w:pPr>
      <w:r w:rsidRPr="00D04A60">
        <w:rPr>
          <w:rFonts w:cs="Segoe UI"/>
          <w:szCs w:val="22"/>
        </w:rPr>
        <w:t>Сохранение существующей схемы теплоснабжения. Работоспособность объектов системы теплоснабжения при данном варианте развития планируется обеспечивать путем проведения текущих и аварийных ремонтов.</w:t>
      </w:r>
    </w:p>
    <w:p w:rsidR="005744A0" w:rsidRPr="002C4067" w:rsidRDefault="00F8193E" w:rsidP="00F739BD">
      <w:pPr>
        <w:pStyle w:val="a1"/>
      </w:pPr>
      <w:bookmarkStart w:id="443" w:name="_Toc162259249"/>
      <w:bookmarkStart w:id="444" w:name="_Toc165985135"/>
      <w:bookmarkStart w:id="445" w:name="_Toc205122290"/>
      <w:bookmarkEnd w:id="441"/>
      <w:r w:rsidRPr="002C4067">
        <w:t>Т</w:t>
      </w:r>
      <w:r w:rsidR="008B4EE3" w:rsidRPr="002C4067">
        <w:t xml:space="preserve">ехнико-экономическое сравнение вариантов перспективного развития систем теплоснабжения </w:t>
      </w:r>
      <w:bookmarkEnd w:id="443"/>
      <w:bookmarkEnd w:id="444"/>
      <w:r w:rsidR="00DA02D6" w:rsidRPr="00DA02D6">
        <w:t>поселения, муниципального округа, городского округа, города федерального значения</w:t>
      </w:r>
      <w:bookmarkEnd w:id="445"/>
    </w:p>
    <w:p w:rsidR="007E7181" w:rsidRPr="004805A7" w:rsidRDefault="007E7181" w:rsidP="00F739BD">
      <w:pPr>
        <w:pStyle w:val="aff2"/>
        <w:rPr>
          <w:lang w:eastAsia="ru-RU"/>
        </w:rPr>
      </w:pPr>
      <w:bookmarkStart w:id="446" w:name="_Hlk162280235"/>
      <w:r w:rsidRPr="004805A7">
        <w:rPr>
          <w:lang w:eastAsia="ru-RU"/>
        </w:rPr>
        <w:t>Экономическая эффективность реализации мероприятий по сохранению существующей</w:t>
      </w:r>
      <w:r w:rsidR="002F5504" w:rsidRPr="004805A7">
        <w:rPr>
          <w:lang w:eastAsia="ru-RU"/>
        </w:rPr>
        <w:t xml:space="preserve"> </w:t>
      </w:r>
      <w:r w:rsidRPr="004805A7">
        <w:rPr>
          <w:lang w:eastAsia="ru-RU"/>
        </w:rPr>
        <w:t>схемы теплоснабжения с проведением работ по модернизации существующих объектов выражается в сокращении эксплуатационных издержек, уменьшени</w:t>
      </w:r>
      <w:r w:rsidR="002E5444">
        <w:rPr>
          <w:lang w:eastAsia="ru-RU"/>
        </w:rPr>
        <w:t>и</w:t>
      </w:r>
      <w:r w:rsidRPr="004805A7">
        <w:rPr>
          <w:lang w:eastAsia="ru-RU"/>
        </w:rPr>
        <w:t xml:space="preserve"> удельных расходов топлива на производство тепла, а также снижени</w:t>
      </w:r>
      <w:r w:rsidR="002E5444">
        <w:rPr>
          <w:lang w:eastAsia="ru-RU"/>
        </w:rPr>
        <w:t>и</w:t>
      </w:r>
      <w:r w:rsidRPr="004805A7">
        <w:rPr>
          <w:lang w:eastAsia="ru-RU"/>
        </w:rPr>
        <w:t xml:space="preserve"> потерь тепла при транспортировке.</w:t>
      </w:r>
      <w:r w:rsidR="00A60FC3" w:rsidRPr="004805A7">
        <w:rPr>
          <w:lang w:eastAsia="ru-RU"/>
        </w:rPr>
        <w:t xml:space="preserve"> </w:t>
      </w:r>
      <w:r w:rsidRPr="004805A7">
        <w:rPr>
          <w:lang w:eastAsia="ru-RU"/>
        </w:rPr>
        <w:t>Для обеспечения надежного теплоснабжения необходимо регулярно проводить работы по замене изношенного и устаревшего оборудования, замене тепловых сетей.</w:t>
      </w:r>
    </w:p>
    <w:p w:rsidR="005452AF" w:rsidRPr="002C4067" w:rsidRDefault="005452AF" w:rsidP="00F739BD">
      <w:pPr>
        <w:pStyle w:val="aff2"/>
      </w:pPr>
      <w:r w:rsidRPr="004805A7">
        <w:t xml:space="preserve">При </w:t>
      </w:r>
      <w:r w:rsidR="00F739BD" w:rsidRPr="004805A7">
        <w:t>отсутствии инвестиций</w:t>
      </w:r>
      <w:r w:rsidRPr="004805A7">
        <w:t xml:space="preserve"> в сохранение и модернизацию объектов системы теплоснабжения надежность и эффективность систем</w:t>
      </w:r>
      <w:r w:rsidR="001E0B55">
        <w:t>ы</w:t>
      </w:r>
      <w:r w:rsidRPr="004805A7">
        <w:t xml:space="preserve"> либо оста</w:t>
      </w:r>
      <w:r w:rsidR="005E7420">
        <w:t>не</w:t>
      </w:r>
      <w:r w:rsidRPr="004805A7">
        <w:t>тся на неизменном уровне (в случае проведения своевременных ремонтов и регламентах работ)</w:t>
      </w:r>
      <w:r w:rsidR="005E7420">
        <w:t xml:space="preserve">, либо </w:t>
      </w:r>
      <w:r w:rsidRPr="004805A7">
        <w:t>ухудш</w:t>
      </w:r>
      <w:r w:rsidR="005E7420">
        <w:t>и</w:t>
      </w:r>
      <w:r w:rsidRPr="004805A7">
        <w:t>тся за счет морального и физического износа оборудования и тепловых с</w:t>
      </w:r>
      <w:r w:rsidR="001E0B55">
        <w:t>е</w:t>
      </w:r>
      <w:r w:rsidRPr="004805A7">
        <w:t>тей.</w:t>
      </w:r>
    </w:p>
    <w:p w:rsidR="009D0A52" w:rsidRPr="002C4067" w:rsidRDefault="009D0A52" w:rsidP="00F739BD">
      <w:pPr>
        <w:pStyle w:val="a1"/>
      </w:pPr>
      <w:bookmarkStart w:id="447" w:name="_Toc101687268"/>
      <w:bookmarkStart w:id="448" w:name="_Toc162259250"/>
      <w:bookmarkStart w:id="449" w:name="_Toc165985136"/>
      <w:bookmarkStart w:id="450" w:name="_Toc205122291"/>
      <w:bookmarkStart w:id="451" w:name="_Toc83883878"/>
      <w:bookmarkEnd w:id="446"/>
      <w:r w:rsidRPr="002C4067">
        <w:t>Обоснование выбора приоритетного варианта перспективного развития систем</w:t>
      </w:r>
      <w:r w:rsidR="001E0B55">
        <w:t>ы</w:t>
      </w:r>
      <w:r w:rsidRPr="002C4067">
        <w:t xml:space="preserve"> теплоснабжения </w:t>
      </w:r>
      <w:bookmarkEnd w:id="447"/>
      <w:bookmarkEnd w:id="448"/>
      <w:bookmarkEnd w:id="449"/>
      <w:r w:rsidR="00DA02D6" w:rsidRPr="00DA02D6">
        <w:t>поселения, муниципального округа, городского округа, города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муниципального округа, городского округа, города федерального значения</w:t>
      </w:r>
      <w:bookmarkEnd w:id="450"/>
    </w:p>
    <w:p w:rsidR="005E7420" w:rsidRDefault="009D0A52" w:rsidP="005E7420">
      <w:pPr>
        <w:pStyle w:val="aff2"/>
        <w:rPr>
          <w:lang w:eastAsia="ru-RU"/>
        </w:rPr>
      </w:pPr>
      <w:bookmarkStart w:id="452" w:name="_Hlk161569267"/>
      <w:bookmarkStart w:id="453" w:name="_Hlk162280258"/>
      <w:r w:rsidRPr="004805A7">
        <w:rPr>
          <w:lang w:eastAsia="ru-RU"/>
        </w:rPr>
        <w:t>Настоящей</w:t>
      </w:r>
      <w:r w:rsidR="005E7420">
        <w:rPr>
          <w:lang w:eastAsia="ru-RU"/>
        </w:rPr>
        <w:t xml:space="preserve"> </w:t>
      </w:r>
      <w:bookmarkStart w:id="454" w:name="_Hlk191840866"/>
      <w:r w:rsidR="005E7420" w:rsidRPr="004805A7">
        <w:rPr>
          <w:lang w:eastAsia="ru-RU"/>
        </w:rPr>
        <w:t xml:space="preserve">схемой теплоснабжения основным вариантом развития системы теплоснабжения </w:t>
      </w:r>
      <w:r w:rsidR="00060A2E">
        <w:rPr>
          <w:lang w:eastAsia="ru-RU"/>
        </w:rPr>
        <w:t xml:space="preserve">Гагаринского </w:t>
      </w:r>
      <w:r w:rsidR="00060A2E" w:rsidRPr="00D04A60">
        <w:rPr>
          <w:lang w:eastAsia="ru-RU"/>
        </w:rPr>
        <w:t>муниципального округа</w:t>
      </w:r>
      <w:r w:rsidR="005E7420" w:rsidRPr="00D04A60">
        <w:rPr>
          <w:lang w:eastAsia="ru-RU"/>
        </w:rPr>
        <w:t xml:space="preserve"> принято сохранение существующей системы с проведением работ по модернизации оборудования источник</w:t>
      </w:r>
      <w:r w:rsidR="00D04A60" w:rsidRPr="00D04A60">
        <w:rPr>
          <w:lang w:eastAsia="ru-RU"/>
        </w:rPr>
        <w:t>ов</w:t>
      </w:r>
      <w:r w:rsidR="005E7420" w:rsidRPr="00D04A60">
        <w:rPr>
          <w:lang w:eastAsia="ru-RU"/>
        </w:rPr>
        <w:t xml:space="preserve"> теплоснабжения (замена изношенного оборудования, проведение текущих и плановых ремонтов и т.д.). Для обеспечения качественного и надежного теплоснабжения потребителей данный вариант развития предусматривает также поэтапную замену сетей теплоснабжения со сроком эксплуатации более 25 лет. Изменение зон</w:t>
      </w:r>
      <w:r w:rsidR="001E0B55" w:rsidRPr="00D04A60">
        <w:rPr>
          <w:lang w:eastAsia="ru-RU"/>
        </w:rPr>
        <w:t>ы</w:t>
      </w:r>
      <w:r w:rsidR="005E7420" w:rsidRPr="00D04A60">
        <w:rPr>
          <w:lang w:eastAsia="ru-RU"/>
        </w:rPr>
        <w:t xml:space="preserve"> действия источник</w:t>
      </w:r>
      <w:r w:rsidR="001E0B55" w:rsidRPr="00D04A60">
        <w:rPr>
          <w:lang w:eastAsia="ru-RU"/>
        </w:rPr>
        <w:t>а</w:t>
      </w:r>
      <w:r w:rsidR="005E7420" w:rsidRPr="00D04A60">
        <w:rPr>
          <w:lang w:eastAsia="ru-RU"/>
        </w:rPr>
        <w:t xml:space="preserve"> централизованного теплоснабжения не планируется.</w:t>
      </w:r>
    </w:p>
    <w:p w:rsidR="005E7420" w:rsidRDefault="005E7420" w:rsidP="005E7420">
      <w:pPr>
        <w:pStyle w:val="aff2"/>
        <w:rPr>
          <w:lang w:eastAsia="ru-RU"/>
        </w:rPr>
      </w:pPr>
      <w:r>
        <w:rPr>
          <w:lang w:eastAsia="ru-RU"/>
        </w:rPr>
        <w:t>При реализации мероприятий увеличивается надежность теплоснабжения за счет обновления оборудования, планируется снижение расхода топлива на выработку тепловой энергии в результате увеличения КПД котлов по сравнению с существующим состоянием и сокращения эксплуатационных затрат. Снижение эксплуатационных издержек увеличивает НВВ ресурсоснабжающей организации, что в свою очередь может дать средства к дальнейшему развитию системы теплоснабжения (реализация мероприятий ТСО по обновлению оборудования) и поддержанию его в работоспособном состоянии.</w:t>
      </w:r>
    </w:p>
    <w:p w:rsidR="009D0A52" w:rsidRPr="002C4067" w:rsidRDefault="005E7420" w:rsidP="005E7420">
      <w:pPr>
        <w:pStyle w:val="aff2"/>
      </w:pPr>
      <w:r>
        <w:rPr>
          <w:lang w:eastAsia="ru-RU"/>
        </w:rPr>
        <w:t xml:space="preserve">На всех этапах реконструкции системы централизованного теплоснабжения предусматривается замена изношенных участков тепловых </w:t>
      </w:r>
      <w:bookmarkEnd w:id="454"/>
      <w:r>
        <w:rPr>
          <w:lang w:eastAsia="ru-RU"/>
        </w:rPr>
        <w:t>сетей.</w:t>
      </w:r>
    </w:p>
    <w:p w:rsidR="005744A0" w:rsidRPr="002C4067" w:rsidRDefault="005744A0" w:rsidP="00F739BD">
      <w:pPr>
        <w:pStyle w:val="a1"/>
      </w:pPr>
      <w:bookmarkStart w:id="455" w:name="_Toc162259251"/>
      <w:bookmarkStart w:id="456" w:name="_Toc165985137"/>
      <w:bookmarkStart w:id="457" w:name="_Toc205122292"/>
      <w:bookmarkEnd w:id="452"/>
      <w:bookmarkEnd w:id="453"/>
      <w:r w:rsidRPr="002C4067">
        <w:lastRenderedPageBreak/>
        <w:t xml:space="preserve">Состав изменений </w:t>
      </w:r>
      <w:r w:rsidR="00540956" w:rsidRPr="002C4067">
        <w:t>выполненных в доработанной и (или) актуализированной схеме теплоснабжения</w:t>
      </w:r>
      <w:bookmarkEnd w:id="451"/>
      <w:bookmarkEnd w:id="455"/>
      <w:bookmarkEnd w:id="456"/>
      <w:bookmarkEnd w:id="457"/>
    </w:p>
    <w:p w:rsidR="005744A0" w:rsidRPr="002C4067" w:rsidRDefault="003D1FD4" w:rsidP="00F739BD">
      <w:pPr>
        <w:pStyle w:val="aff2"/>
      </w:pPr>
      <w:r>
        <w:t>Раздел</w:t>
      </w:r>
      <w:r w:rsidR="005744A0" w:rsidRPr="002C4067">
        <w:t xml:space="preserve"> 5 </w:t>
      </w:r>
      <w:r w:rsidR="00DD0BFB" w:rsidRPr="002C4067">
        <w:t>раз</w:t>
      </w:r>
      <w:r w:rsidR="003C7923" w:rsidRPr="002C4067">
        <w:t>работан</w:t>
      </w:r>
      <w:r w:rsidR="005744A0" w:rsidRPr="002C4067">
        <w:t xml:space="preserve"> в соответствии с действующей ре</w:t>
      </w:r>
      <w:r w:rsidR="001C6A42" w:rsidRPr="002C4067">
        <w:t xml:space="preserve">дакцией </w:t>
      </w:r>
      <w:r w:rsidR="00C879D3" w:rsidRPr="002C4067">
        <w:t xml:space="preserve">Постановления Правительства РФ от 22.02.2012 № 154 </w:t>
      </w:r>
      <w:r w:rsidR="005744A0" w:rsidRPr="002C4067">
        <w:t xml:space="preserve"> «О требованиях к схемам теплоснабжения, порядку их </w:t>
      </w:r>
      <w:r w:rsidR="008E4EBE" w:rsidRPr="002C4067">
        <w:t>разработки</w:t>
      </w:r>
      <w:r w:rsidR="005744A0" w:rsidRPr="002C4067">
        <w:t xml:space="preserve"> и утверждения» </w:t>
      </w:r>
      <w:r w:rsidR="00C6704F" w:rsidRPr="002C4067">
        <w:t xml:space="preserve">(в редакции </w:t>
      </w:r>
      <w:r w:rsidR="007010E8" w:rsidRPr="002C4067">
        <w:t>Постановлений Правительства РФ</w:t>
      </w:r>
      <w:r w:rsidR="005744A0" w:rsidRPr="002C4067">
        <w:t xml:space="preserve"> от 07.10.2014 № 1016, от 18.03.2016 № 208, от 23.03.2016 № 229, от 12.07.2016 № 666, от 03.04.2018 № 405, от 16.03.2019 № 276) и Методически</w:t>
      </w:r>
      <w:r w:rsidR="00127490" w:rsidRPr="002C4067">
        <w:t>ми указаниями (</w:t>
      </w:r>
      <w:r w:rsidR="003965AF" w:rsidRPr="002C4067">
        <w:t>утв. Приказом Минэнерго России от 05.03.2019 № 212 «Об утверждении Методических указаний по разработке схем теплоснабжения»</w:t>
      </w:r>
      <w:r w:rsidR="00127490" w:rsidRPr="002C4067">
        <w:t>).</w:t>
      </w:r>
    </w:p>
    <w:p w:rsidR="00577C59" w:rsidRPr="002C4067" w:rsidRDefault="00577C59" w:rsidP="003C2D11">
      <w:pPr>
        <w:pStyle w:val="afffffff4"/>
        <w:sectPr w:rsidR="00577C59" w:rsidRPr="002C4067" w:rsidSect="004C00E6">
          <w:footerReference w:type="default" r:id="rId61"/>
          <w:pgSz w:w="11906" w:h="16838"/>
          <w:pgMar w:top="567" w:right="567" w:bottom="567" w:left="1134" w:header="709" w:footer="0" w:gutter="0"/>
          <w:cols w:space="708"/>
          <w:docGrid w:linePitch="360"/>
        </w:sectPr>
      </w:pPr>
    </w:p>
    <w:p w:rsidR="003A5836" w:rsidRPr="000A164A" w:rsidRDefault="008B4EE3" w:rsidP="00FA6A84">
      <w:pPr>
        <w:pStyle w:val="afffffff4"/>
        <w:numPr>
          <w:ilvl w:val="0"/>
          <w:numId w:val="12"/>
        </w:numPr>
        <w:jc w:val="left"/>
      </w:pPr>
      <w:bookmarkStart w:id="458" w:name="_Toc162259252"/>
      <w:bookmarkStart w:id="459" w:name="_Toc165985138"/>
      <w:bookmarkStart w:id="460" w:name="_Toc205122293"/>
      <w:bookmarkEnd w:id="435"/>
      <w:r w:rsidRPr="000A164A">
        <w:lastRenderedPageBreak/>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458"/>
      <w:bookmarkEnd w:id="459"/>
      <w:bookmarkEnd w:id="460"/>
    </w:p>
    <w:p w:rsidR="003125E4" w:rsidRPr="002C4067" w:rsidRDefault="00F8193E" w:rsidP="0009178E">
      <w:pPr>
        <w:pStyle w:val="a1"/>
      </w:pPr>
      <w:bookmarkStart w:id="461" w:name="_Toc162259253"/>
      <w:bookmarkStart w:id="462" w:name="_Toc165985139"/>
      <w:bookmarkStart w:id="463" w:name="_Toc205122294"/>
      <w:r w:rsidRPr="002C4067">
        <w:t>Р</w:t>
      </w:r>
      <w:r w:rsidR="008B4EE3" w:rsidRPr="002C4067">
        <w:t>асчетная величина нормативных потерь (в ценовых зонах теплоснабжения - расчетную величину плановых потерь, определяемых в соответствии с методическими указаниями по актуализации схем теплоснабжения) теплоносителя в тепловых сетях в зонах действия источников тепловой энергии</w:t>
      </w:r>
      <w:bookmarkEnd w:id="461"/>
      <w:bookmarkEnd w:id="462"/>
      <w:bookmarkEnd w:id="463"/>
    </w:p>
    <w:p w:rsidR="00655C93" w:rsidRPr="002C4067" w:rsidRDefault="00655C93" w:rsidP="0009178E">
      <w:pPr>
        <w:pStyle w:val="aff2"/>
      </w:pPr>
      <w:r w:rsidRPr="002C4067">
        <w:t xml:space="preserve">Балансы производительности водоподготовительных установок теплоносителя формируются </w:t>
      </w:r>
      <w:r w:rsidR="00A60FC3" w:rsidRPr="002C4067">
        <w:t>по данным о балансах</w:t>
      </w:r>
      <w:r w:rsidRPr="002C4067">
        <w:t xml:space="preserve"> тепловой мощности ис</w:t>
      </w:r>
      <w:r w:rsidR="00A60FC3" w:rsidRPr="002C4067">
        <w:t>точника</w:t>
      </w:r>
      <w:r w:rsidRPr="002C4067">
        <w:t xml:space="preserve"> тепловой энергии и присоединенной тепловой нагрузки в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w:t>
      </w:r>
      <w:r w:rsidR="00A60FC3" w:rsidRPr="002C4067">
        <w:t>.</w:t>
      </w:r>
      <w:r w:rsidRPr="002C4067">
        <w:t xml:space="preserve"> </w:t>
      </w:r>
      <w:r w:rsidR="00A60FC3" w:rsidRPr="002C4067">
        <w:t>Р</w:t>
      </w:r>
      <w:r w:rsidRPr="002C4067">
        <w:t xml:space="preserve">асходы сетевой воды, объем сетей и теплопроводов и потери в сетях </w:t>
      </w:r>
      <w:r w:rsidR="00A60FC3" w:rsidRPr="002C4067">
        <w:t xml:space="preserve">определяются </w:t>
      </w:r>
      <w:r w:rsidRPr="002C4067">
        <w:t>по нормативам потерь в зависимости от вида системы теплоснабжения.</w:t>
      </w:r>
    </w:p>
    <w:p w:rsidR="00655C93" w:rsidRPr="002C4067" w:rsidRDefault="00655C93" w:rsidP="0009178E">
      <w:pPr>
        <w:pStyle w:val="aff2"/>
      </w:pPr>
      <w:r w:rsidRPr="002C4067">
        <w:t xml:space="preserve">Расчет производительности ВПУ котельной для подпитки тепловых сетей с учетом перспективных планов развития выполнен согласно </w:t>
      </w:r>
      <w:r w:rsidR="00C879D3" w:rsidRPr="002C4067">
        <w:t>СП 124.13330.2012. «Свод правил. Тепловые сети. Актуализированная редакция СНиП 41-02-2003»</w:t>
      </w:r>
      <w:r w:rsidRPr="002C4067">
        <w:t>. Среднегодовая утечка теплоносителя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w:t>
      </w:r>
      <w:r w:rsidR="00C879D3" w:rsidRPr="002C4067">
        <w:t>.</w:t>
      </w:r>
    </w:p>
    <w:p w:rsidR="004A3FD2" w:rsidRDefault="004A3FD2" w:rsidP="0009178E">
      <w:pPr>
        <w:pStyle w:val="aff2"/>
        <w:rPr>
          <w:szCs w:val="26"/>
        </w:rPr>
      </w:pPr>
      <w:r w:rsidRPr="002C4067">
        <w:rPr>
          <w:szCs w:val="26"/>
        </w:rPr>
        <w:t xml:space="preserve">Расчетная величина нормативных потерь теплоносителя приведена в таблице </w:t>
      </w:r>
      <w:r w:rsidR="00D04A60">
        <w:rPr>
          <w:szCs w:val="26"/>
        </w:rPr>
        <w:t>53</w:t>
      </w:r>
      <w:r w:rsidRPr="002C4067">
        <w:rPr>
          <w:szCs w:val="26"/>
        </w:rPr>
        <w:t>.</w:t>
      </w:r>
    </w:p>
    <w:p w:rsidR="0009178E" w:rsidRDefault="0009178E" w:rsidP="0009178E">
      <w:pPr>
        <w:pStyle w:val="afffffffa"/>
        <w:sectPr w:rsidR="0009178E" w:rsidSect="0009178E">
          <w:footerReference w:type="default" r:id="rId62"/>
          <w:pgSz w:w="11906" w:h="16838"/>
          <w:pgMar w:top="567" w:right="567" w:bottom="567" w:left="1134" w:header="709" w:footer="0" w:gutter="0"/>
          <w:cols w:space="708"/>
          <w:docGrid w:linePitch="360"/>
        </w:sectPr>
      </w:pPr>
    </w:p>
    <w:p w:rsidR="00213A8B" w:rsidRPr="002C4067" w:rsidRDefault="007339B0" w:rsidP="0009178E">
      <w:pPr>
        <w:pStyle w:val="afffffffa"/>
      </w:pPr>
      <w:r w:rsidRPr="002C4067">
        <w:lastRenderedPageBreak/>
        <w:t xml:space="preserve">Таблица </w:t>
      </w:r>
      <w:r w:rsidR="00827E3F">
        <w:rPr>
          <w:noProof/>
        </w:rPr>
        <w:fldChar w:fldCharType="begin"/>
      </w:r>
      <w:r w:rsidR="00A95700">
        <w:rPr>
          <w:noProof/>
        </w:rPr>
        <w:instrText xml:space="preserve"> SEQ Таблица \* ARABIC </w:instrText>
      </w:r>
      <w:r w:rsidR="00827E3F">
        <w:rPr>
          <w:noProof/>
        </w:rPr>
        <w:fldChar w:fldCharType="separate"/>
      </w:r>
      <w:r w:rsidR="00C83B43">
        <w:rPr>
          <w:noProof/>
        </w:rPr>
        <w:t>53</w:t>
      </w:r>
      <w:r w:rsidR="00827E3F">
        <w:rPr>
          <w:noProof/>
        </w:rPr>
        <w:fldChar w:fldCharType="end"/>
      </w:r>
      <w:r>
        <w:rPr>
          <w:noProof/>
        </w:rPr>
        <w:t xml:space="preserve"> </w:t>
      </w:r>
      <w:r w:rsidRPr="002C4067">
        <w:t>–</w:t>
      </w:r>
      <w:r>
        <w:t xml:space="preserve"> </w:t>
      </w:r>
      <w:r w:rsidR="00213A8B" w:rsidRPr="002C4067">
        <w:t>Перспективный расх</w:t>
      </w:r>
      <w:r w:rsidR="002664F2" w:rsidRPr="002C4067">
        <w:t xml:space="preserve">од </w:t>
      </w:r>
      <w:r w:rsidR="00213A8B" w:rsidRPr="002C4067">
        <w:t>воды на компенсацию потерь и затрат теплоносителя при передаче тепловой энергии</w:t>
      </w:r>
    </w:p>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518"/>
        <w:gridCol w:w="1843"/>
        <w:gridCol w:w="991"/>
        <w:gridCol w:w="1843"/>
        <w:gridCol w:w="1843"/>
        <w:gridCol w:w="1843"/>
        <w:gridCol w:w="852"/>
        <w:gridCol w:w="1840"/>
        <w:gridCol w:w="2261"/>
      </w:tblGrid>
      <w:tr w:rsidR="0009178E" w:rsidRPr="00D04A60" w:rsidTr="0009178E">
        <w:trPr>
          <w:trHeight w:val="461"/>
          <w:tblHeader/>
        </w:trPr>
        <w:tc>
          <w:tcPr>
            <w:tcW w:w="795" w:type="pct"/>
            <w:vMerge w:val="restart"/>
            <w:shd w:val="clear" w:color="auto" w:fill="auto"/>
            <w:vAlign w:val="center"/>
          </w:tcPr>
          <w:p w:rsidR="00EC0368" w:rsidRPr="00D04A60" w:rsidRDefault="00EC0368" w:rsidP="000F2B23">
            <w:pPr>
              <w:pStyle w:val="afffffff0"/>
              <w:spacing w:before="50" w:after="50"/>
              <w:rPr>
                <w:b/>
                <w:sz w:val="20"/>
                <w:szCs w:val="20"/>
              </w:rPr>
            </w:pPr>
            <w:bookmarkStart w:id="464" w:name="_Hlk162280035"/>
            <w:r w:rsidRPr="00D04A60">
              <w:rPr>
                <w:b/>
                <w:sz w:val="20"/>
                <w:szCs w:val="20"/>
              </w:rPr>
              <w:t>Источник тепловой энергии</w:t>
            </w:r>
          </w:p>
        </w:tc>
        <w:tc>
          <w:tcPr>
            <w:tcW w:w="2059" w:type="pct"/>
            <w:gridSpan w:val="4"/>
            <w:tcBorders>
              <w:right w:val="single" w:sz="4" w:space="0" w:color="auto"/>
            </w:tcBorders>
            <w:vAlign w:val="center"/>
          </w:tcPr>
          <w:p w:rsidR="00EC0368" w:rsidRPr="00D04A60" w:rsidRDefault="00EC0368" w:rsidP="000F2B23">
            <w:pPr>
              <w:pStyle w:val="afffffff0"/>
              <w:spacing w:before="50" w:after="50"/>
              <w:rPr>
                <w:b/>
                <w:sz w:val="20"/>
                <w:szCs w:val="20"/>
              </w:rPr>
            </w:pPr>
            <w:r w:rsidRPr="00D04A60">
              <w:rPr>
                <w:b/>
                <w:sz w:val="20"/>
                <w:szCs w:val="20"/>
              </w:rPr>
              <w:t>Существующее состояние</w:t>
            </w:r>
          </w:p>
        </w:tc>
        <w:tc>
          <w:tcPr>
            <w:tcW w:w="2146" w:type="pct"/>
            <w:gridSpan w:val="4"/>
            <w:tcBorders>
              <w:right w:val="single" w:sz="4" w:space="0" w:color="auto"/>
            </w:tcBorders>
          </w:tcPr>
          <w:p w:rsidR="00EC0368" w:rsidRPr="00D04A60" w:rsidRDefault="00EC0368" w:rsidP="000F2B23">
            <w:pPr>
              <w:pStyle w:val="afffffff0"/>
              <w:spacing w:before="50" w:after="50"/>
              <w:rPr>
                <w:b/>
                <w:sz w:val="20"/>
                <w:szCs w:val="20"/>
              </w:rPr>
            </w:pPr>
            <w:r w:rsidRPr="00D04A60">
              <w:rPr>
                <w:b/>
                <w:sz w:val="20"/>
                <w:szCs w:val="20"/>
              </w:rPr>
              <w:t>Перспективное состояние</w:t>
            </w:r>
          </w:p>
        </w:tc>
      </w:tr>
      <w:tr w:rsidR="0009178E" w:rsidRPr="00D04A60" w:rsidTr="0009178E">
        <w:trPr>
          <w:trHeight w:val="461"/>
          <w:tblHeader/>
        </w:trPr>
        <w:tc>
          <w:tcPr>
            <w:tcW w:w="795" w:type="pct"/>
            <w:vMerge/>
            <w:shd w:val="clear" w:color="auto" w:fill="auto"/>
            <w:vAlign w:val="center"/>
          </w:tcPr>
          <w:p w:rsidR="00EC0368" w:rsidRPr="00D04A60" w:rsidRDefault="00EC0368" w:rsidP="000F2B23">
            <w:pPr>
              <w:pStyle w:val="afffffff0"/>
              <w:spacing w:before="50" w:after="50"/>
              <w:rPr>
                <w:b/>
                <w:sz w:val="20"/>
                <w:szCs w:val="20"/>
              </w:rPr>
            </w:pPr>
          </w:p>
        </w:tc>
        <w:tc>
          <w:tcPr>
            <w:tcW w:w="582" w:type="pct"/>
            <w:vMerge w:val="restart"/>
            <w:vAlign w:val="center"/>
          </w:tcPr>
          <w:p w:rsidR="00EC0368" w:rsidRPr="00D04A60" w:rsidRDefault="00EC0368" w:rsidP="000F2B23">
            <w:pPr>
              <w:pStyle w:val="afffffff0"/>
              <w:spacing w:before="50" w:after="50"/>
              <w:rPr>
                <w:b/>
                <w:sz w:val="20"/>
                <w:szCs w:val="20"/>
              </w:rPr>
            </w:pPr>
            <w:r w:rsidRPr="00D04A60">
              <w:rPr>
                <w:b/>
                <w:sz w:val="20"/>
                <w:szCs w:val="20"/>
              </w:rPr>
              <w:t>Присоединен</w:t>
            </w:r>
            <w:r w:rsidR="0009178E" w:rsidRPr="00D04A60">
              <w:rPr>
                <w:b/>
                <w:sz w:val="20"/>
                <w:szCs w:val="20"/>
              </w:rPr>
              <w:t>-</w:t>
            </w:r>
            <w:r w:rsidRPr="00D04A60">
              <w:rPr>
                <w:b/>
                <w:sz w:val="20"/>
                <w:szCs w:val="20"/>
              </w:rPr>
              <w:t>ная тепловая нагрузка, Гкал/час</w:t>
            </w:r>
          </w:p>
        </w:tc>
        <w:tc>
          <w:tcPr>
            <w:tcW w:w="1477" w:type="pct"/>
            <w:gridSpan w:val="3"/>
            <w:tcBorders>
              <w:right w:val="single" w:sz="4" w:space="0" w:color="auto"/>
            </w:tcBorders>
            <w:vAlign w:val="center"/>
          </w:tcPr>
          <w:p w:rsidR="00EC0368" w:rsidRPr="00D04A60" w:rsidRDefault="00EC0368" w:rsidP="000F2B23">
            <w:pPr>
              <w:pStyle w:val="afffffff0"/>
              <w:spacing w:before="50" w:after="50"/>
              <w:rPr>
                <w:b/>
                <w:sz w:val="20"/>
                <w:szCs w:val="20"/>
              </w:rPr>
            </w:pPr>
            <w:r w:rsidRPr="00D04A60">
              <w:rPr>
                <w:b/>
                <w:sz w:val="20"/>
                <w:szCs w:val="20"/>
              </w:rPr>
              <w:t xml:space="preserve">подпитка тепловой </w:t>
            </w:r>
            <w:r w:rsidR="0009178E" w:rsidRPr="00D04A60">
              <w:rPr>
                <w:b/>
                <w:sz w:val="20"/>
                <w:szCs w:val="20"/>
              </w:rPr>
              <w:t>сети, тыс. м</w:t>
            </w:r>
            <w:r w:rsidRPr="00D04A60">
              <w:rPr>
                <w:b/>
                <w:sz w:val="20"/>
                <w:szCs w:val="20"/>
              </w:rPr>
              <w:t>³/год, в т.ч.:</w:t>
            </w:r>
          </w:p>
        </w:tc>
        <w:tc>
          <w:tcPr>
            <w:tcW w:w="582" w:type="pct"/>
            <w:vMerge w:val="restart"/>
            <w:tcBorders>
              <w:right w:val="single" w:sz="4" w:space="0" w:color="auto"/>
            </w:tcBorders>
            <w:vAlign w:val="center"/>
          </w:tcPr>
          <w:p w:rsidR="00EC0368" w:rsidRPr="00D04A60" w:rsidRDefault="00EC0368" w:rsidP="000F2B23">
            <w:pPr>
              <w:pStyle w:val="afffffff0"/>
              <w:spacing w:before="50" w:after="50"/>
              <w:rPr>
                <w:b/>
                <w:sz w:val="20"/>
                <w:szCs w:val="20"/>
              </w:rPr>
            </w:pPr>
            <w:r w:rsidRPr="00D04A60">
              <w:rPr>
                <w:b/>
                <w:sz w:val="20"/>
                <w:szCs w:val="20"/>
              </w:rPr>
              <w:t>Присоединен</w:t>
            </w:r>
            <w:r w:rsidR="0009178E" w:rsidRPr="00D04A60">
              <w:rPr>
                <w:b/>
                <w:sz w:val="20"/>
                <w:szCs w:val="20"/>
              </w:rPr>
              <w:t>-</w:t>
            </w:r>
            <w:r w:rsidRPr="00D04A60">
              <w:rPr>
                <w:b/>
                <w:sz w:val="20"/>
                <w:szCs w:val="20"/>
              </w:rPr>
              <w:t>ная тепловая нагрузка, Гкал/час</w:t>
            </w:r>
          </w:p>
        </w:tc>
        <w:tc>
          <w:tcPr>
            <w:tcW w:w="1564" w:type="pct"/>
            <w:gridSpan w:val="3"/>
            <w:tcBorders>
              <w:right w:val="single" w:sz="4" w:space="0" w:color="auto"/>
            </w:tcBorders>
            <w:vAlign w:val="center"/>
          </w:tcPr>
          <w:p w:rsidR="00EC0368" w:rsidRPr="00D04A60" w:rsidRDefault="00EC0368" w:rsidP="000F2B23">
            <w:pPr>
              <w:pStyle w:val="afffffff0"/>
              <w:spacing w:before="50" w:after="50"/>
              <w:rPr>
                <w:b/>
                <w:sz w:val="20"/>
                <w:szCs w:val="20"/>
              </w:rPr>
            </w:pPr>
            <w:r w:rsidRPr="00D04A60">
              <w:rPr>
                <w:b/>
                <w:sz w:val="20"/>
                <w:szCs w:val="20"/>
              </w:rPr>
              <w:t xml:space="preserve">подпитка тепловой </w:t>
            </w:r>
            <w:r w:rsidR="0009178E" w:rsidRPr="00D04A60">
              <w:rPr>
                <w:b/>
                <w:sz w:val="20"/>
                <w:szCs w:val="20"/>
              </w:rPr>
              <w:t>сети, тыс. м</w:t>
            </w:r>
            <w:r w:rsidRPr="00D04A60">
              <w:rPr>
                <w:b/>
                <w:sz w:val="20"/>
                <w:szCs w:val="20"/>
              </w:rPr>
              <w:t>³/год, в т.ч.:</w:t>
            </w:r>
          </w:p>
        </w:tc>
      </w:tr>
      <w:tr w:rsidR="0009178E" w:rsidRPr="00D04A60" w:rsidTr="000F2B23">
        <w:trPr>
          <w:trHeight w:val="461"/>
          <w:tblHeader/>
        </w:trPr>
        <w:tc>
          <w:tcPr>
            <w:tcW w:w="795" w:type="pct"/>
            <w:vMerge/>
            <w:shd w:val="clear" w:color="auto" w:fill="auto"/>
            <w:vAlign w:val="center"/>
          </w:tcPr>
          <w:p w:rsidR="00EC0368" w:rsidRPr="00D04A60" w:rsidRDefault="00EC0368" w:rsidP="000F2B23">
            <w:pPr>
              <w:pStyle w:val="afffffff0"/>
              <w:spacing w:before="50" w:after="50"/>
              <w:rPr>
                <w:b/>
                <w:sz w:val="20"/>
                <w:szCs w:val="20"/>
              </w:rPr>
            </w:pPr>
          </w:p>
        </w:tc>
        <w:tc>
          <w:tcPr>
            <w:tcW w:w="582" w:type="pct"/>
            <w:vMerge/>
            <w:vAlign w:val="center"/>
          </w:tcPr>
          <w:p w:rsidR="00EC0368" w:rsidRPr="00D04A60" w:rsidRDefault="00EC0368" w:rsidP="000F2B23">
            <w:pPr>
              <w:pStyle w:val="afffffff0"/>
              <w:spacing w:before="50" w:after="50"/>
              <w:rPr>
                <w:b/>
                <w:sz w:val="20"/>
                <w:szCs w:val="20"/>
              </w:rPr>
            </w:pPr>
          </w:p>
        </w:tc>
        <w:tc>
          <w:tcPr>
            <w:tcW w:w="313" w:type="pct"/>
            <w:tcBorders>
              <w:right w:val="single" w:sz="4" w:space="0" w:color="auto"/>
            </w:tcBorders>
            <w:vAlign w:val="center"/>
          </w:tcPr>
          <w:p w:rsidR="00EC0368" w:rsidRPr="00D04A60" w:rsidRDefault="00EC0368" w:rsidP="000F2B23">
            <w:pPr>
              <w:pStyle w:val="afffffff0"/>
              <w:spacing w:before="50" w:after="50"/>
              <w:rPr>
                <w:b/>
                <w:sz w:val="20"/>
                <w:szCs w:val="20"/>
              </w:rPr>
            </w:pPr>
            <w:r w:rsidRPr="00D04A60">
              <w:rPr>
                <w:b/>
                <w:sz w:val="20"/>
                <w:szCs w:val="20"/>
              </w:rPr>
              <w:t>Всего</w:t>
            </w:r>
          </w:p>
        </w:tc>
        <w:tc>
          <w:tcPr>
            <w:tcW w:w="582" w:type="pct"/>
            <w:tcBorders>
              <w:right w:val="single" w:sz="4" w:space="0" w:color="auto"/>
            </w:tcBorders>
            <w:vAlign w:val="center"/>
          </w:tcPr>
          <w:p w:rsidR="00EC0368" w:rsidRPr="00D04A60" w:rsidRDefault="00EC0368" w:rsidP="000F2B23">
            <w:pPr>
              <w:pStyle w:val="afffffff0"/>
              <w:spacing w:before="50" w:after="50"/>
              <w:rPr>
                <w:b/>
                <w:sz w:val="20"/>
                <w:szCs w:val="20"/>
              </w:rPr>
            </w:pPr>
            <w:r w:rsidRPr="00D04A60">
              <w:rPr>
                <w:b/>
                <w:sz w:val="20"/>
                <w:szCs w:val="20"/>
              </w:rPr>
              <w:t>утечка теплоносителя</w:t>
            </w:r>
          </w:p>
        </w:tc>
        <w:tc>
          <w:tcPr>
            <w:tcW w:w="582" w:type="pct"/>
            <w:tcBorders>
              <w:right w:val="single" w:sz="4" w:space="0" w:color="auto"/>
            </w:tcBorders>
            <w:vAlign w:val="center"/>
          </w:tcPr>
          <w:p w:rsidR="00EC0368" w:rsidRPr="00D04A60" w:rsidRDefault="00EC0368" w:rsidP="000F2B23">
            <w:pPr>
              <w:pStyle w:val="afffffff0"/>
              <w:spacing w:before="50" w:after="50"/>
              <w:rPr>
                <w:b/>
                <w:sz w:val="20"/>
                <w:szCs w:val="20"/>
              </w:rPr>
            </w:pPr>
            <w:r w:rsidRPr="00D04A60">
              <w:rPr>
                <w:b/>
                <w:sz w:val="20"/>
                <w:szCs w:val="20"/>
              </w:rPr>
              <w:t>- отпуск теплоносителя из тепловых сетей на гвс (для открытых систем тепло снабжения)</w:t>
            </w:r>
          </w:p>
        </w:tc>
        <w:tc>
          <w:tcPr>
            <w:tcW w:w="582" w:type="pct"/>
            <w:vMerge/>
            <w:tcBorders>
              <w:right w:val="single" w:sz="4" w:space="0" w:color="auto"/>
            </w:tcBorders>
            <w:vAlign w:val="center"/>
          </w:tcPr>
          <w:p w:rsidR="00EC0368" w:rsidRPr="00D04A60" w:rsidRDefault="00EC0368" w:rsidP="000F2B23">
            <w:pPr>
              <w:pStyle w:val="afffffff0"/>
              <w:spacing w:before="50" w:after="50"/>
              <w:rPr>
                <w:b/>
                <w:sz w:val="20"/>
                <w:szCs w:val="20"/>
              </w:rPr>
            </w:pPr>
          </w:p>
        </w:tc>
        <w:tc>
          <w:tcPr>
            <w:tcW w:w="269" w:type="pct"/>
            <w:tcBorders>
              <w:right w:val="single" w:sz="4" w:space="0" w:color="auto"/>
            </w:tcBorders>
            <w:vAlign w:val="center"/>
          </w:tcPr>
          <w:p w:rsidR="00EC0368" w:rsidRPr="00D04A60" w:rsidRDefault="00EC0368" w:rsidP="000F2B23">
            <w:pPr>
              <w:pStyle w:val="afffffff0"/>
              <w:spacing w:before="50" w:after="50"/>
              <w:rPr>
                <w:b/>
                <w:sz w:val="20"/>
                <w:szCs w:val="20"/>
              </w:rPr>
            </w:pPr>
            <w:r w:rsidRPr="00D04A60">
              <w:rPr>
                <w:b/>
                <w:sz w:val="20"/>
                <w:szCs w:val="20"/>
              </w:rPr>
              <w:t>Всего</w:t>
            </w:r>
          </w:p>
        </w:tc>
        <w:tc>
          <w:tcPr>
            <w:tcW w:w="581" w:type="pct"/>
            <w:tcBorders>
              <w:right w:val="single" w:sz="4" w:space="0" w:color="auto"/>
            </w:tcBorders>
            <w:vAlign w:val="center"/>
          </w:tcPr>
          <w:p w:rsidR="00EC0368" w:rsidRPr="00D04A60" w:rsidRDefault="00EC0368" w:rsidP="000F2B23">
            <w:pPr>
              <w:pStyle w:val="afffffff0"/>
              <w:spacing w:before="50" w:after="50"/>
              <w:rPr>
                <w:b/>
                <w:sz w:val="20"/>
                <w:szCs w:val="20"/>
              </w:rPr>
            </w:pPr>
            <w:r w:rsidRPr="00D04A60">
              <w:rPr>
                <w:b/>
                <w:sz w:val="20"/>
                <w:szCs w:val="20"/>
              </w:rPr>
              <w:t>утечка теплоносителя</w:t>
            </w:r>
          </w:p>
        </w:tc>
        <w:tc>
          <w:tcPr>
            <w:tcW w:w="714" w:type="pct"/>
            <w:tcBorders>
              <w:right w:val="single" w:sz="4" w:space="0" w:color="auto"/>
            </w:tcBorders>
            <w:vAlign w:val="center"/>
          </w:tcPr>
          <w:p w:rsidR="00EC0368" w:rsidRPr="00D04A60" w:rsidRDefault="00EC0368" w:rsidP="000F2B23">
            <w:pPr>
              <w:pStyle w:val="afffffff0"/>
              <w:spacing w:before="50" w:after="50"/>
              <w:rPr>
                <w:b/>
                <w:sz w:val="20"/>
                <w:szCs w:val="20"/>
              </w:rPr>
            </w:pPr>
            <w:r w:rsidRPr="00D04A60">
              <w:rPr>
                <w:b/>
                <w:sz w:val="20"/>
                <w:szCs w:val="20"/>
              </w:rPr>
              <w:t>- отпуск теплоносителя из тепловых сетей на гвс (для открытых систем тепло</w:t>
            </w:r>
            <w:r w:rsidR="0009178E" w:rsidRPr="00D04A60">
              <w:rPr>
                <w:b/>
                <w:sz w:val="20"/>
                <w:szCs w:val="20"/>
              </w:rPr>
              <w:t>-</w:t>
            </w:r>
            <w:r w:rsidRPr="00D04A60">
              <w:rPr>
                <w:b/>
                <w:sz w:val="20"/>
                <w:szCs w:val="20"/>
              </w:rPr>
              <w:t>снабжения)</w:t>
            </w:r>
          </w:p>
        </w:tc>
      </w:tr>
      <w:bookmarkEnd w:id="464"/>
      <w:tr w:rsidR="00D04A60" w:rsidRPr="00D04A60" w:rsidTr="00D04A60">
        <w:trPr>
          <w:trHeight w:val="190"/>
        </w:trPr>
        <w:tc>
          <w:tcPr>
            <w:tcW w:w="795" w:type="pct"/>
            <w:shd w:val="clear" w:color="auto" w:fill="auto"/>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 1 Промышленный пр-зд, Районная котельная</w:t>
            </w:r>
          </w:p>
        </w:tc>
        <w:tc>
          <w:tcPr>
            <w:tcW w:w="582" w:type="pct"/>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31,225</w:t>
            </w:r>
          </w:p>
        </w:tc>
        <w:tc>
          <w:tcPr>
            <w:tcW w:w="313"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19,342</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19,342</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33,717</w:t>
            </w:r>
          </w:p>
        </w:tc>
        <w:tc>
          <w:tcPr>
            <w:tcW w:w="269"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20,886</w:t>
            </w:r>
          </w:p>
        </w:tc>
        <w:tc>
          <w:tcPr>
            <w:tcW w:w="581"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20,886</w:t>
            </w:r>
          </w:p>
        </w:tc>
        <w:tc>
          <w:tcPr>
            <w:tcW w:w="714"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w:t>
            </w:r>
          </w:p>
        </w:tc>
      </w:tr>
      <w:tr w:rsidR="00D04A60" w:rsidRPr="00D04A60" w:rsidTr="00D04A60">
        <w:trPr>
          <w:trHeight w:val="190"/>
        </w:trPr>
        <w:tc>
          <w:tcPr>
            <w:tcW w:w="795" w:type="pct"/>
            <w:shd w:val="clear" w:color="auto" w:fill="auto"/>
            <w:vAlign w:val="center"/>
          </w:tcPr>
          <w:p w:rsidR="00D04A60" w:rsidRPr="00D04A60" w:rsidRDefault="00D04A60" w:rsidP="00D04A60">
            <w:pPr>
              <w:pStyle w:val="afffffff0"/>
              <w:spacing w:before="50" w:after="50"/>
              <w:rPr>
                <w:sz w:val="20"/>
                <w:szCs w:val="20"/>
                <w:lang w:eastAsia="ru-RU"/>
              </w:rPr>
            </w:pPr>
            <w:r w:rsidRPr="00D04A60">
              <w:rPr>
                <w:rFonts w:cs="Segoe UI"/>
                <w:color w:val="000000"/>
                <w:sz w:val="20"/>
                <w:szCs w:val="20"/>
              </w:rPr>
              <w:t>№ 2 ул. Бахтина, БМК-1</w:t>
            </w:r>
          </w:p>
        </w:tc>
        <w:tc>
          <w:tcPr>
            <w:tcW w:w="582" w:type="pct"/>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6,900</w:t>
            </w:r>
          </w:p>
        </w:tc>
        <w:tc>
          <w:tcPr>
            <w:tcW w:w="313"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2,762</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2,762</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6,900</w:t>
            </w:r>
          </w:p>
        </w:tc>
        <w:tc>
          <w:tcPr>
            <w:tcW w:w="269"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2,762</w:t>
            </w:r>
          </w:p>
        </w:tc>
        <w:tc>
          <w:tcPr>
            <w:tcW w:w="581"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2,762</w:t>
            </w:r>
          </w:p>
        </w:tc>
        <w:tc>
          <w:tcPr>
            <w:tcW w:w="714"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w:t>
            </w:r>
          </w:p>
        </w:tc>
      </w:tr>
      <w:tr w:rsidR="00D04A60" w:rsidRPr="00D04A60" w:rsidTr="00D04A60">
        <w:trPr>
          <w:trHeight w:val="190"/>
        </w:trPr>
        <w:tc>
          <w:tcPr>
            <w:tcW w:w="795" w:type="pct"/>
            <w:shd w:val="clear" w:color="auto" w:fill="auto"/>
            <w:vAlign w:val="center"/>
          </w:tcPr>
          <w:p w:rsidR="00D04A60" w:rsidRPr="00D04A60" w:rsidRDefault="00D04A60" w:rsidP="00D04A60">
            <w:pPr>
              <w:pStyle w:val="afffffff0"/>
              <w:spacing w:before="50" w:after="50"/>
              <w:rPr>
                <w:sz w:val="20"/>
                <w:szCs w:val="20"/>
                <w:lang w:eastAsia="ru-RU"/>
              </w:rPr>
            </w:pPr>
            <w:r w:rsidRPr="00D04A60">
              <w:rPr>
                <w:rFonts w:cs="Segoe UI"/>
                <w:color w:val="000000"/>
                <w:sz w:val="20"/>
                <w:szCs w:val="20"/>
              </w:rPr>
              <w:t>№ 3 ул. Заводская, БМК-2</w:t>
            </w:r>
          </w:p>
        </w:tc>
        <w:tc>
          <w:tcPr>
            <w:tcW w:w="582" w:type="pct"/>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3,086</w:t>
            </w:r>
          </w:p>
        </w:tc>
        <w:tc>
          <w:tcPr>
            <w:tcW w:w="313"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1,398</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1,398</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3,086</w:t>
            </w:r>
          </w:p>
        </w:tc>
        <w:tc>
          <w:tcPr>
            <w:tcW w:w="269"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1,398</w:t>
            </w:r>
          </w:p>
        </w:tc>
        <w:tc>
          <w:tcPr>
            <w:tcW w:w="581"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1,398</w:t>
            </w:r>
          </w:p>
        </w:tc>
        <w:tc>
          <w:tcPr>
            <w:tcW w:w="714"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w:t>
            </w:r>
          </w:p>
        </w:tc>
      </w:tr>
      <w:tr w:rsidR="00D04A60" w:rsidRPr="00D04A60" w:rsidTr="00D04A60">
        <w:trPr>
          <w:trHeight w:val="190"/>
        </w:trPr>
        <w:tc>
          <w:tcPr>
            <w:tcW w:w="795" w:type="pct"/>
            <w:shd w:val="clear" w:color="auto" w:fill="auto"/>
            <w:vAlign w:val="center"/>
          </w:tcPr>
          <w:p w:rsidR="00D04A60" w:rsidRPr="00D04A60" w:rsidRDefault="00D04A60" w:rsidP="00D04A60">
            <w:pPr>
              <w:pStyle w:val="afffffff0"/>
              <w:spacing w:before="50" w:after="50"/>
              <w:rPr>
                <w:sz w:val="20"/>
                <w:szCs w:val="20"/>
                <w:lang w:eastAsia="ru-RU"/>
              </w:rPr>
            </w:pPr>
            <w:r w:rsidRPr="00D04A60">
              <w:rPr>
                <w:rFonts w:cs="Segoe UI"/>
                <w:color w:val="000000"/>
                <w:sz w:val="20"/>
                <w:szCs w:val="20"/>
              </w:rPr>
              <w:t>№ 4 Карманово, ул. Заводская, 4, стр. 2</w:t>
            </w:r>
          </w:p>
        </w:tc>
        <w:tc>
          <w:tcPr>
            <w:tcW w:w="582" w:type="pct"/>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3,279</w:t>
            </w:r>
          </w:p>
        </w:tc>
        <w:tc>
          <w:tcPr>
            <w:tcW w:w="313"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3,064</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3,064</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3,279</w:t>
            </w:r>
          </w:p>
        </w:tc>
        <w:tc>
          <w:tcPr>
            <w:tcW w:w="269"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3,064</w:t>
            </w:r>
          </w:p>
        </w:tc>
        <w:tc>
          <w:tcPr>
            <w:tcW w:w="581"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3,064</w:t>
            </w:r>
          </w:p>
        </w:tc>
        <w:tc>
          <w:tcPr>
            <w:tcW w:w="714"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w:t>
            </w:r>
          </w:p>
        </w:tc>
      </w:tr>
      <w:tr w:rsidR="00D04A60" w:rsidRPr="00D04A60" w:rsidTr="00D04A60">
        <w:trPr>
          <w:trHeight w:val="190"/>
        </w:trPr>
        <w:tc>
          <w:tcPr>
            <w:tcW w:w="795" w:type="pct"/>
            <w:shd w:val="clear" w:color="auto" w:fill="auto"/>
            <w:vAlign w:val="center"/>
          </w:tcPr>
          <w:p w:rsidR="00D04A60" w:rsidRPr="00D04A60" w:rsidRDefault="00D04A60" w:rsidP="00D04A60">
            <w:pPr>
              <w:pStyle w:val="afffffff0"/>
              <w:spacing w:before="50" w:after="50"/>
              <w:rPr>
                <w:sz w:val="20"/>
                <w:szCs w:val="20"/>
                <w:lang w:eastAsia="ru-RU"/>
              </w:rPr>
            </w:pPr>
            <w:r w:rsidRPr="00D04A60">
              <w:rPr>
                <w:rFonts w:cs="Segoe UI"/>
                <w:color w:val="000000"/>
                <w:sz w:val="20"/>
                <w:szCs w:val="20"/>
              </w:rPr>
              <w:t>№ 5 ул. Мира, БМК-3</w:t>
            </w:r>
          </w:p>
        </w:tc>
        <w:tc>
          <w:tcPr>
            <w:tcW w:w="582" w:type="pct"/>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1,197</w:t>
            </w:r>
          </w:p>
        </w:tc>
        <w:tc>
          <w:tcPr>
            <w:tcW w:w="313"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0,494</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0,494</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1,197</w:t>
            </w:r>
          </w:p>
        </w:tc>
        <w:tc>
          <w:tcPr>
            <w:tcW w:w="269"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0,494</w:t>
            </w:r>
          </w:p>
        </w:tc>
        <w:tc>
          <w:tcPr>
            <w:tcW w:w="581"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0,494</w:t>
            </w:r>
          </w:p>
        </w:tc>
        <w:tc>
          <w:tcPr>
            <w:tcW w:w="714"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w:t>
            </w:r>
          </w:p>
        </w:tc>
      </w:tr>
      <w:tr w:rsidR="00D04A60" w:rsidRPr="00D04A60" w:rsidTr="00D04A60">
        <w:trPr>
          <w:trHeight w:val="190"/>
        </w:trPr>
        <w:tc>
          <w:tcPr>
            <w:tcW w:w="795" w:type="pct"/>
            <w:shd w:val="clear" w:color="auto" w:fill="auto"/>
            <w:vAlign w:val="center"/>
          </w:tcPr>
          <w:p w:rsidR="00D04A60" w:rsidRPr="00D04A60" w:rsidRDefault="00D04A60" w:rsidP="00D04A60">
            <w:pPr>
              <w:pStyle w:val="afffffff0"/>
              <w:spacing w:before="50" w:after="50"/>
              <w:rPr>
                <w:sz w:val="20"/>
                <w:szCs w:val="20"/>
                <w:lang w:eastAsia="ru-RU"/>
              </w:rPr>
            </w:pPr>
            <w:r w:rsidRPr="00D04A60">
              <w:rPr>
                <w:rFonts w:cs="Segoe UI"/>
                <w:color w:val="000000"/>
                <w:sz w:val="20"/>
                <w:szCs w:val="20"/>
              </w:rPr>
              <w:t>№ 6 БМК ул. Пушная, 2А</w:t>
            </w:r>
          </w:p>
        </w:tc>
        <w:tc>
          <w:tcPr>
            <w:tcW w:w="582" w:type="pct"/>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0,187</w:t>
            </w:r>
          </w:p>
        </w:tc>
        <w:tc>
          <w:tcPr>
            <w:tcW w:w="313"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0,079</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0,079</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0,187</w:t>
            </w:r>
          </w:p>
        </w:tc>
        <w:tc>
          <w:tcPr>
            <w:tcW w:w="269"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0,079</w:t>
            </w:r>
          </w:p>
        </w:tc>
        <w:tc>
          <w:tcPr>
            <w:tcW w:w="581"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0,079</w:t>
            </w:r>
          </w:p>
        </w:tc>
        <w:tc>
          <w:tcPr>
            <w:tcW w:w="714"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w:t>
            </w:r>
          </w:p>
        </w:tc>
      </w:tr>
      <w:tr w:rsidR="00D04A60" w:rsidRPr="00D04A60" w:rsidTr="00D04A60">
        <w:trPr>
          <w:trHeight w:val="190"/>
        </w:trPr>
        <w:tc>
          <w:tcPr>
            <w:tcW w:w="795" w:type="pct"/>
            <w:shd w:val="clear" w:color="auto" w:fill="auto"/>
            <w:vAlign w:val="center"/>
          </w:tcPr>
          <w:p w:rsidR="00D04A60" w:rsidRPr="00D04A60" w:rsidRDefault="00D04A60" w:rsidP="00D04A60">
            <w:pPr>
              <w:pStyle w:val="afffffff0"/>
              <w:spacing w:before="50" w:after="50"/>
              <w:rPr>
                <w:sz w:val="20"/>
                <w:szCs w:val="20"/>
                <w:lang w:eastAsia="ru-RU"/>
              </w:rPr>
            </w:pPr>
            <w:r w:rsidRPr="00D04A60">
              <w:rPr>
                <w:rFonts w:cs="Segoe UI"/>
                <w:color w:val="000000"/>
                <w:sz w:val="20"/>
                <w:szCs w:val="20"/>
              </w:rPr>
              <w:t>БМК-7</w:t>
            </w:r>
          </w:p>
        </w:tc>
        <w:tc>
          <w:tcPr>
            <w:tcW w:w="582" w:type="pct"/>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5,545</w:t>
            </w:r>
          </w:p>
        </w:tc>
        <w:tc>
          <w:tcPr>
            <w:tcW w:w="313"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3,287</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3,287</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5,545</w:t>
            </w:r>
          </w:p>
        </w:tc>
        <w:tc>
          <w:tcPr>
            <w:tcW w:w="269"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3,287</w:t>
            </w:r>
          </w:p>
        </w:tc>
        <w:tc>
          <w:tcPr>
            <w:tcW w:w="581"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3,287</w:t>
            </w:r>
          </w:p>
        </w:tc>
        <w:tc>
          <w:tcPr>
            <w:tcW w:w="714"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w:t>
            </w:r>
          </w:p>
        </w:tc>
      </w:tr>
      <w:tr w:rsidR="00D04A60" w:rsidRPr="00D04A60" w:rsidTr="00D04A60">
        <w:trPr>
          <w:trHeight w:val="190"/>
        </w:trPr>
        <w:tc>
          <w:tcPr>
            <w:tcW w:w="795" w:type="pct"/>
            <w:shd w:val="clear" w:color="auto" w:fill="auto"/>
            <w:vAlign w:val="center"/>
          </w:tcPr>
          <w:p w:rsidR="00D04A60" w:rsidRPr="00D04A60" w:rsidRDefault="00D04A60" w:rsidP="00D04A60">
            <w:pPr>
              <w:pStyle w:val="afffffff0"/>
              <w:spacing w:before="50" w:after="50"/>
              <w:rPr>
                <w:sz w:val="20"/>
                <w:szCs w:val="20"/>
                <w:lang w:eastAsia="ru-RU"/>
              </w:rPr>
            </w:pPr>
            <w:r w:rsidRPr="00D04A60">
              <w:rPr>
                <w:rFonts w:cs="Segoe UI"/>
                <w:color w:val="000000"/>
                <w:sz w:val="20"/>
                <w:szCs w:val="20"/>
              </w:rPr>
              <w:t>БМК-8</w:t>
            </w:r>
          </w:p>
        </w:tc>
        <w:tc>
          <w:tcPr>
            <w:tcW w:w="582" w:type="pct"/>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1,939</w:t>
            </w:r>
          </w:p>
        </w:tc>
        <w:tc>
          <w:tcPr>
            <w:tcW w:w="313"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0,807</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0,807</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1,939</w:t>
            </w:r>
          </w:p>
        </w:tc>
        <w:tc>
          <w:tcPr>
            <w:tcW w:w="269"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0,807</w:t>
            </w:r>
          </w:p>
        </w:tc>
        <w:tc>
          <w:tcPr>
            <w:tcW w:w="581"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0,807</w:t>
            </w:r>
          </w:p>
        </w:tc>
        <w:tc>
          <w:tcPr>
            <w:tcW w:w="714"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w:t>
            </w:r>
          </w:p>
        </w:tc>
      </w:tr>
      <w:tr w:rsidR="00D04A60" w:rsidRPr="00D04A60" w:rsidTr="00D04A60">
        <w:trPr>
          <w:trHeight w:val="190"/>
        </w:trPr>
        <w:tc>
          <w:tcPr>
            <w:tcW w:w="795" w:type="pct"/>
            <w:shd w:val="clear" w:color="auto" w:fill="auto"/>
            <w:vAlign w:val="center"/>
          </w:tcPr>
          <w:p w:rsidR="00D04A60" w:rsidRPr="00D04A60" w:rsidRDefault="00D04A60" w:rsidP="00D04A60">
            <w:pPr>
              <w:pStyle w:val="afffffff0"/>
              <w:spacing w:before="50" w:after="50"/>
              <w:rPr>
                <w:sz w:val="20"/>
                <w:szCs w:val="20"/>
                <w:lang w:eastAsia="ru-RU"/>
              </w:rPr>
            </w:pPr>
            <w:r w:rsidRPr="00D04A60">
              <w:rPr>
                <w:rFonts w:cs="Segoe UI"/>
                <w:color w:val="000000"/>
                <w:sz w:val="20"/>
                <w:szCs w:val="20"/>
              </w:rPr>
              <w:t>БМК-9</w:t>
            </w:r>
          </w:p>
        </w:tc>
        <w:tc>
          <w:tcPr>
            <w:tcW w:w="582" w:type="pct"/>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5,615</w:t>
            </w:r>
          </w:p>
        </w:tc>
        <w:tc>
          <w:tcPr>
            <w:tcW w:w="313"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2,487</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2,487</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5,865</w:t>
            </w:r>
          </w:p>
        </w:tc>
        <w:tc>
          <w:tcPr>
            <w:tcW w:w="269"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2,598</w:t>
            </w:r>
          </w:p>
        </w:tc>
        <w:tc>
          <w:tcPr>
            <w:tcW w:w="581"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2,598</w:t>
            </w:r>
          </w:p>
        </w:tc>
        <w:tc>
          <w:tcPr>
            <w:tcW w:w="714"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w:t>
            </w:r>
          </w:p>
        </w:tc>
      </w:tr>
      <w:tr w:rsidR="00D04A60" w:rsidRPr="00D04A60" w:rsidTr="00D04A60">
        <w:trPr>
          <w:trHeight w:val="190"/>
        </w:trPr>
        <w:tc>
          <w:tcPr>
            <w:tcW w:w="795" w:type="pct"/>
            <w:shd w:val="clear" w:color="auto" w:fill="auto"/>
            <w:vAlign w:val="center"/>
          </w:tcPr>
          <w:p w:rsidR="00D04A60" w:rsidRPr="00D04A60" w:rsidRDefault="00D04A60" w:rsidP="00D04A60">
            <w:pPr>
              <w:pStyle w:val="afffffff0"/>
              <w:spacing w:before="50" w:after="50"/>
              <w:rPr>
                <w:sz w:val="20"/>
                <w:szCs w:val="20"/>
                <w:lang w:eastAsia="ru-RU"/>
              </w:rPr>
            </w:pPr>
            <w:r w:rsidRPr="00D04A60">
              <w:rPr>
                <w:rFonts w:cs="Segoe UI"/>
                <w:color w:val="000000"/>
                <w:sz w:val="20"/>
                <w:szCs w:val="20"/>
              </w:rPr>
              <w:t>Котельная с. Карманово, ул. Набережная, 18</w:t>
            </w:r>
          </w:p>
        </w:tc>
        <w:tc>
          <w:tcPr>
            <w:tcW w:w="582" w:type="pct"/>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0,108</w:t>
            </w:r>
          </w:p>
        </w:tc>
        <w:tc>
          <w:tcPr>
            <w:tcW w:w="313"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0,029</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0,029</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0,108</w:t>
            </w:r>
          </w:p>
        </w:tc>
        <w:tc>
          <w:tcPr>
            <w:tcW w:w="269"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0,029</w:t>
            </w:r>
          </w:p>
        </w:tc>
        <w:tc>
          <w:tcPr>
            <w:tcW w:w="581"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0,029</w:t>
            </w:r>
          </w:p>
        </w:tc>
        <w:tc>
          <w:tcPr>
            <w:tcW w:w="714"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w:t>
            </w:r>
          </w:p>
        </w:tc>
      </w:tr>
      <w:tr w:rsidR="00D04A60" w:rsidRPr="00D04A60" w:rsidTr="00D04A60">
        <w:trPr>
          <w:trHeight w:val="190"/>
        </w:trPr>
        <w:tc>
          <w:tcPr>
            <w:tcW w:w="795" w:type="pct"/>
            <w:shd w:val="clear" w:color="auto" w:fill="auto"/>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Котельная пр. Первомайский, 1</w:t>
            </w:r>
          </w:p>
        </w:tc>
        <w:tc>
          <w:tcPr>
            <w:tcW w:w="582" w:type="pct"/>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0,300</w:t>
            </w:r>
          </w:p>
        </w:tc>
        <w:tc>
          <w:tcPr>
            <w:tcW w:w="313"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0,077</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0,077</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0,300</w:t>
            </w:r>
          </w:p>
        </w:tc>
        <w:tc>
          <w:tcPr>
            <w:tcW w:w="269"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0,077</w:t>
            </w:r>
          </w:p>
        </w:tc>
        <w:tc>
          <w:tcPr>
            <w:tcW w:w="581"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0,077</w:t>
            </w:r>
          </w:p>
        </w:tc>
        <w:tc>
          <w:tcPr>
            <w:tcW w:w="714"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w:t>
            </w:r>
          </w:p>
        </w:tc>
      </w:tr>
      <w:tr w:rsidR="00D04A60" w:rsidRPr="00D04A60" w:rsidTr="00D04A60">
        <w:trPr>
          <w:trHeight w:val="190"/>
        </w:trPr>
        <w:tc>
          <w:tcPr>
            <w:tcW w:w="795" w:type="pct"/>
            <w:shd w:val="clear" w:color="auto" w:fill="auto"/>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Котельная ул. Комсомольская, 9</w:t>
            </w:r>
          </w:p>
        </w:tc>
        <w:tc>
          <w:tcPr>
            <w:tcW w:w="582" w:type="pct"/>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0,046</w:t>
            </w:r>
          </w:p>
        </w:tc>
        <w:tc>
          <w:tcPr>
            <w:tcW w:w="313"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0,011</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0,011</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0,046</w:t>
            </w:r>
          </w:p>
        </w:tc>
        <w:tc>
          <w:tcPr>
            <w:tcW w:w="269"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0,011</w:t>
            </w:r>
          </w:p>
        </w:tc>
        <w:tc>
          <w:tcPr>
            <w:tcW w:w="581"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0,011</w:t>
            </w:r>
          </w:p>
        </w:tc>
        <w:tc>
          <w:tcPr>
            <w:tcW w:w="714"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w:t>
            </w:r>
          </w:p>
        </w:tc>
      </w:tr>
      <w:tr w:rsidR="00D04A60" w:rsidRPr="00D04A60" w:rsidTr="00D04A60">
        <w:trPr>
          <w:trHeight w:val="190"/>
        </w:trPr>
        <w:tc>
          <w:tcPr>
            <w:tcW w:w="795" w:type="pct"/>
            <w:shd w:val="clear" w:color="auto" w:fill="auto"/>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 xml:space="preserve">Котельная г. Гагарин, ул. </w:t>
            </w:r>
            <w:r w:rsidRPr="00D04A60">
              <w:rPr>
                <w:rFonts w:cs="Segoe UI"/>
                <w:color w:val="000000"/>
                <w:sz w:val="20"/>
                <w:szCs w:val="20"/>
              </w:rPr>
              <w:lastRenderedPageBreak/>
              <w:t>Советская д. 64а, ФОК «Восток»</w:t>
            </w:r>
          </w:p>
        </w:tc>
        <w:tc>
          <w:tcPr>
            <w:tcW w:w="582" w:type="pct"/>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lastRenderedPageBreak/>
              <w:t>0,250</w:t>
            </w:r>
          </w:p>
        </w:tc>
        <w:tc>
          <w:tcPr>
            <w:tcW w:w="313"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0,074</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0,074</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0,250</w:t>
            </w:r>
          </w:p>
        </w:tc>
        <w:tc>
          <w:tcPr>
            <w:tcW w:w="269"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0,074</w:t>
            </w:r>
          </w:p>
        </w:tc>
        <w:tc>
          <w:tcPr>
            <w:tcW w:w="581"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0,074</w:t>
            </w:r>
          </w:p>
        </w:tc>
        <w:tc>
          <w:tcPr>
            <w:tcW w:w="714"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w:t>
            </w:r>
          </w:p>
        </w:tc>
      </w:tr>
      <w:tr w:rsidR="00D04A60" w:rsidRPr="00D04A60" w:rsidTr="00D04A60">
        <w:trPr>
          <w:trHeight w:val="190"/>
        </w:trPr>
        <w:tc>
          <w:tcPr>
            <w:tcW w:w="795" w:type="pct"/>
            <w:shd w:val="clear" w:color="auto" w:fill="auto"/>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lastRenderedPageBreak/>
              <w:t>Котельная д. Акатово, Акатовская школа</w:t>
            </w:r>
          </w:p>
        </w:tc>
        <w:tc>
          <w:tcPr>
            <w:tcW w:w="582" w:type="pct"/>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0,143</w:t>
            </w:r>
          </w:p>
        </w:tc>
        <w:tc>
          <w:tcPr>
            <w:tcW w:w="313"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0,040</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0,040</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0,143</w:t>
            </w:r>
          </w:p>
        </w:tc>
        <w:tc>
          <w:tcPr>
            <w:tcW w:w="269"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0,040</w:t>
            </w:r>
          </w:p>
        </w:tc>
        <w:tc>
          <w:tcPr>
            <w:tcW w:w="581"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0,040</w:t>
            </w:r>
          </w:p>
        </w:tc>
        <w:tc>
          <w:tcPr>
            <w:tcW w:w="714"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w:t>
            </w:r>
          </w:p>
        </w:tc>
      </w:tr>
      <w:tr w:rsidR="00D04A60" w:rsidRPr="00D04A60" w:rsidTr="00D04A60">
        <w:trPr>
          <w:trHeight w:val="190"/>
        </w:trPr>
        <w:tc>
          <w:tcPr>
            <w:tcW w:w="795" w:type="pct"/>
            <w:shd w:val="clear" w:color="auto" w:fill="auto"/>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Котельная д. Никольское, Никольская школа</w:t>
            </w:r>
          </w:p>
        </w:tc>
        <w:tc>
          <w:tcPr>
            <w:tcW w:w="582" w:type="pct"/>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0,185</w:t>
            </w:r>
          </w:p>
        </w:tc>
        <w:tc>
          <w:tcPr>
            <w:tcW w:w="313"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0,049</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0,049</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0,185</w:t>
            </w:r>
          </w:p>
        </w:tc>
        <w:tc>
          <w:tcPr>
            <w:tcW w:w="269"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0,049</w:t>
            </w:r>
          </w:p>
        </w:tc>
        <w:tc>
          <w:tcPr>
            <w:tcW w:w="581"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0,049</w:t>
            </w:r>
          </w:p>
        </w:tc>
        <w:tc>
          <w:tcPr>
            <w:tcW w:w="714"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w:t>
            </w:r>
          </w:p>
        </w:tc>
      </w:tr>
      <w:tr w:rsidR="00D04A60" w:rsidRPr="00D04A60" w:rsidTr="00D04A60">
        <w:trPr>
          <w:trHeight w:val="190"/>
        </w:trPr>
        <w:tc>
          <w:tcPr>
            <w:tcW w:w="795" w:type="pct"/>
            <w:shd w:val="clear" w:color="auto" w:fill="auto"/>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Котельная с. Пречистое, Пречистенская школа</w:t>
            </w:r>
          </w:p>
        </w:tc>
        <w:tc>
          <w:tcPr>
            <w:tcW w:w="582" w:type="pct"/>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0,221</w:t>
            </w:r>
          </w:p>
        </w:tc>
        <w:tc>
          <w:tcPr>
            <w:tcW w:w="313"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0,057</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0,057</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0,221</w:t>
            </w:r>
          </w:p>
        </w:tc>
        <w:tc>
          <w:tcPr>
            <w:tcW w:w="269"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0,057</w:t>
            </w:r>
          </w:p>
        </w:tc>
        <w:tc>
          <w:tcPr>
            <w:tcW w:w="581"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0,057</w:t>
            </w:r>
          </w:p>
        </w:tc>
        <w:tc>
          <w:tcPr>
            <w:tcW w:w="714"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w:t>
            </w:r>
          </w:p>
        </w:tc>
      </w:tr>
      <w:tr w:rsidR="00D04A60" w:rsidRPr="00D04A60" w:rsidTr="00D04A60">
        <w:trPr>
          <w:trHeight w:val="190"/>
        </w:trPr>
        <w:tc>
          <w:tcPr>
            <w:tcW w:w="795" w:type="pct"/>
            <w:shd w:val="clear" w:color="auto" w:fill="auto"/>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Котельная д. Родоманово, Родомановская школа</w:t>
            </w:r>
          </w:p>
        </w:tc>
        <w:tc>
          <w:tcPr>
            <w:tcW w:w="582" w:type="pct"/>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0,197</w:t>
            </w:r>
          </w:p>
        </w:tc>
        <w:tc>
          <w:tcPr>
            <w:tcW w:w="313"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0,057</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0,057</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0,197</w:t>
            </w:r>
          </w:p>
        </w:tc>
        <w:tc>
          <w:tcPr>
            <w:tcW w:w="269"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0,057</w:t>
            </w:r>
          </w:p>
        </w:tc>
        <w:tc>
          <w:tcPr>
            <w:tcW w:w="581"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0,057</w:t>
            </w:r>
          </w:p>
        </w:tc>
        <w:tc>
          <w:tcPr>
            <w:tcW w:w="714"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w:t>
            </w:r>
          </w:p>
        </w:tc>
      </w:tr>
      <w:tr w:rsidR="00D04A60" w:rsidRPr="00D04A60" w:rsidTr="00D04A60">
        <w:trPr>
          <w:trHeight w:val="190"/>
        </w:trPr>
        <w:tc>
          <w:tcPr>
            <w:tcW w:w="795" w:type="pct"/>
            <w:shd w:val="clear" w:color="auto" w:fill="auto"/>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Котельная д. Токарево, Токаревская школа</w:t>
            </w:r>
          </w:p>
        </w:tc>
        <w:tc>
          <w:tcPr>
            <w:tcW w:w="582" w:type="pct"/>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0,174</w:t>
            </w:r>
          </w:p>
        </w:tc>
        <w:tc>
          <w:tcPr>
            <w:tcW w:w="313"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0,045</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0,045</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0,174</w:t>
            </w:r>
          </w:p>
        </w:tc>
        <w:tc>
          <w:tcPr>
            <w:tcW w:w="269"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0,045</w:t>
            </w:r>
          </w:p>
        </w:tc>
        <w:tc>
          <w:tcPr>
            <w:tcW w:w="581"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0,045</w:t>
            </w:r>
          </w:p>
        </w:tc>
        <w:tc>
          <w:tcPr>
            <w:tcW w:w="714"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w:t>
            </w:r>
          </w:p>
        </w:tc>
      </w:tr>
      <w:tr w:rsidR="00D04A60" w:rsidRPr="00D04A60" w:rsidTr="00D04A60">
        <w:trPr>
          <w:trHeight w:val="190"/>
        </w:trPr>
        <w:tc>
          <w:tcPr>
            <w:tcW w:w="795" w:type="pct"/>
            <w:shd w:val="clear" w:color="auto" w:fill="auto"/>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Котельная д. Клушино, Клушинский СДК</w:t>
            </w:r>
          </w:p>
        </w:tc>
        <w:tc>
          <w:tcPr>
            <w:tcW w:w="582" w:type="pct"/>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0,057</w:t>
            </w:r>
          </w:p>
        </w:tc>
        <w:tc>
          <w:tcPr>
            <w:tcW w:w="313"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0,014</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0,014</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0,057</w:t>
            </w:r>
          </w:p>
        </w:tc>
        <w:tc>
          <w:tcPr>
            <w:tcW w:w="269"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0,014</w:t>
            </w:r>
          </w:p>
        </w:tc>
        <w:tc>
          <w:tcPr>
            <w:tcW w:w="581"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0,014</w:t>
            </w:r>
          </w:p>
        </w:tc>
        <w:tc>
          <w:tcPr>
            <w:tcW w:w="714"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w:t>
            </w:r>
          </w:p>
        </w:tc>
      </w:tr>
      <w:tr w:rsidR="00D04A60" w:rsidRPr="00D04A60" w:rsidTr="00D04A60">
        <w:trPr>
          <w:trHeight w:val="190"/>
        </w:trPr>
        <w:tc>
          <w:tcPr>
            <w:tcW w:w="795" w:type="pct"/>
            <w:shd w:val="clear" w:color="auto" w:fill="auto"/>
            <w:vAlign w:val="center"/>
          </w:tcPr>
          <w:p w:rsidR="00D04A60" w:rsidRPr="00D04A60" w:rsidRDefault="00D04A60" w:rsidP="00D04A60">
            <w:pPr>
              <w:pStyle w:val="afffffff0"/>
              <w:spacing w:before="50" w:after="50"/>
              <w:rPr>
                <w:sz w:val="20"/>
                <w:szCs w:val="20"/>
                <w:lang w:eastAsia="ru-RU"/>
              </w:rPr>
            </w:pPr>
            <w:r w:rsidRPr="00D04A60">
              <w:rPr>
                <w:rFonts w:cs="Segoe UI"/>
                <w:color w:val="000000"/>
                <w:sz w:val="20"/>
                <w:szCs w:val="20"/>
              </w:rPr>
              <w:t>Котельная д. Поличня, ул. Новая</w:t>
            </w:r>
          </w:p>
        </w:tc>
        <w:tc>
          <w:tcPr>
            <w:tcW w:w="582" w:type="pct"/>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н/д</w:t>
            </w:r>
          </w:p>
        </w:tc>
        <w:tc>
          <w:tcPr>
            <w:tcW w:w="313"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н/д</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н/д</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 </w:t>
            </w:r>
          </w:p>
        </w:tc>
        <w:tc>
          <w:tcPr>
            <w:tcW w:w="582"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н/д</w:t>
            </w:r>
          </w:p>
        </w:tc>
        <w:tc>
          <w:tcPr>
            <w:tcW w:w="269"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н/д</w:t>
            </w:r>
          </w:p>
        </w:tc>
        <w:tc>
          <w:tcPr>
            <w:tcW w:w="581"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н/д</w:t>
            </w:r>
          </w:p>
        </w:tc>
        <w:tc>
          <w:tcPr>
            <w:tcW w:w="714" w:type="pct"/>
            <w:tcBorders>
              <w:right w:val="single" w:sz="4" w:space="0" w:color="auto"/>
            </w:tcBorders>
            <w:vAlign w:val="center"/>
          </w:tcPr>
          <w:p w:rsidR="00D04A60" w:rsidRPr="00D04A60" w:rsidRDefault="00D04A60" w:rsidP="00D04A60">
            <w:pPr>
              <w:pStyle w:val="afffffff0"/>
              <w:spacing w:before="50" w:after="50"/>
              <w:rPr>
                <w:sz w:val="20"/>
                <w:szCs w:val="20"/>
              </w:rPr>
            </w:pPr>
            <w:r w:rsidRPr="00D04A60">
              <w:rPr>
                <w:rFonts w:cs="Segoe UI"/>
                <w:color w:val="000000"/>
                <w:sz w:val="20"/>
                <w:szCs w:val="20"/>
              </w:rPr>
              <w:t>-</w:t>
            </w:r>
          </w:p>
        </w:tc>
      </w:tr>
    </w:tbl>
    <w:p w:rsidR="0009178E" w:rsidRDefault="0009178E" w:rsidP="00D02C34">
      <w:pPr>
        <w:pStyle w:val="a1"/>
        <w:sectPr w:rsidR="0009178E" w:rsidSect="0009178E">
          <w:footerReference w:type="default" r:id="rId63"/>
          <w:pgSz w:w="16838" w:h="11906" w:orient="landscape"/>
          <w:pgMar w:top="1134" w:right="567" w:bottom="567" w:left="567" w:header="709" w:footer="0" w:gutter="0"/>
          <w:cols w:space="708"/>
          <w:docGrid w:linePitch="360"/>
        </w:sectPr>
      </w:pPr>
      <w:bookmarkStart w:id="465" w:name="_Toc162259254"/>
      <w:bookmarkStart w:id="466" w:name="_Toc165985140"/>
    </w:p>
    <w:p w:rsidR="003125E4" w:rsidRPr="002C4067" w:rsidRDefault="00F8193E" w:rsidP="0009178E">
      <w:pPr>
        <w:pStyle w:val="a1"/>
      </w:pPr>
      <w:bookmarkStart w:id="467" w:name="_Toc205122295"/>
      <w:r w:rsidRPr="002C4067">
        <w:lastRenderedPageBreak/>
        <w:t>М</w:t>
      </w:r>
      <w:r w:rsidR="008B4EE3" w:rsidRPr="002C4067">
        <w:t>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465"/>
      <w:bookmarkEnd w:id="466"/>
      <w:bookmarkEnd w:id="467"/>
    </w:p>
    <w:p w:rsidR="008F7D8F" w:rsidRPr="005C7328" w:rsidRDefault="008F7D8F" w:rsidP="00FA1C46">
      <w:pPr>
        <w:pStyle w:val="aff2"/>
      </w:pPr>
      <w:bookmarkStart w:id="468" w:name="_Toc162259255"/>
      <w:r w:rsidRPr="005C7328">
        <w:t xml:space="preserve">Централизованное горячее водоснабжение на территории </w:t>
      </w:r>
      <w:r w:rsidR="00F0487E">
        <w:t>округа</w:t>
      </w:r>
      <w:r w:rsidRPr="005C7328">
        <w:t xml:space="preserve"> с использованием открытых схем теплоснабжения не осуществляется.</w:t>
      </w:r>
    </w:p>
    <w:p w:rsidR="003125E4" w:rsidRPr="002C4067" w:rsidRDefault="00F8193E" w:rsidP="0009178E">
      <w:pPr>
        <w:pStyle w:val="a1"/>
      </w:pPr>
      <w:bookmarkStart w:id="469" w:name="_Toc165985141"/>
      <w:bookmarkStart w:id="470" w:name="_Toc205122296"/>
      <w:r w:rsidRPr="002C4067">
        <w:t>С</w:t>
      </w:r>
      <w:r w:rsidR="008B4EE3" w:rsidRPr="002C4067">
        <w:t>ведения о наличии баков-аккумуляторов</w:t>
      </w:r>
      <w:bookmarkEnd w:id="468"/>
      <w:bookmarkEnd w:id="469"/>
      <w:bookmarkEnd w:id="470"/>
    </w:p>
    <w:p w:rsidR="000F3F26" w:rsidRPr="002C4067" w:rsidRDefault="009D0A52" w:rsidP="00FA1C46">
      <w:pPr>
        <w:pStyle w:val="aff2"/>
      </w:pPr>
      <w:r w:rsidRPr="00D576B2">
        <w:t>Сведения не предоставлены.</w:t>
      </w:r>
    </w:p>
    <w:p w:rsidR="003125E4" w:rsidRPr="002C4067" w:rsidRDefault="00F8193E" w:rsidP="0009178E">
      <w:pPr>
        <w:pStyle w:val="a1"/>
      </w:pPr>
      <w:bookmarkStart w:id="471" w:name="_Toc162259256"/>
      <w:bookmarkStart w:id="472" w:name="_Toc165985142"/>
      <w:bookmarkStart w:id="473" w:name="_Toc205122297"/>
      <w:r w:rsidRPr="002C4067">
        <w:t>Н</w:t>
      </w:r>
      <w:r w:rsidR="008B4EE3" w:rsidRPr="002C4067">
        <w:t>ормативный и фактический (для эксплуатационного и аварийного режимов) часовой расход подпиточной воды в зоне действия источников тепловой энергии</w:t>
      </w:r>
      <w:bookmarkEnd w:id="471"/>
      <w:bookmarkEnd w:id="472"/>
      <w:bookmarkEnd w:id="473"/>
    </w:p>
    <w:p w:rsidR="004E4FD0" w:rsidRPr="002C4067" w:rsidRDefault="004E4FD0" w:rsidP="0009178E">
      <w:pPr>
        <w:pStyle w:val="aff2"/>
      </w:pPr>
      <w:r w:rsidRPr="002C4067">
        <w:t xml:space="preserve">Согласно требованию </w:t>
      </w:r>
      <w:r w:rsidR="00C879D3" w:rsidRPr="002C4067">
        <w:t>СП 124.13330.2012. «Свод правил. Тепловые сети. Актуализированная редакция СНиП 41-02-2003»</w:t>
      </w:r>
      <w:r w:rsidRPr="002C4067">
        <w:t xml:space="preserve"> для открытых и закрытых систем теплоснабжения должна предусматриваться дополнительно аварийная подпитка химически не обработанной и не деаэрированной водой, расх</w:t>
      </w:r>
      <w:r w:rsidR="002664F2" w:rsidRPr="002C4067">
        <w:t xml:space="preserve">од </w:t>
      </w:r>
      <w:r w:rsidRPr="002C4067">
        <w:t>которой принимается в количестве 2%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если другое не предусмотрено проектными (эксплуатационными) решениями. При наличии нескольких отдельных тепловых сетей, отходящих от коллектора источника тепла, аварийную подпитку допускается определять только для одной наибольшей по объему тепловой сети.</w:t>
      </w:r>
    </w:p>
    <w:p w:rsidR="009A68B4" w:rsidRDefault="009A68B4" w:rsidP="00FB3DF5">
      <w:pPr>
        <w:pStyle w:val="afffffffa"/>
        <w:sectPr w:rsidR="009A68B4" w:rsidSect="0009178E">
          <w:footerReference w:type="default" r:id="rId64"/>
          <w:pgSz w:w="11906" w:h="16838"/>
          <w:pgMar w:top="567" w:right="567" w:bottom="567" w:left="1134" w:header="709" w:footer="0" w:gutter="0"/>
          <w:cols w:space="708"/>
          <w:docGrid w:linePitch="360"/>
        </w:sectPr>
      </w:pPr>
    </w:p>
    <w:p w:rsidR="004E4FD0" w:rsidRPr="002C4067" w:rsidRDefault="007339B0" w:rsidP="00FB3DF5">
      <w:pPr>
        <w:pStyle w:val="afffffffa"/>
      </w:pPr>
      <w:r w:rsidRPr="002C4067">
        <w:lastRenderedPageBreak/>
        <w:t xml:space="preserve">Таблица </w:t>
      </w:r>
      <w:r w:rsidR="00827E3F">
        <w:rPr>
          <w:noProof/>
        </w:rPr>
        <w:fldChar w:fldCharType="begin"/>
      </w:r>
      <w:r w:rsidR="00A95700">
        <w:rPr>
          <w:noProof/>
        </w:rPr>
        <w:instrText xml:space="preserve"> SEQ Таблица \* ARABIC </w:instrText>
      </w:r>
      <w:r w:rsidR="00827E3F">
        <w:rPr>
          <w:noProof/>
        </w:rPr>
        <w:fldChar w:fldCharType="separate"/>
      </w:r>
      <w:r w:rsidR="00C83B43">
        <w:rPr>
          <w:noProof/>
        </w:rPr>
        <w:t>54</w:t>
      </w:r>
      <w:r w:rsidR="00827E3F">
        <w:rPr>
          <w:noProof/>
        </w:rPr>
        <w:fldChar w:fldCharType="end"/>
      </w:r>
      <w:r>
        <w:rPr>
          <w:noProof/>
        </w:rPr>
        <w:t xml:space="preserve"> </w:t>
      </w:r>
      <w:r w:rsidRPr="002C4067">
        <w:t>–</w:t>
      </w:r>
      <w:r>
        <w:t xml:space="preserve"> </w:t>
      </w:r>
      <w:r w:rsidR="004E4FD0" w:rsidRPr="002C4067">
        <w:t xml:space="preserve">Существующие и перспективные балансы производительности водоподготовительных установок </w:t>
      </w:r>
      <w:r w:rsidR="00310B69" w:rsidRPr="002C4067">
        <w:t>для эксплуатационного и аварийного режимов</w:t>
      </w:r>
      <w:r w:rsidR="008F7A0C" w:rsidRPr="002C4067">
        <w:t xml:space="preserve"> работы источников тепловой энергии</w:t>
      </w:r>
    </w:p>
    <w:tbl>
      <w:tblPr>
        <w:tblW w:w="5000" w:type="pct"/>
        <w:tblLook w:val="04A0"/>
      </w:tblPr>
      <w:tblGrid>
        <w:gridCol w:w="557"/>
        <w:gridCol w:w="4378"/>
        <w:gridCol w:w="1417"/>
        <w:gridCol w:w="1417"/>
        <w:gridCol w:w="1417"/>
        <w:gridCol w:w="1420"/>
        <w:gridCol w:w="1420"/>
        <w:gridCol w:w="1417"/>
        <w:gridCol w:w="1277"/>
        <w:gridCol w:w="1200"/>
      </w:tblGrid>
      <w:tr w:rsidR="00235405" w:rsidRPr="00A96F1A" w:rsidTr="00D576B2">
        <w:trPr>
          <w:trHeight w:val="343"/>
          <w:tblHeader/>
        </w:trPr>
        <w:tc>
          <w:tcPr>
            <w:tcW w:w="17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35405" w:rsidRPr="00A96F1A" w:rsidRDefault="00235405" w:rsidP="00235405">
            <w:pPr>
              <w:jc w:val="center"/>
              <w:rPr>
                <w:rFonts w:ascii="Segoe UI" w:eastAsia="Times New Roman" w:hAnsi="Segoe UI" w:cs="Segoe UI"/>
                <w:b/>
                <w:bCs/>
                <w:color w:val="000000"/>
                <w:sz w:val="20"/>
                <w:szCs w:val="20"/>
                <w:lang w:eastAsia="ru-RU"/>
              </w:rPr>
            </w:pPr>
            <w:bookmarkStart w:id="474" w:name="_Toc162259257"/>
            <w:bookmarkStart w:id="475" w:name="_Toc165985143"/>
            <w:r w:rsidRPr="00A96F1A">
              <w:rPr>
                <w:rFonts w:ascii="Segoe UI" w:eastAsia="Times New Roman" w:hAnsi="Segoe UI" w:cs="Segoe UI"/>
                <w:b/>
                <w:bCs/>
                <w:color w:val="000000"/>
                <w:sz w:val="20"/>
                <w:szCs w:val="20"/>
                <w:lang w:eastAsia="ru-RU"/>
              </w:rPr>
              <w:t>№ п/п</w:t>
            </w:r>
          </w:p>
        </w:tc>
        <w:tc>
          <w:tcPr>
            <w:tcW w:w="137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35405" w:rsidRPr="00A96F1A" w:rsidRDefault="00235405" w:rsidP="00235405">
            <w:pPr>
              <w:jc w:val="center"/>
              <w:rPr>
                <w:rFonts w:ascii="Segoe UI" w:eastAsia="Times New Roman" w:hAnsi="Segoe UI" w:cs="Segoe UI"/>
                <w:b/>
                <w:bCs/>
                <w:color w:val="000000"/>
                <w:sz w:val="20"/>
                <w:szCs w:val="20"/>
                <w:lang w:eastAsia="ru-RU"/>
              </w:rPr>
            </w:pPr>
            <w:r w:rsidRPr="00A96F1A">
              <w:rPr>
                <w:rFonts w:ascii="Segoe UI" w:eastAsia="Times New Roman" w:hAnsi="Segoe UI" w:cs="Segoe UI"/>
                <w:b/>
                <w:bCs/>
                <w:color w:val="000000"/>
                <w:sz w:val="20"/>
                <w:szCs w:val="20"/>
                <w:lang w:eastAsia="ru-RU"/>
              </w:rPr>
              <w:t>Источник тепловой энергии</w:t>
            </w:r>
          </w:p>
        </w:tc>
        <w:tc>
          <w:tcPr>
            <w:tcW w:w="1781" w:type="pct"/>
            <w:gridSpan w:val="4"/>
            <w:tcBorders>
              <w:top w:val="single" w:sz="4" w:space="0" w:color="auto"/>
              <w:left w:val="nil"/>
              <w:bottom w:val="single" w:sz="4" w:space="0" w:color="auto"/>
              <w:right w:val="single" w:sz="4" w:space="0" w:color="auto"/>
            </w:tcBorders>
            <w:shd w:val="clear" w:color="auto" w:fill="auto"/>
            <w:vAlign w:val="center"/>
            <w:hideMark/>
          </w:tcPr>
          <w:p w:rsidR="00235405" w:rsidRPr="00A96F1A" w:rsidRDefault="00235405" w:rsidP="00235405">
            <w:pPr>
              <w:jc w:val="center"/>
              <w:rPr>
                <w:rFonts w:ascii="Segoe UI" w:eastAsia="Times New Roman" w:hAnsi="Segoe UI" w:cs="Segoe UI"/>
                <w:b/>
                <w:bCs/>
                <w:color w:val="000000"/>
                <w:sz w:val="20"/>
                <w:szCs w:val="20"/>
                <w:lang w:eastAsia="ru-RU"/>
              </w:rPr>
            </w:pPr>
            <w:r w:rsidRPr="00A96F1A">
              <w:rPr>
                <w:rFonts w:ascii="Segoe UI" w:eastAsia="Times New Roman" w:hAnsi="Segoe UI" w:cs="Segoe UI"/>
                <w:b/>
                <w:bCs/>
                <w:color w:val="000000"/>
                <w:sz w:val="20"/>
                <w:szCs w:val="20"/>
                <w:lang w:eastAsia="ru-RU"/>
              </w:rPr>
              <w:t>Существующее положение</w:t>
            </w:r>
          </w:p>
        </w:tc>
        <w:tc>
          <w:tcPr>
            <w:tcW w:w="1669" w:type="pct"/>
            <w:gridSpan w:val="4"/>
            <w:tcBorders>
              <w:top w:val="single" w:sz="4" w:space="0" w:color="auto"/>
              <w:left w:val="nil"/>
              <w:bottom w:val="single" w:sz="4" w:space="0" w:color="auto"/>
              <w:right w:val="single" w:sz="4" w:space="0" w:color="auto"/>
            </w:tcBorders>
            <w:shd w:val="clear" w:color="auto" w:fill="auto"/>
            <w:vAlign w:val="center"/>
            <w:hideMark/>
          </w:tcPr>
          <w:p w:rsidR="00235405" w:rsidRPr="00A96F1A" w:rsidRDefault="00235405" w:rsidP="00235405">
            <w:pPr>
              <w:jc w:val="center"/>
              <w:rPr>
                <w:rFonts w:ascii="Segoe UI" w:eastAsia="Times New Roman" w:hAnsi="Segoe UI" w:cs="Segoe UI"/>
                <w:b/>
                <w:bCs/>
                <w:color w:val="000000"/>
                <w:sz w:val="20"/>
                <w:szCs w:val="20"/>
                <w:lang w:eastAsia="ru-RU"/>
              </w:rPr>
            </w:pPr>
            <w:r w:rsidRPr="00A96F1A">
              <w:rPr>
                <w:rFonts w:ascii="Segoe UI" w:eastAsia="Times New Roman" w:hAnsi="Segoe UI" w:cs="Segoe UI"/>
                <w:b/>
                <w:bCs/>
                <w:color w:val="000000"/>
                <w:sz w:val="20"/>
                <w:szCs w:val="20"/>
                <w:lang w:eastAsia="ru-RU"/>
              </w:rPr>
              <w:t>Расчётный срок</w:t>
            </w:r>
          </w:p>
        </w:tc>
      </w:tr>
      <w:tr w:rsidR="00D576B2" w:rsidRPr="00A96F1A" w:rsidTr="00D576B2">
        <w:trPr>
          <w:cantSplit/>
          <w:trHeight w:val="2198"/>
          <w:tblHeader/>
        </w:trPr>
        <w:tc>
          <w:tcPr>
            <w:tcW w:w="175" w:type="pct"/>
            <w:vMerge/>
            <w:tcBorders>
              <w:top w:val="single" w:sz="4" w:space="0" w:color="auto"/>
              <w:left w:val="single" w:sz="4" w:space="0" w:color="auto"/>
              <w:bottom w:val="single" w:sz="4" w:space="0" w:color="auto"/>
              <w:right w:val="single" w:sz="4" w:space="0" w:color="auto"/>
            </w:tcBorders>
            <w:vAlign w:val="center"/>
            <w:hideMark/>
          </w:tcPr>
          <w:p w:rsidR="00D576B2" w:rsidRPr="00A96F1A" w:rsidRDefault="00D576B2" w:rsidP="00D576B2">
            <w:pPr>
              <w:jc w:val="left"/>
              <w:rPr>
                <w:rFonts w:ascii="Segoe UI" w:eastAsia="Times New Roman" w:hAnsi="Segoe UI" w:cs="Segoe UI"/>
                <w:b/>
                <w:bCs/>
                <w:color w:val="000000"/>
                <w:sz w:val="20"/>
                <w:szCs w:val="20"/>
                <w:lang w:eastAsia="ru-RU"/>
              </w:rPr>
            </w:pPr>
          </w:p>
        </w:tc>
        <w:tc>
          <w:tcPr>
            <w:tcW w:w="1375" w:type="pct"/>
            <w:vMerge/>
            <w:tcBorders>
              <w:top w:val="single" w:sz="4" w:space="0" w:color="auto"/>
              <w:left w:val="single" w:sz="4" w:space="0" w:color="auto"/>
              <w:bottom w:val="single" w:sz="4" w:space="0" w:color="auto"/>
              <w:right w:val="single" w:sz="4" w:space="0" w:color="auto"/>
            </w:tcBorders>
            <w:vAlign w:val="center"/>
            <w:hideMark/>
          </w:tcPr>
          <w:p w:rsidR="00D576B2" w:rsidRPr="00A96F1A" w:rsidRDefault="00D576B2" w:rsidP="00D576B2">
            <w:pPr>
              <w:jc w:val="left"/>
              <w:rPr>
                <w:rFonts w:ascii="Segoe UI" w:eastAsia="Times New Roman" w:hAnsi="Segoe UI" w:cs="Segoe UI"/>
                <w:b/>
                <w:bCs/>
                <w:color w:val="000000"/>
                <w:sz w:val="20"/>
                <w:szCs w:val="20"/>
                <w:lang w:eastAsia="ru-RU"/>
              </w:rPr>
            </w:pPr>
          </w:p>
        </w:tc>
        <w:tc>
          <w:tcPr>
            <w:tcW w:w="445" w:type="pct"/>
            <w:tcBorders>
              <w:top w:val="nil"/>
              <w:left w:val="nil"/>
              <w:bottom w:val="single" w:sz="4" w:space="0" w:color="auto"/>
              <w:right w:val="single" w:sz="4" w:space="0" w:color="auto"/>
            </w:tcBorders>
            <w:shd w:val="clear" w:color="auto" w:fill="auto"/>
            <w:textDirection w:val="btLr"/>
            <w:vAlign w:val="center"/>
            <w:hideMark/>
          </w:tcPr>
          <w:p w:rsidR="00D576B2" w:rsidRPr="00A96F1A" w:rsidRDefault="00D576B2" w:rsidP="00D576B2">
            <w:pPr>
              <w:ind w:left="113" w:right="113"/>
              <w:jc w:val="center"/>
              <w:rPr>
                <w:rFonts w:ascii="Segoe UI" w:eastAsia="Times New Roman" w:hAnsi="Segoe UI" w:cs="Segoe UI"/>
                <w:b/>
                <w:bCs/>
                <w:color w:val="000000"/>
                <w:sz w:val="20"/>
                <w:szCs w:val="20"/>
                <w:lang w:eastAsia="ru-RU"/>
              </w:rPr>
            </w:pPr>
            <w:r w:rsidRPr="00A96F1A">
              <w:rPr>
                <w:rFonts w:ascii="Segoe UI" w:eastAsia="Times New Roman" w:hAnsi="Segoe UI" w:cs="Segoe UI"/>
                <w:b/>
                <w:bCs/>
                <w:color w:val="000000"/>
                <w:sz w:val="20"/>
                <w:szCs w:val="20"/>
                <w:lang w:eastAsia="ru-RU"/>
              </w:rPr>
              <w:t>Присоединенная тепловая нагрузка, Гкал/час</w:t>
            </w:r>
          </w:p>
        </w:tc>
        <w:tc>
          <w:tcPr>
            <w:tcW w:w="445" w:type="pct"/>
            <w:tcBorders>
              <w:top w:val="nil"/>
              <w:left w:val="nil"/>
              <w:bottom w:val="single" w:sz="4" w:space="0" w:color="auto"/>
              <w:right w:val="single" w:sz="4" w:space="0" w:color="auto"/>
            </w:tcBorders>
            <w:shd w:val="clear" w:color="auto" w:fill="auto"/>
            <w:textDirection w:val="btLr"/>
            <w:vAlign w:val="center"/>
            <w:hideMark/>
          </w:tcPr>
          <w:p w:rsidR="00D576B2" w:rsidRPr="00A96F1A" w:rsidRDefault="00D576B2" w:rsidP="00D576B2">
            <w:pPr>
              <w:ind w:left="113" w:right="113"/>
              <w:jc w:val="center"/>
              <w:rPr>
                <w:rFonts w:ascii="Segoe UI" w:eastAsia="Times New Roman" w:hAnsi="Segoe UI" w:cs="Segoe UI"/>
                <w:b/>
                <w:bCs/>
                <w:color w:val="000000"/>
                <w:sz w:val="20"/>
                <w:szCs w:val="20"/>
                <w:lang w:eastAsia="ru-RU"/>
              </w:rPr>
            </w:pPr>
            <w:r>
              <w:rPr>
                <w:rFonts w:ascii="Segoe UI" w:eastAsia="Times New Roman" w:hAnsi="Segoe UI" w:cs="Segoe UI"/>
                <w:b/>
                <w:bCs/>
                <w:color w:val="000000"/>
                <w:sz w:val="20"/>
                <w:szCs w:val="20"/>
                <w:lang w:eastAsia="ru-RU"/>
              </w:rPr>
              <w:t>О</w:t>
            </w:r>
            <w:r w:rsidRPr="00A96F1A">
              <w:rPr>
                <w:rFonts w:ascii="Segoe UI" w:eastAsia="Times New Roman" w:hAnsi="Segoe UI" w:cs="Segoe UI"/>
                <w:b/>
                <w:bCs/>
                <w:color w:val="000000"/>
                <w:sz w:val="20"/>
                <w:szCs w:val="20"/>
                <w:lang w:eastAsia="ru-RU"/>
              </w:rPr>
              <w:t>бъем системы теплоснабжения</w:t>
            </w:r>
            <w:r>
              <w:rPr>
                <w:rFonts w:ascii="Segoe UI" w:eastAsia="Times New Roman" w:hAnsi="Segoe UI" w:cs="Segoe UI"/>
                <w:b/>
                <w:bCs/>
                <w:color w:val="000000"/>
                <w:sz w:val="20"/>
                <w:szCs w:val="20"/>
                <w:lang w:eastAsia="ru-RU"/>
              </w:rPr>
              <w:t>, м</w:t>
            </w:r>
            <w:r w:rsidRPr="007453ED">
              <w:rPr>
                <w:rFonts w:ascii="Segoe UI" w:eastAsia="Times New Roman" w:hAnsi="Segoe UI" w:cs="Segoe UI"/>
                <w:b/>
                <w:bCs/>
                <w:color w:val="000000"/>
                <w:sz w:val="20"/>
                <w:szCs w:val="20"/>
                <w:vertAlign w:val="superscript"/>
                <w:lang w:eastAsia="ru-RU"/>
              </w:rPr>
              <w:t>3</w:t>
            </w:r>
            <w:r>
              <w:rPr>
                <w:rFonts w:ascii="Segoe UI" w:eastAsia="Times New Roman" w:hAnsi="Segoe UI" w:cs="Segoe UI"/>
                <w:b/>
                <w:bCs/>
                <w:color w:val="000000"/>
                <w:sz w:val="20"/>
                <w:szCs w:val="20"/>
                <w:lang w:eastAsia="ru-RU"/>
              </w:rPr>
              <w:t xml:space="preserve"> </w:t>
            </w:r>
            <w:r w:rsidRPr="00A96F1A">
              <w:rPr>
                <w:rFonts w:ascii="Segoe UI" w:eastAsia="Times New Roman" w:hAnsi="Segoe UI" w:cs="Segoe UI"/>
                <w:b/>
                <w:bCs/>
                <w:color w:val="000000"/>
                <w:sz w:val="20"/>
                <w:szCs w:val="20"/>
                <w:lang w:eastAsia="ru-RU"/>
              </w:rPr>
              <w:t>(п. 6.16 в СП 124.13330.2012)</w:t>
            </w:r>
          </w:p>
        </w:tc>
        <w:tc>
          <w:tcPr>
            <w:tcW w:w="445" w:type="pct"/>
            <w:tcBorders>
              <w:top w:val="nil"/>
              <w:left w:val="nil"/>
              <w:bottom w:val="single" w:sz="4" w:space="0" w:color="auto"/>
              <w:right w:val="single" w:sz="4" w:space="0" w:color="auto"/>
            </w:tcBorders>
            <w:shd w:val="clear" w:color="auto" w:fill="auto"/>
            <w:textDirection w:val="btLr"/>
            <w:vAlign w:val="center"/>
            <w:hideMark/>
          </w:tcPr>
          <w:p w:rsidR="00D576B2" w:rsidRPr="00A96F1A" w:rsidRDefault="00D576B2" w:rsidP="00D576B2">
            <w:pPr>
              <w:ind w:left="113" w:right="113"/>
              <w:jc w:val="center"/>
              <w:rPr>
                <w:rFonts w:ascii="Segoe UI" w:eastAsia="Times New Roman" w:hAnsi="Segoe UI" w:cs="Segoe UI"/>
                <w:b/>
                <w:bCs/>
                <w:color w:val="000000"/>
                <w:sz w:val="20"/>
                <w:szCs w:val="20"/>
                <w:lang w:eastAsia="ru-RU"/>
              </w:rPr>
            </w:pPr>
            <w:r>
              <w:rPr>
                <w:rFonts w:ascii="Segoe UI" w:eastAsia="Times New Roman" w:hAnsi="Segoe UI" w:cs="Segoe UI"/>
                <w:b/>
                <w:bCs/>
                <w:color w:val="000000"/>
                <w:sz w:val="20"/>
                <w:szCs w:val="20"/>
                <w:lang w:eastAsia="ru-RU"/>
              </w:rPr>
              <w:t>Н</w:t>
            </w:r>
            <w:r w:rsidRPr="00A96F1A">
              <w:rPr>
                <w:rFonts w:ascii="Segoe UI" w:eastAsia="Times New Roman" w:hAnsi="Segoe UI" w:cs="Segoe UI"/>
                <w:b/>
                <w:bCs/>
                <w:color w:val="000000"/>
                <w:sz w:val="20"/>
                <w:szCs w:val="20"/>
                <w:lang w:eastAsia="ru-RU"/>
              </w:rPr>
              <w:t>ормативные утечки</w:t>
            </w:r>
            <w:r>
              <w:rPr>
                <w:rFonts w:ascii="Segoe UI" w:eastAsia="Times New Roman" w:hAnsi="Segoe UI" w:cs="Segoe UI"/>
                <w:b/>
                <w:bCs/>
                <w:color w:val="000000"/>
                <w:sz w:val="20"/>
                <w:szCs w:val="20"/>
                <w:lang w:eastAsia="ru-RU"/>
              </w:rPr>
              <w:t>, м</w:t>
            </w:r>
            <w:r w:rsidRPr="007453ED">
              <w:rPr>
                <w:rFonts w:ascii="Segoe UI" w:eastAsia="Times New Roman" w:hAnsi="Segoe UI" w:cs="Segoe UI"/>
                <w:b/>
                <w:bCs/>
                <w:color w:val="000000"/>
                <w:sz w:val="20"/>
                <w:szCs w:val="20"/>
                <w:vertAlign w:val="superscript"/>
                <w:lang w:eastAsia="ru-RU"/>
              </w:rPr>
              <w:t>3</w:t>
            </w:r>
            <w:r>
              <w:rPr>
                <w:rFonts w:ascii="Segoe UI" w:eastAsia="Times New Roman" w:hAnsi="Segoe UI" w:cs="Segoe UI"/>
                <w:b/>
                <w:bCs/>
                <w:color w:val="000000"/>
                <w:sz w:val="20"/>
                <w:szCs w:val="20"/>
                <w:lang w:eastAsia="ru-RU"/>
              </w:rPr>
              <w:t>/ч</w:t>
            </w:r>
            <w:r w:rsidRPr="00A96F1A">
              <w:rPr>
                <w:rFonts w:ascii="Segoe UI" w:eastAsia="Times New Roman" w:hAnsi="Segoe UI" w:cs="Segoe UI"/>
                <w:b/>
                <w:bCs/>
                <w:color w:val="000000"/>
                <w:sz w:val="20"/>
                <w:szCs w:val="20"/>
                <w:lang w:eastAsia="ru-RU"/>
              </w:rPr>
              <w:t xml:space="preserve"> (п. 6.16 в СП 124.13330.2012)</w:t>
            </w:r>
          </w:p>
        </w:tc>
        <w:tc>
          <w:tcPr>
            <w:tcW w:w="446" w:type="pct"/>
            <w:tcBorders>
              <w:top w:val="nil"/>
              <w:left w:val="nil"/>
              <w:bottom w:val="single" w:sz="4" w:space="0" w:color="auto"/>
              <w:right w:val="single" w:sz="4" w:space="0" w:color="auto"/>
            </w:tcBorders>
            <w:shd w:val="clear" w:color="auto" w:fill="auto"/>
            <w:textDirection w:val="btLr"/>
            <w:vAlign w:val="center"/>
            <w:hideMark/>
          </w:tcPr>
          <w:p w:rsidR="00D576B2" w:rsidRPr="00A96F1A" w:rsidRDefault="00D576B2" w:rsidP="00D576B2">
            <w:pPr>
              <w:ind w:left="113" w:right="113"/>
              <w:jc w:val="center"/>
              <w:rPr>
                <w:rFonts w:ascii="Segoe UI" w:eastAsia="Times New Roman" w:hAnsi="Segoe UI" w:cs="Segoe UI"/>
                <w:b/>
                <w:bCs/>
                <w:color w:val="000000"/>
                <w:sz w:val="20"/>
                <w:szCs w:val="20"/>
                <w:lang w:eastAsia="ru-RU"/>
              </w:rPr>
            </w:pPr>
            <w:r>
              <w:rPr>
                <w:rFonts w:ascii="Segoe UI" w:eastAsia="Times New Roman" w:hAnsi="Segoe UI" w:cs="Segoe UI"/>
                <w:b/>
                <w:bCs/>
                <w:color w:val="000000"/>
                <w:sz w:val="20"/>
                <w:szCs w:val="20"/>
                <w:lang w:eastAsia="ru-RU"/>
              </w:rPr>
              <w:t>А</w:t>
            </w:r>
            <w:r w:rsidRPr="00A96F1A">
              <w:rPr>
                <w:rFonts w:ascii="Segoe UI" w:eastAsia="Times New Roman" w:hAnsi="Segoe UI" w:cs="Segoe UI"/>
                <w:b/>
                <w:bCs/>
                <w:color w:val="000000"/>
                <w:sz w:val="20"/>
                <w:szCs w:val="20"/>
                <w:lang w:eastAsia="ru-RU"/>
              </w:rPr>
              <w:t>варийная подпитка «сырой» водой</w:t>
            </w:r>
            <w:r>
              <w:rPr>
                <w:rFonts w:ascii="Segoe UI" w:eastAsia="Times New Roman" w:hAnsi="Segoe UI" w:cs="Segoe UI"/>
                <w:b/>
                <w:bCs/>
                <w:color w:val="000000"/>
                <w:sz w:val="20"/>
                <w:szCs w:val="20"/>
                <w:lang w:eastAsia="ru-RU"/>
              </w:rPr>
              <w:t>, м</w:t>
            </w:r>
            <w:r w:rsidRPr="007453ED">
              <w:rPr>
                <w:rFonts w:ascii="Segoe UI" w:eastAsia="Times New Roman" w:hAnsi="Segoe UI" w:cs="Segoe UI"/>
                <w:b/>
                <w:bCs/>
                <w:color w:val="000000"/>
                <w:sz w:val="20"/>
                <w:szCs w:val="20"/>
                <w:vertAlign w:val="superscript"/>
                <w:lang w:eastAsia="ru-RU"/>
              </w:rPr>
              <w:t>3</w:t>
            </w:r>
            <w:r>
              <w:rPr>
                <w:rFonts w:ascii="Segoe UI" w:eastAsia="Times New Roman" w:hAnsi="Segoe UI" w:cs="Segoe UI"/>
                <w:b/>
                <w:bCs/>
                <w:color w:val="000000"/>
                <w:sz w:val="20"/>
                <w:szCs w:val="20"/>
                <w:lang w:eastAsia="ru-RU"/>
              </w:rPr>
              <w:t>/ч</w:t>
            </w:r>
            <w:r w:rsidRPr="00A96F1A">
              <w:rPr>
                <w:rFonts w:ascii="Segoe UI" w:eastAsia="Times New Roman" w:hAnsi="Segoe UI" w:cs="Segoe UI"/>
                <w:b/>
                <w:bCs/>
                <w:color w:val="000000"/>
                <w:sz w:val="20"/>
                <w:szCs w:val="20"/>
                <w:lang w:eastAsia="ru-RU"/>
              </w:rPr>
              <w:t xml:space="preserve"> (п. 6.22 в СП 124.13330.2012)</w:t>
            </w:r>
          </w:p>
        </w:tc>
        <w:tc>
          <w:tcPr>
            <w:tcW w:w="446" w:type="pct"/>
            <w:tcBorders>
              <w:top w:val="nil"/>
              <w:left w:val="nil"/>
              <w:bottom w:val="single" w:sz="4" w:space="0" w:color="auto"/>
              <w:right w:val="single" w:sz="4" w:space="0" w:color="auto"/>
            </w:tcBorders>
            <w:shd w:val="clear" w:color="auto" w:fill="auto"/>
            <w:textDirection w:val="btLr"/>
            <w:vAlign w:val="center"/>
            <w:hideMark/>
          </w:tcPr>
          <w:p w:rsidR="00D576B2" w:rsidRPr="00A96F1A" w:rsidRDefault="00D576B2" w:rsidP="00D576B2">
            <w:pPr>
              <w:ind w:left="113" w:right="113"/>
              <w:jc w:val="center"/>
              <w:rPr>
                <w:rFonts w:ascii="Segoe UI" w:eastAsia="Times New Roman" w:hAnsi="Segoe UI" w:cs="Segoe UI"/>
                <w:b/>
                <w:bCs/>
                <w:color w:val="000000"/>
                <w:sz w:val="20"/>
                <w:szCs w:val="20"/>
                <w:lang w:eastAsia="ru-RU"/>
              </w:rPr>
            </w:pPr>
            <w:r w:rsidRPr="00A96F1A">
              <w:rPr>
                <w:rFonts w:ascii="Segoe UI" w:eastAsia="Times New Roman" w:hAnsi="Segoe UI" w:cs="Segoe UI"/>
                <w:b/>
                <w:bCs/>
                <w:color w:val="000000"/>
                <w:sz w:val="20"/>
                <w:szCs w:val="20"/>
                <w:lang w:eastAsia="ru-RU"/>
              </w:rPr>
              <w:t>Присоединенная тепловая нагрузка, Гкал/час</w:t>
            </w:r>
          </w:p>
        </w:tc>
        <w:tc>
          <w:tcPr>
            <w:tcW w:w="445" w:type="pct"/>
            <w:tcBorders>
              <w:top w:val="nil"/>
              <w:left w:val="nil"/>
              <w:bottom w:val="single" w:sz="4" w:space="0" w:color="auto"/>
              <w:right w:val="single" w:sz="4" w:space="0" w:color="auto"/>
            </w:tcBorders>
            <w:shd w:val="clear" w:color="auto" w:fill="auto"/>
            <w:textDirection w:val="btLr"/>
            <w:vAlign w:val="center"/>
            <w:hideMark/>
          </w:tcPr>
          <w:p w:rsidR="00D576B2" w:rsidRPr="00A96F1A" w:rsidRDefault="00D576B2" w:rsidP="00D576B2">
            <w:pPr>
              <w:ind w:left="113" w:right="113"/>
              <w:jc w:val="center"/>
              <w:rPr>
                <w:rFonts w:ascii="Segoe UI" w:eastAsia="Times New Roman" w:hAnsi="Segoe UI" w:cs="Segoe UI"/>
                <w:b/>
                <w:bCs/>
                <w:color w:val="000000"/>
                <w:sz w:val="20"/>
                <w:szCs w:val="20"/>
                <w:lang w:eastAsia="ru-RU"/>
              </w:rPr>
            </w:pPr>
            <w:r>
              <w:rPr>
                <w:rFonts w:ascii="Segoe UI" w:eastAsia="Times New Roman" w:hAnsi="Segoe UI" w:cs="Segoe UI"/>
                <w:b/>
                <w:bCs/>
                <w:color w:val="000000"/>
                <w:sz w:val="20"/>
                <w:szCs w:val="20"/>
                <w:lang w:eastAsia="ru-RU"/>
              </w:rPr>
              <w:t>О</w:t>
            </w:r>
            <w:r w:rsidRPr="00A96F1A">
              <w:rPr>
                <w:rFonts w:ascii="Segoe UI" w:eastAsia="Times New Roman" w:hAnsi="Segoe UI" w:cs="Segoe UI"/>
                <w:b/>
                <w:bCs/>
                <w:color w:val="000000"/>
                <w:sz w:val="20"/>
                <w:szCs w:val="20"/>
                <w:lang w:eastAsia="ru-RU"/>
              </w:rPr>
              <w:t>бъем системы теплоснабжения</w:t>
            </w:r>
            <w:r>
              <w:rPr>
                <w:rFonts w:ascii="Segoe UI" w:eastAsia="Times New Roman" w:hAnsi="Segoe UI" w:cs="Segoe UI"/>
                <w:b/>
                <w:bCs/>
                <w:color w:val="000000"/>
                <w:sz w:val="20"/>
                <w:szCs w:val="20"/>
                <w:lang w:eastAsia="ru-RU"/>
              </w:rPr>
              <w:t>, м</w:t>
            </w:r>
            <w:r w:rsidRPr="007453ED">
              <w:rPr>
                <w:rFonts w:ascii="Segoe UI" w:eastAsia="Times New Roman" w:hAnsi="Segoe UI" w:cs="Segoe UI"/>
                <w:b/>
                <w:bCs/>
                <w:color w:val="000000"/>
                <w:sz w:val="20"/>
                <w:szCs w:val="20"/>
                <w:vertAlign w:val="superscript"/>
                <w:lang w:eastAsia="ru-RU"/>
              </w:rPr>
              <w:t>3</w:t>
            </w:r>
            <w:r>
              <w:rPr>
                <w:rFonts w:ascii="Segoe UI" w:eastAsia="Times New Roman" w:hAnsi="Segoe UI" w:cs="Segoe UI"/>
                <w:b/>
                <w:bCs/>
                <w:color w:val="000000"/>
                <w:sz w:val="20"/>
                <w:szCs w:val="20"/>
                <w:vertAlign w:val="superscript"/>
                <w:lang w:eastAsia="ru-RU"/>
              </w:rPr>
              <w:t xml:space="preserve"> </w:t>
            </w:r>
            <w:r w:rsidRPr="00A96F1A">
              <w:rPr>
                <w:rFonts w:ascii="Segoe UI" w:eastAsia="Times New Roman" w:hAnsi="Segoe UI" w:cs="Segoe UI"/>
                <w:b/>
                <w:bCs/>
                <w:color w:val="000000"/>
                <w:sz w:val="20"/>
                <w:szCs w:val="20"/>
                <w:lang w:eastAsia="ru-RU"/>
              </w:rPr>
              <w:t>(п. 6.16 в СП 124.13330.2012)</w:t>
            </w:r>
          </w:p>
        </w:tc>
        <w:tc>
          <w:tcPr>
            <w:tcW w:w="401" w:type="pct"/>
            <w:tcBorders>
              <w:top w:val="nil"/>
              <w:left w:val="nil"/>
              <w:bottom w:val="single" w:sz="4" w:space="0" w:color="auto"/>
              <w:right w:val="single" w:sz="4" w:space="0" w:color="auto"/>
            </w:tcBorders>
            <w:shd w:val="clear" w:color="auto" w:fill="auto"/>
            <w:textDirection w:val="btLr"/>
            <w:vAlign w:val="center"/>
            <w:hideMark/>
          </w:tcPr>
          <w:p w:rsidR="00D576B2" w:rsidRDefault="00D576B2" w:rsidP="00D576B2">
            <w:pPr>
              <w:ind w:left="113" w:right="113"/>
              <w:jc w:val="center"/>
              <w:rPr>
                <w:rFonts w:ascii="Segoe UI" w:eastAsia="Times New Roman" w:hAnsi="Segoe UI" w:cs="Segoe UI"/>
                <w:b/>
                <w:bCs/>
                <w:color w:val="000000"/>
                <w:sz w:val="20"/>
                <w:szCs w:val="20"/>
                <w:lang w:eastAsia="ru-RU"/>
              </w:rPr>
            </w:pPr>
            <w:r>
              <w:rPr>
                <w:rFonts w:ascii="Segoe UI" w:eastAsia="Times New Roman" w:hAnsi="Segoe UI" w:cs="Segoe UI"/>
                <w:b/>
                <w:bCs/>
                <w:color w:val="000000"/>
                <w:sz w:val="20"/>
                <w:szCs w:val="20"/>
                <w:lang w:eastAsia="ru-RU"/>
              </w:rPr>
              <w:t>Н</w:t>
            </w:r>
            <w:r w:rsidRPr="00A96F1A">
              <w:rPr>
                <w:rFonts w:ascii="Segoe UI" w:eastAsia="Times New Roman" w:hAnsi="Segoe UI" w:cs="Segoe UI"/>
                <w:b/>
                <w:bCs/>
                <w:color w:val="000000"/>
                <w:sz w:val="20"/>
                <w:szCs w:val="20"/>
                <w:lang w:eastAsia="ru-RU"/>
              </w:rPr>
              <w:t>ормативные утечки</w:t>
            </w:r>
            <w:r>
              <w:rPr>
                <w:rFonts w:ascii="Segoe UI" w:eastAsia="Times New Roman" w:hAnsi="Segoe UI" w:cs="Segoe UI"/>
                <w:b/>
                <w:bCs/>
                <w:color w:val="000000"/>
                <w:sz w:val="20"/>
                <w:szCs w:val="20"/>
                <w:lang w:eastAsia="ru-RU"/>
              </w:rPr>
              <w:t>, м</w:t>
            </w:r>
            <w:r w:rsidRPr="007453ED">
              <w:rPr>
                <w:rFonts w:ascii="Segoe UI" w:eastAsia="Times New Roman" w:hAnsi="Segoe UI" w:cs="Segoe UI"/>
                <w:b/>
                <w:bCs/>
                <w:color w:val="000000"/>
                <w:sz w:val="20"/>
                <w:szCs w:val="20"/>
                <w:vertAlign w:val="superscript"/>
                <w:lang w:eastAsia="ru-RU"/>
              </w:rPr>
              <w:t>3</w:t>
            </w:r>
            <w:r>
              <w:rPr>
                <w:rFonts w:ascii="Segoe UI" w:eastAsia="Times New Roman" w:hAnsi="Segoe UI" w:cs="Segoe UI"/>
                <w:b/>
                <w:bCs/>
                <w:color w:val="000000"/>
                <w:sz w:val="20"/>
                <w:szCs w:val="20"/>
                <w:lang w:eastAsia="ru-RU"/>
              </w:rPr>
              <w:t>/ч</w:t>
            </w:r>
            <w:r w:rsidRPr="00A96F1A">
              <w:rPr>
                <w:rFonts w:ascii="Segoe UI" w:eastAsia="Times New Roman" w:hAnsi="Segoe UI" w:cs="Segoe UI"/>
                <w:b/>
                <w:bCs/>
                <w:color w:val="000000"/>
                <w:sz w:val="20"/>
                <w:szCs w:val="20"/>
                <w:lang w:eastAsia="ru-RU"/>
              </w:rPr>
              <w:t xml:space="preserve"> </w:t>
            </w:r>
          </w:p>
          <w:p w:rsidR="00D576B2" w:rsidRPr="00A96F1A" w:rsidRDefault="00D576B2" w:rsidP="00D576B2">
            <w:pPr>
              <w:ind w:left="113" w:right="113"/>
              <w:jc w:val="center"/>
              <w:rPr>
                <w:rFonts w:ascii="Segoe UI" w:eastAsia="Times New Roman" w:hAnsi="Segoe UI" w:cs="Segoe UI"/>
                <w:b/>
                <w:bCs/>
                <w:color w:val="000000"/>
                <w:sz w:val="20"/>
                <w:szCs w:val="20"/>
                <w:lang w:eastAsia="ru-RU"/>
              </w:rPr>
            </w:pPr>
            <w:r w:rsidRPr="00A96F1A">
              <w:rPr>
                <w:rFonts w:ascii="Segoe UI" w:eastAsia="Times New Roman" w:hAnsi="Segoe UI" w:cs="Segoe UI"/>
                <w:b/>
                <w:bCs/>
                <w:color w:val="000000"/>
                <w:sz w:val="20"/>
                <w:szCs w:val="20"/>
                <w:lang w:eastAsia="ru-RU"/>
              </w:rPr>
              <w:t>(п. 6.16 в СП 124.13330.2012)</w:t>
            </w:r>
          </w:p>
        </w:tc>
        <w:tc>
          <w:tcPr>
            <w:tcW w:w="377" w:type="pct"/>
            <w:tcBorders>
              <w:top w:val="nil"/>
              <w:left w:val="nil"/>
              <w:bottom w:val="single" w:sz="4" w:space="0" w:color="auto"/>
              <w:right w:val="single" w:sz="4" w:space="0" w:color="auto"/>
            </w:tcBorders>
            <w:shd w:val="clear" w:color="auto" w:fill="auto"/>
            <w:textDirection w:val="btLr"/>
            <w:vAlign w:val="center"/>
            <w:hideMark/>
          </w:tcPr>
          <w:p w:rsidR="00D576B2" w:rsidRPr="00A96F1A" w:rsidRDefault="00D576B2" w:rsidP="00D576B2">
            <w:pPr>
              <w:ind w:left="113" w:right="113"/>
              <w:jc w:val="center"/>
              <w:rPr>
                <w:rFonts w:ascii="Segoe UI" w:eastAsia="Times New Roman" w:hAnsi="Segoe UI" w:cs="Segoe UI"/>
                <w:b/>
                <w:bCs/>
                <w:color w:val="000000"/>
                <w:sz w:val="20"/>
                <w:szCs w:val="20"/>
                <w:lang w:eastAsia="ru-RU"/>
              </w:rPr>
            </w:pPr>
            <w:r>
              <w:rPr>
                <w:rFonts w:ascii="Segoe UI" w:eastAsia="Times New Roman" w:hAnsi="Segoe UI" w:cs="Segoe UI"/>
                <w:b/>
                <w:bCs/>
                <w:color w:val="000000"/>
                <w:sz w:val="20"/>
                <w:szCs w:val="20"/>
                <w:lang w:eastAsia="ru-RU"/>
              </w:rPr>
              <w:t>А</w:t>
            </w:r>
            <w:r w:rsidRPr="00A96F1A">
              <w:rPr>
                <w:rFonts w:ascii="Segoe UI" w:eastAsia="Times New Roman" w:hAnsi="Segoe UI" w:cs="Segoe UI"/>
                <w:b/>
                <w:bCs/>
                <w:color w:val="000000"/>
                <w:sz w:val="20"/>
                <w:szCs w:val="20"/>
                <w:lang w:eastAsia="ru-RU"/>
              </w:rPr>
              <w:t>варийная подпитка «сырой» водой</w:t>
            </w:r>
            <w:r>
              <w:rPr>
                <w:rFonts w:ascii="Segoe UI" w:eastAsia="Times New Roman" w:hAnsi="Segoe UI" w:cs="Segoe UI"/>
                <w:b/>
                <w:bCs/>
                <w:color w:val="000000"/>
                <w:sz w:val="20"/>
                <w:szCs w:val="20"/>
                <w:lang w:eastAsia="ru-RU"/>
              </w:rPr>
              <w:t>, м</w:t>
            </w:r>
            <w:r w:rsidRPr="007453ED">
              <w:rPr>
                <w:rFonts w:ascii="Segoe UI" w:eastAsia="Times New Roman" w:hAnsi="Segoe UI" w:cs="Segoe UI"/>
                <w:b/>
                <w:bCs/>
                <w:color w:val="000000"/>
                <w:sz w:val="20"/>
                <w:szCs w:val="20"/>
                <w:vertAlign w:val="superscript"/>
                <w:lang w:eastAsia="ru-RU"/>
              </w:rPr>
              <w:t>3</w:t>
            </w:r>
            <w:r>
              <w:rPr>
                <w:rFonts w:ascii="Segoe UI" w:eastAsia="Times New Roman" w:hAnsi="Segoe UI" w:cs="Segoe UI"/>
                <w:b/>
                <w:bCs/>
                <w:color w:val="000000"/>
                <w:sz w:val="20"/>
                <w:szCs w:val="20"/>
                <w:lang w:eastAsia="ru-RU"/>
              </w:rPr>
              <w:t>/ч</w:t>
            </w:r>
            <w:r w:rsidRPr="00A96F1A">
              <w:rPr>
                <w:rFonts w:ascii="Segoe UI" w:eastAsia="Times New Roman" w:hAnsi="Segoe UI" w:cs="Segoe UI"/>
                <w:b/>
                <w:bCs/>
                <w:color w:val="000000"/>
                <w:sz w:val="20"/>
                <w:szCs w:val="20"/>
                <w:lang w:eastAsia="ru-RU"/>
              </w:rPr>
              <w:t xml:space="preserve"> (п. 6.22 в СП 124.13330.2012)</w:t>
            </w:r>
          </w:p>
        </w:tc>
      </w:tr>
      <w:tr w:rsidR="00D576B2" w:rsidRPr="00A96F1A" w:rsidTr="00D576B2">
        <w:trPr>
          <w:trHeight w:val="340"/>
        </w:trPr>
        <w:tc>
          <w:tcPr>
            <w:tcW w:w="175" w:type="pct"/>
            <w:tcBorders>
              <w:top w:val="nil"/>
              <w:left w:val="single" w:sz="4" w:space="0" w:color="auto"/>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A96F1A">
              <w:rPr>
                <w:rFonts w:ascii="Segoe UI" w:eastAsia="Times New Roman" w:hAnsi="Segoe UI" w:cs="Segoe UI"/>
                <w:color w:val="000000"/>
                <w:sz w:val="20"/>
                <w:szCs w:val="20"/>
                <w:lang w:eastAsia="ru-RU"/>
              </w:rPr>
              <w:t>1</w:t>
            </w:r>
          </w:p>
        </w:tc>
        <w:tc>
          <w:tcPr>
            <w:tcW w:w="137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A96F1A">
              <w:rPr>
                <w:rFonts w:ascii="Segoe UI" w:eastAsia="Times New Roman" w:hAnsi="Segoe UI" w:cs="Segoe UI"/>
                <w:color w:val="000000"/>
                <w:sz w:val="20"/>
                <w:szCs w:val="20"/>
                <w:lang w:eastAsia="ru-RU"/>
              </w:rPr>
              <w:t>№ 1 Промышленный пр-зд, Районная котельная</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31,225</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1557,4</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3,893</w:t>
            </w:r>
          </w:p>
        </w:tc>
        <w:tc>
          <w:tcPr>
            <w:tcW w:w="446"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31,147</w:t>
            </w:r>
          </w:p>
        </w:tc>
        <w:tc>
          <w:tcPr>
            <w:tcW w:w="446"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33,717</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1579,6</w:t>
            </w:r>
          </w:p>
        </w:tc>
        <w:tc>
          <w:tcPr>
            <w:tcW w:w="401"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3,949</w:t>
            </w:r>
          </w:p>
        </w:tc>
        <w:tc>
          <w:tcPr>
            <w:tcW w:w="377"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31,592</w:t>
            </w:r>
          </w:p>
        </w:tc>
      </w:tr>
      <w:tr w:rsidR="00D576B2" w:rsidRPr="00A96F1A" w:rsidTr="00D576B2">
        <w:trPr>
          <w:trHeight w:val="340"/>
        </w:trPr>
        <w:tc>
          <w:tcPr>
            <w:tcW w:w="175" w:type="pct"/>
            <w:tcBorders>
              <w:top w:val="nil"/>
              <w:left w:val="single" w:sz="4" w:space="0" w:color="auto"/>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A96F1A">
              <w:rPr>
                <w:rFonts w:ascii="Segoe UI" w:eastAsia="Times New Roman" w:hAnsi="Segoe UI" w:cs="Segoe UI"/>
                <w:color w:val="000000"/>
                <w:sz w:val="20"/>
                <w:szCs w:val="20"/>
                <w:lang w:eastAsia="ru-RU"/>
              </w:rPr>
              <w:t>2</w:t>
            </w:r>
          </w:p>
        </w:tc>
        <w:tc>
          <w:tcPr>
            <w:tcW w:w="137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A96F1A">
              <w:rPr>
                <w:rFonts w:ascii="Segoe UI" w:eastAsia="Times New Roman" w:hAnsi="Segoe UI" w:cs="Segoe UI"/>
                <w:color w:val="000000"/>
                <w:sz w:val="20"/>
                <w:szCs w:val="20"/>
                <w:lang w:eastAsia="ru-RU"/>
              </w:rPr>
              <w:t>№ 2 ул. Бахтина, БМК-1</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6,900</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222,4</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0,556</w:t>
            </w:r>
          </w:p>
        </w:tc>
        <w:tc>
          <w:tcPr>
            <w:tcW w:w="446"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4,448</w:t>
            </w:r>
          </w:p>
        </w:tc>
        <w:tc>
          <w:tcPr>
            <w:tcW w:w="446"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6,900</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222,4</w:t>
            </w:r>
          </w:p>
        </w:tc>
        <w:tc>
          <w:tcPr>
            <w:tcW w:w="401"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0,556</w:t>
            </w:r>
          </w:p>
        </w:tc>
        <w:tc>
          <w:tcPr>
            <w:tcW w:w="377"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4,448</w:t>
            </w:r>
          </w:p>
        </w:tc>
      </w:tr>
      <w:tr w:rsidR="00D576B2" w:rsidRPr="00A96F1A" w:rsidTr="00D576B2">
        <w:trPr>
          <w:trHeight w:val="340"/>
        </w:trPr>
        <w:tc>
          <w:tcPr>
            <w:tcW w:w="175" w:type="pct"/>
            <w:tcBorders>
              <w:top w:val="nil"/>
              <w:left w:val="single" w:sz="4" w:space="0" w:color="auto"/>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A96F1A">
              <w:rPr>
                <w:rFonts w:ascii="Segoe UI" w:eastAsia="Times New Roman" w:hAnsi="Segoe UI" w:cs="Segoe UI"/>
                <w:color w:val="000000"/>
                <w:sz w:val="20"/>
                <w:szCs w:val="20"/>
                <w:lang w:eastAsia="ru-RU"/>
              </w:rPr>
              <w:t>3</w:t>
            </w:r>
          </w:p>
        </w:tc>
        <w:tc>
          <w:tcPr>
            <w:tcW w:w="137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A96F1A">
              <w:rPr>
                <w:rFonts w:ascii="Segoe UI" w:eastAsia="Times New Roman" w:hAnsi="Segoe UI" w:cs="Segoe UI"/>
                <w:color w:val="000000"/>
                <w:sz w:val="20"/>
                <w:szCs w:val="20"/>
                <w:lang w:eastAsia="ru-RU"/>
              </w:rPr>
              <w:t>№ 3 ул. Заводская, БМК-2</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3,086</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112,5</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0,281</w:t>
            </w:r>
          </w:p>
        </w:tc>
        <w:tc>
          <w:tcPr>
            <w:tcW w:w="446"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2,251</w:t>
            </w:r>
          </w:p>
        </w:tc>
        <w:tc>
          <w:tcPr>
            <w:tcW w:w="446"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3,086</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112,5</w:t>
            </w:r>
          </w:p>
        </w:tc>
        <w:tc>
          <w:tcPr>
            <w:tcW w:w="401"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0,281</w:t>
            </w:r>
          </w:p>
        </w:tc>
        <w:tc>
          <w:tcPr>
            <w:tcW w:w="377"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2,251</w:t>
            </w:r>
          </w:p>
        </w:tc>
      </w:tr>
      <w:tr w:rsidR="00D576B2" w:rsidRPr="00A96F1A" w:rsidTr="00D576B2">
        <w:trPr>
          <w:trHeight w:val="340"/>
        </w:trPr>
        <w:tc>
          <w:tcPr>
            <w:tcW w:w="175" w:type="pct"/>
            <w:tcBorders>
              <w:top w:val="nil"/>
              <w:left w:val="single" w:sz="4" w:space="0" w:color="auto"/>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A96F1A">
              <w:rPr>
                <w:rFonts w:ascii="Segoe UI" w:eastAsia="Times New Roman" w:hAnsi="Segoe UI" w:cs="Segoe UI"/>
                <w:color w:val="000000"/>
                <w:sz w:val="20"/>
                <w:szCs w:val="20"/>
                <w:lang w:eastAsia="ru-RU"/>
              </w:rPr>
              <w:t>4</w:t>
            </w:r>
          </w:p>
        </w:tc>
        <w:tc>
          <w:tcPr>
            <w:tcW w:w="137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A96F1A">
              <w:rPr>
                <w:rFonts w:ascii="Segoe UI" w:eastAsia="Times New Roman" w:hAnsi="Segoe UI" w:cs="Segoe UI"/>
                <w:color w:val="000000"/>
                <w:sz w:val="20"/>
                <w:szCs w:val="20"/>
                <w:lang w:eastAsia="ru-RU"/>
              </w:rPr>
              <w:t>№ 4 Карманово, ул. Заводская, 4, стр. 2</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3,279</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246,7</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0,617</w:t>
            </w:r>
          </w:p>
        </w:tc>
        <w:tc>
          <w:tcPr>
            <w:tcW w:w="446"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4,934</w:t>
            </w:r>
          </w:p>
        </w:tc>
        <w:tc>
          <w:tcPr>
            <w:tcW w:w="446"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3,279</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246,7</w:t>
            </w:r>
          </w:p>
        </w:tc>
        <w:tc>
          <w:tcPr>
            <w:tcW w:w="401"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0,617</w:t>
            </w:r>
          </w:p>
        </w:tc>
        <w:tc>
          <w:tcPr>
            <w:tcW w:w="377"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4,934</w:t>
            </w:r>
          </w:p>
        </w:tc>
      </w:tr>
      <w:tr w:rsidR="00D576B2" w:rsidRPr="00A96F1A" w:rsidTr="00D576B2">
        <w:trPr>
          <w:trHeight w:val="340"/>
        </w:trPr>
        <w:tc>
          <w:tcPr>
            <w:tcW w:w="175" w:type="pct"/>
            <w:tcBorders>
              <w:top w:val="nil"/>
              <w:left w:val="single" w:sz="4" w:space="0" w:color="auto"/>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A96F1A">
              <w:rPr>
                <w:rFonts w:ascii="Segoe UI" w:eastAsia="Times New Roman" w:hAnsi="Segoe UI" w:cs="Segoe UI"/>
                <w:color w:val="000000"/>
                <w:sz w:val="20"/>
                <w:szCs w:val="20"/>
                <w:lang w:eastAsia="ru-RU"/>
              </w:rPr>
              <w:t>5</w:t>
            </w:r>
          </w:p>
        </w:tc>
        <w:tc>
          <w:tcPr>
            <w:tcW w:w="137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A96F1A">
              <w:rPr>
                <w:rFonts w:ascii="Segoe UI" w:eastAsia="Times New Roman" w:hAnsi="Segoe UI" w:cs="Segoe UI"/>
                <w:color w:val="000000"/>
                <w:sz w:val="20"/>
                <w:szCs w:val="20"/>
                <w:lang w:eastAsia="ru-RU"/>
              </w:rPr>
              <w:t>№ 5 ул. Мира, БМК-3</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1,197</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39,8</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0,099</w:t>
            </w:r>
          </w:p>
        </w:tc>
        <w:tc>
          <w:tcPr>
            <w:tcW w:w="446"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0,796</w:t>
            </w:r>
          </w:p>
        </w:tc>
        <w:tc>
          <w:tcPr>
            <w:tcW w:w="446"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1,197</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39,8</w:t>
            </w:r>
          </w:p>
        </w:tc>
        <w:tc>
          <w:tcPr>
            <w:tcW w:w="401"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0,099</w:t>
            </w:r>
          </w:p>
        </w:tc>
        <w:tc>
          <w:tcPr>
            <w:tcW w:w="377"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0,796</w:t>
            </w:r>
          </w:p>
        </w:tc>
      </w:tr>
      <w:tr w:rsidR="00D576B2" w:rsidRPr="00A96F1A" w:rsidTr="00D576B2">
        <w:trPr>
          <w:trHeight w:val="340"/>
        </w:trPr>
        <w:tc>
          <w:tcPr>
            <w:tcW w:w="175" w:type="pct"/>
            <w:tcBorders>
              <w:top w:val="nil"/>
              <w:left w:val="single" w:sz="4" w:space="0" w:color="auto"/>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A96F1A">
              <w:rPr>
                <w:rFonts w:ascii="Segoe UI" w:eastAsia="Times New Roman" w:hAnsi="Segoe UI" w:cs="Segoe UI"/>
                <w:color w:val="000000"/>
                <w:sz w:val="20"/>
                <w:szCs w:val="20"/>
                <w:lang w:eastAsia="ru-RU"/>
              </w:rPr>
              <w:t>6</w:t>
            </w:r>
          </w:p>
        </w:tc>
        <w:tc>
          <w:tcPr>
            <w:tcW w:w="137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A96F1A">
              <w:rPr>
                <w:rFonts w:ascii="Segoe UI" w:eastAsia="Times New Roman" w:hAnsi="Segoe UI" w:cs="Segoe UI"/>
                <w:color w:val="000000"/>
                <w:sz w:val="20"/>
                <w:szCs w:val="20"/>
                <w:lang w:eastAsia="ru-RU"/>
              </w:rPr>
              <w:t>№ 6 БМК ул. Пушная, 2А</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0,187</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6,4</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0,016</w:t>
            </w:r>
          </w:p>
        </w:tc>
        <w:tc>
          <w:tcPr>
            <w:tcW w:w="446"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0,128</w:t>
            </w:r>
          </w:p>
        </w:tc>
        <w:tc>
          <w:tcPr>
            <w:tcW w:w="446"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0,187</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6,4</w:t>
            </w:r>
          </w:p>
        </w:tc>
        <w:tc>
          <w:tcPr>
            <w:tcW w:w="401"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0,016</w:t>
            </w:r>
          </w:p>
        </w:tc>
        <w:tc>
          <w:tcPr>
            <w:tcW w:w="377"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0,128</w:t>
            </w:r>
          </w:p>
        </w:tc>
      </w:tr>
      <w:tr w:rsidR="00D576B2" w:rsidRPr="00A96F1A" w:rsidTr="00D576B2">
        <w:trPr>
          <w:trHeight w:val="340"/>
        </w:trPr>
        <w:tc>
          <w:tcPr>
            <w:tcW w:w="175" w:type="pct"/>
            <w:tcBorders>
              <w:top w:val="nil"/>
              <w:left w:val="single" w:sz="4" w:space="0" w:color="auto"/>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A96F1A">
              <w:rPr>
                <w:rFonts w:ascii="Segoe UI" w:eastAsia="Times New Roman" w:hAnsi="Segoe UI" w:cs="Segoe UI"/>
                <w:color w:val="000000"/>
                <w:sz w:val="20"/>
                <w:szCs w:val="20"/>
                <w:lang w:eastAsia="ru-RU"/>
              </w:rPr>
              <w:t>7</w:t>
            </w:r>
          </w:p>
        </w:tc>
        <w:tc>
          <w:tcPr>
            <w:tcW w:w="137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A96F1A">
              <w:rPr>
                <w:rFonts w:ascii="Segoe UI" w:eastAsia="Times New Roman" w:hAnsi="Segoe UI" w:cs="Segoe UI"/>
                <w:color w:val="000000"/>
                <w:sz w:val="20"/>
                <w:szCs w:val="20"/>
                <w:lang w:eastAsia="ru-RU"/>
              </w:rPr>
              <w:t>БМК-7</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5,545</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264,7</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0,662</w:t>
            </w:r>
          </w:p>
        </w:tc>
        <w:tc>
          <w:tcPr>
            <w:tcW w:w="446"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5,294</w:t>
            </w:r>
          </w:p>
        </w:tc>
        <w:tc>
          <w:tcPr>
            <w:tcW w:w="446"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5,545</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264,7</w:t>
            </w:r>
          </w:p>
        </w:tc>
        <w:tc>
          <w:tcPr>
            <w:tcW w:w="401"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0,662</w:t>
            </w:r>
          </w:p>
        </w:tc>
        <w:tc>
          <w:tcPr>
            <w:tcW w:w="377"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5,294</w:t>
            </w:r>
          </w:p>
        </w:tc>
      </w:tr>
      <w:tr w:rsidR="00D576B2" w:rsidRPr="00A96F1A" w:rsidTr="00D576B2">
        <w:trPr>
          <w:trHeight w:val="340"/>
        </w:trPr>
        <w:tc>
          <w:tcPr>
            <w:tcW w:w="175" w:type="pct"/>
            <w:tcBorders>
              <w:top w:val="nil"/>
              <w:left w:val="single" w:sz="4" w:space="0" w:color="auto"/>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A96F1A">
              <w:rPr>
                <w:rFonts w:ascii="Segoe UI" w:eastAsia="Times New Roman" w:hAnsi="Segoe UI" w:cs="Segoe UI"/>
                <w:color w:val="000000"/>
                <w:sz w:val="20"/>
                <w:szCs w:val="20"/>
                <w:lang w:eastAsia="ru-RU"/>
              </w:rPr>
              <w:t>8</w:t>
            </w:r>
          </w:p>
        </w:tc>
        <w:tc>
          <w:tcPr>
            <w:tcW w:w="137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A96F1A">
              <w:rPr>
                <w:rFonts w:ascii="Segoe UI" w:eastAsia="Times New Roman" w:hAnsi="Segoe UI" w:cs="Segoe UI"/>
                <w:color w:val="000000"/>
                <w:sz w:val="20"/>
                <w:szCs w:val="20"/>
                <w:lang w:eastAsia="ru-RU"/>
              </w:rPr>
              <w:t>БМК-8</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1,939</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65,0</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0,162</w:t>
            </w:r>
          </w:p>
        </w:tc>
        <w:tc>
          <w:tcPr>
            <w:tcW w:w="446"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1,300</w:t>
            </w:r>
          </w:p>
        </w:tc>
        <w:tc>
          <w:tcPr>
            <w:tcW w:w="446"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1,939</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65,0</w:t>
            </w:r>
          </w:p>
        </w:tc>
        <w:tc>
          <w:tcPr>
            <w:tcW w:w="401"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0,162</w:t>
            </w:r>
          </w:p>
        </w:tc>
        <w:tc>
          <w:tcPr>
            <w:tcW w:w="377"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1,300</w:t>
            </w:r>
          </w:p>
        </w:tc>
      </w:tr>
      <w:tr w:rsidR="00D576B2" w:rsidRPr="00A96F1A" w:rsidTr="00D576B2">
        <w:trPr>
          <w:trHeight w:val="340"/>
        </w:trPr>
        <w:tc>
          <w:tcPr>
            <w:tcW w:w="175" w:type="pct"/>
            <w:tcBorders>
              <w:top w:val="nil"/>
              <w:left w:val="single" w:sz="4" w:space="0" w:color="auto"/>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A96F1A">
              <w:rPr>
                <w:rFonts w:ascii="Segoe UI" w:eastAsia="Times New Roman" w:hAnsi="Segoe UI" w:cs="Segoe UI"/>
                <w:color w:val="000000"/>
                <w:sz w:val="20"/>
                <w:szCs w:val="20"/>
                <w:lang w:eastAsia="ru-RU"/>
              </w:rPr>
              <w:t>9</w:t>
            </w:r>
          </w:p>
        </w:tc>
        <w:tc>
          <w:tcPr>
            <w:tcW w:w="137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A96F1A">
              <w:rPr>
                <w:rFonts w:ascii="Segoe UI" w:eastAsia="Times New Roman" w:hAnsi="Segoe UI" w:cs="Segoe UI"/>
                <w:color w:val="000000"/>
                <w:sz w:val="20"/>
                <w:szCs w:val="20"/>
                <w:lang w:eastAsia="ru-RU"/>
              </w:rPr>
              <w:t>БМК-9</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5,615</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200,3</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0,501</w:t>
            </w:r>
          </w:p>
        </w:tc>
        <w:tc>
          <w:tcPr>
            <w:tcW w:w="446"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4,005</w:t>
            </w:r>
          </w:p>
        </w:tc>
        <w:tc>
          <w:tcPr>
            <w:tcW w:w="446"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5,865</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205,1</w:t>
            </w:r>
          </w:p>
        </w:tc>
        <w:tc>
          <w:tcPr>
            <w:tcW w:w="401"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0,513</w:t>
            </w:r>
          </w:p>
        </w:tc>
        <w:tc>
          <w:tcPr>
            <w:tcW w:w="377"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4,103</w:t>
            </w:r>
          </w:p>
        </w:tc>
      </w:tr>
      <w:tr w:rsidR="00D576B2" w:rsidRPr="00A96F1A" w:rsidTr="00D576B2">
        <w:trPr>
          <w:trHeight w:val="340"/>
        </w:trPr>
        <w:tc>
          <w:tcPr>
            <w:tcW w:w="175" w:type="pct"/>
            <w:tcBorders>
              <w:top w:val="nil"/>
              <w:left w:val="single" w:sz="4" w:space="0" w:color="auto"/>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A96F1A">
              <w:rPr>
                <w:rFonts w:ascii="Segoe UI" w:eastAsia="Times New Roman" w:hAnsi="Segoe UI" w:cs="Segoe UI"/>
                <w:color w:val="000000"/>
                <w:sz w:val="20"/>
                <w:szCs w:val="20"/>
                <w:lang w:eastAsia="ru-RU"/>
              </w:rPr>
              <w:t>10</w:t>
            </w:r>
          </w:p>
        </w:tc>
        <w:tc>
          <w:tcPr>
            <w:tcW w:w="137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A96F1A">
              <w:rPr>
                <w:rFonts w:ascii="Segoe UI" w:eastAsia="Times New Roman" w:hAnsi="Segoe UI" w:cs="Segoe UI"/>
                <w:color w:val="000000"/>
                <w:sz w:val="20"/>
                <w:szCs w:val="20"/>
                <w:lang w:eastAsia="ru-RU"/>
              </w:rPr>
              <w:t>Котельная с. Карманово, ул. Набережная</w:t>
            </w:r>
            <w:r>
              <w:rPr>
                <w:rFonts w:ascii="Segoe UI" w:eastAsia="Times New Roman" w:hAnsi="Segoe UI" w:cs="Segoe UI"/>
                <w:color w:val="000000"/>
                <w:sz w:val="20"/>
                <w:szCs w:val="20"/>
                <w:lang w:eastAsia="ru-RU"/>
              </w:rPr>
              <w:t>, 18</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0,108</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2,4</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0,006</w:t>
            </w:r>
          </w:p>
        </w:tc>
        <w:tc>
          <w:tcPr>
            <w:tcW w:w="446"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0,047</w:t>
            </w:r>
          </w:p>
        </w:tc>
        <w:tc>
          <w:tcPr>
            <w:tcW w:w="446"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0,108</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2,4</w:t>
            </w:r>
          </w:p>
        </w:tc>
        <w:tc>
          <w:tcPr>
            <w:tcW w:w="401"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0,006</w:t>
            </w:r>
          </w:p>
        </w:tc>
        <w:tc>
          <w:tcPr>
            <w:tcW w:w="377"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0,047</w:t>
            </w:r>
          </w:p>
        </w:tc>
      </w:tr>
      <w:tr w:rsidR="00D576B2" w:rsidRPr="00A96F1A" w:rsidTr="00D576B2">
        <w:trPr>
          <w:trHeight w:val="340"/>
        </w:trPr>
        <w:tc>
          <w:tcPr>
            <w:tcW w:w="175" w:type="pct"/>
            <w:tcBorders>
              <w:top w:val="nil"/>
              <w:left w:val="single" w:sz="4" w:space="0" w:color="auto"/>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A96F1A">
              <w:rPr>
                <w:rFonts w:ascii="Segoe UI" w:eastAsia="Times New Roman" w:hAnsi="Segoe UI" w:cs="Segoe UI"/>
                <w:color w:val="000000"/>
                <w:sz w:val="20"/>
                <w:szCs w:val="20"/>
                <w:lang w:eastAsia="ru-RU"/>
              </w:rPr>
              <w:t>11</w:t>
            </w:r>
          </w:p>
        </w:tc>
        <w:tc>
          <w:tcPr>
            <w:tcW w:w="137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A96F1A">
              <w:rPr>
                <w:rFonts w:ascii="Segoe UI" w:eastAsia="Times New Roman" w:hAnsi="Segoe UI" w:cs="Segoe UI"/>
                <w:color w:val="000000"/>
                <w:sz w:val="20"/>
                <w:szCs w:val="20"/>
                <w:lang w:eastAsia="ru-RU"/>
              </w:rPr>
              <w:t>Котельная пр. Первомайский, 1</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0,300</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6,2</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0,016</w:t>
            </w:r>
          </w:p>
        </w:tc>
        <w:tc>
          <w:tcPr>
            <w:tcW w:w="446"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0,125</w:t>
            </w:r>
          </w:p>
        </w:tc>
        <w:tc>
          <w:tcPr>
            <w:tcW w:w="446"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0,300</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6,2</w:t>
            </w:r>
          </w:p>
        </w:tc>
        <w:tc>
          <w:tcPr>
            <w:tcW w:w="401"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0,016</w:t>
            </w:r>
          </w:p>
        </w:tc>
        <w:tc>
          <w:tcPr>
            <w:tcW w:w="377"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0,125</w:t>
            </w:r>
          </w:p>
        </w:tc>
      </w:tr>
      <w:tr w:rsidR="00D576B2" w:rsidRPr="00A96F1A" w:rsidTr="00D576B2">
        <w:trPr>
          <w:trHeight w:val="340"/>
        </w:trPr>
        <w:tc>
          <w:tcPr>
            <w:tcW w:w="175" w:type="pct"/>
            <w:tcBorders>
              <w:top w:val="nil"/>
              <w:left w:val="single" w:sz="4" w:space="0" w:color="auto"/>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A96F1A">
              <w:rPr>
                <w:rFonts w:ascii="Segoe UI" w:eastAsia="Times New Roman" w:hAnsi="Segoe UI" w:cs="Segoe UI"/>
                <w:color w:val="000000"/>
                <w:sz w:val="20"/>
                <w:szCs w:val="20"/>
                <w:lang w:eastAsia="ru-RU"/>
              </w:rPr>
              <w:t>12</w:t>
            </w:r>
          </w:p>
        </w:tc>
        <w:tc>
          <w:tcPr>
            <w:tcW w:w="137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A96F1A">
              <w:rPr>
                <w:rFonts w:ascii="Segoe UI" w:eastAsia="Times New Roman" w:hAnsi="Segoe UI" w:cs="Segoe UI"/>
                <w:color w:val="000000"/>
                <w:sz w:val="20"/>
                <w:szCs w:val="20"/>
                <w:lang w:eastAsia="ru-RU"/>
              </w:rPr>
              <w:t>Котельная ул. Комсомольская, 9</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0,046</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0,9</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0,002</w:t>
            </w:r>
          </w:p>
        </w:tc>
        <w:tc>
          <w:tcPr>
            <w:tcW w:w="446"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0,018</w:t>
            </w:r>
          </w:p>
        </w:tc>
        <w:tc>
          <w:tcPr>
            <w:tcW w:w="446"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0,046</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0,9</w:t>
            </w:r>
          </w:p>
        </w:tc>
        <w:tc>
          <w:tcPr>
            <w:tcW w:w="401"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0,002</w:t>
            </w:r>
          </w:p>
        </w:tc>
        <w:tc>
          <w:tcPr>
            <w:tcW w:w="377"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0,018</w:t>
            </w:r>
          </w:p>
        </w:tc>
      </w:tr>
      <w:tr w:rsidR="00D576B2" w:rsidRPr="00A96F1A" w:rsidTr="00D576B2">
        <w:trPr>
          <w:trHeight w:val="340"/>
        </w:trPr>
        <w:tc>
          <w:tcPr>
            <w:tcW w:w="175" w:type="pct"/>
            <w:tcBorders>
              <w:top w:val="nil"/>
              <w:left w:val="single" w:sz="4" w:space="0" w:color="auto"/>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A96F1A">
              <w:rPr>
                <w:rFonts w:ascii="Segoe UI" w:eastAsia="Times New Roman" w:hAnsi="Segoe UI" w:cs="Segoe UI"/>
                <w:color w:val="000000"/>
                <w:sz w:val="20"/>
                <w:szCs w:val="20"/>
                <w:lang w:eastAsia="ru-RU"/>
              </w:rPr>
              <w:t>13</w:t>
            </w:r>
          </w:p>
        </w:tc>
        <w:tc>
          <w:tcPr>
            <w:tcW w:w="137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A96F1A">
              <w:rPr>
                <w:rFonts w:ascii="Segoe UI" w:eastAsia="Times New Roman" w:hAnsi="Segoe UI" w:cs="Segoe UI"/>
                <w:color w:val="000000"/>
                <w:sz w:val="20"/>
                <w:szCs w:val="20"/>
                <w:lang w:eastAsia="ru-RU"/>
              </w:rPr>
              <w:t>Котельная г. Гагарин, ул. Советская д. 64а, ФОК «Восток»</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0,250</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6,0</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0,015</w:t>
            </w:r>
          </w:p>
        </w:tc>
        <w:tc>
          <w:tcPr>
            <w:tcW w:w="446"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0,120</w:t>
            </w:r>
          </w:p>
        </w:tc>
        <w:tc>
          <w:tcPr>
            <w:tcW w:w="446"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0,250</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6,0</w:t>
            </w:r>
          </w:p>
        </w:tc>
        <w:tc>
          <w:tcPr>
            <w:tcW w:w="401"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0,015</w:t>
            </w:r>
          </w:p>
        </w:tc>
        <w:tc>
          <w:tcPr>
            <w:tcW w:w="377"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0,120</w:t>
            </w:r>
          </w:p>
        </w:tc>
      </w:tr>
      <w:tr w:rsidR="00D576B2" w:rsidRPr="00A96F1A" w:rsidTr="00D576B2">
        <w:trPr>
          <w:trHeight w:val="340"/>
        </w:trPr>
        <w:tc>
          <w:tcPr>
            <w:tcW w:w="175" w:type="pct"/>
            <w:tcBorders>
              <w:top w:val="nil"/>
              <w:left w:val="single" w:sz="4" w:space="0" w:color="auto"/>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A96F1A">
              <w:rPr>
                <w:rFonts w:ascii="Segoe UI" w:eastAsia="Times New Roman" w:hAnsi="Segoe UI" w:cs="Segoe UI"/>
                <w:color w:val="000000"/>
                <w:sz w:val="20"/>
                <w:szCs w:val="20"/>
                <w:lang w:eastAsia="ru-RU"/>
              </w:rPr>
              <w:t>14</w:t>
            </w:r>
          </w:p>
        </w:tc>
        <w:tc>
          <w:tcPr>
            <w:tcW w:w="137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A96F1A">
              <w:rPr>
                <w:rFonts w:ascii="Segoe UI" w:eastAsia="Times New Roman" w:hAnsi="Segoe UI" w:cs="Segoe UI"/>
                <w:color w:val="000000"/>
                <w:sz w:val="20"/>
                <w:szCs w:val="20"/>
                <w:lang w:eastAsia="ru-RU"/>
              </w:rPr>
              <w:t>Котельная д. Акатово, Акатовская школа</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0,143</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3,2</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0,008</w:t>
            </w:r>
          </w:p>
        </w:tc>
        <w:tc>
          <w:tcPr>
            <w:tcW w:w="446"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0,065</w:t>
            </w:r>
          </w:p>
        </w:tc>
        <w:tc>
          <w:tcPr>
            <w:tcW w:w="446"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0,143</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3,2</w:t>
            </w:r>
          </w:p>
        </w:tc>
        <w:tc>
          <w:tcPr>
            <w:tcW w:w="401"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0,008</w:t>
            </w:r>
          </w:p>
        </w:tc>
        <w:tc>
          <w:tcPr>
            <w:tcW w:w="377"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0,065</w:t>
            </w:r>
          </w:p>
        </w:tc>
      </w:tr>
      <w:tr w:rsidR="00D576B2" w:rsidRPr="00A96F1A" w:rsidTr="00D576B2">
        <w:trPr>
          <w:trHeight w:val="340"/>
        </w:trPr>
        <w:tc>
          <w:tcPr>
            <w:tcW w:w="175" w:type="pct"/>
            <w:tcBorders>
              <w:top w:val="nil"/>
              <w:left w:val="single" w:sz="4" w:space="0" w:color="auto"/>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A96F1A">
              <w:rPr>
                <w:rFonts w:ascii="Segoe UI" w:eastAsia="Times New Roman" w:hAnsi="Segoe UI" w:cs="Segoe UI"/>
                <w:color w:val="000000"/>
                <w:sz w:val="20"/>
                <w:szCs w:val="20"/>
                <w:lang w:eastAsia="ru-RU"/>
              </w:rPr>
              <w:t>15</w:t>
            </w:r>
          </w:p>
        </w:tc>
        <w:tc>
          <w:tcPr>
            <w:tcW w:w="137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A96F1A">
              <w:rPr>
                <w:rFonts w:ascii="Segoe UI" w:eastAsia="Times New Roman" w:hAnsi="Segoe UI" w:cs="Segoe UI"/>
                <w:color w:val="000000"/>
                <w:sz w:val="20"/>
                <w:szCs w:val="20"/>
                <w:lang w:eastAsia="ru-RU"/>
              </w:rPr>
              <w:t>Котельная д. Никольское, Никольская школа</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0,185</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3,9</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0,010</w:t>
            </w:r>
          </w:p>
        </w:tc>
        <w:tc>
          <w:tcPr>
            <w:tcW w:w="446"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0,078</w:t>
            </w:r>
          </w:p>
        </w:tc>
        <w:tc>
          <w:tcPr>
            <w:tcW w:w="446"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0,185</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3,9</w:t>
            </w:r>
          </w:p>
        </w:tc>
        <w:tc>
          <w:tcPr>
            <w:tcW w:w="401"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0,010</w:t>
            </w:r>
          </w:p>
        </w:tc>
        <w:tc>
          <w:tcPr>
            <w:tcW w:w="377"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0,078</w:t>
            </w:r>
          </w:p>
        </w:tc>
      </w:tr>
      <w:tr w:rsidR="00D576B2" w:rsidRPr="00A96F1A" w:rsidTr="00D576B2">
        <w:trPr>
          <w:trHeight w:val="340"/>
        </w:trPr>
        <w:tc>
          <w:tcPr>
            <w:tcW w:w="175" w:type="pct"/>
            <w:tcBorders>
              <w:top w:val="nil"/>
              <w:left w:val="single" w:sz="4" w:space="0" w:color="auto"/>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A96F1A">
              <w:rPr>
                <w:rFonts w:ascii="Segoe UI" w:eastAsia="Times New Roman" w:hAnsi="Segoe UI" w:cs="Segoe UI"/>
                <w:color w:val="000000"/>
                <w:sz w:val="20"/>
                <w:szCs w:val="20"/>
                <w:lang w:eastAsia="ru-RU"/>
              </w:rPr>
              <w:t>16</w:t>
            </w:r>
          </w:p>
        </w:tc>
        <w:tc>
          <w:tcPr>
            <w:tcW w:w="137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A96F1A">
              <w:rPr>
                <w:rFonts w:ascii="Segoe UI" w:eastAsia="Times New Roman" w:hAnsi="Segoe UI" w:cs="Segoe UI"/>
                <w:color w:val="000000"/>
                <w:sz w:val="20"/>
                <w:szCs w:val="20"/>
                <w:lang w:eastAsia="ru-RU"/>
              </w:rPr>
              <w:t>Котельная с. Пречистое, Пречистенская школа</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0,221</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4,6</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0,011</w:t>
            </w:r>
          </w:p>
        </w:tc>
        <w:tc>
          <w:tcPr>
            <w:tcW w:w="446"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0,092</w:t>
            </w:r>
          </w:p>
        </w:tc>
        <w:tc>
          <w:tcPr>
            <w:tcW w:w="446"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0,221</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4,6</w:t>
            </w:r>
          </w:p>
        </w:tc>
        <w:tc>
          <w:tcPr>
            <w:tcW w:w="401"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0,011</w:t>
            </w:r>
          </w:p>
        </w:tc>
        <w:tc>
          <w:tcPr>
            <w:tcW w:w="377"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0,092</w:t>
            </w:r>
          </w:p>
        </w:tc>
      </w:tr>
      <w:tr w:rsidR="00D576B2" w:rsidRPr="00A96F1A" w:rsidTr="00D576B2">
        <w:trPr>
          <w:trHeight w:val="340"/>
        </w:trPr>
        <w:tc>
          <w:tcPr>
            <w:tcW w:w="175" w:type="pct"/>
            <w:tcBorders>
              <w:top w:val="nil"/>
              <w:left w:val="single" w:sz="4" w:space="0" w:color="auto"/>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A96F1A">
              <w:rPr>
                <w:rFonts w:ascii="Segoe UI" w:eastAsia="Times New Roman" w:hAnsi="Segoe UI" w:cs="Segoe UI"/>
                <w:color w:val="000000"/>
                <w:sz w:val="20"/>
                <w:szCs w:val="20"/>
                <w:lang w:eastAsia="ru-RU"/>
              </w:rPr>
              <w:t>17</w:t>
            </w:r>
          </w:p>
        </w:tc>
        <w:tc>
          <w:tcPr>
            <w:tcW w:w="137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A96F1A">
              <w:rPr>
                <w:rFonts w:ascii="Segoe UI" w:eastAsia="Times New Roman" w:hAnsi="Segoe UI" w:cs="Segoe UI"/>
                <w:color w:val="000000"/>
                <w:sz w:val="20"/>
                <w:szCs w:val="20"/>
                <w:lang w:eastAsia="ru-RU"/>
              </w:rPr>
              <w:t>Котельная д. Родоманово, Родомановская школа</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0,197</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4,6</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0,011</w:t>
            </w:r>
          </w:p>
        </w:tc>
        <w:tc>
          <w:tcPr>
            <w:tcW w:w="446"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0,091</w:t>
            </w:r>
          </w:p>
        </w:tc>
        <w:tc>
          <w:tcPr>
            <w:tcW w:w="446"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0,197</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4,6</w:t>
            </w:r>
          </w:p>
        </w:tc>
        <w:tc>
          <w:tcPr>
            <w:tcW w:w="401"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0,011</w:t>
            </w:r>
          </w:p>
        </w:tc>
        <w:tc>
          <w:tcPr>
            <w:tcW w:w="377"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0,091</w:t>
            </w:r>
          </w:p>
        </w:tc>
      </w:tr>
      <w:tr w:rsidR="00D576B2" w:rsidRPr="00A96F1A" w:rsidTr="00D576B2">
        <w:trPr>
          <w:trHeight w:val="340"/>
        </w:trPr>
        <w:tc>
          <w:tcPr>
            <w:tcW w:w="175" w:type="pct"/>
            <w:tcBorders>
              <w:top w:val="nil"/>
              <w:left w:val="single" w:sz="4" w:space="0" w:color="auto"/>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A96F1A">
              <w:rPr>
                <w:rFonts w:ascii="Segoe UI" w:eastAsia="Times New Roman" w:hAnsi="Segoe UI" w:cs="Segoe UI"/>
                <w:color w:val="000000"/>
                <w:sz w:val="20"/>
                <w:szCs w:val="20"/>
                <w:lang w:eastAsia="ru-RU"/>
              </w:rPr>
              <w:lastRenderedPageBreak/>
              <w:t>18</w:t>
            </w:r>
          </w:p>
        </w:tc>
        <w:tc>
          <w:tcPr>
            <w:tcW w:w="137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A96F1A">
              <w:rPr>
                <w:rFonts w:ascii="Segoe UI" w:eastAsia="Times New Roman" w:hAnsi="Segoe UI" w:cs="Segoe UI"/>
                <w:color w:val="000000"/>
                <w:sz w:val="20"/>
                <w:szCs w:val="20"/>
                <w:lang w:eastAsia="ru-RU"/>
              </w:rPr>
              <w:t>Котельная д. Токарево, Токаревская школа</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0,174</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3,6</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0,009</w:t>
            </w:r>
          </w:p>
        </w:tc>
        <w:tc>
          <w:tcPr>
            <w:tcW w:w="446"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0,072</w:t>
            </w:r>
          </w:p>
        </w:tc>
        <w:tc>
          <w:tcPr>
            <w:tcW w:w="446"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0,174</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3,6</w:t>
            </w:r>
          </w:p>
        </w:tc>
        <w:tc>
          <w:tcPr>
            <w:tcW w:w="401"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0,009</w:t>
            </w:r>
          </w:p>
        </w:tc>
        <w:tc>
          <w:tcPr>
            <w:tcW w:w="377"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0,072</w:t>
            </w:r>
          </w:p>
        </w:tc>
      </w:tr>
      <w:tr w:rsidR="00D576B2" w:rsidRPr="00A96F1A" w:rsidTr="00D576B2">
        <w:trPr>
          <w:trHeight w:val="340"/>
        </w:trPr>
        <w:tc>
          <w:tcPr>
            <w:tcW w:w="175" w:type="pct"/>
            <w:tcBorders>
              <w:top w:val="nil"/>
              <w:left w:val="single" w:sz="4" w:space="0" w:color="auto"/>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A96F1A">
              <w:rPr>
                <w:rFonts w:ascii="Segoe UI" w:eastAsia="Times New Roman" w:hAnsi="Segoe UI" w:cs="Segoe UI"/>
                <w:color w:val="000000"/>
                <w:sz w:val="20"/>
                <w:szCs w:val="20"/>
                <w:lang w:eastAsia="ru-RU"/>
              </w:rPr>
              <w:t>19</w:t>
            </w:r>
          </w:p>
        </w:tc>
        <w:tc>
          <w:tcPr>
            <w:tcW w:w="137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A96F1A">
              <w:rPr>
                <w:rFonts w:ascii="Segoe UI" w:eastAsia="Times New Roman" w:hAnsi="Segoe UI" w:cs="Segoe UI"/>
                <w:color w:val="000000"/>
                <w:sz w:val="20"/>
                <w:szCs w:val="20"/>
                <w:lang w:eastAsia="ru-RU"/>
              </w:rPr>
              <w:t>Котельная д. Клушино, Клушинский СДК</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0,057</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1,1</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0,003</w:t>
            </w:r>
          </w:p>
        </w:tc>
        <w:tc>
          <w:tcPr>
            <w:tcW w:w="446"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0,022</w:t>
            </w:r>
          </w:p>
        </w:tc>
        <w:tc>
          <w:tcPr>
            <w:tcW w:w="446"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0,057</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1,1</w:t>
            </w:r>
          </w:p>
        </w:tc>
        <w:tc>
          <w:tcPr>
            <w:tcW w:w="401"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0,003</w:t>
            </w:r>
          </w:p>
        </w:tc>
        <w:tc>
          <w:tcPr>
            <w:tcW w:w="377"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F52957">
              <w:rPr>
                <w:rFonts w:ascii="Segoe UI" w:hAnsi="Segoe UI" w:cs="Segoe UI"/>
                <w:color w:val="000000"/>
                <w:sz w:val="20"/>
                <w:szCs w:val="20"/>
              </w:rPr>
              <w:t>0,022</w:t>
            </w:r>
          </w:p>
        </w:tc>
      </w:tr>
      <w:tr w:rsidR="00D576B2" w:rsidRPr="00A96F1A" w:rsidTr="00D576B2">
        <w:trPr>
          <w:trHeight w:val="340"/>
        </w:trPr>
        <w:tc>
          <w:tcPr>
            <w:tcW w:w="175" w:type="pct"/>
            <w:tcBorders>
              <w:top w:val="nil"/>
              <w:left w:val="single" w:sz="4" w:space="0" w:color="auto"/>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A96F1A">
              <w:rPr>
                <w:rFonts w:ascii="Segoe UI" w:eastAsia="Times New Roman" w:hAnsi="Segoe UI" w:cs="Segoe UI"/>
                <w:color w:val="000000"/>
                <w:sz w:val="20"/>
                <w:szCs w:val="20"/>
                <w:lang w:eastAsia="ru-RU"/>
              </w:rPr>
              <w:t>20</w:t>
            </w:r>
          </w:p>
        </w:tc>
        <w:tc>
          <w:tcPr>
            <w:tcW w:w="137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sidRPr="00A96F1A">
              <w:rPr>
                <w:rFonts w:ascii="Segoe UI" w:eastAsia="Times New Roman" w:hAnsi="Segoe UI" w:cs="Segoe UI"/>
                <w:color w:val="000000"/>
                <w:sz w:val="20"/>
                <w:szCs w:val="20"/>
                <w:lang w:eastAsia="ru-RU"/>
              </w:rPr>
              <w:t>Котельная д. Поличня, ул. Новая</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Pr>
                <w:rFonts w:ascii="Segoe UI" w:eastAsia="Times New Roman" w:hAnsi="Segoe UI" w:cs="Segoe UI"/>
                <w:color w:val="000000"/>
                <w:sz w:val="20"/>
                <w:szCs w:val="20"/>
                <w:lang w:eastAsia="ru-RU"/>
              </w:rPr>
              <w:t>н/д</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Pr>
                <w:rFonts w:ascii="Segoe UI" w:eastAsia="Times New Roman" w:hAnsi="Segoe UI" w:cs="Segoe UI"/>
                <w:color w:val="000000"/>
                <w:sz w:val="20"/>
                <w:szCs w:val="20"/>
                <w:lang w:eastAsia="ru-RU"/>
              </w:rPr>
              <w:t>н/д</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Pr>
                <w:rFonts w:ascii="Segoe UI" w:eastAsia="Times New Roman" w:hAnsi="Segoe UI" w:cs="Segoe UI"/>
                <w:color w:val="000000"/>
                <w:sz w:val="20"/>
                <w:szCs w:val="20"/>
                <w:lang w:eastAsia="ru-RU"/>
              </w:rPr>
              <w:t>н/д</w:t>
            </w:r>
          </w:p>
        </w:tc>
        <w:tc>
          <w:tcPr>
            <w:tcW w:w="446"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Pr>
                <w:rFonts w:ascii="Segoe UI" w:eastAsia="Times New Roman" w:hAnsi="Segoe UI" w:cs="Segoe UI"/>
                <w:color w:val="000000"/>
                <w:sz w:val="20"/>
                <w:szCs w:val="20"/>
                <w:lang w:eastAsia="ru-RU"/>
              </w:rPr>
              <w:t>н/д</w:t>
            </w:r>
          </w:p>
        </w:tc>
        <w:tc>
          <w:tcPr>
            <w:tcW w:w="446"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Pr>
                <w:rFonts w:ascii="Segoe UI" w:eastAsia="Times New Roman" w:hAnsi="Segoe UI" w:cs="Segoe UI"/>
                <w:color w:val="000000"/>
                <w:sz w:val="20"/>
                <w:szCs w:val="20"/>
                <w:lang w:eastAsia="ru-RU"/>
              </w:rPr>
              <w:t>н/д</w:t>
            </w:r>
          </w:p>
        </w:tc>
        <w:tc>
          <w:tcPr>
            <w:tcW w:w="445"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Pr>
                <w:rFonts w:ascii="Segoe UI" w:eastAsia="Times New Roman" w:hAnsi="Segoe UI" w:cs="Segoe UI"/>
                <w:color w:val="000000"/>
                <w:sz w:val="20"/>
                <w:szCs w:val="20"/>
                <w:lang w:eastAsia="ru-RU"/>
              </w:rPr>
              <w:t>н/д</w:t>
            </w:r>
          </w:p>
        </w:tc>
        <w:tc>
          <w:tcPr>
            <w:tcW w:w="401"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Pr>
                <w:rFonts w:ascii="Segoe UI" w:eastAsia="Times New Roman" w:hAnsi="Segoe UI" w:cs="Segoe UI"/>
                <w:color w:val="000000"/>
                <w:sz w:val="20"/>
                <w:szCs w:val="20"/>
                <w:lang w:eastAsia="ru-RU"/>
              </w:rPr>
              <w:t>н/д</w:t>
            </w:r>
          </w:p>
        </w:tc>
        <w:tc>
          <w:tcPr>
            <w:tcW w:w="377" w:type="pct"/>
            <w:tcBorders>
              <w:top w:val="nil"/>
              <w:left w:val="nil"/>
              <w:bottom w:val="single" w:sz="4" w:space="0" w:color="auto"/>
              <w:right w:val="single" w:sz="4" w:space="0" w:color="auto"/>
            </w:tcBorders>
            <w:shd w:val="clear" w:color="auto" w:fill="auto"/>
            <w:vAlign w:val="center"/>
            <w:hideMark/>
          </w:tcPr>
          <w:p w:rsidR="00D576B2" w:rsidRPr="00A96F1A" w:rsidRDefault="00D576B2" w:rsidP="00D576B2">
            <w:pPr>
              <w:jc w:val="center"/>
              <w:rPr>
                <w:rFonts w:ascii="Segoe UI" w:eastAsia="Times New Roman" w:hAnsi="Segoe UI" w:cs="Segoe UI"/>
                <w:color w:val="000000"/>
                <w:sz w:val="20"/>
                <w:szCs w:val="20"/>
                <w:lang w:eastAsia="ru-RU"/>
              </w:rPr>
            </w:pPr>
            <w:r>
              <w:rPr>
                <w:rFonts w:ascii="Segoe UI" w:eastAsia="Times New Roman" w:hAnsi="Segoe UI" w:cs="Segoe UI"/>
                <w:color w:val="000000"/>
                <w:sz w:val="20"/>
                <w:szCs w:val="20"/>
                <w:lang w:eastAsia="ru-RU"/>
              </w:rPr>
              <w:t>н/д</w:t>
            </w:r>
          </w:p>
        </w:tc>
      </w:tr>
    </w:tbl>
    <w:p w:rsidR="00235405" w:rsidRDefault="00235405" w:rsidP="00235405">
      <w:pPr>
        <w:pStyle w:val="a1"/>
        <w:numPr>
          <w:ilvl w:val="0"/>
          <w:numId w:val="0"/>
        </w:numPr>
        <w:ind w:left="858" w:hanging="432"/>
        <w:sectPr w:rsidR="00235405" w:rsidSect="009A68B4">
          <w:footerReference w:type="default" r:id="rId65"/>
          <w:pgSz w:w="16838" w:h="11906" w:orient="landscape"/>
          <w:pgMar w:top="1134" w:right="567" w:bottom="567" w:left="567" w:header="709" w:footer="0" w:gutter="0"/>
          <w:cols w:space="708"/>
          <w:docGrid w:linePitch="360"/>
        </w:sectPr>
      </w:pPr>
    </w:p>
    <w:p w:rsidR="003A5836" w:rsidRPr="002C4067" w:rsidRDefault="00F8193E" w:rsidP="009A68B4">
      <w:pPr>
        <w:pStyle w:val="a1"/>
      </w:pPr>
      <w:bookmarkStart w:id="476" w:name="_Toc205122298"/>
      <w:r w:rsidRPr="002C4067">
        <w:lastRenderedPageBreak/>
        <w:t>С</w:t>
      </w:r>
      <w:r w:rsidR="008B4EE3" w:rsidRPr="002C4067">
        <w:t>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474"/>
      <w:bookmarkEnd w:id="475"/>
      <w:bookmarkEnd w:id="476"/>
    </w:p>
    <w:p w:rsidR="003125E4" w:rsidRPr="002C4067" w:rsidRDefault="00655C93" w:rsidP="009A68B4">
      <w:pPr>
        <w:pStyle w:val="aff2"/>
        <w:rPr>
          <w:lang w:eastAsia="ru-RU"/>
        </w:rPr>
      </w:pPr>
      <w:bookmarkStart w:id="477" w:name="_Toc343247322"/>
      <w:bookmarkStart w:id="478" w:name="_Toc343877036"/>
      <w:r w:rsidRPr="002C4067">
        <w:rPr>
          <w:lang w:eastAsia="ru-RU"/>
        </w:rPr>
        <w:t>Существующий и перспективный баланс производительности водоподготовительных установок и потерь теплоносителя с учетом развития систем теплоснабжения привед</w:t>
      </w:r>
      <w:r w:rsidR="00B518E3" w:rsidRPr="002C4067">
        <w:rPr>
          <w:lang w:eastAsia="ru-RU"/>
        </w:rPr>
        <w:t>е</w:t>
      </w:r>
      <w:r w:rsidRPr="002C4067">
        <w:rPr>
          <w:lang w:eastAsia="ru-RU"/>
        </w:rPr>
        <w:t xml:space="preserve">н в таблице </w:t>
      </w:r>
      <w:r w:rsidR="00D576B2">
        <w:rPr>
          <w:lang w:eastAsia="ru-RU"/>
        </w:rPr>
        <w:t>54</w:t>
      </w:r>
      <w:r w:rsidRPr="002C4067">
        <w:rPr>
          <w:lang w:eastAsia="ru-RU"/>
        </w:rPr>
        <w:t>.</w:t>
      </w:r>
    </w:p>
    <w:p w:rsidR="006029DE" w:rsidRPr="002C4067" w:rsidRDefault="006029DE" w:rsidP="009A68B4">
      <w:pPr>
        <w:pStyle w:val="a1"/>
      </w:pPr>
      <w:bookmarkStart w:id="479" w:name="_Toc162259258"/>
      <w:bookmarkStart w:id="480" w:name="_Toc165985144"/>
      <w:bookmarkStart w:id="481" w:name="_Toc205122299"/>
      <w:r w:rsidRPr="002C4067">
        <w:t xml:space="preserve">Состав изменений </w:t>
      </w:r>
      <w:r w:rsidR="00540956" w:rsidRPr="002C4067">
        <w:t>выполненных в доработанной и (или) актуализированной схеме теплоснабжения</w:t>
      </w:r>
      <w:bookmarkEnd w:id="479"/>
      <w:bookmarkEnd w:id="480"/>
      <w:bookmarkEnd w:id="481"/>
    </w:p>
    <w:p w:rsidR="00097E6E" w:rsidRPr="002C4067" w:rsidRDefault="00DD0BFB" w:rsidP="009A68B4">
      <w:pPr>
        <w:pStyle w:val="aff2"/>
      </w:pPr>
      <w:bookmarkStart w:id="482" w:name="_Toc422303797"/>
      <w:r w:rsidRPr="002C4067">
        <w:rPr>
          <w:rFonts w:eastAsia="Microsoft YaHei"/>
        </w:rPr>
        <w:t>При разработке схемы теплоснабжения</w:t>
      </w:r>
      <w:r w:rsidRPr="002C4067">
        <w:t xml:space="preserve"> были р</w:t>
      </w:r>
      <w:r w:rsidR="006029DE" w:rsidRPr="002C4067">
        <w:t xml:space="preserve">ассмотрены перспективные балансы производительности водоподготовительных установок в </w:t>
      </w:r>
      <w:r w:rsidR="009C38E7" w:rsidRPr="002C4067">
        <w:t xml:space="preserve">период </w:t>
      </w:r>
      <w:r w:rsidR="006029DE" w:rsidRPr="002C4067">
        <w:t xml:space="preserve">с </w:t>
      </w:r>
      <w:r w:rsidR="00AC3708" w:rsidRPr="002C4067">
        <w:t>20</w:t>
      </w:r>
      <w:r w:rsidR="00AC0134" w:rsidRPr="002C4067">
        <w:t>2</w:t>
      </w:r>
      <w:r w:rsidR="00E51C0A">
        <w:t>4</w:t>
      </w:r>
      <w:r w:rsidR="00AC3708" w:rsidRPr="002C4067">
        <w:t xml:space="preserve"> </w:t>
      </w:r>
      <w:r w:rsidR="007010E8" w:rsidRPr="002C4067">
        <w:t xml:space="preserve">г. </w:t>
      </w:r>
      <w:r w:rsidR="00AC3708" w:rsidRPr="002C4067">
        <w:t xml:space="preserve">по </w:t>
      </w:r>
      <w:r w:rsidRPr="002C4067">
        <w:t>2</w:t>
      </w:r>
      <w:r w:rsidR="00153FD3" w:rsidRPr="002C4067">
        <w:t>0</w:t>
      </w:r>
      <w:r w:rsidR="00D576B2">
        <w:t>36</w:t>
      </w:r>
      <w:r w:rsidRPr="002C4067">
        <w:t xml:space="preserve"> г</w:t>
      </w:r>
      <w:r w:rsidR="00AC3708" w:rsidRPr="002C4067">
        <w:t>. (на каждый год).</w:t>
      </w:r>
      <w:r w:rsidR="00097E6E" w:rsidRPr="002C4067">
        <w:t xml:space="preserve"> </w:t>
      </w:r>
      <w:r w:rsidR="00743D58">
        <w:t>Раздел</w:t>
      </w:r>
      <w:r w:rsidR="00780802" w:rsidRPr="002C4067">
        <w:t xml:space="preserve"> </w:t>
      </w:r>
      <w:r w:rsidR="003C7923" w:rsidRPr="002C4067">
        <w:t>переработан</w:t>
      </w:r>
      <w:r w:rsidR="00780802" w:rsidRPr="002C4067">
        <w:t xml:space="preserve"> в соответствии с</w:t>
      </w:r>
      <w:r w:rsidR="00097E6E" w:rsidRPr="002C4067">
        <w:t xml:space="preserve"> действующей редакцией </w:t>
      </w:r>
      <w:r w:rsidR="00C879D3" w:rsidRPr="002C4067">
        <w:t xml:space="preserve">Постановления Правительства РФ от 22.02.2012 № 154 </w:t>
      </w:r>
      <w:r w:rsidR="00097E6E" w:rsidRPr="002C4067">
        <w:t xml:space="preserve"> «О требованиях к схемам теплоснабжения, порядку их </w:t>
      </w:r>
      <w:r w:rsidR="008E4EBE" w:rsidRPr="002C4067">
        <w:t>разработки</w:t>
      </w:r>
      <w:r w:rsidR="00097E6E" w:rsidRPr="002C4067">
        <w:t xml:space="preserve"> и утверждения» </w:t>
      </w:r>
      <w:r w:rsidR="00C6704F" w:rsidRPr="002C4067">
        <w:t xml:space="preserve">(в редакции </w:t>
      </w:r>
      <w:r w:rsidR="007010E8" w:rsidRPr="002C4067">
        <w:t>Постановлений Правительства РФ</w:t>
      </w:r>
      <w:r w:rsidR="00097E6E" w:rsidRPr="002C4067">
        <w:t xml:space="preserve"> от 07.10.2014 № 1016, от 18.03.2016 № 208, от 23.03.2016 № 229, от 12.07.2016 № 666, от 03.04.2018 № 405, от 16.03.2019 № </w:t>
      </w:r>
      <w:r w:rsidR="00127490" w:rsidRPr="002C4067">
        <w:t>276) и Методическими указаниями (</w:t>
      </w:r>
      <w:r w:rsidR="003965AF" w:rsidRPr="002C4067">
        <w:t>утв. Приказом Минэнерго России от 05.03.2019 № 212 «Об утверждении Методических указаний по разработке схем теплоснабжения»</w:t>
      </w:r>
      <w:r w:rsidR="00127490" w:rsidRPr="002C4067">
        <w:t>).</w:t>
      </w:r>
    </w:p>
    <w:p w:rsidR="006029DE" w:rsidRPr="002C4067" w:rsidRDefault="006029DE" w:rsidP="009A68B4">
      <w:pPr>
        <w:pStyle w:val="aff2"/>
      </w:pPr>
    </w:p>
    <w:p w:rsidR="006029DE" w:rsidRPr="002C4067" w:rsidRDefault="006029DE" w:rsidP="00393334">
      <w:pPr>
        <w:pStyle w:val="aff2"/>
        <w:sectPr w:rsidR="006029DE" w:rsidRPr="002C4067" w:rsidSect="009A68B4">
          <w:footerReference w:type="default" r:id="rId66"/>
          <w:pgSz w:w="11906" w:h="16838"/>
          <w:pgMar w:top="567" w:right="567" w:bottom="567" w:left="1134" w:header="709" w:footer="0" w:gutter="0"/>
          <w:cols w:space="708"/>
          <w:docGrid w:linePitch="360"/>
        </w:sectPr>
      </w:pPr>
    </w:p>
    <w:p w:rsidR="003A5836" w:rsidRPr="009B361E" w:rsidRDefault="008B4EE3" w:rsidP="00FA6A84">
      <w:pPr>
        <w:pStyle w:val="afffffff4"/>
        <w:numPr>
          <w:ilvl w:val="0"/>
          <w:numId w:val="12"/>
        </w:numPr>
        <w:jc w:val="left"/>
      </w:pPr>
      <w:bookmarkStart w:id="483" w:name="_Toc162259259"/>
      <w:bookmarkStart w:id="484" w:name="_Toc165985145"/>
      <w:bookmarkStart w:id="485" w:name="_Toc205122300"/>
      <w:bookmarkEnd w:id="477"/>
      <w:bookmarkEnd w:id="478"/>
      <w:bookmarkEnd w:id="482"/>
      <w:r w:rsidRPr="009B361E">
        <w:lastRenderedPageBreak/>
        <w:t>Предложения по строительству, реконструкции, техническому перевооружению и (или) модернизации источников тепловой энергии</w:t>
      </w:r>
      <w:bookmarkEnd w:id="483"/>
      <w:bookmarkEnd w:id="484"/>
      <w:bookmarkEnd w:id="485"/>
    </w:p>
    <w:p w:rsidR="002355D3" w:rsidRPr="0035012E" w:rsidRDefault="00F8193E" w:rsidP="0035012E">
      <w:pPr>
        <w:pStyle w:val="a1"/>
      </w:pPr>
      <w:bookmarkStart w:id="486" w:name="_Toc162259260"/>
      <w:bookmarkStart w:id="487" w:name="_Toc165985146"/>
      <w:bookmarkStart w:id="488" w:name="_Toc205122301"/>
      <w:r w:rsidRPr="0035012E">
        <w:t>О</w:t>
      </w:r>
      <w:r w:rsidR="008B4EE3" w:rsidRPr="0035012E">
        <w:t>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r w:rsidRPr="0035012E">
        <w:t xml:space="preserve"> (</w:t>
      </w:r>
      <w:r w:rsidR="00D548D2" w:rsidRPr="0035012E">
        <w:rPr>
          <w:rStyle w:val="afffffffc"/>
          <w:sz w:val="24"/>
        </w:rPr>
        <w:t>утв. Приказом Минэнерго России от 05.03.2019 № 212 «Об утверждении Методических указаний по разработке схем теплоснабжения»</w:t>
      </w:r>
      <w:r w:rsidRPr="0035012E">
        <w:t>)</w:t>
      </w:r>
      <w:bookmarkEnd w:id="486"/>
      <w:bookmarkEnd w:id="487"/>
      <w:bookmarkEnd w:id="488"/>
    </w:p>
    <w:p w:rsidR="004E4FD0" w:rsidRPr="002C4067" w:rsidRDefault="00C879D3" w:rsidP="00FA1C46">
      <w:pPr>
        <w:pStyle w:val="aff2"/>
      </w:pPr>
      <w:r w:rsidRPr="002C4067">
        <w:t>Согласно статье 14</w:t>
      </w:r>
      <w:r w:rsidR="004E4FD0" w:rsidRPr="002C4067">
        <w:t xml:space="preserve"> </w:t>
      </w:r>
      <w:r w:rsidRPr="002C4067">
        <w:t>Федерального закона от 27.07.2010 № 190-ФЗ «О теплоснабжении»</w:t>
      </w:r>
      <w:r w:rsidR="004E4FD0" w:rsidRPr="002C4067">
        <w:t xml:space="preserve"> подключение теплопотребляющих установок и тепловых сетей потребителей тепловой энергии, в том числе застройщиков</w:t>
      </w:r>
      <w:r w:rsidR="007339B0">
        <w:t>,</w:t>
      </w:r>
      <w:r w:rsidR="004E4FD0" w:rsidRPr="002C4067">
        <w:t xml:space="preserve">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w:t>
      </w:r>
      <w:r w:rsidR="008652C1" w:rsidRPr="002C4067">
        <w:t>особенностей,</w:t>
      </w:r>
      <w:r w:rsidR="004E4FD0" w:rsidRPr="002C4067">
        <w:t xml:space="preserve"> предусмотренных </w:t>
      </w:r>
      <w:r w:rsidRPr="002C4067">
        <w:t>Федеральн</w:t>
      </w:r>
      <w:r w:rsidR="007339B0">
        <w:t>ым</w:t>
      </w:r>
      <w:r w:rsidRPr="002C4067">
        <w:t xml:space="preserve"> закон</w:t>
      </w:r>
      <w:r w:rsidR="007339B0">
        <w:t>ом</w:t>
      </w:r>
      <w:r w:rsidRPr="002C4067">
        <w:t xml:space="preserve"> от 27.07.2010 № 190-ФЗ «О теплоснабжении»</w:t>
      </w:r>
      <w:r w:rsidR="004E4FD0" w:rsidRPr="002C4067">
        <w:t xml:space="preserve"> и </w:t>
      </w:r>
      <w:r w:rsidRPr="002C4067">
        <w:t>П</w:t>
      </w:r>
      <w:r w:rsidR="004E4FD0" w:rsidRPr="002C4067">
        <w:t xml:space="preserve">равилами подключения к системам теплоснабжения, </w:t>
      </w:r>
      <w:r w:rsidRPr="002C4067">
        <w:t>утвержденными Постановлением Правительством РФ от 05.07.2018 № 787 «О подключении (технологическом присоединении) к системам теплоснабжения, недискриминационном доступе к услугам в сфере теплоснабжения, изменении и признании утратившими силу некоторых актов Правительства Российской Федерации»</w:t>
      </w:r>
      <w:r w:rsidR="00CE24AB" w:rsidRPr="002C4067">
        <w:t xml:space="preserve"> (далее по тексту - Правила подключения к системам теплоснабжения)</w:t>
      </w:r>
      <w:r w:rsidR="002231A2" w:rsidRPr="002C4067">
        <w:t>.</w:t>
      </w:r>
    </w:p>
    <w:p w:rsidR="004E4FD0" w:rsidRPr="002C4067" w:rsidRDefault="004E4FD0" w:rsidP="00FA1C46">
      <w:pPr>
        <w:pStyle w:val="aff2"/>
      </w:pPr>
      <w:r w:rsidRPr="002C4067">
        <w:t>Подключение осуществляется на основании договора на подключение к системе теплоснабжения</w:t>
      </w:r>
      <w:r w:rsidR="00C879D3" w:rsidRPr="002C4067">
        <w:t>,</w:t>
      </w:r>
      <w:r w:rsidRPr="002C4067">
        <w:t xml:space="preserve">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 по такому подключению и заключени</w:t>
      </w:r>
      <w:r w:rsidR="008652C1" w:rsidRPr="002C4067">
        <w:t>ю</w:t>
      </w:r>
      <w:r w:rsidRPr="002C4067">
        <w:t xml:space="preserve"> соответствующего договора, устанавливаются </w:t>
      </w:r>
      <w:r w:rsidR="002231A2" w:rsidRPr="002C4067">
        <w:t>Правилами подключ</w:t>
      </w:r>
      <w:r w:rsidR="00CE24AB" w:rsidRPr="002C4067">
        <w:t>ения к системам теплоснабжения.</w:t>
      </w:r>
    </w:p>
    <w:p w:rsidR="002231A2" w:rsidRPr="002C4067" w:rsidRDefault="004E4FD0" w:rsidP="00FA1C46">
      <w:pPr>
        <w:pStyle w:val="aff2"/>
      </w:pPr>
      <w:r w:rsidRPr="002C4067">
        <w:t xml:space="preserve">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заключении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w:t>
      </w:r>
    </w:p>
    <w:p w:rsidR="00CE24AB" w:rsidRPr="002C4067" w:rsidRDefault="004E4FD0" w:rsidP="00FA1C46">
      <w:pPr>
        <w:pStyle w:val="aff2"/>
      </w:pPr>
      <w:r w:rsidRPr="002C4067">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w:t>
      </w:r>
      <w:r w:rsidR="00AE12A7" w:rsidRPr="002C4067">
        <w:t>,</w:t>
      </w:r>
      <w:r w:rsidRPr="002C4067">
        <w:t xml:space="preserve">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w:t>
      </w:r>
      <w:r w:rsidRPr="002C4067">
        <w:lastRenderedPageBreak/>
        <w:t xml:space="preserve">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w:t>
      </w:r>
      <w:r w:rsidR="002231A2" w:rsidRPr="002C4067">
        <w:t>П</w:t>
      </w:r>
      <w:r w:rsidRPr="002C4067">
        <w:t>равилами подключения к системам теплосн</w:t>
      </w:r>
      <w:r w:rsidR="002231A2" w:rsidRPr="002C4067">
        <w:t>абжения</w:t>
      </w:r>
      <w:r w:rsidR="00CE24AB" w:rsidRPr="002C4067">
        <w:t>.</w:t>
      </w:r>
    </w:p>
    <w:p w:rsidR="004E4FD0" w:rsidRPr="002C4067" w:rsidRDefault="004E4FD0" w:rsidP="00FA1C46">
      <w:pPr>
        <w:pStyle w:val="aff2"/>
      </w:pPr>
      <w:r w:rsidRPr="002C4067">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w:t>
      </w:r>
      <w:r w:rsidR="00CE24AB" w:rsidRPr="002C4067">
        <w:t>П</w:t>
      </w:r>
      <w:r w:rsidRPr="002C4067">
        <w:t xml:space="preserve">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w:t>
      </w:r>
      <w:r w:rsidR="00310B69" w:rsidRPr="002C4067">
        <w:t>в</w:t>
      </w:r>
      <w:r w:rsidRPr="002C4067">
        <w:t xml:space="preserve"> порядке и на основании критериев, которые установлены порядком разработки и у</w:t>
      </w:r>
      <w:r w:rsidR="00D548D2" w:rsidRPr="002C4067">
        <w:t>тверждения схем теплоснабжения</w:t>
      </w:r>
      <w:r w:rsidRPr="002C4067">
        <w:t>,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w:t>
      </w:r>
    </w:p>
    <w:p w:rsidR="004E4FD0" w:rsidRPr="002C4067" w:rsidRDefault="004E4FD0" w:rsidP="00FA1C46">
      <w:pPr>
        <w:pStyle w:val="aff2"/>
      </w:pPr>
      <w:r w:rsidRPr="002C4067">
        <w:t xml:space="preserve">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w:t>
      </w:r>
      <w:r w:rsidR="00D548D2" w:rsidRPr="002C4067">
        <w:t>П</w:t>
      </w:r>
      <w:r w:rsidRPr="002C4067">
        <w:t xml:space="preserve">равилами регулирования цен (тарифов) в сфере теплоснабжения, утвержденными </w:t>
      </w:r>
      <w:r w:rsidR="00CE24AB" w:rsidRPr="002C4067">
        <w:t>Постановлением Правительства РФ от 22.10.2012 № 1075 «О ценообразовании в сфере теплоснабжения»</w:t>
      </w:r>
      <w:r w:rsidRPr="002C4067">
        <w:t xml:space="preserve">.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w:t>
      </w:r>
      <w:r w:rsidRPr="002C4067">
        <w:lastRenderedPageBreak/>
        <w:t xml:space="preserve">которую внесены изменения, с учетом нормативных сроков подключения объектов капитального строительства, установленных </w:t>
      </w:r>
      <w:r w:rsidR="00C879D3" w:rsidRPr="002C4067">
        <w:t>П</w:t>
      </w:r>
      <w:r w:rsidRPr="002C4067">
        <w:t>равилами подключения к системам теплоснабжен</w:t>
      </w:r>
      <w:r w:rsidR="00CE24AB" w:rsidRPr="002C4067">
        <w:t>ия</w:t>
      </w:r>
      <w:r w:rsidR="00CE22C8" w:rsidRPr="002C4067">
        <w:t>.</w:t>
      </w:r>
    </w:p>
    <w:p w:rsidR="004E4FD0" w:rsidRPr="002C4067" w:rsidRDefault="004E4FD0" w:rsidP="00FA1C46">
      <w:pPr>
        <w:pStyle w:val="aff2"/>
      </w:pPr>
      <w:r w:rsidRPr="002C4067">
        <w:t xml:space="preserve">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 </w:t>
      </w:r>
    </w:p>
    <w:p w:rsidR="004E4FD0" w:rsidRPr="002C4067" w:rsidRDefault="004E4FD0" w:rsidP="00FA1C46">
      <w:pPr>
        <w:pStyle w:val="aff2"/>
      </w:pPr>
      <w:r w:rsidRPr="002C4067">
        <w:t>С потребителями, находящимися за границей радиуса эффективного теплоснабжения, могут быть заключены договор</w:t>
      </w:r>
      <w:r w:rsidR="00013852">
        <w:t>ы</w:t>
      </w:r>
      <w:r w:rsidRPr="002C4067">
        <w:t xml:space="preserve">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w:t>
      </w:r>
      <w:r w:rsidR="00013852">
        <w:t>я</w:t>
      </w:r>
      <w:r w:rsidRPr="002C4067">
        <w:t xml:space="preserve"> радиуса эффективного теплоснабжения. </w:t>
      </w:r>
    </w:p>
    <w:p w:rsidR="004E4FD0" w:rsidRPr="002C4067" w:rsidRDefault="004E4FD0" w:rsidP="00FA1C46">
      <w:pPr>
        <w:pStyle w:val="aff2"/>
      </w:pPr>
      <w:r w:rsidRPr="002C4067">
        <w:t xml:space="preserve">Кроме того, согласно </w:t>
      </w:r>
      <w:r w:rsidR="00CE22C8" w:rsidRPr="002C4067">
        <w:t>СП 42.13330.2016</w:t>
      </w:r>
      <w:r w:rsidRPr="002C4067">
        <w:t xml:space="preserve"> </w:t>
      </w:r>
      <w:r w:rsidR="00F408F2" w:rsidRPr="002C4067">
        <w:t>«</w:t>
      </w:r>
      <w:r w:rsidR="00D548D2" w:rsidRPr="002C4067">
        <w:t>Свод правил. Градостроительство. Планировка и застройка городских и сельских поселений. Актуализированная редакция СНиП 2.07.01-89*</w:t>
      </w:r>
      <w:r w:rsidR="00F408F2" w:rsidRPr="002C4067">
        <w:t>»</w:t>
      </w:r>
      <w:r w:rsidRPr="002C4067">
        <w:t xml:space="preserve"> в районах многоквартирной жилой застройки малой этажности, а также одно-двухквартирной жилой застройки с приусадебными (приквартирными) земельными участками теплоснабжение допускается предусматривать от котельных на группу жилых и общественных зданий или от индивидуальных источников тепла при соблюдении технических рег</w:t>
      </w:r>
      <w:r w:rsidR="00C94EE4" w:rsidRPr="002C4067">
        <w:t>ламентов: экологических; санитарно-гигиенических;</w:t>
      </w:r>
      <w:r w:rsidRPr="002C4067">
        <w:t xml:space="preserve"> противопожарных требований</w:t>
      </w:r>
      <w:r w:rsidR="00C94EE4" w:rsidRPr="002C4067">
        <w:t>.</w:t>
      </w:r>
      <w:r w:rsidRPr="002C4067">
        <w:t xml:space="preserve"> Групповые котельные допускается размещать на селитебной территории с целью сокращения потерь при транспорте теплоносителя и снижения тарифа на тепловую энергию.</w:t>
      </w:r>
    </w:p>
    <w:p w:rsidR="004E4FD0" w:rsidRPr="002C4067" w:rsidRDefault="004E4FD0" w:rsidP="00FA1C46">
      <w:pPr>
        <w:pStyle w:val="aff2"/>
      </w:pPr>
      <w:r w:rsidRPr="002C4067">
        <w:t xml:space="preserve">Согласно </w:t>
      </w:r>
      <w:r w:rsidR="00D548D2" w:rsidRPr="002C4067">
        <w:t>СП 60.13330.2020 «Свод правил. Отопление, вентиляция и кондиционирование воздуха. СНиП 41-01-2003»</w:t>
      </w:r>
      <w:r w:rsidRPr="002C4067">
        <w:t xml:space="preserve"> для индивидуального теплоснабжения зданий следует применять теплогенераторы полной заводской готовности на газообразном, жидком и твердом топливе общей теплопроизводительностью до 360 кВт с параметрами теплоносителя не более 95</w:t>
      </w:r>
      <w:r w:rsidRPr="002C4067">
        <w:rPr>
          <w:vertAlign w:val="superscript"/>
        </w:rPr>
        <w:t>о</w:t>
      </w:r>
      <w:r w:rsidRPr="002C4067">
        <w:t>С и 0,6 М</w:t>
      </w:r>
      <w:r w:rsidR="00013852">
        <w:t>П</w:t>
      </w:r>
      <w:r w:rsidRPr="002C4067">
        <w:t>а. Теплогенераторы следует размещать в отдельном помещении на любом надземном этаже, а также в цокольном и подвальном этажах отапливаемого здания.</w:t>
      </w:r>
    </w:p>
    <w:p w:rsidR="004E4FD0" w:rsidRPr="002C4067" w:rsidRDefault="004E4FD0" w:rsidP="00FA1C46">
      <w:pPr>
        <w:pStyle w:val="aff2"/>
      </w:pPr>
      <w:r w:rsidRPr="002C4067">
        <w:t xml:space="preserve">Условия организации поквартирного теплоснабжения определены в </w:t>
      </w:r>
      <w:r w:rsidR="00D548D2" w:rsidRPr="002C4067">
        <w:t>СП 54.13330.2016 «Свод правил. Здания жилые многоквартирные. Актуализированная редакция СНиП 31-01-2003»</w:t>
      </w:r>
      <w:r w:rsidRPr="002C4067">
        <w:t xml:space="preserve"> и </w:t>
      </w:r>
      <w:r w:rsidR="00D548D2" w:rsidRPr="002C4067">
        <w:t>СП 60.13330.2020 «Свод правил. Отопление, вентиляция и кондиционирование воздуха. СНиП 41-01-2003»</w:t>
      </w:r>
      <w:r w:rsidRPr="002C4067">
        <w:t>.</w:t>
      </w:r>
    </w:p>
    <w:p w:rsidR="004E4FD0" w:rsidRPr="002C4067" w:rsidRDefault="004E4FD0" w:rsidP="00FA1C46">
      <w:pPr>
        <w:pStyle w:val="aff2"/>
      </w:pPr>
      <w:r w:rsidRPr="002C4067">
        <w:t>Существующие и планируемые к застройке потребители вправе использовать для отопления индивидуальные источники теплоснабжения. Использование автономных источников теплоснабжения целесообразно в случаях:</w:t>
      </w:r>
    </w:p>
    <w:p w:rsidR="004E4FD0" w:rsidRPr="002C4067" w:rsidRDefault="004E4FD0" w:rsidP="0060330C">
      <w:pPr>
        <w:pStyle w:val="afffffff8"/>
        <w:numPr>
          <w:ilvl w:val="0"/>
          <w:numId w:val="49"/>
        </w:numPr>
      </w:pPr>
      <w:r w:rsidRPr="002C4067">
        <w:t>значительной удаленности от существующих и перспективных тепловых сетей;</w:t>
      </w:r>
    </w:p>
    <w:p w:rsidR="004E4FD0" w:rsidRPr="002C4067" w:rsidRDefault="004E4FD0" w:rsidP="0060330C">
      <w:pPr>
        <w:pStyle w:val="afffffff8"/>
        <w:numPr>
          <w:ilvl w:val="0"/>
          <w:numId w:val="49"/>
        </w:numPr>
      </w:pPr>
      <w:r w:rsidRPr="002C4067">
        <w:t>малой подключаемой нагрузки (менее 0,01 Гкал/ч);</w:t>
      </w:r>
    </w:p>
    <w:p w:rsidR="004E4FD0" w:rsidRPr="002C4067" w:rsidRDefault="004E4FD0" w:rsidP="0060330C">
      <w:pPr>
        <w:pStyle w:val="afffffff8"/>
        <w:numPr>
          <w:ilvl w:val="0"/>
          <w:numId w:val="49"/>
        </w:numPr>
      </w:pPr>
      <w:r w:rsidRPr="002C4067">
        <w:t>отсутствия резервов тепловой мощности в границах застройки на данный момент и в рассматриваемой перспективе;</w:t>
      </w:r>
    </w:p>
    <w:p w:rsidR="004E4FD0" w:rsidRPr="002C4067" w:rsidRDefault="004E4FD0" w:rsidP="0060330C">
      <w:pPr>
        <w:pStyle w:val="afffffff8"/>
        <w:numPr>
          <w:ilvl w:val="0"/>
          <w:numId w:val="49"/>
        </w:numPr>
      </w:pPr>
      <w:r w:rsidRPr="002C4067">
        <w:t xml:space="preserve">использования тепловой энергии в технологических целях. </w:t>
      </w:r>
    </w:p>
    <w:p w:rsidR="004E4FD0" w:rsidRPr="002C4067" w:rsidRDefault="004E4FD0" w:rsidP="00FA1C46">
      <w:pPr>
        <w:pStyle w:val="aff2"/>
      </w:pPr>
      <w:r w:rsidRPr="002C4067">
        <w:t>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w:t>
      </w:r>
    </w:p>
    <w:p w:rsidR="004E4FD0" w:rsidRPr="002C4067" w:rsidRDefault="00CE22C8" w:rsidP="00FA1C46">
      <w:pPr>
        <w:pStyle w:val="aff2"/>
      </w:pPr>
      <w:r w:rsidRPr="002C4067">
        <w:t xml:space="preserve">В соответствии с пунктом </w:t>
      </w:r>
      <w:r w:rsidR="004E4FD0" w:rsidRPr="002C4067">
        <w:t>15 с</w:t>
      </w:r>
      <w:r w:rsidR="00C94EE4" w:rsidRPr="002C4067">
        <w:t xml:space="preserve">татьи </w:t>
      </w:r>
      <w:r w:rsidR="004E4FD0" w:rsidRPr="002C4067">
        <w:t xml:space="preserve">14 </w:t>
      </w:r>
      <w:r w:rsidR="00D548D2" w:rsidRPr="002C4067">
        <w:t>Федерального закона от 27.07.2010 № 190-ФЗ «О теплоснабжении»</w:t>
      </w:r>
      <w:r w:rsidR="004E4FD0" w:rsidRPr="002C4067">
        <w:t xml:space="preserve"> запрещается перех</w:t>
      </w:r>
      <w:r w:rsidR="002664F2" w:rsidRPr="002C4067">
        <w:t xml:space="preserve">од </w:t>
      </w:r>
      <w:r w:rsidR="004E4FD0" w:rsidRPr="002C4067">
        <w:t xml:space="preserve">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w:t>
      </w:r>
      <w:r w:rsidR="00D548D2" w:rsidRPr="002C4067">
        <w:t>П</w:t>
      </w:r>
      <w:r w:rsidR="004E4FD0" w:rsidRPr="002C4067">
        <w:t xml:space="preserve">равилами подключения к системам теплоснабжения, утвержденными </w:t>
      </w:r>
      <w:r w:rsidR="00CE24AB" w:rsidRPr="002C4067">
        <w:t>Постановлением Правительства РФ</w:t>
      </w:r>
      <w:r w:rsidR="00C94EE4" w:rsidRPr="002C4067">
        <w:t xml:space="preserve"> </w:t>
      </w:r>
      <w:r w:rsidR="00D548D2" w:rsidRPr="002C4067">
        <w:t xml:space="preserve">от 05.07.2018 </w:t>
      </w:r>
      <w:r w:rsidRPr="002C4067">
        <w:t xml:space="preserve">№ 787 «О подключении (технологическом </w:t>
      </w:r>
      <w:r w:rsidRPr="002C4067">
        <w:lastRenderedPageBreak/>
        <w:t>присоединении) к системам теплоснабжения, недискриминационном доступе к услугам в сфере теплоснабжения, изменении и признании утратившими силу некоторых актов Правительства Российской Фе</w:t>
      </w:r>
      <w:r w:rsidR="005E0AC2" w:rsidRPr="002C4067">
        <w:t>дерации»</w:t>
      </w:r>
      <w:r w:rsidR="004E4FD0" w:rsidRPr="002C4067">
        <w:t>, при наличии осуществленного в надлежащем порядке подключения к системам теплоснабжения многоквартирных домов.</w:t>
      </w:r>
    </w:p>
    <w:p w:rsidR="00267729" w:rsidRPr="002C4067" w:rsidRDefault="00153FD3" w:rsidP="00FA1C46">
      <w:pPr>
        <w:pStyle w:val="aff2"/>
      </w:pPr>
      <w:r w:rsidRPr="002C4067">
        <w:t>Обоснование организации индивидуального теплоснабжения в зонах застройки</w:t>
      </w:r>
      <w:r w:rsidR="00D458C1" w:rsidRPr="002C4067">
        <w:t xml:space="preserve"> </w:t>
      </w:r>
      <w:r w:rsidR="00F0487E">
        <w:t>округа</w:t>
      </w:r>
      <w:r w:rsidRPr="002C4067">
        <w:t xml:space="preserve"> малоэтажными жилыми зданиям приведено в п. </w:t>
      </w:r>
      <w:r w:rsidR="005E0AC2" w:rsidRPr="002C4067">
        <w:t>7.11</w:t>
      </w:r>
      <w:r w:rsidRPr="002C4067">
        <w:t xml:space="preserve"> настоящей </w:t>
      </w:r>
      <w:r w:rsidR="005E0AC2" w:rsidRPr="002C4067">
        <w:t>Г</w:t>
      </w:r>
      <w:r w:rsidRPr="002C4067">
        <w:t>лавы.</w:t>
      </w:r>
    </w:p>
    <w:p w:rsidR="00A14618" w:rsidRPr="002C4067" w:rsidRDefault="00F8193E" w:rsidP="009A68B4">
      <w:pPr>
        <w:pStyle w:val="a1"/>
        <w:rPr>
          <w:rStyle w:val="ed"/>
        </w:rPr>
      </w:pPr>
      <w:bookmarkStart w:id="489" w:name="_Toc162259261"/>
      <w:bookmarkStart w:id="490" w:name="_Toc165985147"/>
      <w:bookmarkStart w:id="491" w:name="_Toc205122302"/>
      <w:r w:rsidRPr="002C4067">
        <w:rPr>
          <w:rStyle w:val="ed"/>
        </w:rPr>
        <w:t>О</w:t>
      </w:r>
      <w:r w:rsidR="008B4EE3" w:rsidRPr="002C4067">
        <w:rPr>
          <w:rStyle w:val="ed"/>
        </w:rPr>
        <w:t>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489"/>
      <w:bookmarkEnd w:id="490"/>
      <w:bookmarkEnd w:id="491"/>
    </w:p>
    <w:p w:rsidR="0094797C" w:rsidRPr="002C4067" w:rsidRDefault="00267729" w:rsidP="009A68B4">
      <w:pPr>
        <w:pStyle w:val="aff2"/>
        <w:rPr>
          <w:lang w:eastAsia="ru-RU"/>
        </w:rPr>
      </w:pPr>
      <w:r w:rsidRPr="002C4067">
        <w:rPr>
          <w:lang w:eastAsia="ru-RU"/>
        </w:rPr>
        <w:t>На территории</w:t>
      </w:r>
      <w:r w:rsidR="00D458C1" w:rsidRPr="002C4067">
        <w:rPr>
          <w:lang w:eastAsia="ru-RU"/>
        </w:rPr>
        <w:t xml:space="preserve"> </w:t>
      </w:r>
      <w:r w:rsidR="00F0487E">
        <w:rPr>
          <w:lang w:eastAsia="ru-RU"/>
        </w:rPr>
        <w:t>округа</w:t>
      </w:r>
      <w:r w:rsidR="00926C7D">
        <w:rPr>
          <w:lang w:eastAsia="ru-RU"/>
        </w:rPr>
        <w:t xml:space="preserve"> </w:t>
      </w:r>
      <w:r w:rsidR="00601DF2" w:rsidRPr="002C4067">
        <w:rPr>
          <w:lang w:eastAsia="ru-RU"/>
        </w:rPr>
        <w:t>источники</w:t>
      </w:r>
      <w:r w:rsidR="00851204" w:rsidRPr="002C4067">
        <w:rPr>
          <w:lang w:eastAsia="ru-RU"/>
        </w:rPr>
        <w:t xml:space="preserve"> </w:t>
      </w:r>
      <w:r w:rsidR="00601DF2" w:rsidRPr="002C4067">
        <w:rPr>
          <w:lang w:eastAsia="ru-RU"/>
        </w:rPr>
        <w:t>тепловой</w:t>
      </w:r>
      <w:r w:rsidR="00851204" w:rsidRPr="002C4067">
        <w:rPr>
          <w:lang w:eastAsia="ru-RU"/>
        </w:rPr>
        <w:t xml:space="preserve"> </w:t>
      </w:r>
      <w:r w:rsidR="00601DF2" w:rsidRPr="002C4067">
        <w:rPr>
          <w:lang w:eastAsia="ru-RU"/>
        </w:rPr>
        <w:t>энергии,</w:t>
      </w:r>
      <w:r w:rsidR="00851204" w:rsidRPr="002C4067">
        <w:rPr>
          <w:lang w:eastAsia="ru-RU"/>
        </w:rPr>
        <w:t xml:space="preserve"> </w:t>
      </w:r>
      <w:r w:rsidR="00601DF2" w:rsidRPr="002C4067">
        <w:rPr>
          <w:lang w:eastAsia="ru-RU"/>
        </w:rPr>
        <w:t>функционирующие</w:t>
      </w:r>
      <w:r w:rsidR="00851204" w:rsidRPr="002C4067">
        <w:rPr>
          <w:lang w:eastAsia="ru-RU"/>
        </w:rPr>
        <w:t xml:space="preserve"> </w:t>
      </w:r>
      <w:r w:rsidR="00601DF2" w:rsidRPr="002C4067">
        <w:rPr>
          <w:lang w:eastAsia="ru-RU"/>
        </w:rPr>
        <w:t>в режиме комбинированной выработки электрической и тепловой энергии</w:t>
      </w:r>
      <w:r w:rsidR="00D31737" w:rsidRPr="002C4067">
        <w:rPr>
          <w:lang w:eastAsia="ru-RU"/>
        </w:rPr>
        <w:t>,</w:t>
      </w:r>
      <w:r w:rsidR="00601DF2" w:rsidRPr="002C4067">
        <w:rPr>
          <w:lang w:eastAsia="ru-RU"/>
        </w:rPr>
        <w:t xml:space="preserve"> отсутствуют.</w:t>
      </w:r>
    </w:p>
    <w:p w:rsidR="00A14618" w:rsidRPr="002C4067" w:rsidRDefault="00F8193E" w:rsidP="009A68B4">
      <w:pPr>
        <w:pStyle w:val="a1"/>
      </w:pPr>
      <w:bookmarkStart w:id="492" w:name="_Toc162259262"/>
      <w:bookmarkStart w:id="493" w:name="_Toc165985148"/>
      <w:bookmarkStart w:id="494" w:name="_Toc205122303"/>
      <w:r w:rsidRPr="002C4067">
        <w:rPr>
          <w:rStyle w:val="ed"/>
        </w:rPr>
        <w:t>А</w:t>
      </w:r>
      <w:r w:rsidR="008B4EE3" w:rsidRPr="002C4067">
        <w:rPr>
          <w:rStyle w:val="ed"/>
        </w:rPr>
        <w:t>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Pr="002C4067">
        <w:rPr>
          <w:rStyle w:val="ed"/>
        </w:rPr>
        <w:t xml:space="preserve"> (</w:t>
      </w:r>
      <w:r w:rsidR="00D548D2" w:rsidRPr="002C4067">
        <w:rPr>
          <w:rStyle w:val="ed"/>
        </w:rPr>
        <w:t>утв. Приказом Минэнерго России от 05.03.2019 № 212 «Об утверждении Методических указаний по разработке схем теплоснабжения»</w:t>
      </w:r>
      <w:r w:rsidRPr="002C4067">
        <w:rPr>
          <w:rStyle w:val="ed"/>
        </w:rPr>
        <w:t>)</w:t>
      </w:r>
      <w:bookmarkEnd w:id="492"/>
      <w:bookmarkEnd w:id="493"/>
      <w:bookmarkEnd w:id="494"/>
    </w:p>
    <w:p w:rsidR="00D31737" w:rsidRPr="002C4067" w:rsidRDefault="00267729" w:rsidP="009A68B4">
      <w:pPr>
        <w:pStyle w:val="aff2"/>
        <w:rPr>
          <w:lang w:eastAsia="ru-RU"/>
        </w:rPr>
      </w:pPr>
      <w:r w:rsidRPr="002C4067">
        <w:rPr>
          <w:lang w:eastAsia="ru-RU"/>
        </w:rPr>
        <w:t>На территории</w:t>
      </w:r>
      <w:r w:rsidR="00D458C1" w:rsidRPr="002C4067">
        <w:rPr>
          <w:lang w:eastAsia="ru-RU"/>
        </w:rPr>
        <w:t xml:space="preserve"> </w:t>
      </w:r>
      <w:r w:rsidR="00F0487E">
        <w:rPr>
          <w:lang w:eastAsia="ru-RU"/>
        </w:rPr>
        <w:t>округа</w:t>
      </w:r>
      <w:r w:rsidR="00E41600" w:rsidRPr="002C4067">
        <w:rPr>
          <w:lang w:eastAsia="ru-RU"/>
        </w:rPr>
        <w:t xml:space="preserve"> </w:t>
      </w:r>
      <w:r w:rsidR="00D31737" w:rsidRPr="002C4067">
        <w:rPr>
          <w:lang w:eastAsia="ru-RU"/>
        </w:rPr>
        <w:t>источники тепловой энергии, функционирующие в режиме комбинированной выработки электрической и тепловой энергии, отсутствуют.</w:t>
      </w:r>
    </w:p>
    <w:p w:rsidR="002355D3" w:rsidRPr="009A68B4" w:rsidRDefault="00F8193E" w:rsidP="009A68B4">
      <w:pPr>
        <w:pStyle w:val="a1"/>
      </w:pPr>
      <w:bookmarkStart w:id="495" w:name="_Toc162259263"/>
      <w:bookmarkStart w:id="496" w:name="_Toc165985149"/>
      <w:bookmarkStart w:id="497" w:name="_Toc205122304"/>
      <w:r w:rsidRPr="009A68B4">
        <w:t>О</w:t>
      </w:r>
      <w:r w:rsidR="008B4EE3" w:rsidRPr="009A68B4">
        <w:rPr>
          <w:rStyle w:val="afffffffc"/>
          <w:sz w:val="24"/>
        </w:rPr>
        <w:t>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w:t>
      </w:r>
      <w:r w:rsidRPr="009A68B4">
        <w:rPr>
          <w:rStyle w:val="afffffffc"/>
          <w:sz w:val="24"/>
        </w:rPr>
        <w:t xml:space="preserve"> (</w:t>
      </w:r>
      <w:r w:rsidR="00D548D2" w:rsidRPr="009A68B4">
        <w:rPr>
          <w:rStyle w:val="afffffffc"/>
          <w:sz w:val="24"/>
        </w:rPr>
        <w:t>утв. Приказом Минэнерго России от 05.03.2019 № 212 «Об утверждении Методических указаний по разработке схем теплоснабжения»</w:t>
      </w:r>
      <w:r w:rsidRPr="009A68B4">
        <w:rPr>
          <w:rStyle w:val="afffffffc"/>
          <w:sz w:val="24"/>
        </w:rPr>
        <w:t>)</w:t>
      </w:r>
      <w:bookmarkEnd w:id="495"/>
      <w:bookmarkEnd w:id="496"/>
      <w:bookmarkEnd w:id="497"/>
    </w:p>
    <w:p w:rsidR="004E4CEA" w:rsidRPr="002C4067" w:rsidRDefault="009A68B4" w:rsidP="00393334">
      <w:pPr>
        <w:pStyle w:val="aff2"/>
        <w:rPr>
          <w:lang w:eastAsia="ru-RU"/>
        </w:rPr>
      </w:pPr>
      <w:r w:rsidRPr="002C4067">
        <w:rPr>
          <w:lang w:eastAsia="ru-RU"/>
        </w:rPr>
        <w:t>Строительство источников тепловой энергии,</w:t>
      </w:r>
      <w:r w:rsidR="00601DF2" w:rsidRPr="002C4067">
        <w:rPr>
          <w:lang w:eastAsia="ru-RU"/>
        </w:rPr>
        <w:t xml:space="preserve"> функционирующих в режиме комбинированной выработки электрической и тепловой энергии</w:t>
      </w:r>
      <w:r w:rsidR="00013852">
        <w:rPr>
          <w:lang w:eastAsia="ru-RU"/>
        </w:rPr>
        <w:t>,</w:t>
      </w:r>
      <w:r w:rsidR="00601DF2" w:rsidRPr="002C4067">
        <w:rPr>
          <w:lang w:eastAsia="ru-RU"/>
        </w:rPr>
        <w:t xml:space="preserve"> в утвержденной схеме и программе развития Единой энергетической системы России не предусмотрено.</w:t>
      </w:r>
    </w:p>
    <w:p w:rsidR="002355D3" w:rsidRPr="009A68B4" w:rsidRDefault="00F8193E" w:rsidP="009A68B4">
      <w:pPr>
        <w:pStyle w:val="a1"/>
      </w:pPr>
      <w:bookmarkStart w:id="498" w:name="_Toc162259264"/>
      <w:bookmarkStart w:id="499" w:name="_Toc165985150"/>
      <w:bookmarkStart w:id="500" w:name="_Toc205122305"/>
      <w:r w:rsidRPr="009A68B4">
        <w:t>О</w:t>
      </w:r>
      <w:r w:rsidR="008B4EE3" w:rsidRPr="009A68B4">
        <w:rPr>
          <w:rStyle w:val="afffffffc"/>
          <w:sz w:val="24"/>
        </w:rPr>
        <w:t xml:space="preserve">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w:t>
      </w:r>
      <w:r w:rsidR="008B4EE3" w:rsidRPr="009A68B4">
        <w:rPr>
          <w:rStyle w:val="afffffffc"/>
          <w:sz w:val="24"/>
        </w:rPr>
        <w:lastRenderedPageBreak/>
        <w:t>теплоснабжения</w:t>
      </w:r>
      <w:r w:rsidRPr="009A68B4">
        <w:rPr>
          <w:rStyle w:val="afffffffc"/>
          <w:sz w:val="24"/>
        </w:rPr>
        <w:t xml:space="preserve"> (</w:t>
      </w:r>
      <w:r w:rsidR="00D548D2" w:rsidRPr="009A68B4">
        <w:rPr>
          <w:rStyle w:val="afffffffc"/>
          <w:sz w:val="24"/>
        </w:rPr>
        <w:t>утв. Приказом Минэнерго России от 05.03.2019 № 212 «Об утверждении Методических указаний по разработке схем теплоснабжения»</w:t>
      </w:r>
      <w:r w:rsidRPr="009A68B4">
        <w:rPr>
          <w:rStyle w:val="afffffffc"/>
          <w:sz w:val="24"/>
        </w:rPr>
        <w:t>)</w:t>
      </w:r>
      <w:bookmarkEnd w:id="498"/>
      <w:bookmarkEnd w:id="499"/>
      <w:bookmarkEnd w:id="500"/>
    </w:p>
    <w:p w:rsidR="00D31737" w:rsidRPr="002C4067" w:rsidRDefault="00267729" w:rsidP="009A68B4">
      <w:pPr>
        <w:pStyle w:val="aff2"/>
        <w:rPr>
          <w:lang w:eastAsia="ru-RU"/>
        </w:rPr>
      </w:pPr>
      <w:r w:rsidRPr="002C4067">
        <w:rPr>
          <w:lang w:eastAsia="ru-RU"/>
        </w:rPr>
        <w:t>На территории</w:t>
      </w:r>
      <w:r w:rsidR="00D458C1" w:rsidRPr="002C4067">
        <w:rPr>
          <w:lang w:eastAsia="ru-RU"/>
        </w:rPr>
        <w:t xml:space="preserve"> </w:t>
      </w:r>
      <w:r w:rsidR="00F0487E">
        <w:rPr>
          <w:lang w:eastAsia="ru-RU"/>
        </w:rPr>
        <w:t>округа</w:t>
      </w:r>
      <w:r w:rsidR="00E41600" w:rsidRPr="002C4067">
        <w:rPr>
          <w:lang w:eastAsia="ru-RU"/>
        </w:rPr>
        <w:t xml:space="preserve"> </w:t>
      </w:r>
      <w:r w:rsidR="00D31737" w:rsidRPr="002C4067">
        <w:rPr>
          <w:lang w:eastAsia="ru-RU"/>
        </w:rPr>
        <w:t>источники тепловой энергии, функционирующие в режиме комбинированной выработки электрической и тепловой энергии, отсутствуют.</w:t>
      </w:r>
    </w:p>
    <w:p w:rsidR="00034DF7" w:rsidRPr="002C4067" w:rsidRDefault="00835349" w:rsidP="009A68B4">
      <w:pPr>
        <w:pStyle w:val="a1"/>
        <w:rPr>
          <w:rStyle w:val="ed"/>
        </w:rPr>
      </w:pPr>
      <w:bookmarkStart w:id="501" w:name="_Toc162259265"/>
      <w:bookmarkStart w:id="502" w:name="_Toc165985151"/>
      <w:bookmarkStart w:id="503" w:name="_Toc205122306"/>
      <w:r w:rsidRPr="002C4067">
        <w:rPr>
          <w:rStyle w:val="ed"/>
        </w:rPr>
        <w:t>О</w:t>
      </w:r>
      <w:r w:rsidR="008B4EE3" w:rsidRPr="002C4067">
        <w:rPr>
          <w:rStyle w:val="ed"/>
        </w:rPr>
        <w:t>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501"/>
      <w:bookmarkEnd w:id="502"/>
      <w:bookmarkEnd w:id="503"/>
    </w:p>
    <w:p w:rsidR="004E4FD0" w:rsidRPr="002C4067" w:rsidRDefault="004E4FD0" w:rsidP="00FA1C46">
      <w:pPr>
        <w:pStyle w:val="aff2"/>
      </w:pPr>
      <w:r w:rsidRPr="002C4067">
        <w:t>Реконструкция действующих источников тепловой энергии в источники с комбинированной выработкой тепловой и электрической энергии для обеспечения приростов тепловых нагрузок в рамках Схемы теплоснабжения не предусмотрена.</w:t>
      </w:r>
    </w:p>
    <w:p w:rsidR="00034DF7" w:rsidRPr="002C4067" w:rsidRDefault="00835349" w:rsidP="009A68B4">
      <w:pPr>
        <w:pStyle w:val="a1"/>
        <w:rPr>
          <w:rStyle w:val="mark"/>
        </w:rPr>
      </w:pPr>
      <w:bookmarkStart w:id="504" w:name="_Toc162259266"/>
      <w:bookmarkStart w:id="505" w:name="_Toc165985152"/>
      <w:bookmarkStart w:id="506" w:name="_Toc205122307"/>
      <w:r w:rsidRPr="002C4067">
        <w:rPr>
          <w:rStyle w:val="ed"/>
        </w:rPr>
        <w:t>О</w:t>
      </w:r>
      <w:r w:rsidR="008B4EE3" w:rsidRPr="002C4067">
        <w:rPr>
          <w:rStyle w:val="ed"/>
        </w:rPr>
        <w:t>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504"/>
      <w:bookmarkEnd w:id="505"/>
      <w:bookmarkEnd w:id="506"/>
    </w:p>
    <w:p w:rsidR="005452AF" w:rsidRPr="00D576B2" w:rsidRDefault="00926C7D" w:rsidP="009A68B4">
      <w:pPr>
        <w:pStyle w:val="aff2"/>
      </w:pPr>
      <w:bookmarkStart w:id="507" w:name="_Hlk162285338"/>
      <w:r w:rsidRPr="00D576B2">
        <w:t xml:space="preserve">Развитие системы теплоснабжения </w:t>
      </w:r>
      <w:r w:rsidR="00F0487E" w:rsidRPr="00D576B2">
        <w:t>Гагаринского муниципального округа</w:t>
      </w:r>
      <w:r w:rsidRPr="00D576B2">
        <w:t xml:space="preserve"> предусматривается на базовом уровне с проведением работ по модернизации оборудования котельн</w:t>
      </w:r>
      <w:r w:rsidR="00D576B2" w:rsidRPr="00D576B2">
        <w:t>ых</w:t>
      </w:r>
      <w:r w:rsidRPr="00D576B2">
        <w:t xml:space="preserve">, а также поэтапной замене изношенных сетей </w:t>
      </w:r>
      <w:r w:rsidR="005452AF" w:rsidRPr="00D576B2">
        <w:t xml:space="preserve">теплоснабжения. </w:t>
      </w:r>
    </w:p>
    <w:p w:rsidR="00034DF7" w:rsidRPr="00D576B2" w:rsidRDefault="00835349" w:rsidP="009A68B4">
      <w:pPr>
        <w:pStyle w:val="a1"/>
        <w:rPr>
          <w:rStyle w:val="ed"/>
        </w:rPr>
      </w:pPr>
      <w:bookmarkStart w:id="508" w:name="_Toc162259267"/>
      <w:bookmarkStart w:id="509" w:name="_Toc165985153"/>
      <w:bookmarkStart w:id="510" w:name="_Toc205122308"/>
      <w:bookmarkEnd w:id="507"/>
      <w:r w:rsidRPr="00D576B2">
        <w:rPr>
          <w:rStyle w:val="ed"/>
        </w:rPr>
        <w:t>О</w:t>
      </w:r>
      <w:r w:rsidR="008B4EE3" w:rsidRPr="00D576B2">
        <w:rPr>
          <w:rStyle w:val="ed"/>
        </w:rPr>
        <w:t>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508"/>
      <w:bookmarkEnd w:id="509"/>
      <w:bookmarkEnd w:id="510"/>
    </w:p>
    <w:p w:rsidR="00D31737" w:rsidRPr="00D576B2" w:rsidRDefault="00267729" w:rsidP="009A68B4">
      <w:pPr>
        <w:pStyle w:val="aff2"/>
        <w:rPr>
          <w:lang w:eastAsia="ru-RU"/>
        </w:rPr>
      </w:pPr>
      <w:r w:rsidRPr="00D576B2">
        <w:rPr>
          <w:lang w:eastAsia="ru-RU"/>
        </w:rPr>
        <w:t>На территории</w:t>
      </w:r>
      <w:r w:rsidR="00D458C1" w:rsidRPr="00D576B2">
        <w:rPr>
          <w:lang w:eastAsia="ru-RU"/>
        </w:rPr>
        <w:t xml:space="preserve"> </w:t>
      </w:r>
      <w:r w:rsidR="00F0487E" w:rsidRPr="00D576B2">
        <w:rPr>
          <w:lang w:eastAsia="ru-RU"/>
        </w:rPr>
        <w:t>округа</w:t>
      </w:r>
      <w:r w:rsidR="005E0AC2" w:rsidRPr="00D576B2">
        <w:rPr>
          <w:lang w:eastAsia="ru-RU"/>
        </w:rPr>
        <w:t xml:space="preserve"> </w:t>
      </w:r>
      <w:r w:rsidR="00D31737" w:rsidRPr="00D576B2">
        <w:rPr>
          <w:lang w:eastAsia="ru-RU"/>
        </w:rPr>
        <w:t>источники тепловой энергии, функционирующие в режиме комбинированной выработки электрической и тепловой энергии, отсутствуют.</w:t>
      </w:r>
    </w:p>
    <w:p w:rsidR="00034DF7" w:rsidRPr="00D576B2" w:rsidRDefault="00835349" w:rsidP="009A68B4">
      <w:pPr>
        <w:pStyle w:val="a1"/>
        <w:rPr>
          <w:rStyle w:val="ed"/>
        </w:rPr>
      </w:pPr>
      <w:bookmarkStart w:id="511" w:name="_Toc162259268"/>
      <w:bookmarkStart w:id="512" w:name="_Toc165985154"/>
      <w:bookmarkStart w:id="513" w:name="_Toc205122309"/>
      <w:r w:rsidRPr="00D576B2">
        <w:rPr>
          <w:rStyle w:val="ed"/>
        </w:rPr>
        <w:t>О</w:t>
      </w:r>
      <w:r w:rsidR="008B4EE3" w:rsidRPr="00D576B2">
        <w:rPr>
          <w:rStyle w:val="ed"/>
        </w:rPr>
        <w:t>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511"/>
      <w:bookmarkEnd w:id="512"/>
      <w:bookmarkEnd w:id="513"/>
    </w:p>
    <w:p w:rsidR="00C760B0" w:rsidRPr="00D576B2" w:rsidRDefault="00267729" w:rsidP="009A68B4">
      <w:pPr>
        <w:pStyle w:val="aff2"/>
        <w:rPr>
          <w:lang w:eastAsia="ru-RU"/>
        </w:rPr>
      </w:pPr>
      <w:r w:rsidRPr="00D576B2">
        <w:rPr>
          <w:lang w:eastAsia="ru-RU"/>
        </w:rPr>
        <w:t>На территории</w:t>
      </w:r>
      <w:r w:rsidR="00D458C1" w:rsidRPr="00D576B2">
        <w:rPr>
          <w:lang w:eastAsia="ru-RU"/>
        </w:rPr>
        <w:t xml:space="preserve"> </w:t>
      </w:r>
      <w:r w:rsidR="00F0487E" w:rsidRPr="00D576B2">
        <w:rPr>
          <w:lang w:eastAsia="ru-RU"/>
        </w:rPr>
        <w:t>округа</w:t>
      </w:r>
      <w:r w:rsidRPr="00D576B2">
        <w:rPr>
          <w:lang w:eastAsia="ru-RU"/>
        </w:rPr>
        <w:t xml:space="preserve"> </w:t>
      </w:r>
      <w:r w:rsidR="00C760B0" w:rsidRPr="00D576B2">
        <w:rPr>
          <w:lang w:eastAsia="ru-RU"/>
        </w:rPr>
        <w:t>источники тепловой энергии, функционирующие в режиме комбинированной выработки электрической и тепловой энергии, отсутствуют.</w:t>
      </w:r>
    </w:p>
    <w:p w:rsidR="0050724D" w:rsidRDefault="0050724D" w:rsidP="0050724D">
      <w:pPr>
        <w:pStyle w:val="aff2"/>
        <w:rPr>
          <w:lang w:eastAsia="ru-RU"/>
        </w:rPr>
      </w:pPr>
      <w:bookmarkStart w:id="514" w:name="_Hlk162281037"/>
      <w:bookmarkStart w:id="515" w:name="_Hlk162280396"/>
      <w:r w:rsidRPr="00D576B2">
        <w:rPr>
          <w:lang w:eastAsia="ru-RU"/>
        </w:rPr>
        <w:t>Основным направлением развития системы теплоснабжения выбрано сохранение существующей системы с проведением работ по модернизации оборудования источник</w:t>
      </w:r>
      <w:r w:rsidR="00F0487E" w:rsidRPr="00D576B2">
        <w:rPr>
          <w:lang w:eastAsia="ru-RU"/>
        </w:rPr>
        <w:t>ов</w:t>
      </w:r>
      <w:r w:rsidRPr="00D576B2">
        <w:rPr>
          <w:lang w:eastAsia="ru-RU"/>
        </w:rPr>
        <w:t xml:space="preserve"> централизованного теплоснабжения (замена изношенного оборудования, проведение текущих и плановых ремонтов и т.д.). Для обеспечения качественного и надежного теплоснабжения потребителей данный вариант развития предусматривает также поэтапную замену изношенных сетей теплоснабжения.</w:t>
      </w:r>
    </w:p>
    <w:p w:rsidR="005452AF" w:rsidRPr="000517CA" w:rsidRDefault="0050724D" w:rsidP="0050724D">
      <w:pPr>
        <w:pStyle w:val="aff2"/>
        <w:rPr>
          <w:lang w:eastAsia="ru-RU"/>
        </w:rPr>
      </w:pPr>
      <w:r>
        <w:rPr>
          <w:lang w:eastAsia="ru-RU"/>
        </w:rPr>
        <w:t>Перераспределение тепловой нагрузки в зоне действия источник</w:t>
      </w:r>
      <w:r w:rsidR="00F0487E">
        <w:rPr>
          <w:lang w:eastAsia="ru-RU"/>
        </w:rPr>
        <w:t>ов</w:t>
      </w:r>
      <w:r>
        <w:rPr>
          <w:lang w:eastAsia="ru-RU"/>
        </w:rPr>
        <w:t xml:space="preserve"> тепла не планируется</w:t>
      </w:r>
      <w:r w:rsidR="000517CA" w:rsidRPr="004805A7">
        <w:rPr>
          <w:lang w:eastAsia="ru-RU"/>
        </w:rPr>
        <w:t>.</w:t>
      </w:r>
    </w:p>
    <w:p w:rsidR="00034DF7" w:rsidRPr="00A006BF" w:rsidRDefault="00835349" w:rsidP="00F20B6F">
      <w:pPr>
        <w:pStyle w:val="a1"/>
        <w:rPr>
          <w:rStyle w:val="ed"/>
        </w:rPr>
      </w:pPr>
      <w:bookmarkStart w:id="516" w:name="_Toc162259269"/>
      <w:bookmarkStart w:id="517" w:name="_Toc165985155"/>
      <w:bookmarkStart w:id="518" w:name="_Toc205122310"/>
      <w:bookmarkEnd w:id="514"/>
      <w:bookmarkEnd w:id="515"/>
      <w:r w:rsidRPr="00A006BF">
        <w:rPr>
          <w:rStyle w:val="ed"/>
        </w:rPr>
        <w:lastRenderedPageBreak/>
        <w:t>О</w:t>
      </w:r>
      <w:r w:rsidR="008B4EE3" w:rsidRPr="00A006BF">
        <w:rPr>
          <w:rStyle w:val="ed"/>
        </w:rPr>
        <w:t>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516"/>
      <w:bookmarkEnd w:id="517"/>
      <w:bookmarkEnd w:id="518"/>
    </w:p>
    <w:p w:rsidR="0050724D" w:rsidRPr="00D576B2" w:rsidRDefault="0050724D" w:rsidP="0050724D">
      <w:pPr>
        <w:pStyle w:val="aff2"/>
        <w:rPr>
          <w:lang w:eastAsia="ru-RU"/>
        </w:rPr>
      </w:pPr>
      <w:r>
        <w:rPr>
          <w:lang w:eastAsia="ru-RU"/>
        </w:rPr>
        <w:t xml:space="preserve">На </w:t>
      </w:r>
      <w:r w:rsidRPr="00D576B2">
        <w:rPr>
          <w:lang w:eastAsia="ru-RU"/>
        </w:rPr>
        <w:t xml:space="preserve">территории муниципального образования действует </w:t>
      </w:r>
      <w:r w:rsidR="00835CB7" w:rsidRPr="00D576B2">
        <w:rPr>
          <w:lang w:eastAsia="ru-RU"/>
        </w:rPr>
        <w:t>20</w:t>
      </w:r>
      <w:r w:rsidRPr="00D576B2">
        <w:rPr>
          <w:lang w:eastAsia="ru-RU"/>
        </w:rPr>
        <w:t xml:space="preserve"> источник</w:t>
      </w:r>
      <w:r w:rsidR="00F0487E" w:rsidRPr="00D576B2">
        <w:rPr>
          <w:lang w:eastAsia="ru-RU"/>
        </w:rPr>
        <w:t>ов</w:t>
      </w:r>
      <w:r w:rsidRPr="00D576B2">
        <w:rPr>
          <w:lang w:eastAsia="ru-RU"/>
        </w:rPr>
        <w:t xml:space="preserve"> теплоснабжения, отапливающи</w:t>
      </w:r>
      <w:r w:rsidR="00F0487E" w:rsidRPr="00D576B2">
        <w:rPr>
          <w:lang w:eastAsia="ru-RU"/>
        </w:rPr>
        <w:t>х</w:t>
      </w:r>
      <w:r w:rsidRPr="00D576B2">
        <w:rPr>
          <w:lang w:eastAsia="ru-RU"/>
        </w:rPr>
        <w:t xml:space="preserve"> жилые, административные и социально-значимые объекты.</w:t>
      </w:r>
    </w:p>
    <w:p w:rsidR="0050724D" w:rsidRDefault="0050724D" w:rsidP="0050724D">
      <w:pPr>
        <w:pStyle w:val="aff2"/>
        <w:rPr>
          <w:lang w:eastAsia="ru-RU"/>
        </w:rPr>
      </w:pPr>
      <w:bookmarkStart w:id="519" w:name="_Hlk190423999"/>
      <w:r w:rsidRPr="00D576B2">
        <w:rPr>
          <w:lang w:eastAsia="ru-RU"/>
        </w:rPr>
        <w:t>Основным направлением развития системы теплоснабжения выбрано сохранение существующей системы с проведением работ по модернизации оборудования источник</w:t>
      </w:r>
      <w:r w:rsidR="00F0487E" w:rsidRPr="00D576B2">
        <w:rPr>
          <w:lang w:eastAsia="ru-RU"/>
        </w:rPr>
        <w:t>ов</w:t>
      </w:r>
      <w:r w:rsidRPr="00D576B2">
        <w:rPr>
          <w:lang w:eastAsia="ru-RU"/>
        </w:rPr>
        <w:t xml:space="preserve"> централизованного теплоснабжения (замена изношенного оборудования, проведение текущих и плановых ремонтов и т.д.). Для обеспечения качественного и надежного теплоснабжения потребителей данный вариант развития предусматривает также поэтапную замену изношенных сетей теплоснабжения.</w:t>
      </w:r>
    </w:p>
    <w:p w:rsidR="005452AF" w:rsidRPr="002C4067" w:rsidRDefault="0050724D" w:rsidP="0050724D">
      <w:pPr>
        <w:pStyle w:val="aff2"/>
      </w:pPr>
      <w:r>
        <w:rPr>
          <w:lang w:eastAsia="ru-RU"/>
        </w:rPr>
        <w:t>Перераспределение тепловой нагрузки в зоне действия источник</w:t>
      </w:r>
      <w:r w:rsidR="00F0487E">
        <w:rPr>
          <w:lang w:eastAsia="ru-RU"/>
        </w:rPr>
        <w:t>ов</w:t>
      </w:r>
      <w:r>
        <w:rPr>
          <w:lang w:eastAsia="ru-RU"/>
        </w:rPr>
        <w:t xml:space="preserve"> тепла не планируется</w:t>
      </w:r>
      <w:bookmarkEnd w:id="519"/>
      <w:r w:rsidR="005452AF" w:rsidRPr="00651755">
        <w:t>.</w:t>
      </w:r>
      <w:r w:rsidR="005452AF" w:rsidRPr="002C4067">
        <w:t xml:space="preserve"> </w:t>
      </w:r>
    </w:p>
    <w:p w:rsidR="00034DF7" w:rsidRPr="002C4067" w:rsidRDefault="00835349" w:rsidP="00F20B6F">
      <w:pPr>
        <w:pStyle w:val="a1"/>
        <w:rPr>
          <w:rStyle w:val="ed"/>
        </w:rPr>
      </w:pPr>
      <w:bookmarkStart w:id="520" w:name="_Toc162259270"/>
      <w:bookmarkStart w:id="521" w:name="_Toc165985156"/>
      <w:bookmarkStart w:id="522" w:name="_Toc205122311"/>
      <w:r w:rsidRPr="002C4067">
        <w:rPr>
          <w:rStyle w:val="ed"/>
        </w:rPr>
        <w:t>О</w:t>
      </w:r>
      <w:r w:rsidR="008B4EE3" w:rsidRPr="002C4067">
        <w:rPr>
          <w:rStyle w:val="ed"/>
        </w:rPr>
        <w:t xml:space="preserve">боснование организации индивидуального теплоснабжения в зонах застройки </w:t>
      </w:r>
      <w:bookmarkEnd w:id="520"/>
      <w:bookmarkEnd w:id="521"/>
      <w:r w:rsidR="00DA02D6" w:rsidRPr="00DA02D6">
        <w:rPr>
          <w:rStyle w:val="ed"/>
        </w:rPr>
        <w:t>поселения, муниципального округа, городского округа, города федерального значения малоэтажными жилыми зданиями</w:t>
      </w:r>
      <w:bookmarkEnd w:id="522"/>
    </w:p>
    <w:p w:rsidR="005452AF" w:rsidRPr="002C4067" w:rsidRDefault="005452AF" w:rsidP="00FA1C46">
      <w:pPr>
        <w:pStyle w:val="aff2"/>
      </w:pPr>
      <w:r w:rsidRPr="002C4067">
        <w:t>Поквартирное отопление значительно удешевляет жилищное строительство: отпадает необходимость в дорогостоящих теплосетях, тепловых пунктах, приборах учета тепловой энергии; становится возможным вести жилищное строительство в городских районах, не обеспеченных развитой инфраструктурой тепловых сетей, при условии надежного газоснабжения; снимается проблема окупаемости системы отопления, т.к. погашение стоимости происходит в момент покупки жилья.</w:t>
      </w:r>
    </w:p>
    <w:p w:rsidR="005452AF" w:rsidRPr="002C4067" w:rsidRDefault="005452AF" w:rsidP="00FA1C46">
      <w:pPr>
        <w:pStyle w:val="aff2"/>
      </w:pPr>
      <w:r w:rsidRPr="002C4067">
        <w:t>Потребитель получает возможность достичь максимального теплового комфорта и сам определяет уровень собственного обеспечения теплом и горячей водой</w:t>
      </w:r>
      <w:r w:rsidR="00013852">
        <w:t>,</w:t>
      </w:r>
      <w:r w:rsidRPr="002C4067">
        <w:t xml:space="preserve"> снимается проблема перебоев в тепле и горячей воде по техническим, организационным и сезонным причинам.</w:t>
      </w:r>
    </w:p>
    <w:p w:rsidR="005452AF" w:rsidRPr="002C4067" w:rsidRDefault="005452AF" w:rsidP="00FA1C46">
      <w:pPr>
        <w:pStyle w:val="aff2"/>
      </w:pPr>
      <w:r w:rsidRPr="002C4067">
        <w:t>Децентрализованные системы любого вида позволяют исключить потери энергии при ее транспортировке (значит, снизить стоимость тепла для конечного потребителя), повысить надежность отопления и горячего водоснабжения, вести жилищное строительство там, где нет развитых тепловых сетей.</w:t>
      </w:r>
    </w:p>
    <w:p w:rsidR="005452AF" w:rsidRPr="002C4067" w:rsidRDefault="005452AF" w:rsidP="00FA1C46">
      <w:pPr>
        <w:pStyle w:val="aff2"/>
      </w:pPr>
      <w:r w:rsidRPr="002C4067">
        <w:t>При подключении индивидуальной жилой застройки к сетям централизованного теплоснабжения низкая плотность тепловой нагрузки и высокая протяженность тепловых сетей малого диаметра влечет за собой увеличение тепловых потерь через изоляцию трубопроводов и с утечками теплоносителя и высокие финансовые затраты на строительство таких сетей.</w:t>
      </w:r>
    </w:p>
    <w:p w:rsidR="005452AF" w:rsidRPr="002C4067" w:rsidRDefault="005452AF" w:rsidP="00FA1C46">
      <w:pPr>
        <w:pStyle w:val="aff2"/>
      </w:pPr>
      <w:r w:rsidRPr="002C4067">
        <w:t xml:space="preserve">На расчетный срок теплоснабжение индивидуальной жилой застройки предусматривается </w:t>
      </w:r>
      <w:r w:rsidRPr="00F10281">
        <w:t xml:space="preserve">обеспечить от индивидуальных источников тепла на </w:t>
      </w:r>
      <w:r w:rsidR="00F10281" w:rsidRPr="00F10281">
        <w:t>природном газе</w:t>
      </w:r>
      <w:r w:rsidRPr="00F10281">
        <w:t xml:space="preserve">, </w:t>
      </w:r>
      <w:r w:rsidRPr="002C4067">
        <w:t>а также посредствам печного отопления. Подключение объектов индивидуальной жилой застройки к централизованным системам теплоснабжения не планируется.</w:t>
      </w:r>
    </w:p>
    <w:p w:rsidR="00034DF7" w:rsidRPr="002C4067" w:rsidRDefault="00835349" w:rsidP="00F20B6F">
      <w:pPr>
        <w:pStyle w:val="a1"/>
        <w:rPr>
          <w:rStyle w:val="ed"/>
        </w:rPr>
      </w:pPr>
      <w:bookmarkStart w:id="523" w:name="_Toc162259271"/>
      <w:bookmarkStart w:id="524" w:name="_Toc165985157"/>
      <w:bookmarkStart w:id="525" w:name="_Toc205122312"/>
      <w:r w:rsidRPr="002C4067">
        <w:rPr>
          <w:rStyle w:val="ed"/>
        </w:rPr>
        <w:t>О</w:t>
      </w:r>
      <w:r w:rsidR="008B4EE3" w:rsidRPr="002C4067">
        <w:rPr>
          <w:rStyle w:val="ed"/>
        </w:rPr>
        <w:t xml:space="preserve">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w:t>
      </w:r>
      <w:bookmarkEnd w:id="523"/>
      <w:bookmarkEnd w:id="524"/>
      <w:r w:rsidR="00DA02D6" w:rsidRPr="00DA02D6">
        <w:rPr>
          <w:rStyle w:val="ed"/>
        </w:rPr>
        <w:t>в каждой из систем теплоснабжения поселения, муниципального округа, городского округа, города федерального значения</w:t>
      </w:r>
      <w:bookmarkEnd w:id="525"/>
    </w:p>
    <w:p w:rsidR="00034DF7" w:rsidRPr="002C4067" w:rsidRDefault="00034DF7" w:rsidP="00FA1C46">
      <w:pPr>
        <w:pStyle w:val="aff2"/>
        <w:rPr>
          <w:rStyle w:val="ed"/>
          <w:b/>
        </w:rPr>
      </w:pPr>
      <w:r w:rsidRPr="002C4067">
        <w:rPr>
          <w:rFonts w:eastAsia="Times New Roman"/>
          <w:lang w:eastAsia="ru-RU"/>
        </w:rPr>
        <w:lastRenderedPageBreak/>
        <w:t xml:space="preserve">Перспективные балансы тепловой мощности </w:t>
      </w:r>
      <w:r w:rsidR="00452768" w:rsidRPr="002C4067">
        <w:rPr>
          <w:rFonts w:eastAsia="Times New Roman"/>
          <w:lang w:eastAsia="ru-RU"/>
        </w:rPr>
        <w:t>источника</w:t>
      </w:r>
      <w:r w:rsidRPr="002C4067">
        <w:rPr>
          <w:rFonts w:eastAsia="Times New Roman"/>
          <w:lang w:eastAsia="ru-RU"/>
        </w:rPr>
        <w:t xml:space="preserve"> тепловой энергии и теплоносителя и присоединенной тепловой нагрузки в системе теплоснабжения рассчитывались на основании предоставленной информации о приростах площадей строительных фондов в зон</w:t>
      </w:r>
      <w:r w:rsidR="00452768" w:rsidRPr="002C4067">
        <w:rPr>
          <w:rFonts w:eastAsia="Times New Roman"/>
          <w:lang w:eastAsia="ru-RU"/>
        </w:rPr>
        <w:t>е</w:t>
      </w:r>
      <w:r w:rsidRPr="002C4067">
        <w:rPr>
          <w:rFonts w:eastAsia="Times New Roman"/>
          <w:lang w:eastAsia="ru-RU"/>
        </w:rPr>
        <w:t xml:space="preserve"> действия источник</w:t>
      </w:r>
      <w:r w:rsidR="00452768" w:rsidRPr="002C4067">
        <w:rPr>
          <w:rFonts w:eastAsia="Times New Roman"/>
          <w:lang w:eastAsia="ru-RU"/>
        </w:rPr>
        <w:t>а</w:t>
      </w:r>
      <w:r w:rsidRPr="002C4067">
        <w:rPr>
          <w:rFonts w:eastAsia="Times New Roman"/>
          <w:lang w:eastAsia="ru-RU"/>
        </w:rPr>
        <w:t xml:space="preserve"> тепловой энергии с учетом величины подключаемых тепловых нагрузок.</w:t>
      </w:r>
      <w:r w:rsidR="006E3E4A" w:rsidRPr="002C4067">
        <w:rPr>
          <w:rFonts w:eastAsia="Times New Roman"/>
          <w:lang w:eastAsia="ru-RU"/>
        </w:rPr>
        <w:t xml:space="preserve"> Перспективные балансы производительности </w:t>
      </w:r>
      <w:r w:rsidR="006E3E4A" w:rsidRPr="002C4067">
        <w:rPr>
          <w:rStyle w:val="ed"/>
        </w:rPr>
        <w:t xml:space="preserve">и потребления тепловой мощности источников тепловой энергии и теплоносителя приведены в </w:t>
      </w:r>
      <w:r w:rsidR="00743D58">
        <w:rPr>
          <w:rStyle w:val="ed"/>
        </w:rPr>
        <w:t>Разделах</w:t>
      </w:r>
      <w:r w:rsidR="006E3E4A" w:rsidRPr="002C4067">
        <w:rPr>
          <w:rStyle w:val="ed"/>
        </w:rPr>
        <w:t xml:space="preserve"> 4 и 6 настоящего документа.</w:t>
      </w:r>
    </w:p>
    <w:p w:rsidR="00034DF7" w:rsidRPr="002C4067" w:rsidRDefault="00835349" w:rsidP="00F20B6F">
      <w:pPr>
        <w:pStyle w:val="a1"/>
        <w:rPr>
          <w:rStyle w:val="mark"/>
        </w:rPr>
      </w:pPr>
      <w:bookmarkStart w:id="526" w:name="_Toc162259272"/>
      <w:bookmarkStart w:id="527" w:name="_Toc165985158"/>
      <w:bookmarkStart w:id="528" w:name="_Toc205122313"/>
      <w:r w:rsidRPr="002C4067">
        <w:rPr>
          <w:rStyle w:val="ed"/>
        </w:rPr>
        <w:t>А</w:t>
      </w:r>
      <w:r w:rsidR="008B4EE3" w:rsidRPr="002C4067">
        <w:rPr>
          <w:rStyle w:val="ed"/>
        </w:rPr>
        <w:t>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526"/>
      <w:bookmarkEnd w:id="527"/>
      <w:bookmarkEnd w:id="528"/>
    </w:p>
    <w:p w:rsidR="007675F3" w:rsidRPr="00841DF8" w:rsidRDefault="004E4FD0" w:rsidP="00F20B6F">
      <w:pPr>
        <w:pStyle w:val="aff2"/>
      </w:pPr>
      <w:r w:rsidRPr="00841DF8">
        <w:t>Мероприятия по использованию возобновляемых источников энергии и местных видов топлив</w:t>
      </w:r>
      <w:r w:rsidR="00D90344">
        <w:t>а</w:t>
      </w:r>
      <w:r w:rsidRPr="00841DF8">
        <w:t xml:space="preserve"> на источник</w:t>
      </w:r>
      <w:r w:rsidR="00D90344">
        <w:t>е</w:t>
      </w:r>
      <w:r w:rsidRPr="00841DF8">
        <w:t xml:space="preserve"> тепловой энергии не предусмотрены.</w:t>
      </w:r>
    </w:p>
    <w:p w:rsidR="005452AF" w:rsidRPr="00F20B6F" w:rsidRDefault="0050724D" w:rsidP="00D576B2">
      <w:pPr>
        <w:pStyle w:val="aff2"/>
        <w:rPr>
          <w:lang w:eastAsia="ru-RU"/>
        </w:rPr>
      </w:pPr>
      <w:bookmarkStart w:id="529" w:name="_Hlk162280312"/>
      <w:r w:rsidRPr="00D576B2">
        <w:rPr>
          <w:lang w:eastAsia="ru-RU"/>
        </w:rPr>
        <w:t>Основным направлением развития системы теплоснабжения выбрано сохранение существующей системы с проведением работ по модернизации оборудования источник</w:t>
      </w:r>
      <w:r w:rsidR="00F0487E" w:rsidRPr="00D576B2">
        <w:rPr>
          <w:lang w:eastAsia="ru-RU"/>
        </w:rPr>
        <w:t>ов</w:t>
      </w:r>
      <w:r w:rsidRPr="00D576B2">
        <w:rPr>
          <w:lang w:eastAsia="ru-RU"/>
        </w:rPr>
        <w:t xml:space="preserve"> централизованного теплоснабжения (замена изношенного оборудования, проведение текущих и плановых ремонтов и т.д.). Для обеспечения качественного и надежного теплоснабжения потребителей данный вариант развития предусматривает также поэтапную замену изношенных сетей теплоснабжения</w:t>
      </w:r>
      <w:r w:rsidR="00AB369B" w:rsidRPr="00D576B2">
        <w:rPr>
          <w:rStyle w:val="1ff"/>
          <w:rFonts w:ascii="Segoe UI" w:hAnsi="Segoe UI"/>
          <w:sz w:val="22"/>
          <w:szCs w:val="24"/>
        </w:rPr>
        <w:t>.</w:t>
      </w:r>
    </w:p>
    <w:p w:rsidR="00380E00" w:rsidRPr="002C4067" w:rsidRDefault="00835349" w:rsidP="00FA1C46">
      <w:pPr>
        <w:pStyle w:val="a1"/>
      </w:pPr>
      <w:bookmarkStart w:id="530" w:name="_Toc162259273"/>
      <w:bookmarkStart w:id="531" w:name="_Toc165985159"/>
      <w:bookmarkStart w:id="532" w:name="_Toc205122314"/>
      <w:bookmarkEnd w:id="529"/>
      <w:r w:rsidRPr="002C4067">
        <w:t>О</w:t>
      </w:r>
      <w:r w:rsidR="008B4EE3" w:rsidRPr="002C4067">
        <w:t xml:space="preserve">боснование организации теплоснабжения в производственных зонах </w:t>
      </w:r>
      <w:bookmarkEnd w:id="530"/>
      <w:bookmarkEnd w:id="531"/>
      <w:r w:rsidR="00DA02D6" w:rsidRPr="00DA02D6">
        <w:t>на территории поселения, муниципального округа, городского округа, города федерального значения</w:t>
      </w:r>
      <w:bookmarkEnd w:id="532"/>
    </w:p>
    <w:p w:rsidR="004E4FD0" w:rsidRPr="002C4067" w:rsidRDefault="004E4FD0" w:rsidP="00F20B6F">
      <w:pPr>
        <w:pStyle w:val="aff2"/>
      </w:pPr>
      <w:r w:rsidRPr="002C4067">
        <w:t xml:space="preserve">Источники тепловой энергии на территории производственных зон используются исключительно для технологических и иных </w:t>
      </w:r>
      <w:r w:rsidR="00DA64B6" w:rsidRPr="002C4067">
        <w:t xml:space="preserve">нужд </w:t>
      </w:r>
      <w:r w:rsidRPr="002C4067">
        <w:t xml:space="preserve">самой производственной зоны. </w:t>
      </w:r>
    </w:p>
    <w:p w:rsidR="00F20B6F" w:rsidRDefault="004E4FD0" w:rsidP="00F20B6F">
      <w:pPr>
        <w:pStyle w:val="aff2"/>
      </w:pPr>
      <w:r w:rsidRPr="002C4067">
        <w:t xml:space="preserve">На расчетный срок до </w:t>
      </w:r>
      <w:r w:rsidR="00DD0BFB" w:rsidRPr="002C4067">
        <w:t>20</w:t>
      </w:r>
      <w:r w:rsidR="00F0487E">
        <w:t>36</w:t>
      </w:r>
      <w:r w:rsidR="00DD0BFB" w:rsidRPr="002C4067">
        <w:t xml:space="preserve"> г</w:t>
      </w:r>
      <w:r w:rsidRPr="002C4067">
        <w:t>ода строительство производственных предприятий с использованием тепловой энергии от централизованных источников теплоснабжения не планируется.</w:t>
      </w:r>
      <w:bookmarkStart w:id="533" w:name="_Toc162259274"/>
      <w:bookmarkStart w:id="534" w:name="_Toc165985160"/>
    </w:p>
    <w:p w:rsidR="004E60D3" w:rsidRPr="002C4067" w:rsidRDefault="00835349" w:rsidP="00F20B6F">
      <w:pPr>
        <w:pStyle w:val="a1"/>
      </w:pPr>
      <w:bookmarkStart w:id="535" w:name="_Toc205122315"/>
      <w:r w:rsidRPr="002C4067">
        <w:rPr>
          <w:rStyle w:val="ed"/>
        </w:rPr>
        <w:t>Р</w:t>
      </w:r>
      <w:r w:rsidR="008B4EE3" w:rsidRPr="002C4067">
        <w:rPr>
          <w:rStyle w:val="ed"/>
        </w:rPr>
        <w:t>езультаты расчетов радиуса эффективного теплоснабжения</w:t>
      </w:r>
      <w:bookmarkEnd w:id="533"/>
      <w:bookmarkEnd w:id="534"/>
      <w:bookmarkEnd w:id="535"/>
    </w:p>
    <w:p w:rsidR="004E60D3" w:rsidRPr="002C4067" w:rsidRDefault="004E60D3" w:rsidP="00F20B6F">
      <w:pPr>
        <w:pStyle w:val="aff2"/>
        <w:rPr>
          <w:lang w:eastAsia="ar-SA"/>
        </w:rPr>
      </w:pPr>
      <w:r w:rsidRPr="002C4067">
        <w:rPr>
          <w:lang w:eastAsia="ar-SA"/>
        </w:rPr>
        <w:t>Расчет оптимального радиуса теплоснабжения, применяемого в качестве характерного параметра, позволит определить границы действия централизованного</w:t>
      </w:r>
      <w:r w:rsidR="00D90344">
        <w:rPr>
          <w:lang w:eastAsia="ar-SA"/>
        </w:rPr>
        <w:t xml:space="preserve"> источника</w:t>
      </w:r>
      <w:r w:rsidRPr="002C4067">
        <w:rPr>
          <w:lang w:eastAsia="ar-SA"/>
        </w:rPr>
        <w:t xml:space="preserve"> теплоснабжения по целевой функции минимума себестоимости полезно отпущенного тепла. При этом возможен также вариант убыточности дальнего транспорта тепла, принимая во внимание важность и сложность проблемы.</w:t>
      </w:r>
    </w:p>
    <w:p w:rsidR="004E60D3" w:rsidRPr="002C4067" w:rsidRDefault="004E60D3" w:rsidP="00F20B6F">
      <w:pPr>
        <w:pStyle w:val="aff2"/>
        <w:rPr>
          <w:lang w:eastAsia="ru-RU"/>
        </w:rPr>
      </w:pPr>
      <w:r w:rsidRPr="002C4067">
        <w:rPr>
          <w:lang w:eastAsia="ru-RU"/>
        </w:rPr>
        <w:t xml:space="preserve">Расчет радиуса эффективного теплоснабжения проводился в соответствии с методикой </w:t>
      </w:r>
      <w:r w:rsidR="00F20B6F" w:rsidRPr="002C4067">
        <w:rPr>
          <w:lang w:eastAsia="ru-RU"/>
        </w:rPr>
        <w:t>расчета,</w:t>
      </w:r>
      <w:r w:rsidRPr="002C4067">
        <w:rPr>
          <w:lang w:eastAsia="ru-RU"/>
        </w:rPr>
        <w:t xml:space="preserve"> </w:t>
      </w:r>
      <w:r w:rsidR="00941D3A" w:rsidRPr="002C4067">
        <w:rPr>
          <w:lang w:eastAsia="ru-RU"/>
        </w:rPr>
        <w:t>приведённой</w:t>
      </w:r>
      <w:r w:rsidRPr="002C4067">
        <w:rPr>
          <w:lang w:eastAsia="ru-RU"/>
        </w:rPr>
        <w:t xml:space="preserve"> в приложении 40 Методических указаний по разработке схем теплоснабжения, </w:t>
      </w:r>
      <w:r w:rsidR="00D548D2" w:rsidRPr="002C4067">
        <w:rPr>
          <w:lang w:eastAsia="ru-RU"/>
        </w:rPr>
        <w:t>утвержденных Приказом Минэнерго России от 05.03.2019 № 212 «Об утверждении Методических указаний по разработке схем теплоснабжения»</w:t>
      </w:r>
      <w:r w:rsidRPr="002C4067">
        <w:rPr>
          <w:lang w:eastAsia="ru-RU"/>
        </w:rPr>
        <w:t>.</w:t>
      </w:r>
      <w:bookmarkStart w:id="536" w:name="_Toc391983076"/>
      <w:bookmarkStart w:id="537" w:name="_Toc391993917"/>
      <w:bookmarkStart w:id="538" w:name="_Toc393288494"/>
      <w:r w:rsidRPr="002C4067">
        <w:rPr>
          <w:lang w:eastAsia="ru-RU"/>
        </w:rPr>
        <w:t xml:space="preserve"> В соответствии с данной методикой радиус эффективного теплоснабжения определяется как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r w:rsidR="00F20B6F" w:rsidRPr="002C4067">
        <w:rPr>
          <w:lang w:eastAsia="ru-RU"/>
        </w:rPr>
        <w:lastRenderedPageBreak/>
        <w:t>Другими словами,</w:t>
      </w:r>
      <w:r w:rsidRPr="002C4067">
        <w:rPr>
          <w:lang w:eastAsia="ru-RU"/>
        </w:rPr>
        <w:t xml:space="preserve"> радиус эффективного теплоснабжени</w:t>
      </w:r>
      <w:r w:rsidR="00D90344">
        <w:rPr>
          <w:lang w:eastAsia="ru-RU"/>
        </w:rPr>
        <w:t>я</w:t>
      </w:r>
      <w:r w:rsidRPr="002C4067">
        <w:rPr>
          <w:lang w:eastAsia="ru-RU"/>
        </w:rPr>
        <w:t xml:space="preserve"> </w:t>
      </w:r>
      <w:r w:rsidR="00D31737" w:rsidRPr="002C4067">
        <w:rPr>
          <w:lang w:eastAsia="ru-RU"/>
        </w:rPr>
        <w:t>рассчитывается</w:t>
      </w:r>
      <w:r w:rsidRPr="002C4067">
        <w:rPr>
          <w:lang w:eastAsia="ru-RU"/>
        </w:rPr>
        <w:t xml:space="preserve"> как максимальное расстояние от нового объекта теплопотребления с заданной тепловой нагрузкой до точки возможного подключения к существующим тепловым сетям.</w:t>
      </w:r>
    </w:p>
    <w:p w:rsidR="00F20B6F" w:rsidRDefault="004E60D3" w:rsidP="00F20B6F">
      <w:pPr>
        <w:pStyle w:val="aff2"/>
      </w:pPr>
      <w:r w:rsidRPr="002C4067">
        <w:t xml:space="preserve">Результаты расчетов представлены в таблице </w:t>
      </w:r>
      <w:r w:rsidR="00D576B2">
        <w:t>55</w:t>
      </w:r>
      <w:r w:rsidRPr="002C4067">
        <w:t>.</w:t>
      </w:r>
      <w:bookmarkEnd w:id="536"/>
      <w:bookmarkEnd w:id="537"/>
      <w:bookmarkEnd w:id="538"/>
    </w:p>
    <w:p w:rsidR="00630D1C" w:rsidRPr="002C4067" w:rsidRDefault="00630D1C" w:rsidP="00630D1C">
      <w:pPr>
        <w:pStyle w:val="aff2"/>
        <w:rPr>
          <w:b/>
          <w:lang w:eastAsia="ru-RU"/>
        </w:rPr>
      </w:pPr>
      <w:r w:rsidRPr="002C4067">
        <w:t xml:space="preserve">Для тепловой нагрузки заявителя </w:t>
      </w:r>
      <w:r w:rsidRPr="002C4067">
        <w:rPr>
          <w:position w:val="-16"/>
        </w:rPr>
        <w:object w:dxaOrig="600" w:dyaOrig="4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9pt;height:21.75pt" o:ole="">
            <v:imagedata r:id="rId67" o:title=""/>
          </v:shape>
          <o:OLEObject Type="Embed" ProgID="Equation.DSMT4" ShapeID="_x0000_i1025" DrawAspect="Content" ObjectID="_1821613197" r:id="rId68"/>
        </w:object>
      </w:r>
      <w:r w:rsidRPr="002C4067">
        <w:t>&lt;0,1 Гкал/ч предельный радиус эффективного теплоснабжения определяется из следующего условия: если дисконтированный срок окупаемости капитальных затрат в строительство тепловой сети, необходимой для подключения объекта капитального строительства заявителя к существующим тепловым сетям системы теплоснабжения исполнителя</w:t>
      </w:r>
      <w:r w:rsidR="00D90344">
        <w:t>,</w:t>
      </w:r>
      <w:r w:rsidRPr="002C4067">
        <w:t xml:space="preserve"> превышает полезный срок службы тепловой сети, определенный в соответствии с Общероссийским классификатором основных фондов (ОК 013-94), то подключение объекта является нецелесообразным и объект заявителя находятся за пределами радиуса эффективного теплоснабжения.</w:t>
      </w:r>
    </w:p>
    <w:p w:rsidR="00892EAC" w:rsidRPr="00D576B2" w:rsidRDefault="00D90344" w:rsidP="00FB3DF5">
      <w:pPr>
        <w:pStyle w:val="afffffffa"/>
      </w:pPr>
      <w:r w:rsidRPr="00D576B2">
        <w:t xml:space="preserve">Таблица </w:t>
      </w:r>
      <w:r w:rsidR="00827E3F" w:rsidRPr="00D576B2">
        <w:rPr>
          <w:noProof/>
        </w:rPr>
        <w:fldChar w:fldCharType="begin"/>
      </w:r>
      <w:r w:rsidR="00A95700" w:rsidRPr="00D576B2">
        <w:rPr>
          <w:noProof/>
        </w:rPr>
        <w:instrText xml:space="preserve"> SEQ Таблица \* ARABIC </w:instrText>
      </w:r>
      <w:r w:rsidR="00827E3F" w:rsidRPr="00D576B2">
        <w:rPr>
          <w:noProof/>
        </w:rPr>
        <w:fldChar w:fldCharType="separate"/>
      </w:r>
      <w:r w:rsidR="00C83B43">
        <w:rPr>
          <w:noProof/>
        </w:rPr>
        <w:t>55</w:t>
      </w:r>
      <w:r w:rsidR="00827E3F" w:rsidRPr="00D576B2">
        <w:rPr>
          <w:noProof/>
        </w:rPr>
        <w:fldChar w:fldCharType="end"/>
      </w:r>
      <w:r w:rsidRPr="00D576B2">
        <w:rPr>
          <w:noProof/>
        </w:rPr>
        <w:t xml:space="preserve"> </w:t>
      </w:r>
      <w:r w:rsidRPr="00D576B2">
        <w:t xml:space="preserve">– </w:t>
      </w:r>
      <w:r w:rsidR="00892EAC" w:rsidRPr="00D576B2">
        <w:t>Расчет радиуса эффективного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83"/>
        <w:gridCol w:w="2277"/>
        <w:gridCol w:w="756"/>
        <w:gridCol w:w="756"/>
        <w:gridCol w:w="757"/>
        <w:gridCol w:w="757"/>
        <w:gridCol w:w="757"/>
        <w:gridCol w:w="757"/>
        <w:gridCol w:w="757"/>
        <w:gridCol w:w="757"/>
        <w:gridCol w:w="757"/>
        <w:gridCol w:w="750"/>
      </w:tblGrid>
      <w:tr w:rsidR="00235405" w:rsidRPr="00BF7E5C" w:rsidTr="00235405">
        <w:trPr>
          <w:cantSplit/>
          <w:tblHeader/>
        </w:trPr>
        <w:tc>
          <w:tcPr>
            <w:tcW w:w="280" w:type="pct"/>
            <w:vMerge w:val="restart"/>
            <w:vAlign w:val="center"/>
            <w:hideMark/>
          </w:tcPr>
          <w:p w:rsidR="00235405" w:rsidRPr="00BF7E5C" w:rsidRDefault="00235405" w:rsidP="00235405">
            <w:pPr>
              <w:pStyle w:val="afffffff0"/>
              <w:rPr>
                <w:rFonts w:cs="Segoe UI"/>
                <w:b/>
                <w:szCs w:val="22"/>
              </w:rPr>
            </w:pPr>
            <w:r w:rsidRPr="00BF7E5C">
              <w:rPr>
                <w:rFonts w:cs="Segoe UI"/>
                <w:b/>
                <w:szCs w:val="22"/>
              </w:rPr>
              <w:t>№ п/п</w:t>
            </w:r>
          </w:p>
        </w:tc>
        <w:tc>
          <w:tcPr>
            <w:tcW w:w="1093" w:type="pct"/>
            <w:vMerge w:val="restart"/>
            <w:vAlign w:val="center"/>
            <w:hideMark/>
          </w:tcPr>
          <w:p w:rsidR="00235405" w:rsidRPr="00BF7E5C" w:rsidRDefault="00235405" w:rsidP="00235405">
            <w:pPr>
              <w:pStyle w:val="afffffff0"/>
              <w:rPr>
                <w:rFonts w:cs="Segoe UI"/>
                <w:b/>
                <w:szCs w:val="22"/>
              </w:rPr>
            </w:pPr>
            <w:r w:rsidRPr="00BF7E5C">
              <w:rPr>
                <w:rFonts w:cs="Segoe UI"/>
                <w:b/>
                <w:szCs w:val="22"/>
              </w:rPr>
              <w:t>Наименование источников теплоснабжения</w:t>
            </w:r>
          </w:p>
        </w:tc>
        <w:tc>
          <w:tcPr>
            <w:tcW w:w="3627" w:type="pct"/>
            <w:gridSpan w:val="10"/>
            <w:vAlign w:val="center"/>
            <w:hideMark/>
          </w:tcPr>
          <w:p w:rsidR="00235405" w:rsidRPr="00BF7E5C" w:rsidRDefault="00235405" w:rsidP="00235405">
            <w:pPr>
              <w:pStyle w:val="afffffff0"/>
              <w:rPr>
                <w:rFonts w:cs="Segoe UI"/>
                <w:b/>
                <w:szCs w:val="22"/>
              </w:rPr>
            </w:pPr>
            <w:r w:rsidRPr="00BF7E5C">
              <w:rPr>
                <w:rFonts w:cs="Segoe UI"/>
                <w:b/>
                <w:szCs w:val="22"/>
              </w:rPr>
              <w:t>Присоединяемая тепловая нагрузка, Гкал/час</w:t>
            </w:r>
          </w:p>
        </w:tc>
      </w:tr>
      <w:tr w:rsidR="00235405" w:rsidRPr="00BF7E5C" w:rsidTr="00235405">
        <w:trPr>
          <w:cantSplit/>
          <w:tblHeader/>
        </w:trPr>
        <w:tc>
          <w:tcPr>
            <w:tcW w:w="0" w:type="auto"/>
            <w:vMerge/>
            <w:vAlign w:val="center"/>
            <w:hideMark/>
          </w:tcPr>
          <w:p w:rsidR="00235405" w:rsidRPr="00BF7E5C" w:rsidRDefault="00235405" w:rsidP="00235405">
            <w:pPr>
              <w:jc w:val="left"/>
              <w:rPr>
                <w:rFonts w:ascii="Segoe UI" w:hAnsi="Segoe UI" w:cs="Segoe UI"/>
                <w:b/>
                <w:sz w:val="22"/>
              </w:rPr>
            </w:pPr>
          </w:p>
        </w:tc>
        <w:tc>
          <w:tcPr>
            <w:tcW w:w="0" w:type="auto"/>
            <w:vMerge/>
            <w:vAlign w:val="center"/>
            <w:hideMark/>
          </w:tcPr>
          <w:p w:rsidR="00235405" w:rsidRPr="00BF7E5C" w:rsidRDefault="00235405" w:rsidP="00235405">
            <w:pPr>
              <w:jc w:val="left"/>
              <w:rPr>
                <w:rFonts w:ascii="Segoe UI" w:hAnsi="Segoe UI" w:cs="Segoe UI"/>
                <w:b/>
                <w:sz w:val="22"/>
              </w:rPr>
            </w:pPr>
          </w:p>
        </w:tc>
        <w:tc>
          <w:tcPr>
            <w:tcW w:w="363" w:type="pct"/>
            <w:vAlign w:val="center"/>
            <w:hideMark/>
          </w:tcPr>
          <w:p w:rsidR="00235405" w:rsidRPr="00BF7E5C" w:rsidRDefault="00235405" w:rsidP="00235405">
            <w:pPr>
              <w:jc w:val="center"/>
              <w:rPr>
                <w:rFonts w:ascii="Segoe UI" w:hAnsi="Segoe UI" w:cs="Segoe UI"/>
                <w:b/>
                <w:sz w:val="22"/>
              </w:rPr>
            </w:pPr>
            <w:r w:rsidRPr="00BF7E5C">
              <w:rPr>
                <w:rFonts w:ascii="Segoe UI" w:hAnsi="Segoe UI" w:cs="Segoe UI"/>
                <w:b/>
                <w:sz w:val="22"/>
              </w:rPr>
              <w:t>0,1</w:t>
            </w:r>
          </w:p>
        </w:tc>
        <w:tc>
          <w:tcPr>
            <w:tcW w:w="363" w:type="pct"/>
            <w:vAlign w:val="center"/>
            <w:hideMark/>
          </w:tcPr>
          <w:p w:rsidR="00235405" w:rsidRPr="00BF7E5C" w:rsidRDefault="00235405" w:rsidP="00235405">
            <w:pPr>
              <w:jc w:val="center"/>
              <w:rPr>
                <w:rFonts w:ascii="Segoe UI" w:hAnsi="Segoe UI" w:cs="Segoe UI"/>
                <w:b/>
                <w:sz w:val="22"/>
              </w:rPr>
            </w:pPr>
            <w:r w:rsidRPr="00BF7E5C">
              <w:rPr>
                <w:rFonts w:ascii="Segoe UI" w:hAnsi="Segoe UI" w:cs="Segoe UI"/>
                <w:b/>
                <w:sz w:val="22"/>
              </w:rPr>
              <w:t>0,2</w:t>
            </w:r>
          </w:p>
        </w:tc>
        <w:tc>
          <w:tcPr>
            <w:tcW w:w="363" w:type="pct"/>
            <w:vAlign w:val="center"/>
            <w:hideMark/>
          </w:tcPr>
          <w:p w:rsidR="00235405" w:rsidRPr="00BF7E5C" w:rsidRDefault="00235405" w:rsidP="00235405">
            <w:pPr>
              <w:jc w:val="center"/>
              <w:rPr>
                <w:rFonts w:ascii="Segoe UI" w:hAnsi="Segoe UI" w:cs="Segoe UI"/>
                <w:b/>
                <w:sz w:val="22"/>
              </w:rPr>
            </w:pPr>
            <w:r w:rsidRPr="00BF7E5C">
              <w:rPr>
                <w:rFonts w:ascii="Segoe UI" w:hAnsi="Segoe UI" w:cs="Segoe UI"/>
                <w:b/>
                <w:sz w:val="22"/>
              </w:rPr>
              <w:t>0,3</w:t>
            </w:r>
          </w:p>
        </w:tc>
        <w:tc>
          <w:tcPr>
            <w:tcW w:w="363" w:type="pct"/>
            <w:vAlign w:val="center"/>
            <w:hideMark/>
          </w:tcPr>
          <w:p w:rsidR="00235405" w:rsidRPr="00BF7E5C" w:rsidRDefault="00235405" w:rsidP="00235405">
            <w:pPr>
              <w:jc w:val="center"/>
              <w:rPr>
                <w:rFonts w:ascii="Segoe UI" w:hAnsi="Segoe UI" w:cs="Segoe UI"/>
                <w:b/>
                <w:sz w:val="22"/>
              </w:rPr>
            </w:pPr>
            <w:r w:rsidRPr="00BF7E5C">
              <w:rPr>
                <w:rFonts w:ascii="Segoe UI" w:hAnsi="Segoe UI" w:cs="Segoe UI"/>
                <w:b/>
                <w:sz w:val="22"/>
              </w:rPr>
              <w:t>0,4</w:t>
            </w:r>
          </w:p>
        </w:tc>
        <w:tc>
          <w:tcPr>
            <w:tcW w:w="363" w:type="pct"/>
            <w:vAlign w:val="center"/>
            <w:hideMark/>
          </w:tcPr>
          <w:p w:rsidR="00235405" w:rsidRPr="00BF7E5C" w:rsidRDefault="00235405" w:rsidP="00235405">
            <w:pPr>
              <w:jc w:val="center"/>
              <w:rPr>
                <w:rFonts w:ascii="Segoe UI" w:hAnsi="Segoe UI" w:cs="Segoe UI"/>
                <w:b/>
                <w:sz w:val="22"/>
              </w:rPr>
            </w:pPr>
            <w:r w:rsidRPr="00BF7E5C">
              <w:rPr>
                <w:rFonts w:ascii="Segoe UI" w:hAnsi="Segoe UI" w:cs="Segoe UI"/>
                <w:b/>
                <w:sz w:val="22"/>
              </w:rPr>
              <w:t>0,5</w:t>
            </w:r>
          </w:p>
        </w:tc>
        <w:tc>
          <w:tcPr>
            <w:tcW w:w="363" w:type="pct"/>
            <w:vAlign w:val="center"/>
            <w:hideMark/>
          </w:tcPr>
          <w:p w:rsidR="00235405" w:rsidRPr="00BF7E5C" w:rsidRDefault="00235405" w:rsidP="00235405">
            <w:pPr>
              <w:jc w:val="center"/>
              <w:rPr>
                <w:rFonts w:ascii="Segoe UI" w:hAnsi="Segoe UI" w:cs="Segoe UI"/>
                <w:b/>
                <w:sz w:val="22"/>
              </w:rPr>
            </w:pPr>
            <w:r w:rsidRPr="00BF7E5C">
              <w:rPr>
                <w:rFonts w:ascii="Segoe UI" w:hAnsi="Segoe UI" w:cs="Segoe UI"/>
                <w:b/>
                <w:sz w:val="22"/>
              </w:rPr>
              <w:t>0,6</w:t>
            </w:r>
          </w:p>
        </w:tc>
        <w:tc>
          <w:tcPr>
            <w:tcW w:w="363" w:type="pct"/>
            <w:vAlign w:val="center"/>
            <w:hideMark/>
          </w:tcPr>
          <w:p w:rsidR="00235405" w:rsidRPr="00BF7E5C" w:rsidRDefault="00235405" w:rsidP="00235405">
            <w:pPr>
              <w:jc w:val="center"/>
              <w:rPr>
                <w:rFonts w:ascii="Segoe UI" w:hAnsi="Segoe UI" w:cs="Segoe UI"/>
                <w:b/>
                <w:sz w:val="22"/>
              </w:rPr>
            </w:pPr>
            <w:r w:rsidRPr="00BF7E5C">
              <w:rPr>
                <w:rFonts w:ascii="Segoe UI" w:hAnsi="Segoe UI" w:cs="Segoe UI"/>
                <w:b/>
                <w:sz w:val="22"/>
              </w:rPr>
              <w:t>0,7</w:t>
            </w:r>
          </w:p>
        </w:tc>
        <w:tc>
          <w:tcPr>
            <w:tcW w:w="363" w:type="pct"/>
            <w:vAlign w:val="center"/>
            <w:hideMark/>
          </w:tcPr>
          <w:p w:rsidR="00235405" w:rsidRPr="00BF7E5C" w:rsidRDefault="00235405" w:rsidP="00235405">
            <w:pPr>
              <w:jc w:val="center"/>
              <w:rPr>
                <w:rFonts w:ascii="Segoe UI" w:hAnsi="Segoe UI" w:cs="Segoe UI"/>
                <w:b/>
                <w:sz w:val="22"/>
              </w:rPr>
            </w:pPr>
            <w:r w:rsidRPr="00BF7E5C">
              <w:rPr>
                <w:rFonts w:ascii="Segoe UI" w:hAnsi="Segoe UI" w:cs="Segoe UI"/>
                <w:b/>
                <w:sz w:val="22"/>
              </w:rPr>
              <w:t>0,8</w:t>
            </w:r>
          </w:p>
        </w:tc>
        <w:tc>
          <w:tcPr>
            <w:tcW w:w="363" w:type="pct"/>
            <w:vAlign w:val="center"/>
            <w:hideMark/>
          </w:tcPr>
          <w:p w:rsidR="00235405" w:rsidRPr="00BF7E5C" w:rsidRDefault="00235405" w:rsidP="00235405">
            <w:pPr>
              <w:jc w:val="center"/>
              <w:rPr>
                <w:rFonts w:ascii="Segoe UI" w:hAnsi="Segoe UI" w:cs="Segoe UI"/>
                <w:b/>
                <w:sz w:val="22"/>
              </w:rPr>
            </w:pPr>
            <w:r w:rsidRPr="00BF7E5C">
              <w:rPr>
                <w:rFonts w:ascii="Segoe UI" w:hAnsi="Segoe UI" w:cs="Segoe UI"/>
                <w:b/>
                <w:sz w:val="22"/>
              </w:rPr>
              <w:t>0,9</w:t>
            </w:r>
          </w:p>
        </w:tc>
        <w:tc>
          <w:tcPr>
            <w:tcW w:w="363" w:type="pct"/>
            <w:vAlign w:val="center"/>
            <w:hideMark/>
          </w:tcPr>
          <w:p w:rsidR="00235405" w:rsidRPr="00BF7E5C" w:rsidRDefault="00235405" w:rsidP="00235405">
            <w:pPr>
              <w:jc w:val="center"/>
              <w:rPr>
                <w:rFonts w:ascii="Segoe UI" w:hAnsi="Segoe UI" w:cs="Segoe UI"/>
                <w:b/>
                <w:sz w:val="22"/>
              </w:rPr>
            </w:pPr>
            <w:r w:rsidRPr="00BF7E5C">
              <w:rPr>
                <w:rFonts w:ascii="Segoe UI" w:hAnsi="Segoe UI" w:cs="Segoe UI"/>
                <w:b/>
                <w:sz w:val="22"/>
              </w:rPr>
              <w:t>1,0</w:t>
            </w:r>
          </w:p>
        </w:tc>
      </w:tr>
      <w:tr w:rsidR="00235405" w:rsidRPr="00BF7E5C" w:rsidTr="00235405">
        <w:trPr>
          <w:cantSplit/>
        </w:trPr>
        <w:tc>
          <w:tcPr>
            <w:tcW w:w="280" w:type="pct"/>
            <w:vAlign w:val="center"/>
            <w:hideMark/>
          </w:tcPr>
          <w:p w:rsidR="00235405" w:rsidRPr="00BF7E5C" w:rsidRDefault="00235405" w:rsidP="00235405">
            <w:pPr>
              <w:jc w:val="center"/>
              <w:rPr>
                <w:rFonts w:ascii="Segoe UI" w:hAnsi="Segoe UI" w:cs="Segoe UI"/>
                <w:color w:val="000000"/>
                <w:sz w:val="22"/>
                <w:lang w:eastAsia="ru-RU"/>
              </w:rPr>
            </w:pPr>
            <w:r w:rsidRPr="00BF7E5C">
              <w:rPr>
                <w:rFonts w:ascii="Segoe UI" w:hAnsi="Segoe UI" w:cs="Segoe UI"/>
                <w:color w:val="000000"/>
                <w:sz w:val="22"/>
              </w:rPr>
              <w:t>1</w:t>
            </w:r>
          </w:p>
        </w:tc>
        <w:tc>
          <w:tcPr>
            <w:tcW w:w="1093" w:type="pct"/>
            <w:vAlign w:val="center"/>
            <w:hideMark/>
          </w:tcPr>
          <w:p w:rsidR="00235405" w:rsidRPr="00BF7E5C" w:rsidRDefault="00235405" w:rsidP="00235405">
            <w:pPr>
              <w:jc w:val="center"/>
              <w:rPr>
                <w:rFonts w:ascii="Segoe UI" w:hAnsi="Segoe UI" w:cs="Segoe UI"/>
                <w:color w:val="000000"/>
                <w:sz w:val="22"/>
              </w:rPr>
            </w:pPr>
            <w:r w:rsidRPr="00BF7E5C">
              <w:rPr>
                <w:rFonts w:ascii="Segoe UI" w:hAnsi="Segoe UI" w:cs="Segoe UI"/>
                <w:color w:val="000000"/>
                <w:sz w:val="22"/>
              </w:rPr>
              <w:t>№ 1 Промышленный пр-зд, Районная котельная</w:t>
            </w:r>
          </w:p>
        </w:tc>
        <w:tc>
          <w:tcPr>
            <w:tcW w:w="363" w:type="pct"/>
            <w:vAlign w:val="center"/>
            <w:hideMark/>
          </w:tcPr>
          <w:p w:rsidR="00235405" w:rsidRPr="00BF7E5C" w:rsidRDefault="00235405" w:rsidP="00235405">
            <w:pPr>
              <w:jc w:val="center"/>
              <w:rPr>
                <w:rFonts w:ascii="Segoe UI" w:hAnsi="Segoe UI" w:cs="Segoe UI"/>
                <w:sz w:val="22"/>
              </w:rPr>
            </w:pPr>
            <w:r w:rsidRPr="00BF7E5C">
              <w:rPr>
                <w:rFonts w:ascii="Segoe UI" w:hAnsi="Segoe UI" w:cs="Segoe UI"/>
                <w:sz w:val="22"/>
              </w:rPr>
              <w:t>517,3</w:t>
            </w:r>
          </w:p>
        </w:tc>
        <w:tc>
          <w:tcPr>
            <w:tcW w:w="363" w:type="pct"/>
            <w:vAlign w:val="center"/>
            <w:hideMark/>
          </w:tcPr>
          <w:p w:rsidR="00235405" w:rsidRPr="00BF7E5C" w:rsidRDefault="00235405" w:rsidP="00235405">
            <w:pPr>
              <w:jc w:val="center"/>
              <w:rPr>
                <w:rFonts w:ascii="Segoe UI" w:hAnsi="Segoe UI" w:cs="Segoe UI"/>
                <w:sz w:val="22"/>
              </w:rPr>
            </w:pPr>
            <w:r w:rsidRPr="00BF7E5C">
              <w:rPr>
                <w:rFonts w:ascii="Segoe UI" w:hAnsi="Segoe UI" w:cs="Segoe UI"/>
                <w:sz w:val="22"/>
              </w:rPr>
              <w:t>439,9</w:t>
            </w:r>
          </w:p>
        </w:tc>
        <w:tc>
          <w:tcPr>
            <w:tcW w:w="363" w:type="pct"/>
            <w:vAlign w:val="center"/>
            <w:hideMark/>
          </w:tcPr>
          <w:p w:rsidR="00235405" w:rsidRPr="00BF7E5C" w:rsidRDefault="00235405" w:rsidP="00235405">
            <w:pPr>
              <w:jc w:val="center"/>
              <w:rPr>
                <w:rFonts w:ascii="Segoe UI" w:hAnsi="Segoe UI" w:cs="Segoe UI"/>
                <w:sz w:val="22"/>
              </w:rPr>
            </w:pPr>
            <w:r w:rsidRPr="00BF7E5C">
              <w:rPr>
                <w:rFonts w:ascii="Segoe UI" w:hAnsi="Segoe UI" w:cs="Segoe UI"/>
                <w:sz w:val="22"/>
              </w:rPr>
              <w:t>412,4</w:t>
            </w:r>
          </w:p>
        </w:tc>
        <w:tc>
          <w:tcPr>
            <w:tcW w:w="363" w:type="pct"/>
            <w:vAlign w:val="center"/>
            <w:hideMark/>
          </w:tcPr>
          <w:p w:rsidR="00235405" w:rsidRPr="00BF7E5C" w:rsidRDefault="00235405" w:rsidP="00235405">
            <w:pPr>
              <w:jc w:val="center"/>
              <w:rPr>
                <w:rFonts w:ascii="Segoe UI" w:hAnsi="Segoe UI" w:cs="Segoe UI"/>
                <w:sz w:val="22"/>
              </w:rPr>
            </w:pPr>
            <w:r w:rsidRPr="00BF7E5C">
              <w:rPr>
                <w:rFonts w:ascii="Segoe UI" w:hAnsi="Segoe UI" w:cs="Segoe UI"/>
                <w:sz w:val="22"/>
              </w:rPr>
              <w:t>416,1</w:t>
            </w:r>
          </w:p>
        </w:tc>
        <w:tc>
          <w:tcPr>
            <w:tcW w:w="363" w:type="pct"/>
            <w:vAlign w:val="center"/>
            <w:hideMark/>
          </w:tcPr>
          <w:p w:rsidR="00235405" w:rsidRPr="00BF7E5C" w:rsidRDefault="00235405" w:rsidP="00235405">
            <w:pPr>
              <w:jc w:val="center"/>
              <w:rPr>
                <w:rFonts w:ascii="Segoe UI" w:hAnsi="Segoe UI" w:cs="Segoe UI"/>
                <w:sz w:val="22"/>
              </w:rPr>
            </w:pPr>
            <w:r w:rsidRPr="00BF7E5C">
              <w:rPr>
                <w:rFonts w:ascii="Segoe UI" w:hAnsi="Segoe UI" w:cs="Segoe UI"/>
                <w:sz w:val="22"/>
              </w:rPr>
              <w:t>419,7</w:t>
            </w:r>
          </w:p>
        </w:tc>
        <w:tc>
          <w:tcPr>
            <w:tcW w:w="363" w:type="pct"/>
            <w:vAlign w:val="center"/>
            <w:hideMark/>
          </w:tcPr>
          <w:p w:rsidR="00235405" w:rsidRPr="00BF7E5C" w:rsidRDefault="00235405" w:rsidP="00235405">
            <w:pPr>
              <w:jc w:val="center"/>
              <w:rPr>
                <w:rFonts w:ascii="Segoe UI" w:hAnsi="Segoe UI" w:cs="Segoe UI"/>
                <w:sz w:val="22"/>
              </w:rPr>
            </w:pPr>
            <w:r w:rsidRPr="00BF7E5C">
              <w:rPr>
                <w:rFonts w:ascii="Segoe UI" w:hAnsi="Segoe UI" w:cs="Segoe UI"/>
                <w:sz w:val="22"/>
              </w:rPr>
              <w:t>379,8</w:t>
            </w:r>
          </w:p>
        </w:tc>
        <w:tc>
          <w:tcPr>
            <w:tcW w:w="363" w:type="pct"/>
            <w:vAlign w:val="center"/>
            <w:hideMark/>
          </w:tcPr>
          <w:p w:rsidR="00235405" w:rsidRPr="00BF7E5C" w:rsidRDefault="00235405" w:rsidP="00235405">
            <w:pPr>
              <w:jc w:val="center"/>
              <w:rPr>
                <w:rFonts w:ascii="Segoe UI" w:hAnsi="Segoe UI" w:cs="Segoe UI"/>
                <w:sz w:val="22"/>
              </w:rPr>
            </w:pPr>
            <w:r w:rsidRPr="00BF7E5C">
              <w:rPr>
                <w:rFonts w:ascii="Segoe UI" w:hAnsi="Segoe UI" w:cs="Segoe UI"/>
                <w:sz w:val="22"/>
              </w:rPr>
              <w:t>383,1</w:t>
            </w:r>
          </w:p>
        </w:tc>
        <w:tc>
          <w:tcPr>
            <w:tcW w:w="363" w:type="pct"/>
            <w:vAlign w:val="center"/>
            <w:hideMark/>
          </w:tcPr>
          <w:p w:rsidR="00235405" w:rsidRPr="00BF7E5C" w:rsidRDefault="00235405" w:rsidP="00235405">
            <w:pPr>
              <w:jc w:val="center"/>
              <w:rPr>
                <w:rFonts w:ascii="Segoe UI" w:hAnsi="Segoe UI" w:cs="Segoe UI"/>
                <w:sz w:val="22"/>
              </w:rPr>
            </w:pPr>
            <w:r w:rsidRPr="00BF7E5C">
              <w:rPr>
                <w:rFonts w:ascii="Segoe UI" w:hAnsi="Segoe UI" w:cs="Segoe UI"/>
                <w:sz w:val="22"/>
              </w:rPr>
              <w:t>386,5</w:t>
            </w:r>
          </w:p>
        </w:tc>
        <w:tc>
          <w:tcPr>
            <w:tcW w:w="363" w:type="pct"/>
            <w:vAlign w:val="center"/>
            <w:hideMark/>
          </w:tcPr>
          <w:p w:rsidR="00235405" w:rsidRPr="00BF7E5C" w:rsidRDefault="00235405" w:rsidP="00235405">
            <w:pPr>
              <w:jc w:val="center"/>
              <w:rPr>
                <w:rFonts w:ascii="Segoe UI" w:hAnsi="Segoe UI" w:cs="Segoe UI"/>
                <w:sz w:val="22"/>
              </w:rPr>
            </w:pPr>
            <w:r w:rsidRPr="00BF7E5C">
              <w:rPr>
                <w:rFonts w:ascii="Segoe UI" w:hAnsi="Segoe UI" w:cs="Segoe UI"/>
                <w:sz w:val="22"/>
              </w:rPr>
              <w:t>389,8</w:t>
            </w:r>
          </w:p>
        </w:tc>
        <w:tc>
          <w:tcPr>
            <w:tcW w:w="363" w:type="pct"/>
            <w:vAlign w:val="center"/>
            <w:hideMark/>
          </w:tcPr>
          <w:p w:rsidR="00235405" w:rsidRPr="00BF7E5C" w:rsidRDefault="00235405" w:rsidP="00235405">
            <w:pPr>
              <w:jc w:val="center"/>
              <w:rPr>
                <w:rFonts w:ascii="Segoe UI" w:hAnsi="Segoe UI" w:cs="Segoe UI"/>
                <w:sz w:val="22"/>
              </w:rPr>
            </w:pPr>
            <w:r w:rsidRPr="00BF7E5C">
              <w:rPr>
                <w:rFonts w:ascii="Segoe UI" w:hAnsi="Segoe UI" w:cs="Segoe UI"/>
                <w:sz w:val="22"/>
              </w:rPr>
              <w:t>347,6</w:t>
            </w:r>
          </w:p>
        </w:tc>
      </w:tr>
      <w:tr w:rsidR="00235405" w:rsidRPr="00BF7E5C" w:rsidTr="00235405">
        <w:trPr>
          <w:cantSplit/>
        </w:trPr>
        <w:tc>
          <w:tcPr>
            <w:tcW w:w="280" w:type="pct"/>
            <w:vAlign w:val="center"/>
          </w:tcPr>
          <w:p w:rsidR="00235405" w:rsidRPr="00BF7E5C" w:rsidRDefault="00235405" w:rsidP="00235405">
            <w:pPr>
              <w:jc w:val="center"/>
              <w:rPr>
                <w:rFonts w:ascii="Segoe UI" w:hAnsi="Segoe UI" w:cs="Segoe UI"/>
                <w:color w:val="000000"/>
                <w:sz w:val="22"/>
              </w:rPr>
            </w:pPr>
            <w:r w:rsidRPr="00BF7E5C">
              <w:rPr>
                <w:rFonts w:ascii="Segoe UI" w:hAnsi="Segoe UI" w:cs="Segoe UI"/>
                <w:color w:val="000000"/>
                <w:sz w:val="22"/>
              </w:rPr>
              <w:t>2</w:t>
            </w:r>
          </w:p>
        </w:tc>
        <w:tc>
          <w:tcPr>
            <w:tcW w:w="1093" w:type="pct"/>
            <w:vAlign w:val="center"/>
          </w:tcPr>
          <w:p w:rsidR="00235405" w:rsidRPr="00BF7E5C" w:rsidRDefault="00235405" w:rsidP="00235405">
            <w:pPr>
              <w:jc w:val="center"/>
              <w:rPr>
                <w:rFonts w:ascii="Segoe UI" w:hAnsi="Segoe UI" w:cs="Segoe UI"/>
                <w:color w:val="000000"/>
                <w:sz w:val="22"/>
              </w:rPr>
            </w:pPr>
            <w:r w:rsidRPr="00BF7E5C">
              <w:rPr>
                <w:rFonts w:ascii="Segoe UI" w:hAnsi="Segoe UI" w:cs="Segoe UI"/>
                <w:color w:val="000000"/>
                <w:sz w:val="22"/>
              </w:rPr>
              <w:t>№ 2 ул. Бахтина, БМК-1</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58,5</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53,2</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53,0</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56,7</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60,3</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57,5</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60,8</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64,2</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67,6</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62,8</w:t>
            </w:r>
          </w:p>
        </w:tc>
      </w:tr>
      <w:tr w:rsidR="00235405" w:rsidRPr="00BF7E5C" w:rsidTr="00235405">
        <w:trPr>
          <w:cantSplit/>
        </w:trPr>
        <w:tc>
          <w:tcPr>
            <w:tcW w:w="280" w:type="pct"/>
            <w:vAlign w:val="center"/>
          </w:tcPr>
          <w:p w:rsidR="00235405" w:rsidRPr="00BF7E5C" w:rsidRDefault="00235405" w:rsidP="00235405">
            <w:pPr>
              <w:jc w:val="center"/>
              <w:rPr>
                <w:rFonts w:ascii="Segoe UI" w:hAnsi="Segoe UI" w:cs="Segoe UI"/>
                <w:color w:val="000000"/>
                <w:sz w:val="22"/>
              </w:rPr>
            </w:pPr>
            <w:r w:rsidRPr="00BF7E5C">
              <w:rPr>
                <w:rFonts w:ascii="Segoe UI" w:hAnsi="Segoe UI" w:cs="Segoe UI"/>
                <w:color w:val="000000"/>
                <w:sz w:val="22"/>
              </w:rPr>
              <w:t>3</w:t>
            </w:r>
          </w:p>
        </w:tc>
        <w:tc>
          <w:tcPr>
            <w:tcW w:w="1093" w:type="pct"/>
            <w:vAlign w:val="center"/>
          </w:tcPr>
          <w:p w:rsidR="00235405" w:rsidRPr="00BF7E5C" w:rsidRDefault="00235405" w:rsidP="00235405">
            <w:pPr>
              <w:jc w:val="center"/>
              <w:rPr>
                <w:rFonts w:ascii="Segoe UI" w:hAnsi="Segoe UI" w:cs="Segoe UI"/>
                <w:color w:val="000000"/>
                <w:sz w:val="22"/>
              </w:rPr>
            </w:pPr>
            <w:r w:rsidRPr="00BF7E5C">
              <w:rPr>
                <w:rFonts w:ascii="Segoe UI" w:hAnsi="Segoe UI" w:cs="Segoe UI"/>
                <w:color w:val="000000"/>
                <w:sz w:val="22"/>
              </w:rPr>
              <w:t>№ 3 ул. Заводская, БМК-2</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43,9</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41,0</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41,9</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45,7</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49,7</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48,1</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51,7</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55,4</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59,1</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55,6</w:t>
            </w:r>
          </w:p>
        </w:tc>
      </w:tr>
      <w:tr w:rsidR="00235405" w:rsidRPr="00BF7E5C" w:rsidTr="00235405">
        <w:trPr>
          <w:cantSplit/>
        </w:trPr>
        <w:tc>
          <w:tcPr>
            <w:tcW w:w="280" w:type="pct"/>
            <w:vAlign w:val="center"/>
          </w:tcPr>
          <w:p w:rsidR="00235405" w:rsidRPr="00BF7E5C" w:rsidRDefault="00235405" w:rsidP="00235405">
            <w:pPr>
              <w:jc w:val="center"/>
              <w:rPr>
                <w:rFonts w:ascii="Segoe UI" w:hAnsi="Segoe UI" w:cs="Segoe UI"/>
                <w:color w:val="000000"/>
                <w:sz w:val="22"/>
              </w:rPr>
            </w:pPr>
            <w:r w:rsidRPr="00BF7E5C">
              <w:rPr>
                <w:rFonts w:ascii="Segoe UI" w:hAnsi="Segoe UI" w:cs="Segoe UI"/>
                <w:color w:val="000000"/>
                <w:sz w:val="22"/>
              </w:rPr>
              <w:t>4</w:t>
            </w:r>
          </w:p>
        </w:tc>
        <w:tc>
          <w:tcPr>
            <w:tcW w:w="1093" w:type="pct"/>
            <w:vAlign w:val="center"/>
          </w:tcPr>
          <w:p w:rsidR="00235405" w:rsidRPr="00BF7E5C" w:rsidRDefault="00235405" w:rsidP="00235405">
            <w:pPr>
              <w:jc w:val="center"/>
              <w:rPr>
                <w:rFonts w:ascii="Segoe UI" w:hAnsi="Segoe UI" w:cs="Segoe UI"/>
                <w:color w:val="000000"/>
                <w:sz w:val="22"/>
              </w:rPr>
            </w:pPr>
            <w:r w:rsidRPr="00BF7E5C">
              <w:rPr>
                <w:rFonts w:ascii="Segoe UI" w:hAnsi="Segoe UI" w:cs="Segoe UI"/>
                <w:color w:val="000000"/>
                <w:sz w:val="22"/>
              </w:rPr>
              <w:t>№ 4 с. Карманово, ул. Заводская, 4, стр. 2</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153,7</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133,6</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127,9</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131,7</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135,6</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125,1</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128,6</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132,1</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135,6</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123,0</w:t>
            </w:r>
          </w:p>
        </w:tc>
      </w:tr>
      <w:tr w:rsidR="00235405" w:rsidRPr="00BF7E5C" w:rsidTr="00235405">
        <w:trPr>
          <w:cantSplit/>
        </w:trPr>
        <w:tc>
          <w:tcPr>
            <w:tcW w:w="280" w:type="pct"/>
            <w:vAlign w:val="center"/>
          </w:tcPr>
          <w:p w:rsidR="00235405" w:rsidRPr="00BF7E5C" w:rsidRDefault="00235405" w:rsidP="00235405">
            <w:pPr>
              <w:jc w:val="center"/>
              <w:rPr>
                <w:rFonts w:ascii="Segoe UI" w:hAnsi="Segoe UI" w:cs="Segoe UI"/>
                <w:color w:val="000000"/>
                <w:sz w:val="22"/>
              </w:rPr>
            </w:pPr>
            <w:r w:rsidRPr="00BF7E5C">
              <w:rPr>
                <w:rFonts w:ascii="Segoe UI" w:hAnsi="Segoe UI" w:cs="Segoe UI"/>
                <w:color w:val="000000"/>
                <w:sz w:val="22"/>
              </w:rPr>
              <w:t>5</w:t>
            </w:r>
          </w:p>
        </w:tc>
        <w:tc>
          <w:tcPr>
            <w:tcW w:w="1093" w:type="pct"/>
            <w:vAlign w:val="center"/>
          </w:tcPr>
          <w:p w:rsidR="00235405" w:rsidRPr="00BF7E5C" w:rsidRDefault="00235405" w:rsidP="00235405">
            <w:pPr>
              <w:jc w:val="center"/>
              <w:rPr>
                <w:rFonts w:ascii="Segoe UI" w:hAnsi="Segoe UI" w:cs="Segoe UI"/>
                <w:color w:val="000000"/>
                <w:sz w:val="22"/>
              </w:rPr>
            </w:pPr>
            <w:r w:rsidRPr="00BF7E5C">
              <w:rPr>
                <w:rFonts w:ascii="Segoe UI" w:hAnsi="Segoe UI" w:cs="Segoe UI"/>
                <w:color w:val="000000"/>
                <w:sz w:val="22"/>
              </w:rPr>
              <w:t>№ 5 ул. Мира, БМК-3</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13,4</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15,4</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18,3</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22,4</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26,7</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27,9</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31,9</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36,1</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40,3</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39,4</w:t>
            </w:r>
          </w:p>
        </w:tc>
      </w:tr>
      <w:tr w:rsidR="00235405" w:rsidRPr="00BF7E5C" w:rsidTr="00235405">
        <w:trPr>
          <w:cantSplit/>
        </w:trPr>
        <w:tc>
          <w:tcPr>
            <w:tcW w:w="280" w:type="pct"/>
            <w:vAlign w:val="center"/>
          </w:tcPr>
          <w:p w:rsidR="00235405" w:rsidRPr="00BF7E5C" w:rsidRDefault="00235405" w:rsidP="00235405">
            <w:pPr>
              <w:jc w:val="center"/>
              <w:rPr>
                <w:rFonts w:ascii="Segoe UI" w:hAnsi="Segoe UI" w:cs="Segoe UI"/>
                <w:color w:val="000000"/>
                <w:sz w:val="22"/>
              </w:rPr>
            </w:pPr>
            <w:r w:rsidRPr="00BF7E5C">
              <w:rPr>
                <w:rFonts w:ascii="Segoe UI" w:hAnsi="Segoe UI" w:cs="Segoe UI"/>
                <w:color w:val="000000"/>
                <w:sz w:val="22"/>
              </w:rPr>
              <w:t>6</w:t>
            </w:r>
          </w:p>
        </w:tc>
        <w:tc>
          <w:tcPr>
            <w:tcW w:w="1093" w:type="pct"/>
            <w:vAlign w:val="center"/>
          </w:tcPr>
          <w:p w:rsidR="00235405" w:rsidRPr="00BF7E5C" w:rsidRDefault="00235405" w:rsidP="00235405">
            <w:pPr>
              <w:jc w:val="center"/>
              <w:rPr>
                <w:rFonts w:ascii="Segoe UI" w:hAnsi="Segoe UI" w:cs="Segoe UI"/>
                <w:color w:val="000000"/>
                <w:sz w:val="22"/>
              </w:rPr>
            </w:pPr>
            <w:r w:rsidRPr="00BF7E5C">
              <w:rPr>
                <w:rFonts w:ascii="Segoe UI" w:hAnsi="Segoe UI" w:cs="Segoe UI"/>
                <w:color w:val="000000"/>
                <w:sz w:val="22"/>
              </w:rPr>
              <w:t>№ 6 БМК ул. Пушная, 2А</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8,8</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12,1</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w:t>
            </w:r>
          </w:p>
        </w:tc>
      </w:tr>
      <w:tr w:rsidR="00235405" w:rsidRPr="00BF7E5C" w:rsidTr="00235405">
        <w:trPr>
          <w:cantSplit/>
        </w:trPr>
        <w:tc>
          <w:tcPr>
            <w:tcW w:w="280" w:type="pct"/>
            <w:vAlign w:val="center"/>
          </w:tcPr>
          <w:p w:rsidR="00235405" w:rsidRPr="00BF7E5C" w:rsidRDefault="00235405" w:rsidP="00235405">
            <w:pPr>
              <w:jc w:val="center"/>
              <w:rPr>
                <w:rFonts w:ascii="Segoe UI" w:hAnsi="Segoe UI" w:cs="Segoe UI"/>
                <w:color w:val="000000"/>
                <w:sz w:val="22"/>
              </w:rPr>
            </w:pPr>
            <w:r w:rsidRPr="00BF7E5C">
              <w:rPr>
                <w:rFonts w:ascii="Segoe UI" w:hAnsi="Segoe UI" w:cs="Segoe UI"/>
                <w:color w:val="000000"/>
                <w:sz w:val="22"/>
              </w:rPr>
              <w:t>7</w:t>
            </w:r>
          </w:p>
        </w:tc>
        <w:tc>
          <w:tcPr>
            <w:tcW w:w="1093" w:type="pct"/>
            <w:vAlign w:val="center"/>
          </w:tcPr>
          <w:p w:rsidR="00235405" w:rsidRPr="00BF7E5C" w:rsidRDefault="00235405" w:rsidP="00235405">
            <w:pPr>
              <w:jc w:val="center"/>
              <w:rPr>
                <w:rFonts w:ascii="Segoe UI" w:hAnsi="Segoe UI" w:cs="Segoe UI"/>
                <w:color w:val="000000"/>
                <w:sz w:val="22"/>
              </w:rPr>
            </w:pPr>
            <w:r w:rsidRPr="00BF7E5C">
              <w:rPr>
                <w:rFonts w:ascii="Segoe UI" w:hAnsi="Segoe UI" w:cs="Segoe UI"/>
                <w:color w:val="000000"/>
                <w:sz w:val="22"/>
              </w:rPr>
              <w:t>БМК-7</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86,4</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76,8</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75,0</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78,8</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82,5</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77,4</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80,9</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84,3</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87,8</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80,7</w:t>
            </w:r>
          </w:p>
        </w:tc>
      </w:tr>
      <w:tr w:rsidR="00235405" w:rsidRPr="00BF7E5C" w:rsidTr="00235405">
        <w:trPr>
          <w:cantSplit/>
        </w:trPr>
        <w:tc>
          <w:tcPr>
            <w:tcW w:w="280" w:type="pct"/>
            <w:vAlign w:val="center"/>
          </w:tcPr>
          <w:p w:rsidR="00235405" w:rsidRPr="00BF7E5C" w:rsidRDefault="00235405" w:rsidP="00235405">
            <w:pPr>
              <w:jc w:val="center"/>
              <w:rPr>
                <w:rFonts w:ascii="Segoe UI" w:hAnsi="Segoe UI" w:cs="Segoe UI"/>
                <w:color w:val="000000"/>
                <w:sz w:val="22"/>
              </w:rPr>
            </w:pPr>
            <w:r w:rsidRPr="00BF7E5C">
              <w:rPr>
                <w:rFonts w:ascii="Segoe UI" w:hAnsi="Segoe UI" w:cs="Segoe UI"/>
                <w:color w:val="000000"/>
                <w:sz w:val="22"/>
              </w:rPr>
              <w:t>8</w:t>
            </w:r>
          </w:p>
        </w:tc>
        <w:tc>
          <w:tcPr>
            <w:tcW w:w="1093" w:type="pct"/>
            <w:vAlign w:val="center"/>
          </w:tcPr>
          <w:p w:rsidR="00235405" w:rsidRPr="00BF7E5C" w:rsidRDefault="00235405" w:rsidP="00235405">
            <w:pPr>
              <w:jc w:val="center"/>
              <w:rPr>
                <w:rFonts w:ascii="Segoe UI" w:hAnsi="Segoe UI" w:cs="Segoe UI"/>
                <w:color w:val="000000"/>
                <w:sz w:val="22"/>
              </w:rPr>
            </w:pPr>
            <w:r w:rsidRPr="00BF7E5C">
              <w:rPr>
                <w:rFonts w:ascii="Segoe UI" w:hAnsi="Segoe UI" w:cs="Segoe UI"/>
                <w:color w:val="000000"/>
                <w:sz w:val="22"/>
              </w:rPr>
              <w:t>БМК-8</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21,7</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22,4</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24,7</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28,7</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32,8</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33,3</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37,1</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41,1</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45,1</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43,5</w:t>
            </w:r>
          </w:p>
        </w:tc>
      </w:tr>
      <w:tr w:rsidR="00235405" w:rsidRPr="00BF7E5C" w:rsidTr="00235405">
        <w:trPr>
          <w:cantSplit/>
        </w:trPr>
        <w:tc>
          <w:tcPr>
            <w:tcW w:w="280" w:type="pct"/>
            <w:vAlign w:val="center"/>
          </w:tcPr>
          <w:p w:rsidR="00235405" w:rsidRPr="00BF7E5C" w:rsidRDefault="00235405" w:rsidP="00235405">
            <w:pPr>
              <w:jc w:val="center"/>
              <w:rPr>
                <w:rFonts w:ascii="Segoe UI" w:hAnsi="Segoe UI" w:cs="Segoe UI"/>
                <w:color w:val="000000"/>
                <w:sz w:val="22"/>
              </w:rPr>
            </w:pPr>
            <w:r w:rsidRPr="00BF7E5C">
              <w:rPr>
                <w:rFonts w:ascii="Segoe UI" w:hAnsi="Segoe UI" w:cs="Segoe UI"/>
                <w:color w:val="000000"/>
                <w:sz w:val="22"/>
              </w:rPr>
              <w:t>9</w:t>
            </w:r>
          </w:p>
        </w:tc>
        <w:tc>
          <w:tcPr>
            <w:tcW w:w="1093" w:type="pct"/>
            <w:vAlign w:val="center"/>
          </w:tcPr>
          <w:p w:rsidR="00235405" w:rsidRPr="00BF7E5C" w:rsidRDefault="00235405" w:rsidP="00235405">
            <w:pPr>
              <w:jc w:val="center"/>
              <w:rPr>
                <w:rFonts w:ascii="Segoe UI" w:hAnsi="Segoe UI" w:cs="Segoe UI"/>
                <w:color w:val="000000"/>
                <w:sz w:val="22"/>
              </w:rPr>
            </w:pPr>
            <w:r w:rsidRPr="00BF7E5C">
              <w:rPr>
                <w:rFonts w:ascii="Segoe UI" w:hAnsi="Segoe UI" w:cs="Segoe UI"/>
                <w:color w:val="000000"/>
                <w:sz w:val="22"/>
              </w:rPr>
              <w:t>БМК-9</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59,0</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53,7</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53,6</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57,3</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61,1</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58,3</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61,7</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65,2</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68,8</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63,9</w:t>
            </w:r>
          </w:p>
        </w:tc>
      </w:tr>
      <w:tr w:rsidR="00235405" w:rsidRPr="00BF7E5C" w:rsidTr="00235405">
        <w:trPr>
          <w:cantSplit/>
        </w:trPr>
        <w:tc>
          <w:tcPr>
            <w:tcW w:w="280" w:type="pct"/>
            <w:vAlign w:val="center"/>
          </w:tcPr>
          <w:p w:rsidR="00235405" w:rsidRPr="00BF7E5C" w:rsidRDefault="00235405" w:rsidP="00235405">
            <w:pPr>
              <w:jc w:val="center"/>
              <w:rPr>
                <w:rFonts w:ascii="Segoe UI" w:hAnsi="Segoe UI" w:cs="Segoe UI"/>
                <w:color w:val="000000"/>
                <w:sz w:val="22"/>
              </w:rPr>
            </w:pPr>
            <w:r w:rsidRPr="00BF7E5C">
              <w:rPr>
                <w:rFonts w:ascii="Segoe UI" w:hAnsi="Segoe UI" w:cs="Segoe UI"/>
                <w:color w:val="000000"/>
                <w:sz w:val="22"/>
              </w:rPr>
              <w:t>10</w:t>
            </w:r>
          </w:p>
        </w:tc>
        <w:tc>
          <w:tcPr>
            <w:tcW w:w="1093" w:type="pct"/>
            <w:vAlign w:val="center"/>
          </w:tcPr>
          <w:p w:rsidR="00235405" w:rsidRPr="00BF7E5C" w:rsidRDefault="00235405" w:rsidP="00235405">
            <w:pPr>
              <w:jc w:val="center"/>
              <w:rPr>
                <w:rFonts w:ascii="Segoe UI" w:hAnsi="Segoe UI" w:cs="Segoe UI"/>
                <w:color w:val="000000"/>
                <w:sz w:val="22"/>
              </w:rPr>
            </w:pPr>
            <w:r w:rsidRPr="00BF7E5C">
              <w:rPr>
                <w:rFonts w:ascii="Segoe UI" w:hAnsi="Segoe UI" w:cs="Segoe UI"/>
                <w:color w:val="000000"/>
                <w:sz w:val="22"/>
              </w:rPr>
              <w:t>Котельная г. Гагарин, пр. Первомайский, 1</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5,0</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w:t>
            </w:r>
          </w:p>
        </w:tc>
      </w:tr>
      <w:tr w:rsidR="00235405" w:rsidRPr="00BF7E5C" w:rsidTr="00235405">
        <w:trPr>
          <w:cantSplit/>
        </w:trPr>
        <w:tc>
          <w:tcPr>
            <w:tcW w:w="280" w:type="pct"/>
            <w:vAlign w:val="center"/>
          </w:tcPr>
          <w:p w:rsidR="00235405" w:rsidRPr="00BF7E5C" w:rsidRDefault="00235405" w:rsidP="00235405">
            <w:pPr>
              <w:jc w:val="center"/>
              <w:rPr>
                <w:rFonts w:ascii="Segoe UI" w:hAnsi="Segoe UI" w:cs="Segoe UI"/>
                <w:color w:val="000000"/>
                <w:sz w:val="22"/>
              </w:rPr>
            </w:pPr>
            <w:r w:rsidRPr="00BF7E5C">
              <w:rPr>
                <w:rFonts w:ascii="Segoe UI" w:hAnsi="Segoe UI" w:cs="Segoe UI"/>
                <w:color w:val="000000"/>
                <w:sz w:val="22"/>
              </w:rPr>
              <w:t>11</w:t>
            </w:r>
          </w:p>
        </w:tc>
        <w:tc>
          <w:tcPr>
            <w:tcW w:w="1093" w:type="pct"/>
            <w:vAlign w:val="center"/>
          </w:tcPr>
          <w:p w:rsidR="00235405" w:rsidRPr="00BF7E5C" w:rsidRDefault="00235405" w:rsidP="00235405">
            <w:pPr>
              <w:jc w:val="center"/>
              <w:rPr>
                <w:rFonts w:ascii="Segoe UI" w:hAnsi="Segoe UI" w:cs="Segoe UI"/>
                <w:color w:val="000000"/>
                <w:sz w:val="22"/>
              </w:rPr>
            </w:pPr>
            <w:r w:rsidRPr="00BF7E5C">
              <w:rPr>
                <w:rFonts w:ascii="Segoe UI" w:hAnsi="Segoe UI" w:cs="Segoe UI"/>
                <w:color w:val="000000"/>
                <w:sz w:val="22"/>
              </w:rPr>
              <w:t>Котельная г. Гагарин, ул. Комсомольская, 9</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6,2</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w:t>
            </w:r>
          </w:p>
        </w:tc>
        <w:tc>
          <w:tcPr>
            <w:tcW w:w="363" w:type="pct"/>
            <w:vAlign w:val="center"/>
          </w:tcPr>
          <w:p w:rsidR="00235405" w:rsidRPr="00BF7E5C" w:rsidRDefault="00235405" w:rsidP="00235405">
            <w:pPr>
              <w:jc w:val="center"/>
              <w:rPr>
                <w:rFonts w:ascii="Segoe UI" w:hAnsi="Segoe UI" w:cs="Segoe UI"/>
                <w:sz w:val="22"/>
              </w:rPr>
            </w:pPr>
            <w:r w:rsidRPr="00BF7E5C">
              <w:rPr>
                <w:rFonts w:ascii="Segoe UI" w:hAnsi="Segoe UI" w:cs="Segoe UI"/>
                <w:sz w:val="22"/>
              </w:rPr>
              <w:t>-</w:t>
            </w:r>
          </w:p>
        </w:tc>
      </w:tr>
    </w:tbl>
    <w:p w:rsidR="00892EAC" w:rsidRPr="002C4067" w:rsidRDefault="00892EAC" w:rsidP="00630D1C">
      <w:pPr>
        <w:pStyle w:val="aff2"/>
      </w:pPr>
      <w:r w:rsidRPr="002C4067">
        <w:t>Радиус эффективного теплоснабжения позволяет оценивать возможность подключения объекта к тепловым сетям по сравнению с переходом на автономное теплоснабжение. При принятии решения о подключении новых потребителей необходимо помнить, что оптимальный радиус теплоснабжения определяется из расчета минимума затрат, включающих в себя стоимость тепловых сетей и источника тепла, а также минимума эксплуатационных затрат. Следует помнить, что расчет радиуса эффективного теплоснабжения носит информативный характер!</w:t>
      </w:r>
    </w:p>
    <w:p w:rsidR="00F147BA" w:rsidRPr="002C4067" w:rsidRDefault="00F147BA" w:rsidP="00630D1C">
      <w:pPr>
        <w:pStyle w:val="aff2"/>
      </w:pPr>
      <w:r w:rsidRPr="002C4067">
        <w:lastRenderedPageBreak/>
        <w:t>Подключение новой нагрузки к централизованным системам теплоснабжения требует постоянной проработки вариантов их развития. Оптимальный вариант должен характеризоваться экономически целесообразной зоной действия источника зоны теплоснабжения при соблюдении требований качества и надежности теплоснабжения, а также экологии.</w:t>
      </w:r>
      <w:r w:rsidR="006434E5" w:rsidRPr="002C4067">
        <w:t xml:space="preserve"> Если срок окупаемости капитальных затрат в строительство тепловой сети, необходимой для подключения нового объекта капитального строительства к существующим тепловым сетям системы теплоснабжения исполнителя</w:t>
      </w:r>
      <w:r w:rsidR="00D90344">
        <w:t>,</w:t>
      </w:r>
      <w:r w:rsidR="006434E5" w:rsidRPr="002C4067">
        <w:t xml:space="preserve"> превышает срок службы тепловой сети, то подключение объекта является нецелесообразным.</w:t>
      </w:r>
    </w:p>
    <w:p w:rsidR="00F147BA" w:rsidRPr="002C4067" w:rsidRDefault="00F147BA" w:rsidP="00630D1C">
      <w:pPr>
        <w:pStyle w:val="aff2"/>
      </w:pPr>
      <w:r w:rsidRPr="002C4067">
        <w:t>Границы действия централизованного теплоснабжения должны определят</w:t>
      </w:r>
      <w:r w:rsidR="000B2614" w:rsidRPr="002C4067">
        <w:t>ь</w:t>
      </w:r>
      <w:r w:rsidRPr="002C4067">
        <w:t>ся по целевой функции минимума себестоимости полезно отпущенного тепла. При этом возможен также вариант убыточности дальнего транспорта тепла, принимая во внимание важность и сложность проблемы.</w:t>
      </w:r>
    </w:p>
    <w:p w:rsidR="00767A21" w:rsidRPr="002C4067" w:rsidRDefault="00767A21" w:rsidP="00FA1C46">
      <w:pPr>
        <w:pStyle w:val="a1"/>
      </w:pPr>
      <w:bookmarkStart w:id="539" w:name="_Toc35534042"/>
      <w:bookmarkStart w:id="540" w:name="_Toc95854823"/>
      <w:bookmarkStart w:id="541" w:name="_Toc162259275"/>
      <w:bookmarkStart w:id="542" w:name="_Toc165985161"/>
      <w:bookmarkStart w:id="543" w:name="_Toc205122316"/>
      <w:bookmarkStart w:id="544" w:name="_Toc343247323"/>
      <w:bookmarkStart w:id="545" w:name="_Toc343877037"/>
      <w:bookmarkStart w:id="546" w:name="_Toc422303798"/>
      <w:r w:rsidRPr="002C4067">
        <w:t xml:space="preserve">Состав изменений, </w:t>
      </w:r>
      <w:r w:rsidR="00540956" w:rsidRPr="002C4067">
        <w:t>выполненных в доработанной и (или) актуализированной схеме теплоснабжения</w:t>
      </w:r>
      <w:bookmarkEnd w:id="539"/>
      <w:bookmarkEnd w:id="540"/>
      <w:bookmarkEnd w:id="541"/>
      <w:bookmarkEnd w:id="542"/>
      <w:bookmarkEnd w:id="543"/>
    </w:p>
    <w:p w:rsidR="00097E6E" w:rsidRPr="002C4067" w:rsidRDefault="00743D58" w:rsidP="00630D1C">
      <w:pPr>
        <w:pStyle w:val="aff2"/>
      </w:pPr>
      <w:r>
        <w:t>Раздел</w:t>
      </w:r>
      <w:r w:rsidR="00780802" w:rsidRPr="002C4067">
        <w:t xml:space="preserve"> </w:t>
      </w:r>
      <w:r w:rsidR="00DD0BFB" w:rsidRPr="002C4067">
        <w:t>раз</w:t>
      </w:r>
      <w:r w:rsidR="003C7923" w:rsidRPr="002C4067">
        <w:t>работан</w:t>
      </w:r>
      <w:r w:rsidR="00780802" w:rsidRPr="002C4067">
        <w:t xml:space="preserve"> в соответствии с</w:t>
      </w:r>
      <w:r w:rsidR="00097E6E" w:rsidRPr="002C4067">
        <w:t xml:space="preserve"> действующей редакцией </w:t>
      </w:r>
      <w:r w:rsidR="00C879D3" w:rsidRPr="002C4067">
        <w:t xml:space="preserve">Постановления Правительства РФ от 22.02.2012 № 154 </w:t>
      </w:r>
      <w:r w:rsidR="00097E6E" w:rsidRPr="002C4067">
        <w:t xml:space="preserve"> «О требованиях к схемам теплоснабжения, порядку их </w:t>
      </w:r>
      <w:r w:rsidR="008E4EBE" w:rsidRPr="002C4067">
        <w:t>разработки</w:t>
      </w:r>
      <w:r w:rsidR="00097E6E" w:rsidRPr="002C4067">
        <w:t xml:space="preserve"> и утверждения» </w:t>
      </w:r>
      <w:r w:rsidR="00C6704F" w:rsidRPr="002C4067">
        <w:t xml:space="preserve">(в редакции </w:t>
      </w:r>
      <w:r w:rsidR="007010E8" w:rsidRPr="002C4067">
        <w:t>Постановлений Правительства РФ</w:t>
      </w:r>
      <w:r w:rsidR="00097E6E" w:rsidRPr="002C4067">
        <w:t xml:space="preserve"> от 07.10.2014 № 1016, от 18.03.2016 № 208, от 23.03.2016 № 229, от 12.07.2016 № 666, от 03.04.2018 № 405, от 16.03.2019 № 276) и Ме</w:t>
      </w:r>
      <w:r w:rsidR="00127490" w:rsidRPr="002C4067">
        <w:t>тодическими указаниями (</w:t>
      </w:r>
      <w:r w:rsidR="003965AF" w:rsidRPr="002C4067">
        <w:t>утв. Приказом Минэнерго России от 05.03.2019 № 212 «Об утверждении Методических указаний по разработке схем теплоснабжения»</w:t>
      </w:r>
      <w:r w:rsidR="00127490" w:rsidRPr="002C4067">
        <w:t>).</w:t>
      </w:r>
    </w:p>
    <w:p w:rsidR="007E7699" w:rsidRPr="002C4067" w:rsidRDefault="007E7699" w:rsidP="00393334">
      <w:pPr>
        <w:pStyle w:val="aff2"/>
        <w:sectPr w:rsidR="007E7699" w:rsidRPr="002C4067" w:rsidSect="00E73FE7">
          <w:footerReference w:type="default" r:id="rId69"/>
          <w:pgSz w:w="11906" w:h="16838"/>
          <w:pgMar w:top="567" w:right="567" w:bottom="567" w:left="1134" w:header="709" w:footer="0" w:gutter="0"/>
          <w:cols w:space="708"/>
          <w:docGrid w:linePitch="360"/>
        </w:sectPr>
      </w:pPr>
    </w:p>
    <w:p w:rsidR="003A5836" w:rsidRPr="00A006BF" w:rsidRDefault="00B35576" w:rsidP="0057488B">
      <w:pPr>
        <w:pStyle w:val="afffffff4"/>
        <w:numPr>
          <w:ilvl w:val="0"/>
          <w:numId w:val="12"/>
        </w:numPr>
        <w:jc w:val="left"/>
      </w:pPr>
      <w:bookmarkStart w:id="547" w:name="_Toc162259276"/>
      <w:bookmarkStart w:id="548" w:name="_Toc165985162"/>
      <w:bookmarkStart w:id="549" w:name="_Toc205122317"/>
      <w:bookmarkEnd w:id="544"/>
      <w:bookmarkEnd w:id="545"/>
      <w:bookmarkEnd w:id="546"/>
      <w:r w:rsidRPr="00A006BF">
        <w:lastRenderedPageBreak/>
        <w:t>Предложения по строительству, реконструкции и (или) модернизации тепловых сетей</w:t>
      </w:r>
      <w:bookmarkEnd w:id="547"/>
      <w:bookmarkEnd w:id="548"/>
      <w:bookmarkEnd w:id="549"/>
    </w:p>
    <w:p w:rsidR="00E925A2" w:rsidRPr="00630D1C" w:rsidRDefault="005D4352" w:rsidP="00630D1C">
      <w:pPr>
        <w:pStyle w:val="a1"/>
      </w:pPr>
      <w:bookmarkStart w:id="550" w:name="_Toc162259277"/>
      <w:bookmarkStart w:id="551" w:name="_Toc165985163"/>
      <w:bookmarkStart w:id="552" w:name="_Toc205122318"/>
      <w:r w:rsidRPr="00630D1C">
        <w:t>П</w:t>
      </w:r>
      <w:r w:rsidR="00B35576" w:rsidRPr="00630D1C">
        <w:rPr>
          <w:rStyle w:val="afffffffc"/>
          <w:sz w:val="24"/>
        </w:rPr>
        <w:t>редложени</w:t>
      </w:r>
      <w:r w:rsidRPr="00630D1C">
        <w:rPr>
          <w:rStyle w:val="afffffffc"/>
          <w:sz w:val="24"/>
        </w:rPr>
        <w:t>я</w:t>
      </w:r>
      <w:r w:rsidR="00B35576" w:rsidRPr="00630D1C">
        <w:rPr>
          <w:rStyle w:val="afffffffc"/>
          <w:sz w:val="24"/>
        </w:rPr>
        <w:t xml:space="preserve">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550"/>
      <w:bookmarkEnd w:id="551"/>
      <w:bookmarkEnd w:id="552"/>
    </w:p>
    <w:p w:rsidR="0050724D" w:rsidRPr="00D576B2" w:rsidRDefault="00097E6E" w:rsidP="0050724D">
      <w:pPr>
        <w:pStyle w:val="aff2"/>
        <w:rPr>
          <w:lang w:eastAsia="ru-RU"/>
        </w:rPr>
      </w:pPr>
      <w:r w:rsidRPr="002C4067">
        <w:rPr>
          <w:lang w:eastAsia="ru-RU"/>
        </w:rPr>
        <w:t xml:space="preserve">На </w:t>
      </w:r>
      <w:r w:rsidR="0050724D">
        <w:rPr>
          <w:lang w:eastAsia="ru-RU"/>
        </w:rPr>
        <w:t xml:space="preserve">территории </w:t>
      </w:r>
      <w:r w:rsidR="009400C9">
        <w:t>муниципального образования «Гагаринский муниципальный округ» Смоленкой области</w:t>
      </w:r>
      <w:r w:rsidR="009400C9" w:rsidRPr="00D576B2">
        <w:rPr>
          <w:lang w:eastAsia="ru-RU"/>
        </w:rPr>
        <w:t xml:space="preserve"> </w:t>
      </w:r>
      <w:r w:rsidR="0050724D" w:rsidRPr="00D576B2">
        <w:rPr>
          <w:lang w:eastAsia="ru-RU"/>
        </w:rPr>
        <w:t xml:space="preserve">действует </w:t>
      </w:r>
      <w:r w:rsidR="00660C6D" w:rsidRPr="00D576B2">
        <w:rPr>
          <w:lang w:eastAsia="ru-RU"/>
        </w:rPr>
        <w:t>20</w:t>
      </w:r>
      <w:r w:rsidR="0050724D" w:rsidRPr="00D576B2">
        <w:rPr>
          <w:lang w:eastAsia="ru-RU"/>
        </w:rPr>
        <w:t xml:space="preserve"> источник</w:t>
      </w:r>
      <w:r w:rsidR="00AD4C8A" w:rsidRPr="00D576B2">
        <w:rPr>
          <w:lang w:eastAsia="ru-RU"/>
        </w:rPr>
        <w:t>ов</w:t>
      </w:r>
      <w:r w:rsidR="0050724D" w:rsidRPr="00D576B2">
        <w:rPr>
          <w:lang w:eastAsia="ru-RU"/>
        </w:rPr>
        <w:t xml:space="preserve"> теплоснабжения, отапливающи</w:t>
      </w:r>
      <w:r w:rsidR="00AD4C8A" w:rsidRPr="00D576B2">
        <w:rPr>
          <w:lang w:eastAsia="ru-RU"/>
        </w:rPr>
        <w:t>х</w:t>
      </w:r>
      <w:r w:rsidR="0050724D" w:rsidRPr="00D576B2">
        <w:rPr>
          <w:lang w:eastAsia="ru-RU"/>
        </w:rPr>
        <w:t xml:space="preserve"> жилые, административные и социально-значимые объекты.</w:t>
      </w:r>
    </w:p>
    <w:p w:rsidR="00BF03F7" w:rsidRPr="00A006BF" w:rsidRDefault="0050724D" w:rsidP="00A06FCC">
      <w:pPr>
        <w:pStyle w:val="aff2"/>
        <w:rPr>
          <w:lang w:eastAsia="ru-RU"/>
        </w:rPr>
      </w:pPr>
      <w:bookmarkStart w:id="553" w:name="_Hlk190424329"/>
      <w:r w:rsidRPr="00D576B2">
        <w:rPr>
          <w:lang w:eastAsia="ru-RU"/>
        </w:rPr>
        <w:t>Основным направлением развития системы теплоснабжения выбрано сохранение существующей системы с проведением работ по модернизации оборудования источник</w:t>
      </w:r>
      <w:r w:rsidR="00AD4C8A" w:rsidRPr="00D576B2">
        <w:rPr>
          <w:lang w:eastAsia="ru-RU"/>
        </w:rPr>
        <w:t>ов</w:t>
      </w:r>
      <w:r w:rsidRPr="00D576B2">
        <w:rPr>
          <w:lang w:eastAsia="ru-RU"/>
        </w:rPr>
        <w:t xml:space="preserve"> централизованного теплоснабжения (замена изношенного оборудования, проведение текущих и плановых ремонтов и т.д.). Для обеспечения</w:t>
      </w:r>
      <w:r>
        <w:rPr>
          <w:lang w:eastAsia="ru-RU"/>
        </w:rPr>
        <w:t xml:space="preserve"> качественного и надежного теплоснабжения потребителей данный вариант развития предусматривает также поэтапную замену изношенных сетей теплоснабжения.</w:t>
      </w:r>
      <w:bookmarkEnd w:id="553"/>
    </w:p>
    <w:p w:rsidR="00E925A2" w:rsidRPr="00630D1C" w:rsidRDefault="005D4352" w:rsidP="00630D1C">
      <w:pPr>
        <w:pStyle w:val="a1"/>
      </w:pPr>
      <w:bookmarkStart w:id="554" w:name="_Toc162259278"/>
      <w:bookmarkStart w:id="555" w:name="_Toc165985164"/>
      <w:bookmarkStart w:id="556" w:name="_Toc205122319"/>
      <w:r w:rsidRPr="00630D1C">
        <w:t>П</w:t>
      </w:r>
      <w:r w:rsidR="00835349" w:rsidRPr="00630D1C">
        <w:rPr>
          <w:rStyle w:val="afffffffc"/>
          <w:sz w:val="24"/>
        </w:rPr>
        <w:t>редложени</w:t>
      </w:r>
      <w:r w:rsidRPr="00630D1C">
        <w:rPr>
          <w:rStyle w:val="afffffffc"/>
          <w:sz w:val="24"/>
        </w:rPr>
        <w:t>я</w:t>
      </w:r>
      <w:r w:rsidR="00B35576" w:rsidRPr="00630D1C">
        <w:t xml:space="preserve">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w:t>
      </w:r>
      <w:bookmarkEnd w:id="554"/>
      <w:bookmarkEnd w:id="555"/>
      <w:r w:rsidR="00D576B2">
        <w:t>муниципального округа</w:t>
      </w:r>
      <w:bookmarkEnd w:id="556"/>
    </w:p>
    <w:p w:rsidR="00997865" w:rsidRPr="002C4067" w:rsidRDefault="00997865" w:rsidP="00630D1C">
      <w:pPr>
        <w:pStyle w:val="aff2"/>
      </w:pPr>
      <w:r w:rsidRPr="002C4067">
        <w:rPr>
          <w:lang w:eastAsia="ar-SA"/>
        </w:rPr>
        <w:t xml:space="preserve">Подключение новых объектов, находящихся в застроенной части населенных пунктов, рекомендуется производить к существующим тепловым сетям с учетом их пропускной способности. </w:t>
      </w:r>
      <w:r w:rsidR="0071464F" w:rsidRPr="002C4067">
        <w:t>Однако</w:t>
      </w:r>
      <w:r w:rsidRPr="002C4067">
        <w:t xml:space="preserve"> для отопления и горячего водоснабжения индивидуальных домов рекомендуется применение индивидуальных двухконтурных котлов. Выбор индивидуальных источников тепла 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значительные капвложения по их прокладке.</w:t>
      </w:r>
    </w:p>
    <w:p w:rsidR="00997865" w:rsidRPr="002C4067" w:rsidRDefault="00997865" w:rsidP="00630D1C">
      <w:pPr>
        <w:pStyle w:val="aff2"/>
        <w:rPr>
          <w:lang w:eastAsia="ar-SA"/>
        </w:rPr>
      </w:pPr>
      <w:r w:rsidRPr="002C4067">
        <w:rPr>
          <w:lang w:eastAsia="ar-SA"/>
        </w:rPr>
        <w:t xml:space="preserve">В застроенной части и на территории </w:t>
      </w:r>
      <w:r w:rsidR="009400C9">
        <w:t>муниципального образования «Гагаринский муниципальный округ» Смоленкой области</w:t>
      </w:r>
      <w:r w:rsidR="009400C9" w:rsidRPr="002C4067">
        <w:rPr>
          <w:lang w:eastAsia="ar-SA"/>
        </w:rPr>
        <w:t xml:space="preserve"> </w:t>
      </w:r>
      <w:r w:rsidRPr="002C4067">
        <w:rPr>
          <w:lang w:eastAsia="ar-SA"/>
        </w:rPr>
        <w:t xml:space="preserve">подлежащей застройке предусматривается подземная прокладка тепловых сетей (бесканальная, в каналах или в тоннелях (коллекторах) совместно с другими инженерными сетями). При обосновании допускается надземная прокладка тепловых сетей, кроме территории детских и лечебных учреждений. </w:t>
      </w:r>
    </w:p>
    <w:p w:rsidR="00997865" w:rsidRPr="002C4067" w:rsidRDefault="00997865" w:rsidP="00630D1C">
      <w:pPr>
        <w:pStyle w:val="aff2"/>
        <w:rPr>
          <w:lang w:eastAsia="ar-SA"/>
        </w:rPr>
      </w:pPr>
      <w:r w:rsidRPr="002C4067">
        <w:rPr>
          <w:lang w:eastAsia="ar-SA"/>
        </w:rPr>
        <w:t>В случае надземной прокладки тепловые сети прокладываются с соблюдением расстояния по горизонтали от строительных конструкций тепловых сетей или оболочки изоляции трубопроводов при бесканальной прокладке до зданий, сооружений и инженерных сетей в соответствии с таблицей А.3 СП 124.13330.2012 «Св</w:t>
      </w:r>
      <w:r w:rsidR="002664F2" w:rsidRPr="002C4067">
        <w:rPr>
          <w:lang w:eastAsia="ar-SA"/>
        </w:rPr>
        <w:t xml:space="preserve">од </w:t>
      </w:r>
      <w:r w:rsidRPr="002C4067">
        <w:rPr>
          <w:lang w:eastAsia="ar-SA"/>
        </w:rPr>
        <w:t>правил. Тепловые сети. Актуализированная редакция СНиП 41-02-2003».</w:t>
      </w:r>
    </w:p>
    <w:p w:rsidR="00997865" w:rsidRPr="002C4067" w:rsidRDefault="00997865" w:rsidP="00630D1C">
      <w:pPr>
        <w:pStyle w:val="aff2"/>
        <w:rPr>
          <w:b/>
        </w:rPr>
      </w:pPr>
      <w:r w:rsidRPr="002C4067">
        <w:rPr>
          <w:lang w:eastAsia="ar-SA"/>
        </w:rPr>
        <w:t>Величину диаметра трубопровода, способ прокладки и т.д. необходимо определить в ходе наладочного гидравлического расчета по каждому факту предполагаемого подключения.</w:t>
      </w:r>
    </w:p>
    <w:p w:rsidR="00997865" w:rsidRPr="002C4067" w:rsidRDefault="00997865" w:rsidP="00630D1C">
      <w:pPr>
        <w:pStyle w:val="aff2"/>
        <w:rPr>
          <w:rFonts w:eastAsia="Times New Roman"/>
          <w:lang w:eastAsia="ru-RU"/>
        </w:rPr>
      </w:pPr>
      <w:r w:rsidRPr="002C4067">
        <w:rPr>
          <w:rFonts w:eastAsia="Times New Roman"/>
          <w:lang w:eastAsia="ru-RU"/>
        </w:rPr>
        <w:t>Планом развития</w:t>
      </w:r>
      <w:r w:rsidR="00D458C1" w:rsidRPr="002C4067">
        <w:rPr>
          <w:rFonts w:eastAsia="Times New Roman"/>
          <w:lang w:eastAsia="ru-RU"/>
        </w:rPr>
        <w:t xml:space="preserve"> </w:t>
      </w:r>
      <w:r w:rsidR="00AD4C8A">
        <w:rPr>
          <w:rFonts w:eastAsia="Times New Roman"/>
          <w:lang w:eastAsia="ru-RU"/>
        </w:rPr>
        <w:t>округа</w:t>
      </w:r>
      <w:r w:rsidR="00E41600" w:rsidRPr="002C4067">
        <w:rPr>
          <w:rFonts w:eastAsia="Times New Roman"/>
          <w:lang w:eastAsia="ru-RU"/>
        </w:rPr>
        <w:t xml:space="preserve"> </w:t>
      </w:r>
      <w:r w:rsidRPr="002C4067">
        <w:rPr>
          <w:rFonts w:eastAsia="Times New Roman"/>
          <w:lang w:eastAsia="ru-RU"/>
        </w:rPr>
        <w:t>предусматривается новое жилищное строительство, размещаемое на территориях существующей застройки</w:t>
      </w:r>
      <w:r w:rsidR="00482354">
        <w:rPr>
          <w:rFonts w:eastAsia="Times New Roman"/>
          <w:lang w:eastAsia="ru-RU"/>
        </w:rPr>
        <w:t>,</w:t>
      </w:r>
      <w:r w:rsidRPr="002C4067">
        <w:rPr>
          <w:rFonts w:eastAsia="Times New Roman"/>
          <w:lang w:eastAsia="ru-RU"/>
        </w:rPr>
        <w:t xml:space="preserve"> путем реконструкции и создания новой современной застройки, обеспечивающей комфортные условия проживания. В соответствии с планами развития на территории </w:t>
      </w:r>
      <w:r w:rsidR="003E50EA">
        <w:t xml:space="preserve">муниципального образования «Гагаринский муниципальный округ» Смоленкой </w:t>
      </w:r>
      <w:r w:rsidR="003E50EA">
        <w:lastRenderedPageBreak/>
        <w:t>области</w:t>
      </w:r>
      <w:r w:rsidR="003E50EA" w:rsidRPr="002C4067">
        <w:rPr>
          <w:rFonts w:eastAsia="Times New Roman"/>
          <w:lang w:eastAsia="ru-RU"/>
        </w:rPr>
        <w:t xml:space="preserve"> </w:t>
      </w:r>
      <w:r w:rsidRPr="002C4067">
        <w:rPr>
          <w:rFonts w:eastAsia="Times New Roman"/>
          <w:lang w:eastAsia="ru-RU"/>
        </w:rPr>
        <w:t>планируется строительство жилых и общественных зданий, а также индивидуальных жилых домов.</w:t>
      </w:r>
    </w:p>
    <w:p w:rsidR="00997865" w:rsidRPr="002C4067" w:rsidRDefault="00997865" w:rsidP="00FA1C46">
      <w:pPr>
        <w:pStyle w:val="aff2"/>
      </w:pPr>
      <w:r w:rsidRPr="002C4067">
        <w:t>Для отопления и горячего водоснабжения индивидуальных домов рекомендуется применение индивидуальных двухконтурных котлов, работающих на газ</w:t>
      </w:r>
      <w:r w:rsidR="00E1170F">
        <w:t>овом</w:t>
      </w:r>
      <w:r w:rsidRPr="002C4067">
        <w:t xml:space="preserve"> </w:t>
      </w:r>
      <w:r w:rsidR="00542A0E">
        <w:t xml:space="preserve">и </w:t>
      </w:r>
      <w:r w:rsidRPr="002C4067">
        <w:t>твердом топливе. Выбор индивидуальных источников тепла 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значительные капвложения по их пр</w:t>
      </w:r>
      <w:r w:rsidR="0039390E" w:rsidRPr="002C4067">
        <w:t>окладке.</w:t>
      </w:r>
    </w:p>
    <w:p w:rsidR="00997865" w:rsidRDefault="00997865" w:rsidP="00FA1C46">
      <w:pPr>
        <w:pStyle w:val="aff2"/>
      </w:pPr>
      <w:r w:rsidRPr="002C4067">
        <w:t xml:space="preserve">Для теплоснабжения вновь строящихся зданий (группы зданий) с небольшим теплопотреблением и промышленных объектов </w:t>
      </w:r>
      <w:r w:rsidR="00542A0E">
        <w:t xml:space="preserve">рекомендуется </w:t>
      </w:r>
      <w:r w:rsidRPr="002C4067">
        <w:t>использовать автономные источники тепла: отдельностоящие и пристроенные блочно-мод</w:t>
      </w:r>
      <w:r w:rsidR="00B63F75" w:rsidRPr="002C4067">
        <w:t>ульные котельные малой мощности.</w:t>
      </w:r>
    </w:p>
    <w:p w:rsidR="00D576B2" w:rsidRDefault="00D576B2" w:rsidP="00D576B2">
      <w:pPr>
        <w:pStyle w:val="aff2"/>
      </w:pPr>
      <w:r>
        <w:t xml:space="preserve">Согласно выданным техническим условиям, на период актуализации Схемы теплоснабжения на территории </w:t>
      </w:r>
      <w:r w:rsidR="0004323E">
        <w:t>муниципального образования «Гагаринский муниципальный округ» Смоленкой области</w:t>
      </w:r>
      <w:r>
        <w:t xml:space="preserve"> планируется новое строительство в зонах действия Районной котельной №1 и БМК-9. Информация по реконструкции и новому строительству тепловых сетей, необходимым для реализации мероприятий по подключению новых объектов, представлена в таблице 56.</w:t>
      </w:r>
    </w:p>
    <w:p w:rsidR="00D576B2" w:rsidRPr="00456707" w:rsidRDefault="00D576B2" w:rsidP="00D576B2">
      <w:pPr>
        <w:pStyle w:val="afffffffa"/>
        <w:rPr>
          <w:bCs/>
        </w:rPr>
      </w:pPr>
      <w:r w:rsidRPr="00456707">
        <w:t xml:space="preserve">Таблица </w:t>
      </w:r>
      <w:r w:rsidR="00827E3F">
        <w:rPr>
          <w:noProof/>
        </w:rPr>
        <w:fldChar w:fldCharType="begin"/>
      </w:r>
      <w:r w:rsidR="00F001D6">
        <w:rPr>
          <w:noProof/>
        </w:rPr>
        <w:instrText xml:space="preserve"> SEQ Таблица \* ARABIC </w:instrText>
      </w:r>
      <w:r w:rsidR="00827E3F">
        <w:rPr>
          <w:noProof/>
        </w:rPr>
        <w:fldChar w:fldCharType="separate"/>
      </w:r>
      <w:r w:rsidR="00C83B43">
        <w:rPr>
          <w:noProof/>
        </w:rPr>
        <w:t>56</w:t>
      </w:r>
      <w:r w:rsidR="00827E3F">
        <w:rPr>
          <w:noProof/>
        </w:rPr>
        <w:fldChar w:fldCharType="end"/>
      </w:r>
      <w:r w:rsidRPr="00456707">
        <w:t xml:space="preserve"> </w:t>
      </w:r>
      <w:r w:rsidRPr="00456707">
        <w:rPr>
          <w:bCs/>
        </w:rPr>
        <w:t xml:space="preserve">– Мероприятия по </w:t>
      </w:r>
      <w:r>
        <w:rPr>
          <w:bCs/>
        </w:rPr>
        <w:t xml:space="preserve">строительству и </w:t>
      </w:r>
      <w:r w:rsidRPr="00456707">
        <w:rPr>
          <w:bCs/>
        </w:rPr>
        <w:t xml:space="preserve">реконструкции трубопроводов </w:t>
      </w:r>
      <w:r w:rsidR="008511AE" w:rsidRPr="008511AE">
        <w:rPr>
          <w:rFonts w:eastAsia="Times New Roman"/>
          <w:lang w:eastAsia="ru-RU"/>
        </w:rPr>
        <w:t>необходимым для реализации мероприятий по подключению новых объектов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4806"/>
        <w:gridCol w:w="1857"/>
        <w:gridCol w:w="3083"/>
      </w:tblGrid>
      <w:tr w:rsidR="00D576B2" w:rsidRPr="009A168F" w:rsidTr="00035534">
        <w:trPr>
          <w:tblHeader/>
        </w:trPr>
        <w:tc>
          <w:tcPr>
            <w:tcW w:w="324" w:type="pct"/>
            <w:vAlign w:val="center"/>
          </w:tcPr>
          <w:p w:rsidR="00D576B2" w:rsidRPr="00361737" w:rsidRDefault="00D576B2" w:rsidP="00035534">
            <w:pPr>
              <w:jc w:val="center"/>
              <w:rPr>
                <w:rFonts w:ascii="Segoe UI" w:hAnsi="Segoe UI" w:cs="Segoe UI"/>
                <w:b/>
                <w:sz w:val="22"/>
              </w:rPr>
            </w:pPr>
            <w:r w:rsidRPr="00361737">
              <w:rPr>
                <w:rFonts w:ascii="Segoe UI" w:hAnsi="Segoe UI" w:cs="Segoe UI"/>
                <w:b/>
                <w:sz w:val="22"/>
              </w:rPr>
              <w:t>№ п/п</w:t>
            </w:r>
          </w:p>
        </w:tc>
        <w:tc>
          <w:tcPr>
            <w:tcW w:w="2306" w:type="pct"/>
            <w:shd w:val="clear" w:color="auto" w:fill="auto"/>
            <w:noWrap/>
            <w:vAlign w:val="center"/>
            <w:hideMark/>
          </w:tcPr>
          <w:p w:rsidR="00D576B2" w:rsidRPr="00361737" w:rsidRDefault="00D576B2" w:rsidP="00035534">
            <w:pPr>
              <w:jc w:val="center"/>
              <w:rPr>
                <w:rFonts w:ascii="Segoe UI" w:hAnsi="Segoe UI" w:cs="Segoe UI"/>
                <w:b/>
                <w:sz w:val="22"/>
              </w:rPr>
            </w:pPr>
            <w:r w:rsidRPr="00361737">
              <w:rPr>
                <w:rFonts w:ascii="Segoe UI" w:hAnsi="Segoe UI" w:cs="Segoe UI"/>
                <w:b/>
                <w:sz w:val="22"/>
              </w:rPr>
              <w:t>Наименование мероприятий</w:t>
            </w:r>
          </w:p>
        </w:tc>
        <w:tc>
          <w:tcPr>
            <w:tcW w:w="891" w:type="pct"/>
            <w:vAlign w:val="center"/>
          </w:tcPr>
          <w:p w:rsidR="00D576B2" w:rsidRPr="00361737" w:rsidRDefault="00D576B2" w:rsidP="00035534">
            <w:pPr>
              <w:jc w:val="center"/>
              <w:rPr>
                <w:rFonts w:ascii="Segoe UI" w:hAnsi="Segoe UI" w:cs="Segoe UI"/>
                <w:b/>
                <w:sz w:val="22"/>
              </w:rPr>
            </w:pPr>
            <w:r w:rsidRPr="00361737">
              <w:rPr>
                <w:rFonts w:ascii="Segoe UI" w:hAnsi="Segoe UI" w:cs="Segoe UI"/>
                <w:b/>
                <w:sz w:val="22"/>
              </w:rPr>
              <w:t>Год реализации</w:t>
            </w:r>
          </w:p>
        </w:tc>
        <w:tc>
          <w:tcPr>
            <w:tcW w:w="1479" w:type="pct"/>
            <w:shd w:val="clear" w:color="auto" w:fill="auto"/>
            <w:noWrap/>
            <w:vAlign w:val="center"/>
            <w:hideMark/>
          </w:tcPr>
          <w:p w:rsidR="00D576B2" w:rsidRPr="00361737" w:rsidRDefault="00D576B2" w:rsidP="00035534">
            <w:pPr>
              <w:jc w:val="center"/>
              <w:rPr>
                <w:rFonts w:ascii="Segoe UI" w:hAnsi="Segoe UI" w:cs="Segoe UI"/>
                <w:b/>
                <w:sz w:val="22"/>
              </w:rPr>
            </w:pPr>
            <w:r w:rsidRPr="00361737">
              <w:rPr>
                <w:rFonts w:ascii="Segoe UI" w:hAnsi="Segoe UI" w:cs="Segoe UI"/>
                <w:b/>
                <w:sz w:val="22"/>
              </w:rPr>
              <w:t>Объем инвестиций*, тыс. руб</w:t>
            </w:r>
          </w:p>
        </w:tc>
      </w:tr>
      <w:tr w:rsidR="00D576B2" w:rsidRPr="009A168F" w:rsidTr="00035534">
        <w:trPr>
          <w:trHeight w:val="603"/>
          <w:tblHeader/>
        </w:trPr>
        <w:tc>
          <w:tcPr>
            <w:tcW w:w="5000" w:type="pct"/>
            <w:gridSpan w:val="4"/>
            <w:vAlign w:val="center"/>
          </w:tcPr>
          <w:p w:rsidR="00D576B2" w:rsidRPr="00795C7E" w:rsidRDefault="00D576B2" w:rsidP="00035534">
            <w:pPr>
              <w:jc w:val="center"/>
              <w:rPr>
                <w:rFonts w:ascii="Segoe UI" w:hAnsi="Segoe UI" w:cs="Segoe UI"/>
                <w:sz w:val="22"/>
              </w:rPr>
            </w:pPr>
            <w:r w:rsidRPr="00795C7E">
              <w:rPr>
                <w:rFonts w:ascii="Segoe UI" w:hAnsi="Segoe UI" w:cs="Segoe UI"/>
                <w:sz w:val="22"/>
              </w:rPr>
              <w:t>Подключение физкультурно-оздоровительный комплекс с бассейном на БМК-9 в г. Гагарин</w:t>
            </w:r>
          </w:p>
        </w:tc>
      </w:tr>
      <w:tr w:rsidR="00D576B2" w:rsidRPr="009A168F" w:rsidTr="00035534">
        <w:trPr>
          <w:trHeight w:val="413"/>
        </w:trPr>
        <w:tc>
          <w:tcPr>
            <w:tcW w:w="324" w:type="pct"/>
            <w:tcBorders>
              <w:top w:val="single" w:sz="4" w:space="0" w:color="auto"/>
              <w:bottom w:val="single" w:sz="4" w:space="0" w:color="auto"/>
            </w:tcBorders>
            <w:vAlign w:val="center"/>
          </w:tcPr>
          <w:p w:rsidR="00D576B2" w:rsidRPr="009A168F" w:rsidRDefault="00D576B2" w:rsidP="00035534">
            <w:pPr>
              <w:jc w:val="center"/>
              <w:rPr>
                <w:rFonts w:ascii="Segoe UI" w:hAnsi="Segoe UI" w:cs="Segoe UI"/>
                <w:sz w:val="22"/>
              </w:rPr>
            </w:pPr>
            <w:r w:rsidRPr="009A168F">
              <w:rPr>
                <w:rFonts w:ascii="Segoe UI" w:hAnsi="Segoe UI" w:cs="Segoe UI"/>
                <w:sz w:val="22"/>
              </w:rPr>
              <w:t>1</w:t>
            </w:r>
            <w:r>
              <w:rPr>
                <w:rFonts w:ascii="Segoe UI" w:hAnsi="Segoe UI" w:cs="Segoe UI"/>
                <w:sz w:val="22"/>
              </w:rPr>
              <w:t>.1</w:t>
            </w:r>
          </w:p>
        </w:tc>
        <w:tc>
          <w:tcPr>
            <w:tcW w:w="2306" w:type="pct"/>
            <w:tcBorders>
              <w:top w:val="single" w:sz="4" w:space="0" w:color="auto"/>
              <w:bottom w:val="single" w:sz="4" w:space="0" w:color="auto"/>
            </w:tcBorders>
            <w:shd w:val="clear" w:color="auto" w:fill="auto"/>
            <w:noWrap/>
            <w:vAlign w:val="center"/>
          </w:tcPr>
          <w:p w:rsidR="00D576B2" w:rsidRPr="009A168F" w:rsidRDefault="00D576B2" w:rsidP="00035534">
            <w:pPr>
              <w:jc w:val="left"/>
              <w:rPr>
                <w:rFonts w:ascii="Segoe UI" w:hAnsi="Segoe UI" w:cs="Segoe UI"/>
                <w:sz w:val="22"/>
              </w:rPr>
            </w:pPr>
            <w:r>
              <w:rPr>
                <w:rFonts w:ascii="Segoe UI" w:hAnsi="Segoe UI" w:cs="Segoe UI"/>
                <w:sz w:val="22"/>
              </w:rPr>
              <w:t xml:space="preserve">Строительство тепловой сети </w:t>
            </w:r>
          </w:p>
        </w:tc>
        <w:tc>
          <w:tcPr>
            <w:tcW w:w="891" w:type="pct"/>
            <w:tcBorders>
              <w:top w:val="single" w:sz="4" w:space="0" w:color="auto"/>
              <w:bottom w:val="single" w:sz="4" w:space="0" w:color="auto"/>
            </w:tcBorders>
            <w:shd w:val="clear" w:color="auto" w:fill="auto"/>
            <w:vAlign w:val="center"/>
          </w:tcPr>
          <w:p w:rsidR="00D576B2" w:rsidRPr="009A168F" w:rsidRDefault="00D576B2" w:rsidP="00035534">
            <w:pPr>
              <w:jc w:val="center"/>
              <w:rPr>
                <w:rFonts w:ascii="Segoe UI" w:hAnsi="Segoe UI" w:cs="Segoe UI"/>
                <w:sz w:val="22"/>
              </w:rPr>
            </w:pPr>
            <w:r w:rsidRPr="009A168F">
              <w:rPr>
                <w:rFonts w:ascii="Segoe UI" w:hAnsi="Segoe UI" w:cs="Segoe UI"/>
                <w:sz w:val="22"/>
              </w:rPr>
              <w:t>20</w:t>
            </w:r>
            <w:r>
              <w:rPr>
                <w:rFonts w:ascii="Segoe UI" w:hAnsi="Segoe UI" w:cs="Segoe UI"/>
                <w:sz w:val="22"/>
              </w:rPr>
              <w:t>26</w:t>
            </w:r>
            <w:r w:rsidRPr="009A168F">
              <w:rPr>
                <w:rFonts w:ascii="Segoe UI" w:hAnsi="Segoe UI" w:cs="Segoe UI"/>
                <w:sz w:val="22"/>
              </w:rPr>
              <w:t>-20</w:t>
            </w:r>
            <w:r>
              <w:rPr>
                <w:rFonts w:ascii="Segoe UI" w:hAnsi="Segoe UI" w:cs="Segoe UI"/>
                <w:sz w:val="22"/>
              </w:rPr>
              <w:t>36</w:t>
            </w:r>
          </w:p>
        </w:tc>
        <w:tc>
          <w:tcPr>
            <w:tcW w:w="1479" w:type="pct"/>
            <w:tcBorders>
              <w:top w:val="single" w:sz="4" w:space="0" w:color="auto"/>
              <w:left w:val="nil"/>
              <w:bottom w:val="single" w:sz="4" w:space="0" w:color="auto"/>
              <w:right w:val="single" w:sz="8" w:space="0" w:color="auto"/>
            </w:tcBorders>
            <w:shd w:val="clear" w:color="auto" w:fill="auto"/>
            <w:noWrap/>
            <w:vAlign w:val="center"/>
          </w:tcPr>
          <w:p w:rsidR="00D576B2" w:rsidRPr="000F05AC" w:rsidRDefault="00D576B2" w:rsidP="00035534">
            <w:pPr>
              <w:jc w:val="center"/>
              <w:rPr>
                <w:rFonts w:ascii="Segoe UI" w:hAnsi="Segoe UI" w:cs="Segoe UI"/>
                <w:sz w:val="22"/>
              </w:rPr>
            </w:pPr>
            <w:r>
              <w:rPr>
                <w:rFonts w:ascii="Segoe UI" w:hAnsi="Segoe UI" w:cs="Segoe UI"/>
                <w:sz w:val="22"/>
              </w:rPr>
              <w:t>Определяется проектом</w:t>
            </w:r>
          </w:p>
        </w:tc>
      </w:tr>
      <w:tr w:rsidR="00D576B2" w:rsidRPr="009A168F" w:rsidTr="00035534">
        <w:trPr>
          <w:trHeight w:val="687"/>
        </w:trPr>
        <w:tc>
          <w:tcPr>
            <w:tcW w:w="5000" w:type="pct"/>
            <w:gridSpan w:val="4"/>
            <w:tcBorders>
              <w:top w:val="single" w:sz="4" w:space="0" w:color="auto"/>
              <w:bottom w:val="single" w:sz="4" w:space="0" w:color="auto"/>
              <w:right w:val="single" w:sz="8" w:space="0" w:color="auto"/>
            </w:tcBorders>
            <w:vAlign w:val="center"/>
          </w:tcPr>
          <w:p w:rsidR="00D576B2" w:rsidRDefault="00D576B2" w:rsidP="00035534">
            <w:pPr>
              <w:jc w:val="center"/>
              <w:rPr>
                <w:rFonts w:ascii="Segoe UI" w:hAnsi="Segoe UI" w:cs="Segoe UI"/>
                <w:sz w:val="22"/>
              </w:rPr>
            </w:pPr>
            <w:r w:rsidRPr="00795C7E">
              <w:rPr>
                <w:rFonts w:ascii="Segoe UI" w:hAnsi="Segoe UI" w:cs="Segoe UI"/>
                <w:sz w:val="22"/>
              </w:rPr>
              <w:t>Комплексная застройка - жилые дома 1,2,3 очереди</w:t>
            </w:r>
            <w:r>
              <w:rPr>
                <w:rFonts w:ascii="Segoe UI" w:hAnsi="Segoe UI" w:cs="Segoe UI"/>
                <w:sz w:val="22"/>
              </w:rPr>
              <w:t xml:space="preserve"> – подключение </w:t>
            </w:r>
          </w:p>
          <w:p w:rsidR="00D576B2" w:rsidRPr="000F05AC" w:rsidRDefault="00D576B2" w:rsidP="00035534">
            <w:pPr>
              <w:jc w:val="center"/>
              <w:rPr>
                <w:rFonts w:ascii="Segoe UI" w:hAnsi="Segoe UI" w:cs="Segoe UI"/>
                <w:sz w:val="22"/>
              </w:rPr>
            </w:pPr>
            <w:r>
              <w:rPr>
                <w:rFonts w:ascii="Segoe UI" w:hAnsi="Segoe UI" w:cs="Segoe UI"/>
                <w:sz w:val="22"/>
              </w:rPr>
              <w:t>к Районной котельной №1 в г. Гагарин</w:t>
            </w:r>
          </w:p>
        </w:tc>
      </w:tr>
      <w:tr w:rsidR="00D576B2" w:rsidRPr="009A168F" w:rsidTr="00035534">
        <w:trPr>
          <w:trHeight w:val="443"/>
        </w:trPr>
        <w:tc>
          <w:tcPr>
            <w:tcW w:w="324" w:type="pct"/>
            <w:tcBorders>
              <w:top w:val="single" w:sz="4" w:space="0" w:color="auto"/>
              <w:bottom w:val="single" w:sz="4" w:space="0" w:color="auto"/>
            </w:tcBorders>
            <w:vAlign w:val="center"/>
          </w:tcPr>
          <w:p w:rsidR="00D576B2" w:rsidRPr="009A168F" w:rsidRDefault="00D576B2" w:rsidP="00035534">
            <w:pPr>
              <w:jc w:val="center"/>
              <w:rPr>
                <w:rFonts w:ascii="Segoe UI" w:hAnsi="Segoe UI" w:cs="Segoe UI"/>
                <w:sz w:val="22"/>
              </w:rPr>
            </w:pPr>
            <w:r>
              <w:rPr>
                <w:rFonts w:ascii="Segoe UI" w:hAnsi="Segoe UI" w:cs="Segoe UI"/>
                <w:sz w:val="22"/>
              </w:rPr>
              <w:t>2.1</w:t>
            </w:r>
          </w:p>
        </w:tc>
        <w:tc>
          <w:tcPr>
            <w:tcW w:w="2306" w:type="pct"/>
            <w:tcBorders>
              <w:top w:val="single" w:sz="4" w:space="0" w:color="auto"/>
              <w:bottom w:val="single" w:sz="4" w:space="0" w:color="auto"/>
            </w:tcBorders>
            <w:shd w:val="clear" w:color="auto" w:fill="auto"/>
            <w:noWrap/>
            <w:vAlign w:val="center"/>
          </w:tcPr>
          <w:p w:rsidR="00D576B2" w:rsidRPr="009A168F" w:rsidRDefault="00D576B2" w:rsidP="00035534">
            <w:pPr>
              <w:jc w:val="left"/>
              <w:rPr>
                <w:rFonts w:ascii="Segoe UI" w:hAnsi="Segoe UI" w:cs="Segoe UI"/>
                <w:sz w:val="22"/>
              </w:rPr>
            </w:pPr>
            <w:r>
              <w:rPr>
                <w:rFonts w:ascii="Segoe UI" w:hAnsi="Segoe UI" w:cs="Segoe UI"/>
                <w:sz w:val="22"/>
              </w:rPr>
              <w:t>Перекладка участка тепловой сети от ЦТП9 до П-3: 2Д 273 – 97 м, надземная прокладка</w:t>
            </w:r>
          </w:p>
        </w:tc>
        <w:tc>
          <w:tcPr>
            <w:tcW w:w="891" w:type="pct"/>
            <w:tcBorders>
              <w:top w:val="single" w:sz="4" w:space="0" w:color="auto"/>
              <w:bottom w:val="single" w:sz="4" w:space="0" w:color="auto"/>
            </w:tcBorders>
            <w:shd w:val="clear" w:color="auto" w:fill="auto"/>
            <w:vAlign w:val="center"/>
          </w:tcPr>
          <w:p w:rsidR="00D576B2" w:rsidRPr="009A168F" w:rsidRDefault="00D576B2" w:rsidP="00035534">
            <w:pPr>
              <w:jc w:val="center"/>
              <w:rPr>
                <w:rFonts w:ascii="Segoe UI" w:hAnsi="Segoe UI" w:cs="Segoe UI"/>
                <w:sz w:val="22"/>
              </w:rPr>
            </w:pPr>
            <w:r>
              <w:rPr>
                <w:rFonts w:ascii="Segoe UI" w:hAnsi="Segoe UI" w:cs="Segoe UI"/>
                <w:sz w:val="22"/>
              </w:rPr>
              <w:t>2026</w:t>
            </w:r>
          </w:p>
        </w:tc>
        <w:tc>
          <w:tcPr>
            <w:tcW w:w="1479" w:type="pct"/>
            <w:tcBorders>
              <w:top w:val="single" w:sz="4" w:space="0" w:color="auto"/>
              <w:left w:val="nil"/>
              <w:bottom w:val="single" w:sz="4" w:space="0" w:color="auto"/>
              <w:right w:val="single" w:sz="8" w:space="0" w:color="auto"/>
            </w:tcBorders>
            <w:shd w:val="clear" w:color="auto" w:fill="auto"/>
            <w:noWrap/>
            <w:vAlign w:val="center"/>
          </w:tcPr>
          <w:p w:rsidR="00D576B2" w:rsidRPr="000F05AC" w:rsidRDefault="00D576B2" w:rsidP="00035534">
            <w:pPr>
              <w:jc w:val="center"/>
              <w:rPr>
                <w:rFonts w:ascii="Segoe UI" w:hAnsi="Segoe UI" w:cs="Segoe UI"/>
                <w:sz w:val="22"/>
              </w:rPr>
            </w:pPr>
            <w:r>
              <w:rPr>
                <w:rFonts w:ascii="Segoe UI" w:hAnsi="Segoe UI" w:cs="Segoe UI"/>
                <w:sz w:val="22"/>
              </w:rPr>
              <w:t>Определяется проектом</w:t>
            </w:r>
          </w:p>
        </w:tc>
      </w:tr>
      <w:tr w:rsidR="00D576B2" w:rsidRPr="009A168F" w:rsidTr="00035534">
        <w:trPr>
          <w:trHeight w:val="421"/>
        </w:trPr>
        <w:tc>
          <w:tcPr>
            <w:tcW w:w="324" w:type="pct"/>
            <w:tcBorders>
              <w:top w:val="single" w:sz="4" w:space="0" w:color="auto"/>
              <w:bottom w:val="single" w:sz="4" w:space="0" w:color="auto"/>
            </w:tcBorders>
            <w:vAlign w:val="center"/>
          </w:tcPr>
          <w:p w:rsidR="00D576B2" w:rsidRPr="009A168F" w:rsidRDefault="00D576B2" w:rsidP="00035534">
            <w:pPr>
              <w:jc w:val="center"/>
              <w:rPr>
                <w:rFonts w:ascii="Segoe UI" w:hAnsi="Segoe UI" w:cs="Segoe UI"/>
                <w:sz w:val="22"/>
              </w:rPr>
            </w:pPr>
            <w:r>
              <w:rPr>
                <w:rFonts w:ascii="Segoe UI" w:hAnsi="Segoe UI" w:cs="Segoe UI"/>
                <w:sz w:val="22"/>
              </w:rPr>
              <w:t>2.2</w:t>
            </w:r>
          </w:p>
        </w:tc>
        <w:tc>
          <w:tcPr>
            <w:tcW w:w="2306" w:type="pct"/>
            <w:tcBorders>
              <w:top w:val="single" w:sz="4" w:space="0" w:color="auto"/>
              <w:bottom w:val="single" w:sz="4" w:space="0" w:color="auto"/>
            </w:tcBorders>
            <w:shd w:val="clear" w:color="auto" w:fill="auto"/>
            <w:noWrap/>
            <w:vAlign w:val="center"/>
          </w:tcPr>
          <w:p w:rsidR="00D576B2" w:rsidRPr="009A168F" w:rsidRDefault="00D576B2" w:rsidP="00035534">
            <w:pPr>
              <w:jc w:val="left"/>
              <w:rPr>
                <w:rFonts w:ascii="Segoe UI" w:hAnsi="Segoe UI" w:cs="Segoe UI"/>
                <w:sz w:val="22"/>
              </w:rPr>
            </w:pPr>
            <w:r>
              <w:rPr>
                <w:rFonts w:ascii="Segoe UI" w:hAnsi="Segoe UI" w:cs="Segoe UI"/>
                <w:sz w:val="22"/>
              </w:rPr>
              <w:t>Строительство тепловых сетей от проектируемой ТК-7/11 до проектируемого ЦТП 107м, 107 м (2 трубная)</w:t>
            </w:r>
          </w:p>
        </w:tc>
        <w:tc>
          <w:tcPr>
            <w:tcW w:w="891" w:type="pct"/>
            <w:tcBorders>
              <w:top w:val="single" w:sz="4" w:space="0" w:color="auto"/>
              <w:bottom w:val="single" w:sz="4" w:space="0" w:color="auto"/>
            </w:tcBorders>
            <w:shd w:val="clear" w:color="auto" w:fill="auto"/>
            <w:vAlign w:val="center"/>
          </w:tcPr>
          <w:p w:rsidR="00D576B2" w:rsidRPr="009A168F" w:rsidRDefault="00D576B2" w:rsidP="00035534">
            <w:pPr>
              <w:jc w:val="center"/>
              <w:rPr>
                <w:rFonts w:ascii="Segoe UI" w:hAnsi="Segoe UI" w:cs="Segoe UI"/>
                <w:sz w:val="22"/>
              </w:rPr>
            </w:pPr>
            <w:r>
              <w:rPr>
                <w:rFonts w:ascii="Segoe UI" w:hAnsi="Segoe UI" w:cs="Segoe UI"/>
                <w:sz w:val="22"/>
              </w:rPr>
              <w:t>2026</w:t>
            </w:r>
          </w:p>
        </w:tc>
        <w:tc>
          <w:tcPr>
            <w:tcW w:w="1479" w:type="pct"/>
            <w:tcBorders>
              <w:top w:val="single" w:sz="4" w:space="0" w:color="auto"/>
              <w:left w:val="nil"/>
              <w:bottom w:val="single" w:sz="4" w:space="0" w:color="auto"/>
              <w:right w:val="single" w:sz="8" w:space="0" w:color="auto"/>
            </w:tcBorders>
            <w:shd w:val="clear" w:color="auto" w:fill="auto"/>
            <w:noWrap/>
            <w:vAlign w:val="center"/>
          </w:tcPr>
          <w:p w:rsidR="00D576B2" w:rsidRPr="000F05AC" w:rsidRDefault="00D576B2" w:rsidP="00035534">
            <w:pPr>
              <w:jc w:val="center"/>
              <w:rPr>
                <w:rFonts w:ascii="Segoe UI" w:hAnsi="Segoe UI" w:cs="Segoe UI"/>
                <w:sz w:val="22"/>
              </w:rPr>
            </w:pPr>
            <w:r>
              <w:rPr>
                <w:rFonts w:ascii="Segoe UI" w:hAnsi="Segoe UI" w:cs="Segoe UI"/>
                <w:sz w:val="22"/>
              </w:rPr>
              <w:t>Определяется проектом</w:t>
            </w:r>
          </w:p>
        </w:tc>
      </w:tr>
      <w:tr w:rsidR="00D576B2" w:rsidRPr="009A168F" w:rsidTr="00035534">
        <w:trPr>
          <w:trHeight w:val="421"/>
        </w:trPr>
        <w:tc>
          <w:tcPr>
            <w:tcW w:w="324" w:type="pct"/>
            <w:tcBorders>
              <w:top w:val="single" w:sz="4" w:space="0" w:color="auto"/>
              <w:bottom w:val="single" w:sz="4" w:space="0" w:color="auto"/>
            </w:tcBorders>
            <w:vAlign w:val="center"/>
          </w:tcPr>
          <w:p w:rsidR="00D576B2" w:rsidRDefault="00D576B2" w:rsidP="00035534">
            <w:pPr>
              <w:jc w:val="center"/>
              <w:rPr>
                <w:rFonts w:ascii="Segoe UI" w:hAnsi="Segoe UI" w:cs="Segoe UI"/>
                <w:sz w:val="22"/>
              </w:rPr>
            </w:pPr>
            <w:r>
              <w:rPr>
                <w:rFonts w:ascii="Segoe UI" w:hAnsi="Segoe UI" w:cs="Segoe UI"/>
                <w:sz w:val="22"/>
              </w:rPr>
              <w:t>2.3</w:t>
            </w:r>
          </w:p>
        </w:tc>
        <w:tc>
          <w:tcPr>
            <w:tcW w:w="2306" w:type="pct"/>
            <w:tcBorders>
              <w:top w:val="single" w:sz="4" w:space="0" w:color="auto"/>
              <w:bottom w:val="single" w:sz="4" w:space="0" w:color="auto"/>
            </w:tcBorders>
            <w:shd w:val="clear" w:color="auto" w:fill="auto"/>
            <w:noWrap/>
            <w:vAlign w:val="center"/>
          </w:tcPr>
          <w:p w:rsidR="00D576B2" w:rsidRDefault="00D576B2" w:rsidP="00035534">
            <w:pPr>
              <w:jc w:val="left"/>
              <w:rPr>
                <w:rFonts w:ascii="Segoe UI" w:hAnsi="Segoe UI" w:cs="Segoe UI"/>
                <w:sz w:val="22"/>
              </w:rPr>
            </w:pPr>
            <w:r>
              <w:rPr>
                <w:rFonts w:ascii="Segoe UI" w:hAnsi="Segoe UI" w:cs="Segoe UI"/>
                <w:sz w:val="22"/>
              </w:rPr>
              <w:t>Строительство тепловых сетей от проектируемого ЦТП 107м, 67 м + 180 м (4 трубная) – первая очередь</w:t>
            </w:r>
          </w:p>
        </w:tc>
        <w:tc>
          <w:tcPr>
            <w:tcW w:w="891" w:type="pct"/>
            <w:tcBorders>
              <w:top w:val="single" w:sz="4" w:space="0" w:color="auto"/>
              <w:bottom w:val="single" w:sz="4" w:space="0" w:color="auto"/>
            </w:tcBorders>
            <w:shd w:val="clear" w:color="auto" w:fill="auto"/>
            <w:vAlign w:val="center"/>
          </w:tcPr>
          <w:p w:rsidR="00D576B2" w:rsidRPr="009A168F" w:rsidRDefault="00D576B2" w:rsidP="00035534">
            <w:pPr>
              <w:jc w:val="center"/>
              <w:rPr>
                <w:rFonts w:ascii="Segoe UI" w:hAnsi="Segoe UI" w:cs="Segoe UI"/>
                <w:sz w:val="22"/>
              </w:rPr>
            </w:pPr>
            <w:r>
              <w:rPr>
                <w:rFonts w:ascii="Segoe UI" w:hAnsi="Segoe UI" w:cs="Segoe UI"/>
                <w:sz w:val="22"/>
              </w:rPr>
              <w:t>2026</w:t>
            </w:r>
          </w:p>
        </w:tc>
        <w:tc>
          <w:tcPr>
            <w:tcW w:w="1479" w:type="pct"/>
            <w:tcBorders>
              <w:top w:val="single" w:sz="4" w:space="0" w:color="auto"/>
              <w:left w:val="nil"/>
              <w:bottom w:val="single" w:sz="4" w:space="0" w:color="auto"/>
              <w:right w:val="single" w:sz="8" w:space="0" w:color="auto"/>
            </w:tcBorders>
            <w:shd w:val="clear" w:color="auto" w:fill="auto"/>
            <w:noWrap/>
            <w:vAlign w:val="center"/>
          </w:tcPr>
          <w:p w:rsidR="00D576B2" w:rsidRPr="000F05AC" w:rsidRDefault="00D576B2" w:rsidP="00035534">
            <w:pPr>
              <w:jc w:val="center"/>
              <w:rPr>
                <w:rFonts w:ascii="Segoe UI" w:hAnsi="Segoe UI" w:cs="Segoe UI"/>
                <w:sz w:val="22"/>
              </w:rPr>
            </w:pPr>
            <w:r>
              <w:rPr>
                <w:rFonts w:ascii="Segoe UI" w:hAnsi="Segoe UI" w:cs="Segoe UI"/>
                <w:sz w:val="22"/>
              </w:rPr>
              <w:t>Определяется проектом</w:t>
            </w:r>
          </w:p>
        </w:tc>
      </w:tr>
      <w:tr w:rsidR="00D576B2" w:rsidRPr="009A168F" w:rsidTr="00035534">
        <w:trPr>
          <w:trHeight w:val="421"/>
        </w:trPr>
        <w:tc>
          <w:tcPr>
            <w:tcW w:w="324" w:type="pct"/>
            <w:tcBorders>
              <w:top w:val="single" w:sz="4" w:space="0" w:color="auto"/>
              <w:bottom w:val="single" w:sz="4" w:space="0" w:color="auto"/>
            </w:tcBorders>
            <w:vAlign w:val="center"/>
          </w:tcPr>
          <w:p w:rsidR="00D576B2" w:rsidRDefault="00D576B2" w:rsidP="00035534">
            <w:pPr>
              <w:jc w:val="center"/>
              <w:rPr>
                <w:rFonts w:ascii="Segoe UI" w:hAnsi="Segoe UI" w:cs="Segoe UI"/>
                <w:sz w:val="22"/>
              </w:rPr>
            </w:pPr>
            <w:r>
              <w:rPr>
                <w:rFonts w:ascii="Segoe UI" w:hAnsi="Segoe UI" w:cs="Segoe UI"/>
                <w:sz w:val="22"/>
              </w:rPr>
              <w:t>2.4</w:t>
            </w:r>
          </w:p>
        </w:tc>
        <w:tc>
          <w:tcPr>
            <w:tcW w:w="2306" w:type="pct"/>
            <w:tcBorders>
              <w:top w:val="single" w:sz="4" w:space="0" w:color="auto"/>
              <w:bottom w:val="single" w:sz="4" w:space="0" w:color="auto"/>
            </w:tcBorders>
            <w:shd w:val="clear" w:color="auto" w:fill="auto"/>
            <w:noWrap/>
            <w:vAlign w:val="center"/>
          </w:tcPr>
          <w:p w:rsidR="00D576B2" w:rsidRDefault="00D576B2" w:rsidP="00035534">
            <w:pPr>
              <w:jc w:val="left"/>
              <w:rPr>
                <w:rFonts w:ascii="Segoe UI" w:hAnsi="Segoe UI" w:cs="Segoe UI"/>
                <w:sz w:val="22"/>
              </w:rPr>
            </w:pPr>
            <w:r>
              <w:rPr>
                <w:rFonts w:ascii="Segoe UI" w:hAnsi="Segoe UI" w:cs="Segoe UI"/>
                <w:sz w:val="22"/>
              </w:rPr>
              <w:t>Строительство тепловых сетей от проектируемого ЦТП 107м, 200 м (4 трубная) – вторая очередь</w:t>
            </w:r>
          </w:p>
        </w:tc>
        <w:tc>
          <w:tcPr>
            <w:tcW w:w="891" w:type="pct"/>
            <w:tcBorders>
              <w:top w:val="single" w:sz="4" w:space="0" w:color="auto"/>
              <w:bottom w:val="single" w:sz="4" w:space="0" w:color="auto"/>
            </w:tcBorders>
            <w:shd w:val="clear" w:color="auto" w:fill="auto"/>
            <w:vAlign w:val="center"/>
          </w:tcPr>
          <w:p w:rsidR="00D576B2" w:rsidRPr="009A168F" w:rsidRDefault="00D576B2" w:rsidP="00035534">
            <w:pPr>
              <w:jc w:val="center"/>
              <w:rPr>
                <w:rFonts w:ascii="Segoe UI" w:hAnsi="Segoe UI" w:cs="Segoe UI"/>
                <w:sz w:val="22"/>
              </w:rPr>
            </w:pPr>
            <w:r>
              <w:rPr>
                <w:rFonts w:ascii="Segoe UI" w:hAnsi="Segoe UI" w:cs="Segoe UI"/>
                <w:sz w:val="22"/>
              </w:rPr>
              <w:t>2028</w:t>
            </w:r>
          </w:p>
        </w:tc>
        <w:tc>
          <w:tcPr>
            <w:tcW w:w="1479" w:type="pct"/>
            <w:tcBorders>
              <w:top w:val="single" w:sz="4" w:space="0" w:color="auto"/>
              <w:left w:val="nil"/>
              <w:bottom w:val="single" w:sz="4" w:space="0" w:color="auto"/>
              <w:right w:val="single" w:sz="8" w:space="0" w:color="auto"/>
            </w:tcBorders>
            <w:shd w:val="clear" w:color="auto" w:fill="auto"/>
            <w:noWrap/>
            <w:vAlign w:val="center"/>
          </w:tcPr>
          <w:p w:rsidR="00D576B2" w:rsidRPr="000F05AC" w:rsidRDefault="00D576B2" w:rsidP="00035534">
            <w:pPr>
              <w:jc w:val="center"/>
              <w:rPr>
                <w:rFonts w:ascii="Segoe UI" w:hAnsi="Segoe UI" w:cs="Segoe UI"/>
                <w:sz w:val="22"/>
              </w:rPr>
            </w:pPr>
            <w:r>
              <w:rPr>
                <w:rFonts w:ascii="Segoe UI" w:hAnsi="Segoe UI" w:cs="Segoe UI"/>
                <w:sz w:val="22"/>
              </w:rPr>
              <w:t>Определяется проектом</w:t>
            </w:r>
          </w:p>
        </w:tc>
      </w:tr>
      <w:tr w:rsidR="00D576B2" w:rsidRPr="009A168F" w:rsidTr="00035534">
        <w:trPr>
          <w:trHeight w:val="421"/>
        </w:trPr>
        <w:tc>
          <w:tcPr>
            <w:tcW w:w="324" w:type="pct"/>
            <w:tcBorders>
              <w:top w:val="single" w:sz="4" w:space="0" w:color="auto"/>
              <w:bottom w:val="single" w:sz="4" w:space="0" w:color="auto"/>
            </w:tcBorders>
            <w:vAlign w:val="center"/>
          </w:tcPr>
          <w:p w:rsidR="00D576B2" w:rsidRDefault="00D576B2" w:rsidP="00035534">
            <w:pPr>
              <w:jc w:val="center"/>
              <w:rPr>
                <w:rFonts w:ascii="Segoe UI" w:hAnsi="Segoe UI" w:cs="Segoe UI"/>
                <w:sz w:val="22"/>
              </w:rPr>
            </w:pPr>
            <w:r>
              <w:rPr>
                <w:rFonts w:ascii="Segoe UI" w:hAnsi="Segoe UI" w:cs="Segoe UI"/>
                <w:sz w:val="22"/>
              </w:rPr>
              <w:t>2.5</w:t>
            </w:r>
          </w:p>
        </w:tc>
        <w:tc>
          <w:tcPr>
            <w:tcW w:w="2306" w:type="pct"/>
            <w:tcBorders>
              <w:top w:val="single" w:sz="4" w:space="0" w:color="auto"/>
              <w:bottom w:val="single" w:sz="4" w:space="0" w:color="auto"/>
            </w:tcBorders>
            <w:shd w:val="clear" w:color="auto" w:fill="auto"/>
            <w:noWrap/>
            <w:vAlign w:val="center"/>
          </w:tcPr>
          <w:p w:rsidR="00D576B2" w:rsidRDefault="00D576B2" w:rsidP="00035534">
            <w:pPr>
              <w:jc w:val="left"/>
              <w:rPr>
                <w:rFonts w:ascii="Segoe UI" w:hAnsi="Segoe UI" w:cs="Segoe UI"/>
                <w:sz w:val="22"/>
              </w:rPr>
            </w:pPr>
            <w:r>
              <w:rPr>
                <w:rFonts w:ascii="Segoe UI" w:hAnsi="Segoe UI" w:cs="Segoe UI"/>
                <w:sz w:val="22"/>
              </w:rPr>
              <w:t>Строительство тепловых сетей от проектируемого ЦТП 107м, 70 м (4 трубная) – третья очередь</w:t>
            </w:r>
          </w:p>
        </w:tc>
        <w:tc>
          <w:tcPr>
            <w:tcW w:w="891" w:type="pct"/>
            <w:tcBorders>
              <w:top w:val="single" w:sz="4" w:space="0" w:color="auto"/>
              <w:bottom w:val="single" w:sz="4" w:space="0" w:color="auto"/>
            </w:tcBorders>
            <w:shd w:val="clear" w:color="auto" w:fill="auto"/>
            <w:vAlign w:val="center"/>
          </w:tcPr>
          <w:p w:rsidR="00D576B2" w:rsidRDefault="00D576B2" w:rsidP="00035534">
            <w:pPr>
              <w:jc w:val="center"/>
              <w:rPr>
                <w:rFonts w:ascii="Segoe UI" w:hAnsi="Segoe UI" w:cs="Segoe UI"/>
                <w:sz w:val="22"/>
              </w:rPr>
            </w:pPr>
            <w:r>
              <w:rPr>
                <w:rFonts w:ascii="Segoe UI" w:hAnsi="Segoe UI" w:cs="Segoe UI"/>
                <w:sz w:val="22"/>
              </w:rPr>
              <w:t>2030</w:t>
            </w:r>
          </w:p>
        </w:tc>
        <w:tc>
          <w:tcPr>
            <w:tcW w:w="1479" w:type="pct"/>
            <w:tcBorders>
              <w:top w:val="single" w:sz="4" w:space="0" w:color="auto"/>
              <w:left w:val="nil"/>
              <w:bottom w:val="single" w:sz="4" w:space="0" w:color="auto"/>
              <w:right w:val="single" w:sz="8" w:space="0" w:color="auto"/>
            </w:tcBorders>
            <w:shd w:val="clear" w:color="auto" w:fill="auto"/>
            <w:noWrap/>
            <w:vAlign w:val="center"/>
          </w:tcPr>
          <w:p w:rsidR="00D576B2" w:rsidRPr="000F05AC" w:rsidRDefault="00D576B2" w:rsidP="00035534">
            <w:pPr>
              <w:jc w:val="center"/>
              <w:rPr>
                <w:rFonts w:ascii="Segoe UI" w:hAnsi="Segoe UI" w:cs="Segoe UI"/>
                <w:sz w:val="22"/>
              </w:rPr>
            </w:pPr>
            <w:r>
              <w:rPr>
                <w:rFonts w:ascii="Segoe UI" w:hAnsi="Segoe UI" w:cs="Segoe UI"/>
                <w:sz w:val="22"/>
              </w:rPr>
              <w:t>Определяется проектом</w:t>
            </w:r>
          </w:p>
        </w:tc>
      </w:tr>
    </w:tbl>
    <w:p w:rsidR="00D576B2" w:rsidRPr="00456707" w:rsidRDefault="00D576B2" w:rsidP="00D576B2">
      <w:pPr>
        <w:pStyle w:val="affffffe"/>
      </w:pPr>
      <w:r>
        <w:tab/>
        <w:t>*в</w:t>
      </w:r>
      <w:r w:rsidRPr="008170D0">
        <w:t>еличину диаметра трубопровода, способ прокладки и т.д. необходимо определить в ходе наладочного гидравлического расчета по каждому факту предполагаемого подключения</w:t>
      </w:r>
      <w:r>
        <w:t xml:space="preserve"> при разработке проектно-сметной документации.</w:t>
      </w:r>
    </w:p>
    <w:p w:rsidR="00E925A2" w:rsidRPr="00630D1C" w:rsidRDefault="005D4352" w:rsidP="00630D1C">
      <w:pPr>
        <w:pStyle w:val="a1"/>
      </w:pPr>
      <w:bookmarkStart w:id="557" w:name="_Toc162259279"/>
      <w:bookmarkStart w:id="558" w:name="_Toc165985165"/>
      <w:bookmarkStart w:id="559" w:name="_Toc205122320"/>
      <w:r w:rsidRPr="00630D1C">
        <w:t>П</w:t>
      </w:r>
      <w:r w:rsidR="00835349" w:rsidRPr="00630D1C">
        <w:rPr>
          <w:rStyle w:val="afffffffc"/>
          <w:sz w:val="24"/>
        </w:rPr>
        <w:t>редложени</w:t>
      </w:r>
      <w:r w:rsidRPr="00630D1C">
        <w:rPr>
          <w:rStyle w:val="afffffffc"/>
          <w:sz w:val="24"/>
        </w:rPr>
        <w:t>я</w:t>
      </w:r>
      <w:r w:rsidR="00B35576" w:rsidRPr="00630D1C">
        <w:t xml:space="preserve">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557"/>
      <w:bookmarkEnd w:id="558"/>
      <w:bookmarkEnd w:id="559"/>
    </w:p>
    <w:p w:rsidR="00097E6E" w:rsidRPr="002C4067" w:rsidRDefault="00097E6E" w:rsidP="00393334">
      <w:pPr>
        <w:pStyle w:val="aff2"/>
        <w:rPr>
          <w:lang w:eastAsia="ru-RU"/>
        </w:rPr>
      </w:pPr>
      <w:r w:rsidRPr="002C4067">
        <w:rPr>
          <w:lang w:eastAsia="ru-RU"/>
        </w:rPr>
        <w:lastRenderedPageBreak/>
        <w:t>Строительство и реконструкция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не предусматривается.</w:t>
      </w:r>
    </w:p>
    <w:p w:rsidR="003B565C" w:rsidRPr="00084DF7" w:rsidRDefault="005D4352" w:rsidP="00084DF7">
      <w:pPr>
        <w:pStyle w:val="a1"/>
      </w:pPr>
      <w:bookmarkStart w:id="560" w:name="_Toc162259280"/>
      <w:bookmarkStart w:id="561" w:name="_Toc165985166"/>
      <w:bookmarkStart w:id="562" w:name="_Toc205122321"/>
      <w:r w:rsidRPr="00084DF7">
        <w:t>Предложения</w:t>
      </w:r>
      <w:r w:rsidR="00B35576" w:rsidRPr="00084DF7">
        <w:rPr>
          <w:rStyle w:val="afffffffc"/>
          <w:sz w:val="24"/>
        </w:rPr>
        <w:t xml:space="preserve"> по строительству, реконструкции и (или) модернизации тепловых сетей для повышения эффективности функционирования системы теплоснабжения</w:t>
      </w:r>
      <w:r w:rsidR="00B35576" w:rsidRPr="00084DF7">
        <w:t>, в том</w:t>
      </w:r>
      <w:r w:rsidR="00B35576" w:rsidRPr="00084DF7">
        <w:rPr>
          <w:rStyle w:val="afffffffc"/>
          <w:sz w:val="24"/>
        </w:rPr>
        <w:t xml:space="preserve"> </w:t>
      </w:r>
      <w:r w:rsidR="00B35576" w:rsidRPr="00084DF7">
        <w:t>числе</w:t>
      </w:r>
      <w:r w:rsidR="00B35576" w:rsidRPr="00084DF7">
        <w:rPr>
          <w:rStyle w:val="afffffffc"/>
          <w:sz w:val="24"/>
        </w:rPr>
        <w:t xml:space="preserve"> за счет перевода котельных в пиковый режим работы или ликвидации котельных</w:t>
      </w:r>
      <w:bookmarkEnd w:id="560"/>
      <w:bookmarkEnd w:id="561"/>
      <w:bookmarkEnd w:id="562"/>
    </w:p>
    <w:p w:rsidR="00997865" w:rsidRPr="002C4067" w:rsidRDefault="00997865" w:rsidP="00393334">
      <w:pPr>
        <w:pStyle w:val="aff2"/>
        <w:rPr>
          <w:lang w:eastAsia="ru-RU"/>
        </w:rPr>
      </w:pPr>
      <w:r w:rsidRPr="002C4067">
        <w:rPr>
          <w:lang w:eastAsia="ru-RU"/>
        </w:rPr>
        <w:t>Перево</w:t>
      </w:r>
      <w:r w:rsidR="0071464F" w:rsidRPr="002C4067">
        <w:rPr>
          <w:lang w:eastAsia="ru-RU"/>
        </w:rPr>
        <w:t>д</w:t>
      </w:r>
      <w:r w:rsidR="00787B99" w:rsidRPr="002C4067">
        <w:rPr>
          <w:lang w:eastAsia="ru-RU"/>
        </w:rPr>
        <w:t xml:space="preserve"> </w:t>
      </w:r>
      <w:r w:rsidRPr="002C4067">
        <w:rPr>
          <w:lang w:eastAsia="ru-RU"/>
        </w:rPr>
        <w:t>котельн</w:t>
      </w:r>
      <w:r w:rsidR="00AD4C8A">
        <w:rPr>
          <w:lang w:eastAsia="ru-RU"/>
        </w:rPr>
        <w:t>ых</w:t>
      </w:r>
      <w:r w:rsidRPr="002C4067">
        <w:rPr>
          <w:lang w:eastAsia="ru-RU"/>
        </w:rPr>
        <w:t xml:space="preserve"> в пиковый режим</w:t>
      </w:r>
      <w:r w:rsidR="002F5504" w:rsidRPr="002C4067">
        <w:rPr>
          <w:lang w:eastAsia="ru-RU"/>
        </w:rPr>
        <w:t xml:space="preserve"> </w:t>
      </w:r>
      <w:r w:rsidRPr="002C4067">
        <w:rPr>
          <w:lang w:eastAsia="ru-RU"/>
        </w:rPr>
        <w:t>на территории</w:t>
      </w:r>
      <w:r w:rsidR="00D458C1" w:rsidRPr="002C4067">
        <w:rPr>
          <w:lang w:eastAsia="ru-RU"/>
        </w:rPr>
        <w:t xml:space="preserve"> </w:t>
      </w:r>
      <w:r w:rsidR="00AD4C8A">
        <w:rPr>
          <w:lang w:eastAsia="ru-RU"/>
        </w:rPr>
        <w:t>округа</w:t>
      </w:r>
      <w:r w:rsidR="00E41600" w:rsidRPr="002C4067">
        <w:rPr>
          <w:lang w:eastAsia="ru-RU"/>
        </w:rPr>
        <w:t xml:space="preserve"> </w:t>
      </w:r>
      <w:r w:rsidRPr="002C4067">
        <w:rPr>
          <w:lang w:eastAsia="ru-RU"/>
        </w:rPr>
        <w:t xml:space="preserve">не целесообразен в виду отсутствия источников электрогенерации. </w:t>
      </w:r>
    </w:p>
    <w:p w:rsidR="00A06FCC" w:rsidRDefault="00A06FCC" w:rsidP="00A06FCC">
      <w:pPr>
        <w:pStyle w:val="aff2"/>
        <w:rPr>
          <w:lang w:eastAsia="ru-RU"/>
        </w:rPr>
      </w:pPr>
      <w:r w:rsidRPr="00D576B2">
        <w:rPr>
          <w:lang w:eastAsia="ru-RU"/>
        </w:rPr>
        <w:t>Основным направлением развития системы теплоснабжения выбрано сохранение существующей системы с проведением работ по модернизации оборудования источник</w:t>
      </w:r>
      <w:r w:rsidR="00AD4C8A" w:rsidRPr="00D576B2">
        <w:rPr>
          <w:lang w:eastAsia="ru-RU"/>
        </w:rPr>
        <w:t>ов</w:t>
      </w:r>
      <w:r w:rsidRPr="00D576B2">
        <w:rPr>
          <w:lang w:eastAsia="ru-RU"/>
        </w:rPr>
        <w:t xml:space="preserve"> централизованного теплоснабжения (замена изношенного оборудования, проведение текущих и плановых ремонтов и т.д.). Для обеспечения качественного и надежного теплоснабжения потребителей данный вариант развития предусматривает</w:t>
      </w:r>
      <w:r>
        <w:rPr>
          <w:lang w:eastAsia="ru-RU"/>
        </w:rPr>
        <w:t xml:space="preserve"> также поэтапную замену изношенных сетей теплоснабжения.</w:t>
      </w:r>
    </w:p>
    <w:p w:rsidR="004E4FD0" w:rsidRPr="002C4067" w:rsidRDefault="004E4FD0" w:rsidP="00393334">
      <w:pPr>
        <w:pStyle w:val="aff2"/>
        <w:rPr>
          <w:lang w:eastAsia="ru-RU"/>
        </w:rPr>
      </w:pPr>
      <w:r w:rsidRPr="002C4067">
        <w:rPr>
          <w:lang w:eastAsia="ru-RU"/>
        </w:rPr>
        <w:t>Для повышения эффективности функционирования системы теплоснабжения рекомендуется модернизация тепловых сет</w:t>
      </w:r>
      <w:r w:rsidR="00C760B0" w:rsidRPr="002C4067">
        <w:rPr>
          <w:lang w:eastAsia="ru-RU"/>
        </w:rPr>
        <w:t>ей с заменой существующих трубо</w:t>
      </w:r>
      <w:r w:rsidRPr="002C4067">
        <w:rPr>
          <w:lang w:eastAsia="ru-RU"/>
        </w:rPr>
        <w:t xml:space="preserve">проводов, в т. </w:t>
      </w:r>
      <w:r w:rsidR="008E3F6C" w:rsidRPr="002C4067">
        <w:rPr>
          <w:lang w:eastAsia="ru-RU"/>
        </w:rPr>
        <w:t>ч</w:t>
      </w:r>
      <w:r w:rsidRPr="002C4067">
        <w:rPr>
          <w:lang w:eastAsia="ru-RU"/>
        </w:rPr>
        <w:t xml:space="preserve">. </w:t>
      </w:r>
      <w:r w:rsidR="00E1170F">
        <w:rPr>
          <w:lang w:eastAsia="ru-RU"/>
        </w:rPr>
        <w:t>в</w:t>
      </w:r>
      <w:r w:rsidRPr="002C4067">
        <w:rPr>
          <w:lang w:eastAsia="ru-RU"/>
        </w:rPr>
        <w:t>ыработавших свой ресурс, н</w:t>
      </w:r>
      <w:r w:rsidR="00097E6E" w:rsidRPr="002C4067">
        <w:rPr>
          <w:lang w:eastAsia="ru-RU"/>
        </w:rPr>
        <w:t>а новые предизолированные трубо</w:t>
      </w:r>
      <w:r w:rsidRPr="002C4067">
        <w:rPr>
          <w:lang w:eastAsia="ru-RU"/>
        </w:rPr>
        <w:t xml:space="preserve">проводы. Замена трубопроводов на новые приведет к снижению потерь тепловой энергии за счет более эффективной теплоизоляции и минимизации утечек на тепловых сетях. </w:t>
      </w:r>
    </w:p>
    <w:p w:rsidR="00E925A2" w:rsidRPr="00630D1C" w:rsidRDefault="005D4352" w:rsidP="00630D1C">
      <w:pPr>
        <w:pStyle w:val="a1"/>
      </w:pPr>
      <w:bookmarkStart w:id="563" w:name="_Toc162259281"/>
      <w:bookmarkStart w:id="564" w:name="_Toc165985167"/>
      <w:bookmarkStart w:id="565" w:name="_Toc205122322"/>
      <w:r w:rsidRPr="00630D1C">
        <w:t>П</w:t>
      </w:r>
      <w:r w:rsidR="00835349" w:rsidRPr="00630D1C">
        <w:rPr>
          <w:rStyle w:val="afffffffc"/>
          <w:sz w:val="24"/>
        </w:rPr>
        <w:t>редложени</w:t>
      </w:r>
      <w:r w:rsidRPr="00630D1C">
        <w:rPr>
          <w:rStyle w:val="afffffffc"/>
          <w:sz w:val="24"/>
        </w:rPr>
        <w:t>я</w:t>
      </w:r>
      <w:r w:rsidR="00B35576" w:rsidRPr="00630D1C">
        <w:t xml:space="preserve"> по строительству тепловых сетей для обеспечения нормативной надежности теплоснабжения</w:t>
      </w:r>
      <w:bookmarkEnd w:id="563"/>
      <w:bookmarkEnd w:id="564"/>
      <w:bookmarkEnd w:id="565"/>
    </w:p>
    <w:p w:rsidR="003A7EA6" w:rsidRPr="002C4067" w:rsidRDefault="003A7EA6" w:rsidP="00393334">
      <w:pPr>
        <w:pStyle w:val="aff2"/>
        <w:rPr>
          <w:lang w:eastAsia="ar-SA"/>
        </w:rPr>
      </w:pPr>
      <w:r w:rsidRPr="002C4067">
        <w:rPr>
          <w:lang w:eastAsia="ru-RU"/>
        </w:rPr>
        <w:t xml:space="preserve">Строительство тепловых сетей для обеспечения нормативной надежности и безопасности теплоснабжения на данном этапе не предусматривается. </w:t>
      </w:r>
      <w:bookmarkStart w:id="566" w:name="_Toc54564060"/>
      <w:r w:rsidRPr="002C4067">
        <w:rPr>
          <w:lang w:eastAsia="ru-RU"/>
        </w:rPr>
        <w:t>Необходимые показатели надежности достигаются за счет реконструкции трубопроводов со сверхнормативным износом.</w:t>
      </w:r>
      <w:r w:rsidRPr="002C4067">
        <w:rPr>
          <w:lang w:eastAsia="ar-SA"/>
        </w:rPr>
        <w:t xml:space="preserve"> Характеристика рекомендуемых мероприятий приведена в п. </w:t>
      </w:r>
      <w:r w:rsidR="00BF03F7" w:rsidRPr="002C4067">
        <w:rPr>
          <w:lang w:eastAsia="ar-SA"/>
        </w:rPr>
        <w:t>8.7</w:t>
      </w:r>
      <w:r w:rsidR="00FF5D9C" w:rsidRPr="002C4067">
        <w:rPr>
          <w:lang w:eastAsia="ar-SA"/>
        </w:rPr>
        <w:t>.</w:t>
      </w:r>
    </w:p>
    <w:p w:rsidR="00E925A2" w:rsidRPr="00630D1C" w:rsidRDefault="005D4352" w:rsidP="00630D1C">
      <w:pPr>
        <w:pStyle w:val="a1"/>
      </w:pPr>
      <w:bookmarkStart w:id="567" w:name="_Toc162259282"/>
      <w:bookmarkStart w:id="568" w:name="_Toc165985168"/>
      <w:bookmarkStart w:id="569" w:name="_Toc205122323"/>
      <w:bookmarkEnd w:id="566"/>
      <w:r w:rsidRPr="00630D1C">
        <w:t>П</w:t>
      </w:r>
      <w:r w:rsidR="00835349" w:rsidRPr="00630D1C">
        <w:rPr>
          <w:rStyle w:val="afffffffc"/>
          <w:sz w:val="24"/>
        </w:rPr>
        <w:t>редложени</w:t>
      </w:r>
      <w:r w:rsidRPr="00630D1C">
        <w:rPr>
          <w:rStyle w:val="afffffffc"/>
          <w:sz w:val="24"/>
        </w:rPr>
        <w:t>я</w:t>
      </w:r>
      <w:r w:rsidR="00B35576" w:rsidRPr="00630D1C">
        <w:t xml:space="preserve">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567"/>
      <w:bookmarkEnd w:id="568"/>
      <w:bookmarkEnd w:id="569"/>
    </w:p>
    <w:p w:rsidR="00097E6E" w:rsidRPr="002C4067" w:rsidRDefault="00097E6E" w:rsidP="00393334">
      <w:pPr>
        <w:pStyle w:val="aff2"/>
        <w:rPr>
          <w:lang w:eastAsia="ru-RU"/>
        </w:rPr>
      </w:pPr>
      <w:r w:rsidRPr="002C4067">
        <w:rPr>
          <w:lang w:eastAsia="ru-RU"/>
        </w:rPr>
        <w:t>Рекомендации отсутствуют.</w:t>
      </w:r>
    </w:p>
    <w:p w:rsidR="00E925A2" w:rsidRPr="00630D1C" w:rsidRDefault="005D4352" w:rsidP="00630D1C">
      <w:pPr>
        <w:pStyle w:val="a1"/>
      </w:pPr>
      <w:bookmarkStart w:id="570" w:name="_Toc162259283"/>
      <w:bookmarkStart w:id="571" w:name="_Toc165985169"/>
      <w:bookmarkStart w:id="572" w:name="_Toc205122324"/>
      <w:r w:rsidRPr="00630D1C">
        <w:t>Предложения</w:t>
      </w:r>
      <w:r w:rsidR="00B35576" w:rsidRPr="00630D1C">
        <w:t xml:space="preserve"> по реконструкции и (или) модернизации тепловых сетей, подлежащих замене в связи с исчерпанием эксплуатационного ресурса</w:t>
      </w:r>
      <w:bookmarkEnd w:id="570"/>
      <w:bookmarkEnd w:id="571"/>
      <w:bookmarkEnd w:id="572"/>
    </w:p>
    <w:p w:rsidR="003A7EA6" w:rsidRPr="002C4067" w:rsidRDefault="005D4352" w:rsidP="00393334">
      <w:pPr>
        <w:pStyle w:val="aff2"/>
        <w:rPr>
          <w:lang w:eastAsia="ar-SA"/>
        </w:rPr>
      </w:pPr>
      <w:r w:rsidRPr="002C4067">
        <w:rPr>
          <w:lang w:eastAsia="ru-RU"/>
        </w:rPr>
        <w:t>На территории</w:t>
      </w:r>
      <w:r w:rsidR="00D458C1" w:rsidRPr="002C4067">
        <w:rPr>
          <w:lang w:eastAsia="ru-RU"/>
        </w:rPr>
        <w:t xml:space="preserve"> </w:t>
      </w:r>
      <w:r w:rsidR="00AD4C8A">
        <w:rPr>
          <w:lang w:eastAsia="ru-RU"/>
        </w:rPr>
        <w:t xml:space="preserve">округа </w:t>
      </w:r>
      <w:r w:rsidR="003A7EA6" w:rsidRPr="002C4067">
        <w:rPr>
          <w:lang w:eastAsia="ru-RU"/>
        </w:rPr>
        <w:t xml:space="preserve">есть необходимость в реконструкции тепловых сетей в связи с их износом. </w:t>
      </w:r>
      <w:r w:rsidR="003A7EA6" w:rsidRPr="002C4067">
        <w:rPr>
          <w:lang w:eastAsia="ar-SA"/>
        </w:rPr>
        <w:t xml:space="preserve">Характеристика рекомендуемых мероприятий приведена в таблице </w:t>
      </w:r>
      <w:r w:rsidR="00D576B2">
        <w:rPr>
          <w:lang w:eastAsia="ar-SA"/>
        </w:rPr>
        <w:t>57</w:t>
      </w:r>
      <w:r w:rsidR="003A7EA6" w:rsidRPr="002C4067">
        <w:rPr>
          <w:lang w:eastAsia="ar-SA"/>
        </w:rPr>
        <w:t>.</w:t>
      </w:r>
    </w:p>
    <w:p w:rsidR="00C900B2" w:rsidRPr="00E73FE7" w:rsidRDefault="003A7EA6" w:rsidP="00E73FE7">
      <w:pPr>
        <w:pStyle w:val="aff2"/>
        <w:rPr>
          <w:b/>
        </w:rPr>
      </w:pPr>
      <w:bookmarkStart w:id="573" w:name="_Toc57034311"/>
      <w:r w:rsidRPr="002C4067">
        <w:t>После реализации мероприятий по перекладке существующих тепловых сетей, направленных на повышение эффективности функционирования системы теплоснабжения, будет обеспечен нормативный уровень надежности и безопасности теплоснабжения.</w:t>
      </w:r>
      <w:bookmarkEnd w:id="573"/>
    </w:p>
    <w:p w:rsidR="00D576B2" w:rsidRDefault="00D576B2" w:rsidP="00FB3DF5">
      <w:pPr>
        <w:pStyle w:val="afffffffa"/>
      </w:pPr>
      <w:r>
        <w:br w:type="page"/>
      </w:r>
    </w:p>
    <w:p w:rsidR="003A7EA6" w:rsidRDefault="00E50241" w:rsidP="00FB3DF5">
      <w:pPr>
        <w:pStyle w:val="afffffffa"/>
        <w:rPr>
          <w:rFonts w:eastAsia="Times New Roman"/>
          <w:lang w:eastAsia="ru-RU"/>
        </w:rPr>
      </w:pPr>
      <w:r w:rsidRPr="002C4067">
        <w:lastRenderedPageBreak/>
        <w:t xml:space="preserve">Таблица </w:t>
      </w:r>
      <w:r w:rsidR="00827E3F">
        <w:rPr>
          <w:noProof/>
        </w:rPr>
        <w:fldChar w:fldCharType="begin"/>
      </w:r>
      <w:r w:rsidR="00A95700">
        <w:rPr>
          <w:noProof/>
        </w:rPr>
        <w:instrText xml:space="preserve"> SEQ Таблица \* ARABIC </w:instrText>
      </w:r>
      <w:r w:rsidR="00827E3F">
        <w:rPr>
          <w:noProof/>
        </w:rPr>
        <w:fldChar w:fldCharType="separate"/>
      </w:r>
      <w:r w:rsidR="00C83B43">
        <w:rPr>
          <w:noProof/>
        </w:rPr>
        <w:t>57</w:t>
      </w:r>
      <w:r w:rsidR="00827E3F">
        <w:rPr>
          <w:noProof/>
        </w:rPr>
        <w:fldChar w:fldCharType="end"/>
      </w:r>
      <w:r>
        <w:rPr>
          <w:noProof/>
        </w:rPr>
        <w:t xml:space="preserve"> </w:t>
      </w:r>
      <w:r w:rsidRPr="002C4067">
        <w:t>–</w:t>
      </w:r>
      <w:r>
        <w:t xml:space="preserve"> </w:t>
      </w:r>
      <w:r w:rsidR="003A7EA6" w:rsidRPr="002C4067">
        <w:t xml:space="preserve">Мероприятия по реконструкции трубопроводов </w:t>
      </w:r>
      <w:r w:rsidR="003A7EA6" w:rsidRPr="002C4067">
        <w:rPr>
          <w:rFonts w:eastAsia="Times New Roman"/>
          <w:lang w:eastAsia="ru-RU"/>
        </w:rPr>
        <w:t>со сверхнормативным износом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5246"/>
        <w:gridCol w:w="1984"/>
        <w:gridCol w:w="2516"/>
      </w:tblGrid>
      <w:tr w:rsidR="00B8668B" w:rsidRPr="009A168F" w:rsidTr="0021595D">
        <w:trPr>
          <w:tblHeader/>
        </w:trPr>
        <w:tc>
          <w:tcPr>
            <w:tcW w:w="324" w:type="pct"/>
            <w:vAlign w:val="center"/>
          </w:tcPr>
          <w:p w:rsidR="00B8668B" w:rsidRPr="00C83B43" w:rsidRDefault="00B8668B" w:rsidP="00C83B43">
            <w:pPr>
              <w:pStyle w:val="afffffff0"/>
              <w:rPr>
                <w:b/>
                <w:bCs/>
              </w:rPr>
            </w:pPr>
            <w:bookmarkStart w:id="574" w:name="_Hlk141346735"/>
            <w:r w:rsidRPr="00C83B43">
              <w:rPr>
                <w:b/>
                <w:bCs/>
              </w:rPr>
              <w:t>№ п/п</w:t>
            </w:r>
          </w:p>
        </w:tc>
        <w:tc>
          <w:tcPr>
            <w:tcW w:w="2517" w:type="pct"/>
            <w:shd w:val="clear" w:color="auto" w:fill="auto"/>
            <w:noWrap/>
            <w:vAlign w:val="center"/>
            <w:hideMark/>
          </w:tcPr>
          <w:p w:rsidR="00B8668B" w:rsidRPr="00C83B43" w:rsidRDefault="00B8668B" w:rsidP="00C83B43">
            <w:pPr>
              <w:pStyle w:val="afffffff0"/>
              <w:rPr>
                <w:b/>
                <w:bCs/>
              </w:rPr>
            </w:pPr>
            <w:r w:rsidRPr="00C83B43">
              <w:rPr>
                <w:b/>
                <w:bCs/>
              </w:rPr>
              <w:t>Наименование мероприятий</w:t>
            </w:r>
          </w:p>
        </w:tc>
        <w:tc>
          <w:tcPr>
            <w:tcW w:w="952" w:type="pct"/>
            <w:vAlign w:val="center"/>
          </w:tcPr>
          <w:p w:rsidR="00B8668B" w:rsidRPr="00C83B43" w:rsidRDefault="00B8668B" w:rsidP="00C83B43">
            <w:pPr>
              <w:pStyle w:val="afffffff0"/>
              <w:rPr>
                <w:b/>
                <w:bCs/>
              </w:rPr>
            </w:pPr>
            <w:r w:rsidRPr="00C83B43">
              <w:rPr>
                <w:b/>
                <w:bCs/>
              </w:rPr>
              <w:t>Год реализации</w:t>
            </w:r>
          </w:p>
        </w:tc>
        <w:tc>
          <w:tcPr>
            <w:tcW w:w="1207" w:type="pct"/>
            <w:shd w:val="clear" w:color="auto" w:fill="auto"/>
            <w:noWrap/>
            <w:vAlign w:val="center"/>
            <w:hideMark/>
          </w:tcPr>
          <w:p w:rsidR="00B8668B" w:rsidRPr="00C83B43" w:rsidRDefault="00B8668B" w:rsidP="00C83B43">
            <w:pPr>
              <w:pStyle w:val="afffffff0"/>
              <w:rPr>
                <w:b/>
                <w:bCs/>
              </w:rPr>
            </w:pPr>
            <w:r w:rsidRPr="00C83B43">
              <w:rPr>
                <w:b/>
                <w:bCs/>
              </w:rPr>
              <w:t>Объем инвестиций*, тыс. руб</w:t>
            </w:r>
          </w:p>
        </w:tc>
      </w:tr>
      <w:tr w:rsidR="00B8668B" w:rsidRPr="009A168F" w:rsidTr="0021595D">
        <w:trPr>
          <w:tblHeader/>
        </w:trPr>
        <w:tc>
          <w:tcPr>
            <w:tcW w:w="5000" w:type="pct"/>
            <w:gridSpan w:val="4"/>
            <w:vAlign w:val="center"/>
          </w:tcPr>
          <w:p w:rsidR="00B8668B" w:rsidRPr="00361737" w:rsidRDefault="00B8668B" w:rsidP="00C83B43">
            <w:pPr>
              <w:pStyle w:val="afffffff0"/>
            </w:pPr>
            <w:r w:rsidRPr="009A168F">
              <w:t>Поэтапная замена изношенных сетей теплоснабжения, ремонт и замена запорной арматуры</w:t>
            </w:r>
          </w:p>
        </w:tc>
      </w:tr>
      <w:tr w:rsidR="00B8668B" w:rsidRPr="009A168F" w:rsidTr="0021595D">
        <w:tc>
          <w:tcPr>
            <w:tcW w:w="324" w:type="pct"/>
            <w:tcBorders>
              <w:top w:val="single" w:sz="4" w:space="0" w:color="auto"/>
              <w:bottom w:val="single" w:sz="4" w:space="0" w:color="auto"/>
            </w:tcBorders>
            <w:vAlign w:val="center"/>
          </w:tcPr>
          <w:p w:rsidR="00B8668B" w:rsidRPr="009A168F" w:rsidRDefault="00B8668B" w:rsidP="00C83B43">
            <w:pPr>
              <w:pStyle w:val="afffffff0"/>
            </w:pPr>
            <w:r w:rsidRPr="009A168F">
              <w:t>1</w:t>
            </w:r>
          </w:p>
        </w:tc>
        <w:tc>
          <w:tcPr>
            <w:tcW w:w="2517" w:type="pct"/>
            <w:tcBorders>
              <w:top w:val="single" w:sz="4" w:space="0" w:color="auto"/>
              <w:bottom w:val="single" w:sz="4" w:space="0" w:color="auto"/>
            </w:tcBorders>
            <w:shd w:val="clear" w:color="auto" w:fill="auto"/>
            <w:noWrap/>
            <w:vAlign w:val="center"/>
          </w:tcPr>
          <w:p w:rsidR="00B8668B" w:rsidRPr="009A168F" w:rsidRDefault="00B8668B" w:rsidP="00C83B43">
            <w:pPr>
              <w:pStyle w:val="afffffff0"/>
            </w:pPr>
            <w:r>
              <w:t>Районная котельная №1</w:t>
            </w:r>
          </w:p>
        </w:tc>
        <w:tc>
          <w:tcPr>
            <w:tcW w:w="952" w:type="pct"/>
            <w:tcBorders>
              <w:top w:val="single" w:sz="4" w:space="0" w:color="auto"/>
              <w:bottom w:val="single" w:sz="4" w:space="0" w:color="auto"/>
            </w:tcBorders>
            <w:shd w:val="clear" w:color="auto" w:fill="auto"/>
            <w:vAlign w:val="center"/>
          </w:tcPr>
          <w:p w:rsidR="00B8668B" w:rsidRPr="009A168F" w:rsidRDefault="00B8668B" w:rsidP="00C83B43">
            <w:pPr>
              <w:pStyle w:val="afffffff0"/>
            </w:pPr>
            <w:r w:rsidRPr="009A168F">
              <w:t>20</w:t>
            </w:r>
            <w:r>
              <w:t>26</w:t>
            </w:r>
            <w:r w:rsidRPr="009A168F">
              <w:t>-20</w:t>
            </w:r>
            <w:r>
              <w:t>36</w:t>
            </w:r>
          </w:p>
        </w:tc>
        <w:tc>
          <w:tcPr>
            <w:tcW w:w="1207" w:type="pct"/>
            <w:tcBorders>
              <w:top w:val="single" w:sz="4" w:space="0" w:color="auto"/>
              <w:left w:val="nil"/>
              <w:bottom w:val="single" w:sz="4" w:space="0" w:color="auto"/>
              <w:right w:val="single" w:sz="8" w:space="0" w:color="auto"/>
            </w:tcBorders>
            <w:shd w:val="clear" w:color="auto" w:fill="auto"/>
            <w:noWrap/>
            <w:vAlign w:val="center"/>
          </w:tcPr>
          <w:p w:rsidR="00B8668B" w:rsidRPr="000F05AC" w:rsidRDefault="00B8668B" w:rsidP="00C83B43">
            <w:pPr>
              <w:pStyle w:val="afffffff0"/>
            </w:pPr>
            <w:r>
              <w:t>118 347,4</w:t>
            </w:r>
          </w:p>
        </w:tc>
      </w:tr>
      <w:tr w:rsidR="00B8668B" w:rsidRPr="009A168F" w:rsidTr="0021595D">
        <w:tc>
          <w:tcPr>
            <w:tcW w:w="324" w:type="pct"/>
            <w:tcBorders>
              <w:top w:val="single" w:sz="4" w:space="0" w:color="auto"/>
              <w:bottom w:val="single" w:sz="4" w:space="0" w:color="auto"/>
            </w:tcBorders>
            <w:vAlign w:val="center"/>
          </w:tcPr>
          <w:p w:rsidR="00B8668B" w:rsidRPr="009A168F" w:rsidRDefault="00B8668B" w:rsidP="00C83B43">
            <w:pPr>
              <w:pStyle w:val="afffffff0"/>
            </w:pPr>
            <w:r>
              <w:t>2</w:t>
            </w:r>
          </w:p>
        </w:tc>
        <w:tc>
          <w:tcPr>
            <w:tcW w:w="2517" w:type="pct"/>
            <w:tcBorders>
              <w:top w:val="single" w:sz="4" w:space="0" w:color="auto"/>
              <w:bottom w:val="single" w:sz="4" w:space="0" w:color="auto"/>
            </w:tcBorders>
            <w:shd w:val="clear" w:color="auto" w:fill="auto"/>
            <w:noWrap/>
            <w:vAlign w:val="center"/>
          </w:tcPr>
          <w:p w:rsidR="00B8668B" w:rsidRPr="009A168F" w:rsidRDefault="00B8668B" w:rsidP="00C83B43">
            <w:pPr>
              <w:pStyle w:val="afffffff0"/>
            </w:pPr>
            <w:r>
              <w:t>Котельная №2</w:t>
            </w:r>
          </w:p>
        </w:tc>
        <w:tc>
          <w:tcPr>
            <w:tcW w:w="952" w:type="pct"/>
            <w:tcBorders>
              <w:top w:val="single" w:sz="4" w:space="0" w:color="auto"/>
              <w:bottom w:val="single" w:sz="4" w:space="0" w:color="auto"/>
            </w:tcBorders>
            <w:shd w:val="clear" w:color="auto" w:fill="auto"/>
            <w:vAlign w:val="center"/>
          </w:tcPr>
          <w:p w:rsidR="00B8668B" w:rsidRPr="009A168F" w:rsidRDefault="00B8668B" w:rsidP="00C83B43">
            <w:pPr>
              <w:pStyle w:val="afffffff0"/>
            </w:pPr>
            <w:r w:rsidRPr="009A168F">
              <w:t>20</w:t>
            </w:r>
            <w:r>
              <w:t>26</w:t>
            </w:r>
            <w:r w:rsidRPr="009A168F">
              <w:t>-20</w:t>
            </w:r>
            <w:r>
              <w:t>36</w:t>
            </w:r>
          </w:p>
        </w:tc>
        <w:tc>
          <w:tcPr>
            <w:tcW w:w="1207" w:type="pct"/>
            <w:tcBorders>
              <w:top w:val="single" w:sz="4" w:space="0" w:color="auto"/>
              <w:left w:val="nil"/>
              <w:bottom w:val="single" w:sz="4" w:space="0" w:color="auto"/>
              <w:right w:val="single" w:sz="8" w:space="0" w:color="auto"/>
            </w:tcBorders>
            <w:shd w:val="clear" w:color="auto" w:fill="auto"/>
            <w:noWrap/>
            <w:vAlign w:val="center"/>
          </w:tcPr>
          <w:p w:rsidR="00B8668B" w:rsidRPr="000F05AC" w:rsidRDefault="00B8668B" w:rsidP="00C83B43">
            <w:pPr>
              <w:pStyle w:val="afffffff0"/>
            </w:pPr>
            <w:r>
              <w:t>56 517,1</w:t>
            </w:r>
          </w:p>
        </w:tc>
      </w:tr>
      <w:tr w:rsidR="00B8668B" w:rsidRPr="009A168F" w:rsidTr="0021595D">
        <w:tc>
          <w:tcPr>
            <w:tcW w:w="324" w:type="pct"/>
            <w:tcBorders>
              <w:top w:val="single" w:sz="4" w:space="0" w:color="auto"/>
              <w:bottom w:val="single" w:sz="4" w:space="0" w:color="auto"/>
            </w:tcBorders>
            <w:vAlign w:val="center"/>
          </w:tcPr>
          <w:p w:rsidR="00B8668B" w:rsidRPr="009A168F" w:rsidRDefault="00B8668B" w:rsidP="00C83B43">
            <w:pPr>
              <w:pStyle w:val="afffffff0"/>
            </w:pPr>
            <w:r>
              <w:t>3</w:t>
            </w:r>
          </w:p>
        </w:tc>
        <w:tc>
          <w:tcPr>
            <w:tcW w:w="2517" w:type="pct"/>
            <w:tcBorders>
              <w:top w:val="single" w:sz="4" w:space="0" w:color="auto"/>
              <w:bottom w:val="single" w:sz="4" w:space="0" w:color="auto"/>
            </w:tcBorders>
            <w:shd w:val="clear" w:color="auto" w:fill="auto"/>
            <w:noWrap/>
            <w:vAlign w:val="center"/>
          </w:tcPr>
          <w:p w:rsidR="00B8668B" w:rsidRPr="009A168F" w:rsidRDefault="00B8668B" w:rsidP="00C83B43">
            <w:pPr>
              <w:pStyle w:val="afffffff0"/>
            </w:pPr>
            <w:r>
              <w:t>Котельная №3</w:t>
            </w:r>
          </w:p>
        </w:tc>
        <w:tc>
          <w:tcPr>
            <w:tcW w:w="952" w:type="pct"/>
            <w:tcBorders>
              <w:top w:val="single" w:sz="4" w:space="0" w:color="auto"/>
              <w:bottom w:val="single" w:sz="4" w:space="0" w:color="auto"/>
            </w:tcBorders>
            <w:shd w:val="clear" w:color="auto" w:fill="auto"/>
            <w:vAlign w:val="center"/>
          </w:tcPr>
          <w:p w:rsidR="00B8668B" w:rsidRPr="009A168F" w:rsidRDefault="00B8668B" w:rsidP="00C83B43">
            <w:pPr>
              <w:pStyle w:val="afffffff0"/>
            </w:pPr>
            <w:r w:rsidRPr="009A168F">
              <w:t>20</w:t>
            </w:r>
            <w:r>
              <w:t>26</w:t>
            </w:r>
            <w:r w:rsidRPr="009A168F">
              <w:t>-20</w:t>
            </w:r>
            <w:r>
              <w:t>36</w:t>
            </w:r>
          </w:p>
        </w:tc>
        <w:tc>
          <w:tcPr>
            <w:tcW w:w="1207" w:type="pct"/>
            <w:tcBorders>
              <w:top w:val="single" w:sz="4" w:space="0" w:color="auto"/>
              <w:left w:val="nil"/>
              <w:bottom w:val="single" w:sz="4" w:space="0" w:color="auto"/>
              <w:right w:val="single" w:sz="8" w:space="0" w:color="auto"/>
            </w:tcBorders>
            <w:shd w:val="clear" w:color="auto" w:fill="auto"/>
            <w:noWrap/>
            <w:vAlign w:val="center"/>
          </w:tcPr>
          <w:p w:rsidR="00B8668B" w:rsidRPr="000F05AC" w:rsidRDefault="00B8668B" w:rsidP="00C83B43">
            <w:pPr>
              <w:pStyle w:val="afffffff0"/>
            </w:pPr>
            <w:r>
              <w:t>23 529,7</w:t>
            </w:r>
          </w:p>
        </w:tc>
      </w:tr>
      <w:tr w:rsidR="00B8668B" w:rsidRPr="009A168F" w:rsidTr="0021595D">
        <w:tc>
          <w:tcPr>
            <w:tcW w:w="324" w:type="pct"/>
            <w:tcBorders>
              <w:top w:val="single" w:sz="4" w:space="0" w:color="auto"/>
              <w:bottom w:val="single" w:sz="4" w:space="0" w:color="auto"/>
            </w:tcBorders>
            <w:vAlign w:val="center"/>
          </w:tcPr>
          <w:p w:rsidR="00B8668B" w:rsidRPr="009A168F" w:rsidRDefault="00B8668B" w:rsidP="00C83B43">
            <w:pPr>
              <w:pStyle w:val="afffffff0"/>
            </w:pPr>
            <w:r>
              <w:t>4</w:t>
            </w:r>
          </w:p>
        </w:tc>
        <w:tc>
          <w:tcPr>
            <w:tcW w:w="2517" w:type="pct"/>
            <w:tcBorders>
              <w:top w:val="single" w:sz="4" w:space="0" w:color="auto"/>
              <w:bottom w:val="single" w:sz="4" w:space="0" w:color="auto"/>
            </w:tcBorders>
            <w:shd w:val="clear" w:color="auto" w:fill="auto"/>
            <w:noWrap/>
            <w:vAlign w:val="center"/>
          </w:tcPr>
          <w:p w:rsidR="00B8668B" w:rsidRPr="009A168F" w:rsidRDefault="00B8668B" w:rsidP="00C83B43">
            <w:pPr>
              <w:pStyle w:val="afffffff0"/>
            </w:pPr>
            <w:r>
              <w:t>Котельная №4 с. Карманово</w:t>
            </w:r>
          </w:p>
        </w:tc>
        <w:tc>
          <w:tcPr>
            <w:tcW w:w="952" w:type="pct"/>
            <w:tcBorders>
              <w:top w:val="single" w:sz="4" w:space="0" w:color="auto"/>
              <w:bottom w:val="single" w:sz="4" w:space="0" w:color="auto"/>
            </w:tcBorders>
            <w:shd w:val="clear" w:color="auto" w:fill="auto"/>
            <w:vAlign w:val="center"/>
          </w:tcPr>
          <w:p w:rsidR="00B8668B" w:rsidRPr="009A168F" w:rsidRDefault="00B8668B" w:rsidP="00C83B43">
            <w:pPr>
              <w:pStyle w:val="afffffff0"/>
            </w:pPr>
            <w:r w:rsidRPr="009A168F">
              <w:t>20</w:t>
            </w:r>
            <w:r>
              <w:t>26</w:t>
            </w:r>
            <w:r w:rsidRPr="009A168F">
              <w:t>-20</w:t>
            </w:r>
            <w:r>
              <w:t>36</w:t>
            </w:r>
          </w:p>
        </w:tc>
        <w:tc>
          <w:tcPr>
            <w:tcW w:w="1207" w:type="pct"/>
            <w:tcBorders>
              <w:top w:val="single" w:sz="4" w:space="0" w:color="auto"/>
              <w:left w:val="nil"/>
              <w:bottom w:val="single" w:sz="4" w:space="0" w:color="auto"/>
              <w:right w:val="single" w:sz="8" w:space="0" w:color="auto"/>
            </w:tcBorders>
            <w:shd w:val="clear" w:color="auto" w:fill="auto"/>
            <w:noWrap/>
            <w:vAlign w:val="center"/>
          </w:tcPr>
          <w:p w:rsidR="00B8668B" w:rsidRPr="000F05AC" w:rsidRDefault="00B8668B" w:rsidP="00C83B43">
            <w:pPr>
              <w:pStyle w:val="afffffff0"/>
            </w:pPr>
            <w:r>
              <w:t>147 552,9</w:t>
            </w:r>
          </w:p>
        </w:tc>
      </w:tr>
      <w:tr w:rsidR="00B8668B" w:rsidRPr="009A168F" w:rsidTr="0021595D">
        <w:tc>
          <w:tcPr>
            <w:tcW w:w="324" w:type="pct"/>
            <w:tcBorders>
              <w:top w:val="single" w:sz="4" w:space="0" w:color="auto"/>
              <w:bottom w:val="single" w:sz="4" w:space="0" w:color="auto"/>
            </w:tcBorders>
            <w:vAlign w:val="center"/>
          </w:tcPr>
          <w:p w:rsidR="00B8668B" w:rsidRPr="009A168F" w:rsidRDefault="00B8668B" w:rsidP="00C83B43">
            <w:pPr>
              <w:pStyle w:val="afffffff0"/>
            </w:pPr>
            <w:r>
              <w:t>5</w:t>
            </w:r>
          </w:p>
        </w:tc>
        <w:tc>
          <w:tcPr>
            <w:tcW w:w="2517" w:type="pct"/>
            <w:tcBorders>
              <w:top w:val="single" w:sz="4" w:space="0" w:color="auto"/>
              <w:bottom w:val="single" w:sz="4" w:space="0" w:color="auto"/>
            </w:tcBorders>
            <w:shd w:val="clear" w:color="auto" w:fill="auto"/>
            <w:noWrap/>
            <w:vAlign w:val="center"/>
          </w:tcPr>
          <w:p w:rsidR="00B8668B" w:rsidRPr="009A168F" w:rsidRDefault="00B8668B" w:rsidP="00C83B43">
            <w:pPr>
              <w:pStyle w:val="afffffff0"/>
            </w:pPr>
            <w:r>
              <w:t>Котельная №5</w:t>
            </w:r>
          </w:p>
        </w:tc>
        <w:tc>
          <w:tcPr>
            <w:tcW w:w="952" w:type="pct"/>
            <w:tcBorders>
              <w:top w:val="single" w:sz="4" w:space="0" w:color="auto"/>
              <w:bottom w:val="single" w:sz="4" w:space="0" w:color="auto"/>
            </w:tcBorders>
            <w:shd w:val="clear" w:color="auto" w:fill="auto"/>
            <w:vAlign w:val="center"/>
          </w:tcPr>
          <w:p w:rsidR="00B8668B" w:rsidRPr="009A168F" w:rsidRDefault="00B8668B" w:rsidP="00C83B43">
            <w:pPr>
              <w:pStyle w:val="afffffff0"/>
            </w:pPr>
            <w:r w:rsidRPr="009A168F">
              <w:t>20</w:t>
            </w:r>
            <w:r>
              <w:t>26</w:t>
            </w:r>
            <w:r w:rsidRPr="009A168F">
              <w:t>-20</w:t>
            </w:r>
            <w:r>
              <w:t>36</w:t>
            </w:r>
          </w:p>
        </w:tc>
        <w:tc>
          <w:tcPr>
            <w:tcW w:w="1207" w:type="pct"/>
            <w:tcBorders>
              <w:top w:val="single" w:sz="4" w:space="0" w:color="auto"/>
              <w:left w:val="nil"/>
              <w:bottom w:val="single" w:sz="4" w:space="0" w:color="auto"/>
              <w:right w:val="single" w:sz="8" w:space="0" w:color="auto"/>
            </w:tcBorders>
            <w:shd w:val="clear" w:color="auto" w:fill="auto"/>
            <w:noWrap/>
            <w:vAlign w:val="center"/>
          </w:tcPr>
          <w:p w:rsidR="00B8668B" w:rsidRPr="000F05AC" w:rsidRDefault="00B8668B" w:rsidP="00C83B43">
            <w:pPr>
              <w:pStyle w:val="afffffff0"/>
            </w:pPr>
            <w:r>
              <w:t>5 237,9</w:t>
            </w:r>
          </w:p>
        </w:tc>
      </w:tr>
      <w:tr w:rsidR="00B8668B" w:rsidRPr="009A168F" w:rsidTr="0021595D">
        <w:tc>
          <w:tcPr>
            <w:tcW w:w="324" w:type="pct"/>
            <w:tcBorders>
              <w:top w:val="single" w:sz="4" w:space="0" w:color="auto"/>
              <w:bottom w:val="single" w:sz="4" w:space="0" w:color="auto"/>
            </w:tcBorders>
            <w:vAlign w:val="center"/>
          </w:tcPr>
          <w:p w:rsidR="00B8668B" w:rsidRPr="009A168F" w:rsidRDefault="00B8668B" w:rsidP="00C83B43">
            <w:pPr>
              <w:pStyle w:val="afffffff0"/>
            </w:pPr>
            <w:r>
              <w:t>6</w:t>
            </w:r>
          </w:p>
        </w:tc>
        <w:tc>
          <w:tcPr>
            <w:tcW w:w="2517" w:type="pct"/>
            <w:tcBorders>
              <w:top w:val="single" w:sz="4" w:space="0" w:color="auto"/>
              <w:bottom w:val="single" w:sz="4" w:space="0" w:color="auto"/>
            </w:tcBorders>
            <w:shd w:val="clear" w:color="auto" w:fill="auto"/>
            <w:noWrap/>
            <w:vAlign w:val="center"/>
          </w:tcPr>
          <w:p w:rsidR="00B8668B" w:rsidRPr="009A168F" w:rsidRDefault="00B8668B" w:rsidP="00C83B43">
            <w:pPr>
              <w:pStyle w:val="afffffff0"/>
            </w:pPr>
            <w:r>
              <w:t>Котельная №6 ул. Пушная</w:t>
            </w:r>
          </w:p>
        </w:tc>
        <w:tc>
          <w:tcPr>
            <w:tcW w:w="952" w:type="pct"/>
            <w:tcBorders>
              <w:top w:val="single" w:sz="4" w:space="0" w:color="auto"/>
              <w:bottom w:val="single" w:sz="4" w:space="0" w:color="auto"/>
            </w:tcBorders>
            <w:shd w:val="clear" w:color="auto" w:fill="auto"/>
            <w:vAlign w:val="center"/>
          </w:tcPr>
          <w:p w:rsidR="00B8668B" w:rsidRPr="009A168F" w:rsidRDefault="00B8668B" w:rsidP="00C83B43">
            <w:pPr>
              <w:pStyle w:val="afffffff0"/>
            </w:pPr>
            <w:r w:rsidRPr="009A168F">
              <w:t>20</w:t>
            </w:r>
            <w:r>
              <w:t>26</w:t>
            </w:r>
            <w:r w:rsidRPr="009A168F">
              <w:t>-20</w:t>
            </w:r>
            <w:r>
              <w:t>36</w:t>
            </w:r>
          </w:p>
        </w:tc>
        <w:tc>
          <w:tcPr>
            <w:tcW w:w="1207" w:type="pct"/>
            <w:tcBorders>
              <w:top w:val="single" w:sz="4" w:space="0" w:color="auto"/>
              <w:left w:val="nil"/>
              <w:bottom w:val="single" w:sz="4" w:space="0" w:color="auto"/>
              <w:right w:val="single" w:sz="8" w:space="0" w:color="auto"/>
            </w:tcBorders>
            <w:shd w:val="clear" w:color="auto" w:fill="auto"/>
            <w:noWrap/>
            <w:vAlign w:val="center"/>
          </w:tcPr>
          <w:p w:rsidR="00B8668B" w:rsidRPr="000F05AC" w:rsidRDefault="00B8668B" w:rsidP="00C83B43">
            <w:pPr>
              <w:pStyle w:val="afffffff0"/>
            </w:pPr>
            <w:r>
              <w:t>3 485,1</w:t>
            </w:r>
          </w:p>
        </w:tc>
      </w:tr>
      <w:tr w:rsidR="00B8668B" w:rsidRPr="009A168F" w:rsidTr="0021595D">
        <w:tc>
          <w:tcPr>
            <w:tcW w:w="324" w:type="pct"/>
            <w:tcBorders>
              <w:top w:val="single" w:sz="4" w:space="0" w:color="auto"/>
              <w:bottom w:val="single" w:sz="4" w:space="0" w:color="auto"/>
            </w:tcBorders>
            <w:vAlign w:val="center"/>
          </w:tcPr>
          <w:p w:rsidR="00B8668B" w:rsidRDefault="00B8668B" w:rsidP="00C83B43">
            <w:pPr>
              <w:pStyle w:val="afffffff0"/>
            </w:pPr>
            <w:r>
              <w:t>7</w:t>
            </w:r>
          </w:p>
        </w:tc>
        <w:tc>
          <w:tcPr>
            <w:tcW w:w="2517" w:type="pct"/>
            <w:tcBorders>
              <w:top w:val="single" w:sz="4" w:space="0" w:color="auto"/>
              <w:bottom w:val="single" w:sz="4" w:space="0" w:color="auto"/>
            </w:tcBorders>
            <w:shd w:val="clear" w:color="auto" w:fill="auto"/>
            <w:noWrap/>
            <w:vAlign w:val="center"/>
          </w:tcPr>
          <w:p w:rsidR="00B8668B" w:rsidRDefault="00B8668B" w:rsidP="00C83B43">
            <w:pPr>
              <w:pStyle w:val="afffffff0"/>
            </w:pPr>
            <w:r>
              <w:t>БМК-7</w:t>
            </w:r>
          </w:p>
        </w:tc>
        <w:tc>
          <w:tcPr>
            <w:tcW w:w="952" w:type="pct"/>
            <w:tcBorders>
              <w:top w:val="single" w:sz="4" w:space="0" w:color="auto"/>
              <w:bottom w:val="single" w:sz="4" w:space="0" w:color="auto"/>
            </w:tcBorders>
            <w:shd w:val="clear" w:color="auto" w:fill="auto"/>
            <w:vAlign w:val="center"/>
          </w:tcPr>
          <w:p w:rsidR="00B8668B" w:rsidRPr="009A168F" w:rsidRDefault="00B8668B" w:rsidP="00C83B43">
            <w:pPr>
              <w:pStyle w:val="afffffff0"/>
            </w:pPr>
            <w:r w:rsidRPr="009A168F">
              <w:t>20</w:t>
            </w:r>
            <w:r>
              <w:t>26</w:t>
            </w:r>
            <w:r w:rsidRPr="009A168F">
              <w:t>-20</w:t>
            </w:r>
            <w:r>
              <w:t>36</w:t>
            </w:r>
          </w:p>
        </w:tc>
        <w:tc>
          <w:tcPr>
            <w:tcW w:w="1207" w:type="pct"/>
            <w:tcBorders>
              <w:top w:val="single" w:sz="4" w:space="0" w:color="auto"/>
              <w:left w:val="nil"/>
              <w:bottom w:val="single" w:sz="4" w:space="0" w:color="auto"/>
              <w:right w:val="single" w:sz="8" w:space="0" w:color="auto"/>
            </w:tcBorders>
            <w:shd w:val="clear" w:color="auto" w:fill="auto"/>
            <w:noWrap/>
            <w:vAlign w:val="center"/>
          </w:tcPr>
          <w:p w:rsidR="00B8668B" w:rsidRPr="000F05AC" w:rsidRDefault="00B8668B" w:rsidP="00C83B43">
            <w:pPr>
              <w:pStyle w:val="afffffff0"/>
            </w:pPr>
            <w:r>
              <w:t>26 769,3</w:t>
            </w:r>
          </w:p>
        </w:tc>
      </w:tr>
      <w:tr w:rsidR="00B8668B" w:rsidRPr="009A168F" w:rsidTr="0021595D">
        <w:tc>
          <w:tcPr>
            <w:tcW w:w="324" w:type="pct"/>
            <w:tcBorders>
              <w:top w:val="single" w:sz="4" w:space="0" w:color="auto"/>
              <w:bottom w:val="single" w:sz="4" w:space="0" w:color="auto"/>
            </w:tcBorders>
            <w:vAlign w:val="center"/>
          </w:tcPr>
          <w:p w:rsidR="00B8668B" w:rsidRDefault="00B8668B" w:rsidP="00C83B43">
            <w:pPr>
              <w:pStyle w:val="afffffff0"/>
            </w:pPr>
            <w:r>
              <w:t>8</w:t>
            </w:r>
          </w:p>
        </w:tc>
        <w:tc>
          <w:tcPr>
            <w:tcW w:w="2517" w:type="pct"/>
            <w:tcBorders>
              <w:top w:val="single" w:sz="4" w:space="0" w:color="auto"/>
              <w:bottom w:val="single" w:sz="4" w:space="0" w:color="auto"/>
            </w:tcBorders>
            <w:shd w:val="clear" w:color="auto" w:fill="auto"/>
            <w:noWrap/>
            <w:vAlign w:val="center"/>
          </w:tcPr>
          <w:p w:rsidR="00B8668B" w:rsidRDefault="00B8668B" w:rsidP="00C83B43">
            <w:pPr>
              <w:pStyle w:val="afffffff0"/>
            </w:pPr>
            <w:r>
              <w:t>БМК-8</w:t>
            </w:r>
          </w:p>
        </w:tc>
        <w:tc>
          <w:tcPr>
            <w:tcW w:w="952" w:type="pct"/>
            <w:tcBorders>
              <w:top w:val="single" w:sz="4" w:space="0" w:color="auto"/>
              <w:bottom w:val="single" w:sz="4" w:space="0" w:color="auto"/>
            </w:tcBorders>
            <w:shd w:val="clear" w:color="auto" w:fill="auto"/>
            <w:vAlign w:val="center"/>
          </w:tcPr>
          <w:p w:rsidR="00B8668B" w:rsidRPr="009A168F" w:rsidRDefault="00B8668B" w:rsidP="00C83B43">
            <w:pPr>
              <w:pStyle w:val="afffffff0"/>
            </w:pPr>
            <w:r w:rsidRPr="009A168F">
              <w:t>20</w:t>
            </w:r>
            <w:r>
              <w:t>26</w:t>
            </w:r>
            <w:r w:rsidRPr="009A168F">
              <w:t>-20</w:t>
            </w:r>
            <w:r>
              <w:t>36</w:t>
            </w:r>
          </w:p>
        </w:tc>
        <w:tc>
          <w:tcPr>
            <w:tcW w:w="1207" w:type="pct"/>
            <w:tcBorders>
              <w:top w:val="single" w:sz="4" w:space="0" w:color="auto"/>
              <w:left w:val="nil"/>
              <w:bottom w:val="single" w:sz="4" w:space="0" w:color="auto"/>
              <w:right w:val="single" w:sz="8" w:space="0" w:color="auto"/>
            </w:tcBorders>
            <w:shd w:val="clear" w:color="auto" w:fill="auto"/>
            <w:noWrap/>
            <w:vAlign w:val="center"/>
          </w:tcPr>
          <w:p w:rsidR="00B8668B" w:rsidRPr="000F05AC" w:rsidRDefault="00B8668B" w:rsidP="00C83B43">
            <w:pPr>
              <w:pStyle w:val="afffffff0"/>
            </w:pPr>
            <w:r>
              <w:t>16 804,8</w:t>
            </w:r>
          </w:p>
        </w:tc>
      </w:tr>
      <w:tr w:rsidR="00B8668B" w:rsidRPr="009A168F" w:rsidTr="0021595D">
        <w:tc>
          <w:tcPr>
            <w:tcW w:w="324" w:type="pct"/>
            <w:tcBorders>
              <w:top w:val="single" w:sz="4" w:space="0" w:color="auto"/>
              <w:bottom w:val="single" w:sz="4" w:space="0" w:color="auto"/>
            </w:tcBorders>
            <w:vAlign w:val="center"/>
          </w:tcPr>
          <w:p w:rsidR="00B8668B" w:rsidRDefault="00B8668B" w:rsidP="00C83B43">
            <w:pPr>
              <w:pStyle w:val="afffffff0"/>
            </w:pPr>
            <w:r>
              <w:t>9</w:t>
            </w:r>
          </w:p>
        </w:tc>
        <w:tc>
          <w:tcPr>
            <w:tcW w:w="2517" w:type="pct"/>
            <w:tcBorders>
              <w:top w:val="single" w:sz="4" w:space="0" w:color="auto"/>
              <w:bottom w:val="single" w:sz="4" w:space="0" w:color="auto"/>
            </w:tcBorders>
            <w:shd w:val="clear" w:color="auto" w:fill="auto"/>
            <w:noWrap/>
            <w:vAlign w:val="center"/>
          </w:tcPr>
          <w:p w:rsidR="00B8668B" w:rsidRDefault="00B8668B" w:rsidP="00C83B43">
            <w:pPr>
              <w:pStyle w:val="afffffff0"/>
            </w:pPr>
            <w:r>
              <w:t>БМК-9</w:t>
            </w:r>
          </w:p>
        </w:tc>
        <w:tc>
          <w:tcPr>
            <w:tcW w:w="952" w:type="pct"/>
            <w:tcBorders>
              <w:top w:val="single" w:sz="4" w:space="0" w:color="auto"/>
              <w:bottom w:val="single" w:sz="4" w:space="0" w:color="auto"/>
            </w:tcBorders>
            <w:shd w:val="clear" w:color="auto" w:fill="auto"/>
            <w:vAlign w:val="center"/>
          </w:tcPr>
          <w:p w:rsidR="00B8668B" w:rsidRPr="009A168F" w:rsidRDefault="00B8668B" w:rsidP="00C83B43">
            <w:pPr>
              <w:pStyle w:val="afffffff0"/>
            </w:pPr>
            <w:r w:rsidRPr="009A168F">
              <w:t>20</w:t>
            </w:r>
            <w:r>
              <w:t>26</w:t>
            </w:r>
            <w:r w:rsidRPr="009A168F">
              <w:t>-20</w:t>
            </w:r>
            <w:r>
              <w:t>36</w:t>
            </w:r>
          </w:p>
        </w:tc>
        <w:tc>
          <w:tcPr>
            <w:tcW w:w="1207" w:type="pct"/>
            <w:tcBorders>
              <w:top w:val="single" w:sz="4" w:space="0" w:color="auto"/>
              <w:left w:val="nil"/>
              <w:bottom w:val="single" w:sz="4" w:space="0" w:color="auto"/>
              <w:right w:val="single" w:sz="8" w:space="0" w:color="auto"/>
            </w:tcBorders>
            <w:shd w:val="clear" w:color="auto" w:fill="auto"/>
            <w:noWrap/>
            <w:vAlign w:val="center"/>
          </w:tcPr>
          <w:p w:rsidR="00B8668B" w:rsidRPr="000F05AC" w:rsidRDefault="00B8668B" w:rsidP="00C83B43">
            <w:pPr>
              <w:pStyle w:val="afffffff0"/>
            </w:pPr>
            <w:r>
              <w:t>42 821,5</w:t>
            </w:r>
          </w:p>
        </w:tc>
      </w:tr>
      <w:tr w:rsidR="00B8668B" w:rsidRPr="009A168F" w:rsidTr="0021595D">
        <w:trPr>
          <w:trHeight w:val="505"/>
        </w:trPr>
        <w:tc>
          <w:tcPr>
            <w:tcW w:w="2841" w:type="pct"/>
            <w:gridSpan w:val="2"/>
            <w:tcBorders>
              <w:top w:val="single" w:sz="4" w:space="0" w:color="auto"/>
              <w:bottom w:val="single" w:sz="4" w:space="0" w:color="auto"/>
            </w:tcBorders>
            <w:vAlign w:val="center"/>
          </w:tcPr>
          <w:p w:rsidR="00B8668B" w:rsidRPr="000C3BA4" w:rsidRDefault="00B8668B" w:rsidP="00C83B43">
            <w:pPr>
              <w:pStyle w:val="afffffff0"/>
            </w:pPr>
            <w:r w:rsidRPr="000C3BA4">
              <w:t>ВСЕГО:</w:t>
            </w:r>
          </w:p>
        </w:tc>
        <w:tc>
          <w:tcPr>
            <w:tcW w:w="952" w:type="pct"/>
            <w:tcBorders>
              <w:top w:val="single" w:sz="4" w:space="0" w:color="auto"/>
              <w:bottom w:val="single" w:sz="4" w:space="0" w:color="auto"/>
            </w:tcBorders>
            <w:shd w:val="clear" w:color="auto" w:fill="auto"/>
            <w:vAlign w:val="center"/>
          </w:tcPr>
          <w:p w:rsidR="00B8668B" w:rsidRPr="000C3BA4" w:rsidRDefault="00B8668B" w:rsidP="00C83B43">
            <w:pPr>
              <w:pStyle w:val="afffffff0"/>
            </w:pPr>
            <w:r w:rsidRPr="000C3BA4">
              <w:t>2026-2036</w:t>
            </w:r>
          </w:p>
        </w:tc>
        <w:tc>
          <w:tcPr>
            <w:tcW w:w="1207" w:type="pct"/>
            <w:tcBorders>
              <w:top w:val="single" w:sz="4" w:space="0" w:color="auto"/>
              <w:left w:val="nil"/>
              <w:bottom w:val="single" w:sz="4" w:space="0" w:color="auto"/>
              <w:right w:val="single" w:sz="8" w:space="0" w:color="auto"/>
            </w:tcBorders>
            <w:shd w:val="clear" w:color="auto" w:fill="auto"/>
            <w:noWrap/>
            <w:vAlign w:val="center"/>
          </w:tcPr>
          <w:p w:rsidR="00B8668B" w:rsidRPr="000C3BA4" w:rsidRDefault="0021595D" w:rsidP="00C83B43">
            <w:pPr>
              <w:pStyle w:val="afffffff0"/>
            </w:pPr>
            <w:r>
              <w:t>441 065,7</w:t>
            </w:r>
          </w:p>
        </w:tc>
      </w:tr>
    </w:tbl>
    <w:bookmarkEnd w:id="574"/>
    <w:p w:rsidR="00EC3DD9" w:rsidRPr="002C4067" w:rsidRDefault="00EC3DD9" w:rsidP="008D352E">
      <w:pPr>
        <w:pStyle w:val="affffffe"/>
        <w:rPr>
          <w:lang w:eastAsia="ru-RU"/>
        </w:rPr>
      </w:pPr>
      <w:r w:rsidRPr="002C4067">
        <w:rPr>
          <w:lang w:eastAsia="ru-RU"/>
        </w:rPr>
        <w:t xml:space="preserve">*- Объемы инвестиций в </w:t>
      </w:r>
      <w:r w:rsidR="00CB388A" w:rsidRPr="002C4067">
        <w:rPr>
          <w:lang w:eastAsia="ru-RU"/>
        </w:rPr>
        <w:t>реконструкцию тепловых сетей</w:t>
      </w:r>
      <w:r w:rsidRPr="002C4067">
        <w:rPr>
          <w:lang w:eastAsia="ru-RU"/>
        </w:rPr>
        <w:t xml:space="preserve"> определены по укрупненным показателям на основании объектов-аналогов и должны быть уточнены на последующих стадиях проектирования.</w:t>
      </w:r>
    </w:p>
    <w:p w:rsidR="004858B5" w:rsidRPr="002C4067" w:rsidRDefault="004858B5" w:rsidP="00FA1C46">
      <w:pPr>
        <w:pStyle w:val="aff2"/>
        <w:rPr>
          <w:lang w:eastAsia="ru-RU"/>
        </w:rPr>
      </w:pPr>
      <w:r w:rsidRPr="002C4067">
        <w:rPr>
          <w:lang w:eastAsia="ru-RU"/>
        </w:rPr>
        <w:t>Текущий ремонт тепловых сетей локальных котельных рекомендуется выполнять в рамках текущей деятельности обслуживающих организаций.</w:t>
      </w:r>
    </w:p>
    <w:p w:rsidR="003A7EA6" w:rsidRPr="002C4067" w:rsidRDefault="003A7EA6" w:rsidP="00393334">
      <w:pPr>
        <w:pStyle w:val="aff2"/>
        <w:rPr>
          <w:lang w:eastAsia="ar-SA"/>
        </w:rPr>
      </w:pPr>
      <w:r w:rsidRPr="002C4067">
        <w:rPr>
          <w:lang w:eastAsia="ar-SA"/>
        </w:rPr>
        <w:t xml:space="preserve">Рекомендуется при новом строительстве и реконструкции существующих теплопроводов применять предизолированные трубопроводы в пенополиуретановой (ППУ) изоляции. Для сокращения времени устранения аварий на тепловых сетях и снижения выбросов теплоносителя в атмосферу и др. последствий, неразрывно связанных с авариями на теплопроводах, рекомендуется применять систему оперативно-дистанционного контроля (ОДК). </w:t>
      </w:r>
    </w:p>
    <w:p w:rsidR="00380E00" w:rsidRPr="002C4067" w:rsidRDefault="00380E00" w:rsidP="00393334">
      <w:pPr>
        <w:pStyle w:val="aff2"/>
        <w:rPr>
          <w:lang w:eastAsia="ru-RU"/>
        </w:rPr>
      </w:pPr>
      <w:r w:rsidRPr="002C4067">
        <w:rPr>
          <w:lang w:eastAsia="ru-RU"/>
        </w:rPr>
        <w:t>Трубы</w:t>
      </w:r>
      <w:r w:rsidR="00BB7B26" w:rsidRPr="002C4067">
        <w:rPr>
          <w:lang w:eastAsia="ru-RU"/>
        </w:rPr>
        <w:t xml:space="preserve"> </w:t>
      </w:r>
      <w:r w:rsidRPr="002C4067">
        <w:rPr>
          <w:lang w:eastAsia="ru-RU"/>
        </w:rPr>
        <w:t>ППУ</w:t>
      </w:r>
      <w:r w:rsidR="00835349" w:rsidRPr="002C4067">
        <w:rPr>
          <w:lang w:eastAsia="ru-RU"/>
        </w:rPr>
        <w:t xml:space="preserve"> </w:t>
      </w:r>
      <w:r w:rsidRPr="002C4067">
        <w:rPr>
          <w:lang w:eastAsia="ru-RU"/>
        </w:rPr>
        <w:t>изоляции</w:t>
      </w:r>
      <w:r w:rsidR="00BB7B26" w:rsidRPr="002C4067">
        <w:rPr>
          <w:lang w:eastAsia="ru-RU"/>
        </w:rPr>
        <w:t xml:space="preserve"> </w:t>
      </w:r>
      <w:r w:rsidRPr="002C4067">
        <w:rPr>
          <w:lang w:eastAsia="ru-RU"/>
        </w:rPr>
        <w:t>представляют</w:t>
      </w:r>
      <w:r w:rsidR="00BB7B26" w:rsidRPr="002C4067">
        <w:rPr>
          <w:lang w:eastAsia="ru-RU"/>
        </w:rPr>
        <w:t xml:space="preserve"> </w:t>
      </w:r>
      <w:r w:rsidRPr="002C4067">
        <w:rPr>
          <w:lang w:eastAsia="ru-RU"/>
        </w:rPr>
        <w:t>собой</w:t>
      </w:r>
      <w:r w:rsidR="00BB7B26" w:rsidRPr="002C4067">
        <w:rPr>
          <w:lang w:eastAsia="ru-RU"/>
        </w:rPr>
        <w:t xml:space="preserve"> </w:t>
      </w:r>
      <w:r w:rsidRPr="002C4067">
        <w:rPr>
          <w:lang w:eastAsia="ru-RU"/>
        </w:rPr>
        <w:t>трехслойную</w:t>
      </w:r>
      <w:r w:rsidR="00BB7B26" w:rsidRPr="002C4067">
        <w:rPr>
          <w:lang w:eastAsia="ru-RU"/>
        </w:rPr>
        <w:t xml:space="preserve"> </w:t>
      </w:r>
      <w:r w:rsidRPr="002C4067">
        <w:rPr>
          <w:lang w:eastAsia="ru-RU"/>
        </w:rPr>
        <w:t>монолитную</w:t>
      </w:r>
      <w:r w:rsidR="00BB7B26" w:rsidRPr="002C4067">
        <w:rPr>
          <w:lang w:eastAsia="ru-RU"/>
        </w:rPr>
        <w:t xml:space="preserve"> </w:t>
      </w:r>
      <w:r w:rsidRPr="002C4067">
        <w:rPr>
          <w:lang w:eastAsia="ru-RU"/>
        </w:rPr>
        <w:t xml:space="preserve">конструкцию, которая состоит из стальной трубы, теплоизолирующего слоя из пенополиуретана и защитной оболочки из полиэтилена. </w:t>
      </w:r>
    </w:p>
    <w:p w:rsidR="00380E00" w:rsidRPr="002C4067" w:rsidRDefault="00380E00" w:rsidP="00393334">
      <w:pPr>
        <w:pStyle w:val="aff2"/>
        <w:rPr>
          <w:lang w:eastAsia="ru-RU"/>
        </w:rPr>
      </w:pPr>
      <w:r w:rsidRPr="002C4067">
        <w:rPr>
          <w:lang w:eastAsia="ru-RU"/>
        </w:rPr>
        <w:t xml:space="preserve">Преимущества трубопроводов в ППУ-изоляции: </w:t>
      </w:r>
    </w:p>
    <w:p w:rsidR="00380E00" w:rsidRPr="00E22907" w:rsidRDefault="00380E00" w:rsidP="0060330C">
      <w:pPr>
        <w:pStyle w:val="afffffff8"/>
        <w:numPr>
          <w:ilvl w:val="0"/>
          <w:numId w:val="50"/>
        </w:numPr>
        <w:rPr>
          <w:lang w:eastAsia="ru-RU"/>
        </w:rPr>
      </w:pPr>
      <w:r w:rsidRPr="00E22907">
        <w:rPr>
          <w:lang w:eastAsia="ru-RU"/>
        </w:rPr>
        <w:t xml:space="preserve">низкое водопоглощение пенополиуретана; </w:t>
      </w:r>
    </w:p>
    <w:p w:rsidR="00380E00" w:rsidRPr="00E22907" w:rsidRDefault="00380E00" w:rsidP="0060330C">
      <w:pPr>
        <w:pStyle w:val="afffffff8"/>
        <w:numPr>
          <w:ilvl w:val="0"/>
          <w:numId w:val="50"/>
        </w:numPr>
        <w:rPr>
          <w:lang w:eastAsia="ru-RU"/>
        </w:rPr>
      </w:pPr>
      <w:r w:rsidRPr="00E22907">
        <w:rPr>
          <w:lang w:eastAsia="ru-RU"/>
        </w:rPr>
        <w:t xml:space="preserve">пенополиуретан экологически безопасен; </w:t>
      </w:r>
    </w:p>
    <w:p w:rsidR="00380E00" w:rsidRPr="00E22907" w:rsidRDefault="00380E00" w:rsidP="0060330C">
      <w:pPr>
        <w:pStyle w:val="afffffff8"/>
        <w:numPr>
          <w:ilvl w:val="0"/>
          <w:numId w:val="50"/>
        </w:numPr>
        <w:rPr>
          <w:lang w:eastAsia="ru-RU"/>
        </w:rPr>
      </w:pPr>
      <w:r w:rsidRPr="00E22907">
        <w:rPr>
          <w:lang w:eastAsia="ru-RU"/>
        </w:rPr>
        <w:t xml:space="preserve">долговечность пенополиуретана; </w:t>
      </w:r>
    </w:p>
    <w:p w:rsidR="00380E00" w:rsidRPr="00E22907" w:rsidRDefault="00380E00" w:rsidP="0060330C">
      <w:pPr>
        <w:pStyle w:val="afffffff8"/>
        <w:numPr>
          <w:ilvl w:val="0"/>
          <w:numId w:val="50"/>
        </w:numPr>
        <w:rPr>
          <w:lang w:eastAsia="ru-RU"/>
        </w:rPr>
      </w:pPr>
      <w:r w:rsidRPr="00E22907">
        <w:rPr>
          <w:lang w:eastAsia="ru-RU"/>
        </w:rPr>
        <w:t xml:space="preserve">низкая токсичность; </w:t>
      </w:r>
    </w:p>
    <w:p w:rsidR="00380E00" w:rsidRPr="00E22907" w:rsidRDefault="00380E00" w:rsidP="0060330C">
      <w:pPr>
        <w:pStyle w:val="afffffff8"/>
        <w:numPr>
          <w:ilvl w:val="0"/>
          <w:numId w:val="50"/>
        </w:numPr>
        <w:rPr>
          <w:lang w:eastAsia="ru-RU"/>
        </w:rPr>
      </w:pPr>
      <w:r w:rsidRPr="00E22907">
        <w:rPr>
          <w:lang w:eastAsia="ru-RU"/>
        </w:rPr>
        <w:t>пенополиуретан</w:t>
      </w:r>
      <w:r w:rsidR="00BB7B26" w:rsidRPr="00E22907">
        <w:rPr>
          <w:lang w:eastAsia="ru-RU"/>
        </w:rPr>
        <w:t xml:space="preserve"> </w:t>
      </w:r>
      <w:r w:rsidRPr="00E22907">
        <w:rPr>
          <w:lang w:eastAsia="ru-RU"/>
        </w:rPr>
        <w:t>имеет</w:t>
      </w:r>
      <w:r w:rsidR="00BB7B26" w:rsidRPr="00E22907">
        <w:rPr>
          <w:lang w:eastAsia="ru-RU"/>
        </w:rPr>
        <w:t xml:space="preserve"> </w:t>
      </w:r>
      <w:r w:rsidRPr="00E22907">
        <w:rPr>
          <w:lang w:eastAsia="ru-RU"/>
        </w:rPr>
        <w:t>низкий</w:t>
      </w:r>
      <w:r w:rsidR="00BB7B26" w:rsidRPr="00E22907">
        <w:rPr>
          <w:lang w:eastAsia="ru-RU"/>
        </w:rPr>
        <w:t xml:space="preserve"> </w:t>
      </w:r>
      <w:r w:rsidRPr="00E22907">
        <w:rPr>
          <w:lang w:eastAsia="ru-RU"/>
        </w:rPr>
        <w:t>коэффициент</w:t>
      </w:r>
      <w:r w:rsidR="00BB7B26" w:rsidRPr="00E22907">
        <w:rPr>
          <w:lang w:eastAsia="ru-RU"/>
        </w:rPr>
        <w:t xml:space="preserve"> </w:t>
      </w:r>
      <w:r w:rsidRPr="00E22907">
        <w:rPr>
          <w:lang w:eastAsia="ru-RU"/>
        </w:rPr>
        <w:t>теплопроводности.</w:t>
      </w:r>
      <w:r w:rsidR="00BB7B26" w:rsidRPr="00E22907">
        <w:rPr>
          <w:lang w:eastAsia="ru-RU"/>
        </w:rPr>
        <w:t xml:space="preserve"> </w:t>
      </w:r>
      <w:r w:rsidRPr="00E22907">
        <w:rPr>
          <w:lang w:eastAsia="ru-RU"/>
        </w:rPr>
        <w:t>Данный</w:t>
      </w:r>
      <w:r w:rsidR="00BB7B26" w:rsidRPr="00E22907">
        <w:rPr>
          <w:lang w:eastAsia="ru-RU"/>
        </w:rPr>
        <w:t xml:space="preserve"> </w:t>
      </w:r>
      <w:r w:rsidRPr="00E22907">
        <w:rPr>
          <w:lang w:eastAsia="ru-RU"/>
        </w:rPr>
        <w:t>показатель</w:t>
      </w:r>
      <w:r w:rsidR="00BB7B26" w:rsidRPr="00E22907">
        <w:rPr>
          <w:lang w:eastAsia="ru-RU"/>
        </w:rPr>
        <w:t xml:space="preserve"> </w:t>
      </w:r>
      <w:r w:rsidRPr="00E22907">
        <w:rPr>
          <w:lang w:eastAsia="ru-RU"/>
        </w:rPr>
        <w:t>у</w:t>
      </w:r>
      <w:r w:rsidR="00BB7B26" w:rsidRPr="00E22907">
        <w:rPr>
          <w:lang w:eastAsia="ru-RU"/>
        </w:rPr>
        <w:t xml:space="preserve"> </w:t>
      </w:r>
      <w:r w:rsidRPr="00E22907">
        <w:rPr>
          <w:lang w:eastAsia="ru-RU"/>
        </w:rPr>
        <w:t xml:space="preserve">ППУ равен 0,019 - 0,035 Вт/м∙К; </w:t>
      </w:r>
    </w:p>
    <w:p w:rsidR="00380E00" w:rsidRPr="00E22907" w:rsidRDefault="00380E00" w:rsidP="0060330C">
      <w:pPr>
        <w:pStyle w:val="afffffff8"/>
        <w:numPr>
          <w:ilvl w:val="0"/>
          <w:numId w:val="50"/>
        </w:numPr>
        <w:rPr>
          <w:lang w:eastAsia="ru-RU"/>
        </w:rPr>
      </w:pPr>
      <w:r w:rsidRPr="00E22907">
        <w:rPr>
          <w:lang w:eastAsia="ru-RU"/>
        </w:rPr>
        <w:t xml:space="preserve">высокая адгезионная прочность пенополиуретана; </w:t>
      </w:r>
    </w:p>
    <w:p w:rsidR="00380E00" w:rsidRPr="00E22907" w:rsidRDefault="00380E00" w:rsidP="0060330C">
      <w:pPr>
        <w:pStyle w:val="afffffff8"/>
        <w:numPr>
          <w:ilvl w:val="0"/>
          <w:numId w:val="50"/>
        </w:numPr>
        <w:rPr>
          <w:lang w:eastAsia="ru-RU"/>
        </w:rPr>
      </w:pPr>
      <w:r w:rsidRPr="00E22907">
        <w:rPr>
          <w:lang w:eastAsia="ru-RU"/>
        </w:rPr>
        <w:t xml:space="preserve">звукопоглощение пенополиуретана; </w:t>
      </w:r>
    </w:p>
    <w:p w:rsidR="00380E00" w:rsidRPr="00E22907" w:rsidRDefault="00380E00" w:rsidP="0060330C">
      <w:pPr>
        <w:pStyle w:val="afffffff8"/>
        <w:numPr>
          <w:ilvl w:val="0"/>
          <w:numId w:val="50"/>
        </w:numPr>
        <w:rPr>
          <w:lang w:eastAsia="ru-RU"/>
        </w:rPr>
      </w:pPr>
      <w:r w:rsidRPr="00E22907">
        <w:rPr>
          <w:lang w:eastAsia="ru-RU"/>
        </w:rPr>
        <w:t>пенополиуретан, нанесенны</w:t>
      </w:r>
      <w:r w:rsidR="00720B86">
        <w:rPr>
          <w:lang w:eastAsia="ru-RU"/>
        </w:rPr>
        <w:t>й</w:t>
      </w:r>
      <w:r w:rsidRPr="00E22907">
        <w:rPr>
          <w:lang w:eastAsia="ru-RU"/>
        </w:rPr>
        <w:t xml:space="preserve"> на металлическую поверхность, защища</w:t>
      </w:r>
      <w:r w:rsidR="00720B86">
        <w:rPr>
          <w:lang w:eastAsia="ru-RU"/>
        </w:rPr>
        <w:t>е</w:t>
      </w:r>
      <w:r w:rsidRPr="00E22907">
        <w:rPr>
          <w:lang w:eastAsia="ru-RU"/>
        </w:rPr>
        <w:t xml:space="preserve">т ее от коррозии; </w:t>
      </w:r>
    </w:p>
    <w:p w:rsidR="00380E00" w:rsidRPr="00E22907" w:rsidRDefault="00380E00" w:rsidP="0060330C">
      <w:pPr>
        <w:pStyle w:val="afffffff8"/>
        <w:numPr>
          <w:ilvl w:val="0"/>
          <w:numId w:val="50"/>
        </w:numPr>
        <w:rPr>
          <w:lang w:eastAsia="ru-RU"/>
        </w:rPr>
      </w:pPr>
      <w:r w:rsidRPr="00E22907">
        <w:rPr>
          <w:lang w:eastAsia="ru-RU"/>
        </w:rPr>
        <w:t xml:space="preserve">ППУ сохраняет тепловую энергию в широком температурном диапазоне от </w:t>
      </w:r>
      <w:r w:rsidR="000B7BF7" w:rsidRPr="00E22907">
        <w:rPr>
          <w:lang w:eastAsia="ru-RU"/>
        </w:rPr>
        <w:t xml:space="preserve">минус </w:t>
      </w:r>
      <w:r w:rsidRPr="00E22907">
        <w:rPr>
          <w:lang w:eastAsia="ru-RU"/>
        </w:rPr>
        <w:t xml:space="preserve">100°до </w:t>
      </w:r>
      <w:r w:rsidR="000B7BF7" w:rsidRPr="00E22907">
        <w:rPr>
          <w:lang w:eastAsia="ru-RU"/>
        </w:rPr>
        <w:t xml:space="preserve">плюс </w:t>
      </w:r>
      <w:r w:rsidRPr="00E22907">
        <w:rPr>
          <w:lang w:eastAsia="ru-RU"/>
        </w:rPr>
        <w:t xml:space="preserve">140°С. </w:t>
      </w:r>
    </w:p>
    <w:p w:rsidR="005F64B1" w:rsidRPr="002C4067" w:rsidRDefault="00380E00" w:rsidP="00393334">
      <w:pPr>
        <w:pStyle w:val="aff2"/>
        <w:rPr>
          <w:lang w:eastAsia="ru-RU"/>
        </w:rPr>
      </w:pPr>
      <w:r w:rsidRPr="002C4067">
        <w:rPr>
          <w:lang w:eastAsia="ru-RU"/>
        </w:rPr>
        <w:t>Важной особенностью трубопроводов с ППУ изоляцией является встроенная электронная система оперативно дистанционного контроля (ОДК) (два сигнальных медных провода, залитых в</w:t>
      </w:r>
      <w:r w:rsidR="00BB7B26" w:rsidRPr="002C4067">
        <w:rPr>
          <w:lang w:eastAsia="ru-RU"/>
        </w:rPr>
        <w:t xml:space="preserve"> </w:t>
      </w:r>
      <w:r w:rsidRPr="002C4067">
        <w:rPr>
          <w:lang w:eastAsia="ru-RU"/>
        </w:rPr>
        <w:t>пенополиуретановую</w:t>
      </w:r>
      <w:r w:rsidR="00BB7B26" w:rsidRPr="002C4067">
        <w:rPr>
          <w:lang w:eastAsia="ru-RU"/>
        </w:rPr>
        <w:t xml:space="preserve"> </w:t>
      </w:r>
      <w:r w:rsidRPr="002C4067">
        <w:rPr>
          <w:lang w:eastAsia="ru-RU"/>
        </w:rPr>
        <w:t>изоляцию</w:t>
      </w:r>
      <w:r w:rsidR="00BB7B26" w:rsidRPr="002C4067">
        <w:rPr>
          <w:lang w:eastAsia="ru-RU"/>
        </w:rPr>
        <w:t xml:space="preserve"> </w:t>
      </w:r>
      <w:r w:rsidRPr="002C4067">
        <w:rPr>
          <w:lang w:eastAsia="ru-RU"/>
        </w:rPr>
        <w:t>трубы,</w:t>
      </w:r>
      <w:r w:rsidR="00BB7B26" w:rsidRPr="002C4067">
        <w:rPr>
          <w:lang w:eastAsia="ru-RU"/>
        </w:rPr>
        <w:t xml:space="preserve"> </w:t>
      </w:r>
      <w:r w:rsidRPr="002C4067">
        <w:rPr>
          <w:lang w:eastAsia="ru-RU"/>
        </w:rPr>
        <w:t>и</w:t>
      </w:r>
      <w:r w:rsidR="00BB7B26" w:rsidRPr="002C4067">
        <w:rPr>
          <w:lang w:eastAsia="ru-RU"/>
        </w:rPr>
        <w:t xml:space="preserve"> </w:t>
      </w:r>
      <w:r w:rsidRPr="002C4067">
        <w:rPr>
          <w:lang w:eastAsia="ru-RU"/>
        </w:rPr>
        <w:t>электронный</w:t>
      </w:r>
      <w:r w:rsidR="00BB7B26" w:rsidRPr="002C4067">
        <w:rPr>
          <w:lang w:eastAsia="ru-RU"/>
        </w:rPr>
        <w:t xml:space="preserve"> </w:t>
      </w:r>
      <w:r w:rsidRPr="002C4067">
        <w:rPr>
          <w:lang w:eastAsia="ru-RU"/>
        </w:rPr>
        <w:t>детектор</w:t>
      </w:r>
      <w:r w:rsidR="00BB7B26" w:rsidRPr="002C4067">
        <w:rPr>
          <w:lang w:eastAsia="ru-RU"/>
        </w:rPr>
        <w:t xml:space="preserve"> </w:t>
      </w:r>
      <w:r w:rsidRPr="002C4067">
        <w:rPr>
          <w:lang w:eastAsia="ru-RU"/>
        </w:rPr>
        <w:t>повреждений),</w:t>
      </w:r>
      <w:r w:rsidR="00BB7B26" w:rsidRPr="002C4067">
        <w:rPr>
          <w:lang w:eastAsia="ru-RU"/>
        </w:rPr>
        <w:t xml:space="preserve"> </w:t>
      </w:r>
      <w:r w:rsidRPr="002C4067">
        <w:rPr>
          <w:lang w:eastAsia="ru-RU"/>
        </w:rPr>
        <w:t>которая позволяет</w:t>
      </w:r>
      <w:r w:rsidR="00BB7B26" w:rsidRPr="002C4067">
        <w:rPr>
          <w:lang w:eastAsia="ru-RU"/>
        </w:rPr>
        <w:t xml:space="preserve"> </w:t>
      </w:r>
      <w:r w:rsidRPr="002C4067">
        <w:rPr>
          <w:lang w:eastAsia="ru-RU"/>
        </w:rPr>
        <w:lastRenderedPageBreak/>
        <w:t>постоянно</w:t>
      </w:r>
      <w:r w:rsidR="00BB7B26" w:rsidRPr="002C4067">
        <w:rPr>
          <w:lang w:eastAsia="ru-RU"/>
        </w:rPr>
        <w:t xml:space="preserve"> </w:t>
      </w:r>
      <w:r w:rsidRPr="002C4067">
        <w:rPr>
          <w:lang w:eastAsia="ru-RU"/>
        </w:rPr>
        <w:t>следить</w:t>
      </w:r>
      <w:r w:rsidR="00BB7B26" w:rsidRPr="002C4067">
        <w:rPr>
          <w:lang w:eastAsia="ru-RU"/>
        </w:rPr>
        <w:t xml:space="preserve"> </w:t>
      </w:r>
      <w:r w:rsidRPr="002C4067">
        <w:rPr>
          <w:lang w:eastAsia="ru-RU"/>
        </w:rPr>
        <w:t>за</w:t>
      </w:r>
      <w:r w:rsidR="00BB7B26" w:rsidRPr="002C4067">
        <w:rPr>
          <w:lang w:eastAsia="ru-RU"/>
        </w:rPr>
        <w:t xml:space="preserve"> </w:t>
      </w:r>
      <w:r w:rsidRPr="002C4067">
        <w:rPr>
          <w:lang w:eastAsia="ru-RU"/>
        </w:rPr>
        <w:t>состоянием</w:t>
      </w:r>
      <w:r w:rsidR="00BB7B26" w:rsidRPr="002C4067">
        <w:rPr>
          <w:lang w:eastAsia="ru-RU"/>
        </w:rPr>
        <w:t xml:space="preserve"> </w:t>
      </w:r>
      <w:r w:rsidRPr="002C4067">
        <w:rPr>
          <w:lang w:eastAsia="ru-RU"/>
        </w:rPr>
        <w:t>(увлажнением)</w:t>
      </w:r>
      <w:r w:rsidR="00BB7B26" w:rsidRPr="002C4067">
        <w:rPr>
          <w:lang w:eastAsia="ru-RU"/>
        </w:rPr>
        <w:t xml:space="preserve"> </w:t>
      </w:r>
      <w:r w:rsidRPr="002C4067">
        <w:rPr>
          <w:lang w:eastAsia="ru-RU"/>
        </w:rPr>
        <w:t>изоляции</w:t>
      </w:r>
      <w:r w:rsidR="00BB7B26" w:rsidRPr="002C4067">
        <w:rPr>
          <w:lang w:eastAsia="ru-RU"/>
        </w:rPr>
        <w:t xml:space="preserve"> </w:t>
      </w:r>
      <w:r w:rsidRPr="002C4067">
        <w:rPr>
          <w:lang w:eastAsia="ru-RU"/>
        </w:rPr>
        <w:t>теплотрассы</w:t>
      </w:r>
      <w:r w:rsidR="00BB7B26" w:rsidRPr="002C4067">
        <w:rPr>
          <w:lang w:eastAsia="ru-RU"/>
        </w:rPr>
        <w:t xml:space="preserve"> </w:t>
      </w:r>
      <w:r w:rsidRPr="002C4067">
        <w:rPr>
          <w:lang w:eastAsia="ru-RU"/>
        </w:rPr>
        <w:t>длинной до 2500 м. При этом место повреждения изоляции трубопровода устанавливается с точностью до одного метра с помощью импульсного рефлектометра.</w:t>
      </w:r>
    </w:p>
    <w:p w:rsidR="00426D24" w:rsidRPr="00630D1C" w:rsidRDefault="005D4352" w:rsidP="00630D1C">
      <w:pPr>
        <w:pStyle w:val="a1"/>
      </w:pPr>
      <w:bookmarkStart w:id="575" w:name="_Toc162259284"/>
      <w:bookmarkStart w:id="576" w:name="_Toc165985170"/>
      <w:bookmarkStart w:id="577" w:name="_Toc205122325"/>
      <w:r w:rsidRPr="00630D1C">
        <w:t>П</w:t>
      </w:r>
      <w:r w:rsidR="00835349" w:rsidRPr="00630D1C">
        <w:rPr>
          <w:rStyle w:val="afffffffc"/>
          <w:sz w:val="24"/>
        </w:rPr>
        <w:t>редложени</w:t>
      </w:r>
      <w:r w:rsidRPr="00630D1C">
        <w:rPr>
          <w:rStyle w:val="afffffffc"/>
          <w:sz w:val="24"/>
        </w:rPr>
        <w:t>я</w:t>
      </w:r>
      <w:r w:rsidR="00B35576" w:rsidRPr="00630D1C">
        <w:t xml:space="preserve"> по строительству, реконструкции и (или) модернизации насосных станций</w:t>
      </w:r>
      <w:bookmarkEnd w:id="575"/>
      <w:bookmarkEnd w:id="576"/>
      <w:bookmarkEnd w:id="577"/>
    </w:p>
    <w:p w:rsidR="00550A25" w:rsidRPr="002C4067" w:rsidRDefault="004E4FD0" w:rsidP="00393334">
      <w:pPr>
        <w:pStyle w:val="aff2"/>
        <w:rPr>
          <w:lang w:eastAsia="ar-SA"/>
        </w:rPr>
      </w:pPr>
      <w:r w:rsidRPr="002C4067">
        <w:rPr>
          <w:lang w:eastAsia="ar-SA"/>
        </w:rPr>
        <w:t>При проектировании новых и реконструкции действующих тепловых сетей не выявлена необходимость строительства насосных станций.</w:t>
      </w:r>
    </w:p>
    <w:p w:rsidR="004D6EBA" w:rsidRPr="00630D1C" w:rsidRDefault="004D6EBA" w:rsidP="00630D1C">
      <w:pPr>
        <w:pStyle w:val="a1"/>
      </w:pPr>
      <w:bookmarkStart w:id="578" w:name="_Toc36648961"/>
      <w:bookmarkStart w:id="579" w:name="_Toc162259285"/>
      <w:bookmarkStart w:id="580" w:name="_Toc165985171"/>
      <w:bookmarkStart w:id="581" w:name="_Toc205122326"/>
      <w:r w:rsidRPr="00630D1C">
        <w:t xml:space="preserve">Состав изменений </w:t>
      </w:r>
      <w:bookmarkEnd w:id="578"/>
      <w:r w:rsidR="00540956" w:rsidRPr="00630D1C">
        <w:t>выполненных в доработанной и (или) актуализированной схеме теплоснабжения</w:t>
      </w:r>
      <w:bookmarkEnd w:id="579"/>
      <w:bookmarkEnd w:id="580"/>
      <w:bookmarkEnd w:id="581"/>
    </w:p>
    <w:p w:rsidR="00DD0BFB" w:rsidRPr="002C4067" w:rsidRDefault="00743D58" w:rsidP="00393334">
      <w:pPr>
        <w:pStyle w:val="aff2"/>
      </w:pPr>
      <w:r>
        <w:t xml:space="preserve">Раздел </w:t>
      </w:r>
      <w:r w:rsidR="00DD0BFB" w:rsidRPr="002C4067">
        <w:t xml:space="preserve">разработан в соответствии с действующей редакцией </w:t>
      </w:r>
      <w:r w:rsidR="00C879D3" w:rsidRPr="002C4067">
        <w:t xml:space="preserve">Постановления Правительства РФ от 22.02.2012 № 154 </w:t>
      </w:r>
      <w:r w:rsidR="00DD0BFB" w:rsidRPr="002C4067">
        <w:t xml:space="preserve"> «О требованиях к схемам теплоснабжения, порядку их </w:t>
      </w:r>
      <w:r w:rsidR="008E4EBE" w:rsidRPr="002C4067">
        <w:t>разработки</w:t>
      </w:r>
      <w:r w:rsidR="00DD0BFB" w:rsidRPr="002C4067">
        <w:t xml:space="preserve"> и утверждения» </w:t>
      </w:r>
      <w:r w:rsidR="00C6704F" w:rsidRPr="002C4067">
        <w:t xml:space="preserve">(в редакции </w:t>
      </w:r>
      <w:r w:rsidR="007010E8" w:rsidRPr="002C4067">
        <w:t>Постановлений Правительства РФ</w:t>
      </w:r>
      <w:r w:rsidR="00DD0BFB" w:rsidRPr="002C4067">
        <w:t xml:space="preserve"> от 07.10.2014 № 1016, от 18.03.2016 № 208, от 23.03.2016 № 229, от 12.07.2016 № 666, от 03.04.2018 № 405, от 16.03.2019 № </w:t>
      </w:r>
      <w:r w:rsidR="00127490" w:rsidRPr="002C4067">
        <w:t>276) и Методическими указаниями (</w:t>
      </w:r>
      <w:r w:rsidR="003965AF" w:rsidRPr="002C4067">
        <w:t>утв. Приказом Минэнерго России от 05.03.2019 № 212 «Об утверждении Методических указаний по разработке схем теплоснабжения»</w:t>
      </w:r>
      <w:r w:rsidR="00127490" w:rsidRPr="002C4067">
        <w:t>).</w:t>
      </w:r>
    </w:p>
    <w:p w:rsidR="00097E6E" w:rsidRPr="002C4067" w:rsidRDefault="00097E6E" w:rsidP="00393334">
      <w:pPr>
        <w:pStyle w:val="aff2"/>
        <w:rPr>
          <w:lang w:eastAsia="ar-SA"/>
        </w:rPr>
      </w:pPr>
    </w:p>
    <w:p w:rsidR="009A0B33" w:rsidRPr="002C4067" w:rsidRDefault="009A0B33" w:rsidP="00393334">
      <w:pPr>
        <w:pStyle w:val="aff2"/>
        <w:rPr>
          <w:lang w:eastAsia="ar-SA"/>
        </w:rPr>
        <w:sectPr w:rsidR="009A0B33" w:rsidRPr="002C4067" w:rsidSect="00630D1C">
          <w:footerReference w:type="default" r:id="rId70"/>
          <w:pgSz w:w="11906" w:h="16838"/>
          <w:pgMar w:top="567" w:right="567" w:bottom="567" w:left="1134" w:header="709" w:footer="0" w:gutter="0"/>
          <w:cols w:space="708"/>
          <w:docGrid w:linePitch="360"/>
        </w:sectPr>
      </w:pPr>
    </w:p>
    <w:p w:rsidR="00E847F5" w:rsidRPr="004746A8" w:rsidRDefault="00B35576" w:rsidP="0057488B">
      <w:pPr>
        <w:pStyle w:val="afffffff4"/>
        <w:numPr>
          <w:ilvl w:val="0"/>
          <w:numId w:val="12"/>
        </w:numPr>
        <w:jc w:val="left"/>
        <w:rPr>
          <w:shd w:val="clear" w:color="auto" w:fill="FFFFFF"/>
        </w:rPr>
      </w:pPr>
      <w:bookmarkStart w:id="582" w:name="_Toc162259286"/>
      <w:bookmarkStart w:id="583" w:name="_Toc165985172"/>
      <w:bookmarkStart w:id="584" w:name="_Toc205122327"/>
      <w:r w:rsidRPr="004746A8">
        <w:rPr>
          <w:shd w:val="clear" w:color="auto" w:fill="FFFFFF"/>
        </w:rPr>
        <w:lastRenderedPageBreak/>
        <w:t>Предложения по переводу открытых систем теплоснабжения (горячего водоснабжения) в закрытые системы горячего водоснабжения</w:t>
      </w:r>
      <w:bookmarkEnd w:id="582"/>
      <w:bookmarkEnd w:id="583"/>
      <w:bookmarkEnd w:id="584"/>
    </w:p>
    <w:p w:rsidR="00B35576" w:rsidRPr="002C4067" w:rsidRDefault="00835349" w:rsidP="00D02C34">
      <w:pPr>
        <w:pStyle w:val="a1"/>
      </w:pPr>
      <w:bookmarkStart w:id="585" w:name="_Toc162259287"/>
      <w:bookmarkStart w:id="586" w:name="_Toc165985173"/>
      <w:bookmarkStart w:id="587" w:name="_Toc205122328"/>
      <w:bookmarkStart w:id="588" w:name="_Toc343877038"/>
      <w:bookmarkStart w:id="589" w:name="_Toc422303799"/>
      <w:r w:rsidRPr="002C4067">
        <w:t>Т</w:t>
      </w:r>
      <w:r w:rsidR="00B35576" w:rsidRPr="002C4067">
        <w:t>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585"/>
      <w:bookmarkEnd w:id="586"/>
      <w:bookmarkEnd w:id="587"/>
    </w:p>
    <w:p w:rsidR="00A76A0B" w:rsidRPr="005C7328" w:rsidRDefault="00A76A0B" w:rsidP="00FA1C46">
      <w:pPr>
        <w:pStyle w:val="aff2"/>
      </w:pPr>
      <w:bookmarkStart w:id="590" w:name="_Hlk162281197"/>
      <w:r w:rsidRPr="005C7328">
        <w:t xml:space="preserve">Централизованное горячее водоснабжение на территории </w:t>
      </w:r>
      <w:r w:rsidR="00AD4C8A">
        <w:t>округа</w:t>
      </w:r>
      <w:r w:rsidRPr="005C7328">
        <w:t xml:space="preserve"> с использованием открытых схем теплоснабжения не осуществляется.</w:t>
      </w:r>
    </w:p>
    <w:p w:rsidR="00B35576" w:rsidRPr="002C4067" w:rsidRDefault="00835349" w:rsidP="00D02C34">
      <w:pPr>
        <w:pStyle w:val="a1"/>
      </w:pPr>
      <w:bookmarkStart w:id="591" w:name="_Toc162259288"/>
      <w:bookmarkStart w:id="592" w:name="_Toc165985174"/>
      <w:bookmarkStart w:id="593" w:name="_Toc205122329"/>
      <w:bookmarkEnd w:id="590"/>
      <w:r w:rsidRPr="002C4067">
        <w:t>В</w:t>
      </w:r>
      <w:r w:rsidR="00B35576" w:rsidRPr="002C4067">
        <w:t>ыбор и обоснование метода регулирования отпуска тепловой энергии от источников тепловой энергии</w:t>
      </w:r>
      <w:bookmarkEnd w:id="591"/>
      <w:bookmarkEnd w:id="592"/>
      <w:bookmarkEnd w:id="593"/>
    </w:p>
    <w:p w:rsidR="00A76A0B" w:rsidRPr="005C7328" w:rsidRDefault="00A76A0B" w:rsidP="00FA1C46">
      <w:pPr>
        <w:pStyle w:val="aff2"/>
      </w:pPr>
      <w:r w:rsidRPr="005C7328">
        <w:t xml:space="preserve">Централизованное горячее водоснабжение на территории </w:t>
      </w:r>
      <w:r w:rsidR="00AD4C8A">
        <w:t>округа</w:t>
      </w:r>
      <w:r w:rsidRPr="005C7328">
        <w:t xml:space="preserve"> с использованием открытых схем теплоснабжения не осуществляется.</w:t>
      </w:r>
    </w:p>
    <w:p w:rsidR="00B35576" w:rsidRPr="002C4067" w:rsidRDefault="00835349" w:rsidP="00D02C34">
      <w:pPr>
        <w:pStyle w:val="a1"/>
      </w:pPr>
      <w:bookmarkStart w:id="594" w:name="_Toc162259289"/>
      <w:bookmarkStart w:id="595" w:name="_Toc165985175"/>
      <w:bookmarkStart w:id="596" w:name="_Toc205122330"/>
      <w:r w:rsidRPr="002C4067">
        <w:t>П</w:t>
      </w:r>
      <w:r w:rsidR="00B35576" w:rsidRPr="002C4067">
        <w:t>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594"/>
      <w:bookmarkEnd w:id="595"/>
      <w:bookmarkEnd w:id="596"/>
    </w:p>
    <w:p w:rsidR="00A76A0B" w:rsidRPr="005C7328" w:rsidRDefault="00A76A0B" w:rsidP="00FA1C46">
      <w:pPr>
        <w:pStyle w:val="aff2"/>
      </w:pPr>
      <w:r w:rsidRPr="005C7328">
        <w:t xml:space="preserve">Централизованное горячее водоснабжение на территории </w:t>
      </w:r>
      <w:r w:rsidR="004E6EE1">
        <w:t>муниципального образования «Гагаринский муниципальный округ» Смоленкой области</w:t>
      </w:r>
      <w:r w:rsidRPr="005C7328">
        <w:t xml:space="preserve"> с использованием открытых схем теплоснабжения не осуществляется.</w:t>
      </w:r>
    </w:p>
    <w:p w:rsidR="00B35576" w:rsidRPr="002C4067" w:rsidRDefault="00835349" w:rsidP="00D02C34">
      <w:pPr>
        <w:pStyle w:val="a1"/>
      </w:pPr>
      <w:bookmarkStart w:id="597" w:name="_Toc162259290"/>
      <w:bookmarkStart w:id="598" w:name="_Toc165985176"/>
      <w:bookmarkStart w:id="599" w:name="_Toc205122331"/>
      <w:r w:rsidRPr="002C4067">
        <w:t>Р</w:t>
      </w:r>
      <w:r w:rsidR="00B35576" w:rsidRPr="002C4067">
        <w:t>асчет потребности инвестиций для перевода открытой системы теплоснабжения (горячего водоснабжения) в закрытую систему горячего водоснабжения</w:t>
      </w:r>
      <w:bookmarkEnd w:id="597"/>
      <w:bookmarkEnd w:id="598"/>
      <w:bookmarkEnd w:id="599"/>
    </w:p>
    <w:p w:rsidR="00A76A0B" w:rsidRPr="005C7328" w:rsidRDefault="00A76A0B" w:rsidP="00FA1C46">
      <w:pPr>
        <w:pStyle w:val="aff2"/>
      </w:pPr>
      <w:r w:rsidRPr="005C7328">
        <w:t xml:space="preserve">Централизованное горячее водоснабжение на территории </w:t>
      </w:r>
      <w:r w:rsidR="004E6EE1">
        <w:t>муниципального образования «Гагаринский муниципальный округ» Смоленкой области</w:t>
      </w:r>
      <w:r w:rsidRPr="005C7328">
        <w:t xml:space="preserve"> с использованием открытых схем теплоснабжения не осуществляется.</w:t>
      </w:r>
    </w:p>
    <w:p w:rsidR="00B35576" w:rsidRPr="002C4067" w:rsidRDefault="00835349" w:rsidP="00D02C34">
      <w:pPr>
        <w:pStyle w:val="a1"/>
      </w:pPr>
      <w:bookmarkStart w:id="600" w:name="_Toc162259291"/>
      <w:bookmarkStart w:id="601" w:name="_Toc165985177"/>
      <w:bookmarkStart w:id="602" w:name="_Toc205122332"/>
      <w:r w:rsidRPr="002C4067">
        <w:t>Оценка</w:t>
      </w:r>
      <w:r w:rsidR="00B35576" w:rsidRPr="002C4067">
        <w:t xml:space="preserve">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bookmarkEnd w:id="600"/>
      <w:bookmarkEnd w:id="601"/>
      <w:bookmarkEnd w:id="602"/>
    </w:p>
    <w:p w:rsidR="00A76A0B" w:rsidRPr="005C7328" w:rsidRDefault="00A76A0B" w:rsidP="00FA1C46">
      <w:pPr>
        <w:pStyle w:val="aff2"/>
      </w:pPr>
      <w:r w:rsidRPr="005C7328">
        <w:t xml:space="preserve">Централизованное горячее водоснабжение на территории </w:t>
      </w:r>
      <w:r w:rsidR="004E6EE1">
        <w:t>муниципального образования «Гагаринский муниципальный округ» Смоленкой области</w:t>
      </w:r>
      <w:r w:rsidRPr="005C7328">
        <w:t xml:space="preserve"> с использованием открытых схем теплоснабжения не осуществляется.</w:t>
      </w:r>
    </w:p>
    <w:p w:rsidR="00B35576" w:rsidRPr="002C4067" w:rsidRDefault="00835349" w:rsidP="00D02C34">
      <w:pPr>
        <w:pStyle w:val="a1"/>
      </w:pPr>
      <w:bookmarkStart w:id="603" w:name="_Toc162259292"/>
      <w:bookmarkStart w:id="604" w:name="_Toc165985178"/>
      <w:bookmarkStart w:id="605" w:name="_Toc205122333"/>
      <w:r w:rsidRPr="002C4067">
        <w:t>П</w:t>
      </w:r>
      <w:r w:rsidR="00B35576" w:rsidRPr="002C4067">
        <w:t>редложения по источникам инвестиций</w:t>
      </w:r>
      <w:bookmarkEnd w:id="603"/>
      <w:bookmarkEnd w:id="604"/>
      <w:bookmarkEnd w:id="605"/>
    </w:p>
    <w:p w:rsidR="00BF03F7" w:rsidRPr="00A76A0B" w:rsidRDefault="00A76A0B" w:rsidP="00FA1C46">
      <w:pPr>
        <w:pStyle w:val="aff2"/>
      </w:pPr>
      <w:r w:rsidRPr="005C7328">
        <w:t xml:space="preserve">Централизованное горячее водоснабжение на территории </w:t>
      </w:r>
      <w:r w:rsidR="004E6EE1">
        <w:t>муниципального образования «Гагаринский муниципальный округ» Смоленкой области</w:t>
      </w:r>
      <w:r w:rsidRPr="005C7328">
        <w:t xml:space="preserve"> с использованием открытых схем теплоснабжения не осуществляется.</w:t>
      </w:r>
    </w:p>
    <w:p w:rsidR="00BF03F7" w:rsidRPr="002C4067" w:rsidRDefault="00FE4F3A" w:rsidP="00D02C34">
      <w:pPr>
        <w:pStyle w:val="a1"/>
        <w:rPr>
          <w:rFonts w:eastAsia="Microsoft YaHei"/>
        </w:rPr>
      </w:pPr>
      <w:bookmarkStart w:id="606" w:name="_Toc162259293"/>
      <w:bookmarkStart w:id="607" w:name="_Toc165985179"/>
      <w:bookmarkStart w:id="608" w:name="_Toc205122334"/>
      <w:r w:rsidRPr="002C4067">
        <w:lastRenderedPageBreak/>
        <w:t>Состав изменений</w:t>
      </w:r>
      <w:r w:rsidR="00A93F49">
        <w:t>,</w:t>
      </w:r>
      <w:r w:rsidRPr="002C4067">
        <w:t xml:space="preserve"> выполненных в доработанной и (или) актуализированной схеме теплоснабжения</w:t>
      </w:r>
      <w:bookmarkEnd w:id="606"/>
      <w:bookmarkEnd w:id="607"/>
      <w:bookmarkEnd w:id="608"/>
    </w:p>
    <w:p w:rsidR="00BF03F7" w:rsidRPr="002C4067" w:rsidRDefault="00C900B2" w:rsidP="00393334">
      <w:pPr>
        <w:pStyle w:val="aff2"/>
      </w:pPr>
      <w:r>
        <w:t>Раздел</w:t>
      </w:r>
      <w:r w:rsidR="00BF03F7" w:rsidRPr="002C4067">
        <w:t xml:space="preserve"> </w:t>
      </w:r>
      <w:r w:rsidR="00743D58" w:rsidRPr="002C4067">
        <w:t>9 разработан</w:t>
      </w:r>
      <w:r w:rsidR="00BF03F7" w:rsidRPr="002C4067">
        <w:t xml:space="preserve"> в соответствии с действующей редакцией Постановления Правительства РФ № 154 от 22 февраля 2012 г. «О требованиях к схемам теплоснабжения, порядку их разработки и утверждения» (В редакции постановлений Правительства Российской Федерации от 07.10.2014 № 1016, от 18.03.2016 № 208, от 23.03.2016 № 229, от 12.07.2016 № 666, от 03.04.2018 № 405, от 16.03.2019 № 276) и Методическими указаниями по разработке схем теплоснабжения (утв. Приказом Министерства энергетики РФ от 5 марта 2019 года </w:t>
      </w:r>
      <w:r w:rsidR="00E07727">
        <w:t>№ 2</w:t>
      </w:r>
      <w:r w:rsidR="00BF03F7" w:rsidRPr="002C4067">
        <w:t>12).</w:t>
      </w:r>
    </w:p>
    <w:p w:rsidR="00F27BAD" w:rsidRPr="002C4067" w:rsidRDefault="00F27BAD" w:rsidP="00393334">
      <w:pPr>
        <w:pStyle w:val="aff2"/>
        <w:rPr>
          <w:lang w:eastAsia="ru-RU"/>
        </w:rPr>
      </w:pPr>
    </w:p>
    <w:p w:rsidR="00F27BAD" w:rsidRPr="002C4067" w:rsidRDefault="00F27BAD" w:rsidP="00393334">
      <w:pPr>
        <w:pStyle w:val="aff2"/>
        <w:rPr>
          <w:lang w:eastAsia="ru-RU"/>
        </w:rPr>
        <w:sectPr w:rsidR="00F27BAD" w:rsidRPr="002C4067" w:rsidSect="00C900B2">
          <w:pgSz w:w="11906" w:h="16838"/>
          <w:pgMar w:top="567" w:right="567" w:bottom="567" w:left="1134" w:header="709" w:footer="0" w:gutter="0"/>
          <w:cols w:space="708"/>
          <w:docGrid w:linePitch="360"/>
        </w:sectPr>
      </w:pPr>
    </w:p>
    <w:p w:rsidR="001E0359" w:rsidRPr="002D34EC" w:rsidRDefault="00B35576" w:rsidP="0057488B">
      <w:pPr>
        <w:pStyle w:val="afffffff4"/>
        <w:numPr>
          <w:ilvl w:val="0"/>
          <w:numId w:val="12"/>
        </w:numPr>
        <w:jc w:val="left"/>
      </w:pPr>
      <w:bookmarkStart w:id="609" w:name="_Toc162259294"/>
      <w:bookmarkStart w:id="610" w:name="_Toc165985180"/>
      <w:bookmarkStart w:id="611" w:name="_Toc205122335"/>
      <w:bookmarkEnd w:id="588"/>
      <w:bookmarkEnd w:id="589"/>
      <w:r w:rsidRPr="002D34EC">
        <w:lastRenderedPageBreak/>
        <w:t>Перспективные топливные балансы</w:t>
      </w:r>
      <w:bookmarkEnd w:id="609"/>
      <w:bookmarkEnd w:id="610"/>
      <w:bookmarkEnd w:id="611"/>
    </w:p>
    <w:p w:rsidR="001E0359" w:rsidRPr="002C4067" w:rsidRDefault="00835349" w:rsidP="00FA1C46">
      <w:pPr>
        <w:pStyle w:val="a1"/>
      </w:pPr>
      <w:bookmarkStart w:id="612" w:name="_Toc162259295"/>
      <w:bookmarkStart w:id="613" w:name="_Toc165985181"/>
      <w:bookmarkStart w:id="614" w:name="_Toc205122336"/>
      <w:r w:rsidRPr="002C4067">
        <w:t>Р</w:t>
      </w:r>
      <w:r w:rsidR="00B35576" w:rsidRPr="002C4067">
        <w:t xml:space="preserve">асчеты </w:t>
      </w:r>
      <w:bookmarkEnd w:id="612"/>
      <w:bookmarkEnd w:id="613"/>
      <w:r w:rsidR="00DA02D6" w:rsidRPr="00DA02D6">
        <w:t>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муниципального округа, городского округа, города федерального значения</w:t>
      </w:r>
      <w:bookmarkEnd w:id="614"/>
    </w:p>
    <w:p w:rsidR="004E4FD0" w:rsidRPr="002C4067" w:rsidRDefault="004858B5" w:rsidP="00393334">
      <w:pPr>
        <w:pStyle w:val="aff2"/>
        <w:rPr>
          <w:rFonts w:eastAsia="Times New Roman"/>
          <w:lang w:eastAsia="ru-RU"/>
        </w:rPr>
      </w:pPr>
      <w:r w:rsidRPr="002C4067">
        <w:t xml:space="preserve">В настоящее время </w:t>
      </w:r>
      <w:r w:rsidR="008E3F6C" w:rsidRPr="002C4067">
        <w:t>на</w:t>
      </w:r>
      <w:r w:rsidR="00F63CDD" w:rsidRPr="002C4067">
        <w:t xml:space="preserve"> </w:t>
      </w:r>
      <w:r w:rsidR="000A5A43" w:rsidRPr="002C4067">
        <w:t>территории</w:t>
      </w:r>
      <w:r w:rsidR="00D458C1" w:rsidRPr="002C4067">
        <w:t xml:space="preserve"> </w:t>
      </w:r>
      <w:r w:rsidR="004E6EE1">
        <w:t>муниципального образования «Гагаринский муниципальный округ» Смоленкой области</w:t>
      </w:r>
      <w:r w:rsidR="004E6EE1" w:rsidRPr="00D576B2">
        <w:rPr>
          <w:lang w:eastAsia="ru-RU"/>
        </w:rPr>
        <w:t xml:space="preserve"> </w:t>
      </w:r>
      <w:r w:rsidR="00A06FCC" w:rsidRPr="00D576B2">
        <w:rPr>
          <w:lang w:eastAsia="ru-RU"/>
        </w:rPr>
        <w:t xml:space="preserve">действует </w:t>
      </w:r>
      <w:r w:rsidR="00660C6D" w:rsidRPr="00D576B2">
        <w:rPr>
          <w:lang w:eastAsia="ru-RU"/>
        </w:rPr>
        <w:t>20</w:t>
      </w:r>
      <w:r w:rsidR="00A06FCC" w:rsidRPr="00D576B2">
        <w:rPr>
          <w:lang w:eastAsia="ru-RU"/>
        </w:rPr>
        <w:t xml:space="preserve"> источник</w:t>
      </w:r>
      <w:r w:rsidR="00052DD4" w:rsidRPr="00D576B2">
        <w:rPr>
          <w:lang w:eastAsia="ru-RU"/>
        </w:rPr>
        <w:t>ов</w:t>
      </w:r>
      <w:r w:rsidR="00A06FCC" w:rsidRPr="00D576B2">
        <w:rPr>
          <w:lang w:eastAsia="ru-RU"/>
        </w:rPr>
        <w:t xml:space="preserve"> </w:t>
      </w:r>
      <w:r w:rsidR="00356CF4" w:rsidRPr="00D576B2">
        <w:t>централизованного теплоснабжения</w:t>
      </w:r>
      <w:r w:rsidR="008E3F6C" w:rsidRPr="002C4067">
        <w:t>.</w:t>
      </w:r>
      <w:r w:rsidRPr="002C4067">
        <w:t xml:space="preserve"> </w:t>
      </w:r>
      <w:bookmarkStart w:id="615" w:name="_Hlk190440594"/>
      <w:r w:rsidRPr="002C4067">
        <w:t>В качестве основного вида топлива на централизованн</w:t>
      </w:r>
      <w:r w:rsidR="00052DD4">
        <w:t>ых</w:t>
      </w:r>
      <w:r w:rsidRPr="002C4067">
        <w:t xml:space="preserve"> котельн</w:t>
      </w:r>
      <w:r w:rsidR="00052DD4">
        <w:t>ых</w:t>
      </w:r>
      <w:r w:rsidRPr="002C4067">
        <w:t xml:space="preserve"> </w:t>
      </w:r>
      <w:r w:rsidR="00DA02D6">
        <w:t>округа</w:t>
      </w:r>
      <w:r w:rsidRPr="002C4067">
        <w:t xml:space="preserve"> использу</w:t>
      </w:r>
      <w:r w:rsidR="007E3A86">
        <w:t>е</w:t>
      </w:r>
      <w:r w:rsidRPr="002C4067">
        <w:t xml:space="preserve">тся </w:t>
      </w:r>
      <w:r w:rsidR="00A06FCC">
        <w:t>природный газ</w:t>
      </w:r>
      <w:bookmarkEnd w:id="615"/>
      <w:r w:rsidRPr="002C4067">
        <w:t xml:space="preserve">. </w:t>
      </w:r>
      <w:r w:rsidR="004E4FD0" w:rsidRPr="002C4067">
        <w:rPr>
          <w:rFonts w:eastAsia="Times New Roman"/>
          <w:lang w:eastAsia="ru-RU"/>
        </w:rPr>
        <w:t xml:space="preserve">Сведения о фактическом и перспективном потреблении котельно-печного топлива приведены в таблице </w:t>
      </w:r>
      <w:r w:rsidR="00D576B2">
        <w:rPr>
          <w:rFonts w:eastAsia="Times New Roman"/>
          <w:lang w:eastAsia="ru-RU"/>
        </w:rPr>
        <w:t>58</w:t>
      </w:r>
      <w:r w:rsidR="004E4FD0" w:rsidRPr="002C4067">
        <w:rPr>
          <w:rFonts w:eastAsia="Times New Roman"/>
          <w:lang w:eastAsia="ru-RU"/>
        </w:rPr>
        <w:t>.</w:t>
      </w:r>
    </w:p>
    <w:p w:rsidR="00C30A21" w:rsidRDefault="00A93F49" w:rsidP="00FB3DF5">
      <w:pPr>
        <w:pStyle w:val="afffffffa"/>
      </w:pPr>
      <w:r w:rsidRPr="002C4067">
        <w:t xml:space="preserve">Таблица </w:t>
      </w:r>
      <w:r w:rsidR="00827E3F">
        <w:rPr>
          <w:noProof/>
        </w:rPr>
        <w:fldChar w:fldCharType="begin"/>
      </w:r>
      <w:r w:rsidR="00A95700">
        <w:rPr>
          <w:noProof/>
        </w:rPr>
        <w:instrText xml:space="preserve"> SEQ Таблица \* ARABIC </w:instrText>
      </w:r>
      <w:r w:rsidR="00827E3F">
        <w:rPr>
          <w:noProof/>
        </w:rPr>
        <w:fldChar w:fldCharType="separate"/>
      </w:r>
      <w:r w:rsidR="00C83B43">
        <w:rPr>
          <w:noProof/>
        </w:rPr>
        <w:t>58</w:t>
      </w:r>
      <w:r w:rsidR="00827E3F">
        <w:rPr>
          <w:noProof/>
        </w:rPr>
        <w:fldChar w:fldCharType="end"/>
      </w:r>
      <w:r>
        <w:rPr>
          <w:noProof/>
        </w:rPr>
        <w:t xml:space="preserve"> </w:t>
      </w:r>
      <w:r w:rsidRPr="002C4067">
        <w:t>–</w:t>
      </w:r>
      <w:r>
        <w:t xml:space="preserve"> </w:t>
      </w:r>
      <w:r w:rsidR="00C30A21" w:rsidRPr="002C4067">
        <w:t xml:space="preserve">Существующий и </w:t>
      </w:r>
      <w:r w:rsidR="00CE6763" w:rsidRPr="002C4067">
        <w:t>перспективный топливные балансы</w:t>
      </w:r>
    </w:p>
    <w:tbl>
      <w:tblPr>
        <w:tblW w:w="5000" w:type="pct"/>
        <w:tblLook w:val="04A0"/>
      </w:tblPr>
      <w:tblGrid>
        <w:gridCol w:w="3287"/>
        <w:gridCol w:w="1111"/>
        <w:gridCol w:w="1439"/>
        <w:gridCol w:w="1439"/>
        <w:gridCol w:w="1439"/>
        <w:gridCol w:w="1439"/>
        <w:gridCol w:w="1439"/>
        <w:gridCol w:w="1439"/>
        <w:gridCol w:w="1439"/>
        <w:gridCol w:w="1449"/>
      </w:tblGrid>
      <w:tr w:rsidR="00CF4207" w:rsidRPr="00A56CC2" w:rsidTr="00CF4207">
        <w:trPr>
          <w:cantSplit/>
          <w:trHeight w:val="340"/>
          <w:tblHeader/>
        </w:trPr>
        <w:tc>
          <w:tcPr>
            <w:tcW w:w="10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b/>
                <w:bCs/>
                <w:color w:val="000000"/>
                <w:sz w:val="22"/>
                <w:lang w:eastAsia="ru-RU"/>
              </w:rPr>
            </w:pPr>
            <w:r w:rsidRPr="00A56CC2">
              <w:rPr>
                <w:rFonts w:ascii="Segoe UI" w:eastAsia="Times New Roman" w:hAnsi="Segoe UI" w:cs="Segoe UI"/>
                <w:b/>
                <w:bCs/>
                <w:color w:val="000000"/>
                <w:sz w:val="22"/>
                <w:lang w:eastAsia="ru-RU"/>
              </w:rPr>
              <w:t>Составляющая баланса</w:t>
            </w:r>
          </w:p>
        </w:tc>
        <w:tc>
          <w:tcPr>
            <w:tcW w:w="349" w:type="pct"/>
            <w:tcBorders>
              <w:top w:val="single" w:sz="4" w:space="0" w:color="auto"/>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b/>
                <w:bCs/>
                <w:color w:val="000000"/>
                <w:sz w:val="22"/>
                <w:lang w:eastAsia="ru-RU"/>
              </w:rPr>
            </w:pPr>
            <w:r w:rsidRPr="00A56CC2">
              <w:rPr>
                <w:rFonts w:ascii="Segoe UI" w:eastAsia="Times New Roman" w:hAnsi="Segoe UI" w:cs="Segoe UI"/>
                <w:b/>
                <w:bCs/>
                <w:color w:val="000000"/>
                <w:sz w:val="22"/>
                <w:lang w:eastAsia="ru-RU"/>
              </w:rPr>
              <w:t>Ед. изм.</w:t>
            </w:r>
          </w:p>
        </w:tc>
        <w:tc>
          <w:tcPr>
            <w:tcW w:w="452" w:type="pct"/>
            <w:tcBorders>
              <w:top w:val="single" w:sz="4" w:space="0" w:color="auto"/>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b/>
                <w:bCs/>
                <w:color w:val="000000"/>
                <w:sz w:val="22"/>
                <w:lang w:eastAsia="ru-RU"/>
              </w:rPr>
            </w:pPr>
            <w:r w:rsidRPr="00A56CC2">
              <w:rPr>
                <w:rFonts w:ascii="Segoe UI" w:eastAsia="Times New Roman" w:hAnsi="Segoe UI" w:cs="Segoe UI"/>
                <w:b/>
                <w:bCs/>
                <w:color w:val="000000"/>
                <w:sz w:val="22"/>
                <w:lang w:eastAsia="ru-RU"/>
              </w:rPr>
              <w:t>2024 год</w:t>
            </w:r>
          </w:p>
        </w:tc>
        <w:tc>
          <w:tcPr>
            <w:tcW w:w="452" w:type="pct"/>
            <w:tcBorders>
              <w:top w:val="single" w:sz="4" w:space="0" w:color="auto"/>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b/>
                <w:bCs/>
                <w:color w:val="000000"/>
                <w:sz w:val="22"/>
                <w:lang w:eastAsia="ru-RU"/>
              </w:rPr>
            </w:pPr>
            <w:r w:rsidRPr="00A56CC2">
              <w:rPr>
                <w:rFonts w:ascii="Segoe UI" w:eastAsia="Times New Roman" w:hAnsi="Segoe UI" w:cs="Segoe UI"/>
                <w:b/>
                <w:bCs/>
                <w:color w:val="000000"/>
                <w:sz w:val="22"/>
                <w:lang w:eastAsia="ru-RU"/>
              </w:rPr>
              <w:t>2025 год</w:t>
            </w:r>
          </w:p>
        </w:tc>
        <w:tc>
          <w:tcPr>
            <w:tcW w:w="452" w:type="pct"/>
            <w:tcBorders>
              <w:top w:val="single" w:sz="4" w:space="0" w:color="auto"/>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b/>
                <w:bCs/>
                <w:color w:val="000000"/>
                <w:sz w:val="22"/>
                <w:lang w:eastAsia="ru-RU"/>
              </w:rPr>
            </w:pPr>
            <w:r w:rsidRPr="00A56CC2">
              <w:rPr>
                <w:rFonts w:ascii="Segoe UI" w:eastAsia="Times New Roman" w:hAnsi="Segoe UI" w:cs="Segoe UI"/>
                <w:b/>
                <w:bCs/>
                <w:color w:val="000000"/>
                <w:sz w:val="22"/>
                <w:lang w:eastAsia="ru-RU"/>
              </w:rPr>
              <w:t>2026 год</w:t>
            </w:r>
          </w:p>
        </w:tc>
        <w:tc>
          <w:tcPr>
            <w:tcW w:w="452" w:type="pct"/>
            <w:tcBorders>
              <w:top w:val="single" w:sz="4" w:space="0" w:color="auto"/>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b/>
                <w:bCs/>
                <w:color w:val="000000"/>
                <w:sz w:val="22"/>
                <w:lang w:eastAsia="ru-RU"/>
              </w:rPr>
            </w:pPr>
            <w:r w:rsidRPr="00A56CC2">
              <w:rPr>
                <w:rFonts w:ascii="Segoe UI" w:eastAsia="Times New Roman" w:hAnsi="Segoe UI" w:cs="Segoe UI"/>
                <w:b/>
                <w:bCs/>
                <w:color w:val="000000"/>
                <w:sz w:val="22"/>
                <w:lang w:eastAsia="ru-RU"/>
              </w:rPr>
              <w:t>2027 год</w:t>
            </w:r>
          </w:p>
        </w:tc>
        <w:tc>
          <w:tcPr>
            <w:tcW w:w="452" w:type="pct"/>
            <w:tcBorders>
              <w:top w:val="single" w:sz="4" w:space="0" w:color="auto"/>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b/>
                <w:bCs/>
                <w:color w:val="000000"/>
                <w:sz w:val="22"/>
                <w:lang w:eastAsia="ru-RU"/>
              </w:rPr>
            </w:pPr>
            <w:r w:rsidRPr="00A56CC2">
              <w:rPr>
                <w:rFonts w:ascii="Segoe UI" w:eastAsia="Times New Roman" w:hAnsi="Segoe UI" w:cs="Segoe UI"/>
                <w:b/>
                <w:bCs/>
                <w:color w:val="000000"/>
                <w:sz w:val="22"/>
                <w:lang w:eastAsia="ru-RU"/>
              </w:rPr>
              <w:t>2028 год</w:t>
            </w:r>
          </w:p>
        </w:tc>
        <w:tc>
          <w:tcPr>
            <w:tcW w:w="452" w:type="pct"/>
            <w:tcBorders>
              <w:top w:val="single" w:sz="4" w:space="0" w:color="auto"/>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b/>
                <w:bCs/>
                <w:color w:val="000000"/>
                <w:sz w:val="22"/>
                <w:lang w:eastAsia="ru-RU"/>
              </w:rPr>
            </w:pPr>
            <w:r w:rsidRPr="00A56CC2">
              <w:rPr>
                <w:rFonts w:ascii="Segoe UI" w:eastAsia="Times New Roman" w:hAnsi="Segoe UI" w:cs="Segoe UI"/>
                <w:b/>
                <w:bCs/>
                <w:color w:val="000000"/>
                <w:sz w:val="22"/>
                <w:lang w:eastAsia="ru-RU"/>
              </w:rPr>
              <w:t>2029 год</w:t>
            </w:r>
          </w:p>
        </w:tc>
        <w:tc>
          <w:tcPr>
            <w:tcW w:w="452" w:type="pct"/>
            <w:tcBorders>
              <w:top w:val="single" w:sz="4" w:space="0" w:color="auto"/>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b/>
                <w:bCs/>
                <w:color w:val="000000"/>
                <w:sz w:val="22"/>
                <w:lang w:eastAsia="ru-RU"/>
              </w:rPr>
            </w:pPr>
            <w:r w:rsidRPr="00A56CC2">
              <w:rPr>
                <w:rFonts w:ascii="Segoe UI" w:eastAsia="Times New Roman" w:hAnsi="Segoe UI" w:cs="Segoe UI"/>
                <w:b/>
                <w:bCs/>
                <w:color w:val="000000"/>
                <w:sz w:val="22"/>
                <w:lang w:eastAsia="ru-RU"/>
              </w:rPr>
              <w:t>2030 год</w:t>
            </w:r>
          </w:p>
        </w:tc>
        <w:tc>
          <w:tcPr>
            <w:tcW w:w="452" w:type="pct"/>
            <w:tcBorders>
              <w:top w:val="single" w:sz="4" w:space="0" w:color="auto"/>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b/>
                <w:bCs/>
                <w:color w:val="000000"/>
                <w:sz w:val="22"/>
                <w:lang w:eastAsia="ru-RU"/>
              </w:rPr>
            </w:pPr>
            <w:r w:rsidRPr="00A56CC2">
              <w:rPr>
                <w:rFonts w:ascii="Segoe UI" w:eastAsia="Times New Roman" w:hAnsi="Segoe UI" w:cs="Segoe UI"/>
                <w:b/>
                <w:bCs/>
                <w:color w:val="000000"/>
                <w:sz w:val="22"/>
                <w:lang w:eastAsia="ru-RU"/>
              </w:rPr>
              <w:t>2031 -2036</w:t>
            </w:r>
          </w:p>
        </w:tc>
      </w:tr>
      <w:tr w:rsidR="00CF4207" w:rsidRPr="00A56CC2" w:rsidTr="00035534">
        <w:trPr>
          <w:cantSplit/>
          <w:trHeight w:val="34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b/>
                <w:bCs/>
                <w:color w:val="000000"/>
                <w:sz w:val="22"/>
                <w:lang w:eastAsia="ru-RU"/>
              </w:rPr>
            </w:pPr>
            <w:r w:rsidRPr="00A56CC2">
              <w:rPr>
                <w:rFonts w:ascii="Segoe UI" w:eastAsia="Times New Roman" w:hAnsi="Segoe UI" w:cs="Segoe UI"/>
                <w:b/>
                <w:bCs/>
                <w:color w:val="000000"/>
                <w:sz w:val="22"/>
                <w:lang w:eastAsia="ru-RU"/>
              </w:rPr>
              <w:t>№ 1 Промышленный пр-зд, Районная котельная</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Вид топлива</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Расход натурального топлива</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Куб. м</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lang w:eastAsia="ru-RU"/>
              </w:rPr>
            </w:pPr>
            <w:r>
              <w:rPr>
                <w:rFonts w:ascii="Segoe UI" w:hAnsi="Segoe UI" w:cs="Segoe UI"/>
                <w:color w:val="000000"/>
                <w:sz w:val="22"/>
              </w:rPr>
              <w:t>12425,54</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12425,54</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11936,91</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12143,92</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12143,92</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12350,93</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12350,93</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12764,96</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Основное топливо</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т.у.т.</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14040,86</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14040,86</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13488,71</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13722,63</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13722,63</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13956,56</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13956,56</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14424,40</w:t>
            </w:r>
          </w:p>
        </w:tc>
      </w:tr>
      <w:tr w:rsidR="00CF4207" w:rsidRPr="00A56CC2" w:rsidTr="00035534">
        <w:trPr>
          <w:cantSplit/>
          <w:trHeight w:val="34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b/>
                <w:bCs/>
                <w:color w:val="000000"/>
                <w:sz w:val="22"/>
                <w:lang w:eastAsia="ru-RU"/>
              </w:rPr>
            </w:pPr>
            <w:r w:rsidRPr="00A56CC2">
              <w:rPr>
                <w:rFonts w:ascii="Segoe UI" w:eastAsia="Times New Roman" w:hAnsi="Segoe UI" w:cs="Segoe UI"/>
                <w:b/>
                <w:bCs/>
                <w:color w:val="000000"/>
                <w:sz w:val="22"/>
                <w:lang w:eastAsia="ru-RU"/>
              </w:rPr>
              <w:t>№ 2 ул. Бахтина, БМК-1</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Вид топлива</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Расход натурального топлива</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Куб. м</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lang w:eastAsia="ru-RU"/>
              </w:rPr>
            </w:pPr>
            <w:r>
              <w:rPr>
                <w:rFonts w:ascii="Segoe UI" w:hAnsi="Segoe UI" w:cs="Segoe UI"/>
                <w:color w:val="000000"/>
                <w:sz w:val="22"/>
              </w:rPr>
              <w:t>2207,31</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2207,31</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2206,21</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2206,21</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2206,21</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2206,21</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2206,21</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2206,21</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Основное топливо</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т.у.т.</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2494,26</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2494,26</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2493,02</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2493,02</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2493,02</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2493,02</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2493,02</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2493,02</w:t>
            </w:r>
          </w:p>
        </w:tc>
      </w:tr>
      <w:tr w:rsidR="00CF4207" w:rsidRPr="00A56CC2" w:rsidTr="00035534">
        <w:trPr>
          <w:cantSplit/>
          <w:trHeight w:val="34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b/>
                <w:bCs/>
                <w:color w:val="000000"/>
                <w:sz w:val="22"/>
                <w:lang w:eastAsia="ru-RU"/>
              </w:rPr>
            </w:pPr>
            <w:r w:rsidRPr="00A56CC2">
              <w:rPr>
                <w:rFonts w:ascii="Segoe UI" w:eastAsia="Times New Roman" w:hAnsi="Segoe UI" w:cs="Segoe UI"/>
                <w:b/>
                <w:bCs/>
                <w:color w:val="000000"/>
                <w:sz w:val="22"/>
                <w:lang w:eastAsia="ru-RU"/>
              </w:rPr>
              <w:t>№ 3 ул. Заводская, БМК-2</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Вид топлива</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Расход натурального топлива</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Куб.м</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lang w:eastAsia="ru-RU"/>
              </w:rPr>
            </w:pPr>
            <w:r>
              <w:rPr>
                <w:rFonts w:ascii="Segoe UI" w:hAnsi="Segoe UI" w:cs="Segoe UI"/>
                <w:color w:val="000000"/>
                <w:sz w:val="22"/>
              </w:rPr>
              <w:t>1144,76</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1144,76</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1061,20</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1061,20</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1061,20</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1061,20</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1061,20</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1061,20</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Основное топливо</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т.у.т.</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1293,58</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1293,58</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1199,16</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1199,16</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1199,16</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1199,16</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1199,16</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1199,16</w:t>
            </w:r>
          </w:p>
        </w:tc>
      </w:tr>
      <w:tr w:rsidR="00CF4207" w:rsidRPr="00A56CC2" w:rsidTr="00035534">
        <w:trPr>
          <w:cantSplit/>
          <w:trHeight w:val="34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b/>
                <w:bCs/>
                <w:color w:val="000000"/>
                <w:sz w:val="22"/>
                <w:lang w:eastAsia="ru-RU"/>
              </w:rPr>
            </w:pPr>
            <w:r w:rsidRPr="00A56CC2">
              <w:rPr>
                <w:rFonts w:ascii="Segoe UI" w:eastAsia="Times New Roman" w:hAnsi="Segoe UI" w:cs="Segoe UI"/>
                <w:b/>
                <w:bCs/>
                <w:color w:val="000000"/>
                <w:sz w:val="22"/>
                <w:lang w:eastAsia="ru-RU"/>
              </w:rPr>
              <w:t>№ 4 с. Карманово, ул. Заводская, 4, стр. 2</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lastRenderedPageBreak/>
              <w:t>Вид топлива</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Расход натурального топлива</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Куб. м</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lang w:eastAsia="ru-RU"/>
              </w:rPr>
            </w:pPr>
            <w:r>
              <w:rPr>
                <w:rFonts w:ascii="Segoe UI" w:hAnsi="Segoe UI" w:cs="Segoe UI"/>
                <w:color w:val="000000"/>
                <w:sz w:val="22"/>
              </w:rPr>
              <w:t>1699,96</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1699,96</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1712,77</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1712,77</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1712,77</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1712,77</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1712,77</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1712,77</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Основное топливо</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т.у.т.</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1920,95</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1920,95</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1935,43</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1935,43</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1935,43</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1935,43</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1935,43</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1935,43</w:t>
            </w:r>
          </w:p>
        </w:tc>
      </w:tr>
      <w:tr w:rsidR="00CF4207" w:rsidRPr="00A56CC2" w:rsidTr="00035534">
        <w:trPr>
          <w:cantSplit/>
          <w:trHeight w:val="34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b/>
                <w:bCs/>
                <w:color w:val="000000"/>
                <w:sz w:val="22"/>
                <w:lang w:eastAsia="ru-RU"/>
              </w:rPr>
            </w:pPr>
            <w:r w:rsidRPr="00A56CC2">
              <w:rPr>
                <w:rFonts w:ascii="Segoe UI" w:eastAsia="Times New Roman" w:hAnsi="Segoe UI" w:cs="Segoe UI"/>
                <w:b/>
                <w:bCs/>
                <w:color w:val="000000"/>
                <w:sz w:val="22"/>
                <w:lang w:eastAsia="ru-RU"/>
              </w:rPr>
              <w:t>№ 5 ул. Мира, БМК-3</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Вид топлива</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Расход натурального топлива</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Куб. м</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lang w:eastAsia="ru-RU"/>
              </w:rPr>
            </w:pPr>
            <w:r>
              <w:rPr>
                <w:rFonts w:ascii="Segoe UI" w:hAnsi="Segoe UI" w:cs="Segoe UI"/>
                <w:color w:val="000000"/>
                <w:sz w:val="22"/>
              </w:rPr>
              <w:t>357,89</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357,89</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385,77</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385,77</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385,77</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385,77</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385,77</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385,77</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Основное топливо</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т.у.т.</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404,42</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404,42</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435,92</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435,92</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435,92</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435,92</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435,92</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435,92</w:t>
            </w:r>
          </w:p>
        </w:tc>
      </w:tr>
      <w:tr w:rsidR="00CF4207" w:rsidRPr="00A56CC2" w:rsidTr="00035534">
        <w:trPr>
          <w:cantSplit/>
          <w:trHeight w:val="34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b/>
                <w:bCs/>
                <w:color w:val="000000"/>
                <w:sz w:val="22"/>
                <w:lang w:eastAsia="ru-RU"/>
              </w:rPr>
            </w:pPr>
            <w:r w:rsidRPr="00A56CC2">
              <w:rPr>
                <w:rFonts w:ascii="Segoe UI" w:eastAsia="Times New Roman" w:hAnsi="Segoe UI" w:cs="Segoe UI"/>
                <w:b/>
                <w:bCs/>
                <w:color w:val="000000"/>
                <w:sz w:val="22"/>
                <w:lang w:eastAsia="ru-RU"/>
              </w:rPr>
              <w:t>№ 6 БМК ул. Пушная, 2А</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Вид топлива</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Расход натурального топлива</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Куб. м</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lang w:eastAsia="ru-RU"/>
              </w:rPr>
            </w:pPr>
            <w:r>
              <w:rPr>
                <w:rFonts w:ascii="Segoe UI" w:hAnsi="Segoe UI" w:cs="Segoe UI"/>
                <w:color w:val="000000"/>
                <w:sz w:val="22"/>
              </w:rPr>
              <w:t>132,39</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132,39</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122,41</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122,41</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122,41</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122,41</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122,41</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122,41</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Основное топливо</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т.у.т.</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149,60</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149,60</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138,33</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138,33</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138,33</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138,33</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138,33</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138,33</w:t>
            </w:r>
          </w:p>
        </w:tc>
      </w:tr>
      <w:tr w:rsidR="00CF4207" w:rsidRPr="00A56CC2" w:rsidTr="00035534">
        <w:trPr>
          <w:cantSplit/>
          <w:trHeight w:val="34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b/>
                <w:bCs/>
                <w:color w:val="000000"/>
                <w:sz w:val="22"/>
                <w:lang w:eastAsia="ru-RU"/>
              </w:rPr>
            </w:pPr>
            <w:r w:rsidRPr="00A56CC2">
              <w:rPr>
                <w:rFonts w:ascii="Segoe UI" w:eastAsia="Times New Roman" w:hAnsi="Segoe UI" w:cs="Segoe UI"/>
                <w:b/>
                <w:bCs/>
                <w:color w:val="000000"/>
                <w:sz w:val="22"/>
                <w:lang w:eastAsia="ru-RU"/>
              </w:rPr>
              <w:t>БМК-7</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Вид топлива</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Расход натурального топлива</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Куб. м</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lang w:eastAsia="ru-RU"/>
              </w:rPr>
            </w:pPr>
            <w:r>
              <w:rPr>
                <w:rFonts w:ascii="Segoe UI" w:hAnsi="Segoe UI" w:cs="Segoe UI"/>
                <w:color w:val="000000"/>
                <w:sz w:val="22"/>
              </w:rPr>
              <w:t>2217,22</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2217,22</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2095,54</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2095,54</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2095,54</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2095,54</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2095,54</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2095,54</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Основное топливо</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т.у.т.</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2505,46</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2505,46</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2367,96</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2367,96</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2367,96</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2367,96</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2367,96</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2367,96</w:t>
            </w:r>
          </w:p>
        </w:tc>
      </w:tr>
      <w:tr w:rsidR="00CF4207" w:rsidRPr="00A56CC2" w:rsidTr="00035534">
        <w:trPr>
          <w:cantSplit/>
          <w:trHeight w:val="34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b/>
                <w:bCs/>
                <w:color w:val="000000"/>
                <w:sz w:val="22"/>
                <w:lang w:eastAsia="ru-RU"/>
              </w:rPr>
            </w:pPr>
            <w:r w:rsidRPr="00A56CC2">
              <w:rPr>
                <w:rFonts w:ascii="Segoe UI" w:eastAsia="Times New Roman" w:hAnsi="Segoe UI" w:cs="Segoe UI"/>
                <w:b/>
                <w:bCs/>
                <w:color w:val="000000"/>
                <w:sz w:val="22"/>
                <w:lang w:eastAsia="ru-RU"/>
              </w:rPr>
              <w:t>БМК-8</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Вид топлива</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Расход натурального топлива</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Куб. м</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lang w:eastAsia="ru-RU"/>
              </w:rPr>
            </w:pPr>
            <w:r>
              <w:rPr>
                <w:rFonts w:ascii="Segoe UI" w:hAnsi="Segoe UI" w:cs="Segoe UI"/>
                <w:color w:val="000000"/>
                <w:sz w:val="22"/>
              </w:rPr>
              <w:t>517,66</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517,66</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603,87</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603,87</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603,87</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603,87</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603,87</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603,87</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Основное топливо</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т.у.т.</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584,96</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584,96</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682,37</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682,37</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682,37</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682,37</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682,37</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682,37</w:t>
            </w:r>
          </w:p>
        </w:tc>
      </w:tr>
      <w:tr w:rsidR="00CF4207" w:rsidRPr="00A56CC2" w:rsidTr="00035534">
        <w:trPr>
          <w:cantSplit/>
          <w:trHeight w:val="34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b/>
                <w:bCs/>
                <w:color w:val="000000"/>
                <w:sz w:val="22"/>
                <w:lang w:eastAsia="ru-RU"/>
              </w:rPr>
            </w:pPr>
            <w:r w:rsidRPr="00A56CC2">
              <w:rPr>
                <w:rFonts w:ascii="Segoe UI" w:eastAsia="Times New Roman" w:hAnsi="Segoe UI" w:cs="Segoe UI"/>
                <w:b/>
                <w:bCs/>
                <w:color w:val="000000"/>
                <w:sz w:val="22"/>
                <w:lang w:eastAsia="ru-RU"/>
              </w:rPr>
              <w:t>БМК-9</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Вид топлива</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Расход натурального топлива</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Куб. м</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lang w:eastAsia="ru-RU"/>
              </w:rPr>
            </w:pPr>
            <w:r>
              <w:rPr>
                <w:rFonts w:ascii="Segoe UI" w:hAnsi="Segoe UI" w:cs="Segoe UI"/>
                <w:color w:val="000000"/>
                <w:sz w:val="22"/>
              </w:rPr>
              <w:t>1587,28</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1587,28</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1633,84</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1633,84</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1633,84</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1633,84</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1633,84</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1633,84</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Основное топливо</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т.у.т.</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1793,63</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1793,63</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1846,24</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1846,24</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1846,24</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1846,24</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1846,24</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1846,24</w:t>
            </w:r>
          </w:p>
        </w:tc>
      </w:tr>
      <w:tr w:rsidR="00CF4207" w:rsidRPr="00A56CC2" w:rsidTr="00035534">
        <w:trPr>
          <w:cantSplit/>
          <w:trHeight w:val="34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b/>
                <w:bCs/>
                <w:color w:val="000000"/>
                <w:sz w:val="22"/>
                <w:lang w:eastAsia="ru-RU"/>
              </w:rPr>
            </w:pPr>
            <w:r w:rsidRPr="00A56CC2">
              <w:rPr>
                <w:rFonts w:ascii="Segoe UI" w:eastAsia="Times New Roman" w:hAnsi="Segoe UI" w:cs="Segoe UI"/>
                <w:b/>
                <w:bCs/>
                <w:color w:val="000000"/>
                <w:sz w:val="22"/>
                <w:lang w:eastAsia="ru-RU"/>
              </w:rPr>
              <w:lastRenderedPageBreak/>
              <w:t>Котельная с. Карманово, ул. Набережная</w:t>
            </w:r>
            <w:r>
              <w:rPr>
                <w:rFonts w:ascii="Segoe UI" w:eastAsia="Times New Roman" w:hAnsi="Segoe UI" w:cs="Segoe UI"/>
                <w:b/>
                <w:bCs/>
                <w:color w:val="000000"/>
                <w:sz w:val="22"/>
                <w:lang w:eastAsia="ru-RU"/>
              </w:rPr>
              <w:t>, 18</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Вид топлива</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Расход натурального топлива</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Куб. м</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lang w:eastAsia="ru-RU"/>
              </w:rPr>
            </w:pPr>
            <w:r>
              <w:rPr>
                <w:rFonts w:ascii="Segoe UI" w:hAnsi="Segoe UI" w:cs="Segoe UI"/>
                <w:color w:val="000000"/>
                <w:sz w:val="22"/>
              </w:rPr>
              <w:t>30,81</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30,81</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30,20</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30,20</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30,20</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30,20</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30,20</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30,20</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Основное топливо</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т.у.т.</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34,82</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34,82</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34,13</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34,13</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34,13</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34,13</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34,13</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34,13</w:t>
            </w:r>
          </w:p>
        </w:tc>
      </w:tr>
      <w:tr w:rsidR="00CF4207" w:rsidRPr="00A56CC2" w:rsidTr="00035534">
        <w:trPr>
          <w:cantSplit/>
          <w:trHeight w:val="34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b/>
                <w:bCs/>
                <w:color w:val="000000"/>
                <w:sz w:val="22"/>
                <w:lang w:eastAsia="ru-RU"/>
              </w:rPr>
            </w:pPr>
            <w:r w:rsidRPr="00A56CC2">
              <w:rPr>
                <w:rFonts w:ascii="Segoe UI" w:eastAsia="Times New Roman" w:hAnsi="Segoe UI" w:cs="Segoe UI"/>
                <w:b/>
                <w:bCs/>
                <w:color w:val="000000"/>
                <w:sz w:val="22"/>
                <w:lang w:eastAsia="ru-RU"/>
              </w:rPr>
              <w:t>Котельная г. Гагарин, пр. Первомайский, 1</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Вид топлива</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Расход натурального топлива</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Куб. м</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lang w:eastAsia="ru-RU"/>
              </w:rPr>
            </w:pPr>
            <w:r>
              <w:rPr>
                <w:rFonts w:ascii="Segoe UI" w:hAnsi="Segoe UI" w:cs="Segoe UI"/>
                <w:color w:val="000000"/>
                <w:sz w:val="22"/>
              </w:rPr>
              <w:t>114,80</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114,80</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114,93</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114,93</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114,93</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114,93</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114,93</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114,93</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Основное топливо</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т.у.т.</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129,72</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129,72</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129,87</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129,87</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129,87</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129,87</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129,87</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129,87</w:t>
            </w:r>
          </w:p>
        </w:tc>
      </w:tr>
      <w:tr w:rsidR="00CF4207" w:rsidRPr="00A56CC2" w:rsidTr="00035534">
        <w:trPr>
          <w:cantSplit/>
          <w:trHeight w:val="34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b/>
                <w:bCs/>
                <w:color w:val="000000"/>
                <w:sz w:val="22"/>
                <w:lang w:eastAsia="ru-RU"/>
              </w:rPr>
            </w:pPr>
            <w:r w:rsidRPr="00A56CC2">
              <w:rPr>
                <w:rFonts w:ascii="Segoe UI" w:eastAsia="Times New Roman" w:hAnsi="Segoe UI" w:cs="Segoe UI"/>
                <w:b/>
                <w:bCs/>
                <w:color w:val="000000"/>
                <w:sz w:val="22"/>
                <w:lang w:eastAsia="ru-RU"/>
              </w:rPr>
              <w:t>Котельная г. Гагарин, ул. Комсомольская, 9</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Вид топлива</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Расход натурального топлива</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Куб. м</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lang w:eastAsia="ru-RU"/>
              </w:rPr>
            </w:pPr>
            <w:r>
              <w:rPr>
                <w:rFonts w:ascii="Segoe UI" w:hAnsi="Segoe UI" w:cs="Segoe UI"/>
                <w:color w:val="000000"/>
                <w:sz w:val="22"/>
              </w:rPr>
              <w:t>17,00</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17,00</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19,43</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19,43</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19,43</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19,43</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19,43</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19,43</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Основное топливо</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т.у.т.</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19,21</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19,21</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21,95</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21,95</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21,95</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21,95</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21,95</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21,95</w:t>
            </w:r>
          </w:p>
        </w:tc>
      </w:tr>
      <w:tr w:rsidR="00CF4207" w:rsidRPr="00A56CC2" w:rsidTr="00035534">
        <w:trPr>
          <w:cantSplit/>
          <w:trHeight w:val="34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b/>
                <w:bCs/>
                <w:color w:val="000000"/>
                <w:sz w:val="22"/>
                <w:lang w:eastAsia="ru-RU"/>
              </w:rPr>
            </w:pPr>
            <w:r w:rsidRPr="00A56CC2">
              <w:rPr>
                <w:rFonts w:ascii="Segoe UI" w:eastAsia="Times New Roman" w:hAnsi="Segoe UI" w:cs="Segoe UI"/>
                <w:b/>
                <w:bCs/>
                <w:color w:val="000000"/>
                <w:sz w:val="22"/>
                <w:lang w:eastAsia="ru-RU"/>
              </w:rPr>
              <w:t>Котельная г. Гагарин, ул. Советская д. 64а, ФОК «Восток»</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Вид топлива</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Расход натурального топлива</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Куб. м</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97,6</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97,6</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97,6</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97,6</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97,6</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97,6</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97,6</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97,6</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Основное топливо</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т.у.т.</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110,288</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110,288</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110,288</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110,288</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110,288</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110,288</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110,288</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110,288</w:t>
            </w:r>
          </w:p>
        </w:tc>
      </w:tr>
      <w:tr w:rsidR="00CF4207" w:rsidRPr="00A56CC2" w:rsidTr="00035534">
        <w:trPr>
          <w:cantSplit/>
          <w:trHeight w:val="34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b/>
                <w:bCs/>
                <w:color w:val="000000"/>
                <w:sz w:val="22"/>
                <w:lang w:eastAsia="ru-RU"/>
              </w:rPr>
            </w:pPr>
            <w:r w:rsidRPr="00A56CC2">
              <w:rPr>
                <w:rFonts w:ascii="Segoe UI" w:eastAsia="Times New Roman" w:hAnsi="Segoe UI" w:cs="Segoe UI"/>
                <w:b/>
                <w:bCs/>
                <w:color w:val="000000"/>
                <w:sz w:val="22"/>
                <w:lang w:eastAsia="ru-RU"/>
              </w:rPr>
              <w:t>Котельная д. Акатово, Акатовская школа</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Вид топлива</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Расход натурального топлива</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Куб. м</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57,3</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57,3</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57,3</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57,3</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57,3</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57,3</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57,3</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57,3</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Основное топливо</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т.у.т.</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64,749</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64,749</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64,749</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64,749</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64,749</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64,749</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64,749</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64,749</w:t>
            </w:r>
          </w:p>
        </w:tc>
      </w:tr>
      <w:tr w:rsidR="00CF4207" w:rsidRPr="00A56CC2" w:rsidTr="00035534">
        <w:trPr>
          <w:cantSplit/>
          <w:trHeight w:val="34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b/>
                <w:bCs/>
                <w:color w:val="000000"/>
                <w:sz w:val="22"/>
                <w:lang w:eastAsia="ru-RU"/>
              </w:rPr>
            </w:pPr>
            <w:r w:rsidRPr="00A56CC2">
              <w:rPr>
                <w:rFonts w:ascii="Segoe UI" w:eastAsia="Times New Roman" w:hAnsi="Segoe UI" w:cs="Segoe UI"/>
                <w:b/>
                <w:bCs/>
                <w:color w:val="000000"/>
                <w:sz w:val="22"/>
                <w:lang w:eastAsia="ru-RU"/>
              </w:rPr>
              <w:t>Котельная д. Никольское, Никольская школа</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Вид топлива</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Расход натурального топлива</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Куб. м</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68,8</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68,8</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68,8</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68,8</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68,8</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68,8</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68,8</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68,8</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lastRenderedPageBreak/>
              <w:t>Основное топливо</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т.у.т.</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77,744</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77,744</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77,744</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77,744</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77,744</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77,744</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77,744</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77,744</w:t>
            </w:r>
          </w:p>
        </w:tc>
      </w:tr>
      <w:tr w:rsidR="00CF4207" w:rsidRPr="00A56CC2" w:rsidTr="00035534">
        <w:trPr>
          <w:cantSplit/>
          <w:trHeight w:val="34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b/>
                <w:bCs/>
                <w:color w:val="000000"/>
                <w:sz w:val="22"/>
                <w:lang w:eastAsia="ru-RU"/>
              </w:rPr>
            </w:pPr>
            <w:r w:rsidRPr="00A56CC2">
              <w:rPr>
                <w:rFonts w:ascii="Segoe UI" w:eastAsia="Times New Roman" w:hAnsi="Segoe UI" w:cs="Segoe UI"/>
                <w:b/>
                <w:bCs/>
                <w:color w:val="000000"/>
                <w:sz w:val="22"/>
                <w:lang w:eastAsia="ru-RU"/>
              </w:rPr>
              <w:t>Котельная с. Пречистое, Пречистенская школа</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Вид топлива</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Расход натурального топлива</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Куб. м</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76,8</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76,8</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76,8</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76,8</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76,8</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76,8</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76,8</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76,8</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Основное топливо</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т.у.т.</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86,784</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86,784</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86,784</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86,784</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86,784</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86,784</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86,784</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86,784</w:t>
            </w:r>
          </w:p>
        </w:tc>
      </w:tr>
      <w:tr w:rsidR="00CF4207" w:rsidRPr="00A56CC2" w:rsidTr="00035534">
        <w:trPr>
          <w:cantSplit/>
          <w:trHeight w:val="34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b/>
                <w:bCs/>
                <w:color w:val="000000"/>
                <w:sz w:val="22"/>
                <w:lang w:eastAsia="ru-RU"/>
              </w:rPr>
            </w:pPr>
            <w:r w:rsidRPr="00A56CC2">
              <w:rPr>
                <w:rFonts w:ascii="Segoe UI" w:eastAsia="Times New Roman" w:hAnsi="Segoe UI" w:cs="Segoe UI"/>
                <w:b/>
                <w:bCs/>
                <w:color w:val="000000"/>
                <w:sz w:val="22"/>
                <w:lang w:eastAsia="ru-RU"/>
              </w:rPr>
              <w:t>Котельная д. Родоманово, Родомановская школа</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Вид топлива</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Расход натурального топлива</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Куб. м</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68</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68</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68</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68</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68</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68</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68</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68</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Основное топливо</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т.у.т.</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76,84</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76,84</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76,84</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76,84</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76,84</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76,84</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76,84</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76,84</w:t>
            </w:r>
          </w:p>
        </w:tc>
      </w:tr>
      <w:tr w:rsidR="00CF4207" w:rsidRPr="00A56CC2" w:rsidTr="00035534">
        <w:trPr>
          <w:cantSplit/>
          <w:trHeight w:val="34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b/>
                <w:bCs/>
                <w:color w:val="000000"/>
                <w:sz w:val="22"/>
                <w:lang w:eastAsia="ru-RU"/>
              </w:rPr>
            </w:pPr>
            <w:r w:rsidRPr="00A56CC2">
              <w:rPr>
                <w:rFonts w:ascii="Segoe UI" w:eastAsia="Times New Roman" w:hAnsi="Segoe UI" w:cs="Segoe UI"/>
                <w:b/>
                <w:bCs/>
                <w:color w:val="000000"/>
                <w:sz w:val="22"/>
                <w:lang w:eastAsia="ru-RU"/>
              </w:rPr>
              <w:t>Котельная д. Токарево, Токаревская школа</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Вид топлива</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Расход натурального топлива</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Куб. м</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75,8</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75,8</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75,8</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75,8</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75,8</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75,8</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75,8</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75,8</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Основное топливо</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т.у.т.</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85,654</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85,654</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85,654</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85,654</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85,654</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85,654</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85,654</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85,654</w:t>
            </w:r>
          </w:p>
        </w:tc>
      </w:tr>
      <w:tr w:rsidR="00CF4207" w:rsidRPr="00A56CC2" w:rsidTr="00035534">
        <w:trPr>
          <w:cantSplit/>
          <w:trHeight w:val="34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b/>
                <w:bCs/>
                <w:color w:val="000000"/>
                <w:sz w:val="22"/>
                <w:lang w:eastAsia="ru-RU"/>
              </w:rPr>
            </w:pPr>
            <w:r w:rsidRPr="00A56CC2">
              <w:rPr>
                <w:rFonts w:ascii="Segoe UI" w:eastAsia="Times New Roman" w:hAnsi="Segoe UI" w:cs="Segoe UI"/>
                <w:b/>
                <w:bCs/>
                <w:color w:val="000000"/>
                <w:sz w:val="22"/>
                <w:lang w:eastAsia="ru-RU"/>
              </w:rPr>
              <w:t>Котельная д. Клушино, Клушинский СДК</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Вид топлива</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Расход натурального топлива</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Куб. м</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17,4</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17,4</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17,4</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17,4</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17,4</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17,4</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17,4</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17,4</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Основное топливо</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т.у.т.</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19,662</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19,662</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19,662</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19,662</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19,662</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19,662</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19,662</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19,662</w:t>
            </w:r>
          </w:p>
        </w:tc>
      </w:tr>
      <w:tr w:rsidR="00CF4207" w:rsidRPr="00A56CC2" w:rsidTr="00035534">
        <w:trPr>
          <w:cantSplit/>
          <w:trHeight w:val="34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b/>
                <w:bCs/>
                <w:color w:val="000000"/>
                <w:sz w:val="22"/>
                <w:lang w:eastAsia="ru-RU"/>
              </w:rPr>
            </w:pPr>
            <w:r w:rsidRPr="00A56CC2">
              <w:rPr>
                <w:rFonts w:ascii="Segoe UI" w:eastAsia="Times New Roman" w:hAnsi="Segoe UI" w:cs="Segoe UI"/>
                <w:b/>
                <w:bCs/>
                <w:color w:val="000000"/>
                <w:sz w:val="22"/>
                <w:lang w:eastAsia="ru-RU"/>
              </w:rPr>
              <w:t>Котельная д. Поличня, ул. Новая</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Вид топлива</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c>
          <w:tcPr>
            <w:tcW w:w="452"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Природный газ</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Расход натурального топлива</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Куб. м</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lang w:eastAsia="ru-RU"/>
              </w:rPr>
            </w:pPr>
            <w:r>
              <w:rPr>
                <w:rFonts w:ascii="Segoe UI" w:hAnsi="Segoe UI" w:cs="Segoe UI"/>
                <w:color w:val="000000"/>
                <w:sz w:val="22"/>
              </w:rPr>
              <w:t>н/д</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н/д</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79,144</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79,144</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79,144</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79,144</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79,144</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79,144</w:t>
            </w:r>
          </w:p>
        </w:tc>
      </w:tr>
      <w:tr w:rsidR="00CF4207" w:rsidRPr="00A56CC2" w:rsidTr="00CF4207">
        <w:trPr>
          <w:cantSplit/>
          <w:trHeight w:val="340"/>
        </w:trPr>
        <w:tc>
          <w:tcPr>
            <w:tcW w:w="1032" w:type="pct"/>
            <w:tcBorders>
              <w:top w:val="nil"/>
              <w:left w:val="single" w:sz="4" w:space="0" w:color="auto"/>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Основное топливо</w:t>
            </w:r>
          </w:p>
        </w:tc>
        <w:tc>
          <w:tcPr>
            <w:tcW w:w="349" w:type="pct"/>
            <w:tcBorders>
              <w:top w:val="nil"/>
              <w:left w:val="nil"/>
              <w:bottom w:val="single" w:sz="4" w:space="0" w:color="auto"/>
              <w:right w:val="single" w:sz="4" w:space="0" w:color="auto"/>
            </w:tcBorders>
            <w:shd w:val="clear" w:color="auto" w:fill="auto"/>
            <w:vAlign w:val="center"/>
            <w:hideMark/>
          </w:tcPr>
          <w:p w:rsidR="00CF4207" w:rsidRPr="00A56CC2" w:rsidRDefault="00CF4207" w:rsidP="00035534">
            <w:pPr>
              <w:jc w:val="center"/>
              <w:outlineLvl w:val="0"/>
              <w:rPr>
                <w:rFonts w:ascii="Segoe UI" w:eastAsia="Times New Roman" w:hAnsi="Segoe UI" w:cs="Segoe UI"/>
                <w:color w:val="000000"/>
                <w:sz w:val="22"/>
                <w:lang w:eastAsia="ru-RU"/>
              </w:rPr>
            </w:pPr>
            <w:r w:rsidRPr="00A56CC2">
              <w:rPr>
                <w:rFonts w:ascii="Segoe UI" w:eastAsia="Times New Roman" w:hAnsi="Segoe UI" w:cs="Segoe UI"/>
                <w:color w:val="000000"/>
                <w:sz w:val="22"/>
                <w:lang w:eastAsia="ru-RU"/>
              </w:rPr>
              <w:t>т.у.т.</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н/д</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н/д</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89,432</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89,432</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89,432</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89,432</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89,432</w:t>
            </w:r>
          </w:p>
        </w:tc>
        <w:tc>
          <w:tcPr>
            <w:tcW w:w="452"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89,432</w:t>
            </w:r>
          </w:p>
        </w:tc>
      </w:tr>
    </w:tbl>
    <w:p w:rsidR="00CF4207" w:rsidRPr="002C4067" w:rsidRDefault="00CF4207" w:rsidP="00A06FCC">
      <w:pPr>
        <w:pStyle w:val="aff2"/>
        <w:ind w:firstLine="0"/>
        <w:rPr>
          <w:lang w:eastAsia="ru-RU"/>
        </w:rPr>
        <w:sectPr w:rsidR="00CF4207" w:rsidRPr="002C4067" w:rsidSect="0078329C">
          <w:footerReference w:type="default" r:id="rId71"/>
          <w:pgSz w:w="16838" w:h="11906" w:orient="landscape"/>
          <w:pgMar w:top="1134" w:right="567" w:bottom="567" w:left="567" w:header="709" w:footer="0" w:gutter="0"/>
          <w:cols w:space="708"/>
          <w:docGrid w:linePitch="360"/>
        </w:sectPr>
      </w:pPr>
    </w:p>
    <w:p w:rsidR="00E70320" w:rsidRPr="002C4067" w:rsidRDefault="00835349" w:rsidP="00FA1C46">
      <w:pPr>
        <w:pStyle w:val="a1"/>
      </w:pPr>
      <w:bookmarkStart w:id="616" w:name="_Toc162259296"/>
      <w:bookmarkStart w:id="617" w:name="_Toc165985182"/>
      <w:bookmarkStart w:id="618" w:name="_Toc205122337"/>
      <w:r w:rsidRPr="002C4067">
        <w:lastRenderedPageBreak/>
        <w:t>Р</w:t>
      </w:r>
      <w:r w:rsidR="00B35576" w:rsidRPr="002C4067">
        <w:t>езультаты расчетов по каждому источнику тепловой энергии нормативных запасов топлива</w:t>
      </w:r>
      <w:bookmarkEnd w:id="616"/>
      <w:bookmarkEnd w:id="617"/>
      <w:bookmarkEnd w:id="618"/>
    </w:p>
    <w:p w:rsidR="004E4FD0" w:rsidRPr="002C4067" w:rsidRDefault="004E4FD0" w:rsidP="00393334">
      <w:pPr>
        <w:pStyle w:val="aff2"/>
        <w:rPr>
          <w:bCs/>
          <w:shd w:val="clear" w:color="auto" w:fill="FFFFFF"/>
        </w:rPr>
      </w:pPr>
      <w:r w:rsidRPr="002C4067">
        <w:t xml:space="preserve">Расчеты нормативных объемов запаса резервного топлива выполняются в соответствии с </w:t>
      </w:r>
      <w:r w:rsidRPr="002C4067">
        <w:rPr>
          <w:bCs/>
          <w:shd w:val="clear" w:color="auto" w:fill="FFFFFF"/>
        </w:rPr>
        <w:t xml:space="preserve">Приказом </w:t>
      </w:r>
      <w:r w:rsidR="00DE55A1" w:rsidRPr="002C4067">
        <w:t>Минэнерго России от 10.08.2012 № 377 «О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w:t>
      </w:r>
      <w:r w:rsidRPr="002C4067">
        <w:rPr>
          <w:bCs/>
          <w:shd w:val="clear" w:color="auto" w:fill="FFFFFF"/>
        </w:rPr>
        <w:t>.</w:t>
      </w:r>
    </w:p>
    <w:p w:rsidR="004E4FD0" w:rsidRPr="002C4067" w:rsidRDefault="004E4FD0" w:rsidP="0060330C">
      <w:pPr>
        <w:pStyle w:val="afffffff8"/>
        <w:numPr>
          <w:ilvl w:val="0"/>
          <w:numId w:val="51"/>
        </w:numPr>
        <w:rPr>
          <w:shd w:val="clear" w:color="auto" w:fill="FFFFFF"/>
        </w:rPr>
      </w:pPr>
      <w:r w:rsidRPr="002C4067">
        <w:rPr>
          <w:shd w:val="clear" w:color="auto" w:fill="FFFFFF"/>
        </w:rPr>
        <w:t>Расчетный размер ННЗТ определяется по среднесуточному плановому расходу топлива самого холодного месяца отопительного периода и количеству суток, определяемых с учетом вида топлива и способа его доставки:</w:t>
      </w:r>
    </w:p>
    <w:p w:rsidR="004E4FD0" w:rsidRPr="002C4067" w:rsidRDefault="00D224E5" w:rsidP="00D01392">
      <w:pPr>
        <w:pStyle w:val="aff2"/>
        <w:ind w:firstLine="0"/>
        <w:jc w:val="center"/>
        <w:rPr>
          <w:shd w:val="clear" w:color="auto" w:fill="FFFFFF"/>
        </w:rPr>
      </w:pPr>
      <w:r w:rsidRPr="002C4067">
        <w:rPr>
          <w:noProof/>
          <w:lang w:eastAsia="ru-RU"/>
        </w:rPr>
        <w:drawing>
          <wp:inline distT="0" distB="0" distL="0" distR="0">
            <wp:extent cx="2275205" cy="372110"/>
            <wp:effectExtent l="0" t="0" r="0" b="8890"/>
            <wp:docPr id="176" name="Рисунок 176" descr="15478_html_6920d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15478_html_6920de10"/>
                    <pic:cNvPicPr>
                      <a:picLocks noChangeAspect="1" noChangeArrowheads="1"/>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75205" cy="372110"/>
                    </a:xfrm>
                    <a:prstGeom prst="rect">
                      <a:avLst/>
                    </a:prstGeom>
                    <a:noFill/>
                    <a:ln>
                      <a:noFill/>
                    </a:ln>
                  </pic:spPr>
                </pic:pic>
              </a:graphicData>
            </a:graphic>
          </wp:inline>
        </w:drawing>
      </w:r>
      <w:r w:rsidR="004E4FD0" w:rsidRPr="002C4067">
        <w:rPr>
          <w:shd w:val="clear" w:color="auto" w:fill="FFFFFF"/>
        </w:rPr>
        <w:t>тыс. т.</w:t>
      </w:r>
    </w:p>
    <w:p w:rsidR="004E4FD0" w:rsidRPr="002C4067" w:rsidRDefault="004E4FD0" w:rsidP="00393334">
      <w:pPr>
        <w:pStyle w:val="aff2"/>
        <w:rPr>
          <w:shd w:val="clear" w:color="auto" w:fill="FFFFFF"/>
        </w:rPr>
      </w:pPr>
      <w:r w:rsidRPr="002C4067">
        <w:rPr>
          <w:shd w:val="clear" w:color="auto" w:fill="FFFFFF"/>
        </w:rPr>
        <w:t>где: </w:t>
      </w:r>
      <w:r w:rsidRPr="002C4067">
        <w:rPr>
          <w:i/>
          <w:iCs/>
          <w:shd w:val="clear" w:color="auto" w:fill="FFFFFF"/>
        </w:rPr>
        <w:t>Q</w:t>
      </w:r>
      <w:r w:rsidRPr="002C4067">
        <w:rPr>
          <w:shd w:val="clear" w:color="auto" w:fill="FFFFFF"/>
          <w:vertAlign w:val="subscript"/>
        </w:rPr>
        <w:t>max</w:t>
      </w:r>
      <w:r w:rsidRPr="002C4067">
        <w:rPr>
          <w:shd w:val="clear" w:color="auto" w:fill="FFFFFF"/>
        </w:rPr>
        <w:t> - среднее значение отпуска тепловой энергии в тепловую сеть (выработка котельной) в самом холодном месяце, Гкал/сутки;</w:t>
      </w:r>
    </w:p>
    <w:p w:rsidR="004E4FD0" w:rsidRPr="002C4067" w:rsidRDefault="004E4FD0" w:rsidP="00393334">
      <w:pPr>
        <w:pStyle w:val="aff2"/>
        <w:rPr>
          <w:shd w:val="clear" w:color="auto" w:fill="FFFFFF"/>
        </w:rPr>
      </w:pPr>
      <w:r w:rsidRPr="002C4067">
        <w:rPr>
          <w:i/>
          <w:iCs/>
          <w:shd w:val="clear" w:color="auto" w:fill="FFFFFF"/>
        </w:rPr>
        <w:t>Н</w:t>
      </w:r>
      <w:r w:rsidRPr="002C4067">
        <w:rPr>
          <w:shd w:val="clear" w:color="auto" w:fill="FFFFFF"/>
          <w:vertAlign w:val="subscript"/>
        </w:rPr>
        <w:t>СР.Т</w:t>
      </w:r>
      <w:r w:rsidRPr="002C4067">
        <w:rPr>
          <w:shd w:val="clear" w:color="auto" w:fill="FFFFFF"/>
        </w:rPr>
        <w:t> - расчетный норматив удельного расхода топлива на отпущенную тепловую энергию для самого холодного месяца, т у.т./Гкал;</w:t>
      </w:r>
    </w:p>
    <w:p w:rsidR="004E4FD0" w:rsidRPr="002C4067" w:rsidRDefault="004E4FD0" w:rsidP="00393334">
      <w:pPr>
        <w:pStyle w:val="aff2"/>
        <w:rPr>
          <w:shd w:val="clear" w:color="auto" w:fill="FFFFFF"/>
        </w:rPr>
      </w:pPr>
      <w:r w:rsidRPr="002C4067">
        <w:rPr>
          <w:i/>
          <w:iCs/>
          <w:shd w:val="clear" w:color="auto" w:fill="FFFFFF"/>
        </w:rPr>
        <w:t>К</w:t>
      </w:r>
      <w:r w:rsidRPr="002C4067">
        <w:rPr>
          <w:shd w:val="clear" w:color="auto" w:fill="FFFFFF"/>
        </w:rPr>
        <w:t> - коэффициент перевода натурального топлива в условное;</w:t>
      </w:r>
    </w:p>
    <w:p w:rsidR="004E4FD0" w:rsidRPr="002C4067" w:rsidRDefault="004E4FD0" w:rsidP="00393334">
      <w:pPr>
        <w:pStyle w:val="aff2"/>
        <w:rPr>
          <w:shd w:val="clear" w:color="auto" w:fill="FFFFFF"/>
        </w:rPr>
      </w:pPr>
      <w:r w:rsidRPr="002C4067">
        <w:rPr>
          <w:i/>
          <w:iCs/>
          <w:shd w:val="clear" w:color="auto" w:fill="FFFFFF"/>
        </w:rPr>
        <w:t>Т</w:t>
      </w:r>
      <w:r w:rsidRPr="002C4067">
        <w:rPr>
          <w:shd w:val="clear" w:color="auto" w:fill="FFFFFF"/>
        </w:rPr>
        <w:t> - длительность периода формирования объема неснижаемого запаса топлива, сут.</w:t>
      </w:r>
    </w:p>
    <w:p w:rsidR="004E4FD0" w:rsidRDefault="004E4FD0" w:rsidP="00393334">
      <w:pPr>
        <w:pStyle w:val="aff2"/>
        <w:rPr>
          <w:shd w:val="clear" w:color="auto" w:fill="FFFFFF"/>
        </w:rPr>
      </w:pPr>
      <w:r w:rsidRPr="002C4067">
        <w:rPr>
          <w:shd w:val="clear" w:color="auto" w:fill="FFFFFF"/>
        </w:rPr>
        <w:t>Для котельных, работающих на газе, ННЗТ устанавливается по резервному топливу</w:t>
      </w:r>
    </w:p>
    <w:p w:rsidR="004E4FD0" w:rsidRPr="002C4067" w:rsidRDefault="004E4FD0" w:rsidP="0060330C">
      <w:pPr>
        <w:pStyle w:val="afffffff8"/>
        <w:numPr>
          <w:ilvl w:val="0"/>
          <w:numId w:val="51"/>
        </w:numPr>
        <w:rPr>
          <w:shd w:val="clear" w:color="auto" w:fill="FFFFFF"/>
        </w:rPr>
      </w:pPr>
      <w:r w:rsidRPr="002C4067">
        <w:rPr>
          <w:shd w:val="clear" w:color="auto" w:fill="FFFFFF"/>
        </w:rPr>
        <w:t>Количество суток, на которые рассчитывается ННЗТ, определяется фактическим временем, необходимым для доставки топлива от поставщика или базовых складов, и временем, необходимым на погруз</w:t>
      </w:r>
      <w:r w:rsidR="00EC3DD9" w:rsidRPr="002C4067">
        <w:rPr>
          <w:shd w:val="clear" w:color="auto" w:fill="FFFFFF"/>
        </w:rPr>
        <w:t xml:space="preserve">о-разгрузочные работы (таблица </w:t>
      </w:r>
      <w:r w:rsidR="00CF4207">
        <w:rPr>
          <w:shd w:val="clear" w:color="auto" w:fill="FFFFFF"/>
        </w:rPr>
        <w:t>59</w:t>
      </w:r>
      <w:r w:rsidRPr="002C4067">
        <w:rPr>
          <w:shd w:val="clear" w:color="auto" w:fill="FFFFFF"/>
        </w:rPr>
        <w:t>).</w:t>
      </w:r>
    </w:p>
    <w:p w:rsidR="004E4FD0" w:rsidRPr="002C4067" w:rsidRDefault="00A93F49" w:rsidP="00D01392">
      <w:pPr>
        <w:pStyle w:val="afffffffa"/>
      </w:pPr>
      <w:r w:rsidRPr="002C4067">
        <w:t xml:space="preserve">Таблица </w:t>
      </w:r>
      <w:r w:rsidR="00827E3F">
        <w:rPr>
          <w:noProof/>
        </w:rPr>
        <w:fldChar w:fldCharType="begin"/>
      </w:r>
      <w:r w:rsidR="00A95700">
        <w:rPr>
          <w:noProof/>
        </w:rPr>
        <w:instrText xml:space="preserve"> SEQ Таблица \* ARABIC </w:instrText>
      </w:r>
      <w:r w:rsidR="00827E3F">
        <w:rPr>
          <w:noProof/>
        </w:rPr>
        <w:fldChar w:fldCharType="separate"/>
      </w:r>
      <w:r w:rsidR="00C83B43">
        <w:rPr>
          <w:noProof/>
        </w:rPr>
        <w:t>59</w:t>
      </w:r>
      <w:r w:rsidR="00827E3F">
        <w:rPr>
          <w:noProof/>
        </w:rPr>
        <w:fldChar w:fldCharType="end"/>
      </w:r>
      <w:r>
        <w:rPr>
          <w:noProof/>
        </w:rPr>
        <w:t xml:space="preserve"> </w:t>
      </w:r>
      <w:r w:rsidRPr="002C4067">
        <w:t>–</w:t>
      </w:r>
      <w:r>
        <w:t xml:space="preserve"> </w:t>
      </w:r>
      <w:r w:rsidR="004E4FD0" w:rsidRPr="002C4067">
        <w:t>Сведения о количестве суток</w:t>
      </w:r>
    </w:p>
    <w:tbl>
      <w:tblPr>
        <w:tblStyle w:val="101"/>
        <w:tblW w:w="5000" w:type="pct"/>
        <w:tblLook w:val="0000"/>
      </w:tblPr>
      <w:tblGrid>
        <w:gridCol w:w="1365"/>
        <w:gridCol w:w="1365"/>
        <w:gridCol w:w="4673"/>
        <w:gridCol w:w="3018"/>
      </w:tblGrid>
      <w:tr w:rsidR="005B273F" w:rsidRPr="00D01392" w:rsidTr="00D01392">
        <w:trPr>
          <w:trHeight w:val="15"/>
        </w:trPr>
        <w:tc>
          <w:tcPr>
            <w:tcW w:w="655" w:type="pct"/>
            <w:vAlign w:val="center"/>
          </w:tcPr>
          <w:p w:rsidR="00EC3DD9" w:rsidRPr="00D01392" w:rsidRDefault="00EC3DD9" w:rsidP="00D01392">
            <w:pPr>
              <w:pStyle w:val="afffffff0"/>
              <w:rPr>
                <w:b/>
              </w:rPr>
            </w:pPr>
            <w:r w:rsidRPr="00D01392">
              <w:rPr>
                <w:b/>
              </w:rPr>
              <w:t>№ п/п</w:t>
            </w:r>
          </w:p>
        </w:tc>
        <w:tc>
          <w:tcPr>
            <w:tcW w:w="655" w:type="pct"/>
            <w:vAlign w:val="center"/>
          </w:tcPr>
          <w:p w:rsidR="00EC3DD9" w:rsidRPr="00D01392" w:rsidRDefault="00EC3DD9" w:rsidP="00D01392">
            <w:pPr>
              <w:pStyle w:val="afffffff0"/>
              <w:rPr>
                <w:b/>
              </w:rPr>
            </w:pPr>
            <w:r w:rsidRPr="00D01392">
              <w:rPr>
                <w:b/>
              </w:rPr>
              <w:t>Вид. топлива</w:t>
            </w:r>
          </w:p>
        </w:tc>
        <w:tc>
          <w:tcPr>
            <w:tcW w:w="2242" w:type="pct"/>
            <w:vAlign w:val="center"/>
          </w:tcPr>
          <w:p w:rsidR="00EC3DD9" w:rsidRPr="00D01392" w:rsidRDefault="00EC3DD9" w:rsidP="00D01392">
            <w:pPr>
              <w:pStyle w:val="afffffff0"/>
              <w:rPr>
                <w:b/>
              </w:rPr>
            </w:pPr>
            <w:r w:rsidRPr="00D01392">
              <w:rPr>
                <w:b/>
              </w:rPr>
              <w:t>Способ доставки топлива</w:t>
            </w:r>
          </w:p>
        </w:tc>
        <w:tc>
          <w:tcPr>
            <w:tcW w:w="1448" w:type="pct"/>
            <w:vAlign w:val="center"/>
          </w:tcPr>
          <w:p w:rsidR="00EC3DD9" w:rsidRPr="00D01392" w:rsidRDefault="00EC3DD9" w:rsidP="00D01392">
            <w:pPr>
              <w:pStyle w:val="afffffff0"/>
              <w:rPr>
                <w:b/>
              </w:rPr>
            </w:pPr>
            <w:r w:rsidRPr="00D01392">
              <w:rPr>
                <w:b/>
              </w:rPr>
              <w:t>Объем запаса топлива, сут.</w:t>
            </w:r>
          </w:p>
        </w:tc>
      </w:tr>
      <w:tr w:rsidR="005B273F" w:rsidRPr="00D01392" w:rsidTr="00D01392">
        <w:tc>
          <w:tcPr>
            <w:tcW w:w="655" w:type="pct"/>
            <w:vMerge w:val="restart"/>
            <w:vAlign w:val="center"/>
          </w:tcPr>
          <w:p w:rsidR="00EC3DD9" w:rsidRPr="00D01392" w:rsidRDefault="00EC3DD9" w:rsidP="00D01392">
            <w:pPr>
              <w:pStyle w:val="afffffff0"/>
            </w:pPr>
            <w:r w:rsidRPr="00D01392">
              <w:t>1</w:t>
            </w:r>
          </w:p>
        </w:tc>
        <w:tc>
          <w:tcPr>
            <w:tcW w:w="655" w:type="pct"/>
            <w:vMerge w:val="restart"/>
            <w:vAlign w:val="center"/>
          </w:tcPr>
          <w:p w:rsidR="00EC3DD9" w:rsidRPr="00D01392" w:rsidRDefault="00EC3DD9" w:rsidP="00D01392">
            <w:pPr>
              <w:pStyle w:val="afffffff0"/>
            </w:pPr>
            <w:r w:rsidRPr="00D01392">
              <w:t>твердое</w:t>
            </w:r>
          </w:p>
        </w:tc>
        <w:tc>
          <w:tcPr>
            <w:tcW w:w="2242" w:type="pct"/>
            <w:vAlign w:val="center"/>
          </w:tcPr>
          <w:p w:rsidR="00EC3DD9" w:rsidRPr="00D01392" w:rsidRDefault="00EC3DD9" w:rsidP="00D01392">
            <w:pPr>
              <w:pStyle w:val="afffffff0"/>
            </w:pPr>
            <w:r w:rsidRPr="00D01392">
              <w:t>железнодорожный транспорт</w:t>
            </w:r>
          </w:p>
        </w:tc>
        <w:tc>
          <w:tcPr>
            <w:tcW w:w="1448" w:type="pct"/>
            <w:vAlign w:val="center"/>
          </w:tcPr>
          <w:p w:rsidR="00EC3DD9" w:rsidRPr="00D01392" w:rsidRDefault="00EC3DD9" w:rsidP="00D01392">
            <w:pPr>
              <w:pStyle w:val="afffffff0"/>
            </w:pPr>
            <w:r w:rsidRPr="00D01392">
              <w:t>14</w:t>
            </w:r>
          </w:p>
        </w:tc>
      </w:tr>
      <w:tr w:rsidR="005B273F" w:rsidRPr="00D01392" w:rsidTr="00D01392">
        <w:tc>
          <w:tcPr>
            <w:tcW w:w="655" w:type="pct"/>
            <w:vMerge/>
            <w:vAlign w:val="center"/>
          </w:tcPr>
          <w:p w:rsidR="00EC3DD9" w:rsidRPr="00D01392" w:rsidRDefault="00EC3DD9" w:rsidP="00D01392">
            <w:pPr>
              <w:pStyle w:val="afffffff0"/>
            </w:pPr>
          </w:p>
        </w:tc>
        <w:tc>
          <w:tcPr>
            <w:tcW w:w="655" w:type="pct"/>
            <w:vMerge/>
            <w:vAlign w:val="center"/>
          </w:tcPr>
          <w:p w:rsidR="00EC3DD9" w:rsidRPr="00D01392" w:rsidRDefault="00EC3DD9" w:rsidP="00D01392">
            <w:pPr>
              <w:pStyle w:val="afffffff0"/>
            </w:pPr>
          </w:p>
        </w:tc>
        <w:tc>
          <w:tcPr>
            <w:tcW w:w="2242" w:type="pct"/>
            <w:vAlign w:val="center"/>
          </w:tcPr>
          <w:p w:rsidR="00EC3DD9" w:rsidRPr="00D01392" w:rsidRDefault="00EC3DD9" w:rsidP="00D01392">
            <w:pPr>
              <w:pStyle w:val="afffffff0"/>
            </w:pPr>
            <w:r w:rsidRPr="00D01392">
              <w:t>автотранспорт</w:t>
            </w:r>
          </w:p>
        </w:tc>
        <w:tc>
          <w:tcPr>
            <w:tcW w:w="1448" w:type="pct"/>
            <w:vAlign w:val="center"/>
          </w:tcPr>
          <w:p w:rsidR="00EC3DD9" w:rsidRPr="00D01392" w:rsidRDefault="00EC3DD9" w:rsidP="00D01392">
            <w:pPr>
              <w:pStyle w:val="afffffff0"/>
            </w:pPr>
            <w:r w:rsidRPr="00D01392">
              <w:t>7</w:t>
            </w:r>
          </w:p>
        </w:tc>
      </w:tr>
      <w:tr w:rsidR="005B273F" w:rsidRPr="00D01392" w:rsidTr="00D01392">
        <w:tc>
          <w:tcPr>
            <w:tcW w:w="655" w:type="pct"/>
            <w:vMerge w:val="restart"/>
            <w:vAlign w:val="center"/>
          </w:tcPr>
          <w:p w:rsidR="00EC3DD9" w:rsidRPr="00D01392" w:rsidRDefault="00EC3DD9" w:rsidP="00D01392">
            <w:pPr>
              <w:pStyle w:val="afffffff0"/>
            </w:pPr>
            <w:r w:rsidRPr="00D01392">
              <w:t>2</w:t>
            </w:r>
          </w:p>
        </w:tc>
        <w:tc>
          <w:tcPr>
            <w:tcW w:w="655" w:type="pct"/>
            <w:vMerge w:val="restart"/>
            <w:vAlign w:val="center"/>
          </w:tcPr>
          <w:p w:rsidR="00EC3DD9" w:rsidRPr="00D01392" w:rsidRDefault="00EC3DD9" w:rsidP="00D01392">
            <w:pPr>
              <w:pStyle w:val="afffffff0"/>
            </w:pPr>
            <w:r w:rsidRPr="00D01392">
              <w:t>жидкое</w:t>
            </w:r>
          </w:p>
        </w:tc>
        <w:tc>
          <w:tcPr>
            <w:tcW w:w="2242" w:type="pct"/>
            <w:vAlign w:val="center"/>
          </w:tcPr>
          <w:p w:rsidR="00EC3DD9" w:rsidRPr="00D01392" w:rsidRDefault="00EC3DD9" w:rsidP="00D01392">
            <w:pPr>
              <w:pStyle w:val="afffffff0"/>
            </w:pPr>
            <w:r w:rsidRPr="00D01392">
              <w:t>железнодорожный транспорт</w:t>
            </w:r>
          </w:p>
        </w:tc>
        <w:tc>
          <w:tcPr>
            <w:tcW w:w="1448" w:type="pct"/>
            <w:vAlign w:val="center"/>
          </w:tcPr>
          <w:p w:rsidR="00EC3DD9" w:rsidRPr="00D01392" w:rsidRDefault="00EC3DD9" w:rsidP="00D01392">
            <w:pPr>
              <w:pStyle w:val="afffffff0"/>
            </w:pPr>
            <w:r w:rsidRPr="00D01392">
              <w:t>10</w:t>
            </w:r>
          </w:p>
        </w:tc>
      </w:tr>
      <w:tr w:rsidR="005B273F" w:rsidRPr="00D01392" w:rsidTr="00D01392">
        <w:tc>
          <w:tcPr>
            <w:tcW w:w="655" w:type="pct"/>
            <w:vMerge/>
            <w:vAlign w:val="center"/>
          </w:tcPr>
          <w:p w:rsidR="00EC3DD9" w:rsidRPr="00D01392" w:rsidRDefault="00EC3DD9" w:rsidP="00D01392">
            <w:pPr>
              <w:pStyle w:val="afffffff0"/>
            </w:pPr>
          </w:p>
        </w:tc>
        <w:tc>
          <w:tcPr>
            <w:tcW w:w="655" w:type="pct"/>
            <w:vMerge/>
            <w:vAlign w:val="center"/>
          </w:tcPr>
          <w:p w:rsidR="00EC3DD9" w:rsidRPr="00D01392" w:rsidRDefault="00EC3DD9" w:rsidP="00D01392">
            <w:pPr>
              <w:pStyle w:val="afffffff0"/>
            </w:pPr>
          </w:p>
        </w:tc>
        <w:tc>
          <w:tcPr>
            <w:tcW w:w="2242" w:type="pct"/>
            <w:vAlign w:val="center"/>
          </w:tcPr>
          <w:p w:rsidR="00EC3DD9" w:rsidRPr="00D01392" w:rsidRDefault="00EC3DD9" w:rsidP="00D01392">
            <w:pPr>
              <w:pStyle w:val="afffffff0"/>
            </w:pPr>
            <w:r w:rsidRPr="00D01392">
              <w:t>автотранспорт</w:t>
            </w:r>
          </w:p>
        </w:tc>
        <w:tc>
          <w:tcPr>
            <w:tcW w:w="1448" w:type="pct"/>
            <w:vAlign w:val="center"/>
          </w:tcPr>
          <w:p w:rsidR="00EC3DD9" w:rsidRPr="00D01392" w:rsidRDefault="00EC3DD9" w:rsidP="00D01392">
            <w:pPr>
              <w:pStyle w:val="afffffff0"/>
            </w:pPr>
            <w:r w:rsidRPr="00D01392">
              <w:t>5</w:t>
            </w:r>
          </w:p>
        </w:tc>
      </w:tr>
    </w:tbl>
    <w:p w:rsidR="004E4FD0" w:rsidRPr="002C4067" w:rsidRDefault="004E4FD0" w:rsidP="0060330C">
      <w:pPr>
        <w:pStyle w:val="afffffff8"/>
        <w:numPr>
          <w:ilvl w:val="0"/>
          <w:numId w:val="51"/>
        </w:numPr>
        <w:rPr>
          <w:shd w:val="clear" w:color="auto" w:fill="FFFFFF"/>
        </w:rPr>
      </w:pPr>
      <w:r w:rsidRPr="002C4067">
        <w:rPr>
          <w:shd w:val="clear" w:color="auto" w:fill="FFFFFF"/>
        </w:rPr>
        <w:t>Для расчета размера НЭЗТ принимается плановый среднесуточный расх</w:t>
      </w:r>
      <w:r w:rsidR="002664F2" w:rsidRPr="002C4067">
        <w:rPr>
          <w:shd w:val="clear" w:color="auto" w:fill="FFFFFF"/>
        </w:rPr>
        <w:t xml:space="preserve">од </w:t>
      </w:r>
      <w:r w:rsidRPr="002C4067">
        <w:rPr>
          <w:shd w:val="clear" w:color="auto" w:fill="FFFFFF"/>
        </w:rPr>
        <w:t>топлива трех наиболее холодных месяцев отопительного периода и количество суток:</w:t>
      </w:r>
    </w:p>
    <w:p w:rsidR="004E4FD0" w:rsidRPr="002C4067" w:rsidRDefault="004E4FD0" w:rsidP="0060330C">
      <w:pPr>
        <w:pStyle w:val="afffffff8"/>
        <w:numPr>
          <w:ilvl w:val="0"/>
          <w:numId w:val="52"/>
        </w:numPr>
        <w:rPr>
          <w:shd w:val="clear" w:color="auto" w:fill="FFFFFF"/>
        </w:rPr>
      </w:pPr>
      <w:r w:rsidRPr="002C4067">
        <w:rPr>
          <w:shd w:val="clear" w:color="auto" w:fill="FFFFFF"/>
        </w:rPr>
        <w:t>по твердому топливу - 45 суток;</w:t>
      </w:r>
    </w:p>
    <w:p w:rsidR="004E4FD0" w:rsidRPr="002C4067" w:rsidRDefault="004E4FD0" w:rsidP="0060330C">
      <w:pPr>
        <w:pStyle w:val="afffffff8"/>
        <w:numPr>
          <w:ilvl w:val="0"/>
          <w:numId w:val="52"/>
        </w:numPr>
        <w:rPr>
          <w:shd w:val="clear" w:color="auto" w:fill="FFFFFF"/>
        </w:rPr>
      </w:pPr>
      <w:r w:rsidRPr="002C4067">
        <w:rPr>
          <w:shd w:val="clear" w:color="auto" w:fill="FFFFFF"/>
        </w:rPr>
        <w:t>по жидкому топливу - 30 суток.</w:t>
      </w:r>
    </w:p>
    <w:p w:rsidR="004E4FD0" w:rsidRPr="002C4067" w:rsidRDefault="004E4FD0" w:rsidP="00393334">
      <w:pPr>
        <w:pStyle w:val="aff2"/>
        <w:rPr>
          <w:shd w:val="clear" w:color="auto" w:fill="FFFFFF"/>
        </w:rPr>
      </w:pPr>
      <w:r w:rsidRPr="002C4067">
        <w:rPr>
          <w:shd w:val="clear" w:color="auto" w:fill="FFFFFF"/>
        </w:rPr>
        <w:t>Расчет производится по формуле:</w:t>
      </w:r>
    </w:p>
    <w:p w:rsidR="004E4FD0" w:rsidRPr="002C4067" w:rsidRDefault="00D224E5" w:rsidP="00D01392">
      <w:pPr>
        <w:pStyle w:val="aff2"/>
        <w:ind w:firstLine="0"/>
        <w:jc w:val="center"/>
        <w:rPr>
          <w:shd w:val="clear" w:color="auto" w:fill="FFFFFF"/>
        </w:rPr>
      </w:pPr>
      <w:r w:rsidRPr="002C4067">
        <w:rPr>
          <w:noProof/>
          <w:lang w:eastAsia="ru-RU"/>
        </w:rPr>
        <w:drawing>
          <wp:inline distT="0" distB="0" distL="0" distR="0">
            <wp:extent cx="2265045" cy="372110"/>
            <wp:effectExtent l="0" t="0" r="0" b="8890"/>
            <wp:docPr id="177" name="Рисунок 177" descr="15478_html_73f7e1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15478_html_73f7e1b7"/>
                    <pic:cNvPicPr>
                      <a:picLocks noChangeAspect="1" noChangeArrowheads="1"/>
                    </pic:cNvPicPr>
                  </pic:nvPicPr>
                  <pic:blipFill>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65045" cy="372110"/>
                    </a:xfrm>
                    <a:prstGeom prst="rect">
                      <a:avLst/>
                    </a:prstGeom>
                    <a:noFill/>
                    <a:ln>
                      <a:noFill/>
                    </a:ln>
                  </pic:spPr>
                </pic:pic>
              </a:graphicData>
            </a:graphic>
          </wp:inline>
        </w:drawing>
      </w:r>
      <w:r w:rsidR="004E4FD0" w:rsidRPr="002C4067">
        <w:rPr>
          <w:shd w:val="clear" w:color="auto" w:fill="FFFFFF"/>
        </w:rPr>
        <w:t>тыс.т.</w:t>
      </w:r>
    </w:p>
    <w:p w:rsidR="004E4FD0" w:rsidRPr="002C4067" w:rsidRDefault="004E4FD0" w:rsidP="00393334">
      <w:pPr>
        <w:pStyle w:val="aff2"/>
        <w:rPr>
          <w:shd w:val="clear" w:color="auto" w:fill="FFFFFF"/>
        </w:rPr>
      </w:pPr>
      <w:r w:rsidRPr="002C4067">
        <w:rPr>
          <w:shd w:val="clear" w:color="auto" w:fill="FFFFFF"/>
        </w:rPr>
        <w:t>где: </w:t>
      </w:r>
      <w:r w:rsidR="00D224E5" w:rsidRPr="002C4067">
        <w:rPr>
          <w:noProof/>
          <w:lang w:eastAsia="ru-RU"/>
        </w:rPr>
        <w:drawing>
          <wp:inline distT="0" distB="0" distL="0" distR="0">
            <wp:extent cx="351155" cy="223520"/>
            <wp:effectExtent l="0" t="0" r="0" b="5080"/>
            <wp:docPr id="178" name="Рисунок 178" descr="15478_html_m6b5b04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15478_html_m6b5b04bd"/>
                    <pic:cNvPicPr>
                      <a:picLocks noChangeAspect="1" noChangeArrowheads="1"/>
                    </pic:cNvPicPr>
                  </pic:nvPicPr>
                  <pic:blipFill>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51155" cy="223520"/>
                    </a:xfrm>
                    <a:prstGeom prst="rect">
                      <a:avLst/>
                    </a:prstGeom>
                    <a:noFill/>
                    <a:ln>
                      <a:noFill/>
                    </a:ln>
                  </pic:spPr>
                </pic:pic>
              </a:graphicData>
            </a:graphic>
          </wp:inline>
        </w:drawing>
      </w:r>
      <w:r w:rsidRPr="002C4067">
        <w:rPr>
          <w:shd w:val="clear" w:color="auto" w:fill="FFFFFF"/>
        </w:rPr>
        <w:t> - среднее значение отпуска тепловой энергии в тепловую сеть (выработка котельными) в течение трех наиболее холодных месяцев, Гкал/сутки;</w:t>
      </w:r>
    </w:p>
    <w:p w:rsidR="004E4FD0" w:rsidRPr="002C4067" w:rsidRDefault="004E4FD0" w:rsidP="00393334">
      <w:pPr>
        <w:pStyle w:val="aff2"/>
        <w:rPr>
          <w:shd w:val="clear" w:color="auto" w:fill="FFFFFF"/>
        </w:rPr>
      </w:pPr>
      <w:r w:rsidRPr="002C4067">
        <w:rPr>
          <w:i/>
          <w:iCs/>
          <w:shd w:val="clear" w:color="auto" w:fill="FFFFFF"/>
        </w:rPr>
        <w:lastRenderedPageBreak/>
        <w:t>Н</w:t>
      </w:r>
      <w:r w:rsidRPr="002C4067">
        <w:rPr>
          <w:shd w:val="clear" w:color="auto" w:fill="FFFFFF"/>
          <w:vertAlign w:val="subscript"/>
        </w:rPr>
        <w:t>СР.Т</w:t>
      </w:r>
      <w:r w:rsidRPr="002C4067">
        <w:rPr>
          <w:shd w:val="clear" w:color="auto" w:fill="FFFFFF"/>
        </w:rPr>
        <w:t> - расчетный норматив средневзвешенного удельного расхода топлива на отпущенную тепловую энергию по трем наиболее холодным месяцам, кг у.т./Гкал;</w:t>
      </w:r>
    </w:p>
    <w:p w:rsidR="004E4FD0" w:rsidRDefault="004E4FD0" w:rsidP="00393334">
      <w:pPr>
        <w:pStyle w:val="aff2"/>
        <w:rPr>
          <w:shd w:val="clear" w:color="auto" w:fill="FFFFFF"/>
        </w:rPr>
      </w:pPr>
      <w:r w:rsidRPr="002C4067">
        <w:rPr>
          <w:i/>
          <w:iCs/>
          <w:shd w:val="clear" w:color="auto" w:fill="FFFFFF"/>
        </w:rPr>
        <w:t>Т</w:t>
      </w:r>
      <w:r w:rsidRPr="002C4067">
        <w:rPr>
          <w:shd w:val="clear" w:color="auto" w:fill="FFFFFF"/>
        </w:rPr>
        <w:t> - количество суток.</w:t>
      </w:r>
    </w:p>
    <w:p w:rsidR="004E4FD0" w:rsidRPr="002C4067" w:rsidRDefault="004E4FD0" w:rsidP="0060330C">
      <w:pPr>
        <w:pStyle w:val="afffffff8"/>
        <w:numPr>
          <w:ilvl w:val="0"/>
          <w:numId w:val="51"/>
        </w:numPr>
        <w:rPr>
          <w:shd w:val="clear" w:color="auto" w:fill="FFFFFF"/>
        </w:rPr>
      </w:pPr>
      <w:r w:rsidRPr="002C4067">
        <w:rPr>
          <w:shd w:val="clear" w:color="auto" w:fill="FFFFFF"/>
        </w:rPr>
        <w:t>Для организаций, эксплуатирующих отопительные (производственно-отопительные) котельные на газовом топливе с резервным топливом, в состав НЭЗТ включается количество резервного топлива, необходимое для замещения (</w:t>
      </w:r>
      <w:r w:rsidRPr="002C4067">
        <w:rPr>
          <w:i/>
          <w:iCs/>
          <w:shd w:val="clear" w:color="auto" w:fill="FFFFFF"/>
        </w:rPr>
        <w:t>В</w:t>
      </w:r>
      <w:r w:rsidRPr="002C4067">
        <w:rPr>
          <w:shd w:val="clear" w:color="auto" w:fill="FFFFFF"/>
          <w:vertAlign w:val="subscript"/>
        </w:rPr>
        <w:t>ЗАМ</w:t>
      </w:r>
      <w:r w:rsidRPr="002C4067">
        <w:rPr>
          <w:shd w:val="clear" w:color="auto" w:fill="FFFFFF"/>
        </w:rPr>
        <w:t>) газового топлива в периоды сокращения его подачи газоснабжающими организациями.</w:t>
      </w:r>
    </w:p>
    <w:p w:rsidR="004E4FD0" w:rsidRPr="002C4067" w:rsidRDefault="004E4FD0" w:rsidP="00393334">
      <w:pPr>
        <w:pStyle w:val="aff2"/>
        <w:rPr>
          <w:shd w:val="clear" w:color="auto" w:fill="FFFFFF"/>
        </w:rPr>
      </w:pPr>
      <w:r w:rsidRPr="002C4067">
        <w:rPr>
          <w:shd w:val="clear" w:color="auto" w:fill="FFFFFF"/>
        </w:rPr>
        <w:t>Значение </w:t>
      </w:r>
      <w:r w:rsidRPr="002C4067">
        <w:rPr>
          <w:i/>
          <w:iCs/>
          <w:shd w:val="clear" w:color="auto" w:fill="FFFFFF"/>
        </w:rPr>
        <w:t>В</w:t>
      </w:r>
      <w:r w:rsidRPr="002C4067">
        <w:rPr>
          <w:shd w:val="clear" w:color="auto" w:fill="FFFFFF"/>
          <w:vertAlign w:val="subscript"/>
        </w:rPr>
        <w:t>ЗАМ</w:t>
      </w:r>
      <w:r w:rsidRPr="002C4067">
        <w:rPr>
          <w:shd w:val="clear" w:color="auto" w:fill="FFFFFF"/>
        </w:rPr>
        <w:t xml:space="preserve"> определяется по данным об ограничении подачи газа газоснабжающими организациями в </w:t>
      </w:r>
      <w:r w:rsidR="009C38E7" w:rsidRPr="002C4067">
        <w:rPr>
          <w:shd w:val="clear" w:color="auto" w:fill="FFFFFF"/>
        </w:rPr>
        <w:t xml:space="preserve">период </w:t>
      </w:r>
      <w:r w:rsidRPr="002C4067">
        <w:rPr>
          <w:shd w:val="clear" w:color="auto" w:fill="FFFFFF"/>
        </w:rPr>
        <w:t>похолоданий, установленном на текущий год.</w:t>
      </w:r>
    </w:p>
    <w:p w:rsidR="004E4FD0" w:rsidRPr="002C4067" w:rsidRDefault="004E4FD0" w:rsidP="00393334">
      <w:pPr>
        <w:pStyle w:val="aff2"/>
        <w:rPr>
          <w:shd w:val="clear" w:color="auto" w:fill="FFFFFF"/>
        </w:rPr>
      </w:pPr>
      <w:r w:rsidRPr="002C4067">
        <w:rPr>
          <w:shd w:val="clear" w:color="auto" w:fill="FFFFFF"/>
        </w:rPr>
        <w:t>С учетом отклонений фактических данных по ограничениям от сообщавшихся газоснаб</w:t>
      </w:r>
      <w:r w:rsidR="001C414A" w:rsidRPr="002C4067">
        <w:rPr>
          <w:shd w:val="clear" w:color="auto" w:fill="FFFFFF"/>
        </w:rPr>
        <w:t>жающими организациями за текущ</w:t>
      </w:r>
      <w:r w:rsidRPr="002C4067">
        <w:rPr>
          <w:shd w:val="clear" w:color="auto" w:fill="FFFFFF"/>
        </w:rPr>
        <w:t>ий и два предшествующих года значение </w:t>
      </w:r>
      <w:r w:rsidRPr="002C4067">
        <w:rPr>
          <w:i/>
          <w:iCs/>
          <w:shd w:val="clear" w:color="auto" w:fill="FFFFFF"/>
        </w:rPr>
        <w:t>В</w:t>
      </w:r>
      <w:r w:rsidRPr="002C4067">
        <w:rPr>
          <w:shd w:val="clear" w:color="auto" w:fill="FFFFFF"/>
          <w:vertAlign w:val="subscript"/>
        </w:rPr>
        <w:t>ЗАМ</w:t>
      </w:r>
      <w:r w:rsidRPr="002C4067">
        <w:rPr>
          <w:shd w:val="clear" w:color="auto" w:fill="FFFFFF"/>
        </w:rPr>
        <w:t> может быть увеличено по их среднему значению, но не более чем на 25 процентов.</w:t>
      </w:r>
    </w:p>
    <w:p w:rsidR="004E4FD0" w:rsidRPr="002C4067" w:rsidRDefault="00D224E5" w:rsidP="00D01392">
      <w:pPr>
        <w:pStyle w:val="aff2"/>
        <w:jc w:val="center"/>
        <w:rPr>
          <w:shd w:val="clear" w:color="auto" w:fill="FFFFFF"/>
        </w:rPr>
      </w:pPr>
      <w:r w:rsidRPr="002C4067">
        <w:rPr>
          <w:noProof/>
          <w:lang w:eastAsia="ru-RU"/>
        </w:rPr>
        <w:drawing>
          <wp:inline distT="0" distB="0" distL="0" distR="0">
            <wp:extent cx="3646805" cy="372110"/>
            <wp:effectExtent l="0" t="0" r="0" b="8890"/>
            <wp:docPr id="179" name="Рисунок 179" descr="15478_html_323477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15478_html_3234779e"/>
                    <pic:cNvPicPr>
                      <a:picLocks noChangeAspect="1" noChangeArrowheads="1"/>
                    </pic:cNvPicPr>
                  </pic:nvPicPr>
                  <pic:blipFill>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646805" cy="372110"/>
                    </a:xfrm>
                    <a:prstGeom prst="rect">
                      <a:avLst/>
                    </a:prstGeom>
                    <a:noFill/>
                    <a:ln>
                      <a:noFill/>
                    </a:ln>
                  </pic:spPr>
                </pic:pic>
              </a:graphicData>
            </a:graphic>
          </wp:inline>
        </w:drawing>
      </w:r>
      <w:r w:rsidR="004E4FD0" w:rsidRPr="002C4067">
        <w:rPr>
          <w:shd w:val="clear" w:color="auto" w:fill="FFFFFF"/>
        </w:rPr>
        <w:t>тыс.т.</w:t>
      </w:r>
    </w:p>
    <w:p w:rsidR="00C066EE" w:rsidRPr="002C4067" w:rsidRDefault="004E4FD0" w:rsidP="00393334">
      <w:pPr>
        <w:pStyle w:val="aff2"/>
        <w:rPr>
          <w:shd w:val="clear" w:color="auto" w:fill="FFFFFF"/>
        </w:rPr>
      </w:pPr>
      <w:r w:rsidRPr="002C4067">
        <w:rPr>
          <w:shd w:val="clear" w:color="auto" w:fill="FFFFFF"/>
        </w:rPr>
        <w:t>где: </w:t>
      </w:r>
      <w:r w:rsidRPr="002C4067">
        <w:rPr>
          <w:i/>
          <w:iCs/>
          <w:shd w:val="clear" w:color="auto" w:fill="FFFFFF"/>
        </w:rPr>
        <w:t>Т</w:t>
      </w:r>
      <w:r w:rsidRPr="002C4067">
        <w:rPr>
          <w:shd w:val="clear" w:color="auto" w:fill="FFFFFF"/>
          <w:vertAlign w:val="subscript"/>
        </w:rPr>
        <w:t>ЗАМ</w:t>
      </w:r>
      <w:r w:rsidRPr="002C4067">
        <w:rPr>
          <w:shd w:val="clear" w:color="auto" w:fill="FFFFFF"/>
        </w:rPr>
        <w:t> - количество суток, в течение которых снижается подача газа;</w:t>
      </w:r>
    </w:p>
    <w:p w:rsidR="00C066EE" w:rsidRPr="002C4067" w:rsidRDefault="004E4FD0" w:rsidP="00393334">
      <w:pPr>
        <w:pStyle w:val="aff2"/>
        <w:rPr>
          <w:shd w:val="clear" w:color="auto" w:fill="FFFFFF"/>
        </w:rPr>
      </w:pPr>
      <w:r w:rsidRPr="002C4067">
        <w:rPr>
          <w:i/>
          <w:iCs/>
          <w:shd w:val="clear" w:color="auto" w:fill="FFFFFF"/>
        </w:rPr>
        <w:t>d</w:t>
      </w:r>
      <w:r w:rsidRPr="002C4067">
        <w:rPr>
          <w:shd w:val="clear" w:color="auto" w:fill="FFFFFF"/>
          <w:vertAlign w:val="subscript"/>
        </w:rPr>
        <w:t>ЗАМ</w:t>
      </w:r>
      <w:r w:rsidRPr="002C4067">
        <w:rPr>
          <w:shd w:val="clear" w:color="auto" w:fill="FFFFFF"/>
        </w:rPr>
        <w:t> - доля суточного расхода топлива, подлежащего замещению;</w:t>
      </w:r>
    </w:p>
    <w:p w:rsidR="00C066EE" w:rsidRPr="002C4067" w:rsidRDefault="004E4FD0" w:rsidP="00393334">
      <w:pPr>
        <w:pStyle w:val="aff2"/>
        <w:rPr>
          <w:shd w:val="clear" w:color="auto" w:fill="FFFFFF"/>
        </w:rPr>
      </w:pPr>
      <w:r w:rsidRPr="002C4067">
        <w:rPr>
          <w:i/>
          <w:iCs/>
          <w:shd w:val="clear" w:color="auto" w:fill="FFFFFF"/>
        </w:rPr>
        <w:t>К</w:t>
      </w:r>
      <w:r w:rsidRPr="002C4067">
        <w:rPr>
          <w:shd w:val="clear" w:color="auto" w:fill="FFFFFF"/>
          <w:vertAlign w:val="subscript"/>
        </w:rPr>
        <w:t>ЗАМ</w:t>
      </w:r>
      <w:r w:rsidRPr="002C4067">
        <w:rPr>
          <w:shd w:val="clear" w:color="auto" w:fill="FFFFFF"/>
        </w:rPr>
        <w:t> - коэффициент отклонения фактических показателей снижения подачи газа;</w:t>
      </w:r>
    </w:p>
    <w:p w:rsidR="004E4FD0" w:rsidRPr="002C4067" w:rsidRDefault="004E4FD0" w:rsidP="00393334">
      <w:pPr>
        <w:pStyle w:val="aff2"/>
        <w:rPr>
          <w:shd w:val="clear" w:color="auto" w:fill="FFFFFF"/>
        </w:rPr>
      </w:pPr>
      <w:r w:rsidRPr="002C4067">
        <w:rPr>
          <w:i/>
          <w:iCs/>
          <w:shd w:val="clear" w:color="auto" w:fill="FFFFFF"/>
        </w:rPr>
        <w:t>К</w:t>
      </w:r>
      <w:r w:rsidRPr="002C4067">
        <w:rPr>
          <w:shd w:val="clear" w:color="auto" w:fill="FFFFFF"/>
          <w:vertAlign w:val="subscript"/>
        </w:rPr>
        <w:t>ЭКВ</w:t>
      </w:r>
      <w:r w:rsidRPr="002C4067">
        <w:rPr>
          <w:shd w:val="clear" w:color="auto" w:fill="FFFFFF"/>
        </w:rPr>
        <w:t> - соотношение теплотворной способности резервного топлива и газа</w:t>
      </w:r>
    </w:p>
    <w:p w:rsidR="00F40E61" w:rsidRPr="002C4067" w:rsidRDefault="004E4FD0" w:rsidP="0060330C">
      <w:pPr>
        <w:pStyle w:val="afffffff8"/>
        <w:numPr>
          <w:ilvl w:val="0"/>
          <w:numId w:val="51"/>
        </w:numPr>
        <w:rPr>
          <w:shd w:val="clear" w:color="auto" w:fill="FFFFFF"/>
        </w:rPr>
      </w:pPr>
      <w:r w:rsidRPr="002C4067">
        <w:rPr>
          <w:shd w:val="clear" w:color="auto" w:fill="FFFFFF"/>
        </w:rPr>
        <w:t xml:space="preserve">НЭЗТ для организаций, топливо для которых завозится сезонно (до начала отопительного сезона), определяется по общему плановому расходу топлива на весь отопительный </w:t>
      </w:r>
      <w:r w:rsidR="009C38E7" w:rsidRPr="002C4067">
        <w:rPr>
          <w:shd w:val="clear" w:color="auto" w:fill="FFFFFF"/>
        </w:rPr>
        <w:t xml:space="preserve">период </w:t>
      </w:r>
      <w:r w:rsidRPr="002C4067">
        <w:rPr>
          <w:shd w:val="clear" w:color="auto" w:fill="FFFFFF"/>
        </w:rPr>
        <w:t>по общей его длительности.</w:t>
      </w:r>
    </w:p>
    <w:p w:rsidR="004E4FD0" w:rsidRPr="002C4067" w:rsidRDefault="004E4FD0" w:rsidP="00D01392">
      <w:pPr>
        <w:pStyle w:val="aff2"/>
        <w:ind w:firstLine="0"/>
        <w:jc w:val="center"/>
        <w:rPr>
          <w:shd w:val="clear" w:color="auto" w:fill="FFFFFF"/>
        </w:rPr>
      </w:pPr>
      <w:r w:rsidRPr="002C4067">
        <w:rPr>
          <w:shd w:val="clear" w:color="auto" w:fill="FFFFFF"/>
        </w:rPr>
        <w:t>Расчет производится по формуле:</w:t>
      </w:r>
    </w:p>
    <w:p w:rsidR="004E4FD0" w:rsidRPr="002C4067" w:rsidRDefault="00D224E5" w:rsidP="00D01392">
      <w:pPr>
        <w:pStyle w:val="aff2"/>
        <w:ind w:firstLine="0"/>
        <w:jc w:val="center"/>
        <w:rPr>
          <w:shd w:val="clear" w:color="auto" w:fill="FFFFFF"/>
        </w:rPr>
      </w:pPr>
      <w:r w:rsidRPr="002C4067">
        <w:rPr>
          <w:noProof/>
          <w:lang w:eastAsia="ru-RU"/>
        </w:rPr>
        <w:drawing>
          <wp:inline distT="0" distB="0" distL="0" distR="0">
            <wp:extent cx="2275205" cy="372110"/>
            <wp:effectExtent l="0" t="0" r="0" b="8890"/>
            <wp:docPr id="180" name="Рисунок 180" descr="15478_html_7b7068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15478_html_7b7068a5"/>
                    <pic:cNvPicPr>
                      <a:picLocks noChangeAspect="1" noChangeArrowheads="1"/>
                    </pic:cNvPicPr>
                  </pic:nvPicPr>
                  <pic:blipFill>
                    <a:blip r:embed="rId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75205" cy="372110"/>
                    </a:xfrm>
                    <a:prstGeom prst="rect">
                      <a:avLst/>
                    </a:prstGeom>
                    <a:noFill/>
                    <a:ln>
                      <a:noFill/>
                    </a:ln>
                  </pic:spPr>
                </pic:pic>
              </a:graphicData>
            </a:graphic>
          </wp:inline>
        </w:drawing>
      </w:r>
      <w:r w:rsidR="004E4FD0" w:rsidRPr="002C4067">
        <w:rPr>
          <w:shd w:val="clear" w:color="auto" w:fill="FFFFFF"/>
        </w:rPr>
        <w:t>тыс.т.</w:t>
      </w:r>
    </w:p>
    <w:p w:rsidR="004E4FD0" w:rsidRPr="002C4067" w:rsidRDefault="004E4FD0" w:rsidP="00393334">
      <w:pPr>
        <w:pStyle w:val="aff2"/>
        <w:rPr>
          <w:shd w:val="clear" w:color="auto" w:fill="FFFFFF"/>
        </w:rPr>
      </w:pPr>
      <w:r w:rsidRPr="002C4067">
        <w:rPr>
          <w:shd w:val="clear" w:color="auto" w:fill="FFFFFF"/>
        </w:rPr>
        <w:t>где: Q</w:t>
      </w:r>
      <w:r w:rsidRPr="002C4067">
        <w:rPr>
          <w:shd w:val="clear" w:color="auto" w:fill="FFFFFF"/>
          <w:vertAlign w:val="subscript"/>
        </w:rPr>
        <w:t>СР</w:t>
      </w:r>
      <w:r w:rsidRPr="002C4067">
        <w:rPr>
          <w:shd w:val="clear" w:color="auto" w:fill="FFFFFF"/>
        </w:rPr>
        <w:t> - среднесуточное значение отпуска тепловой энергии в тепловую сеть в течение отопительного периода, Гкал/сутки;</w:t>
      </w:r>
    </w:p>
    <w:p w:rsidR="004E4FD0" w:rsidRPr="002C4067" w:rsidRDefault="004E4FD0" w:rsidP="00393334">
      <w:pPr>
        <w:pStyle w:val="aff2"/>
        <w:rPr>
          <w:shd w:val="clear" w:color="auto" w:fill="FFFFFF"/>
        </w:rPr>
      </w:pPr>
      <w:r w:rsidRPr="002C4067">
        <w:rPr>
          <w:i/>
          <w:iCs/>
          <w:shd w:val="clear" w:color="auto" w:fill="FFFFFF"/>
        </w:rPr>
        <w:t>Н</w:t>
      </w:r>
      <w:r w:rsidRPr="002C4067">
        <w:rPr>
          <w:shd w:val="clear" w:color="auto" w:fill="FFFFFF"/>
          <w:vertAlign w:val="subscript"/>
        </w:rPr>
        <w:t>СР</w:t>
      </w:r>
      <w:r w:rsidRPr="002C4067">
        <w:rPr>
          <w:shd w:val="clear" w:color="auto" w:fill="FFFFFF"/>
        </w:rPr>
        <w:t> - средневзвешенный норматив удельного расхода топлива, за отопительный период, т у.т./Гкал;</w:t>
      </w:r>
    </w:p>
    <w:p w:rsidR="004E4FD0" w:rsidRPr="002C4067" w:rsidRDefault="004E4FD0" w:rsidP="00393334">
      <w:pPr>
        <w:pStyle w:val="aff2"/>
        <w:rPr>
          <w:shd w:val="clear" w:color="auto" w:fill="FFFFFF"/>
        </w:rPr>
      </w:pPr>
      <w:r w:rsidRPr="002C4067">
        <w:rPr>
          <w:i/>
          <w:iCs/>
          <w:shd w:val="clear" w:color="auto" w:fill="FFFFFF"/>
        </w:rPr>
        <w:t>Т</w:t>
      </w:r>
      <w:r w:rsidRPr="002C4067">
        <w:rPr>
          <w:shd w:val="clear" w:color="auto" w:fill="FFFFFF"/>
        </w:rPr>
        <w:t> - длительность отопительного периода, сут.</w:t>
      </w:r>
    </w:p>
    <w:p w:rsidR="005D4352" w:rsidRPr="002C4067" w:rsidRDefault="004E4FD0" w:rsidP="00393334">
      <w:pPr>
        <w:pStyle w:val="aff2"/>
        <w:rPr>
          <w:shd w:val="clear" w:color="auto" w:fill="FFFFFF"/>
        </w:rPr>
      </w:pPr>
      <w:r w:rsidRPr="002C4067">
        <w:rPr>
          <w:shd w:val="clear" w:color="auto" w:fill="FFFFFF"/>
        </w:rPr>
        <w:t>ННЗТ для организаций, топливо для которых завозится сезонно, не рассчитывается.</w:t>
      </w:r>
    </w:p>
    <w:p w:rsidR="004E4FD0" w:rsidRPr="002C4067" w:rsidRDefault="00EB21E0" w:rsidP="00393334">
      <w:pPr>
        <w:pStyle w:val="aff2"/>
      </w:pPr>
      <w:r w:rsidRPr="00EB21E0">
        <w:t xml:space="preserve">Характеристика основного и резервного топлива котельной приведена </w:t>
      </w:r>
      <w:r w:rsidR="004E4FD0" w:rsidRPr="002C4067">
        <w:t>в таблице</w:t>
      </w:r>
      <w:r w:rsidR="00AB2479">
        <w:t> </w:t>
      </w:r>
      <w:r w:rsidR="00CF4207">
        <w:t>60</w:t>
      </w:r>
      <w:r w:rsidR="004E4FD0" w:rsidRPr="002C4067">
        <w:t xml:space="preserve">. </w:t>
      </w:r>
    </w:p>
    <w:p w:rsidR="004E4FD0" w:rsidRDefault="00A93F49" w:rsidP="00AB2479">
      <w:pPr>
        <w:pStyle w:val="afffffffa"/>
        <w:rPr>
          <w:shd w:val="clear" w:color="auto" w:fill="FFFFFF"/>
          <w:lang w:eastAsia="ru-RU"/>
        </w:rPr>
      </w:pPr>
      <w:r w:rsidRPr="002C4067">
        <w:t xml:space="preserve">Таблица </w:t>
      </w:r>
      <w:r w:rsidR="00827E3F">
        <w:rPr>
          <w:noProof/>
        </w:rPr>
        <w:fldChar w:fldCharType="begin"/>
      </w:r>
      <w:r w:rsidR="00A95700">
        <w:rPr>
          <w:noProof/>
        </w:rPr>
        <w:instrText xml:space="preserve"> SEQ Таблица \* ARABIC </w:instrText>
      </w:r>
      <w:r w:rsidR="00827E3F">
        <w:rPr>
          <w:noProof/>
        </w:rPr>
        <w:fldChar w:fldCharType="separate"/>
      </w:r>
      <w:r w:rsidR="00C83B43">
        <w:rPr>
          <w:noProof/>
        </w:rPr>
        <w:t>60</w:t>
      </w:r>
      <w:r w:rsidR="00827E3F">
        <w:rPr>
          <w:noProof/>
        </w:rPr>
        <w:fldChar w:fldCharType="end"/>
      </w:r>
      <w:r>
        <w:rPr>
          <w:noProof/>
        </w:rPr>
        <w:t xml:space="preserve"> </w:t>
      </w:r>
      <w:r w:rsidRPr="002C4067">
        <w:t>–</w:t>
      </w:r>
      <w:r>
        <w:t xml:space="preserve"> </w:t>
      </w:r>
      <w:r w:rsidR="004E4FD0" w:rsidRPr="00AB2479">
        <w:t>Нормативные запасы аварийных</w:t>
      </w:r>
      <w:r w:rsidR="004E4FD0" w:rsidRPr="002C4067">
        <w:rPr>
          <w:shd w:val="clear" w:color="auto" w:fill="FFFFFF"/>
          <w:lang w:eastAsia="ru-RU"/>
        </w:rPr>
        <w:t xml:space="preserve"> видов топлив</w:t>
      </w:r>
    </w:p>
    <w:tbl>
      <w:tblPr>
        <w:tblW w:w="4902" w:type="pct"/>
        <w:jc w:val="center"/>
        <w:tblLook w:val="04A0"/>
      </w:tblPr>
      <w:tblGrid>
        <w:gridCol w:w="654"/>
        <w:gridCol w:w="5873"/>
        <w:gridCol w:w="1984"/>
        <w:gridCol w:w="1706"/>
      </w:tblGrid>
      <w:tr w:rsidR="00EB21E0" w:rsidRPr="0056581D" w:rsidTr="007B66E9">
        <w:trPr>
          <w:cantSplit/>
          <w:tblHeader/>
          <w:jc w:val="center"/>
        </w:trPr>
        <w:tc>
          <w:tcPr>
            <w:tcW w:w="320" w:type="pct"/>
            <w:vMerge w:val="restart"/>
            <w:tcBorders>
              <w:top w:val="single" w:sz="4" w:space="0" w:color="auto"/>
              <w:left w:val="single" w:sz="4" w:space="0" w:color="auto"/>
              <w:right w:val="single" w:sz="4" w:space="0" w:color="auto"/>
            </w:tcBorders>
            <w:shd w:val="clear" w:color="auto" w:fill="auto"/>
            <w:vAlign w:val="center"/>
            <w:hideMark/>
          </w:tcPr>
          <w:p w:rsidR="00EB21E0" w:rsidRPr="008B2DF7" w:rsidRDefault="00EB21E0" w:rsidP="007B66E9">
            <w:pPr>
              <w:pStyle w:val="afffffff0"/>
              <w:rPr>
                <w:b/>
              </w:rPr>
            </w:pPr>
            <w:r w:rsidRPr="008B2DF7">
              <w:rPr>
                <w:b/>
              </w:rPr>
              <w:t>№ п/п</w:t>
            </w:r>
          </w:p>
        </w:tc>
        <w:tc>
          <w:tcPr>
            <w:tcW w:w="2874" w:type="pct"/>
            <w:vMerge w:val="restart"/>
            <w:tcBorders>
              <w:top w:val="single" w:sz="4" w:space="0" w:color="auto"/>
              <w:left w:val="nil"/>
              <w:right w:val="single" w:sz="4" w:space="0" w:color="auto"/>
            </w:tcBorders>
            <w:shd w:val="clear" w:color="auto" w:fill="auto"/>
            <w:vAlign w:val="center"/>
            <w:hideMark/>
          </w:tcPr>
          <w:p w:rsidR="00EB21E0" w:rsidRPr="008B2DF7" w:rsidRDefault="00EB21E0" w:rsidP="007B66E9">
            <w:pPr>
              <w:pStyle w:val="afffffff0"/>
              <w:rPr>
                <w:b/>
              </w:rPr>
            </w:pPr>
            <w:r w:rsidRPr="008B2DF7">
              <w:rPr>
                <w:b/>
              </w:rPr>
              <w:t>Наименование источника</w:t>
            </w:r>
          </w:p>
        </w:tc>
        <w:tc>
          <w:tcPr>
            <w:tcW w:w="1806" w:type="pct"/>
            <w:gridSpan w:val="2"/>
            <w:tcBorders>
              <w:top w:val="single" w:sz="4" w:space="0" w:color="auto"/>
              <w:left w:val="nil"/>
              <w:bottom w:val="single" w:sz="4" w:space="0" w:color="auto"/>
              <w:right w:val="single" w:sz="4" w:space="0" w:color="auto"/>
            </w:tcBorders>
            <w:shd w:val="clear" w:color="auto" w:fill="auto"/>
            <w:vAlign w:val="center"/>
            <w:hideMark/>
          </w:tcPr>
          <w:p w:rsidR="00EB21E0" w:rsidRPr="008B2DF7" w:rsidRDefault="00EB21E0" w:rsidP="007B66E9">
            <w:pPr>
              <w:pStyle w:val="afffffff0"/>
              <w:rPr>
                <w:b/>
              </w:rPr>
            </w:pPr>
            <w:r w:rsidRPr="008B2DF7">
              <w:rPr>
                <w:b/>
              </w:rPr>
              <w:t>Вид топлива</w:t>
            </w:r>
          </w:p>
        </w:tc>
      </w:tr>
      <w:tr w:rsidR="00EB21E0" w:rsidRPr="0056581D" w:rsidTr="00052DD4">
        <w:trPr>
          <w:cantSplit/>
          <w:tblHeader/>
          <w:jc w:val="center"/>
        </w:trPr>
        <w:tc>
          <w:tcPr>
            <w:tcW w:w="320" w:type="pct"/>
            <w:vMerge/>
            <w:tcBorders>
              <w:left w:val="single" w:sz="4" w:space="0" w:color="auto"/>
              <w:bottom w:val="single" w:sz="4" w:space="0" w:color="auto"/>
              <w:right w:val="single" w:sz="4" w:space="0" w:color="auto"/>
            </w:tcBorders>
            <w:shd w:val="clear" w:color="auto" w:fill="auto"/>
            <w:vAlign w:val="center"/>
          </w:tcPr>
          <w:p w:rsidR="00EB21E0" w:rsidRPr="008B2DF7" w:rsidRDefault="00EB21E0" w:rsidP="007B66E9">
            <w:pPr>
              <w:pStyle w:val="afffffff0"/>
              <w:rPr>
                <w:b/>
              </w:rPr>
            </w:pPr>
          </w:p>
        </w:tc>
        <w:tc>
          <w:tcPr>
            <w:tcW w:w="2874" w:type="pct"/>
            <w:vMerge/>
            <w:tcBorders>
              <w:left w:val="nil"/>
              <w:bottom w:val="single" w:sz="4" w:space="0" w:color="auto"/>
              <w:right w:val="single" w:sz="4" w:space="0" w:color="auto"/>
            </w:tcBorders>
            <w:shd w:val="clear" w:color="000000" w:fill="FFFFFF"/>
            <w:vAlign w:val="center"/>
          </w:tcPr>
          <w:p w:rsidR="00EB21E0" w:rsidRPr="008B2DF7" w:rsidRDefault="00EB21E0" w:rsidP="007B66E9">
            <w:pPr>
              <w:pStyle w:val="afffffff0"/>
              <w:rPr>
                <w:b/>
              </w:rPr>
            </w:pPr>
          </w:p>
        </w:tc>
        <w:tc>
          <w:tcPr>
            <w:tcW w:w="971" w:type="pct"/>
            <w:tcBorders>
              <w:top w:val="nil"/>
              <w:left w:val="nil"/>
              <w:bottom w:val="single" w:sz="4" w:space="0" w:color="auto"/>
              <w:right w:val="single" w:sz="4" w:space="0" w:color="auto"/>
            </w:tcBorders>
            <w:shd w:val="clear" w:color="auto" w:fill="auto"/>
            <w:vAlign w:val="center"/>
          </w:tcPr>
          <w:p w:rsidR="00EB21E0" w:rsidRPr="008B2DF7" w:rsidRDefault="00EB21E0" w:rsidP="007B66E9">
            <w:pPr>
              <w:pStyle w:val="afffffff0"/>
              <w:rPr>
                <w:b/>
              </w:rPr>
            </w:pPr>
            <w:r w:rsidRPr="008B2DF7">
              <w:rPr>
                <w:b/>
              </w:rPr>
              <w:t>основное</w:t>
            </w:r>
          </w:p>
        </w:tc>
        <w:tc>
          <w:tcPr>
            <w:tcW w:w="835" w:type="pct"/>
            <w:tcBorders>
              <w:top w:val="nil"/>
              <w:left w:val="nil"/>
              <w:bottom w:val="single" w:sz="4" w:space="0" w:color="auto"/>
              <w:right w:val="single" w:sz="4" w:space="0" w:color="auto"/>
            </w:tcBorders>
            <w:shd w:val="clear" w:color="auto" w:fill="auto"/>
            <w:vAlign w:val="bottom"/>
          </w:tcPr>
          <w:p w:rsidR="00EB21E0" w:rsidRPr="008B2DF7" w:rsidRDefault="00EB21E0" w:rsidP="007B66E9">
            <w:pPr>
              <w:pStyle w:val="afffffff0"/>
              <w:rPr>
                <w:b/>
              </w:rPr>
            </w:pPr>
            <w:r w:rsidRPr="008B2DF7">
              <w:rPr>
                <w:b/>
              </w:rPr>
              <w:t>Резервное/</w:t>
            </w:r>
            <w:r>
              <w:rPr>
                <w:b/>
              </w:rPr>
              <w:t xml:space="preserve"> </w:t>
            </w:r>
            <w:r w:rsidRPr="008B2DF7">
              <w:rPr>
                <w:b/>
              </w:rPr>
              <w:t>аварийное</w:t>
            </w:r>
          </w:p>
        </w:tc>
      </w:tr>
      <w:tr w:rsidR="00052DD4" w:rsidRPr="0056581D" w:rsidTr="00052DD4">
        <w:trPr>
          <w:cantSplit/>
          <w:jc w:val="center"/>
        </w:trPr>
        <w:tc>
          <w:tcPr>
            <w:tcW w:w="3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52DD4" w:rsidRPr="0056581D" w:rsidRDefault="00052DD4" w:rsidP="00052DD4">
            <w:pPr>
              <w:pStyle w:val="afffffff0"/>
            </w:pPr>
            <w:r w:rsidRPr="0056581D">
              <w:t>1</w:t>
            </w:r>
          </w:p>
        </w:tc>
        <w:tc>
          <w:tcPr>
            <w:tcW w:w="2874" w:type="pct"/>
            <w:tcBorders>
              <w:top w:val="single" w:sz="8" w:space="0" w:color="auto"/>
              <w:left w:val="single" w:sz="8" w:space="0" w:color="auto"/>
              <w:bottom w:val="single" w:sz="8" w:space="0" w:color="auto"/>
              <w:right w:val="single" w:sz="8" w:space="0" w:color="auto"/>
            </w:tcBorders>
            <w:shd w:val="clear" w:color="auto" w:fill="auto"/>
            <w:vAlign w:val="center"/>
          </w:tcPr>
          <w:p w:rsidR="00052DD4" w:rsidRPr="0056581D" w:rsidRDefault="00052DD4" w:rsidP="00052DD4">
            <w:pPr>
              <w:pStyle w:val="afffffff0"/>
            </w:pPr>
            <w:r w:rsidRPr="002563DF">
              <w:t>№ 1 Промышленный пр-зд, Районная котельная</w:t>
            </w:r>
          </w:p>
        </w:tc>
        <w:tc>
          <w:tcPr>
            <w:tcW w:w="971" w:type="pct"/>
            <w:tcBorders>
              <w:top w:val="single" w:sz="4" w:space="0" w:color="auto"/>
              <w:bottom w:val="single" w:sz="4" w:space="0" w:color="auto"/>
              <w:right w:val="single" w:sz="4" w:space="0" w:color="auto"/>
            </w:tcBorders>
            <w:vAlign w:val="center"/>
          </w:tcPr>
          <w:p w:rsidR="00052DD4" w:rsidRPr="0056581D" w:rsidRDefault="00052DD4" w:rsidP="00052DD4">
            <w:pPr>
              <w:pStyle w:val="afffffff0"/>
            </w:pPr>
            <w:r>
              <w:t>природный газ</w:t>
            </w:r>
          </w:p>
        </w:tc>
        <w:tc>
          <w:tcPr>
            <w:tcW w:w="835" w:type="pct"/>
            <w:tcBorders>
              <w:top w:val="single" w:sz="4" w:space="0" w:color="auto"/>
              <w:left w:val="single" w:sz="4" w:space="0" w:color="auto"/>
              <w:bottom w:val="single" w:sz="4" w:space="0" w:color="auto"/>
              <w:right w:val="single" w:sz="4" w:space="0" w:color="auto"/>
            </w:tcBorders>
            <w:vAlign w:val="center"/>
          </w:tcPr>
          <w:p w:rsidR="00052DD4" w:rsidRPr="0056581D" w:rsidRDefault="00052DD4" w:rsidP="00052DD4">
            <w:pPr>
              <w:pStyle w:val="afffffff0"/>
            </w:pPr>
            <w:r w:rsidRPr="0056581D">
              <w:t>-</w:t>
            </w:r>
          </w:p>
        </w:tc>
      </w:tr>
      <w:tr w:rsidR="00052DD4" w:rsidRPr="0056581D" w:rsidTr="00052DD4">
        <w:trPr>
          <w:cantSplit/>
          <w:jc w:val="center"/>
        </w:trPr>
        <w:tc>
          <w:tcPr>
            <w:tcW w:w="320" w:type="pct"/>
            <w:tcBorders>
              <w:top w:val="single" w:sz="4" w:space="0" w:color="auto"/>
              <w:left w:val="single" w:sz="4" w:space="0" w:color="auto"/>
              <w:bottom w:val="single" w:sz="4" w:space="0" w:color="auto"/>
              <w:right w:val="single" w:sz="4" w:space="0" w:color="auto"/>
            </w:tcBorders>
            <w:shd w:val="clear" w:color="auto" w:fill="auto"/>
            <w:vAlign w:val="center"/>
          </w:tcPr>
          <w:p w:rsidR="00052DD4" w:rsidRPr="0056581D" w:rsidRDefault="00052DD4" w:rsidP="00052DD4">
            <w:pPr>
              <w:pStyle w:val="afffffff0"/>
            </w:pPr>
            <w:r>
              <w:t>2</w:t>
            </w:r>
          </w:p>
        </w:tc>
        <w:tc>
          <w:tcPr>
            <w:tcW w:w="2874" w:type="pct"/>
            <w:tcBorders>
              <w:top w:val="single" w:sz="8" w:space="0" w:color="auto"/>
              <w:left w:val="single" w:sz="8" w:space="0" w:color="auto"/>
              <w:bottom w:val="single" w:sz="8" w:space="0" w:color="auto"/>
              <w:right w:val="single" w:sz="8" w:space="0" w:color="auto"/>
            </w:tcBorders>
            <w:shd w:val="clear" w:color="auto" w:fill="auto"/>
            <w:vAlign w:val="center"/>
          </w:tcPr>
          <w:p w:rsidR="00052DD4" w:rsidRPr="00056487" w:rsidRDefault="00052DD4" w:rsidP="00052DD4">
            <w:pPr>
              <w:pStyle w:val="afffffff0"/>
            </w:pPr>
            <w:r w:rsidRPr="002563DF">
              <w:t>№ 2 ул. Бахтина, БМК-1</w:t>
            </w:r>
          </w:p>
        </w:tc>
        <w:tc>
          <w:tcPr>
            <w:tcW w:w="971" w:type="pct"/>
            <w:tcBorders>
              <w:top w:val="single" w:sz="4" w:space="0" w:color="auto"/>
              <w:bottom w:val="single" w:sz="4" w:space="0" w:color="auto"/>
              <w:right w:val="single" w:sz="4" w:space="0" w:color="auto"/>
            </w:tcBorders>
            <w:vAlign w:val="center"/>
          </w:tcPr>
          <w:p w:rsidR="00052DD4" w:rsidRDefault="00052DD4" w:rsidP="00052DD4">
            <w:pPr>
              <w:pStyle w:val="afffffff0"/>
            </w:pPr>
            <w:r>
              <w:t>природный газ</w:t>
            </w:r>
          </w:p>
        </w:tc>
        <w:tc>
          <w:tcPr>
            <w:tcW w:w="835" w:type="pct"/>
            <w:tcBorders>
              <w:top w:val="single" w:sz="4" w:space="0" w:color="auto"/>
              <w:left w:val="single" w:sz="4" w:space="0" w:color="auto"/>
              <w:bottom w:val="single" w:sz="4" w:space="0" w:color="auto"/>
              <w:right w:val="single" w:sz="4" w:space="0" w:color="auto"/>
            </w:tcBorders>
            <w:vAlign w:val="center"/>
          </w:tcPr>
          <w:p w:rsidR="00052DD4" w:rsidRPr="0056581D" w:rsidRDefault="00052DD4" w:rsidP="00052DD4">
            <w:pPr>
              <w:pStyle w:val="afffffff0"/>
            </w:pPr>
            <w:r w:rsidRPr="0056581D">
              <w:t>-</w:t>
            </w:r>
          </w:p>
        </w:tc>
      </w:tr>
      <w:tr w:rsidR="00052DD4" w:rsidRPr="0056581D" w:rsidTr="007B66E9">
        <w:trPr>
          <w:cantSplit/>
          <w:jc w:val="center"/>
        </w:trPr>
        <w:tc>
          <w:tcPr>
            <w:tcW w:w="320" w:type="pct"/>
            <w:tcBorders>
              <w:top w:val="nil"/>
              <w:left w:val="single" w:sz="4" w:space="0" w:color="auto"/>
              <w:bottom w:val="single" w:sz="4" w:space="0" w:color="auto"/>
              <w:right w:val="single" w:sz="4" w:space="0" w:color="auto"/>
            </w:tcBorders>
            <w:shd w:val="clear" w:color="auto" w:fill="auto"/>
            <w:vAlign w:val="center"/>
          </w:tcPr>
          <w:p w:rsidR="00052DD4" w:rsidRPr="0056581D" w:rsidRDefault="00052DD4" w:rsidP="00052DD4">
            <w:pPr>
              <w:pStyle w:val="afffffff0"/>
            </w:pPr>
            <w:r>
              <w:t>3</w:t>
            </w:r>
          </w:p>
        </w:tc>
        <w:tc>
          <w:tcPr>
            <w:tcW w:w="2874" w:type="pct"/>
            <w:tcBorders>
              <w:top w:val="single" w:sz="8" w:space="0" w:color="auto"/>
              <w:left w:val="single" w:sz="8" w:space="0" w:color="auto"/>
              <w:bottom w:val="single" w:sz="8" w:space="0" w:color="auto"/>
              <w:right w:val="single" w:sz="8" w:space="0" w:color="auto"/>
            </w:tcBorders>
            <w:shd w:val="clear" w:color="auto" w:fill="auto"/>
            <w:vAlign w:val="center"/>
          </w:tcPr>
          <w:p w:rsidR="00052DD4" w:rsidRPr="00056487" w:rsidRDefault="00052DD4" w:rsidP="00052DD4">
            <w:pPr>
              <w:pStyle w:val="afffffff0"/>
            </w:pPr>
            <w:r w:rsidRPr="002563DF">
              <w:t>№ 3 ул. Заводская, БМК-2</w:t>
            </w:r>
          </w:p>
        </w:tc>
        <w:tc>
          <w:tcPr>
            <w:tcW w:w="971" w:type="pct"/>
            <w:tcBorders>
              <w:top w:val="single" w:sz="4" w:space="0" w:color="auto"/>
              <w:bottom w:val="single" w:sz="4" w:space="0" w:color="auto"/>
              <w:right w:val="single" w:sz="4" w:space="0" w:color="auto"/>
            </w:tcBorders>
            <w:vAlign w:val="center"/>
          </w:tcPr>
          <w:p w:rsidR="00052DD4" w:rsidRDefault="00052DD4" w:rsidP="00052DD4">
            <w:pPr>
              <w:pStyle w:val="afffffff0"/>
            </w:pPr>
            <w:r>
              <w:t>природный газ</w:t>
            </w:r>
          </w:p>
        </w:tc>
        <w:tc>
          <w:tcPr>
            <w:tcW w:w="835" w:type="pct"/>
            <w:tcBorders>
              <w:top w:val="single" w:sz="4" w:space="0" w:color="auto"/>
              <w:left w:val="single" w:sz="4" w:space="0" w:color="auto"/>
              <w:bottom w:val="single" w:sz="4" w:space="0" w:color="auto"/>
              <w:right w:val="single" w:sz="4" w:space="0" w:color="auto"/>
            </w:tcBorders>
            <w:vAlign w:val="center"/>
          </w:tcPr>
          <w:p w:rsidR="00052DD4" w:rsidRPr="0056581D" w:rsidRDefault="00052DD4" w:rsidP="00052DD4">
            <w:pPr>
              <w:pStyle w:val="afffffff0"/>
            </w:pPr>
            <w:r w:rsidRPr="0056581D">
              <w:t>-</w:t>
            </w:r>
          </w:p>
        </w:tc>
      </w:tr>
      <w:tr w:rsidR="00052DD4" w:rsidRPr="0056581D" w:rsidTr="007B66E9">
        <w:trPr>
          <w:cantSplit/>
          <w:jc w:val="center"/>
        </w:trPr>
        <w:tc>
          <w:tcPr>
            <w:tcW w:w="320" w:type="pct"/>
            <w:tcBorders>
              <w:top w:val="nil"/>
              <w:left w:val="single" w:sz="4" w:space="0" w:color="auto"/>
              <w:bottom w:val="single" w:sz="4" w:space="0" w:color="auto"/>
              <w:right w:val="single" w:sz="4" w:space="0" w:color="auto"/>
            </w:tcBorders>
            <w:shd w:val="clear" w:color="auto" w:fill="auto"/>
            <w:vAlign w:val="center"/>
          </w:tcPr>
          <w:p w:rsidR="00052DD4" w:rsidRPr="0056581D" w:rsidRDefault="00052DD4" w:rsidP="00052DD4">
            <w:pPr>
              <w:pStyle w:val="afffffff0"/>
            </w:pPr>
            <w:r>
              <w:t>4</w:t>
            </w:r>
          </w:p>
        </w:tc>
        <w:tc>
          <w:tcPr>
            <w:tcW w:w="2874" w:type="pct"/>
            <w:tcBorders>
              <w:top w:val="single" w:sz="8" w:space="0" w:color="auto"/>
              <w:left w:val="single" w:sz="8" w:space="0" w:color="auto"/>
              <w:bottom w:val="single" w:sz="8" w:space="0" w:color="auto"/>
              <w:right w:val="single" w:sz="8" w:space="0" w:color="auto"/>
            </w:tcBorders>
            <w:shd w:val="clear" w:color="auto" w:fill="auto"/>
            <w:vAlign w:val="center"/>
          </w:tcPr>
          <w:p w:rsidR="00052DD4" w:rsidRPr="00056487" w:rsidRDefault="00052DD4" w:rsidP="00052DD4">
            <w:pPr>
              <w:pStyle w:val="afffffff0"/>
            </w:pPr>
            <w:r w:rsidRPr="002563DF">
              <w:t>№ 4 Карманово, ул. Заводская, 4, стр. 2</w:t>
            </w:r>
          </w:p>
        </w:tc>
        <w:tc>
          <w:tcPr>
            <w:tcW w:w="971" w:type="pct"/>
            <w:tcBorders>
              <w:top w:val="single" w:sz="4" w:space="0" w:color="auto"/>
              <w:bottom w:val="single" w:sz="4" w:space="0" w:color="auto"/>
              <w:right w:val="single" w:sz="4" w:space="0" w:color="auto"/>
            </w:tcBorders>
            <w:vAlign w:val="center"/>
          </w:tcPr>
          <w:p w:rsidR="00052DD4" w:rsidRDefault="00052DD4" w:rsidP="00052DD4">
            <w:pPr>
              <w:pStyle w:val="afffffff0"/>
            </w:pPr>
            <w:r>
              <w:t>природный газ</w:t>
            </w:r>
          </w:p>
        </w:tc>
        <w:tc>
          <w:tcPr>
            <w:tcW w:w="835" w:type="pct"/>
            <w:tcBorders>
              <w:top w:val="single" w:sz="4" w:space="0" w:color="auto"/>
              <w:left w:val="single" w:sz="4" w:space="0" w:color="auto"/>
              <w:bottom w:val="single" w:sz="4" w:space="0" w:color="auto"/>
              <w:right w:val="single" w:sz="4" w:space="0" w:color="auto"/>
            </w:tcBorders>
            <w:vAlign w:val="center"/>
          </w:tcPr>
          <w:p w:rsidR="00052DD4" w:rsidRPr="0056581D" w:rsidRDefault="00052DD4" w:rsidP="00052DD4">
            <w:pPr>
              <w:pStyle w:val="afffffff0"/>
            </w:pPr>
            <w:r w:rsidRPr="0056581D">
              <w:t>-</w:t>
            </w:r>
          </w:p>
        </w:tc>
      </w:tr>
      <w:tr w:rsidR="00052DD4" w:rsidRPr="0056581D" w:rsidTr="007B66E9">
        <w:trPr>
          <w:cantSplit/>
          <w:jc w:val="center"/>
        </w:trPr>
        <w:tc>
          <w:tcPr>
            <w:tcW w:w="320" w:type="pct"/>
            <w:tcBorders>
              <w:top w:val="nil"/>
              <w:left w:val="single" w:sz="4" w:space="0" w:color="auto"/>
              <w:bottom w:val="single" w:sz="4" w:space="0" w:color="auto"/>
              <w:right w:val="single" w:sz="4" w:space="0" w:color="auto"/>
            </w:tcBorders>
            <w:shd w:val="clear" w:color="auto" w:fill="auto"/>
            <w:vAlign w:val="center"/>
          </w:tcPr>
          <w:p w:rsidR="00052DD4" w:rsidRPr="0056581D" w:rsidRDefault="00052DD4" w:rsidP="00052DD4">
            <w:pPr>
              <w:pStyle w:val="afffffff0"/>
            </w:pPr>
            <w:r>
              <w:t>5</w:t>
            </w:r>
          </w:p>
        </w:tc>
        <w:tc>
          <w:tcPr>
            <w:tcW w:w="2874" w:type="pct"/>
            <w:tcBorders>
              <w:top w:val="single" w:sz="8" w:space="0" w:color="auto"/>
              <w:left w:val="single" w:sz="8" w:space="0" w:color="auto"/>
              <w:bottom w:val="single" w:sz="8" w:space="0" w:color="auto"/>
              <w:right w:val="single" w:sz="8" w:space="0" w:color="auto"/>
            </w:tcBorders>
            <w:shd w:val="clear" w:color="auto" w:fill="auto"/>
            <w:vAlign w:val="center"/>
          </w:tcPr>
          <w:p w:rsidR="00052DD4" w:rsidRPr="00056487" w:rsidRDefault="00052DD4" w:rsidP="00052DD4">
            <w:pPr>
              <w:pStyle w:val="afffffff0"/>
            </w:pPr>
            <w:r w:rsidRPr="002563DF">
              <w:t>№ 5 ул. Мира, БМК-3</w:t>
            </w:r>
          </w:p>
        </w:tc>
        <w:tc>
          <w:tcPr>
            <w:tcW w:w="971" w:type="pct"/>
            <w:tcBorders>
              <w:top w:val="single" w:sz="4" w:space="0" w:color="auto"/>
              <w:bottom w:val="single" w:sz="4" w:space="0" w:color="auto"/>
              <w:right w:val="single" w:sz="4" w:space="0" w:color="auto"/>
            </w:tcBorders>
            <w:vAlign w:val="center"/>
          </w:tcPr>
          <w:p w:rsidR="00052DD4" w:rsidRDefault="00052DD4" w:rsidP="00052DD4">
            <w:pPr>
              <w:pStyle w:val="afffffff0"/>
            </w:pPr>
            <w:r>
              <w:t>природный газ</w:t>
            </w:r>
          </w:p>
        </w:tc>
        <w:tc>
          <w:tcPr>
            <w:tcW w:w="835" w:type="pct"/>
            <w:tcBorders>
              <w:top w:val="single" w:sz="4" w:space="0" w:color="auto"/>
              <w:left w:val="single" w:sz="4" w:space="0" w:color="auto"/>
              <w:bottom w:val="single" w:sz="4" w:space="0" w:color="auto"/>
              <w:right w:val="single" w:sz="4" w:space="0" w:color="auto"/>
            </w:tcBorders>
            <w:vAlign w:val="center"/>
          </w:tcPr>
          <w:p w:rsidR="00052DD4" w:rsidRPr="0056581D" w:rsidRDefault="00052DD4" w:rsidP="00052DD4">
            <w:pPr>
              <w:pStyle w:val="afffffff0"/>
            </w:pPr>
            <w:r w:rsidRPr="0056581D">
              <w:t>-</w:t>
            </w:r>
          </w:p>
        </w:tc>
      </w:tr>
      <w:tr w:rsidR="00052DD4" w:rsidRPr="0056581D" w:rsidTr="007B66E9">
        <w:trPr>
          <w:cantSplit/>
          <w:jc w:val="center"/>
        </w:trPr>
        <w:tc>
          <w:tcPr>
            <w:tcW w:w="320" w:type="pct"/>
            <w:tcBorders>
              <w:top w:val="nil"/>
              <w:left w:val="single" w:sz="4" w:space="0" w:color="auto"/>
              <w:bottom w:val="single" w:sz="4" w:space="0" w:color="auto"/>
              <w:right w:val="single" w:sz="4" w:space="0" w:color="auto"/>
            </w:tcBorders>
            <w:shd w:val="clear" w:color="auto" w:fill="auto"/>
            <w:vAlign w:val="center"/>
          </w:tcPr>
          <w:p w:rsidR="00052DD4" w:rsidRPr="0056581D" w:rsidRDefault="00052DD4" w:rsidP="00052DD4">
            <w:pPr>
              <w:pStyle w:val="afffffff0"/>
            </w:pPr>
            <w:r>
              <w:t>6</w:t>
            </w:r>
          </w:p>
        </w:tc>
        <w:tc>
          <w:tcPr>
            <w:tcW w:w="2874" w:type="pct"/>
            <w:tcBorders>
              <w:top w:val="single" w:sz="8" w:space="0" w:color="auto"/>
              <w:left w:val="single" w:sz="8" w:space="0" w:color="auto"/>
              <w:bottom w:val="single" w:sz="8" w:space="0" w:color="auto"/>
              <w:right w:val="single" w:sz="8" w:space="0" w:color="auto"/>
            </w:tcBorders>
            <w:shd w:val="clear" w:color="auto" w:fill="auto"/>
            <w:vAlign w:val="center"/>
          </w:tcPr>
          <w:p w:rsidR="00052DD4" w:rsidRPr="00056487" w:rsidRDefault="00052DD4" w:rsidP="00052DD4">
            <w:pPr>
              <w:pStyle w:val="afffffff0"/>
            </w:pPr>
            <w:r w:rsidRPr="002563DF">
              <w:t>№ 6 БМК ул. Пушная, 2А</w:t>
            </w:r>
          </w:p>
        </w:tc>
        <w:tc>
          <w:tcPr>
            <w:tcW w:w="971" w:type="pct"/>
            <w:tcBorders>
              <w:top w:val="single" w:sz="4" w:space="0" w:color="auto"/>
              <w:bottom w:val="single" w:sz="4" w:space="0" w:color="auto"/>
              <w:right w:val="single" w:sz="4" w:space="0" w:color="auto"/>
            </w:tcBorders>
            <w:vAlign w:val="center"/>
          </w:tcPr>
          <w:p w:rsidR="00052DD4" w:rsidRDefault="00052DD4" w:rsidP="00052DD4">
            <w:pPr>
              <w:pStyle w:val="afffffff0"/>
            </w:pPr>
            <w:r>
              <w:t>природный газ</w:t>
            </w:r>
          </w:p>
        </w:tc>
        <w:tc>
          <w:tcPr>
            <w:tcW w:w="835" w:type="pct"/>
            <w:tcBorders>
              <w:top w:val="single" w:sz="4" w:space="0" w:color="auto"/>
              <w:left w:val="single" w:sz="4" w:space="0" w:color="auto"/>
              <w:bottom w:val="single" w:sz="4" w:space="0" w:color="auto"/>
              <w:right w:val="single" w:sz="4" w:space="0" w:color="auto"/>
            </w:tcBorders>
            <w:vAlign w:val="center"/>
          </w:tcPr>
          <w:p w:rsidR="00052DD4" w:rsidRPr="0056581D" w:rsidRDefault="00052DD4" w:rsidP="00052DD4">
            <w:pPr>
              <w:pStyle w:val="afffffff0"/>
            </w:pPr>
            <w:r w:rsidRPr="0056581D">
              <w:t>-</w:t>
            </w:r>
          </w:p>
        </w:tc>
      </w:tr>
      <w:tr w:rsidR="00052DD4" w:rsidRPr="0056581D" w:rsidTr="007B66E9">
        <w:trPr>
          <w:cantSplit/>
          <w:jc w:val="center"/>
        </w:trPr>
        <w:tc>
          <w:tcPr>
            <w:tcW w:w="320" w:type="pct"/>
            <w:tcBorders>
              <w:top w:val="nil"/>
              <w:left w:val="single" w:sz="4" w:space="0" w:color="auto"/>
              <w:bottom w:val="single" w:sz="4" w:space="0" w:color="auto"/>
              <w:right w:val="single" w:sz="4" w:space="0" w:color="auto"/>
            </w:tcBorders>
            <w:shd w:val="clear" w:color="auto" w:fill="auto"/>
            <w:vAlign w:val="center"/>
          </w:tcPr>
          <w:p w:rsidR="00052DD4" w:rsidRPr="0056581D" w:rsidRDefault="00052DD4" w:rsidP="00052DD4">
            <w:pPr>
              <w:pStyle w:val="afffffff0"/>
            </w:pPr>
            <w:r>
              <w:lastRenderedPageBreak/>
              <w:t>7</w:t>
            </w:r>
          </w:p>
        </w:tc>
        <w:tc>
          <w:tcPr>
            <w:tcW w:w="2874" w:type="pct"/>
            <w:tcBorders>
              <w:top w:val="single" w:sz="8" w:space="0" w:color="auto"/>
              <w:left w:val="single" w:sz="8" w:space="0" w:color="auto"/>
              <w:bottom w:val="single" w:sz="8" w:space="0" w:color="auto"/>
              <w:right w:val="single" w:sz="8" w:space="0" w:color="auto"/>
            </w:tcBorders>
            <w:shd w:val="clear" w:color="auto" w:fill="auto"/>
            <w:vAlign w:val="center"/>
          </w:tcPr>
          <w:p w:rsidR="00052DD4" w:rsidRPr="00056487" w:rsidRDefault="00052DD4" w:rsidP="00052DD4">
            <w:pPr>
              <w:pStyle w:val="afffffff0"/>
            </w:pPr>
            <w:r w:rsidRPr="002563DF">
              <w:t>БМК-7</w:t>
            </w:r>
          </w:p>
        </w:tc>
        <w:tc>
          <w:tcPr>
            <w:tcW w:w="971" w:type="pct"/>
            <w:tcBorders>
              <w:top w:val="single" w:sz="4" w:space="0" w:color="auto"/>
              <w:bottom w:val="single" w:sz="4" w:space="0" w:color="auto"/>
              <w:right w:val="single" w:sz="4" w:space="0" w:color="auto"/>
            </w:tcBorders>
            <w:vAlign w:val="center"/>
          </w:tcPr>
          <w:p w:rsidR="00052DD4" w:rsidRDefault="00052DD4" w:rsidP="00052DD4">
            <w:pPr>
              <w:pStyle w:val="afffffff0"/>
            </w:pPr>
            <w:r>
              <w:t>природный газ</w:t>
            </w:r>
          </w:p>
        </w:tc>
        <w:tc>
          <w:tcPr>
            <w:tcW w:w="835" w:type="pct"/>
            <w:tcBorders>
              <w:top w:val="single" w:sz="4" w:space="0" w:color="auto"/>
              <w:left w:val="single" w:sz="4" w:space="0" w:color="auto"/>
              <w:bottom w:val="single" w:sz="4" w:space="0" w:color="auto"/>
              <w:right w:val="single" w:sz="4" w:space="0" w:color="auto"/>
            </w:tcBorders>
            <w:vAlign w:val="center"/>
          </w:tcPr>
          <w:p w:rsidR="00052DD4" w:rsidRPr="0056581D" w:rsidRDefault="00052DD4" w:rsidP="00052DD4">
            <w:pPr>
              <w:pStyle w:val="afffffff0"/>
            </w:pPr>
            <w:r w:rsidRPr="0056581D">
              <w:t>-</w:t>
            </w:r>
          </w:p>
        </w:tc>
      </w:tr>
      <w:tr w:rsidR="00052DD4" w:rsidRPr="0056581D" w:rsidTr="007B66E9">
        <w:trPr>
          <w:cantSplit/>
          <w:jc w:val="center"/>
        </w:trPr>
        <w:tc>
          <w:tcPr>
            <w:tcW w:w="320" w:type="pct"/>
            <w:tcBorders>
              <w:top w:val="nil"/>
              <w:left w:val="single" w:sz="4" w:space="0" w:color="auto"/>
              <w:bottom w:val="single" w:sz="4" w:space="0" w:color="auto"/>
              <w:right w:val="single" w:sz="4" w:space="0" w:color="auto"/>
            </w:tcBorders>
            <w:shd w:val="clear" w:color="auto" w:fill="auto"/>
            <w:vAlign w:val="center"/>
          </w:tcPr>
          <w:p w:rsidR="00052DD4" w:rsidRPr="0056581D" w:rsidRDefault="00052DD4" w:rsidP="00052DD4">
            <w:pPr>
              <w:pStyle w:val="afffffff0"/>
            </w:pPr>
            <w:r>
              <w:t>8</w:t>
            </w:r>
          </w:p>
        </w:tc>
        <w:tc>
          <w:tcPr>
            <w:tcW w:w="2874" w:type="pct"/>
            <w:tcBorders>
              <w:top w:val="single" w:sz="8" w:space="0" w:color="auto"/>
              <w:left w:val="single" w:sz="8" w:space="0" w:color="auto"/>
              <w:bottom w:val="single" w:sz="8" w:space="0" w:color="auto"/>
              <w:right w:val="single" w:sz="8" w:space="0" w:color="auto"/>
            </w:tcBorders>
            <w:shd w:val="clear" w:color="auto" w:fill="auto"/>
            <w:vAlign w:val="center"/>
          </w:tcPr>
          <w:p w:rsidR="00052DD4" w:rsidRPr="00056487" w:rsidRDefault="00052DD4" w:rsidP="00052DD4">
            <w:pPr>
              <w:pStyle w:val="afffffff0"/>
            </w:pPr>
            <w:r w:rsidRPr="002563DF">
              <w:t>БМК-8</w:t>
            </w:r>
          </w:p>
        </w:tc>
        <w:tc>
          <w:tcPr>
            <w:tcW w:w="971" w:type="pct"/>
            <w:tcBorders>
              <w:top w:val="single" w:sz="4" w:space="0" w:color="auto"/>
              <w:bottom w:val="single" w:sz="4" w:space="0" w:color="auto"/>
              <w:right w:val="single" w:sz="4" w:space="0" w:color="auto"/>
            </w:tcBorders>
            <w:vAlign w:val="center"/>
          </w:tcPr>
          <w:p w:rsidR="00052DD4" w:rsidRDefault="00052DD4" w:rsidP="00052DD4">
            <w:pPr>
              <w:pStyle w:val="afffffff0"/>
            </w:pPr>
            <w:r>
              <w:t>природный газ</w:t>
            </w:r>
          </w:p>
        </w:tc>
        <w:tc>
          <w:tcPr>
            <w:tcW w:w="835" w:type="pct"/>
            <w:tcBorders>
              <w:top w:val="single" w:sz="4" w:space="0" w:color="auto"/>
              <w:left w:val="single" w:sz="4" w:space="0" w:color="auto"/>
              <w:bottom w:val="single" w:sz="4" w:space="0" w:color="auto"/>
              <w:right w:val="single" w:sz="4" w:space="0" w:color="auto"/>
            </w:tcBorders>
            <w:vAlign w:val="center"/>
          </w:tcPr>
          <w:p w:rsidR="00052DD4" w:rsidRPr="0056581D" w:rsidRDefault="00052DD4" w:rsidP="00052DD4">
            <w:pPr>
              <w:pStyle w:val="afffffff0"/>
            </w:pPr>
            <w:r w:rsidRPr="0056581D">
              <w:t>-</w:t>
            </w:r>
          </w:p>
        </w:tc>
      </w:tr>
      <w:tr w:rsidR="00052DD4" w:rsidRPr="0056581D" w:rsidTr="007B66E9">
        <w:trPr>
          <w:cantSplit/>
          <w:jc w:val="center"/>
        </w:trPr>
        <w:tc>
          <w:tcPr>
            <w:tcW w:w="320" w:type="pct"/>
            <w:tcBorders>
              <w:top w:val="nil"/>
              <w:left w:val="single" w:sz="4" w:space="0" w:color="auto"/>
              <w:bottom w:val="single" w:sz="4" w:space="0" w:color="auto"/>
              <w:right w:val="single" w:sz="4" w:space="0" w:color="auto"/>
            </w:tcBorders>
            <w:shd w:val="clear" w:color="auto" w:fill="auto"/>
            <w:vAlign w:val="center"/>
          </w:tcPr>
          <w:p w:rsidR="00052DD4" w:rsidRPr="0056581D" w:rsidRDefault="00052DD4" w:rsidP="00052DD4">
            <w:pPr>
              <w:pStyle w:val="afffffff0"/>
            </w:pPr>
            <w:r>
              <w:t>9</w:t>
            </w:r>
          </w:p>
        </w:tc>
        <w:tc>
          <w:tcPr>
            <w:tcW w:w="2874" w:type="pct"/>
            <w:tcBorders>
              <w:top w:val="single" w:sz="8" w:space="0" w:color="auto"/>
              <w:left w:val="single" w:sz="8" w:space="0" w:color="auto"/>
              <w:bottom w:val="single" w:sz="8" w:space="0" w:color="auto"/>
              <w:right w:val="single" w:sz="8" w:space="0" w:color="auto"/>
            </w:tcBorders>
            <w:shd w:val="clear" w:color="auto" w:fill="auto"/>
            <w:vAlign w:val="center"/>
          </w:tcPr>
          <w:p w:rsidR="00052DD4" w:rsidRPr="00056487" w:rsidRDefault="00052DD4" w:rsidP="00052DD4">
            <w:pPr>
              <w:pStyle w:val="afffffff0"/>
            </w:pPr>
            <w:r w:rsidRPr="002563DF">
              <w:t>БМК-9</w:t>
            </w:r>
          </w:p>
        </w:tc>
        <w:tc>
          <w:tcPr>
            <w:tcW w:w="971" w:type="pct"/>
            <w:tcBorders>
              <w:top w:val="single" w:sz="4" w:space="0" w:color="auto"/>
              <w:bottom w:val="single" w:sz="4" w:space="0" w:color="auto"/>
              <w:right w:val="single" w:sz="4" w:space="0" w:color="auto"/>
            </w:tcBorders>
            <w:vAlign w:val="center"/>
          </w:tcPr>
          <w:p w:rsidR="00052DD4" w:rsidRDefault="00052DD4" w:rsidP="00052DD4">
            <w:pPr>
              <w:pStyle w:val="afffffff0"/>
            </w:pPr>
            <w:r>
              <w:t>природный газ</w:t>
            </w:r>
          </w:p>
        </w:tc>
        <w:tc>
          <w:tcPr>
            <w:tcW w:w="835" w:type="pct"/>
            <w:tcBorders>
              <w:top w:val="single" w:sz="4" w:space="0" w:color="auto"/>
              <w:left w:val="single" w:sz="4" w:space="0" w:color="auto"/>
              <w:bottom w:val="single" w:sz="4" w:space="0" w:color="auto"/>
              <w:right w:val="single" w:sz="4" w:space="0" w:color="auto"/>
            </w:tcBorders>
            <w:vAlign w:val="center"/>
          </w:tcPr>
          <w:p w:rsidR="00052DD4" w:rsidRPr="0056581D" w:rsidRDefault="00052DD4" w:rsidP="00052DD4">
            <w:pPr>
              <w:pStyle w:val="afffffff0"/>
            </w:pPr>
            <w:r w:rsidRPr="0056581D">
              <w:t>-</w:t>
            </w:r>
          </w:p>
        </w:tc>
      </w:tr>
      <w:tr w:rsidR="00052DD4" w:rsidRPr="0056581D" w:rsidTr="007B66E9">
        <w:trPr>
          <w:cantSplit/>
          <w:jc w:val="center"/>
        </w:trPr>
        <w:tc>
          <w:tcPr>
            <w:tcW w:w="320" w:type="pct"/>
            <w:tcBorders>
              <w:top w:val="nil"/>
              <w:left w:val="single" w:sz="4" w:space="0" w:color="auto"/>
              <w:bottom w:val="single" w:sz="4" w:space="0" w:color="auto"/>
              <w:right w:val="single" w:sz="4" w:space="0" w:color="auto"/>
            </w:tcBorders>
            <w:shd w:val="clear" w:color="auto" w:fill="auto"/>
            <w:vAlign w:val="center"/>
          </w:tcPr>
          <w:p w:rsidR="00052DD4" w:rsidRPr="0056581D" w:rsidRDefault="00052DD4" w:rsidP="00052DD4">
            <w:pPr>
              <w:pStyle w:val="afffffff0"/>
            </w:pPr>
            <w:r>
              <w:t>10</w:t>
            </w:r>
          </w:p>
        </w:tc>
        <w:tc>
          <w:tcPr>
            <w:tcW w:w="2874" w:type="pct"/>
            <w:tcBorders>
              <w:top w:val="single" w:sz="8" w:space="0" w:color="auto"/>
              <w:left w:val="single" w:sz="8" w:space="0" w:color="auto"/>
              <w:bottom w:val="single" w:sz="8" w:space="0" w:color="auto"/>
              <w:right w:val="single" w:sz="8" w:space="0" w:color="auto"/>
            </w:tcBorders>
            <w:shd w:val="clear" w:color="auto" w:fill="auto"/>
            <w:vAlign w:val="center"/>
          </w:tcPr>
          <w:p w:rsidR="00052DD4" w:rsidRPr="00056487" w:rsidRDefault="00CF4207" w:rsidP="00052DD4">
            <w:pPr>
              <w:pStyle w:val="afffffff0"/>
            </w:pPr>
            <w:r w:rsidRPr="00CF4207">
              <w:t>Котельная с. Карманово, ул. Набережная, 18</w:t>
            </w:r>
          </w:p>
        </w:tc>
        <w:tc>
          <w:tcPr>
            <w:tcW w:w="971" w:type="pct"/>
            <w:tcBorders>
              <w:top w:val="single" w:sz="4" w:space="0" w:color="auto"/>
              <w:bottom w:val="single" w:sz="4" w:space="0" w:color="auto"/>
              <w:right w:val="single" w:sz="4" w:space="0" w:color="auto"/>
            </w:tcBorders>
            <w:vAlign w:val="center"/>
          </w:tcPr>
          <w:p w:rsidR="00052DD4" w:rsidRDefault="00052DD4" w:rsidP="00052DD4">
            <w:pPr>
              <w:pStyle w:val="afffffff0"/>
            </w:pPr>
            <w:r>
              <w:t>природный газ</w:t>
            </w:r>
          </w:p>
        </w:tc>
        <w:tc>
          <w:tcPr>
            <w:tcW w:w="835" w:type="pct"/>
            <w:tcBorders>
              <w:top w:val="single" w:sz="4" w:space="0" w:color="auto"/>
              <w:left w:val="single" w:sz="4" w:space="0" w:color="auto"/>
              <w:bottom w:val="single" w:sz="4" w:space="0" w:color="auto"/>
              <w:right w:val="single" w:sz="4" w:space="0" w:color="auto"/>
            </w:tcBorders>
            <w:vAlign w:val="center"/>
          </w:tcPr>
          <w:p w:rsidR="00052DD4" w:rsidRPr="0056581D" w:rsidRDefault="00052DD4" w:rsidP="00052DD4">
            <w:pPr>
              <w:pStyle w:val="afffffff0"/>
            </w:pPr>
            <w:r w:rsidRPr="0056581D">
              <w:t>-</w:t>
            </w:r>
          </w:p>
        </w:tc>
      </w:tr>
      <w:tr w:rsidR="00052DD4" w:rsidRPr="0056581D" w:rsidTr="007B66E9">
        <w:trPr>
          <w:cantSplit/>
          <w:jc w:val="center"/>
        </w:trPr>
        <w:tc>
          <w:tcPr>
            <w:tcW w:w="320" w:type="pct"/>
            <w:tcBorders>
              <w:top w:val="nil"/>
              <w:left w:val="single" w:sz="4" w:space="0" w:color="auto"/>
              <w:bottom w:val="single" w:sz="4" w:space="0" w:color="auto"/>
              <w:right w:val="single" w:sz="4" w:space="0" w:color="auto"/>
            </w:tcBorders>
            <w:shd w:val="clear" w:color="auto" w:fill="auto"/>
            <w:vAlign w:val="center"/>
          </w:tcPr>
          <w:p w:rsidR="00052DD4" w:rsidRPr="0056581D" w:rsidRDefault="00052DD4" w:rsidP="00052DD4">
            <w:pPr>
              <w:pStyle w:val="afffffff0"/>
            </w:pPr>
            <w:r>
              <w:t>11</w:t>
            </w:r>
          </w:p>
        </w:tc>
        <w:tc>
          <w:tcPr>
            <w:tcW w:w="2874" w:type="pct"/>
            <w:tcBorders>
              <w:top w:val="single" w:sz="8" w:space="0" w:color="auto"/>
              <w:left w:val="single" w:sz="8" w:space="0" w:color="auto"/>
              <w:bottom w:val="single" w:sz="8" w:space="0" w:color="auto"/>
              <w:right w:val="single" w:sz="8" w:space="0" w:color="auto"/>
            </w:tcBorders>
            <w:shd w:val="clear" w:color="auto" w:fill="auto"/>
            <w:vAlign w:val="center"/>
          </w:tcPr>
          <w:p w:rsidR="00052DD4" w:rsidRPr="00056487" w:rsidRDefault="00052DD4" w:rsidP="00052DD4">
            <w:pPr>
              <w:pStyle w:val="afffffff0"/>
            </w:pPr>
            <w:r w:rsidRPr="002563DF">
              <w:t>Котельная пр. Первомайский, 1</w:t>
            </w:r>
          </w:p>
        </w:tc>
        <w:tc>
          <w:tcPr>
            <w:tcW w:w="971" w:type="pct"/>
            <w:tcBorders>
              <w:top w:val="single" w:sz="4" w:space="0" w:color="auto"/>
              <w:bottom w:val="single" w:sz="4" w:space="0" w:color="auto"/>
              <w:right w:val="single" w:sz="4" w:space="0" w:color="auto"/>
            </w:tcBorders>
            <w:vAlign w:val="center"/>
          </w:tcPr>
          <w:p w:rsidR="00052DD4" w:rsidRDefault="00052DD4" w:rsidP="00052DD4">
            <w:pPr>
              <w:pStyle w:val="afffffff0"/>
            </w:pPr>
            <w:r>
              <w:t>природный газ</w:t>
            </w:r>
          </w:p>
        </w:tc>
        <w:tc>
          <w:tcPr>
            <w:tcW w:w="835" w:type="pct"/>
            <w:tcBorders>
              <w:top w:val="single" w:sz="4" w:space="0" w:color="auto"/>
              <w:left w:val="single" w:sz="4" w:space="0" w:color="auto"/>
              <w:bottom w:val="single" w:sz="4" w:space="0" w:color="auto"/>
              <w:right w:val="single" w:sz="4" w:space="0" w:color="auto"/>
            </w:tcBorders>
            <w:vAlign w:val="center"/>
          </w:tcPr>
          <w:p w:rsidR="00052DD4" w:rsidRPr="0056581D" w:rsidRDefault="00052DD4" w:rsidP="00052DD4">
            <w:pPr>
              <w:pStyle w:val="afffffff0"/>
            </w:pPr>
            <w:r w:rsidRPr="0056581D">
              <w:t>-</w:t>
            </w:r>
          </w:p>
        </w:tc>
      </w:tr>
      <w:tr w:rsidR="00052DD4" w:rsidRPr="0056581D" w:rsidTr="007B66E9">
        <w:trPr>
          <w:cantSplit/>
          <w:jc w:val="center"/>
        </w:trPr>
        <w:tc>
          <w:tcPr>
            <w:tcW w:w="320" w:type="pct"/>
            <w:tcBorders>
              <w:top w:val="nil"/>
              <w:left w:val="single" w:sz="4" w:space="0" w:color="auto"/>
              <w:bottom w:val="single" w:sz="4" w:space="0" w:color="auto"/>
              <w:right w:val="single" w:sz="4" w:space="0" w:color="auto"/>
            </w:tcBorders>
            <w:shd w:val="clear" w:color="auto" w:fill="auto"/>
            <w:vAlign w:val="center"/>
          </w:tcPr>
          <w:p w:rsidR="00052DD4" w:rsidRPr="0056581D" w:rsidRDefault="00052DD4" w:rsidP="00052DD4">
            <w:pPr>
              <w:pStyle w:val="afffffff0"/>
            </w:pPr>
            <w:r>
              <w:t>12</w:t>
            </w:r>
          </w:p>
        </w:tc>
        <w:tc>
          <w:tcPr>
            <w:tcW w:w="2874" w:type="pct"/>
            <w:tcBorders>
              <w:top w:val="single" w:sz="8" w:space="0" w:color="auto"/>
              <w:left w:val="single" w:sz="8" w:space="0" w:color="auto"/>
              <w:bottom w:val="single" w:sz="8" w:space="0" w:color="auto"/>
              <w:right w:val="single" w:sz="8" w:space="0" w:color="auto"/>
            </w:tcBorders>
            <w:shd w:val="clear" w:color="auto" w:fill="auto"/>
            <w:vAlign w:val="center"/>
          </w:tcPr>
          <w:p w:rsidR="00052DD4" w:rsidRPr="00056487" w:rsidRDefault="00052DD4" w:rsidP="00052DD4">
            <w:pPr>
              <w:pStyle w:val="afffffff0"/>
            </w:pPr>
            <w:r w:rsidRPr="002563DF">
              <w:t>Котельная ул. Комсомольская, 9</w:t>
            </w:r>
          </w:p>
        </w:tc>
        <w:tc>
          <w:tcPr>
            <w:tcW w:w="971" w:type="pct"/>
            <w:tcBorders>
              <w:top w:val="single" w:sz="4" w:space="0" w:color="auto"/>
              <w:bottom w:val="single" w:sz="4" w:space="0" w:color="auto"/>
              <w:right w:val="single" w:sz="4" w:space="0" w:color="auto"/>
            </w:tcBorders>
            <w:vAlign w:val="center"/>
          </w:tcPr>
          <w:p w:rsidR="00052DD4" w:rsidRDefault="00052DD4" w:rsidP="00052DD4">
            <w:pPr>
              <w:pStyle w:val="afffffff0"/>
            </w:pPr>
            <w:r>
              <w:t>природный газ</w:t>
            </w:r>
          </w:p>
        </w:tc>
        <w:tc>
          <w:tcPr>
            <w:tcW w:w="835" w:type="pct"/>
            <w:tcBorders>
              <w:top w:val="single" w:sz="4" w:space="0" w:color="auto"/>
              <w:left w:val="single" w:sz="4" w:space="0" w:color="auto"/>
              <w:bottom w:val="single" w:sz="4" w:space="0" w:color="auto"/>
              <w:right w:val="single" w:sz="4" w:space="0" w:color="auto"/>
            </w:tcBorders>
            <w:vAlign w:val="center"/>
          </w:tcPr>
          <w:p w:rsidR="00052DD4" w:rsidRPr="0056581D" w:rsidRDefault="00052DD4" w:rsidP="00052DD4">
            <w:pPr>
              <w:pStyle w:val="afffffff0"/>
            </w:pPr>
            <w:r w:rsidRPr="0056581D">
              <w:t>-</w:t>
            </w:r>
          </w:p>
        </w:tc>
      </w:tr>
      <w:tr w:rsidR="00052DD4" w:rsidRPr="0056581D" w:rsidTr="007B66E9">
        <w:trPr>
          <w:cantSplit/>
          <w:jc w:val="center"/>
        </w:trPr>
        <w:tc>
          <w:tcPr>
            <w:tcW w:w="320" w:type="pct"/>
            <w:tcBorders>
              <w:top w:val="nil"/>
              <w:left w:val="single" w:sz="4" w:space="0" w:color="auto"/>
              <w:bottom w:val="single" w:sz="4" w:space="0" w:color="auto"/>
              <w:right w:val="single" w:sz="4" w:space="0" w:color="auto"/>
            </w:tcBorders>
            <w:shd w:val="clear" w:color="auto" w:fill="auto"/>
            <w:vAlign w:val="center"/>
          </w:tcPr>
          <w:p w:rsidR="00052DD4" w:rsidRPr="0056581D" w:rsidRDefault="00052DD4" w:rsidP="00052DD4">
            <w:pPr>
              <w:pStyle w:val="afffffff0"/>
            </w:pPr>
            <w:r>
              <w:t>13</w:t>
            </w:r>
          </w:p>
        </w:tc>
        <w:tc>
          <w:tcPr>
            <w:tcW w:w="2874" w:type="pct"/>
            <w:tcBorders>
              <w:top w:val="single" w:sz="8" w:space="0" w:color="auto"/>
              <w:left w:val="single" w:sz="8" w:space="0" w:color="auto"/>
              <w:bottom w:val="single" w:sz="8" w:space="0" w:color="auto"/>
              <w:right w:val="single" w:sz="8" w:space="0" w:color="auto"/>
            </w:tcBorders>
            <w:shd w:val="clear" w:color="auto" w:fill="auto"/>
            <w:vAlign w:val="center"/>
          </w:tcPr>
          <w:p w:rsidR="00052DD4" w:rsidRPr="00056487" w:rsidRDefault="00052DD4" w:rsidP="00052DD4">
            <w:pPr>
              <w:pStyle w:val="afffffff0"/>
            </w:pPr>
            <w:r w:rsidRPr="00680FB8">
              <w:t>Котельная г. Гагарин, ул. Советская д. 64а, ФОК «Восток»</w:t>
            </w:r>
          </w:p>
        </w:tc>
        <w:tc>
          <w:tcPr>
            <w:tcW w:w="971" w:type="pct"/>
            <w:tcBorders>
              <w:top w:val="single" w:sz="4" w:space="0" w:color="auto"/>
              <w:bottom w:val="single" w:sz="4" w:space="0" w:color="auto"/>
              <w:right w:val="single" w:sz="4" w:space="0" w:color="auto"/>
            </w:tcBorders>
            <w:vAlign w:val="center"/>
          </w:tcPr>
          <w:p w:rsidR="00052DD4" w:rsidRDefault="00052DD4" w:rsidP="00052DD4">
            <w:pPr>
              <w:pStyle w:val="afffffff0"/>
            </w:pPr>
            <w:r>
              <w:t>природный газ</w:t>
            </w:r>
          </w:p>
        </w:tc>
        <w:tc>
          <w:tcPr>
            <w:tcW w:w="835" w:type="pct"/>
            <w:tcBorders>
              <w:top w:val="single" w:sz="4" w:space="0" w:color="auto"/>
              <w:left w:val="single" w:sz="4" w:space="0" w:color="auto"/>
              <w:bottom w:val="single" w:sz="4" w:space="0" w:color="auto"/>
              <w:right w:val="single" w:sz="4" w:space="0" w:color="auto"/>
            </w:tcBorders>
            <w:vAlign w:val="center"/>
          </w:tcPr>
          <w:p w:rsidR="00052DD4" w:rsidRPr="0056581D" w:rsidRDefault="00052DD4" w:rsidP="00052DD4">
            <w:pPr>
              <w:pStyle w:val="afffffff0"/>
            </w:pPr>
            <w:r w:rsidRPr="0056581D">
              <w:t>-</w:t>
            </w:r>
          </w:p>
        </w:tc>
      </w:tr>
      <w:tr w:rsidR="00052DD4" w:rsidRPr="0056581D" w:rsidTr="007B66E9">
        <w:trPr>
          <w:cantSplit/>
          <w:jc w:val="center"/>
        </w:trPr>
        <w:tc>
          <w:tcPr>
            <w:tcW w:w="320" w:type="pct"/>
            <w:tcBorders>
              <w:top w:val="nil"/>
              <w:left w:val="single" w:sz="4" w:space="0" w:color="auto"/>
              <w:bottom w:val="single" w:sz="4" w:space="0" w:color="auto"/>
              <w:right w:val="single" w:sz="4" w:space="0" w:color="auto"/>
            </w:tcBorders>
            <w:shd w:val="clear" w:color="auto" w:fill="auto"/>
            <w:vAlign w:val="center"/>
          </w:tcPr>
          <w:p w:rsidR="00052DD4" w:rsidRPr="0056581D" w:rsidRDefault="00052DD4" w:rsidP="00052DD4">
            <w:pPr>
              <w:pStyle w:val="afffffff0"/>
            </w:pPr>
            <w:r>
              <w:t>14</w:t>
            </w:r>
          </w:p>
        </w:tc>
        <w:tc>
          <w:tcPr>
            <w:tcW w:w="2874" w:type="pct"/>
            <w:tcBorders>
              <w:top w:val="single" w:sz="8" w:space="0" w:color="auto"/>
              <w:left w:val="single" w:sz="8" w:space="0" w:color="auto"/>
              <w:bottom w:val="single" w:sz="8" w:space="0" w:color="auto"/>
              <w:right w:val="single" w:sz="8" w:space="0" w:color="auto"/>
            </w:tcBorders>
            <w:shd w:val="clear" w:color="auto" w:fill="auto"/>
            <w:vAlign w:val="center"/>
          </w:tcPr>
          <w:p w:rsidR="00052DD4" w:rsidRPr="00056487" w:rsidRDefault="00052DD4" w:rsidP="00052DD4">
            <w:pPr>
              <w:pStyle w:val="afffffff0"/>
            </w:pPr>
            <w:r w:rsidRPr="00680FB8">
              <w:t>Котельная д. Акатово, Акатовская школа</w:t>
            </w:r>
          </w:p>
        </w:tc>
        <w:tc>
          <w:tcPr>
            <w:tcW w:w="971" w:type="pct"/>
            <w:tcBorders>
              <w:top w:val="single" w:sz="4" w:space="0" w:color="auto"/>
              <w:bottom w:val="single" w:sz="4" w:space="0" w:color="auto"/>
              <w:right w:val="single" w:sz="4" w:space="0" w:color="auto"/>
            </w:tcBorders>
            <w:vAlign w:val="center"/>
          </w:tcPr>
          <w:p w:rsidR="00052DD4" w:rsidRDefault="00052DD4" w:rsidP="00052DD4">
            <w:pPr>
              <w:pStyle w:val="afffffff0"/>
            </w:pPr>
            <w:r>
              <w:t>природный газ</w:t>
            </w:r>
          </w:p>
        </w:tc>
        <w:tc>
          <w:tcPr>
            <w:tcW w:w="835" w:type="pct"/>
            <w:tcBorders>
              <w:top w:val="single" w:sz="4" w:space="0" w:color="auto"/>
              <w:left w:val="single" w:sz="4" w:space="0" w:color="auto"/>
              <w:bottom w:val="single" w:sz="4" w:space="0" w:color="auto"/>
              <w:right w:val="single" w:sz="4" w:space="0" w:color="auto"/>
            </w:tcBorders>
            <w:vAlign w:val="center"/>
          </w:tcPr>
          <w:p w:rsidR="00052DD4" w:rsidRPr="0056581D" w:rsidRDefault="00052DD4" w:rsidP="00052DD4">
            <w:pPr>
              <w:pStyle w:val="afffffff0"/>
            </w:pPr>
            <w:r w:rsidRPr="0056581D">
              <w:t>-</w:t>
            </w:r>
          </w:p>
        </w:tc>
      </w:tr>
      <w:tr w:rsidR="00052DD4" w:rsidRPr="0056581D" w:rsidTr="007B66E9">
        <w:trPr>
          <w:cantSplit/>
          <w:jc w:val="center"/>
        </w:trPr>
        <w:tc>
          <w:tcPr>
            <w:tcW w:w="320" w:type="pct"/>
            <w:tcBorders>
              <w:top w:val="nil"/>
              <w:left w:val="single" w:sz="4" w:space="0" w:color="auto"/>
              <w:bottom w:val="single" w:sz="4" w:space="0" w:color="auto"/>
              <w:right w:val="single" w:sz="4" w:space="0" w:color="auto"/>
            </w:tcBorders>
            <w:shd w:val="clear" w:color="auto" w:fill="auto"/>
            <w:vAlign w:val="center"/>
          </w:tcPr>
          <w:p w:rsidR="00052DD4" w:rsidRPr="0056581D" w:rsidRDefault="00052DD4" w:rsidP="00052DD4">
            <w:pPr>
              <w:pStyle w:val="afffffff0"/>
            </w:pPr>
            <w:r>
              <w:t>15</w:t>
            </w:r>
          </w:p>
        </w:tc>
        <w:tc>
          <w:tcPr>
            <w:tcW w:w="2874" w:type="pct"/>
            <w:tcBorders>
              <w:top w:val="single" w:sz="8" w:space="0" w:color="auto"/>
              <w:left w:val="single" w:sz="8" w:space="0" w:color="auto"/>
              <w:bottom w:val="single" w:sz="8" w:space="0" w:color="auto"/>
              <w:right w:val="single" w:sz="8" w:space="0" w:color="auto"/>
            </w:tcBorders>
            <w:shd w:val="clear" w:color="auto" w:fill="auto"/>
            <w:vAlign w:val="center"/>
          </w:tcPr>
          <w:p w:rsidR="00052DD4" w:rsidRPr="00056487" w:rsidRDefault="00052DD4" w:rsidP="00052DD4">
            <w:pPr>
              <w:pStyle w:val="afffffff0"/>
            </w:pPr>
            <w:r w:rsidRPr="00680FB8">
              <w:t>Котельная д. Никольское, Никольская школа</w:t>
            </w:r>
          </w:p>
        </w:tc>
        <w:tc>
          <w:tcPr>
            <w:tcW w:w="971" w:type="pct"/>
            <w:tcBorders>
              <w:top w:val="single" w:sz="4" w:space="0" w:color="auto"/>
              <w:bottom w:val="single" w:sz="4" w:space="0" w:color="auto"/>
              <w:right w:val="single" w:sz="4" w:space="0" w:color="auto"/>
            </w:tcBorders>
            <w:vAlign w:val="center"/>
          </w:tcPr>
          <w:p w:rsidR="00052DD4" w:rsidRDefault="00052DD4" w:rsidP="00052DD4">
            <w:pPr>
              <w:pStyle w:val="afffffff0"/>
            </w:pPr>
            <w:r>
              <w:t>природный газ</w:t>
            </w:r>
          </w:p>
        </w:tc>
        <w:tc>
          <w:tcPr>
            <w:tcW w:w="835" w:type="pct"/>
            <w:tcBorders>
              <w:top w:val="single" w:sz="4" w:space="0" w:color="auto"/>
              <w:left w:val="single" w:sz="4" w:space="0" w:color="auto"/>
              <w:bottom w:val="single" w:sz="4" w:space="0" w:color="auto"/>
              <w:right w:val="single" w:sz="4" w:space="0" w:color="auto"/>
            </w:tcBorders>
            <w:vAlign w:val="center"/>
          </w:tcPr>
          <w:p w:rsidR="00052DD4" w:rsidRPr="0056581D" w:rsidRDefault="00052DD4" w:rsidP="00052DD4">
            <w:pPr>
              <w:pStyle w:val="afffffff0"/>
            </w:pPr>
            <w:r w:rsidRPr="0056581D">
              <w:t>-</w:t>
            </w:r>
          </w:p>
        </w:tc>
      </w:tr>
      <w:tr w:rsidR="00052DD4" w:rsidRPr="0056581D" w:rsidTr="007B66E9">
        <w:trPr>
          <w:cantSplit/>
          <w:jc w:val="center"/>
        </w:trPr>
        <w:tc>
          <w:tcPr>
            <w:tcW w:w="320" w:type="pct"/>
            <w:tcBorders>
              <w:top w:val="nil"/>
              <w:left w:val="single" w:sz="4" w:space="0" w:color="auto"/>
              <w:bottom w:val="single" w:sz="4" w:space="0" w:color="auto"/>
              <w:right w:val="single" w:sz="4" w:space="0" w:color="auto"/>
            </w:tcBorders>
            <w:shd w:val="clear" w:color="auto" w:fill="auto"/>
            <w:vAlign w:val="center"/>
          </w:tcPr>
          <w:p w:rsidR="00052DD4" w:rsidRPr="0056581D" w:rsidRDefault="00052DD4" w:rsidP="00052DD4">
            <w:pPr>
              <w:pStyle w:val="afffffff0"/>
            </w:pPr>
            <w:r>
              <w:t>16</w:t>
            </w:r>
          </w:p>
        </w:tc>
        <w:tc>
          <w:tcPr>
            <w:tcW w:w="2874" w:type="pct"/>
            <w:tcBorders>
              <w:top w:val="single" w:sz="8" w:space="0" w:color="auto"/>
              <w:left w:val="single" w:sz="8" w:space="0" w:color="auto"/>
              <w:bottom w:val="single" w:sz="8" w:space="0" w:color="auto"/>
              <w:right w:val="single" w:sz="8" w:space="0" w:color="auto"/>
            </w:tcBorders>
            <w:shd w:val="clear" w:color="auto" w:fill="auto"/>
            <w:vAlign w:val="center"/>
          </w:tcPr>
          <w:p w:rsidR="00052DD4" w:rsidRPr="00056487" w:rsidRDefault="00052DD4" w:rsidP="00052DD4">
            <w:pPr>
              <w:pStyle w:val="afffffff0"/>
            </w:pPr>
            <w:r w:rsidRPr="00680FB8">
              <w:t>Котельная с. Пречистое, Пречистенская школа</w:t>
            </w:r>
          </w:p>
        </w:tc>
        <w:tc>
          <w:tcPr>
            <w:tcW w:w="971" w:type="pct"/>
            <w:tcBorders>
              <w:top w:val="single" w:sz="4" w:space="0" w:color="auto"/>
              <w:bottom w:val="single" w:sz="4" w:space="0" w:color="auto"/>
              <w:right w:val="single" w:sz="4" w:space="0" w:color="auto"/>
            </w:tcBorders>
            <w:vAlign w:val="center"/>
          </w:tcPr>
          <w:p w:rsidR="00052DD4" w:rsidRDefault="00052DD4" w:rsidP="00052DD4">
            <w:pPr>
              <w:pStyle w:val="afffffff0"/>
            </w:pPr>
            <w:r>
              <w:t>природный газ</w:t>
            </w:r>
          </w:p>
        </w:tc>
        <w:tc>
          <w:tcPr>
            <w:tcW w:w="835" w:type="pct"/>
            <w:tcBorders>
              <w:top w:val="single" w:sz="4" w:space="0" w:color="auto"/>
              <w:left w:val="single" w:sz="4" w:space="0" w:color="auto"/>
              <w:bottom w:val="single" w:sz="4" w:space="0" w:color="auto"/>
              <w:right w:val="single" w:sz="4" w:space="0" w:color="auto"/>
            </w:tcBorders>
            <w:vAlign w:val="center"/>
          </w:tcPr>
          <w:p w:rsidR="00052DD4" w:rsidRPr="0056581D" w:rsidRDefault="00052DD4" w:rsidP="00052DD4">
            <w:pPr>
              <w:pStyle w:val="afffffff0"/>
            </w:pPr>
            <w:r w:rsidRPr="0056581D">
              <w:t>-</w:t>
            </w:r>
          </w:p>
        </w:tc>
      </w:tr>
      <w:tr w:rsidR="00052DD4" w:rsidRPr="0056581D" w:rsidTr="007B66E9">
        <w:trPr>
          <w:cantSplit/>
          <w:jc w:val="center"/>
        </w:trPr>
        <w:tc>
          <w:tcPr>
            <w:tcW w:w="320" w:type="pct"/>
            <w:tcBorders>
              <w:top w:val="nil"/>
              <w:left w:val="single" w:sz="4" w:space="0" w:color="auto"/>
              <w:bottom w:val="single" w:sz="4" w:space="0" w:color="auto"/>
              <w:right w:val="single" w:sz="4" w:space="0" w:color="auto"/>
            </w:tcBorders>
            <w:shd w:val="clear" w:color="auto" w:fill="auto"/>
            <w:vAlign w:val="center"/>
          </w:tcPr>
          <w:p w:rsidR="00052DD4" w:rsidRPr="0056581D" w:rsidRDefault="00052DD4" w:rsidP="00052DD4">
            <w:pPr>
              <w:pStyle w:val="afffffff0"/>
            </w:pPr>
            <w:r>
              <w:t>17</w:t>
            </w:r>
          </w:p>
        </w:tc>
        <w:tc>
          <w:tcPr>
            <w:tcW w:w="2874" w:type="pct"/>
            <w:tcBorders>
              <w:top w:val="single" w:sz="8" w:space="0" w:color="auto"/>
              <w:left w:val="single" w:sz="8" w:space="0" w:color="auto"/>
              <w:bottom w:val="single" w:sz="8" w:space="0" w:color="auto"/>
              <w:right w:val="single" w:sz="8" w:space="0" w:color="auto"/>
            </w:tcBorders>
            <w:shd w:val="clear" w:color="auto" w:fill="auto"/>
            <w:vAlign w:val="center"/>
          </w:tcPr>
          <w:p w:rsidR="00052DD4" w:rsidRPr="00056487" w:rsidRDefault="00052DD4" w:rsidP="00052DD4">
            <w:pPr>
              <w:pStyle w:val="afffffff0"/>
            </w:pPr>
            <w:r w:rsidRPr="00680FB8">
              <w:t>Котельная д. Родоманово, Родомановская школа</w:t>
            </w:r>
          </w:p>
        </w:tc>
        <w:tc>
          <w:tcPr>
            <w:tcW w:w="971" w:type="pct"/>
            <w:tcBorders>
              <w:top w:val="single" w:sz="4" w:space="0" w:color="auto"/>
              <w:bottom w:val="single" w:sz="4" w:space="0" w:color="auto"/>
              <w:right w:val="single" w:sz="4" w:space="0" w:color="auto"/>
            </w:tcBorders>
            <w:vAlign w:val="center"/>
          </w:tcPr>
          <w:p w:rsidR="00052DD4" w:rsidRDefault="00052DD4" w:rsidP="00052DD4">
            <w:pPr>
              <w:pStyle w:val="afffffff0"/>
            </w:pPr>
            <w:r>
              <w:t>природный газ</w:t>
            </w:r>
          </w:p>
        </w:tc>
        <w:tc>
          <w:tcPr>
            <w:tcW w:w="835" w:type="pct"/>
            <w:tcBorders>
              <w:top w:val="single" w:sz="4" w:space="0" w:color="auto"/>
              <w:left w:val="single" w:sz="4" w:space="0" w:color="auto"/>
              <w:bottom w:val="single" w:sz="4" w:space="0" w:color="auto"/>
              <w:right w:val="single" w:sz="4" w:space="0" w:color="auto"/>
            </w:tcBorders>
            <w:vAlign w:val="center"/>
          </w:tcPr>
          <w:p w:rsidR="00052DD4" w:rsidRPr="0056581D" w:rsidRDefault="00052DD4" w:rsidP="00052DD4">
            <w:pPr>
              <w:pStyle w:val="afffffff0"/>
            </w:pPr>
            <w:r w:rsidRPr="0056581D">
              <w:t>-</w:t>
            </w:r>
          </w:p>
        </w:tc>
      </w:tr>
      <w:tr w:rsidR="00052DD4" w:rsidRPr="0056581D" w:rsidTr="00CF4207">
        <w:trPr>
          <w:cantSplit/>
          <w:jc w:val="center"/>
        </w:trPr>
        <w:tc>
          <w:tcPr>
            <w:tcW w:w="320" w:type="pct"/>
            <w:tcBorders>
              <w:top w:val="nil"/>
              <w:left w:val="single" w:sz="4" w:space="0" w:color="auto"/>
              <w:bottom w:val="single" w:sz="4" w:space="0" w:color="auto"/>
              <w:right w:val="single" w:sz="4" w:space="0" w:color="auto"/>
            </w:tcBorders>
            <w:shd w:val="clear" w:color="auto" w:fill="auto"/>
            <w:vAlign w:val="center"/>
          </w:tcPr>
          <w:p w:rsidR="00052DD4" w:rsidRPr="0056581D" w:rsidRDefault="00052DD4" w:rsidP="00052DD4">
            <w:pPr>
              <w:pStyle w:val="afffffff0"/>
            </w:pPr>
            <w:r>
              <w:t>18</w:t>
            </w:r>
          </w:p>
        </w:tc>
        <w:tc>
          <w:tcPr>
            <w:tcW w:w="2874" w:type="pct"/>
            <w:tcBorders>
              <w:top w:val="single" w:sz="8" w:space="0" w:color="auto"/>
              <w:left w:val="single" w:sz="8" w:space="0" w:color="auto"/>
              <w:bottom w:val="single" w:sz="8" w:space="0" w:color="auto"/>
              <w:right w:val="single" w:sz="8" w:space="0" w:color="auto"/>
            </w:tcBorders>
            <w:shd w:val="clear" w:color="auto" w:fill="auto"/>
            <w:vAlign w:val="center"/>
          </w:tcPr>
          <w:p w:rsidR="00052DD4" w:rsidRPr="00056487" w:rsidRDefault="00052DD4" w:rsidP="00052DD4">
            <w:pPr>
              <w:pStyle w:val="afffffff0"/>
            </w:pPr>
            <w:r w:rsidRPr="00680FB8">
              <w:t>Котельная д. Токарево, Токаревская школа</w:t>
            </w:r>
          </w:p>
        </w:tc>
        <w:tc>
          <w:tcPr>
            <w:tcW w:w="971" w:type="pct"/>
            <w:tcBorders>
              <w:top w:val="single" w:sz="4" w:space="0" w:color="auto"/>
              <w:bottom w:val="single" w:sz="4" w:space="0" w:color="auto"/>
              <w:right w:val="single" w:sz="4" w:space="0" w:color="auto"/>
            </w:tcBorders>
            <w:vAlign w:val="center"/>
          </w:tcPr>
          <w:p w:rsidR="00052DD4" w:rsidRDefault="00052DD4" w:rsidP="00052DD4">
            <w:pPr>
              <w:pStyle w:val="afffffff0"/>
            </w:pPr>
            <w:r>
              <w:t>природный газ</w:t>
            </w:r>
          </w:p>
        </w:tc>
        <w:tc>
          <w:tcPr>
            <w:tcW w:w="835" w:type="pct"/>
            <w:tcBorders>
              <w:top w:val="single" w:sz="4" w:space="0" w:color="auto"/>
              <w:left w:val="single" w:sz="4" w:space="0" w:color="auto"/>
              <w:bottom w:val="single" w:sz="4" w:space="0" w:color="auto"/>
              <w:right w:val="single" w:sz="4" w:space="0" w:color="auto"/>
            </w:tcBorders>
            <w:vAlign w:val="center"/>
          </w:tcPr>
          <w:p w:rsidR="00052DD4" w:rsidRPr="0056581D" w:rsidRDefault="00052DD4" w:rsidP="00052DD4">
            <w:pPr>
              <w:pStyle w:val="afffffff0"/>
            </w:pPr>
            <w:r w:rsidRPr="0056581D">
              <w:t>-</w:t>
            </w:r>
          </w:p>
        </w:tc>
      </w:tr>
      <w:tr w:rsidR="00052DD4" w:rsidRPr="0056581D" w:rsidTr="00CF4207">
        <w:trPr>
          <w:cantSplit/>
          <w:jc w:val="center"/>
        </w:trPr>
        <w:tc>
          <w:tcPr>
            <w:tcW w:w="320" w:type="pct"/>
            <w:tcBorders>
              <w:top w:val="single" w:sz="4" w:space="0" w:color="auto"/>
              <w:left w:val="single" w:sz="4" w:space="0" w:color="auto"/>
              <w:bottom w:val="single" w:sz="4" w:space="0" w:color="auto"/>
              <w:right w:val="single" w:sz="4" w:space="0" w:color="auto"/>
            </w:tcBorders>
            <w:shd w:val="clear" w:color="auto" w:fill="auto"/>
            <w:vAlign w:val="center"/>
          </w:tcPr>
          <w:p w:rsidR="00052DD4" w:rsidRPr="0056581D" w:rsidRDefault="00052DD4" w:rsidP="00052DD4">
            <w:pPr>
              <w:pStyle w:val="afffffff0"/>
            </w:pPr>
            <w:r>
              <w:t>19</w:t>
            </w:r>
          </w:p>
        </w:tc>
        <w:tc>
          <w:tcPr>
            <w:tcW w:w="2874" w:type="pct"/>
            <w:tcBorders>
              <w:top w:val="single" w:sz="8" w:space="0" w:color="auto"/>
              <w:left w:val="single" w:sz="8" w:space="0" w:color="auto"/>
              <w:bottom w:val="single" w:sz="8" w:space="0" w:color="auto"/>
              <w:right w:val="single" w:sz="8" w:space="0" w:color="auto"/>
            </w:tcBorders>
            <w:shd w:val="clear" w:color="auto" w:fill="auto"/>
            <w:vAlign w:val="center"/>
          </w:tcPr>
          <w:p w:rsidR="00052DD4" w:rsidRPr="00056487" w:rsidRDefault="00052DD4" w:rsidP="00052DD4">
            <w:pPr>
              <w:pStyle w:val="afffffff0"/>
            </w:pPr>
            <w:r w:rsidRPr="00680FB8">
              <w:t>Котельная д. Клушино, Клушинский СДК</w:t>
            </w:r>
          </w:p>
        </w:tc>
        <w:tc>
          <w:tcPr>
            <w:tcW w:w="971" w:type="pct"/>
            <w:tcBorders>
              <w:top w:val="single" w:sz="4" w:space="0" w:color="auto"/>
              <w:bottom w:val="single" w:sz="4" w:space="0" w:color="auto"/>
              <w:right w:val="single" w:sz="4" w:space="0" w:color="auto"/>
            </w:tcBorders>
            <w:vAlign w:val="center"/>
          </w:tcPr>
          <w:p w:rsidR="00052DD4" w:rsidRDefault="00052DD4" w:rsidP="00052DD4">
            <w:pPr>
              <w:pStyle w:val="afffffff0"/>
            </w:pPr>
            <w:r>
              <w:t>природный газ</w:t>
            </w:r>
          </w:p>
        </w:tc>
        <w:tc>
          <w:tcPr>
            <w:tcW w:w="835" w:type="pct"/>
            <w:tcBorders>
              <w:top w:val="single" w:sz="4" w:space="0" w:color="auto"/>
              <w:left w:val="single" w:sz="4" w:space="0" w:color="auto"/>
              <w:bottom w:val="single" w:sz="4" w:space="0" w:color="auto"/>
              <w:right w:val="single" w:sz="4" w:space="0" w:color="auto"/>
            </w:tcBorders>
            <w:vAlign w:val="center"/>
          </w:tcPr>
          <w:p w:rsidR="00052DD4" w:rsidRPr="0056581D" w:rsidRDefault="00052DD4" w:rsidP="00052DD4">
            <w:pPr>
              <w:pStyle w:val="afffffff0"/>
            </w:pPr>
            <w:r w:rsidRPr="0056581D">
              <w:t>-</w:t>
            </w:r>
          </w:p>
        </w:tc>
      </w:tr>
      <w:tr w:rsidR="00CF4207" w:rsidRPr="0056581D" w:rsidTr="00CF4207">
        <w:trPr>
          <w:cantSplit/>
          <w:jc w:val="center"/>
        </w:trPr>
        <w:tc>
          <w:tcPr>
            <w:tcW w:w="320" w:type="pct"/>
            <w:tcBorders>
              <w:top w:val="single" w:sz="4" w:space="0" w:color="auto"/>
              <w:left w:val="single" w:sz="4" w:space="0" w:color="auto"/>
              <w:bottom w:val="single" w:sz="4" w:space="0" w:color="auto"/>
              <w:right w:val="single" w:sz="4" w:space="0" w:color="auto"/>
            </w:tcBorders>
            <w:shd w:val="clear" w:color="auto" w:fill="auto"/>
            <w:vAlign w:val="center"/>
          </w:tcPr>
          <w:p w:rsidR="00CF4207" w:rsidRDefault="00CF4207" w:rsidP="00CF4207">
            <w:pPr>
              <w:pStyle w:val="afffffff0"/>
            </w:pPr>
            <w:r>
              <w:t>20</w:t>
            </w:r>
          </w:p>
        </w:tc>
        <w:tc>
          <w:tcPr>
            <w:tcW w:w="2874" w:type="pct"/>
            <w:tcBorders>
              <w:top w:val="single" w:sz="8" w:space="0" w:color="auto"/>
              <w:left w:val="single" w:sz="8" w:space="0" w:color="auto"/>
              <w:bottom w:val="single" w:sz="8" w:space="0" w:color="auto"/>
              <w:right w:val="single" w:sz="8" w:space="0" w:color="auto"/>
            </w:tcBorders>
            <w:shd w:val="clear" w:color="auto" w:fill="auto"/>
            <w:vAlign w:val="center"/>
          </w:tcPr>
          <w:p w:rsidR="00CF4207" w:rsidRPr="00680FB8" w:rsidRDefault="00CF4207" w:rsidP="00CF4207">
            <w:pPr>
              <w:pStyle w:val="afffffff0"/>
            </w:pPr>
            <w:r w:rsidRPr="00CF4207">
              <w:t>Котельная д. Поличня, ул. Новая</w:t>
            </w:r>
          </w:p>
        </w:tc>
        <w:tc>
          <w:tcPr>
            <w:tcW w:w="971" w:type="pct"/>
            <w:tcBorders>
              <w:top w:val="single" w:sz="4" w:space="0" w:color="auto"/>
              <w:bottom w:val="single" w:sz="4" w:space="0" w:color="auto"/>
              <w:right w:val="single" w:sz="4" w:space="0" w:color="auto"/>
            </w:tcBorders>
            <w:vAlign w:val="center"/>
          </w:tcPr>
          <w:p w:rsidR="00CF4207" w:rsidRDefault="00CF4207" w:rsidP="00CF4207">
            <w:pPr>
              <w:pStyle w:val="afffffff0"/>
            </w:pPr>
            <w:r>
              <w:t>природный газ</w:t>
            </w:r>
          </w:p>
        </w:tc>
        <w:tc>
          <w:tcPr>
            <w:tcW w:w="835" w:type="pct"/>
            <w:tcBorders>
              <w:top w:val="single" w:sz="4" w:space="0" w:color="auto"/>
              <w:left w:val="single" w:sz="4" w:space="0" w:color="auto"/>
              <w:bottom w:val="single" w:sz="4" w:space="0" w:color="auto"/>
              <w:right w:val="single" w:sz="4" w:space="0" w:color="auto"/>
            </w:tcBorders>
            <w:vAlign w:val="center"/>
          </w:tcPr>
          <w:p w:rsidR="00CF4207" w:rsidRPr="0056581D" w:rsidRDefault="00CF4207" w:rsidP="00CF4207">
            <w:pPr>
              <w:pStyle w:val="afffffff0"/>
            </w:pPr>
            <w:r w:rsidRPr="0056581D">
              <w:t>-</w:t>
            </w:r>
          </w:p>
        </w:tc>
      </w:tr>
    </w:tbl>
    <w:p w:rsidR="00EB21E0" w:rsidRDefault="00EB21E0" w:rsidP="00EB21E0">
      <w:pPr>
        <w:pStyle w:val="aff2"/>
        <w:rPr>
          <w:shd w:val="clear" w:color="auto" w:fill="FFFFFF"/>
          <w:lang w:eastAsia="ru-RU"/>
        </w:rPr>
      </w:pPr>
      <w:r w:rsidRPr="00EB21E0">
        <w:rPr>
          <w:shd w:val="clear" w:color="auto" w:fill="FFFFFF"/>
          <w:lang w:eastAsia="ru-RU"/>
        </w:rPr>
        <w:t>Расчет НЭЗТ производится ежегодно для каждой котельной, сжигающей или имеющей в качестве резервного твердое или жидкое топливо (уголь, мазут, торф, дизельное топливо</w:t>
      </w:r>
      <w:r>
        <w:rPr>
          <w:shd w:val="clear" w:color="auto" w:fill="FFFFFF"/>
          <w:lang w:eastAsia="ru-RU"/>
        </w:rPr>
        <w:t>).</w:t>
      </w:r>
    </w:p>
    <w:p w:rsidR="00034DF7" w:rsidRPr="002C4067" w:rsidRDefault="00835349" w:rsidP="00FA1C46">
      <w:pPr>
        <w:pStyle w:val="a1"/>
      </w:pPr>
      <w:bookmarkStart w:id="619" w:name="_Toc162259297"/>
      <w:bookmarkStart w:id="620" w:name="_Toc165985183"/>
      <w:bookmarkStart w:id="621" w:name="_Toc205122338"/>
      <w:r w:rsidRPr="002C4067">
        <w:t>В</w:t>
      </w:r>
      <w:r w:rsidR="00B35576" w:rsidRPr="002C4067">
        <w:t>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619"/>
      <w:bookmarkEnd w:id="620"/>
      <w:bookmarkEnd w:id="621"/>
    </w:p>
    <w:p w:rsidR="003D62D6" w:rsidRPr="002C4067" w:rsidRDefault="00FD762D" w:rsidP="00393334">
      <w:pPr>
        <w:pStyle w:val="aff2"/>
      </w:pPr>
      <w:r>
        <w:rPr>
          <w:lang w:eastAsia="ru-RU"/>
        </w:rPr>
        <w:t xml:space="preserve">На территории </w:t>
      </w:r>
      <w:bookmarkStart w:id="622" w:name="_Hlk190424896"/>
      <w:r w:rsidR="004E6EE1">
        <w:t>муниципального образования «Гагаринский муниципальный округ» Смоленкой области</w:t>
      </w:r>
      <w:r w:rsidR="004E6EE1" w:rsidRPr="00CF4207">
        <w:rPr>
          <w:lang w:eastAsia="ru-RU"/>
        </w:rPr>
        <w:t xml:space="preserve"> </w:t>
      </w:r>
      <w:r w:rsidRPr="00CF4207">
        <w:rPr>
          <w:lang w:eastAsia="ru-RU"/>
        </w:rPr>
        <w:t xml:space="preserve">действует </w:t>
      </w:r>
      <w:r w:rsidR="00EA5065" w:rsidRPr="00CF4207">
        <w:rPr>
          <w:lang w:eastAsia="ru-RU"/>
        </w:rPr>
        <w:t>20</w:t>
      </w:r>
      <w:r w:rsidRPr="00CF4207">
        <w:rPr>
          <w:lang w:eastAsia="ru-RU"/>
        </w:rPr>
        <w:t xml:space="preserve"> источник</w:t>
      </w:r>
      <w:r w:rsidR="00052DD4" w:rsidRPr="00CF4207">
        <w:rPr>
          <w:lang w:eastAsia="ru-RU"/>
        </w:rPr>
        <w:t>ов</w:t>
      </w:r>
      <w:r w:rsidRPr="00CF4207">
        <w:rPr>
          <w:lang w:eastAsia="ru-RU"/>
        </w:rPr>
        <w:t xml:space="preserve"> </w:t>
      </w:r>
      <w:bookmarkEnd w:id="622"/>
      <w:r w:rsidRPr="00CF4207">
        <w:rPr>
          <w:lang w:eastAsia="ru-RU"/>
        </w:rPr>
        <w:t>теплоснабжения</w:t>
      </w:r>
      <w:r>
        <w:rPr>
          <w:lang w:eastAsia="ru-RU"/>
        </w:rPr>
        <w:t>, отапливающи</w:t>
      </w:r>
      <w:r w:rsidR="00052DD4">
        <w:rPr>
          <w:lang w:eastAsia="ru-RU"/>
        </w:rPr>
        <w:t>х</w:t>
      </w:r>
      <w:r>
        <w:rPr>
          <w:lang w:eastAsia="ru-RU"/>
        </w:rPr>
        <w:t xml:space="preserve"> жилые, административные и социально-значимые объекты</w:t>
      </w:r>
      <w:r w:rsidR="003D62D6" w:rsidRPr="002C4067">
        <w:t xml:space="preserve">. </w:t>
      </w:r>
      <w:r w:rsidRPr="002C4067">
        <w:t>В качестве основного вида топлива на централизованн</w:t>
      </w:r>
      <w:r w:rsidR="00052DD4">
        <w:t>ых</w:t>
      </w:r>
      <w:r w:rsidRPr="002C4067">
        <w:t xml:space="preserve"> котельн</w:t>
      </w:r>
      <w:r w:rsidR="00052DD4">
        <w:t>ых</w:t>
      </w:r>
      <w:r w:rsidRPr="002C4067">
        <w:t xml:space="preserve"> </w:t>
      </w:r>
      <w:r w:rsidR="00DA02D6">
        <w:t>округа</w:t>
      </w:r>
      <w:r w:rsidRPr="002C4067">
        <w:t xml:space="preserve"> использу</w:t>
      </w:r>
      <w:r>
        <w:t>е</w:t>
      </w:r>
      <w:r w:rsidRPr="002C4067">
        <w:t xml:space="preserve">тся </w:t>
      </w:r>
      <w:r>
        <w:t>природный газ</w:t>
      </w:r>
      <w:r w:rsidR="003D62D6" w:rsidRPr="002C4067">
        <w:t>. Характеристика используемого котельно-печного топлива приведена в таблице ниже.</w:t>
      </w:r>
    </w:p>
    <w:p w:rsidR="003D62D6" w:rsidRPr="002C4067" w:rsidRDefault="00A93F49" w:rsidP="004B3BAB">
      <w:pPr>
        <w:pStyle w:val="afffffffa"/>
      </w:pPr>
      <w:r w:rsidRPr="002C4067">
        <w:t xml:space="preserve">Таблица </w:t>
      </w:r>
      <w:r w:rsidR="00827E3F">
        <w:rPr>
          <w:noProof/>
        </w:rPr>
        <w:fldChar w:fldCharType="begin"/>
      </w:r>
      <w:r w:rsidR="00A95700">
        <w:rPr>
          <w:noProof/>
        </w:rPr>
        <w:instrText xml:space="preserve"> SEQ Таблица \* ARABIC </w:instrText>
      </w:r>
      <w:r w:rsidR="00827E3F">
        <w:rPr>
          <w:noProof/>
        </w:rPr>
        <w:fldChar w:fldCharType="separate"/>
      </w:r>
      <w:r w:rsidR="00C83B43">
        <w:rPr>
          <w:noProof/>
        </w:rPr>
        <w:t>61</w:t>
      </w:r>
      <w:r w:rsidR="00827E3F">
        <w:rPr>
          <w:noProof/>
        </w:rPr>
        <w:fldChar w:fldCharType="end"/>
      </w:r>
      <w:r>
        <w:rPr>
          <w:noProof/>
        </w:rPr>
        <w:t xml:space="preserve"> </w:t>
      </w:r>
      <w:r w:rsidRPr="002C4067">
        <w:t>–</w:t>
      </w:r>
      <w:r>
        <w:t xml:space="preserve"> </w:t>
      </w:r>
      <w:r w:rsidR="003D62D6" w:rsidRPr="002C4067">
        <w:t>Особенности характеристик топлива, поставляемого на источник тепла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92"/>
        <w:gridCol w:w="3414"/>
        <w:gridCol w:w="2195"/>
        <w:gridCol w:w="3620"/>
      </w:tblGrid>
      <w:tr w:rsidR="003D62D6" w:rsidRPr="002C4067" w:rsidTr="009746D5">
        <w:trPr>
          <w:cantSplit/>
          <w:tblHeader/>
        </w:trPr>
        <w:tc>
          <w:tcPr>
            <w:tcW w:w="572" w:type="pct"/>
            <w:vAlign w:val="center"/>
          </w:tcPr>
          <w:p w:rsidR="003D62D6" w:rsidRPr="004B3BAB" w:rsidRDefault="003D62D6" w:rsidP="004B3BAB">
            <w:pPr>
              <w:pStyle w:val="afffffff0"/>
              <w:rPr>
                <w:b/>
                <w:lang w:eastAsia="ru-RU" w:bidi="ru-RU"/>
              </w:rPr>
            </w:pPr>
            <w:bookmarkStart w:id="623" w:name="_Hlk191841887"/>
            <w:r w:rsidRPr="004B3BAB">
              <w:rPr>
                <w:b/>
                <w:lang w:eastAsia="ru-RU" w:bidi="ru-RU"/>
              </w:rPr>
              <w:t>№ п/п</w:t>
            </w:r>
          </w:p>
        </w:tc>
        <w:tc>
          <w:tcPr>
            <w:tcW w:w="1638" w:type="pct"/>
            <w:shd w:val="clear" w:color="auto" w:fill="auto"/>
            <w:vAlign w:val="center"/>
          </w:tcPr>
          <w:p w:rsidR="003D62D6" w:rsidRPr="004B3BAB" w:rsidRDefault="003D62D6" w:rsidP="004B3BAB">
            <w:pPr>
              <w:pStyle w:val="afffffff0"/>
              <w:rPr>
                <w:b/>
                <w:lang w:eastAsia="ru-RU" w:bidi="ru-RU"/>
              </w:rPr>
            </w:pPr>
            <w:r w:rsidRPr="004B3BAB">
              <w:rPr>
                <w:b/>
                <w:lang w:eastAsia="ru-RU" w:bidi="ru-RU"/>
              </w:rPr>
              <w:t>Вид топлива</w:t>
            </w:r>
          </w:p>
        </w:tc>
        <w:tc>
          <w:tcPr>
            <w:tcW w:w="1053" w:type="pct"/>
            <w:shd w:val="clear" w:color="auto" w:fill="auto"/>
            <w:vAlign w:val="center"/>
          </w:tcPr>
          <w:p w:rsidR="003D62D6" w:rsidRPr="004B3BAB" w:rsidRDefault="003D62D6" w:rsidP="004B3BAB">
            <w:pPr>
              <w:pStyle w:val="afffffff0"/>
              <w:rPr>
                <w:b/>
                <w:lang w:eastAsia="ru-RU" w:bidi="ru-RU"/>
              </w:rPr>
            </w:pPr>
            <w:r w:rsidRPr="004B3BAB">
              <w:rPr>
                <w:b/>
                <w:lang w:eastAsia="ru-RU" w:bidi="ru-RU"/>
              </w:rPr>
              <w:t>Показатель</w:t>
            </w:r>
          </w:p>
        </w:tc>
        <w:tc>
          <w:tcPr>
            <w:tcW w:w="1737" w:type="pct"/>
            <w:shd w:val="clear" w:color="auto" w:fill="auto"/>
            <w:vAlign w:val="center"/>
          </w:tcPr>
          <w:p w:rsidR="003D62D6" w:rsidRPr="004B3BAB" w:rsidRDefault="003D62D6" w:rsidP="004B3BAB">
            <w:pPr>
              <w:pStyle w:val="afffffff0"/>
              <w:rPr>
                <w:b/>
                <w:lang w:eastAsia="ru-RU" w:bidi="ru-RU"/>
              </w:rPr>
            </w:pPr>
            <w:r w:rsidRPr="004B3BAB">
              <w:rPr>
                <w:b/>
                <w:lang w:eastAsia="ru-RU" w:bidi="ru-RU"/>
              </w:rPr>
              <w:t>Значение</w:t>
            </w:r>
          </w:p>
        </w:tc>
      </w:tr>
      <w:tr w:rsidR="003D62D6" w:rsidRPr="002C4067" w:rsidTr="009746D5">
        <w:trPr>
          <w:cantSplit/>
        </w:trPr>
        <w:tc>
          <w:tcPr>
            <w:tcW w:w="572" w:type="pct"/>
            <w:vAlign w:val="center"/>
          </w:tcPr>
          <w:p w:rsidR="003D62D6" w:rsidRPr="002C4067" w:rsidRDefault="003D62D6" w:rsidP="004B3BAB">
            <w:pPr>
              <w:pStyle w:val="afffffff0"/>
            </w:pPr>
            <w:r w:rsidRPr="002C4067">
              <w:t>1</w:t>
            </w:r>
          </w:p>
        </w:tc>
        <w:tc>
          <w:tcPr>
            <w:tcW w:w="1638" w:type="pct"/>
            <w:shd w:val="clear" w:color="auto" w:fill="auto"/>
            <w:vAlign w:val="center"/>
          </w:tcPr>
          <w:p w:rsidR="003D62D6" w:rsidRPr="002C4067" w:rsidRDefault="00FD762D" w:rsidP="004B3BAB">
            <w:pPr>
              <w:pStyle w:val="afffffff0"/>
            </w:pPr>
            <w:r>
              <w:t>Природный газ</w:t>
            </w:r>
          </w:p>
        </w:tc>
        <w:tc>
          <w:tcPr>
            <w:tcW w:w="1053" w:type="pct"/>
            <w:shd w:val="clear" w:color="auto" w:fill="auto"/>
            <w:vAlign w:val="center"/>
          </w:tcPr>
          <w:p w:rsidR="003D62D6" w:rsidRPr="002C4067" w:rsidRDefault="003D62D6" w:rsidP="004B3BAB">
            <w:pPr>
              <w:pStyle w:val="afffffff0"/>
              <w:rPr>
                <w:lang w:eastAsia="ru-RU" w:bidi="ru-RU"/>
              </w:rPr>
            </w:pPr>
            <w:r w:rsidRPr="002C4067">
              <w:rPr>
                <w:lang w:eastAsia="ru-RU" w:bidi="ru-RU"/>
              </w:rPr>
              <w:t>Он</w:t>
            </w:r>
            <w:r w:rsidRPr="002C4067">
              <w:rPr>
                <w:vertAlign w:val="superscript"/>
                <w:lang w:eastAsia="ru-RU" w:bidi="ru-RU"/>
              </w:rPr>
              <w:t>р</w:t>
            </w:r>
          </w:p>
        </w:tc>
        <w:tc>
          <w:tcPr>
            <w:tcW w:w="1737" w:type="pct"/>
            <w:shd w:val="clear" w:color="auto" w:fill="auto"/>
            <w:vAlign w:val="center"/>
          </w:tcPr>
          <w:p w:rsidR="003D62D6" w:rsidRPr="002C4067" w:rsidRDefault="00E73FE7" w:rsidP="004B3BAB">
            <w:pPr>
              <w:pStyle w:val="afffffff0"/>
              <w:rPr>
                <w:lang w:eastAsia="ru-RU" w:bidi="ru-RU"/>
              </w:rPr>
            </w:pPr>
            <w:r>
              <w:rPr>
                <w:lang w:eastAsia="ru-RU" w:bidi="ru-RU"/>
              </w:rPr>
              <w:t>79</w:t>
            </w:r>
            <w:r w:rsidR="00DC441B">
              <w:rPr>
                <w:lang w:eastAsia="ru-RU" w:bidi="ru-RU"/>
              </w:rPr>
              <w:t>00-8</w:t>
            </w:r>
            <w:r>
              <w:rPr>
                <w:lang w:eastAsia="ru-RU" w:bidi="ru-RU"/>
              </w:rPr>
              <w:t>3</w:t>
            </w:r>
            <w:r w:rsidR="00DC441B">
              <w:rPr>
                <w:lang w:eastAsia="ru-RU" w:bidi="ru-RU"/>
              </w:rPr>
              <w:t>00</w:t>
            </w:r>
            <w:r w:rsidR="003D62D6" w:rsidRPr="002C4067">
              <w:rPr>
                <w:lang w:eastAsia="ru-RU" w:bidi="ru-RU"/>
              </w:rPr>
              <w:t xml:space="preserve"> ккал/тн</w:t>
            </w:r>
          </w:p>
        </w:tc>
      </w:tr>
    </w:tbl>
    <w:bookmarkEnd w:id="623"/>
    <w:p w:rsidR="003D62D6" w:rsidRPr="002C4067" w:rsidRDefault="003D62D6" w:rsidP="00393334">
      <w:pPr>
        <w:pStyle w:val="aff2"/>
      </w:pPr>
      <w:r w:rsidRPr="002C4067">
        <w:t>При отсутствии централизованного теплоснабжения отопление жилых и общественных зданий осуществляется с помощью индивидуальных источников тепловой энергии (твердотопливные котлы, печи на твердом топливе, электроотопление).</w:t>
      </w:r>
    </w:p>
    <w:p w:rsidR="00034DF7" w:rsidRPr="002C4067" w:rsidRDefault="00CC521F" w:rsidP="00FA1C46">
      <w:pPr>
        <w:pStyle w:val="a1"/>
      </w:pPr>
      <w:bookmarkStart w:id="624" w:name="_Toc162259298"/>
      <w:bookmarkStart w:id="625" w:name="_Toc165985184"/>
      <w:bookmarkStart w:id="626" w:name="_Toc205122339"/>
      <w:r w:rsidRPr="002C4067">
        <w:t>В</w:t>
      </w:r>
      <w:r w:rsidR="00B35576" w:rsidRPr="002C4067">
        <w:t xml:space="preserve">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w:t>
      </w:r>
      <w:r w:rsidR="00B35576" w:rsidRPr="002C4067">
        <w:lastRenderedPageBreak/>
        <w:t>сгорания топлива, используемые для производства теп</w:t>
      </w:r>
      <w:r w:rsidR="00E44D80" w:rsidRPr="002C4067">
        <w:t>ловой энер</w:t>
      </w:r>
      <w:r w:rsidR="00B35576" w:rsidRPr="002C4067">
        <w:t>гии по каждой системе теплоснабжения</w:t>
      </w:r>
      <w:bookmarkEnd w:id="624"/>
      <w:bookmarkEnd w:id="625"/>
      <w:bookmarkEnd w:id="626"/>
    </w:p>
    <w:p w:rsidR="003D62D6" w:rsidRPr="002C4067" w:rsidRDefault="003D62D6" w:rsidP="00393334">
      <w:pPr>
        <w:pStyle w:val="aff2"/>
      </w:pPr>
      <w:r w:rsidRPr="002C4067">
        <w:t xml:space="preserve">На территории </w:t>
      </w:r>
      <w:r w:rsidR="004E6EE1">
        <w:t>муниципального образования «Гагаринский муниципальный округ» Смоленкой области</w:t>
      </w:r>
      <w:r w:rsidR="004E6EE1" w:rsidRPr="00CF4207">
        <w:rPr>
          <w:lang w:eastAsia="ru-RU"/>
        </w:rPr>
        <w:t xml:space="preserve"> </w:t>
      </w:r>
      <w:r w:rsidR="00052DD4" w:rsidRPr="00CF4207">
        <w:rPr>
          <w:lang w:eastAsia="ru-RU"/>
        </w:rPr>
        <w:t xml:space="preserve">действует </w:t>
      </w:r>
      <w:r w:rsidR="00EA5065" w:rsidRPr="00CF4207">
        <w:rPr>
          <w:lang w:eastAsia="ru-RU"/>
        </w:rPr>
        <w:t>20</w:t>
      </w:r>
      <w:r w:rsidR="00052DD4" w:rsidRPr="00CF4207">
        <w:rPr>
          <w:lang w:eastAsia="ru-RU"/>
        </w:rPr>
        <w:t xml:space="preserve"> источников</w:t>
      </w:r>
      <w:r w:rsidR="00052DD4">
        <w:rPr>
          <w:lang w:eastAsia="ru-RU"/>
        </w:rPr>
        <w:t xml:space="preserve"> теплоснабжения, отапливающих жилые, административные и социально-значимые объекты</w:t>
      </w:r>
      <w:r w:rsidR="00052DD4" w:rsidRPr="002C4067">
        <w:t>. В качестве основного вида топлива на централизованн</w:t>
      </w:r>
      <w:r w:rsidR="00052DD4">
        <w:t>ых</w:t>
      </w:r>
      <w:r w:rsidR="00052DD4" w:rsidRPr="002C4067">
        <w:t xml:space="preserve"> котельн</w:t>
      </w:r>
      <w:r w:rsidR="00052DD4">
        <w:t>ых</w:t>
      </w:r>
      <w:r w:rsidR="00052DD4" w:rsidRPr="002C4067">
        <w:t xml:space="preserve"> </w:t>
      </w:r>
      <w:r w:rsidR="00DA02D6">
        <w:t>округа</w:t>
      </w:r>
      <w:r w:rsidR="00052DD4" w:rsidRPr="002C4067">
        <w:t xml:space="preserve"> использу</w:t>
      </w:r>
      <w:r w:rsidR="00052DD4">
        <w:t>е</w:t>
      </w:r>
      <w:r w:rsidR="00052DD4" w:rsidRPr="002C4067">
        <w:t xml:space="preserve">тся </w:t>
      </w:r>
      <w:r w:rsidR="00052DD4">
        <w:t>природный газ</w:t>
      </w:r>
      <w:r w:rsidRPr="002C4067">
        <w:t xml:space="preserve">. </w:t>
      </w:r>
    </w:p>
    <w:p w:rsidR="004858B5" w:rsidRPr="002C4067" w:rsidRDefault="004858B5" w:rsidP="00393334">
      <w:pPr>
        <w:pStyle w:val="aff2"/>
      </w:pPr>
      <w:r w:rsidRPr="002C4067">
        <w:t>Перево</w:t>
      </w:r>
      <w:r w:rsidR="00787B99" w:rsidRPr="002C4067">
        <w:t xml:space="preserve">д </w:t>
      </w:r>
      <w:r w:rsidRPr="002C4067">
        <w:t>источник</w:t>
      </w:r>
      <w:r w:rsidR="00052DD4">
        <w:t>ов</w:t>
      </w:r>
      <w:r w:rsidRPr="002C4067">
        <w:t xml:space="preserve"> централизованного теплоснабжения на другие виды топлива не планируется.</w:t>
      </w:r>
    </w:p>
    <w:p w:rsidR="00B35576" w:rsidRPr="002C4067" w:rsidRDefault="00CC521F" w:rsidP="00FA1C46">
      <w:pPr>
        <w:pStyle w:val="a1"/>
      </w:pPr>
      <w:bookmarkStart w:id="627" w:name="_Toc162259299"/>
      <w:bookmarkStart w:id="628" w:name="_Toc165985185"/>
      <w:bookmarkStart w:id="629" w:name="_Toc205122340"/>
      <w:r w:rsidRPr="002C4067">
        <w:t>П</w:t>
      </w:r>
      <w:r w:rsidR="00B35576" w:rsidRPr="002C4067">
        <w:t xml:space="preserve">реобладающий </w:t>
      </w:r>
      <w:bookmarkEnd w:id="627"/>
      <w:bookmarkEnd w:id="628"/>
      <w:r w:rsidR="00DA02D6" w:rsidRPr="00DA02D6">
        <w:t>в поселении, муниципальном округе, городском округе вид топлива, определяемый по совокупности всех систем теплоснабжения, находящихся в соответствующем поселении, муниципальном округе, городском округе</w:t>
      </w:r>
      <w:bookmarkEnd w:id="629"/>
    </w:p>
    <w:p w:rsidR="002B6DA3" w:rsidRPr="002C4067" w:rsidRDefault="002B6DA3" w:rsidP="00393334">
      <w:pPr>
        <w:pStyle w:val="aff2"/>
      </w:pPr>
      <w:r w:rsidRPr="002C4067">
        <w:t xml:space="preserve">На </w:t>
      </w:r>
      <w:r w:rsidR="00615AF0" w:rsidRPr="002C4067">
        <w:t xml:space="preserve">территории </w:t>
      </w:r>
      <w:r w:rsidR="004E6EE1">
        <w:t>муниципального образования «Гагаринский муниципальный округ» Смоленкой области</w:t>
      </w:r>
      <w:r w:rsidR="004E6EE1" w:rsidRPr="00CF4207">
        <w:rPr>
          <w:lang w:eastAsia="ru-RU"/>
        </w:rPr>
        <w:t xml:space="preserve"> </w:t>
      </w:r>
      <w:r w:rsidR="00052DD4" w:rsidRPr="00CF4207">
        <w:rPr>
          <w:lang w:eastAsia="ru-RU"/>
        </w:rPr>
        <w:t xml:space="preserve">действует </w:t>
      </w:r>
      <w:r w:rsidR="00EA5065" w:rsidRPr="00CF4207">
        <w:rPr>
          <w:lang w:eastAsia="ru-RU"/>
        </w:rPr>
        <w:t>20</w:t>
      </w:r>
      <w:r w:rsidR="00052DD4" w:rsidRPr="00CF4207">
        <w:rPr>
          <w:lang w:eastAsia="ru-RU"/>
        </w:rPr>
        <w:t xml:space="preserve"> источников теплоснабжения</w:t>
      </w:r>
      <w:r w:rsidR="00052DD4">
        <w:rPr>
          <w:lang w:eastAsia="ru-RU"/>
        </w:rPr>
        <w:t>, отапливающих жилые, административные и социально-значимые объекты</w:t>
      </w:r>
      <w:r w:rsidR="00052DD4" w:rsidRPr="002C4067">
        <w:t>. В качестве основного вида топлива на централизованн</w:t>
      </w:r>
      <w:r w:rsidR="00052DD4">
        <w:t>ых</w:t>
      </w:r>
      <w:r w:rsidR="00052DD4" w:rsidRPr="002C4067">
        <w:t xml:space="preserve"> котельн</w:t>
      </w:r>
      <w:r w:rsidR="00052DD4">
        <w:t>ых</w:t>
      </w:r>
      <w:r w:rsidR="00052DD4" w:rsidRPr="002C4067">
        <w:t xml:space="preserve"> </w:t>
      </w:r>
      <w:r w:rsidR="00DA02D6">
        <w:t>округа</w:t>
      </w:r>
      <w:r w:rsidR="00052DD4" w:rsidRPr="002C4067">
        <w:t xml:space="preserve"> использу</w:t>
      </w:r>
      <w:r w:rsidR="00052DD4">
        <w:t>е</w:t>
      </w:r>
      <w:r w:rsidR="00052DD4" w:rsidRPr="002C4067">
        <w:t xml:space="preserve">тся </w:t>
      </w:r>
      <w:r w:rsidR="00052DD4">
        <w:t>природный газ</w:t>
      </w:r>
      <w:r w:rsidRPr="002C4067">
        <w:t xml:space="preserve">. </w:t>
      </w:r>
    </w:p>
    <w:p w:rsidR="00034DF7" w:rsidRPr="002C4067" w:rsidRDefault="00CC521F" w:rsidP="00FA1C46">
      <w:pPr>
        <w:pStyle w:val="a1"/>
      </w:pPr>
      <w:bookmarkStart w:id="630" w:name="_Toc162259300"/>
      <w:bookmarkStart w:id="631" w:name="_Toc165985186"/>
      <w:bookmarkStart w:id="632" w:name="_Toc205122341"/>
      <w:r w:rsidRPr="002C4067">
        <w:t>П</w:t>
      </w:r>
      <w:r w:rsidR="00B35576" w:rsidRPr="002C4067">
        <w:t xml:space="preserve">риоритетное </w:t>
      </w:r>
      <w:bookmarkEnd w:id="630"/>
      <w:bookmarkEnd w:id="631"/>
      <w:r w:rsidR="00DA02D6" w:rsidRPr="00DA02D6">
        <w:t>направление развития топливного баланса поселения, муниципального округа, городского округа</w:t>
      </w:r>
      <w:bookmarkEnd w:id="632"/>
    </w:p>
    <w:p w:rsidR="004858B5" w:rsidRPr="00382961" w:rsidRDefault="00615AF0" w:rsidP="00393334">
      <w:pPr>
        <w:pStyle w:val="aff2"/>
      </w:pPr>
      <w:r w:rsidRPr="002C4067">
        <w:t>Перевод источник</w:t>
      </w:r>
      <w:r w:rsidR="00052DD4">
        <w:t>ов</w:t>
      </w:r>
      <w:r w:rsidRPr="002C4067">
        <w:t xml:space="preserve"> централизованного теплоснабжения на другие виды топлива не планируется</w:t>
      </w:r>
      <w:r w:rsidR="004858B5" w:rsidRPr="00382961">
        <w:t>.</w:t>
      </w:r>
    </w:p>
    <w:p w:rsidR="002B6DA3" w:rsidRPr="002C4067" w:rsidRDefault="00615AF0" w:rsidP="00FA1C46">
      <w:pPr>
        <w:pStyle w:val="aff2"/>
      </w:pPr>
      <w:bookmarkStart w:id="633" w:name="_Toc95854828"/>
      <w:r w:rsidRPr="00CF4207">
        <w:rPr>
          <w:lang w:eastAsia="ru-RU"/>
        </w:rPr>
        <w:t>Основным направлением развития системы теплоснабжения выбрано сохранение существующей системы с проведением работ по модернизации оборудования источник</w:t>
      </w:r>
      <w:r w:rsidR="00052DD4" w:rsidRPr="00CF4207">
        <w:rPr>
          <w:lang w:eastAsia="ru-RU"/>
        </w:rPr>
        <w:t>ов</w:t>
      </w:r>
      <w:r w:rsidRPr="00CF4207">
        <w:rPr>
          <w:lang w:eastAsia="ru-RU"/>
        </w:rPr>
        <w:t xml:space="preserve"> централизованного теплоснабжения (замена изношенного оборудования, проведение текущих и плановых ремонтов и т.д.). Для</w:t>
      </w:r>
      <w:r>
        <w:rPr>
          <w:lang w:eastAsia="ru-RU"/>
        </w:rPr>
        <w:t xml:space="preserve"> обеспечения качественного и надежного теплоснабжения потребителей данный вариант развития предусматривает также поэтапную замену изношенных сетей теплоснабжения</w:t>
      </w:r>
      <w:r w:rsidR="002B6DA3" w:rsidRPr="00B4305D">
        <w:t>.</w:t>
      </w:r>
      <w:r w:rsidR="002B6DA3" w:rsidRPr="002C4067">
        <w:t xml:space="preserve"> </w:t>
      </w:r>
    </w:p>
    <w:p w:rsidR="00AC01BD" w:rsidRPr="002C4067" w:rsidRDefault="00AC01BD" w:rsidP="00FA1C46">
      <w:pPr>
        <w:pStyle w:val="a1"/>
      </w:pPr>
      <w:bookmarkStart w:id="634" w:name="_Toc162259301"/>
      <w:bookmarkStart w:id="635" w:name="_Toc165985187"/>
      <w:bookmarkStart w:id="636" w:name="_Toc205122342"/>
      <w:r w:rsidRPr="002C4067">
        <w:t xml:space="preserve">Состав изменений </w:t>
      </w:r>
      <w:r w:rsidR="00540956" w:rsidRPr="002C4067">
        <w:t>выполненных в доработанной и (или) актуализированной схеме теплоснабжения</w:t>
      </w:r>
      <w:bookmarkEnd w:id="633"/>
      <w:bookmarkEnd w:id="634"/>
      <w:bookmarkEnd w:id="635"/>
      <w:bookmarkEnd w:id="636"/>
    </w:p>
    <w:p w:rsidR="00DD0BFB" w:rsidRPr="002C4067" w:rsidRDefault="00743D58" w:rsidP="00393334">
      <w:pPr>
        <w:pStyle w:val="aff2"/>
      </w:pPr>
      <w:r>
        <w:t>Раздел</w:t>
      </w:r>
      <w:r w:rsidRPr="002C4067">
        <w:t xml:space="preserve"> </w:t>
      </w:r>
      <w:r w:rsidR="00DD0BFB" w:rsidRPr="002C4067">
        <w:t xml:space="preserve">разработан в соответствии с действующей редакцией </w:t>
      </w:r>
      <w:r w:rsidR="00C879D3" w:rsidRPr="002C4067">
        <w:t xml:space="preserve">Постановления Правительства РФ от 22.02.2012 № 154 </w:t>
      </w:r>
      <w:r w:rsidR="00DD0BFB" w:rsidRPr="002C4067">
        <w:t xml:space="preserve"> «О требованиях к схемам теплоснабжения, порядку их </w:t>
      </w:r>
      <w:r w:rsidR="008E4EBE" w:rsidRPr="002C4067">
        <w:t>разработки</w:t>
      </w:r>
      <w:r w:rsidR="00DD0BFB" w:rsidRPr="002C4067">
        <w:t xml:space="preserve"> и утверждения» </w:t>
      </w:r>
      <w:r w:rsidR="00C6704F" w:rsidRPr="002C4067">
        <w:t xml:space="preserve">(в редакции </w:t>
      </w:r>
      <w:r w:rsidR="007010E8" w:rsidRPr="002C4067">
        <w:t>Постановлений Правительства РФ</w:t>
      </w:r>
      <w:r w:rsidR="00DD0BFB" w:rsidRPr="002C4067">
        <w:t xml:space="preserve"> от 07.10.2014 № 1016, от 18.03.2016 № 208, от 23.03.2016 № 229, от 12.07.2016 № 666, от 03.04.2018 № 405, от 16.03.2019 № </w:t>
      </w:r>
      <w:r w:rsidR="00127490" w:rsidRPr="002C4067">
        <w:t>276) и Методическими указаниями (</w:t>
      </w:r>
      <w:r w:rsidR="003965AF" w:rsidRPr="002C4067">
        <w:t>утв. Приказом Минэнерго России от 05.03.2019 № 212 «Об утверждении Методических указаний по разработке схем теплоснабжения»</w:t>
      </w:r>
      <w:r w:rsidR="00127490" w:rsidRPr="002C4067">
        <w:t>).</w:t>
      </w:r>
    </w:p>
    <w:p w:rsidR="000B2614" w:rsidRPr="002C4067" w:rsidRDefault="000B2614" w:rsidP="00393334">
      <w:pPr>
        <w:pStyle w:val="aff2"/>
      </w:pPr>
    </w:p>
    <w:p w:rsidR="000B2614" w:rsidRPr="002C4067" w:rsidRDefault="000B2614" w:rsidP="003C2D11">
      <w:pPr>
        <w:pStyle w:val="afffffff4"/>
        <w:sectPr w:rsidR="000B2614" w:rsidRPr="002C4067" w:rsidSect="00226A67">
          <w:footerReference w:type="default" r:id="rId77"/>
          <w:pgSz w:w="11906" w:h="16838"/>
          <w:pgMar w:top="567" w:right="567" w:bottom="567" w:left="1134" w:header="709" w:footer="0" w:gutter="0"/>
          <w:cols w:space="708"/>
          <w:docGrid w:linePitch="360"/>
        </w:sectPr>
      </w:pPr>
      <w:bookmarkStart w:id="637" w:name="_Toc343877039"/>
      <w:bookmarkStart w:id="638" w:name="_Toc422303800"/>
    </w:p>
    <w:p w:rsidR="003A5836" w:rsidRPr="00CF26EC" w:rsidRDefault="00B35576" w:rsidP="0057488B">
      <w:pPr>
        <w:pStyle w:val="afffffff4"/>
        <w:numPr>
          <w:ilvl w:val="0"/>
          <w:numId w:val="12"/>
        </w:numPr>
        <w:jc w:val="left"/>
      </w:pPr>
      <w:bookmarkStart w:id="639" w:name="_Toc162259302"/>
      <w:bookmarkStart w:id="640" w:name="_Toc165985188"/>
      <w:bookmarkStart w:id="641" w:name="_Toc205122343"/>
      <w:bookmarkEnd w:id="637"/>
      <w:bookmarkEnd w:id="638"/>
      <w:r w:rsidRPr="00CF26EC">
        <w:lastRenderedPageBreak/>
        <w:t>Оценка надежности теплоснабжения</w:t>
      </w:r>
      <w:bookmarkEnd w:id="639"/>
      <w:bookmarkEnd w:id="640"/>
      <w:bookmarkEnd w:id="641"/>
    </w:p>
    <w:p w:rsidR="00AE24A9" w:rsidRPr="002C4067" w:rsidRDefault="00CC521F" w:rsidP="00FA1C46">
      <w:pPr>
        <w:pStyle w:val="a1"/>
      </w:pPr>
      <w:bookmarkStart w:id="642" w:name="_Toc162259303"/>
      <w:bookmarkStart w:id="643" w:name="_Toc165985189"/>
      <w:bookmarkStart w:id="644" w:name="_Toc205122344"/>
      <w:r w:rsidRPr="002C4067">
        <w:t>М</w:t>
      </w:r>
      <w:r w:rsidR="00B35576" w:rsidRPr="002C4067">
        <w:t>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642"/>
      <w:bookmarkEnd w:id="643"/>
      <w:bookmarkEnd w:id="644"/>
    </w:p>
    <w:p w:rsidR="00302B66" w:rsidRPr="002C4067" w:rsidRDefault="00302B66" w:rsidP="00393334">
      <w:pPr>
        <w:pStyle w:val="aff2"/>
      </w:pPr>
      <w:r w:rsidRPr="002C4067">
        <w:t xml:space="preserve">Методика расчета и оценки показателей надежности системы теплоснабжения выполняется в соответствии с приложением 40 Методических указаний по разработке схем теплоснабжения, </w:t>
      </w:r>
      <w:r w:rsidR="00DE55A1" w:rsidRPr="002C4067">
        <w:t>утв. Приказом Минэнерго России от 05.03.2019 № 212 «Об утверждении Методических указаний по разработке схем теплоснабжения».</w:t>
      </w:r>
      <w:r w:rsidRPr="002C4067">
        <w:t xml:space="preserve"> Основные положения данной методики приведены в части 9 </w:t>
      </w:r>
      <w:r w:rsidR="003B5D52">
        <w:t>Раздела</w:t>
      </w:r>
      <w:r w:rsidRPr="002C4067">
        <w:t xml:space="preserve"> 1 настоящего документ</w:t>
      </w:r>
      <w:r w:rsidR="003B5D52">
        <w:t>а</w:t>
      </w:r>
      <w:r w:rsidRPr="002C4067">
        <w:t>.</w:t>
      </w:r>
    </w:p>
    <w:p w:rsidR="00496D37" w:rsidRPr="00393334" w:rsidRDefault="00496D37" w:rsidP="00393334">
      <w:pPr>
        <w:pStyle w:val="aff2"/>
      </w:pPr>
      <w:r w:rsidRPr="002C4067">
        <w:t>Вероятность безотказной работы и коэффициент готовности систем</w:t>
      </w:r>
      <w:r w:rsidR="00A93F49">
        <w:t>ы</w:t>
      </w:r>
      <w:r w:rsidRPr="002C4067">
        <w:t xml:space="preserve"> теплоснабжения</w:t>
      </w:r>
      <w:r w:rsidR="00D458C1" w:rsidRPr="002C4067">
        <w:t xml:space="preserve"> </w:t>
      </w:r>
      <w:r w:rsidR="00DA02D6">
        <w:t>округа</w:t>
      </w:r>
      <w:r w:rsidR="00A93F49">
        <w:t xml:space="preserve"> </w:t>
      </w:r>
      <w:r w:rsidRPr="002C4067">
        <w:t>соответствует нормативным требованиям.</w:t>
      </w:r>
      <w:r w:rsidR="002F5504" w:rsidRPr="002C4067">
        <w:t xml:space="preserve"> </w:t>
      </w:r>
      <w:r w:rsidRPr="002C4067">
        <w:t>Для обеспечения надежного теплоснабжения потребителей рекомендуется провести работы по реконструкции тепловых сетей с заменой изношенных участков. Ежегодная замена изношенных участков тепловых сетей позволит повысить надежность теплоснабжения, снизить вероятность возникновения аварийной ситуации, а также сократить потери тепловой энергии и теплоносителя в тепловых сетях.</w:t>
      </w:r>
    </w:p>
    <w:p w:rsidR="00302B66" w:rsidRPr="002C4067" w:rsidRDefault="00302B66" w:rsidP="00393334">
      <w:pPr>
        <w:pStyle w:val="aff2"/>
        <w:rPr>
          <w:rFonts w:eastAsia="Microsoft YaHei"/>
          <w:spacing w:val="-5"/>
        </w:rPr>
      </w:pPr>
      <w:r w:rsidRPr="002C4067">
        <w:t xml:space="preserve">Для обеспечения надежного теплоснабжения потребителей рекомендуется провести работы по реконструкции тепловых сетей с заменой изношенных участков. </w:t>
      </w:r>
      <w:r w:rsidRPr="002C4067">
        <w:rPr>
          <w:rFonts w:eastAsia="Microsoft YaHei"/>
          <w:spacing w:val="-5"/>
        </w:rPr>
        <w:t>Ежегодная замена изношенных участков тепловых сетей позволит повысить надежность теплоснабжения, снизить вероятность возникновения аварийной ситуации, а также сократить потери тепловой энергии и теплоносителя в тепловых сетях.</w:t>
      </w:r>
    </w:p>
    <w:p w:rsidR="00302B66" w:rsidRPr="002C4067" w:rsidRDefault="00CC521F" w:rsidP="00FA1C46">
      <w:pPr>
        <w:pStyle w:val="a1"/>
      </w:pPr>
      <w:bookmarkStart w:id="645" w:name="_Toc162259304"/>
      <w:bookmarkStart w:id="646" w:name="_Toc165985190"/>
      <w:bookmarkStart w:id="647" w:name="_Toc205122345"/>
      <w:bookmarkStart w:id="648" w:name="_Toc343247326"/>
      <w:bookmarkStart w:id="649" w:name="_Toc343877040"/>
      <w:r w:rsidRPr="002C4067">
        <w:t>М</w:t>
      </w:r>
      <w:r w:rsidR="00B35576" w:rsidRPr="002C4067">
        <w:t>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645"/>
      <w:bookmarkEnd w:id="646"/>
      <w:bookmarkEnd w:id="647"/>
    </w:p>
    <w:p w:rsidR="00302B66" w:rsidRPr="002C4067" w:rsidRDefault="00302B66" w:rsidP="00393334">
      <w:pPr>
        <w:pStyle w:val="aff2"/>
      </w:pPr>
      <w:r w:rsidRPr="002C4067">
        <w:t xml:space="preserve">Отказ теплоснабжения потребителя – событие, приводящее к падению температуры в отапливаемых помещениях жилых и общественных зданий ниже плюс 12°С, в промышленных зданиях ниже </w:t>
      </w:r>
      <w:r w:rsidR="001509D9" w:rsidRPr="002C4067">
        <w:t xml:space="preserve">плюс </w:t>
      </w:r>
      <w:r w:rsidRPr="002C4067">
        <w:t xml:space="preserve">8°С, в соответствии со </w:t>
      </w:r>
      <w:r w:rsidR="00DE55A1" w:rsidRPr="002C4067">
        <w:t>СП 124.13330.2012 «Свод правил. Тепловые сети. Актуализированная редакция СНиП 41-02-2003»</w:t>
      </w:r>
      <w:r w:rsidRPr="002C4067">
        <w:t>. С учетом данных о теплоаккумулирующей способности объектов теплопотребления (зданий) определяется время, за которое температура внутри отапливаемого помещения снизится до температуры, установленной в критериях отказа теплоснабжения.</w:t>
      </w:r>
    </w:p>
    <w:p w:rsidR="00302B66" w:rsidRDefault="009C38E7" w:rsidP="00393334">
      <w:pPr>
        <w:pStyle w:val="aff2"/>
      </w:pPr>
      <w:r w:rsidRPr="002C4067">
        <w:t xml:space="preserve">Период </w:t>
      </w:r>
      <w:r w:rsidR="00302B66" w:rsidRPr="002C4067">
        <w:t>времени снижения температуры при внезапном прекращении теплоснабжения до критического значения (плюс 12°С) рассчитывается по формуле:</w:t>
      </w:r>
    </w:p>
    <w:p w:rsidR="00CF26EC" w:rsidRPr="002C4067" w:rsidRDefault="00CF26EC" w:rsidP="00393334">
      <w:pPr>
        <w:pStyle w:val="aff2"/>
      </w:pPr>
    </w:p>
    <w:p w:rsidR="00302B66" w:rsidRDefault="00302B66" w:rsidP="009A741B">
      <w:pPr>
        <w:pStyle w:val="aff2"/>
        <w:jc w:val="center"/>
      </w:pPr>
      <w:r w:rsidRPr="002C4067">
        <w:object w:dxaOrig="1780" w:dyaOrig="700">
          <v:shape id="_x0000_i1026" type="#_x0000_t75" style="width:86.95pt;height:36.7pt" o:ole="">
            <v:imagedata r:id="rId78" o:title=""/>
          </v:shape>
          <o:OLEObject Type="Embed" ProgID="Equation.3" ShapeID="_x0000_i1026" DrawAspect="Content" ObjectID="_1821613198" r:id="rId79"/>
        </w:object>
      </w:r>
      <w:r w:rsidRPr="002C4067">
        <w:t>,</w:t>
      </w:r>
    </w:p>
    <w:p w:rsidR="00CF26EC" w:rsidRPr="002C4067" w:rsidRDefault="00CF26EC" w:rsidP="00393334">
      <w:pPr>
        <w:pStyle w:val="aff2"/>
      </w:pPr>
    </w:p>
    <w:p w:rsidR="00302B66" w:rsidRPr="002C4067" w:rsidRDefault="00302B66" w:rsidP="00393334">
      <w:pPr>
        <w:pStyle w:val="aff2"/>
      </w:pPr>
      <w:r w:rsidRPr="002C4067">
        <w:t xml:space="preserve">где </w:t>
      </w:r>
      <w:r w:rsidRPr="002C4067">
        <w:rPr>
          <w:position w:val="-12"/>
        </w:rPr>
        <w:object w:dxaOrig="340" w:dyaOrig="360">
          <v:shape id="_x0000_i1027" type="#_x0000_t75" style="width:21.75pt;height:21.75pt" o:ole="">
            <v:imagedata r:id="rId80" o:title=""/>
          </v:shape>
          <o:OLEObject Type="Embed" ProgID="Equation.3" ShapeID="_x0000_i1027" DrawAspect="Content" ObjectID="_1821613199" r:id="rId81"/>
        </w:object>
      </w:r>
      <w:r w:rsidRPr="002C4067">
        <w:t xml:space="preserve"> - внутренняя температура, которая устанавливается критерием отказа теплоснабжения (</w:t>
      </w:r>
      <w:r w:rsidRPr="002C4067">
        <w:rPr>
          <w:rFonts w:eastAsia="Microsoft YaHei"/>
          <w:spacing w:val="-5"/>
        </w:rPr>
        <w:t>плюс 12°С</w:t>
      </w:r>
      <w:r w:rsidRPr="002C4067">
        <w:t>);</w:t>
      </w:r>
    </w:p>
    <w:p w:rsidR="00302B66" w:rsidRPr="002C4067" w:rsidRDefault="00302B66" w:rsidP="00393334">
      <w:pPr>
        <w:pStyle w:val="aff2"/>
      </w:pPr>
      <w:r w:rsidRPr="002C4067">
        <w:rPr>
          <w:position w:val="-12"/>
        </w:rPr>
        <w:object w:dxaOrig="1020" w:dyaOrig="380">
          <v:shape id="_x0000_i1028" type="#_x0000_t75" style="width:50.25pt;height:21.75pt" o:ole="">
            <v:imagedata r:id="rId82" o:title=""/>
          </v:shape>
          <o:OLEObject Type="Embed" ProgID="Equation.3" ShapeID="_x0000_i1028" DrawAspect="Content" ObjectID="_1821613200" r:id="rId83"/>
        </w:object>
      </w:r>
      <w:r w:rsidRPr="002C4067">
        <w:t xml:space="preserve"> - температура в отапливаемом помещении, которая была в момент начала исходного события;</w:t>
      </w:r>
    </w:p>
    <w:p w:rsidR="00302B66" w:rsidRPr="002C4067" w:rsidRDefault="00302B66" w:rsidP="00393334">
      <w:pPr>
        <w:pStyle w:val="aff2"/>
      </w:pPr>
      <w:r w:rsidRPr="002C4067">
        <w:rPr>
          <w:position w:val="-10"/>
        </w:rPr>
        <w:object w:dxaOrig="880" w:dyaOrig="320">
          <v:shape id="_x0000_i1029" type="#_x0000_t75" style="width:44.85pt;height:16.3pt" o:ole="">
            <v:imagedata r:id="rId84" o:title=""/>
          </v:shape>
          <o:OLEObject Type="Embed" ProgID="Equation.3" ShapeID="_x0000_i1029" DrawAspect="Content" ObjectID="_1821613201" r:id="rId85"/>
        </w:object>
      </w:r>
      <w:r w:rsidRPr="002C4067">
        <w:t xml:space="preserve"> - коэффициент аккумуляции помещения (здания).</w:t>
      </w:r>
    </w:p>
    <w:p w:rsidR="00302B66" w:rsidRPr="002C4067" w:rsidRDefault="00302B66" w:rsidP="00393334">
      <w:pPr>
        <w:pStyle w:val="aff2"/>
      </w:pPr>
      <w:r w:rsidRPr="002C4067">
        <w:t xml:space="preserve">На рисунке </w:t>
      </w:r>
      <w:r w:rsidR="008207A0">
        <w:t>1</w:t>
      </w:r>
      <w:r w:rsidR="0016088A">
        <w:t>6</w:t>
      </w:r>
      <w:r w:rsidRPr="002C4067">
        <w:t xml:space="preserve"> представлено графическое сравнение периода времени снижения температуры внутреннего воздуха до критического значения и периода времени, необходимого для восстановления участка тепловой сети.</w:t>
      </w:r>
    </w:p>
    <w:p w:rsidR="00302B66" w:rsidRPr="002C4067" w:rsidRDefault="00D224E5" w:rsidP="008207A0">
      <w:pPr>
        <w:pStyle w:val="afffffff6"/>
      </w:pPr>
      <w:r w:rsidRPr="002C4067">
        <w:rPr>
          <w:noProof/>
          <w:lang w:eastAsia="ru-RU"/>
        </w:rPr>
        <w:drawing>
          <wp:inline distT="0" distB="0" distL="0" distR="0">
            <wp:extent cx="6286500" cy="4581525"/>
            <wp:effectExtent l="0" t="0" r="0" b="0"/>
            <wp:docPr id="185"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rsidR="00302B66" w:rsidRPr="002C4067" w:rsidRDefault="00B8668B" w:rsidP="008207A0">
      <w:pPr>
        <w:pStyle w:val="afffffff6"/>
      </w:pPr>
      <w:r w:rsidRPr="002778F4">
        <w:t xml:space="preserve">Рисунок </w:t>
      </w:r>
      <w:r w:rsidR="00827E3F">
        <w:rPr>
          <w:noProof/>
        </w:rPr>
        <w:fldChar w:fldCharType="begin"/>
      </w:r>
      <w:r w:rsidR="007773B0">
        <w:rPr>
          <w:noProof/>
        </w:rPr>
        <w:instrText xml:space="preserve"> SEQ Рисунок \* ARABIC </w:instrText>
      </w:r>
      <w:r w:rsidR="00827E3F">
        <w:rPr>
          <w:noProof/>
        </w:rPr>
        <w:fldChar w:fldCharType="separate"/>
      </w:r>
      <w:r w:rsidR="00C83B43">
        <w:rPr>
          <w:noProof/>
        </w:rPr>
        <w:t>16</w:t>
      </w:r>
      <w:r w:rsidR="00827E3F">
        <w:rPr>
          <w:noProof/>
        </w:rPr>
        <w:fldChar w:fldCharType="end"/>
      </w:r>
      <w:r w:rsidRPr="002778F4">
        <w:rPr>
          <w:noProof/>
        </w:rPr>
        <w:t xml:space="preserve"> </w:t>
      </w:r>
      <w:r w:rsidRPr="002778F4">
        <w:t>–</w:t>
      </w:r>
      <w:r w:rsidRPr="00E978CB">
        <w:t xml:space="preserve"> </w:t>
      </w:r>
      <w:r w:rsidR="00302B66" w:rsidRPr="002C4067">
        <w:t>Графическое сравнение периода времени снижения температуры внутреннего воздуха до критического значения и периода времени, необходимого для восстановления участка тепловой сети</w:t>
      </w:r>
    </w:p>
    <w:p w:rsidR="00302B66" w:rsidRPr="002C4067" w:rsidRDefault="00302B66" w:rsidP="00393334">
      <w:pPr>
        <w:pStyle w:val="aff2"/>
      </w:pPr>
      <w:r w:rsidRPr="002C4067">
        <w:t xml:space="preserve">По графику видно, что минимальное значение периода времени снижения температуры внутреннего </w:t>
      </w:r>
      <w:r w:rsidR="006B3154">
        <w:t xml:space="preserve">воздуха </w:t>
      </w:r>
      <w:r w:rsidRPr="002C4067">
        <w:t xml:space="preserve">соответствует расчетной температуре наружного воздуха. При увеличении повышении температуры наружного воздуха </w:t>
      </w:r>
      <w:r w:rsidR="009C38E7" w:rsidRPr="002C4067">
        <w:t xml:space="preserve">период </w:t>
      </w:r>
      <w:r w:rsidRPr="002C4067">
        <w:t xml:space="preserve">времени снижения температуры возрастает, так при температуре </w:t>
      </w:r>
      <w:r w:rsidRPr="002C4067">
        <w:rPr>
          <w:lang w:val="en-US"/>
        </w:rPr>
        <w:t>t</w:t>
      </w:r>
      <w:r w:rsidRPr="002C4067">
        <w:rPr>
          <w:vertAlign w:val="subscript"/>
        </w:rPr>
        <w:t>н</w:t>
      </w:r>
      <w:r w:rsidRPr="002C4067">
        <w:t>=-39°</w:t>
      </w:r>
      <w:r w:rsidRPr="002C4067">
        <w:rPr>
          <w:lang w:val="en-US"/>
        </w:rPr>
        <w:t>C</w:t>
      </w:r>
      <w:r w:rsidRPr="002C4067">
        <w:t xml:space="preserve"> </w:t>
      </w:r>
      <w:r w:rsidR="009C38E7" w:rsidRPr="002C4067">
        <w:t xml:space="preserve">период </w:t>
      </w:r>
      <w:r w:rsidRPr="002C4067">
        <w:t xml:space="preserve">времени составляет </w:t>
      </w:r>
      <w:r w:rsidRPr="002C4067">
        <w:rPr>
          <w:lang w:val="en-US"/>
        </w:rPr>
        <w:t>z</w:t>
      </w:r>
      <w:r w:rsidRPr="002C4067">
        <w:t xml:space="preserve">=6,0492 часов, а при температуре плюс </w:t>
      </w:r>
      <w:r w:rsidRPr="002C4067">
        <w:rPr>
          <w:lang w:val="en-US"/>
        </w:rPr>
        <w:t>t</w:t>
      </w:r>
      <w:r w:rsidRPr="002C4067">
        <w:rPr>
          <w:vertAlign w:val="subscript"/>
        </w:rPr>
        <w:t>н</w:t>
      </w:r>
      <w:r w:rsidRPr="002C4067">
        <w:t>=9°</w:t>
      </w:r>
      <w:r w:rsidRPr="002C4067">
        <w:rPr>
          <w:lang w:val="en-US"/>
        </w:rPr>
        <w:t>C</w:t>
      </w:r>
      <w:r w:rsidRPr="002C4067">
        <w:t xml:space="preserve"> - 51,9713 часов.</w:t>
      </w:r>
    </w:p>
    <w:p w:rsidR="00302B66" w:rsidRPr="002C4067" w:rsidRDefault="009C38E7" w:rsidP="00393334">
      <w:pPr>
        <w:pStyle w:val="aff2"/>
      </w:pPr>
      <w:r w:rsidRPr="002C4067">
        <w:t xml:space="preserve">Период </w:t>
      </w:r>
      <w:r w:rsidR="00302B66" w:rsidRPr="002C4067">
        <w:t>восстановления участка тепловой сети зависит от диаметра трубопровод</w:t>
      </w:r>
      <w:r w:rsidR="006B3154">
        <w:t>а:</w:t>
      </w:r>
      <w:r w:rsidR="00302B66" w:rsidRPr="002C4067">
        <w:t xml:space="preserve"> большему диаметру соответствует больший </w:t>
      </w:r>
      <w:r w:rsidRPr="002C4067">
        <w:t xml:space="preserve">период </w:t>
      </w:r>
      <w:r w:rsidR="00302B66" w:rsidRPr="002C4067">
        <w:t xml:space="preserve">времени восстановления. </w:t>
      </w:r>
      <w:r w:rsidRPr="002C4067">
        <w:t xml:space="preserve">Период </w:t>
      </w:r>
      <w:r w:rsidR="00302B66" w:rsidRPr="002C4067">
        <w:t xml:space="preserve">времени восстановления участка тепловой сети диаметром 32 мм составляет 3,803 часов, а участка тепловой сети диаметром 300 мм </w:t>
      </w:r>
      <w:r w:rsidR="00D36664">
        <w:t>–</w:t>
      </w:r>
      <w:r w:rsidR="00302B66" w:rsidRPr="002C4067">
        <w:t xml:space="preserve"> 15,967 часов.</w:t>
      </w:r>
    </w:p>
    <w:p w:rsidR="00302B66" w:rsidRPr="002C4067" w:rsidRDefault="00302B66" w:rsidP="00393334">
      <w:pPr>
        <w:pStyle w:val="aff2"/>
      </w:pPr>
      <w:r w:rsidRPr="002C4067">
        <w:t xml:space="preserve">По графику видно, что </w:t>
      </w:r>
      <w:r w:rsidR="009C38E7" w:rsidRPr="002C4067">
        <w:t xml:space="preserve">период </w:t>
      </w:r>
      <w:r w:rsidRPr="002C4067">
        <w:t xml:space="preserve">времени восстановления диаметра тепловой сети диаметром 32 мм меньше периода времени снижения температуры внутреннего воздуха в любом температурном диапазоне. </w:t>
      </w:r>
    </w:p>
    <w:p w:rsidR="00302B66" w:rsidRPr="002C4067" w:rsidRDefault="009C38E7" w:rsidP="00393334">
      <w:pPr>
        <w:pStyle w:val="aff2"/>
      </w:pPr>
      <w:r w:rsidRPr="002C4067">
        <w:t xml:space="preserve">Период </w:t>
      </w:r>
      <w:r w:rsidR="00302B66" w:rsidRPr="002C4067">
        <w:t>времени восстановления диаметра тепловой сети диаметром 300 мм меньше периода времени снижения температуры внутреннего воздуха при температуре наружного воздуха более минус 4°</w:t>
      </w:r>
      <w:r w:rsidR="00302B66" w:rsidRPr="002C4067">
        <w:rPr>
          <w:lang w:val="en-US"/>
        </w:rPr>
        <w:t>C</w:t>
      </w:r>
      <w:r w:rsidR="00302B66" w:rsidRPr="002C4067">
        <w:t>. При температуре наружного воздуха менее минус 4°</w:t>
      </w:r>
      <w:r w:rsidR="00302B66" w:rsidRPr="002C4067">
        <w:rPr>
          <w:lang w:val="en-US"/>
        </w:rPr>
        <w:t>C</w:t>
      </w:r>
      <w:r w:rsidR="00302B66" w:rsidRPr="002C4067">
        <w:t xml:space="preserve"> повышается вероятность «замораживания» систем отопления зданий в связи с тем, что </w:t>
      </w:r>
      <w:r w:rsidRPr="002C4067">
        <w:t xml:space="preserve">период </w:t>
      </w:r>
      <w:r w:rsidR="00302B66" w:rsidRPr="002C4067">
        <w:t xml:space="preserve">времени </w:t>
      </w:r>
      <w:r w:rsidR="00302B66" w:rsidRPr="002C4067">
        <w:lastRenderedPageBreak/>
        <w:t xml:space="preserve">снижения температуры до критического значения меньше, чем </w:t>
      </w:r>
      <w:r w:rsidRPr="002C4067">
        <w:t xml:space="preserve">период </w:t>
      </w:r>
      <w:r w:rsidR="00302B66" w:rsidRPr="002C4067">
        <w:t>времени восстановления участков тепловой сети.</w:t>
      </w:r>
    </w:p>
    <w:p w:rsidR="00302B66" w:rsidRPr="002C4067" w:rsidRDefault="00CC521F" w:rsidP="00FA1C46">
      <w:pPr>
        <w:pStyle w:val="a1"/>
      </w:pPr>
      <w:bookmarkStart w:id="650" w:name="_Toc162259305"/>
      <w:bookmarkStart w:id="651" w:name="_Toc165985191"/>
      <w:bookmarkStart w:id="652" w:name="_Toc205122346"/>
      <w:r w:rsidRPr="002C4067">
        <w:t>Р</w:t>
      </w:r>
      <w:r w:rsidR="00B35576" w:rsidRPr="002C4067">
        <w:t>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650"/>
      <w:bookmarkEnd w:id="651"/>
      <w:bookmarkEnd w:id="652"/>
    </w:p>
    <w:p w:rsidR="00302B66" w:rsidRPr="002C4067" w:rsidRDefault="00302B66" w:rsidP="00393334">
      <w:pPr>
        <w:pStyle w:val="aff2"/>
        <w:rPr>
          <w:lang w:eastAsia="ru-RU"/>
        </w:rPr>
      </w:pPr>
      <w:r w:rsidRPr="002C4067">
        <w:rPr>
          <w:lang w:eastAsia="ru-RU"/>
        </w:rPr>
        <w:t>Вероятность безотказной работы систем теплоснабжения образования соответствует нормативным требованиям (</w:t>
      </w:r>
      <w:r w:rsidR="00B8668B">
        <w:rPr>
          <w:lang w:eastAsia="ru-RU"/>
        </w:rPr>
        <w:t>Раздел 1, п.9</w:t>
      </w:r>
      <w:r w:rsidRPr="002C4067">
        <w:rPr>
          <w:lang w:eastAsia="ru-RU"/>
        </w:rPr>
        <w:t>).</w:t>
      </w:r>
    </w:p>
    <w:p w:rsidR="00302B66" w:rsidRPr="002C4067" w:rsidRDefault="00CC521F" w:rsidP="00FA1C46">
      <w:pPr>
        <w:pStyle w:val="a1"/>
      </w:pPr>
      <w:bookmarkStart w:id="653" w:name="_Toc162259306"/>
      <w:bookmarkStart w:id="654" w:name="_Toc165985192"/>
      <w:bookmarkStart w:id="655" w:name="_Toc205122347"/>
      <w:r w:rsidRPr="002C4067">
        <w:t>Р</w:t>
      </w:r>
      <w:r w:rsidR="00B35576" w:rsidRPr="002C4067">
        <w:t>езультаты оценки коэффициентов готовности теплопроводов к несению тепловой нагрузки</w:t>
      </w:r>
      <w:bookmarkEnd w:id="653"/>
      <w:bookmarkEnd w:id="654"/>
      <w:bookmarkEnd w:id="655"/>
    </w:p>
    <w:p w:rsidR="00302B66" w:rsidRPr="002C4067" w:rsidRDefault="00302B66" w:rsidP="00393334">
      <w:pPr>
        <w:pStyle w:val="aff2"/>
        <w:rPr>
          <w:lang w:eastAsia="ru-RU"/>
        </w:rPr>
      </w:pPr>
      <w:r w:rsidRPr="002C4067">
        <w:rPr>
          <w:lang w:eastAsia="ru-RU"/>
        </w:rPr>
        <w:t>Коэффициенты готовности систем теплоснабжения образования соответствует нормативным требованиям (</w:t>
      </w:r>
      <w:r w:rsidR="00B8668B">
        <w:rPr>
          <w:lang w:eastAsia="ru-RU"/>
        </w:rPr>
        <w:t>Раздел 1, п.9</w:t>
      </w:r>
      <w:r w:rsidRPr="002C4067">
        <w:rPr>
          <w:lang w:eastAsia="ru-RU"/>
        </w:rPr>
        <w:t>).</w:t>
      </w:r>
    </w:p>
    <w:p w:rsidR="00302B66" w:rsidRPr="002C4067" w:rsidRDefault="00CC521F" w:rsidP="00FA1C46">
      <w:pPr>
        <w:pStyle w:val="a1"/>
      </w:pPr>
      <w:bookmarkStart w:id="656" w:name="_Toc162259307"/>
      <w:bookmarkStart w:id="657" w:name="_Toc165985193"/>
      <w:bookmarkStart w:id="658" w:name="_Toc205122348"/>
      <w:r w:rsidRPr="002C4067">
        <w:t>Р</w:t>
      </w:r>
      <w:r w:rsidR="00B35576" w:rsidRPr="002C4067">
        <w:t>езультаты оценки недоотпуска тепловой энергии по причине отказов (аварийных ситуаций) и простоев тепловых сетей и источников тепловой энергии</w:t>
      </w:r>
      <w:bookmarkEnd w:id="656"/>
      <w:bookmarkEnd w:id="657"/>
      <w:bookmarkEnd w:id="658"/>
    </w:p>
    <w:p w:rsidR="007D7E97" w:rsidRDefault="00302B66" w:rsidP="008511AE">
      <w:pPr>
        <w:pStyle w:val="aff2"/>
      </w:pPr>
      <w:r w:rsidRPr="002C4067">
        <w:rPr>
          <w:lang w:eastAsia="ru-RU"/>
        </w:rPr>
        <w:t xml:space="preserve">Согласно </w:t>
      </w:r>
      <w:r w:rsidR="00DE55A1" w:rsidRPr="002C4067">
        <w:rPr>
          <w:lang w:eastAsia="ru-RU"/>
        </w:rPr>
        <w:t>СП 124.13330.2012. «Свод правил. Тепловые сети. Актуализированная редакция СНиП 41-02-2003»</w:t>
      </w:r>
      <w:r w:rsidRPr="002C4067">
        <w:rPr>
          <w:lang w:eastAsia="ru-RU"/>
        </w:rPr>
        <w:t xml:space="preserve"> при авариях (отказах) на источнике теплоты на его выходных коллекторах в течение всего ремонтно-восстановительного </w:t>
      </w:r>
      <w:r w:rsidR="00D36664">
        <w:rPr>
          <w:lang w:eastAsia="ru-RU"/>
        </w:rPr>
        <w:t xml:space="preserve">периода </w:t>
      </w:r>
      <w:r w:rsidRPr="002C4067">
        <w:rPr>
          <w:lang w:eastAsia="ru-RU"/>
        </w:rPr>
        <w:t xml:space="preserve">допустимое снижение теплоты при расчетной температуре наружного воздуха для проектирования отопления определяется по таблице </w:t>
      </w:r>
      <w:r w:rsidR="00CF4207">
        <w:rPr>
          <w:lang w:eastAsia="ru-RU"/>
        </w:rPr>
        <w:t>6</w:t>
      </w:r>
      <w:r w:rsidR="0016088A">
        <w:rPr>
          <w:lang w:eastAsia="ru-RU"/>
        </w:rPr>
        <w:t>2</w:t>
      </w:r>
      <w:r w:rsidRPr="002C4067">
        <w:rPr>
          <w:lang w:eastAsia="ru-RU"/>
        </w:rPr>
        <w:t>. При средневзвешенном допустимом времени восстановления тепловой сети (как самого слабого элемента системы теплоснабжения) можно рассчитать допустимый недоотпуск тепловой энергии.</w:t>
      </w:r>
    </w:p>
    <w:p w:rsidR="00302B66" w:rsidRPr="002C4067" w:rsidRDefault="00D36664" w:rsidP="00FB3DF5">
      <w:pPr>
        <w:pStyle w:val="afffffffa"/>
        <w:rPr>
          <w:lang w:eastAsia="ru-RU"/>
        </w:rPr>
      </w:pPr>
      <w:r w:rsidRPr="002C4067">
        <w:t xml:space="preserve">Таблица </w:t>
      </w:r>
      <w:r w:rsidR="00827E3F">
        <w:rPr>
          <w:noProof/>
        </w:rPr>
        <w:fldChar w:fldCharType="begin"/>
      </w:r>
      <w:r w:rsidR="00A95700">
        <w:rPr>
          <w:noProof/>
        </w:rPr>
        <w:instrText xml:space="preserve"> SEQ Таблица \* ARABIC </w:instrText>
      </w:r>
      <w:r w:rsidR="00827E3F">
        <w:rPr>
          <w:noProof/>
        </w:rPr>
        <w:fldChar w:fldCharType="separate"/>
      </w:r>
      <w:r w:rsidR="00C83B43">
        <w:rPr>
          <w:noProof/>
        </w:rPr>
        <w:t>62</w:t>
      </w:r>
      <w:r w:rsidR="00827E3F">
        <w:rPr>
          <w:noProof/>
        </w:rPr>
        <w:fldChar w:fldCharType="end"/>
      </w:r>
      <w:r>
        <w:rPr>
          <w:noProof/>
        </w:rPr>
        <w:t xml:space="preserve"> </w:t>
      </w:r>
      <w:r w:rsidRPr="002C4067">
        <w:t>–</w:t>
      </w:r>
      <w:r>
        <w:t xml:space="preserve"> </w:t>
      </w:r>
      <w:r w:rsidR="00302B66" w:rsidRPr="002C4067">
        <w:rPr>
          <w:lang w:eastAsia="ru-RU"/>
        </w:rPr>
        <w:t>Допустимое снижение теплоты при расчетной температуре наружного воздуха</w:t>
      </w:r>
    </w:p>
    <w:tbl>
      <w:tblPr>
        <w:tblW w:w="5000" w:type="pct"/>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582"/>
        <w:gridCol w:w="3376"/>
        <w:gridCol w:w="1257"/>
        <w:gridCol w:w="1257"/>
        <w:gridCol w:w="1257"/>
        <w:gridCol w:w="1257"/>
        <w:gridCol w:w="1249"/>
      </w:tblGrid>
      <w:tr w:rsidR="005B273F" w:rsidRPr="008207A0" w:rsidTr="007D7E97">
        <w:trPr>
          <w:trHeight w:val="594"/>
        </w:trPr>
        <w:tc>
          <w:tcPr>
            <w:tcW w:w="284" w:type="pct"/>
            <w:vMerge w:val="restart"/>
            <w:tcBorders>
              <w:top w:val="single" w:sz="4" w:space="0" w:color="000000"/>
              <w:left w:val="single" w:sz="4" w:space="0" w:color="000000"/>
              <w:right w:val="single" w:sz="4" w:space="0" w:color="000000"/>
            </w:tcBorders>
            <w:vAlign w:val="center"/>
          </w:tcPr>
          <w:p w:rsidR="00E44D80" w:rsidRPr="008207A0" w:rsidRDefault="00E44D80" w:rsidP="008207A0">
            <w:pPr>
              <w:pStyle w:val="afffffff0"/>
              <w:rPr>
                <w:rStyle w:val="headeraff6"/>
                <w:b/>
              </w:rPr>
            </w:pPr>
            <w:r w:rsidRPr="008207A0">
              <w:rPr>
                <w:rStyle w:val="headeraff6"/>
                <w:b/>
              </w:rPr>
              <w:t>№ п/п</w:t>
            </w:r>
          </w:p>
        </w:tc>
        <w:tc>
          <w:tcPr>
            <w:tcW w:w="1649" w:type="pct"/>
            <w:vMerge w:val="restart"/>
            <w:tcBorders>
              <w:top w:val="single" w:sz="4" w:space="0" w:color="000000"/>
              <w:left w:val="single" w:sz="4" w:space="0" w:color="000000"/>
              <w:bottom w:val="single" w:sz="4" w:space="0" w:color="000000"/>
              <w:right w:val="single" w:sz="4" w:space="0" w:color="000000"/>
            </w:tcBorders>
            <w:vAlign w:val="center"/>
          </w:tcPr>
          <w:p w:rsidR="00E44D80" w:rsidRPr="008207A0" w:rsidRDefault="00E44D80" w:rsidP="008207A0">
            <w:pPr>
              <w:pStyle w:val="afffffff0"/>
              <w:rPr>
                <w:b/>
              </w:rPr>
            </w:pPr>
            <w:r w:rsidRPr="008207A0">
              <w:rPr>
                <w:rStyle w:val="headeraff6"/>
                <w:b/>
              </w:rPr>
              <w:t>Наименование показателя</w:t>
            </w:r>
          </w:p>
        </w:tc>
        <w:tc>
          <w:tcPr>
            <w:tcW w:w="3066" w:type="pct"/>
            <w:gridSpan w:val="5"/>
            <w:tcBorders>
              <w:top w:val="single" w:sz="4" w:space="0" w:color="000000"/>
              <w:left w:val="single" w:sz="4" w:space="0" w:color="000000"/>
              <w:bottom w:val="single" w:sz="4" w:space="0" w:color="000000"/>
              <w:right w:val="single" w:sz="4" w:space="0" w:color="000000"/>
            </w:tcBorders>
            <w:vAlign w:val="center"/>
          </w:tcPr>
          <w:p w:rsidR="00E44D80" w:rsidRPr="008207A0" w:rsidRDefault="00E44D80" w:rsidP="008207A0">
            <w:pPr>
              <w:pStyle w:val="afffffff0"/>
              <w:rPr>
                <w:b/>
              </w:rPr>
            </w:pPr>
            <w:r w:rsidRPr="008207A0">
              <w:rPr>
                <w:rStyle w:val="headeraff6"/>
                <w:b/>
              </w:rPr>
              <w:t>Расчетная температура наружного воздуха для проектирования отопления</w:t>
            </w:r>
            <w:r w:rsidRPr="008207A0">
              <w:rPr>
                <w:rStyle w:val="apple-converted-space"/>
                <w:b/>
              </w:rPr>
              <w:t> </w:t>
            </w:r>
            <w:r w:rsidRPr="008207A0">
              <w:rPr>
                <w:b/>
                <w:noProof/>
                <w:lang w:eastAsia="ru-RU"/>
              </w:rPr>
              <w:drawing>
                <wp:inline distT="0" distB="0" distL="0" distR="0">
                  <wp:extent cx="95885" cy="159385"/>
                  <wp:effectExtent l="0" t="0" r="0" b="0"/>
                  <wp:docPr id="186" name="Рисунок 186" descr="http://dokipedia.ru/sites/default/files/doc_files/515/550/8/files/image3.em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http://dokipedia.ru/sites/default/files/doc_files/515/550/8/files/image3.emf.jpg"/>
                          <pic:cNvPicPr>
                            <a:picLocks noChangeAspect="1" noChangeArrowheads="1"/>
                          </pic:cNvPicPr>
                        </pic:nvPicPr>
                        <pic:blipFill>
                          <a:blip r:embed="rId87" r:link="rId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5885" cy="159385"/>
                          </a:xfrm>
                          <a:prstGeom prst="rect">
                            <a:avLst/>
                          </a:prstGeom>
                          <a:noFill/>
                          <a:ln>
                            <a:noFill/>
                          </a:ln>
                        </pic:spPr>
                      </pic:pic>
                    </a:graphicData>
                  </a:graphic>
                </wp:inline>
              </w:drawing>
            </w:r>
            <w:r w:rsidRPr="008207A0">
              <w:rPr>
                <w:rStyle w:val="apple-converted-space"/>
                <w:b/>
              </w:rPr>
              <w:t> </w:t>
            </w:r>
            <w:r w:rsidRPr="008207A0">
              <w:rPr>
                <w:rStyle w:val="headeraff6"/>
                <w:b/>
              </w:rPr>
              <w:t>,°C</w:t>
            </w:r>
          </w:p>
        </w:tc>
      </w:tr>
      <w:tr w:rsidR="005B273F" w:rsidRPr="008207A0" w:rsidTr="008207A0">
        <w:tc>
          <w:tcPr>
            <w:tcW w:w="284" w:type="pct"/>
            <w:vMerge/>
            <w:tcBorders>
              <w:left w:val="single" w:sz="4" w:space="0" w:color="000000"/>
              <w:bottom w:val="single" w:sz="4" w:space="0" w:color="000000"/>
              <w:right w:val="single" w:sz="4" w:space="0" w:color="000000"/>
            </w:tcBorders>
            <w:vAlign w:val="center"/>
          </w:tcPr>
          <w:p w:rsidR="00E44D80" w:rsidRPr="008207A0" w:rsidRDefault="00E44D80" w:rsidP="008207A0">
            <w:pPr>
              <w:pStyle w:val="afffffff0"/>
              <w:rPr>
                <w:b/>
              </w:rPr>
            </w:pPr>
          </w:p>
        </w:tc>
        <w:tc>
          <w:tcPr>
            <w:tcW w:w="1649" w:type="pct"/>
            <w:vMerge/>
            <w:tcBorders>
              <w:top w:val="single" w:sz="4" w:space="0" w:color="000000"/>
              <w:left w:val="single" w:sz="4" w:space="0" w:color="000000"/>
              <w:bottom w:val="single" w:sz="4" w:space="0" w:color="000000"/>
              <w:right w:val="single" w:sz="4" w:space="0" w:color="000000"/>
            </w:tcBorders>
            <w:vAlign w:val="center"/>
          </w:tcPr>
          <w:p w:rsidR="00E44D80" w:rsidRPr="008207A0" w:rsidRDefault="00E44D80" w:rsidP="008207A0">
            <w:pPr>
              <w:pStyle w:val="afffffff0"/>
              <w:rPr>
                <w:b/>
              </w:rPr>
            </w:pPr>
          </w:p>
        </w:tc>
        <w:tc>
          <w:tcPr>
            <w:tcW w:w="614" w:type="pct"/>
            <w:tcBorders>
              <w:top w:val="single" w:sz="4" w:space="0" w:color="000000"/>
              <w:left w:val="single" w:sz="4" w:space="0" w:color="000000"/>
              <w:bottom w:val="single" w:sz="4" w:space="0" w:color="000000"/>
              <w:right w:val="single" w:sz="4" w:space="0" w:color="000000"/>
            </w:tcBorders>
            <w:vAlign w:val="center"/>
          </w:tcPr>
          <w:p w:rsidR="00E44D80" w:rsidRPr="008207A0" w:rsidRDefault="00E44D80" w:rsidP="008207A0">
            <w:pPr>
              <w:pStyle w:val="afffffff0"/>
              <w:rPr>
                <w:b/>
              </w:rPr>
            </w:pPr>
            <w:r w:rsidRPr="008207A0">
              <w:rPr>
                <w:rStyle w:val="headeraff6"/>
                <w:b/>
              </w:rPr>
              <w:t>минус 10</w:t>
            </w:r>
          </w:p>
        </w:tc>
        <w:tc>
          <w:tcPr>
            <w:tcW w:w="614" w:type="pct"/>
            <w:tcBorders>
              <w:top w:val="single" w:sz="4" w:space="0" w:color="000000"/>
              <w:left w:val="single" w:sz="4" w:space="0" w:color="000000"/>
              <w:bottom w:val="single" w:sz="4" w:space="0" w:color="000000"/>
              <w:right w:val="single" w:sz="4" w:space="0" w:color="000000"/>
            </w:tcBorders>
            <w:vAlign w:val="center"/>
          </w:tcPr>
          <w:p w:rsidR="00E44D80" w:rsidRPr="008207A0" w:rsidRDefault="00E44D80" w:rsidP="008207A0">
            <w:pPr>
              <w:pStyle w:val="afffffff0"/>
              <w:rPr>
                <w:b/>
              </w:rPr>
            </w:pPr>
            <w:r w:rsidRPr="008207A0">
              <w:rPr>
                <w:rStyle w:val="headeraff6"/>
                <w:b/>
              </w:rPr>
              <w:t>минус 20</w:t>
            </w:r>
          </w:p>
        </w:tc>
        <w:tc>
          <w:tcPr>
            <w:tcW w:w="614" w:type="pct"/>
            <w:tcBorders>
              <w:top w:val="single" w:sz="4" w:space="0" w:color="000000"/>
              <w:left w:val="single" w:sz="4" w:space="0" w:color="000000"/>
              <w:bottom w:val="single" w:sz="4" w:space="0" w:color="000000"/>
              <w:right w:val="single" w:sz="4" w:space="0" w:color="000000"/>
            </w:tcBorders>
            <w:vAlign w:val="center"/>
          </w:tcPr>
          <w:p w:rsidR="00E44D80" w:rsidRPr="008207A0" w:rsidRDefault="00E44D80" w:rsidP="008207A0">
            <w:pPr>
              <w:pStyle w:val="afffffff0"/>
              <w:rPr>
                <w:b/>
              </w:rPr>
            </w:pPr>
            <w:r w:rsidRPr="008207A0">
              <w:rPr>
                <w:rStyle w:val="headeraff6"/>
                <w:b/>
              </w:rPr>
              <w:t>минус 30</w:t>
            </w:r>
          </w:p>
        </w:tc>
        <w:tc>
          <w:tcPr>
            <w:tcW w:w="614" w:type="pct"/>
            <w:tcBorders>
              <w:top w:val="single" w:sz="4" w:space="0" w:color="000000"/>
              <w:left w:val="single" w:sz="4" w:space="0" w:color="000000"/>
              <w:bottom w:val="single" w:sz="4" w:space="0" w:color="000000"/>
              <w:right w:val="single" w:sz="4" w:space="0" w:color="000000"/>
            </w:tcBorders>
            <w:vAlign w:val="center"/>
          </w:tcPr>
          <w:p w:rsidR="00E44D80" w:rsidRPr="008207A0" w:rsidRDefault="00E44D80" w:rsidP="008207A0">
            <w:pPr>
              <w:pStyle w:val="afffffff0"/>
              <w:rPr>
                <w:b/>
              </w:rPr>
            </w:pPr>
            <w:r w:rsidRPr="008207A0">
              <w:rPr>
                <w:rStyle w:val="headeraff6"/>
                <w:b/>
              </w:rPr>
              <w:t>минус 40</w:t>
            </w:r>
          </w:p>
        </w:tc>
        <w:tc>
          <w:tcPr>
            <w:tcW w:w="610" w:type="pct"/>
            <w:tcBorders>
              <w:top w:val="single" w:sz="4" w:space="0" w:color="000000"/>
              <w:left w:val="single" w:sz="4" w:space="0" w:color="000000"/>
              <w:bottom w:val="single" w:sz="4" w:space="0" w:color="000000"/>
              <w:right w:val="single" w:sz="4" w:space="0" w:color="000000"/>
            </w:tcBorders>
            <w:vAlign w:val="center"/>
          </w:tcPr>
          <w:p w:rsidR="00E44D80" w:rsidRPr="008207A0" w:rsidRDefault="00E44D80" w:rsidP="008207A0">
            <w:pPr>
              <w:pStyle w:val="afffffff0"/>
              <w:rPr>
                <w:b/>
              </w:rPr>
            </w:pPr>
            <w:r w:rsidRPr="008207A0">
              <w:rPr>
                <w:rStyle w:val="headeraff6"/>
                <w:b/>
              </w:rPr>
              <w:t>минус 50</w:t>
            </w:r>
          </w:p>
        </w:tc>
      </w:tr>
      <w:tr w:rsidR="005B273F" w:rsidRPr="008207A0" w:rsidTr="008207A0">
        <w:tc>
          <w:tcPr>
            <w:tcW w:w="284" w:type="pct"/>
            <w:tcBorders>
              <w:top w:val="single" w:sz="4" w:space="0" w:color="000000"/>
              <w:left w:val="single" w:sz="4" w:space="0" w:color="000000"/>
              <w:bottom w:val="single" w:sz="4" w:space="0" w:color="000000"/>
              <w:right w:val="single" w:sz="4" w:space="0" w:color="000000"/>
            </w:tcBorders>
            <w:vAlign w:val="center"/>
          </w:tcPr>
          <w:p w:rsidR="00E44D80" w:rsidRPr="008207A0" w:rsidRDefault="00E44D80" w:rsidP="008207A0">
            <w:pPr>
              <w:pStyle w:val="afffffff0"/>
              <w:rPr>
                <w:rStyle w:val="headerafff0"/>
              </w:rPr>
            </w:pPr>
            <w:r w:rsidRPr="008207A0">
              <w:rPr>
                <w:rStyle w:val="headerafff0"/>
              </w:rPr>
              <w:t>1</w:t>
            </w:r>
          </w:p>
        </w:tc>
        <w:tc>
          <w:tcPr>
            <w:tcW w:w="1649" w:type="pct"/>
            <w:tcBorders>
              <w:top w:val="single" w:sz="4" w:space="0" w:color="000000"/>
              <w:left w:val="single" w:sz="4" w:space="0" w:color="000000"/>
              <w:bottom w:val="single" w:sz="4" w:space="0" w:color="000000"/>
              <w:right w:val="single" w:sz="4" w:space="0" w:color="000000"/>
            </w:tcBorders>
            <w:vAlign w:val="center"/>
          </w:tcPr>
          <w:p w:rsidR="00E44D80" w:rsidRPr="008207A0" w:rsidRDefault="00E44D80" w:rsidP="008207A0">
            <w:pPr>
              <w:pStyle w:val="afffffff0"/>
            </w:pPr>
            <w:r w:rsidRPr="008207A0">
              <w:rPr>
                <w:rStyle w:val="headerafff0"/>
              </w:rPr>
              <w:t>Допустимое снижение подачи теплоты, %, до</w:t>
            </w:r>
          </w:p>
        </w:tc>
        <w:tc>
          <w:tcPr>
            <w:tcW w:w="614" w:type="pct"/>
            <w:tcBorders>
              <w:top w:val="single" w:sz="4" w:space="0" w:color="000000"/>
              <w:left w:val="single" w:sz="4" w:space="0" w:color="000000"/>
              <w:bottom w:val="single" w:sz="4" w:space="0" w:color="000000"/>
              <w:right w:val="single" w:sz="4" w:space="0" w:color="000000"/>
            </w:tcBorders>
            <w:vAlign w:val="center"/>
          </w:tcPr>
          <w:p w:rsidR="00E44D80" w:rsidRPr="008207A0" w:rsidRDefault="00E44D80" w:rsidP="008207A0">
            <w:pPr>
              <w:pStyle w:val="afffffff0"/>
            </w:pPr>
            <w:r w:rsidRPr="008207A0">
              <w:rPr>
                <w:rStyle w:val="headeraff6"/>
              </w:rPr>
              <w:t>78</w:t>
            </w:r>
          </w:p>
        </w:tc>
        <w:tc>
          <w:tcPr>
            <w:tcW w:w="614" w:type="pct"/>
            <w:tcBorders>
              <w:top w:val="single" w:sz="4" w:space="0" w:color="000000"/>
              <w:left w:val="single" w:sz="4" w:space="0" w:color="000000"/>
              <w:bottom w:val="single" w:sz="4" w:space="0" w:color="000000"/>
              <w:right w:val="single" w:sz="4" w:space="0" w:color="000000"/>
            </w:tcBorders>
            <w:vAlign w:val="center"/>
          </w:tcPr>
          <w:p w:rsidR="00E44D80" w:rsidRPr="008207A0" w:rsidRDefault="00E44D80" w:rsidP="008207A0">
            <w:pPr>
              <w:pStyle w:val="afffffff0"/>
            </w:pPr>
            <w:r w:rsidRPr="008207A0">
              <w:rPr>
                <w:rStyle w:val="headeraff6"/>
              </w:rPr>
              <w:t>84</w:t>
            </w:r>
          </w:p>
        </w:tc>
        <w:tc>
          <w:tcPr>
            <w:tcW w:w="614" w:type="pct"/>
            <w:tcBorders>
              <w:top w:val="single" w:sz="4" w:space="0" w:color="000000"/>
              <w:left w:val="single" w:sz="4" w:space="0" w:color="000000"/>
              <w:bottom w:val="single" w:sz="4" w:space="0" w:color="000000"/>
              <w:right w:val="single" w:sz="4" w:space="0" w:color="000000"/>
            </w:tcBorders>
            <w:vAlign w:val="center"/>
          </w:tcPr>
          <w:p w:rsidR="00E44D80" w:rsidRPr="008207A0" w:rsidRDefault="00E44D80" w:rsidP="008207A0">
            <w:pPr>
              <w:pStyle w:val="afffffff0"/>
            </w:pPr>
            <w:r w:rsidRPr="008207A0">
              <w:rPr>
                <w:rStyle w:val="headeraff6"/>
              </w:rPr>
              <w:t>87</w:t>
            </w:r>
          </w:p>
        </w:tc>
        <w:tc>
          <w:tcPr>
            <w:tcW w:w="614" w:type="pct"/>
            <w:tcBorders>
              <w:top w:val="single" w:sz="4" w:space="0" w:color="000000"/>
              <w:left w:val="single" w:sz="4" w:space="0" w:color="000000"/>
              <w:bottom w:val="single" w:sz="4" w:space="0" w:color="000000"/>
              <w:right w:val="single" w:sz="4" w:space="0" w:color="000000"/>
            </w:tcBorders>
            <w:vAlign w:val="center"/>
          </w:tcPr>
          <w:p w:rsidR="00E44D80" w:rsidRPr="008207A0" w:rsidRDefault="00E44D80" w:rsidP="008207A0">
            <w:pPr>
              <w:pStyle w:val="afffffff0"/>
            </w:pPr>
            <w:r w:rsidRPr="008207A0">
              <w:rPr>
                <w:rStyle w:val="headeraff6"/>
              </w:rPr>
              <w:t>89</w:t>
            </w:r>
          </w:p>
        </w:tc>
        <w:tc>
          <w:tcPr>
            <w:tcW w:w="610" w:type="pct"/>
            <w:tcBorders>
              <w:top w:val="single" w:sz="4" w:space="0" w:color="000000"/>
              <w:left w:val="single" w:sz="4" w:space="0" w:color="000000"/>
              <w:bottom w:val="single" w:sz="4" w:space="0" w:color="000000"/>
              <w:right w:val="single" w:sz="4" w:space="0" w:color="000000"/>
            </w:tcBorders>
            <w:vAlign w:val="center"/>
          </w:tcPr>
          <w:p w:rsidR="00E44D80" w:rsidRPr="008207A0" w:rsidRDefault="00E44D80" w:rsidP="008207A0">
            <w:pPr>
              <w:pStyle w:val="afffffff0"/>
            </w:pPr>
            <w:r w:rsidRPr="008207A0">
              <w:rPr>
                <w:rStyle w:val="headeraff6"/>
              </w:rPr>
              <w:t>91</w:t>
            </w:r>
          </w:p>
        </w:tc>
      </w:tr>
    </w:tbl>
    <w:p w:rsidR="008207A0" w:rsidRDefault="008207A0" w:rsidP="008D352E">
      <w:pPr>
        <w:pStyle w:val="affffffe"/>
        <w:rPr>
          <w:rStyle w:val="headerafff0"/>
        </w:rPr>
      </w:pPr>
      <w:r w:rsidRPr="002C4067">
        <w:rPr>
          <w:rStyle w:val="headerafff0"/>
        </w:rPr>
        <w:t xml:space="preserve">Примечание - </w:t>
      </w:r>
      <w:r>
        <w:rPr>
          <w:rStyle w:val="headerafff0"/>
        </w:rPr>
        <w:t>т</w:t>
      </w:r>
      <w:r w:rsidRPr="002C4067">
        <w:rPr>
          <w:rStyle w:val="headerafff0"/>
        </w:rPr>
        <w:t>аблица соответствует температуре наружного воздуха наиболее холодной пятидневки обеспеченностью 0,92.</w:t>
      </w:r>
    </w:p>
    <w:p w:rsidR="00302B66" w:rsidRPr="002C4067" w:rsidRDefault="00302B66" w:rsidP="00393334">
      <w:pPr>
        <w:pStyle w:val="aff2"/>
        <w:rPr>
          <w:lang w:eastAsia="ru-RU"/>
        </w:rPr>
      </w:pPr>
      <w:r w:rsidRPr="002C4067">
        <w:rPr>
          <w:lang w:eastAsia="ru-RU"/>
        </w:rPr>
        <w:t xml:space="preserve">Согласно </w:t>
      </w:r>
      <w:r w:rsidR="00DE55A1" w:rsidRPr="002C4067">
        <w:rPr>
          <w:lang w:eastAsia="ru-RU"/>
        </w:rPr>
        <w:t>Постановлени</w:t>
      </w:r>
      <w:r w:rsidR="00615AF0">
        <w:rPr>
          <w:lang w:eastAsia="ru-RU"/>
        </w:rPr>
        <w:t>ю</w:t>
      </w:r>
      <w:r w:rsidRPr="002C4067">
        <w:rPr>
          <w:lang w:eastAsia="ru-RU"/>
        </w:rPr>
        <w:t xml:space="preserve"> Правительства РФ от </w:t>
      </w:r>
      <w:r w:rsidR="00DE55A1" w:rsidRPr="002C4067">
        <w:rPr>
          <w:lang w:eastAsia="ru-RU"/>
        </w:rPr>
        <w:t>0</w:t>
      </w:r>
      <w:r w:rsidRPr="002C4067">
        <w:rPr>
          <w:lang w:eastAsia="ru-RU"/>
        </w:rPr>
        <w:t>8</w:t>
      </w:r>
      <w:r w:rsidR="00DE55A1" w:rsidRPr="002C4067">
        <w:rPr>
          <w:lang w:eastAsia="ru-RU"/>
        </w:rPr>
        <w:t>.08.</w:t>
      </w:r>
      <w:r w:rsidRPr="002C4067">
        <w:rPr>
          <w:lang w:eastAsia="ru-RU"/>
        </w:rPr>
        <w:t xml:space="preserve">2012  </w:t>
      </w:r>
      <w:r w:rsidR="00DE55A1" w:rsidRPr="002C4067">
        <w:rPr>
          <w:lang w:eastAsia="ru-RU"/>
        </w:rPr>
        <w:t>№</w:t>
      </w:r>
      <w:r w:rsidRPr="002C4067">
        <w:rPr>
          <w:lang w:eastAsia="ru-RU"/>
        </w:rPr>
        <w:t xml:space="preserve"> 808 «Об организации теплоснабжения в Российской Федерации и о внесении изменений в некоторые акты правительства Российской Федерации» частичное ограничение режима потребления влечет за собой снижение объема или температуры теплоносителя, подаваемого потребителю, по сравнению с объемом или температурой, определенными в договоре теплоснабжения, или фактической потребностью (для граждан-потребителей)</w:t>
      </w:r>
      <w:r w:rsidR="009F17BD">
        <w:rPr>
          <w:lang w:eastAsia="ru-RU"/>
        </w:rPr>
        <w:t>,</w:t>
      </w:r>
      <w:r w:rsidRPr="002C4067">
        <w:rPr>
          <w:lang w:eastAsia="ru-RU"/>
        </w:rPr>
        <w:t xml:space="preserve"> либо прекращение подачи тепловой энергии или теплоносителя потребителю в определенные периоды в течение суток, недели или месяца. Поставщик освобождается от обязанности поставить объем тепловой энергии, недопоставленный в </w:t>
      </w:r>
      <w:r w:rsidR="009C38E7" w:rsidRPr="002C4067">
        <w:rPr>
          <w:lang w:eastAsia="ru-RU"/>
        </w:rPr>
        <w:t xml:space="preserve">период </w:t>
      </w:r>
      <w:r w:rsidRPr="002C4067">
        <w:rPr>
          <w:lang w:eastAsia="ru-RU"/>
        </w:rPr>
        <w:t xml:space="preserve">ограничения режима потребления, введенного в случае нарушения </w:t>
      </w:r>
      <w:r w:rsidRPr="002C4067">
        <w:rPr>
          <w:lang w:eastAsia="ru-RU"/>
        </w:rPr>
        <w:lastRenderedPageBreak/>
        <w:t>потребителем своих обязательств, после возобновления (восстановления до прежнего уровня) подачи тепловой энергии.</w:t>
      </w:r>
    </w:p>
    <w:p w:rsidR="00302B66" w:rsidRPr="002C4067" w:rsidRDefault="00302B66" w:rsidP="00393334">
      <w:pPr>
        <w:pStyle w:val="aff2"/>
        <w:rPr>
          <w:lang w:eastAsia="ru-RU"/>
        </w:rPr>
      </w:pPr>
      <w:r w:rsidRPr="002C4067">
        <w:rPr>
          <w:lang w:eastAsia="ru-RU"/>
        </w:rPr>
        <w:t xml:space="preserve">Поскольку параметры поставляемого теплоносителя потребителю определяются договором теплоснабжения, то имеет смысл говорить о качестве </w:t>
      </w:r>
      <w:r w:rsidR="008207A0" w:rsidRPr="002C4067">
        <w:rPr>
          <w:lang w:eastAsia="ru-RU"/>
        </w:rPr>
        <w:t>теплоносителя,</w:t>
      </w:r>
      <w:r w:rsidRPr="002C4067">
        <w:rPr>
          <w:lang w:eastAsia="ru-RU"/>
        </w:rPr>
        <w:t xml:space="preserve"> отпускаемого с источника тепловой энергии.</w:t>
      </w:r>
    </w:p>
    <w:p w:rsidR="00302B66" w:rsidRPr="002C4067" w:rsidRDefault="00302B66" w:rsidP="00393334">
      <w:pPr>
        <w:pStyle w:val="aff2"/>
        <w:rPr>
          <w:lang w:eastAsia="ru-RU"/>
        </w:rPr>
      </w:pPr>
      <w:r w:rsidRPr="002C4067">
        <w:rPr>
          <w:lang w:eastAsia="ru-RU"/>
        </w:rPr>
        <w:t>В аварийной ситуации при качественном регулировании</w:t>
      </w:r>
      <w:r w:rsidR="00132E2B">
        <w:rPr>
          <w:lang w:eastAsia="ru-RU"/>
        </w:rPr>
        <w:t>,</w:t>
      </w:r>
      <w:r w:rsidRPr="002C4067">
        <w:rPr>
          <w:lang w:eastAsia="ru-RU"/>
        </w:rPr>
        <w:t xml:space="preserve"> используемо</w:t>
      </w:r>
      <w:r w:rsidR="00132E2B">
        <w:rPr>
          <w:lang w:eastAsia="ru-RU"/>
        </w:rPr>
        <w:t>м</w:t>
      </w:r>
      <w:r w:rsidRPr="002C4067">
        <w:rPr>
          <w:lang w:eastAsia="ru-RU"/>
        </w:rPr>
        <w:t xml:space="preserve"> в системах теплоснабжения, возможно снижение температуры теплоносителя при расчетных расходах сетевой воды в системах теплоснабжения в пределах, позволяющих при том же расходе теплоносителя достичь минимально необходимого количества отпускаемой тепловой энергии. Для этого необходимо рассмотреть возможный температурный график отпуска тепловой энергии при увеличенном расчетном удельном расходе сетевой воды на передачу тепловой энергии.</w:t>
      </w:r>
    </w:p>
    <w:p w:rsidR="00302B66" w:rsidRPr="002C4067" w:rsidRDefault="00302B66" w:rsidP="00FA1C46">
      <w:pPr>
        <w:pStyle w:val="a1"/>
      </w:pPr>
      <w:bookmarkStart w:id="659" w:name="_Toc74659440"/>
      <w:bookmarkStart w:id="660" w:name="_Toc162259308"/>
      <w:bookmarkStart w:id="661" w:name="_Toc165985194"/>
      <w:bookmarkStart w:id="662" w:name="_Toc205122349"/>
      <w:r w:rsidRPr="002C4067">
        <w:t xml:space="preserve">Состав изменений </w:t>
      </w:r>
      <w:r w:rsidR="00540956" w:rsidRPr="002C4067">
        <w:t>выполненных в доработанной и (или) актуализированной схеме теплоснабжения</w:t>
      </w:r>
      <w:bookmarkEnd w:id="659"/>
      <w:bookmarkEnd w:id="660"/>
      <w:bookmarkEnd w:id="661"/>
      <w:bookmarkEnd w:id="662"/>
    </w:p>
    <w:p w:rsidR="00DD0BFB" w:rsidRPr="002C4067" w:rsidRDefault="00743D58" w:rsidP="00393334">
      <w:pPr>
        <w:pStyle w:val="aff2"/>
      </w:pPr>
      <w:bookmarkStart w:id="663" w:name="_Toc422303801"/>
      <w:r>
        <w:t>Раздел</w:t>
      </w:r>
      <w:r w:rsidRPr="002C4067">
        <w:t xml:space="preserve"> </w:t>
      </w:r>
      <w:r w:rsidR="00DD0BFB" w:rsidRPr="002C4067">
        <w:t xml:space="preserve">разработан в соответствии с действующей редакцией </w:t>
      </w:r>
      <w:r w:rsidR="00C879D3" w:rsidRPr="002C4067">
        <w:t xml:space="preserve">Постановления Правительства РФ от 22.02.2012 № 154 </w:t>
      </w:r>
      <w:r w:rsidR="00DD0BFB" w:rsidRPr="002C4067">
        <w:t xml:space="preserve"> «О требованиях к схемам теплоснабжения, порядку их </w:t>
      </w:r>
      <w:r w:rsidR="008E4EBE" w:rsidRPr="002C4067">
        <w:t>разработки</w:t>
      </w:r>
      <w:r w:rsidR="00DD0BFB" w:rsidRPr="002C4067">
        <w:t xml:space="preserve"> и утверждения» </w:t>
      </w:r>
      <w:r w:rsidR="00C6704F" w:rsidRPr="002C4067">
        <w:t xml:space="preserve">(в редакции </w:t>
      </w:r>
      <w:r w:rsidR="007010E8" w:rsidRPr="002C4067">
        <w:t>Постановлений Правительства РФ</w:t>
      </w:r>
      <w:r w:rsidR="00DD0BFB" w:rsidRPr="002C4067">
        <w:t xml:space="preserve"> от 07.10.2014 № 1016, от 18.03.2016 № 208, от 23.03.2016 № 229, от 12.07.2016 № 666, от 03.04.2018 № 405, от 16.03.2019 № </w:t>
      </w:r>
      <w:r w:rsidR="00127490" w:rsidRPr="002C4067">
        <w:t>276) и Методическими указаниями (</w:t>
      </w:r>
      <w:r w:rsidR="003965AF" w:rsidRPr="002C4067">
        <w:t>утв. Приказом Минэнерго России от 05.03.2019 № 212 «Об утверждении Методических указаний по разработке схем теплоснабжения»</w:t>
      </w:r>
      <w:r w:rsidR="00127490" w:rsidRPr="002C4067">
        <w:t>).</w:t>
      </w:r>
    </w:p>
    <w:p w:rsidR="00C066EE" w:rsidRPr="002C4067" w:rsidRDefault="00C066EE" w:rsidP="00393334">
      <w:pPr>
        <w:pStyle w:val="aff2"/>
      </w:pPr>
    </w:p>
    <w:p w:rsidR="00A66169" w:rsidRPr="002C4067" w:rsidRDefault="00A66169" w:rsidP="003C2D11">
      <w:pPr>
        <w:pStyle w:val="afffffff4"/>
        <w:sectPr w:rsidR="00A66169" w:rsidRPr="002C4067" w:rsidSect="004B3BAB">
          <w:pgSz w:w="11906" w:h="16838"/>
          <w:pgMar w:top="567" w:right="567" w:bottom="567" w:left="1134" w:header="709" w:footer="0" w:gutter="0"/>
          <w:cols w:space="708"/>
          <w:docGrid w:linePitch="360"/>
        </w:sectPr>
      </w:pPr>
    </w:p>
    <w:p w:rsidR="003A5836" w:rsidRPr="00F65D5E" w:rsidRDefault="00B35576" w:rsidP="0057488B">
      <w:pPr>
        <w:pStyle w:val="afffffff4"/>
        <w:numPr>
          <w:ilvl w:val="0"/>
          <w:numId w:val="12"/>
        </w:numPr>
        <w:jc w:val="left"/>
      </w:pPr>
      <w:bookmarkStart w:id="664" w:name="_Toc162259309"/>
      <w:bookmarkStart w:id="665" w:name="_Toc165985195"/>
      <w:bookmarkStart w:id="666" w:name="_Toc205122350"/>
      <w:bookmarkEnd w:id="663"/>
      <w:r w:rsidRPr="00F65D5E">
        <w:lastRenderedPageBreak/>
        <w:t>Обоснование инвестиций в строительство, реконструкцию, техническое перевооружение и (или) модернизацию</w:t>
      </w:r>
      <w:bookmarkEnd w:id="664"/>
      <w:bookmarkEnd w:id="665"/>
      <w:bookmarkEnd w:id="666"/>
    </w:p>
    <w:p w:rsidR="00495E2C" w:rsidRPr="002C4067" w:rsidRDefault="00CC521F" w:rsidP="00FA1C46">
      <w:pPr>
        <w:pStyle w:val="a1"/>
      </w:pPr>
      <w:bookmarkStart w:id="667" w:name="_Toc162259310"/>
      <w:bookmarkStart w:id="668" w:name="_Toc165985196"/>
      <w:bookmarkStart w:id="669" w:name="_Toc205122351"/>
      <w:r w:rsidRPr="002C4067">
        <w:t>Оценка</w:t>
      </w:r>
      <w:r w:rsidR="00B35576" w:rsidRPr="002C4067">
        <w:t xml:space="preserve">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667"/>
      <w:bookmarkEnd w:id="668"/>
      <w:bookmarkEnd w:id="669"/>
    </w:p>
    <w:p w:rsidR="00302B66" w:rsidRPr="002C4067" w:rsidRDefault="00302B66" w:rsidP="00FA1C46">
      <w:pPr>
        <w:pStyle w:val="aff2"/>
      </w:pPr>
      <w:r w:rsidRPr="002C4067">
        <w:t>Анализ состояния существующей системы теплоснабжения</w:t>
      </w:r>
      <w:r w:rsidR="00D458C1" w:rsidRPr="002C4067">
        <w:t xml:space="preserve"> </w:t>
      </w:r>
      <w:r w:rsidR="00DA02D6">
        <w:t>округа</w:t>
      </w:r>
      <w:r w:rsidR="00E41600" w:rsidRPr="002C4067">
        <w:t xml:space="preserve"> </w:t>
      </w:r>
      <w:r w:rsidRPr="002C4067">
        <w:t>показал, что дальнейшая эксплуатация системы теплоснабжения невозможна без проведения неотложных работ, связанных с заменой изношенных тепловых сетей и реконструкцией котельной. Эксплуатация системы теплоснабжения, без решения насущных задач, постепенно приведет к существенному сокращению надежности работы всей системы, а также может привести к аварийным отключениям потребителей тепла.</w:t>
      </w:r>
    </w:p>
    <w:p w:rsidR="00302B66" w:rsidRPr="002C4067" w:rsidRDefault="00302B66" w:rsidP="00FA1C46">
      <w:pPr>
        <w:pStyle w:val="aff2"/>
      </w:pPr>
      <w:r w:rsidRPr="002C4067">
        <w:t>Для поддержания требуем</w:t>
      </w:r>
      <w:r w:rsidR="00132E2B">
        <w:t>ого</w:t>
      </w:r>
      <w:r w:rsidRPr="002C4067">
        <w:t xml:space="preserve"> у потребителей объема теплоносителя, учитывая фактическое техническое состояние и высокую степень износа установленного котельного оборудования и тепловых сетей, а также для решения задачи по минимизации затрат на теплоснабжение в расчете на каждого потребителя в долгосрочной перспективе требуется реконструкция и техническое перевооружение рассматриваемых объектов.</w:t>
      </w:r>
    </w:p>
    <w:p w:rsidR="00302B66" w:rsidRPr="002C4067" w:rsidRDefault="00302B66" w:rsidP="00393334">
      <w:pPr>
        <w:pStyle w:val="aff2"/>
        <w:rPr>
          <w:lang w:eastAsia="ru-RU"/>
        </w:rPr>
      </w:pPr>
      <w:r w:rsidRPr="002C4067">
        <w:rPr>
          <w:lang w:eastAsia="ru-RU"/>
        </w:rPr>
        <w:t>Предложения по величине необходимых инвестиций в техническое перевооружение и строительство источников тепла</w:t>
      </w:r>
      <w:r w:rsidR="00EF6A30" w:rsidRPr="002C4067">
        <w:rPr>
          <w:lang w:eastAsia="ru-RU"/>
        </w:rPr>
        <w:t xml:space="preserve"> и реконструкции тепловых сетей</w:t>
      </w:r>
      <w:r w:rsidRPr="002C4067">
        <w:rPr>
          <w:lang w:eastAsia="ru-RU"/>
        </w:rPr>
        <w:t xml:space="preserve"> на каждом этапе планируемого периода пред</w:t>
      </w:r>
      <w:r w:rsidR="003E78D9" w:rsidRPr="002C4067">
        <w:rPr>
          <w:lang w:eastAsia="ru-RU"/>
        </w:rPr>
        <w:t xml:space="preserve">ставлено в таблице </w:t>
      </w:r>
      <w:r w:rsidR="00CF4207">
        <w:rPr>
          <w:lang w:eastAsia="ru-RU"/>
        </w:rPr>
        <w:t>6</w:t>
      </w:r>
      <w:r w:rsidR="0016088A">
        <w:rPr>
          <w:lang w:eastAsia="ru-RU"/>
        </w:rPr>
        <w:t>3</w:t>
      </w:r>
      <w:r w:rsidRPr="002C4067">
        <w:rPr>
          <w:lang w:eastAsia="ru-RU"/>
        </w:rPr>
        <w:t>.</w:t>
      </w:r>
    </w:p>
    <w:p w:rsidR="00562379" w:rsidRPr="002C4067" w:rsidRDefault="00562379" w:rsidP="00393334">
      <w:pPr>
        <w:pStyle w:val="aff2"/>
        <w:rPr>
          <w:lang w:eastAsia="ru-RU"/>
        </w:rPr>
      </w:pPr>
    </w:p>
    <w:p w:rsidR="008207A0" w:rsidRDefault="008207A0" w:rsidP="00393334">
      <w:pPr>
        <w:pStyle w:val="aff2"/>
        <w:rPr>
          <w:bCs/>
        </w:rPr>
        <w:sectPr w:rsidR="008207A0" w:rsidSect="003B5D52">
          <w:footerReference w:type="first" r:id="rId89"/>
          <w:pgSz w:w="11906" w:h="16838"/>
          <w:pgMar w:top="567" w:right="567" w:bottom="567" w:left="1134" w:header="709" w:footer="0" w:gutter="0"/>
          <w:cols w:space="708"/>
          <w:docGrid w:linePitch="360"/>
        </w:sectPr>
      </w:pPr>
    </w:p>
    <w:p w:rsidR="00302B66" w:rsidRDefault="00132E2B" w:rsidP="003B5D52">
      <w:pPr>
        <w:pStyle w:val="afffffffa"/>
      </w:pPr>
      <w:r w:rsidRPr="002C4067">
        <w:lastRenderedPageBreak/>
        <w:t xml:space="preserve">Таблица </w:t>
      </w:r>
      <w:r w:rsidR="00827E3F">
        <w:rPr>
          <w:noProof/>
        </w:rPr>
        <w:fldChar w:fldCharType="begin"/>
      </w:r>
      <w:r w:rsidR="00A95700">
        <w:rPr>
          <w:noProof/>
        </w:rPr>
        <w:instrText xml:space="preserve"> SEQ Таблица \* ARABIC </w:instrText>
      </w:r>
      <w:r w:rsidR="00827E3F">
        <w:rPr>
          <w:noProof/>
        </w:rPr>
        <w:fldChar w:fldCharType="separate"/>
      </w:r>
      <w:r w:rsidR="00C83B43">
        <w:rPr>
          <w:noProof/>
        </w:rPr>
        <w:t>63</w:t>
      </w:r>
      <w:r w:rsidR="00827E3F">
        <w:rPr>
          <w:noProof/>
        </w:rPr>
        <w:fldChar w:fldCharType="end"/>
      </w:r>
      <w:r>
        <w:rPr>
          <w:noProof/>
        </w:rPr>
        <w:t xml:space="preserve"> </w:t>
      </w:r>
      <w:r w:rsidRPr="002C4067">
        <w:t>–</w:t>
      </w:r>
      <w:r>
        <w:t xml:space="preserve"> </w:t>
      </w:r>
      <w:r w:rsidR="00302B66" w:rsidRPr="002C4067">
        <w:t xml:space="preserve">Мероприятия по </w:t>
      </w:r>
      <w:r w:rsidR="00EF6A30" w:rsidRPr="002C4067">
        <w:t>техническо</w:t>
      </w:r>
      <w:r>
        <w:t>му</w:t>
      </w:r>
      <w:r w:rsidR="00EF6A30" w:rsidRPr="002C4067">
        <w:t xml:space="preserve"> перевооружени</w:t>
      </w:r>
      <w:r>
        <w:t>ю</w:t>
      </w:r>
      <w:r w:rsidR="00EF6A30" w:rsidRPr="002C4067">
        <w:t xml:space="preserve"> </w:t>
      </w:r>
      <w:r w:rsidR="00386CE5" w:rsidRPr="002C4067">
        <w:t>объектов системы теплоснабжения</w:t>
      </w:r>
    </w:p>
    <w:tbl>
      <w:tblPr>
        <w:tblStyle w:val="101"/>
        <w:tblW w:w="5000" w:type="pct"/>
        <w:tblLook w:val="04A0"/>
      </w:tblPr>
      <w:tblGrid>
        <w:gridCol w:w="5536"/>
        <w:gridCol w:w="1512"/>
        <w:gridCol w:w="688"/>
        <w:gridCol w:w="1134"/>
        <w:gridCol w:w="1137"/>
        <w:gridCol w:w="1210"/>
        <w:gridCol w:w="1207"/>
        <w:gridCol w:w="1235"/>
        <w:gridCol w:w="1083"/>
        <w:gridCol w:w="1178"/>
      </w:tblGrid>
      <w:tr w:rsidR="00B8668B" w:rsidRPr="00745EA4" w:rsidTr="00745EA4">
        <w:trPr>
          <w:trHeight w:val="300"/>
          <w:tblHeader/>
        </w:trPr>
        <w:tc>
          <w:tcPr>
            <w:tcW w:w="1739" w:type="pct"/>
            <w:vMerge w:val="restart"/>
            <w:vAlign w:val="center"/>
            <w:hideMark/>
          </w:tcPr>
          <w:p w:rsidR="00B8668B" w:rsidRPr="00745EA4" w:rsidRDefault="00B8668B" w:rsidP="000553D9">
            <w:pPr>
              <w:pStyle w:val="afffffff0"/>
              <w:rPr>
                <w:rFonts w:cs="Segoe UI"/>
                <w:b/>
                <w:sz w:val="20"/>
                <w:szCs w:val="20"/>
                <w:lang w:eastAsia="ru-RU"/>
              </w:rPr>
            </w:pPr>
            <w:bookmarkStart w:id="670" w:name="_Hlk162284969"/>
            <w:r w:rsidRPr="00745EA4">
              <w:rPr>
                <w:rFonts w:cs="Segoe UI"/>
                <w:b/>
                <w:sz w:val="20"/>
                <w:szCs w:val="20"/>
                <w:lang w:eastAsia="ru-RU"/>
              </w:rPr>
              <w:t>Наименование мероприятий</w:t>
            </w:r>
          </w:p>
        </w:tc>
        <w:tc>
          <w:tcPr>
            <w:tcW w:w="3261" w:type="pct"/>
            <w:gridSpan w:val="9"/>
          </w:tcPr>
          <w:p w:rsidR="00B8668B" w:rsidRPr="00745EA4" w:rsidRDefault="00B8668B" w:rsidP="000553D9">
            <w:pPr>
              <w:pStyle w:val="afffffff0"/>
              <w:rPr>
                <w:rFonts w:cs="Segoe UI"/>
                <w:b/>
                <w:sz w:val="20"/>
                <w:szCs w:val="20"/>
                <w:lang w:eastAsia="ru-RU"/>
              </w:rPr>
            </w:pPr>
            <w:r w:rsidRPr="00745EA4">
              <w:rPr>
                <w:rFonts w:cs="Segoe UI"/>
                <w:b/>
                <w:sz w:val="20"/>
                <w:szCs w:val="20"/>
                <w:lang w:eastAsia="ru-RU"/>
              </w:rPr>
              <w:t>Необходимые капитальные затраты, тыс. руб.</w:t>
            </w:r>
          </w:p>
        </w:tc>
      </w:tr>
      <w:tr w:rsidR="00745EA4" w:rsidRPr="00745EA4" w:rsidTr="0021595D">
        <w:trPr>
          <w:trHeight w:val="468"/>
          <w:tblHeader/>
        </w:trPr>
        <w:tc>
          <w:tcPr>
            <w:tcW w:w="1739" w:type="pct"/>
            <w:vMerge/>
            <w:vAlign w:val="center"/>
            <w:hideMark/>
          </w:tcPr>
          <w:p w:rsidR="00B8668B" w:rsidRPr="00745EA4" w:rsidRDefault="00B8668B" w:rsidP="00B8668B">
            <w:pPr>
              <w:pStyle w:val="afffffff0"/>
              <w:rPr>
                <w:rFonts w:cs="Segoe UI"/>
                <w:b/>
                <w:sz w:val="20"/>
                <w:szCs w:val="20"/>
                <w:lang w:eastAsia="ru-RU"/>
              </w:rPr>
            </w:pPr>
          </w:p>
        </w:tc>
        <w:tc>
          <w:tcPr>
            <w:tcW w:w="475" w:type="pct"/>
            <w:vAlign w:val="center"/>
            <w:hideMark/>
          </w:tcPr>
          <w:p w:rsidR="00B8668B" w:rsidRPr="00745EA4" w:rsidRDefault="00B8668B" w:rsidP="00B8668B">
            <w:pPr>
              <w:pStyle w:val="afffffff0"/>
              <w:rPr>
                <w:rFonts w:cs="Segoe UI"/>
                <w:b/>
                <w:sz w:val="20"/>
                <w:szCs w:val="20"/>
                <w:lang w:eastAsia="ru-RU"/>
              </w:rPr>
            </w:pPr>
            <w:r w:rsidRPr="00745EA4">
              <w:rPr>
                <w:rFonts w:cs="Segoe UI"/>
                <w:b/>
                <w:sz w:val="20"/>
                <w:szCs w:val="20"/>
                <w:lang w:eastAsia="ru-RU"/>
              </w:rPr>
              <w:t>Всего</w:t>
            </w:r>
          </w:p>
        </w:tc>
        <w:tc>
          <w:tcPr>
            <w:tcW w:w="216" w:type="pct"/>
            <w:vAlign w:val="center"/>
          </w:tcPr>
          <w:p w:rsidR="00B8668B" w:rsidRPr="00745EA4" w:rsidRDefault="00B8668B" w:rsidP="00B8668B">
            <w:pPr>
              <w:pStyle w:val="afffffff0"/>
              <w:rPr>
                <w:rFonts w:cs="Segoe UI"/>
                <w:b/>
                <w:sz w:val="20"/>
                <w:szCs w:val="20"/>
                <w:lang w:eastAsia="ru-RU"/>
              </w:rPr>
            </w:pPr>
            <w:r w:rsidRPr="00745EA4">
              <w:rPr>
                <w:rFonts w:cs="Segoe UI"/>
                <w:b/>
                <w:bCs/>
                <w:color w:val="000000"/>
                <w:sz w:val="20"/>
                <w:szCs w:val="20"/>
              </w:rPr>
              <w:t>2024</w:t>
            </w:r>
          </w:p>
        </w:tc>
        <w:tc>
          <w:tcPr>
            <w:tcW w:w="356" w:type="pct"/>
            <w:vAlign w:val="center"/>
            <w:hideMark/>
          </w:tcPr>
          <w:p w:rsidR="00B8668B" w:rsidRPr="00745EA4" w:rsidRDefault="00B8668B" w:rsidP="00B8668B">
            <w:pPr>
              <w:pStyle w:val="afffffff0"/>
              <w:rPr>
                <w:rFonts w:cs="Segoe UI"/>
                <w:b/>
                <w:sz w:val="20"/>
                <w:szCs w:val="20"/>
                <w:lang w:eastAsia="ru-RU"/>
              </w:rPr>
            </w:pPr>
            <w:r w:rsidRPr="00745EA4">
              <w:rPr>
                <w:rFonts w:cs="Segoe UI"/>
                <w:b/>
                <w:bCs/>
                <w:color w:val="000000"/>
                <w:sz w:val="20"/>
                <w:szCs w:val="20"/>
              </w:rPr>
              <w:t>2025</w:t>
            </w:r>
          </w:p>
        </w:tc>
        <w:tc>
          <w:tcPr>
            <w:tcW w:w="357" w:type="pct"/>
            <w:vAlign w:val="center"/>
            <w:hideMark/>
          </w:tcPr>
          <w:p w:rsidR="00B8668B" w:rsidRPr="00745EA4" w:rsidRDefault="00B8668B" w:rsidP="00B8668B">
            <w:pPr>
              <w:pStyle w:val="afffffff0"/>
              <w:rPr>
                <w:rFonts w:cs="Segoe UI"/>
                <w:b/>
                <w:sz w:val="20"/>
                <w:szCs w:val="20"/>
                <w:lang w:eastAsia="ru-RU"/>
              </w:rPr>
            </w:pPr>
            <w:r w:rsidRPr="00745EA4">
              <w:rPr>
                <w:rFonts w:cs="Segoe UI"/>
                <w:b/>
                <w:bCs/>
                <w:color w:val="000000"/>
                <w:sz w:val="20"/>
                <w:szCs w:val="20"/>
              </w:rPr>
              <w:t>2026</w:t>
            </w:r>
          </w:p>
        </w:tc>
        <w:tc>
          <w:tcPr>
            <w:tcW w:w="380" w:type="pct"/>
            <w:vAlign w:val="center"/>
            <w:hideMark/>
          </w:tcPr>
          <w:p w:rsidR="00B8668B" w:rsidRPr="00745EA4" w:rsidRDefault="00B8668B" w:rsidP="00B8668B">
            <w:pPr>
              <w:pStyle w:val="afffffff0"/>
              <w:rPr>
                <w:rFonts w:cs="Segoe UI"/>
                <w:b/>
                <w:sz w:val="20"/>
                <w:szCs w:val="20"/>
                <w:lang w:eastAsia="ru-RU"/>
              </w:rPr>
            </w:pPr>
            <w:r w:rsidRPr="00745EA4">
              <w:rPr>
                <w:rFonts w:cs="Segoe UI"/>
                <w:b/>
                <w:bCs/>
                <w:color w:val="000000"/>
                <w:sz w:val="20"/>
                <w:szCs w:val="20"/>
              </w:rPr>
              <w:t>2027</w:t>
            </w:r>
          </w:p>
        </w:tc>
        <w:tc>
          <w:tcPr>
            <w:tcW w:w="379" w:type="pct"/>
            <w:vAlign w:val="center"/>
            <w:hideMark/>
          </w:tcPr>
          <w:p w:rsidR="00B8668B" w:rsidRPr="00745EA4" w:rsidRDefault="00B8668B" w:rsidP="00B8668B">
            <w:pPr>
              <w:pStyle w:val="afffffff0"/>
              <w:rPr>
                <w:rFonts w:cs="Segoe UI"/>
                <w:b/>
                <w:sz w:val="20"/>
                <w:szCs w:val="20"/>
                <w:lang w:eastAsia="ru-RU"/>
              </w:rPr>
            </w:pPr>
            <w:r w:rsidRPr="00745EA4">
              <w:rPr>
                <w:rFonts w:cs="Segoe UI"/>
                <w:b/>
                <w:bCs/>
                <w:color w:val="000000"/>
                <w:sz w:val="20"/>
                <w:szCs w:val="20"/>
              </w:rPr>
              <w:t>2028</w:t>
            </w:r>
          </w:p>
        </w:tc>
        <w:tc>
          <w:tcPr>
            <w:tcW w:w="388" w:type="pct"/>
            <w:vAlign w:val="center"/>
            <w:hideMark/>
          </w:tcPr>
          <w:p w:rsidR="00B8668B" w:rsidRPr="00745EA4" w:rsidRDefault="00B8668B" w:rsidP="00B8668B">
            <w:pPr>
              <w:pStyle w:val="afffffff0"/>
              <w:rPr>
                <w:rFonts w:cs="Segoe UI"/>
                <w:b/>
                <w:sz w:val="20"/>
                <w:szCs w:val="20"/>
                <w:lang w:eastAsia="ru-RU"/>
              </w:rPr>
            </w:pPr>
            <w:r w:rsidRPr="00745EA4">
              <w:rPr>
                <w:rFonts w:cs="Segoe UI"/>
                <w:b/>
                <w:bCs/>
                <w:color w:val="000000"/>
                <w:sz w:val="20"/>
                <w:szCs w:val="20"/>
              </w:rPr>
              <w:t>2029</w:t>
            </w:r>
          </w:p>
        </w:tc>
        <w:tc>
          <w:tcPr>
            <w:tcW w:w="340" w:type="pct"/>
            <w:vAlign w:val="center"/>
            <w:hideMark/>
          </w:tcPr>
          <w:p w:rsidR="00B8668B" w:rsidRPr="00745EA4" w:rsidRDefault="00B8668B" w:rsidP="00B8668B">
            <w:pPr>
              <w:pStyle w:val="afffffff0"/>
              <w:rPr>
                <w:rFonts w:cs="Segoe UI"/>
                <w:b/>
                <w:sz w:val="20"/>
                <w:szCs w:val="20"/>
                <w:lang w:eastAsia="ru-RU"/>
              </w:rPr>
            </w:pPr>
            <w:r w:rsidRPr="00745EA4">
              <w:rPr>
                <w:rFonts w:cs="Segoe UI"/>
                <w:b/>
                <w:bCs/>
                <w:color w:val="000000"/>
                <w:sz w:val="20"/>
                <w:szCs w:val="20"/>
              </w:rPr>
              <w:t>2030</w:t>
            </w:r>
          </w:p>
        </w:tc>
        <w:tc>
          <w:tcPr>
            <w:tcW w:w="372" w:type="pct"/>
            <w:vAlign w:val="center"/>
            <w:hideMark/>
          </w:tcPr>
          <w:p w:rsidR="00B8668B" w:rsidRPr="00745EA4" w:rsidRDefault="00B8668B" w:rsidP="00B8668B">
            <w:pPr>
              <w:pStyle w:val="afffffff0"/>
              <w:rPr>
                <w:rFonts w:cs="Segoe UI"/>
                <w:b/>
                <w:sz w:val="20"/>
                <w:szCs w:val="20"/>
                <w:lang w:eastAsia="ru-RU"/>
              </w:rPr>
            </w:pPr>
            <w:r w:rsidRPr="00745EA4">
              <w:rPr>
                <w:rFonts w:cs="Segoe UI"/>
                <w:b/>
                <w:bCs/>
                <w:color w:val="000000"/>
                <w:sz w:val="20"/>
                <w:szCs w:val="20"/>
              </w:rPr>
              <w:t>2031-2036</w:t>
            </w:r>
          </w:p>
        </w:tc>
      </w:tr>
      <w:tr w:rsidR="00745EA4" w:rsidRPr="00745EA4" w:rsidTr="00745EA4">
        <w:trPr>
          <w:trHeight w:val="201"/>
        </w:trPr>
        <w:tc>
          <w:tcPr>
            <w:tcW w:w="5000" w:type="pct"/>
            <w:gridSpan w:val="10"/>
          </w:tcPr>
          <w:p w:rsidR="00745EA4" w:rsidRPr="00745EA4" w:rsidRDefault="00745EA4" w:rsidP="000553D9">
            <w:pPr>
              <w:pStyle w:val="afffffff0"/>
              <w:rPr>
                <w:rFonts w:cs="Segoe UI"/>
                <w:b/>
                <w:bCs/>
                <w:sz w:val="20"/>
                <w:szCs w:val="20"/>
                <w:lang w:eastAsia="ru-RU"/>
              </w:rPr>
            </w:pPr>
            <w:r w:rsidRPr="00745EA4">
              <w:rPr>
                <w:rFonts w:cs="Segoe UI"/>
                <w:b/>
                <w:sz w:val="20"/>
                <w:szCs w:val="20"/>
                <w:lang w:eastAsia="ru-RU"/>
              </w:rPr>
              <w:t>Реконструкция (модернизация) источников теплоснабжения</w:t>
            </w:r>
          </w:p>
        </w:tc>
      </w:tr>
      <w:tr w:rsidR="00745EA4" w:rsidRPr="00745EA4" w:rsidTr="00745EA4">
        <w:trPr>
          <w:trHeight w:val="242"/>
        </w:trPr>
        <w:tc>
          <w:tcPr>
            <w:tcW w:w="1739" w:type="pct"/>
            <w:vAlign w:val="center"/>
            <w:hideMark/>
          </w:tcPr>
          <w:p w:rsidR="00745EA4" w:rsidRPr="00745EA4" w:rsidRDefault="00745EA4" w:rsidP="00745EA4">
            <w:pPr>
              <w:pStyle w:val="afffffff0"/>
              <w:rPr>
                <w:rFonts w:cs="Segoe UI"/>
                <w:sz w:val="20"/>
                <w:szCs w:val="20"/>
                <w:lang w:eastAsia="ru-RU"/>
              </w:rPr>
            </w:pPr>
            <w:r w:rsidRPr="00745EA4">
              <w:rPr>
                <w:rFonts w:cs="Segoe UI"/>
                <w:sz w:val="20"/>
                <w:szCs w:val="20"/>
              </w:rPr>
              <w:t>Модернизация Районной котельной №1 (ремонт, замена изношенного оборудования)</w:t>
            </w:r>
          </w:p>
        </w:tc>
        <w:tc>
          <w:tcPr>
            <w:tcW w:w="475" w:type="pct"/>
            <w:vAlign w:val="center"/>
          </w:tcPr>
          <w:p w:rsidR="00745EA4" w:rsidRPr="00745EA4" w:rsidRDefault="00745EA4" w:rsidP="00745EA4">
            <w:pPr>
              <w:pStyle w:val="afffffff0"/>
              <w:rPr>
                <w:rFonts w:cs="Segoe UI"/>
                <w:sz w:val="20"/>
                <w:szCs w:val="20"/>
                <w:lang w:eastAsia="ru-RU"/>
              </w:rPr>
            </w:pPr>
            <w:r w:rsidRPr="00745EA4">
              <w:rPr>
                <w:rFonts w:cs="Segoe UI"/>
                <w:color w:val="000000"/>
                <w:sz w:val="20"/>
                <w:szCs w:val="20"/>
              </w:rPr>
              <w:t>192 261,0</w:t>
            </w:r>
          </w:p>
        </w:tc>
        <w:tc>
          <w:tcPr>
            <w:tcW w:w="216" w:type="pct"/>
            <w:vAlign w:val="center"/>
          </w:tcPr>
          <w:p w:rsidR="00745EA4" w:rsidRPr="00745EA4" w:rsidRDefault="00745EA4" w:rsidP="00745EA4">
            <w:pPr>
              <w:pStyle w:val="afffffff0"/>
              <w:rPr>
                <w:rFonts w:cs="Segoe UI"/>
                <w:sz w:val="20"/>
                <w:szCs w:val="20"/>
                <w:lang w:eastAsia="ru-RU"/>
              </w:rPr>
            </w:pPr>
          </w:p>
        </w:tc>
        <w:tc>
          <w:tcPr>
            <w:tcW w:w="356" w:type="pct"/>
            <w:vAlign w:val="center"/>
          </w:tcPr>
          <w:p w:rsidR="00745EA4" w:rsidRPr="00745EA4" w:rsidRDefault="00745EA4" w:rsidP="00745EA4">
            <w:pPr>
              <w:pStyle w:val="afffffff0"/>
              <w:rPr>
                <w:rFonts w:cs="Segoe UI"/>
                <w:sz w:val="20"/>
                <w:szCs w:val="20"/>
                <w:lang w:eastAsia="ru-RU"/>
              </w:rPr>
            </w:pPr>
            <w:r w:rsidRPr="00745EA4">
              <w:rPr>
                <w:rFonts w:cs="Segoe UI"/>
                <w:sz w:val="20"/>
                <w:szCs w:val="20"/>
              </w:rPr>
              <w:t>73 242,3</w:t>
            </w:r>
          </w:p>
        </w:tc>
        <w:tc>
          <w:tcPr>
            <w:tcW w:w="357" w:type="pct"/>
            <w:vAlign w:val="center"/>
          </w:tcPr>
          <w:p w:rsidR="00745EA4" w:rsidRPr="00745EA4" w:rsidRDefault="00745EA4" w:rsidP="00745EA4">
            <w:pPr>
              <w:pStyle w:val="afffffff0"/>
              <w:rPr>
                <w:rFonts w:cs="Segoe UI"/>
                <w:sz w:val="20"/>
                <w:szCs w:val="20"/>
                <w:lang w:eastAsia="ru-RU"/>
              </w:rPr>
            </w:pPr>
            <w:r w:rsidRPr="00745EA4">
              <w:rPr>
                <w:rFonts w:cs="Segoe UI"/>
                <w:sz w:val="20"/>
                <w:szCs w:val="20"/>
              </w:rPr>
              <w:t>39 672,9</w:t>
            </w:r>
          </w:p>
        </w:tc>
        <w:tc>
          <w:tcPr>
            <w:tcW w:w="380" w:type="pct"/>
            <w:vAlign w:val="center"/>
          </w:tcPr>
          <w:p w:rsidR="00745EA4" w:rsidRPr="00745EA4" w:rsidRDefault="00745EA4" w:rsidP="00745EA4">
            <w:pPr>
              <w:pStyle w:val="afffffff0"/>
              <w:rPr>
                <w:rFonts w:cs="Segoe UI"/>
                <w:sz w:val="20"/>
                <w:szCs w:val="20"/>
                <w:lang w:eastAsia="ru-RU"/>
              </w:rPr>
            </w:pPr>
            <w:r w:rsidRPr="00745EA4">
              <w:rPr>
                <w:rFonts w:cs="Segoe UI"/>
                <w:sz w:val="20"/>
                <w:szCs w:val="20"/>
              </w:rPr>
              <w:t>39 672,9</w:t>
            </w:r>
          </w:p>
        </w:tc>
        <w:tc>
          <w:tcPr>
            <w:tcW w:w="379" w:type="pct"/>
            <w:vAlign w:val="center"/>
          </w:tcPr>
          <w:p w:rsidR="00745EA4" w:rsidRPr="00745EA4" w:rsidRDefault="00745EA4" w:rsidP="00745EA4">
            <w:pPr>
              <w:pStyle w:val="afffffff0"/>
              <w:rPr>
                <w:rFonts w:cs="Segoe UI"/>
                <w:sz w:val="20"/>
                <w:szCs w:val="20"/>
                <w:lang w:eastAsia="ru-RU"/>
              </w:rPr>
            </w:pPr>
            <w:r w:rsidRPr="00745EA4">
              <w:rPr>
                <w:rFonts w:cs="Segoe UI"/>
                <w:sz w:val="20"/>
                <w:szCs w:val="20"/>
              </w:rPr>
              <w:t>39 672,9</w:t>
            </w:r>
          </w:p>
        </w:tc>
        <w:tc>
          <w:tcPr>
            <w:tcW w:w="388" w:type="pct"/>
            <w:vAlign w:val="center"/>
          </w:tcPr>
          <w:p w:rsidR="00745EA4" w:rsidRPr="00745EA4" w:rsidRDefault="00745EA4" w:rsidP="00745EA4">
            <w:pPr>
              <w:pStyle w:val="afffffff0"/>
              <w:rPr>
                <w:rFonts w:cs="Segoe UI"/>
                <w:sz w:val="20"/>
                <w:szCs w:val="20"/>
                <w:lang w:eastAsia="ru-RU"/>
              </w:rPr>
            </w:pPr>
          </w:p>
        </w:tc>
        <w:tc>
          <w:tcPr>
            <w:tcW w:w="340" w:type="pct"/>
            <w:vAlign w:val="center"/>
          </w:tcPr>
          <w:p w:rsidR="00745EA4" w:rsidRPr="00745EA4" w:rsidRDefault="00745EA4" w:rsidP="00745EA4">
            <w:pPr>
              <w:pStyle w:val="afffffff0"/>
              <w:rPr>
                <w:rFonts w:cs="Segoe UI"/>
                <w:sz w:val="20"/>
                <w:szCs w:val="20"/>
                <w:lang w:eastAsia="ru-RU"/>
              </w:rPr>
            </w:pPr>
          </w:p>
        </w:tc>
        <w:tc>
          <w:tcPr>
            <w:tcW w:w="372" w:type="pct"/>
            <w:vAlign w:val="center"/>
          </w:tcPr>
          <w:p w:rsidR="00745EA4" w:rsidRPr="00745EA4" w:rsidRDefault="00745EA4" w:rsidP="00745EA4">
            <w:pPr>
              <w:pStyle w:val="afffffff0"/>
              <w:rPr>
                <w:rFonts w:cs="Segoe UI"/>
                <w:sz w:val="20"/>
                <w:szCs w:val="20"/>
                <w:lang w:eastAsia="ru-RU"/>
              </w:rPr>
            </w:pPr>
          </w:p>
        </w:tc>
      </w:tr>
      <w:tr w:rsidR="00745EA4" w:rsidRPr="00745EA4" w:rsidTr="00745EA4">
        <w:trPr>
          <w:trHeight w:val="242"/>
        </w:trPr>
        <w:tc>
          <w:tcPr>
            <w:tcW w:w="1739" w:type="pct"/>
            <w:vAlign w:val="center"/>
          </w:tcPr>
          <w:p w:rsidR="00745EA4" w:rsidRPr="00745EA4" w:rsidRDefault="00745EA4" w:rsidP="00745EA4">
            <w:pPr>
              <w:pStyle w:val="afffffff0"/>
              <w:rPr>
                <w:rFonts w:cs="Segoe UI"/>
                <w:sz w:val="20"/>
                <w:szCs w:val="20"/>
                <w:lang w:eastAsia="ru-RU"/>
              </w:rPr>
            </w:pPr>
            <w:r w:rsidRPr="00745EA4">
              <w:rPr>
                <w:rFonts w:cs="Segoe UI"/>
                <w:sz w:val="20"/>
                <w:szCs w:val="20"/>
              </w:rPr>
              <w:t>Модернизация БМК №2,</w:t>
            </w:r>
            <w:r w:rsidR="00BC43E8">
              <w:rPr>
                <w:rFonts w:cs="Segoe UI"/>
                <w:sz w:val="20"/>
                <w:szCs w:val="20"/>
              </w:rPr>
              <w:t xml:space="preserve"> </w:t>
            </w:r>
            <w:r w:rsidRPr="00745EA4">
              <w:rPr>
                <w:rFonts w:cs="Segoe UI"/>
                <w:sz w:val="20"/>
                <w:szCs w:val="20"/>
              </w:rPr>
              <w:t>ул. Бахтина, д.11Б (ремонт, замена изношенного оборудования)</w:t>
            </w:r>
          </w:p>
        </w:tc>
        <w:tc>
          <w:tcPr>
            <w:tcW w:w="475" w:type="pct"/>
            <w:vAlign w:val="center"/>
          </w:tcPr>
          <w:p w:rsidR="00745EA4" w:rsidRPr="00745EA4" w:rsidRDefault="00745EA4" w:rsidP="00745EA4">
            <w:pPr>
              <w:pStyle w:val="afffffff0"/>
              <w:rPr>
                <w:rFonts w:cs="Segoe UI"/>
                <w:sz w:val="20"/>
                <w:szCs w:val="20"/>
                <w:lang w:eastAsia="ru-RU"/>
              </w:rPr>
            </w:pPr>
            <w:r w:rsidRPr="00745EA4">
              <w:rPr>
                <w:rFonts w:cs="Segoe UI"/>
                <w:color w:val="000000"/>
                <w:sz w:val="20"/>
                <w:szCs w:val="20"/>
              </w:rPr>
              <w:t>63 476,6</w:t>
            </w:r>
          </w:p>
        </w:tc>
        <w:tc>
          <w:tcPr>
            <w:tcW w:w="216" w:type="pct"/>
            <w:vAlign w:val="center"/>
          </w:tcPr>
          <w:p w:rsidR="00745EA4" w:rsidRPr="00745EA4" w:rsidRDefault="00745EA4" w:rsidP="00745EA4">
            <w:pPr>
              <w:pStyle w:val="afffffff0"/>
              <w:rPr>
                <w:rFonts w:cs="Segoe UI"/>
                <w:sz w:val="20"/>
                <w:szCs w:val="20"/>
                <w:lang w:eastAsia="ru-RU"/>
              </w:rPr>
            </w:pPr>
          </w:p>
        </w:tc>
        <w:tc>
          <w:tcPr>
            <w:tcW w:w="356" w:type="pct"/>
            <w:vAlign w:val="center"/>
          </w:tcPr>
          <w:p w:rsidR="00745EA4" w:rsidRPr="00745EA4" w:rsidRDefault="00745EA4" w:rsidP="00745EA4">
            <w:pPr>
              <w:pStyle w:val="afffffff0"/>
              <w:rPr>
                <w:rFonts w:cs="Segoe UI"/>
                <w:sz w:val="20"/>
                <w:szCs w:val="20"/>
                <w:lang w:eastAsia="ru-RU"/>
              </w:rPr>
            </w:pPr>
          </w:p>
        </w:tc>
        <w:tc>
          <w:tcPr>
            <w:tcW w:w="357" w:type="pct"/>
            <w:vAlign w:val="center"/>
          </w:tcPr>
          <w:p w:rsidR="00745EA4" w:rsidRPr="00745EA4" w:rsidRDefault="00745EA4" w:rsidP="00745EA4">
            <w:pPr>
              <w:pStyle w:val="afffffff0"/>
              <w:rPr>
                <w:rFonts w:cs="Segoe UI"/>
                <w:sz w:val="20"/>
                <w:szCs w:val="20"/>
                <w:lang w:eastAsia="ru-RU"/>
              </w:rPr>
            </w:pPr>
          </w:p>
        </w:tc>
        <w:tc>
          <w:tcPr>
            <w:tcW w:w="380" w:type="pct"/>
            <w:vAlign w:val="center"/>
          </w:tcPr>
          <w:p w:rsidR="00745EA4" w:rsidRPr="00745EA4" w:rsidRDefault="00745EA4" w:rsidP="00745EA4">
            <w:pPr>
              <w:pStyle w:val="afffffff0"/>
              <w:rPr>
                <w:rFonts w:cs="Segoe UI"/>
                <w:sz w:val="20"/>
                <w:szCs w:val="20"/>
                <w:lang w:eastAsia="ru-RU"/>
              </w:rPr>
            </w:pPr>
          </w:p>
        </w:tc>
        <w:tc>
          <w:tcPr>
            <w:tcW w:w="379" w:type="pct"/>
            <w:vAlign w:val="center"/>
          </w:tcPr>
          <w:p w:rsidR="00745EA4" w:rsidRPr="00745EA4" w:rsidRDefault="00745EA4" w:rsidP="00745EA4">
            <w:pPr>
              <w:pStyle w:val="afffffff0"/>
              <w:rPr>
                <w:rFonts w:cs="Segoe UI"/>
                <w:sz w:val="20"/>
                <w:szCs w:val="20"/>
                <w:lang w:eastAsia="ru-RU"/>
              </w:rPr>
            </w:pPr>
          </w:p>
        </w:tc>
        <w:tc>
          <w:tcPr>
            <w:tcW w:w="388" w:type="pct"/>
            <w:vAlign w:val="center"/>
          </w:tcPr>
          <w:p w:rsidR="00745EA4" w:rsidRPr="00745EA4" w:rsidRDefault="00745EA4" w:rsidP="00745EA4">
            <w:pPr>
              <w:pStyle w:val="afffffff0"/>
              <w:rPr>
                <w:rFonts w:cs="Segoe UI"/>
                <w:sz w:val="20"/>
                <w:szCs w:val="20"/>
                <w:lang w:eastAsia="ru-RU"/>
              </w:rPr>
            </w:pPr>
          </w:p>
        </w:tc>
        <w:tc>
          <w:tcPr>
            <w:tcW w:w="340" w:type="pct"/>
            <w:vAlign w:val="center"/>
          </w:tcPr>
          <w:p w:rsidR="00745EA4" w:rsidRPr="00745EA4" w:rsidRDefault="00745EA4" w:rsidP="00745EA4">
            <w:pPr>
              <w:pStyle w:val="afffffff0"/>
              <w:rPr>
                <w:rFonts w:cs="Segoe UI"/>
                <w:sz w:val="20"/>
                <w:szCs w:val="20"/>
                <w:lang w:eastAsia="ru-RU"/>
              </w:rPr>
            </w:pPr>
          </w:p>
        </w:tc>
        <w:tc>
          <w:tcPr>
            <w:tcW w:w="372" w:type="pct"/>
            <w:vAlign w:val="center"/>
          </w:tcPr>
          <w:p w:rsidR="00745EA4" w:rsidRPr="00745EA4" w:rsidRDefault="00745EA4" w:rsidP="00745EA4">
            <w:pPr>
              <w:pStyle w:val="afffffff0"/>
              <w:rPr>
                <w:rFonts w:cs="Segoe UI"/>
                <w:sz w:val="20"/>
                <w:szCs w:val="20"/>
                <w:lang w:eastAsia="ru-RU"/>
              </w:rPr>
            </w:pPr>
            <w:r w:rsidRPr="00745EA4">
              <w:rPr>
                <w:rFonts w:cs="Segoe UI"/>
                <w:sz w:val="20"/>
                <w:szCs w:val="20"/>
              </w:rPr>
              <w:t>63 476,6</w:t>
            </w:r>
          </w:p>
        </w:tc>
      </w:tr>
      <w:tr w:rsidR="00745EA4" w:rsidRPr="00745EA4" w:rsidTr="00745EA4">
        <w:trPr>
          <w:trHeight w:val="242"/>
        </w:trPr>
        <w:tc>
          <w:tcPr>
            <w:tcW w:w="1739" w:type="pct"/>
            <w:vAlign w:val="center"/>
          </w:tcPr>
          <w:p w:rsidR="00745EA4" w:rsidRPr="00745EA4" w:rsidRDefault="00745EA4" w:rsidP="00745EA4">
            <w:pPr>
              <w:pStyle w:val="afffffff0"/>
              <w:rPr>
                <w:rFonts w:cs="Segoe UI"/>
                <w:sz w:val="20"/>
                <w:szCs w:val="20"/>
                <w:lang w:eastAsia="ru-RU"/>
              </w:rPr>
            </w:pPr>
            <w:r w:rsidRPr="00745EA4">
              <w:rPr>
                <w:rFonts w:cs="Segoe UI"/>
                <w:sz w:val="20"/>
                <w:szCs w:val="20"/>
              </w:rPr>
              <w:t>Модернизация БМК №3, ул. Заводская, д.5А (ремонт, замена изношенного оборудования)</w:t>
            </w:r>
          </w:p>
        </w:tc>
        <w:tc>
          <w:tcPr>
            <w:tcW w:w="475" w:type="pct"/>
            <w:vAlign w:val="center"/>
          </w:tcPr>
          <w:p w:rsidR="00745EA4" w:rsidRPr="00745EA4" w:rsidRDefault="00745EA4" w:rsidP="00745EA4">
            <w:pPr>
              <w:pStyle w:val="afffffff0"/>
              <w:rPr>
                <w:rFonts w:cs="Segoe UI"/>
                <w:sz w:val="20"/>
                <w:szCs w:val="20"/>
                <w:lang w:eastAsia="ru-RU"/>
              </w:rPr>
            </w:pPr>
            <w:r w:rsidRPr="00745EA4">
              <w:rPr>
                <w:rFonts w:cs="Segoe UI"/>
                <w:color w:val="000000"/>
                <w:sz w:val="20"/>
                <w:szCs w:val="20"/>
              </w:rPr>
              <w:t>31 738,3</w:t>
            </w:r>
          </w:p>
        </w:tc>
        <w:tc>
          <w:tcPr>
            <w:tcW w:w="216" w:type="pct"/>
            <w:vAlign w:val="center"/>
          </w:tcPr>
          <w:p w:rsidR="00745EA4" w:rsidRPr="00745EA4" w:rsidRDefault="00745EA4" w:rsidP="00745EA4">
            <w:pPr>
              <w:pStyle w:val="afffffff0"/>
              <w:rPr>
                <w:rFonts w:cs="Segoe UI"/>
                <w:sz w:val="20"/>
                <w:szCs w:val="20"/>
                <w:lang w:eastAsia="ru-RU"/>
              </w:rPr>
            </w:pPr>
          </w:p>
        </w:tc>
        <w:tc>
          <w:tcPr>
            <w:tcW w:w="356" w:type="pct"/>
            <w:vAlign w:val="center"/>
          </w:tcPr>
          <w:p w:rsidR="00745EA4" w:rsidRPr="00745EA4" w:rsidRDefault="00745EA4" w:rsidP="00745EA4">
            <w:pPr>
              <w:pStyle w:val="afffffff0"/>
              <w:rPr>
                <w:rFonts w:cs="Segoe UI"/>
                <w:sz w:val="20"/>
                <w:szCs w:val="20"/>
                <w:lang w:eastAsia="ru-RU"/>
              </w:rPr>
            </w:pPr>
          </w:p>
        </w:tc>
        <w:tc>
          <w:tcPr>
            <w:tcW w:w="357" w:type="pct"/>
            <w:vAlign w:val="center"/>
          </w:tcPr>
          <w:p w:rsidR="00745EA4" w:rsidRPr="00745EA4" w:rsidRDefault="00745EA4" w:rsidP="00745EA4">
            <w:pPr>
              <w:pStyle w:val="afffffff0"/>
              <w:rPr>
                <w:rFonts w:cs="Segoe UI"/>
                <w:sz w:val="20"/>
                <w:szCs w:val="20"/>
                <w:lang w:eastAsia="ru-RU"/>
              </w:rPr>
            </w:pPr>
          </w:p>
        </w:tc>
        <w:tc>
          <w:tcPr>
            <w:tcW w:w="380" w:type="pct"/>
            <w:vAlign w:val="center"/>
          </w:tcPr>
          <w:p w:rsidR="00745EA4" w:rsidRPr="00745EA4" w:rsidRDefault="00745EA4" w:rsidP="00745EA4">
            <w:pPr>
              <w:pStyle w:val="afffffff0"/>
              <w:rPr>
                <w:rFonts w:cs="Segoe UI"/>
                <w:sz w:val="20"/>
                <w:szCs w:val="20"/>
                <w:lang w:eastAsia="ru-RU"/>
              </w:rPr>
            </w:pPr>
          </w:p>
        </w:tc>
        <w:tc>
          <w:tcPr>
            <w:tcW w:w="379" w:type="pct"/>
            <w:vAlign w:val="center"/>
          </w:tcPr>
          <w:p w:rsidR="00745EA4" w:rsidRPr="00745EA4" w:rsidRDefault="00745EA4" w:rsidP="00745EA4">
            <w:pPr>
              <w:pStyle w:val="afffffff0"/>
              <w:rPr>
                <w:rFonts w:cs="Segoe UI"/>
                <w:sz w:val="20"/>
                <w:szCs w:val="20"/>
                <w:lang w:eastAsia="ru-RU"/>
              </w:rPr>
            </w:pPr>
          </w:p>
        </w:tc>
        <w:tc>
          <w:tcPr>
            <w:tcW w:w="388" w:type="pct"/>
            <w:vAlign w:val="center"/>
          </w:tcPr>
          <w:p w:rsidR="00745EA4" w:rsidRPr="00745EA4" w:rsidRDefault="00745EA4" w:rsidP="00745EA4">
            <w:pPr>
              <w:pStyle w:val="afffffff0"/>
              <w:rPr>
                <w:rFonts w:cs="Segoe UI"/>
                <w:sz w:val="20"/>
                <w:szCs w:val="20"/>
                <w:lang w:eastAsia="ru-RU"/>
              </w:rPr>
            </w:pPr>
          </w:p>
        </w:tc>
        <w:tc>
          <w:tcPr>
            <w:tcW w:w="340" w:type="pct"/>
            <w:vAlign w:val="center"/>
          </w:tcPr>
          <w:p w:rsidR="00745EA4" w:rsidRPr="00745EA4" w:rsidRDefault="00745EA4" w:rsidP="00745EA4">
            <w:pPr>
              <w:pStyle w:val="afffffff0"/>
              <w:rPr>
                <w:rFonts w:cs="Segoe UI"/>
                <w:sz w:val="20"/>
                <w:szCs w:val="20"/>
                <w:lang w:eastAsia="ru-RU"/>
              </w:rPr>
            </w:pPr>
          </w:p>
        </w:tc>
        <w:tc>
          <w:tcPr>
            <w:tcW w:w="372" w:type="pct"/>
            <w:vAlign w:val="center"/>
          </w:tcPr>
          <w:p w:rsidR="00745EA4" w:rsidRPr="00745EA4" w:rsidRDefault="00745EA4" w:rsidP="00745EA4">
            <w:pPr>
              <w:pStyle w:val="afffffff0"/>
              <w:rPr>
                <w:rFonts w:cs="Segoe UI"/>
                <w:sz w:val="20"/>
                <w:szCs w:val="20"/>
                <w:lang w:eastAsia="ru-RU"/>
              </w:rPr>
            </w:pPr>
            <w:r w:rsidRPr="00745EA4">
              <w:rPr>
                <w:rFonts w:cs="Segoe UI"/>
                <w:sz w:val="20"/>
                <w:szCs w:val="20"/>
              </w:rPr>
              <w:t>31 738,3</w:t>
            </w:r>
          </w:p>
        </w:tc>
      </w:tr>
      <w:tr w:rsidR="00745EA4" w:rsidRPr="00745EA4" w:rsidTr="00745EA4">
        <w:trPr>
          <w:trHeight w:val="242"/>
        </w:trPr>
        <w:tc>
          <w:tcPr>
            <w:tcW w:w="1739" w:type="pct"/>
            <w:vAlign w:val="center"/>
          </w:tcPr>
          <w:p w:rsidR="00745EA4" w:rsidRPr="00745EA4" w:rsidRDefault="00745EA4" w:rsidP="00745EA4">
            <w:pPr>
              <w:pStyle w:val="afffffff0"/>
              <w:rPr>
                <w:rFonts w:cs="Segoe UI"/>
                <w:sz w:val="20"/>
                <w:szCs w:val="20"/>
                <w:lang w:eastAsia="ru-RU"/>
              </w:rPr>
            </w:pPr>
            <w:r w:rsidRPr="00745EA4">
              <w:rPr>
                <w:rFonts w:cs="Segoe UI"/>
                <w:sz w:val="20"/>
                <w:szCs w:val="20"/>
              </w:rPr>
              <w:t>Модернизация Центральной котельной №4, ул.</w:t>
            </w:r>
            <w:r w:rsidR="00BC43E8">
              <w:rPr>
                <w:rFonts w:cs="Segoe UI"/>
                <w:sz w:val="20"/>
                <w:szCs w:val="20"/>
              </w:rPr>
              <w:t xml:space="preserve"> </w:t>
            </w:r>
            <w:r w:rsidRPr="00745EA4">
              <w:rPr>
                <w:rFonts w:cs="Segoe UI"/>
                <w:sz w:val="20"/>
                <w:szCs w:val="20"/>
              </w:rPr>
              <w:t>Заводская,</w:t>
            </w:r>
            <w:r w:rsidR="00BC43E8">
              <w:rPr>
                <w:rFonts w:cs="Segoe UI"/>
                <w:sz w:val="20"/>
                <w:szCs w:val="20"/>
              </w:rPr>
              <w:t xml:space="preserve"> </w:t>
            </w:r>
            <w:r w:rsidRPr="00745EA4">
              <w:rPr>
                <w:rFonts w:cs="Segoe UI"/>
                <w:sz w:val="20"/>
                <w:szCs w:val="20"/>
              </w:rPr>
              <w:t>д.4 (ремонт, замена изношенного оборудования)</w:t>
            </w:r>
          </w:p>
        </w:tc>
        <w:tc>
          <w:tcPr>
            <w:tcW w:w="475" w:type="pct"/>
            <w:vAlign w:val="center"/>
          </w:tcPr>
          <w:p w:rsidR="00745EA4" w:rsidRPr="00745EA4" w:rsidRDefault="00745EA4" w:rsidP="00745EA4">
            <w:pPr>
              <w:pStyle w:val="afffffff0"/>
              <w:rPr>
                <w:rFonts w:cs="Segoe UI"/>
                <w:sz w:val="20"/>
                <w:szCs w:val="20"/>
                <w:lang w:eastAsia="ru-RU"/>
              </w:rPr>
            </w:pPr>
            <w:r w:rsidRPr="00745EA4">
              <w:rPr>
                <w:rFonts w:cs="Segoe UI"/>
                <w:color w:val="000000"/>
                <w:sz w:val="20"/>
                <w:szCs w:val="20"/>
              </w:rPr>
              <w:t>132 599,0</w:t>
            </w:r>
          </w:p>
        </w:tc>
        <w:tc>
          <w:tcPr>
            <w:tcW w:w="216" w:type="pct"/>
            <w:vAlign w:val="center"/>
          </w:tcPr>
          <w:p w:rsidR="00745EA4" w:rsidRPr="00745EA4" w:rsidRDefault="00745EA4" w:rsidP="00745EA4">
            <w:pPr>
              <w:pStyle w:val="afffffff0"/>
              <w:rPr>
                <w:rFonts w:cs="Segoe UI"/>
                <w:sz w:val="20"/>
                <w:szCs w:val="20"/>
                <w:lang w:eastAsia="ru-RU"/>
              </w:rPr>
            </w:pPr>
          </w:p>
        </w:tc>
        <w:tc>
          <w:tcPr>
            <w:tcW w:w="356" w:type="pct"/>
            <w:vAlign w:val="center"/>
          </w:tcPr>
          <w:p w:rsidR="00745EA4" w:rsidRPr="00745EA4" w:rsidRDefault="00745EA4" w:rsidP="00745EA4">
            <w:pPr>
              <w:pStyle w:val="afffffff0"/>
              <w:rPr>
                <w:rFonts w:cs="Segoe UI"/>
                <w:sz w:val="20"/>
                <w:szCs w:val="20"/>
                <w:lang w:eastAsia="ru-RU"/>
              </w:rPr>
            </w:pPr>
          </w:p>
        </w:tc>
        <w:tc>
          <w:tcPr>
            <w:tcW w:w="357" w:type="pct"/>
            <w:vAlign w:val="center"/>
          </w:tcPr>
          <w:p w:rsidR="00745EA4" w:rsidRPr="00745EA4" w:rsidRDefault="00745EA4" w:rsidP="00745EA4">
            <w:pPr>
              <w:pStyle w:val="afffffff0"/>
              <w:rPr>
                <w:rFonts w:cs="Segoe UI"/>
                <w:sz w:val="20"/>
                <w:szCs w:val="20"/>
                <w:lang w:eastAsia="ru-RU"/>
              </w:rPr>
            </w:pPr>
          </w:p>
        </w:tc>
        <w:tc>
          <w:tcPr>
            <w:tcW w:w="380" w:type="pct"/>
            <w:vAlign w:val="center"/>
          </w:tcPr>
          <w:p w:rsidR="00745EA4" w:rsidRPr="00745EA4" w:rsidRDefault="00745EA4" w:rsidP="00745EA4">
            <w:pPr>
              <w:pStyle w:val="afffffff0"/>
              <w:rPr>
                <w:rFonts w:cs="Segoe UI"/>
                <w:sz w:val="20"/>
                <w:szCs w:val="20"/>
                <w:lang w:eastAsia="ru-RU"/>
              </w:rPr>
            </w:pPr>
            <w:r w:rsidRPr="00745EA4">
              <w:rPr>
                <w:rFonts w:cs="Segoe UI"/>
                <w:sz w:val="20"/>
                <w:szCs w:val="20"/>
              </w:rPr>
              <w:t>25 787,</w:t>
            </w:r>
            <w:r>
              <w:rPr>
                <w:rFonts w:cs="Segoe UI"/>
                <w:sz w:val="20"/>
                <w:szCs w:val="20"/>
              </w:rPr>
              <w:t>4</w:t>
            </w:r>
          </w:p>
        </w:tc>
        <w:tc>
          <w:tcPr>
            <w:tcW w:w="379" w:type="pct"/>
            <w:vAlign w:val="center"/>
          </w:tcPr>
          <w:p w:rsidR="00745EA4" w:rsidRPr="00745EA4" w:rsidRDefault="00745EA4" w:rsidP="00745EA4">
            <w:pPr>
              <w:pStyle w:val="afffffff0"/>
              <w:rPr>
                <w:rFonts w:cs="Segoe UI"/>
                <w:sz w:val="20"/>
                <w:szCs w:val="20"/>
                <w:lang w:eastAsia="ru-RU"/>
              </w:rPr>
            </w:pPr>
            <w:r w:rsidRPr="00745EA4">
              <w:rPr>
                <w:rFonts w:cs="Segoe UI"/>
                <w:sz w:val="20"/>
                <w:szCs w:val="20"/>
              </w:rPr>
              <w:t>24 414,</w:t>
            </w:r>
            <w:r>
              <w:rPr>
                <w:rFonts w:cs="Segoe UI"/>
                <w:sz w:val="20"/>
                <w:szCs w:val="20"/>
              </w:rPr>
              <w:t>1</w:t>
            </w:r>
          </w:p>
        </w:tc>
        <w:tc>
          <w:tcPr>
            <w:tcW w:w="388" w:type="pct"/>
            <w:vAlign w:val="center"/>
          </w:tcPr>
          <w:p w:rsidR="00745EA4" w:rsidRPr="00745EA4" w:rsidRDefault="00745EA4" w:rsidP="00745EA4">
            <w:pPr>
              <w:pStyle w:val="afffffff0"/>
              <w:rPr>
                <w:rFonts w:cs="Segoe UI"/>
                <w:sz w:val="20"/>
                <w:szCs w:val="20"/>
                <w:lang w:eastAsia="ru-RU"/>
              </w:rPr>
            </w:pPr>
            <w:r w:rsidRPr="00745EA4">
              <w:rPr>
                <w:rFonts w:cs="Segoe UI"/>
                <w:sz w:val="20"/>
                <w:szCs w:val="20"/>
              </w:rPr>
              <w:t>61 035,2</w:t>
            </w:r>
          </w:p>
        </w:tc>
        <w:tc>
          <w:tcPr>
            <w:tcW w:w="340" w:type="pct"/>
            <w:vAlign w:val="center"/>
          </w:tcPr>
          <w:p w:rsidR="00745EA4" w:rsidRPr="00745EA4" w:rsidRDefault="00745EA4" w:rsidP="00745EA4">
            <w:pPr>
              <w:pStyle w:val="afffffff0"/>
              <w:rPr>
                <w:rFonts w:cs="Segoe UI"/>
                <w:sz w:val="20"/>
                <w:szCs w:val="20"/>
                <w:lang w:eastAsia="ru-RU"/>
              </w:rPr>
            </w:pPr>
            <w:r w:rsidRPr="00745EA4">
              <w:rPr>
                <w:rFonts w:cs="Segoe UI"/>
                <w:sz w:val="20"/>
                <w:szCs w:val="20"/>
              </w:rPr>
              <w:t>21 362,3</w:t>
            </w:r>
          </w:p>
        </w:tc>
        <w:tc>
          <w:tcPr>
            <w:tcW w:w="372" w:type="pct"/>
            <w:vAlign w:val="center"/>
          </w:tcPr>
          <w:p w:rsidR="00745EA4" w:rsidRPr="00745EA4" w:rsidRDefault="00745EA4" w:rsidP="00745EA4">
            <w:pPr>
              <w:pStyle w:val="afffffff0"/>
              <w:rPr>
                <w:rFonts w:cs="Segoe UI"/>
                <w:sz w:val="20"/>
                <w:szCs w:val="20"/>
                <w:lang w:eastAsia="ru-RU"/>
              </w:rPr>
            </w:pPr>
          </w:p>
        </w:tc>
      </w:tr>
      <w:tr w:rsidR="00745EA4" w:rsidRPr="00745EA4" w:rsidTr="00745EA4">
        <w:trPr>
          <w:trHeight w:val="242"/>
        </w:trPr>
        <w:tc>
          <w:tcPr>
            <w:tcW w:w="1739" w:type="pct"/>
            <w:vAlign w:val="center"/>
          </w:tcPr>
          <w:p w:rsidR="00745EA4" w:rsidRPr="00745EA4" w:rsidRDefault="00745EA4" w:rsidP="00745EA4">
            <w:pPr>
              <w:pStyle w:val="afffffff0"/>
              <w:rPr>
                <w:rFonts w:cs="Segoe UI"/>
                <w:sz w:val="20"/>
                <w:szCs w:val="20"/>
                <w:lang w:eastAsia="ru-RU"/>
              </w:rPr>
            </w:pPr>
            <w:r w:rsidRPr="00745EA4">
              <w:rPr>
                <w:rFonts w:cs="Segoe UI"/>
                <w:sz w:val="20"/>
                <w:szCs w:val="20"/>
              </w:rPr>
              <w:t>Модернизация БМК №5, ул. Мира, д.2А (ремонт, замена изношенного оборудования)</w:t>
            </w:r>
          </w:p>
        </w:tc>
        <w:tc>
          <w:tcPr>
            <w:tcW w:w="475" w:type="pct"/>
            <w:vAlign w:val="center"/>
          </w:tcPr>
          <w:p w:rsidR="00745EA4" w:rsidRPr="00745EA4" w:rsidRDefault="00745EA4" w:rsidP="00745EA4">
            <w:pPr>
              <w:pStyle w:val="afffffff0"/>
              <w:rPr>
                <w:rFonts w:cs="Segoe UI"/>
                <w:sz w:val="20"/>
                <w:szCs w:val="20"/>
                <w:lang w:eastAsia="ru-RU"/>
              </w:rPr>
            </w:pPr>
            <w:r w:rsidRPr="00745EA4">
              <w:rPr>
                <w:rFonts w:cs="Segoe UI"/>
                <w:color w:val="000000"/>
                <w:sz w:val="20"/>
                <w:szCs w:val="20"/>
              </w:rPr>
              <w:t>13 061,5</w:t>
            </w:r>
          </w:p>
        </w:tc>
        <w:tc>
          <w:tcPr>
            <w:tcW w:w="216" w:type="pct"/>
            <w:vAlign w:val="center"/>
          </w:tcPr>
          <w:p w:rsidR="00745EA4" w:rsidRPr="00745EA4" w:rsidRDefault="00745EA4" w:rsidP="00745EA4">
            <w:pPr>
              <w:pStyle w:val="afffffff0"/>
              <w:rPr>
                <w:rFonts w:cs="Segoe UI"/>
                <w:sz w:val="20"/>
                <w:szCs w:val="20"/>
                <w:lang w:eastAsia="ru-RU"/>
              </w:rPr>
            </w:pPr>
          </w:p>
        </w:tc>
        <w:tc>
          <w:tcPr>
            <w:tcW w:w="356" w:type="pct"/>
            <w:vAlign w:val="center"/>
          </w:tcPr>
          <w:p w:rsidR="00745EA4" w:rsidRPr="00745EA4" w:rsidRDefault="00745EA4" w:rsidP="00745EA4">
            <w:pPr>
              <w:pStyle w:val="afffffff0"/>
              <w:rPr>
                <w:rFonts w:cs="Segoe UI"/>
                <w:sz w:val="20"/>
                <w:szCs w:val="20"/>
                <w:lang w:eastAsia="ru-RU"/>
              </w:rPr>
            </w:pPr>
          </w:p>
        </w:tc>
        <w:tc>
          <w:tcPr>
            <w:tcW w:w="357" w:type="pct"/>
            <w:vAlign w:val="center"/>
          </w:tcPr>
          <w:p w:rsidR="00745EA4" w:rsidRPr="00745EA4" w:rsidRDefault="00745EA4" w:rsidP="00745EA4">
            <w:pPr>
              <w:pStyle w:val="afffffff0"/>
              <w:rPr>
                <w:rFonts w:cs="Segoe UI"/>
                <w:sz w:val="20"/>
                <w:szCs w:val="20"/>
                <w:lang w:eastAsia="ru-RU"/>
              </w:rPr>
            </w:pPr>
          </w:p>
        </w:tc>
        <w:tc>
          <w:tcPr>
            <w:tcW w:w="380" w:type="pct"/>
            <w:vAlign w:val="center"/>
          </w:tcPr>
          <w:p w:rsidR="00745EA4" w:rsidRPr="00745EA4" w:rsidRDefault="00745EA4" w:rsidP="00745EA4">
            <w:pPr>
              <w:pStyle w:val="afffffff0"/>
              <w:rPr>
                <w:rFonts w:cs="Segoe UI"/>
                <w:sz w:val="20"/>
                <w:szCs w:val="20"/>
                <w:lang w:eastAsia="ru-RU"/>
              </w:rPr>
            </w:pPr>
          </w:p>
        </w:tc>
        <w:tc>
          <w:tcPr>
            <w:tcW w:w="379" w:type="pct"/>
            <w:vAlign w:val="center"/>
          </w:tcPr>
          <w:p w:rsidR="00745EA4" w:rsidRPr="00745EA4" w:rsidRDefault="00745EA4" w:rsidP="00745EA4">
            <w:pPr>
              <w:pStyle w:val="afffffff0"/>
              <w:rPr>
                <w:rFonts w:cs="Segoe UI"/>
                <w:sz w:val="20"/>
                <w:szCs w:val="20"/>
                <w:lang w:eastAsia="ru-RU"/>
              </w:rPr>
            </w:pPr>
          </w:p>
        </w:tc>
        <w:tc>
          <w:tcPr>
            <w:tcW w:w="388" w:type="pct"/>
            <w:vAlign w:val="center"/>
          </w:tcPr>
          <w:p w:rsidR="00745EA4" w:rsidRPr="00745EA4" w:rsidRDefault="00745EA4" w:rsidP="00745EA4">
            <w:pPr>
              <w:pStyle w:val="afffffff0"/>
              <w:rPr>
                <w:rFonts w:cs="Segoe UI"/>
                <w:sz w:val="20"/>
                <w:szCs w:val="20"/>
                <w:lang w:eastAsia="ru-RU"/>
              </w:rPr>
            </w:pPr>
          </w:p>
        </w:tc>
        <w:tc>
          <w:tcPr>
            <w:tcW w:w="340" w:type="pct"/>
            <w:vAlign w:val="center"/>
          </w:tcPr>
          <w:p w:rsidR="00745EA4" w:rsidRPr="00745EA4" w:rsidRDefault="00745EA4" w:rsidP="00745EA4">
            <w:pPr>
              <w:pStyle w:val="afffffff0"/>
              <w:rPr>
                <w:rFonts w:cs="Segoe UI"/>
                <w:sz w:val="20"/>
                <w:szCs w:val="20"/>
                <w:lang w:eastAsia="ru-RU"/>
              </w:rPr>
            </w:pPr>
          </w:p>
        </w:tc>
        <w:tc>
          <w:tcPr>
            <w:tcW w:w="372" w:type="pct"/>
            <w:vAlign w:val="center"/>
          </w:tcPr>
          <w:p w:rsidR="00745EA4" w:rsidRPr="00745EA4" w:rsidRDefault="00745EA4" w:rsidP="00745EA4">
            <w:pPr>
              <w:pStyle w:val="afffffff0"/>
              <w:rPr>
                <w:rFonts w:cs="Segoe UI"/>
                <w:sz w:val="20"/>
                <w:szCs w:val="20"/>
                <w:lang w:eastAsia="ru-RU"/>
              </w:rPr>
            </w:pPr>
            <w:r w:rsidRPr="00745EA4">
              <w:rPr>
                <w:rFonts w:cs="Segoe UI"/>
                <w:sz w:val="20"/>
                <w:szCs w:val="20"/>
              </w:rPr>
              <w:t>13 061,5</w:t>
            </w:r>
          </w:p>
        </w:tc>
      </w:tr>
      <w:tr w:rsidR="00745EA4" w:rsidRPr="00745EA4" w:rsidTr="00745EA4">
        <w:trPr>
          <w:trHeight w:val="242"/>
        </w:trPr>
        <w:tc>
          <w:tcPr>
            <w:tcW w:w="1739" w:type="pct"/>
            <w:vAlign w:val="center"/>
          </w:tcPr>
          <w:p w:rsidR="00B8668B" w:rsidRPr="00745EA4" w:rsidRDefault="00B8668B" w:rsidP="00B8668B">
            <w:pPr>
              <w:pStyle w:val="afffffff0"/>
              <w:rPr>
                <w:rFonts w:cs="Segoe UI"/>
                <w:sz w:val="20"/>
                <w:szCs w:val="20"/>
              </w:rPr>
            </w:pPr>
            <w:r w:rsidRPr="00745EA4">
              <w:rPr>
                <w:rFonts w:cs="Segoe UI"/>
                <w:b/>
                <w:bCs/>
                <w:color w:val="000000"/>
                <w:sz w:val="20"/>
                <w:szCs w:val="20"/>
              </w:rPr>
              <w:t>Итого по мероприятиям по модернизации котельных</w:t>
            </w:r>
          </w:p>
        </w:tc>
        <w:tc>
          <w:tcPr>
            <w:tcW w:w="475" w:type="pct"/>
            <w:vAlign w:val="center"/>
          </w:tcPr>
          <w:p w:rsidR="00B8668B" w:rsidRPr="00745EA4" w:rsidRDefault="00B8668B" w:rsidP="00745EA4">
            <w:pPr>
              <w:pStyle w:val="afffffff0"/>
              <w:rPr>
                <w:rFonts w:cs="Segoe UI"/>
                <w:b/>
                <w:sz w:val="20"/>
                <w:szCs w:val="20"/>
                <w:lang w:eastAsia="ru-RU"/>
              </w:rPr>
            </w:pPr>
            <w:r w:rsidRPr="00745EA4">
              <w:rPr>
                <w:rFonts w:cs="Segoe UI"/>
                <w:b/>
                <w:sz w:val="20"/>
                <w:szCs w:val="20"/>
              </w:rPr>
              <w:t>433 136,5</w:t>
            </w:r>
          </w:p>
        </w:tc>
        <w:tc>
          <w:tcPr>
            <w:tcW w:w="216" w:type="pct"/>
            <w:vAlign w:val="center"/>
          </w:tcPr>
          <w:p w:rsidR="00B8668B" w:rsidRPr="00745EA4" w:rsidRDefault="00B8668B" w:rsidP="00745EA4">
            <w:pPr>
              <w:pStyle w:val="afffffff0"/>
              <w:rPr>
                <w:rFonts w:cs="Segoe UI"/>
                <w:b/>
                <w:bCs/>
                <w:color w:val="000000"/>
                <w:sz w:val="20"/>
                <w:szCs w:val="20"/>
              </w:rPr>
            </w:pPr>
          </w:p>
        </w:tc>
        <w:tc>
          <w:tcPr>
            <w:tcW w:w="356" w:type="pct"/>
            <w:vAlign w:val="center"/>
          </w:tcPr>
          <w:p w:rsidR="00B8668B" w:rsidRPr="00745EA4" w:rsidRDefault="00B8668B" w:rsidP="00745EA4">
            <w:pPr>
              <w:pStyle w:val="afffffff0"/>
              <w:rPr>
                <w:rFonts w:cs="Segoe UI"/>
                <w:b/>
                <w:sz w:val="20"/>
                <w:szCs w:val="20"/>
                <w:lang w:eastAsia="ru-RU"/>
              </w:rPr>
            </w:pPr>
            <w:r w:rsidRPr="00745EA4">
              <w:rPr>
                <w:rFonts w:cs="Segoe UI"/>
                <w:b/>
                <w:sz w:val="20"/>
                <w:szCs w:val="20"/>
              </w:rPr>
              <w:t>73 242,3</w:t>
            </w:r>
          </w:p>
        </w:tc>
        <w:tc>
          <w:tcPr>
            <w:tcW w:w="357" w:type="pct"/>
            <w:vAlign w:val="center"/>
          </w:tcPr>
          <w:p w:rsidR="00B8668B" w:rsidRPr="00745EA4" w:rsidRDefault="00B8668B" w:rsidP="00745EA4">
            <w:pPr>
              <w:pStyle w:val="afffffff0"/>
              <w:rPr>
                <w:rFonts w:cs="Segoe UI"/>
                <w:b/>
                <w:sz w:val="20"/>
                <w:szCs w:val="20"/>
                <w:lang w:eastAsia="ru-RU"/>
              </w:rPr>
            </w:pPr>
            <w:r w:rsidRPr="00745EA4">
              <w:rPr>
                <w:rFonts w:cs="Segoe UI"/>
                <w:b/>
                <w:sz w:val="20"/>
                <w:szCs w:val="20"/>
              </w:rPr>
              <w:t>39 672,9</w:t>
            </w:r>
          </w:p>
        </w:tc>
        <w:tc>
          <w:tcPr>
            <w:tcW w:w="380" w:type="pct"/>
            <w:vAlign w:val="center"/>
          </w:tcPr>
          <w:p w:rsidR="00B8668B" w:rsidRPr="00745EA4" w:rsidRDefault="00B8668B" w:rsidP="00745EA4">
            <w:pPr>
              <w:pStyle w:val="afffffff0"/>
              <w:rPr>
                <w:rFonts w:cs="Segoe UI"/>
                <w:b/>
                <w:sz w:val="20"/>
                <w:szCs w:val="20"/>
                <w:lang w:eastAsia="ru-RU"/>
              </w:rPr>
            </w:pPr>
            <w:r w:rsidRPr="00745EA4">
              <w:rPr>
                <w:rFonts w:cs="Segoe UI"/>
                <w:b/>
                <w:sz w:val="20"/>
                <w:szCs w:val="20"/>
              </w:rPr>
              <w:t>65 460,3</w:t>
            </w:r>
          </w:p>
        </w:tc>
        <w:tc>
          <w:tcPr>
            <w:tcW w:w="379" w:type="pct"/>
            <w:vAlign w:val="center"/>
          </w:tcPr>
          <w:p w:rsidR="00B8668B" w:rsidRPr="00745EA4" w:rsidRDefault="00B8668B" w:rsidP="00745EA4">
            <w:pPr>
              <w:pStyle w:val="afffffff0"/>
              <w:rPr>
                <w:rFonts w:cs="Segoe UI"/>
                <w:b/>
                <w:sz w:val="20"/>
                <w:szCs w:val="20"/>
                <w:lang w:eastAsia="ru-RU"/>
              </w:rPr>
            </w:pPr>
            <w:r w:rsidRPr="00745EA4">
              <w:rPr>
                <w:rFonts w:cs="Segoe UI"/>
                <w:b/>
                <w:sz w:val="20"/>
                <w:szCs w:val="20"/>
              </w:rPr>
              <w:t>64 087,0</w:t>
            </w:r>
          </w:p>
        </w:tc>
        <w:tc>
          <w:tcPr>
            <w:tcW w:w="388" w:type="pct"/>
            <w:vAlign w:val="center"/>
          </w:tcPr>
          <w:p w:rsidR="00B8668B" w:rsidRPr="00745EA4" w:rsidRDefault="00B8668B" w:rsidP="00745EA4">
            <w:pPr>
              <w:pStyle w:val="afffffff0"/>
              <w:rPr>
                <w:rFonts w:cs="Segoe UI"/>
                <w:b/>
                <w:sz w:val="20"/>
                <w:szCs w:val="20"/>
                <w:lang w:eastAsia="ru-RU"/>
              </w:rPr>
            </w:pPr>
            <w:r w:rsidRPr="00745EA4">
              <w:rPr>
                <w:rFonts w:cs="Segoe UI"/>
                <w:b/>
                <w:sz w:val="20"/>
                <w:szCs w:val="20"/>
              </w:rPr>
              <w:t>61 035,2</w:t>
            </w:r>
          </w:p>
        </w:tc>
        <w:tc>
          <w:tcPr>
            <w:tcW w:w="340" w:type="pct"/>
            <w:vAlign w:val="center"/>
          </w:tcPr>
          <w:p w:rsidR="00B8668B" w:rsidRPr="00745EA4" w:rsidRDefault="00B8668B" w:rsidP="00745EA4">
            <w:pPr>
              <w:pStyle w:val="afffffff0"/>
              <w:rPr>
                <w:rFonts w:cs="Segoe UI"/>
                <w:b/>
                <w:sz w:val="20"/>
                <w:szCs w:val="20"/>
                <w:lang w:eastAsia="ru-RU"/>
              </w:rPr>
            </w:pPr>
            <w:r w:rsidRPr="00745EA4">
              <w:rPr>
                <w:rFonts w:cs="Segoe UI"/>
                <w:b/>
                <w:sz w:val="20"/>
                <w:szCs w:val="20"/>
              </w:rPr>
              <w:t>21 362,3</w:t>
            </w:r>
          </w:p>
        </w:tc>
        <w:tc>
          <w:tcPr>
            <w:tcW w:w="372" w:type="pct"/>
            <w:vAlign w:val="center"/>
          </w:tcPr>
          <w:p w:rsidR="00B8668B" w:rsidRPr="00745EA4" w:rsidRDefault="00B8668B" w:rsidP="00745EA4">
            <w:pPr>
              <w:pStyle w:val="afffffff0"/>
              <w:rPr>
                <w:rFonts w:cs="Segoe UI"/>
                <w:b/>
                <w:sz w:val="20"/>
                <w:szCs w:val="20"/>
                <w:lang w:eastAsia="ru-RU"/>
              </w:rPr>
            </w:pPr>
            <w:r w:rsidRPr="00745EA4">
              <w:rPr>
                <w:rFonts w:cs="Segoe UI"/>
                <w:b/>
                <w:sz w:val="20"/>
                <w:szCs w:val="20"/>
              </w:rPr>
              <w:t>108 276,5</w:t>
            </w:r>
          </w:p>
        </w:tc>
      </w:tr>
      <w:tr w:rsidR="00745EA4" w:rsidRPr="00745EA4" w:rsidTr="00745EA4">
        <w:trPr>
          <w:trHeight w:val="300"/>
        </w:trPr>
        <w:tc>
          <w:tcPr>
            <w:tcW w:w="5000" w:type="pct"/>
            <w:gridSpan w:val="10"/>
          </w:tcPr>
          <w:p w:rsidR="00745EA4" w:rsidRPr="00745EA4" w:rsidRDefault="00745EA4" w:rsidP="00745EA4">
            <w:pPr>
              <w:pStyle w:val="afffffff0"/>
              <w:rPr>
                <w:rFonts w:cs="Segoe UI"/>
                <w:b/>
                <w:bCs/>
                <w:sz w:val="20"/>
                <w:szCs w:val="20"/>
                <w:lang w:eastAsia="ru-RU"/>
              </w:rPr>
            </w:pPr>
            <w:r w:rsidRPr="00745EA4">
              <w:rPr>
                <w:rFonts w:cs="Segoe UI"/>
                <w:b/>
                <w:sz w:val="20"/>
                <w:szCs w:val="20"/>
                <w:lang w:eastAsia="ru-RU"/>
              </w:rPr>
              <w:t>Реконструкция сетей теплоснабжения</w:t>
            </w:r>
          </w:p>
        </w:tc>
      </w:tr>
      <w:tr w:rsidR="00745EA4" w:rsidRPr="00745EA4" w:rsidTr="00745EA4">
        <w:trPr>
          <w:trHeight w:val="173"/>
        </w:trPr>
        <w:tc>
          <w:tcPr>
            <w:tcW w:w="1739" w:type="pct"/>
            <w:vAlign w:val="center"/>
            <w:hideMark/>
          </w:tcPr>
          <w:p w:rsidR="00745EA4" w:rsidRPr="00745EA4" w:rsidRDefault="00745EA4" w:rsidP="00745EA4">
            <w:pPr>
              <w:jc w:val="center"/>
              <w:rPr>
                <w:rFonts w:ascii="Segoe UI" w:hAnsi="Segoe UI" w:cs="Segoe UI"/>
                <w:color w:val="000000"/>
                <w:sz w:val="20"/>
                <w:szCs w:val="20"/>
                <w:lang w:eastAsia="ru-RU"/>
              </w:rPr>
            </w:pPr>
            <w:r w:rsidRPr="00745EA4">
              <w:rPr>
                <w:rFonts w:ascii="Segoe UI" w:hAnsi="Segoe UI" w:cs="Segoe UI"/>
                <w:color w:val="000000"/>
                <w:sz w:val="20"/>
                <w:szCs w:val="20"/>
              </w:rPr>
              <w:t xml:space="preserve">Поэтапная замена изношенных сетей теплоснабжения </w:t>
            </w:r>
            <w:r w:rsidRPr="00745EA4">
              <w:rPr>
                <w:rFonts w:ascii="Segoe UI" w:hAnsi="Segoe UI" w:cs="Segoe UI"/>
                <w:sz w:val="20"/>
                <w:szCs w:val="20"/>
                <w:lang w:eastAsia="ru-RU"/>
              </w:rPr>
              <w:t>от Районной котельной №1</w:t>
            </w:r>
          </w:p>
        </w:tc>
        <w:tc>
          <w:tcPr>
            <w:tcW w:w="475" w:type="pct"/>
            <w:vAlign w:val="center"/>
            <w:hideMark/>
          </w:tcPr>
          <w:p w:rsidR="00745EA4" w:rsidRPr="00745EA4" w:rsidRDefault="00745EA4" w:rsidP="00745EA4">
            <w:pPr>
              <w:pStyle w:val="afffffff0"/>
              <w:rPr>
                <w:rFonts w:cs="Segoe UI"/>
                <w:sz w:val="20"/>
                <w:szCs w:val="20"/>
                <w:lang w:eastAsia="ru-RU"/>
              </w:rPr>
            </w:pPr>
            <w:r w:rsidRPr="00745EA4">
              <w:rPr>
                <w:rFonts w:cs="Segoe UI"/>
                <w:color w:val="000000"/>
                <w:sz w:val="20"/>
                <w:szCs w:val="20"/>
              </w:rPr>
              <w:t>118 347,3</w:t>
            </w:r>
          </w:p>
        </w:tc>
        <w:tc>
          <w:tcPr>
            <w:tcW w:w="216" w:type="pct"/>
            <w:vAlign w:val="center"/>
          </w:tcPr>
          <w:p w:rsidR="00745EA4" w:rsidRPr="00745EA4" w:rsidRDefault="00745EA4" w:rsidP="00745EA4">
            <w:pPr>
              <w:pStyle w:val="afffffff0"/>
              <w:rPr>
                <w:rFonts w:cs="Segoe UI"/>
                <w:sz w:val="20"/>
                <w:szCs w:val="20"/>
                <w:lang w:eastAsia="ru-RU"/>
              </w:rPr>
            </w:pPr>
          </w:p>
        </w:tc>
        <w:tc>
          <w:tcPr>
            <w:tcW w:w="356" w:type="pct"/>
            <w:vAlign w:val="center"/>
            <w:hideMark/>
          </w:tcPr>
          <w:p w:rsidR="00745EA4" w:rsidRPr="00745EA4" w:rsidRDefault="00745EA4" w:rsidP="00745EA4">
            <w:pPr>
              <w:pStyle w:val="afffffff0"/>
              <w:rPr>
                <w:rFonts w:cs="Segoe UI"/>
                <w:sz w:val="20"/>
                <w:szCs w:val="20"/>
                <w:lang w:eastAsia="ru-RU"/>
              </w:rPr>
            </w:pPr>
          </w:p>
        </w:tc>
        <w:tc>
          <w:tcPr>
            <w:tcW w:w="357" w:type="pct"/>
            <w:vAlign w:val="center"/>
            <w:hideMark/>
          </w:tcPr>
          <w:p w:rsidR="00745EA4" w:rsidRPr="00745EA4" w:rsidRDefault="00745EA4" w:rsidP="00745EA4">
            <w:pPr>
              <w:pStyle w:val="afffffff0"/>
              <w:rPr>
                <w:rFonts w:cs="Segoe UI"/>
                <w:sz w:val="20"/>
                <w:szCs w:val="20"/>
                <w:lang w:eastAsia="ru-RU"/>
              </w:rPr>
            </w:pPr>
            <w:r w:rsidRPr="00745EA4">
              <w:rPr>
                <w:rFonts w:cs="Segoe UI"/>
                <w:color w:val="000000"/>
                <w:sz w:val="20"/>
                <w:szCs w:val="20"/>
              </w:rPr>
              <w:t>10 758,8</w:t>
            </w:r>
          </w:p>
        </w:tc>
        <w:tc>
          <w:tcPr>
            <w:tcW w:w="380" w:type="pct"/>
            <w:vAlign w:val="center"/>
            <w:hideMark/>
          </w:tcPr>
          <w:p w:rsidR="00745EA4" w:rsidRPr="00745EA4" w:rsidRDefault="00745EA4" w:rsidP="00745EA4">
            <w:pPr>
              <w:pStyle w:val="afffffff0"/>
              <w:rPr>
                <w:rFonts w:cs="Segoe UI"/>
                <w:sz w:val="20"/>
                <w:szCs w:val="20"/>
                <w:lang w:eastAsia="ru-RU"/>
              </w:rPr>
            </w:pPr>
            <w:r w:rsidRPr="00745EA4">
              <w:rPr>
                <w:rFonts w:cs="Segoe UI"/>
                <w:color w:val="000000"/>
                <w:sz w:val="20"/>
                <w:szCs w:val="20"/>
              </w:rPr>
              <w:t>10 758,8</w:t>
            </w:r>
          </w:p>
        </w:tc>
        <w:tc>
          <w:tcPr>
            <w:tcW w:w="379" w:type="pct"/>
            <w:vAlign w:val="center"/>
            <w:hideMark/>
          </w:tcPr>
          <w:p w:rsidR="00745EA4" w:rsidRPr="00745EA4" w:rsidRDefault="00745EA4" w:rsidP="00745EA4">
            <w:pPr>
              <w:pStyle w:val="afffffff0"/>
              <w:rPr>
                <w:rFonts w:cs="Segoe UI"/>
                <w:sz w:val="20"/>
                <w:szCs w:val="20"/>
                <w:lang w:eastAsia="ru-RU"/>
              </w:rPr>
            </w:pPr>
            <w:r w:rsidRPr="00745EA4">
              <w:rPr>
                <w:rFonts w:cs="Segoe UI"/>
                <w:color w:val="000000"/>
                <w:sz w:val="20"/>
                <w:szCs w:val="20"/>
              </w:rPr>
              <w:t>10 758,8</w:t>
            </w:r>
          </w:p>
        </w:tc>
        <w:tc>
          <w:tcPr>
            <w:tcW w:w="388" w:type="pct"/>
            <w:vAlign w:val="center"/>
            <w:hideMark/>
          </w:tcPr>
          <w:p w:rsidR="00745EA4" w:rsidRPr="00745EA4" w:rsidRDefault="00745EA4" w:rsidP="00745EA4">
            <w:pPr>
              <w:pStyle w:val="afffffff0"/>
              <w:rPr>
                <w:rFonts w:cs="Segoe UI"/>
                <w:sz w:val="20"/>
                <w:szCs w:val="20"/>
                <w:lang w:eastAsia="ru-RU"/>
              </w:rPr>
            </w:pPr>
            <w:r w:rsidRPr="00745EA4">
              <w:rPr>
                <w:rFonts w:cs="Segoe UI"/>
                <w:color w:val="000000"/>
                <w:sz w:val="20"/>
                <w:szCs w:val="20"/>
              </w:rPr>
              <w:t>10 758,8</w:t>
            </w:r>
          </w:p>
        </w:tc>
        <w:tc>
          <w:tcPr>
            <w:tcW w:w="340" w:type="pct"/>
            <w:vAlign w:val="center"/>
            <w:hideMark/>
          </w:tcPr>
          <w:p w:rsidR="00745EA4" w:rsidRPr="00745EA4" w:rsidRDefault="00745EA4" w:rsidP="00745EA4">
            <w:pPr>
              <w:pStyle w:val="afffffff0"/>
              <w:rPr>
                <w:rFonts w:cs="Segoe UI"/>
                <w:sz w:val="20"/>
                <w:szCs w:val="20"/>
                <w:lang w:eastAsia="ru-RU"/>
              </w:rPr>
            </w:pPr>
            <w:r w:rsidRPr="00745EA4">
              <w:rPr>
                <w:rFonts w:cs="Segoe UI"/>
                <w:color w:val="000000"/>
                <w:sz w:val="20"/>
                <w:szCs w:val="20"/>
              </w:rPr>
              <w:t>10 758,8</w:t>
            </w:r>
          </w:p>
        </w:tc>
        <w:tc>
          <w:tcPr>
            <w:tcW w:w="372" w:type="pct"/>
            <w:vAlign w:val="center"/>
            <w:hideMark/>
          </w:tcPr>
          <w:p w:rsidR="00745EA4" w:rsidRPr="00745EA4" w:rsidRDefault="00745EA4" w:rsidP="00745EA4">
            <w:pPr>
              <w:pStyle w:val="afffffff0"/>
              <w:rPr>
                <w:rFonts w:cs="Segoe UI"/>
                <w:sz w:val="20"/>
                <w:szCs w:val="20"/>
                <w:lang w:eastAsia="ru-RU"/>
              </w:rPr>
            </w:pPr>
            <w:r w:rsidRPr="00745EA4">
              <w:rPr>
                <w:rFonts w:cs="Segoe UI"/>
                <w:color w:val="000000"/>
                <w:sz w:val="20"/>
                <w:szCs w:val="20"/>
              </w:rPr>
              <w:t>64 553,1</w:t>
            </w:r>
          </w:p>
        </w:tc>
      </w:tr>
      <w:tr w:rsidR="00745EA4" w:rsidRPr="00745EA4" w:rsidTr="00745EA4">
        <w:trPr>
          <w:trHeight w:val="173"/>
        </w:trPr>
        <w:tc>
          <w:tcPr>
            <w:tcW w:w="1739" w:type="pct"/>
            <w:vAlign w:val="center"/>
          </w:tcPr>
          <w:p w:rsidR="00745EA4" w:rsidRPr="00745EA4" w:rsidRDefault="00745EA4" w:rsidP="00745EA4">
            <w:pPr>
              <w:pStyle w:val="afffffff0"/>
              <w:rPr>
                <w:rFonts w:cs="Segoe UI"/>
                <w:sz w:val="20"/>
                <w:szCs w:val="20"/>
                <w:lang w:eastAsia="ru-RU"/>
              </w:rPr>
            </w:pPr>
            <w:r w:rsidRPr="00745EA4">
              <w:rPr>
                <w:rFonts w:cs="Segoe UI"/>
                <w:color w:val="000000"/>
                <w:sz w:val="20"/>
                <w:szCs w:val="20"/>
              </w:rPr>
              <w:t xml:space="preserve">Поэтапная замена изношенных сетей теплоснабжения </w:t>
            </w:r>
            <w:r w:rsidRPr="00745EA4">
              <w:rPr>
                <w:rFonts w:cs="Segoe UI"/>
                <w:sz w:val="20"/>
                <w:szCs w:val="20"/>
                <w:lang w:eastAsia="ru-RU"/>
              </w:rPr>
              <w:t>от котельной №2</w:t>
            </w:r>
          </w:p>
        </w:tc>
        <w:tc>
          <w:tcPr>
            <w:tcW w:w="475" w:type="pct"/>
            <w:vAlign w:val="center"/>
          </w:tcPr>
          <w:p w:rsidR="00745EA4" w:rsidRPr="00745EA4" w:rsidRDefault="00745EA4" w:rsidP="00745EA4">
            <w:pPr>
              <w:pStyle w:val="afffffff0"/>
              <w:rPr>
                <w:rFonts w:cs="Segoe UI"/>
                <w:sz w:val="20"/>
                <w:szCs w:val="20"/>
                <w:lang w:eastAsia="ru-RU"/>
              </w:rPr>
            </w:pPr>
            <w:r w:rsidRPr="00745EA4">
              <w:rPr>
                <w:rFonts w:cs="Segoe UI"/>
                <w:color w:val="000000"/>
                <w:sz w:val="20"/>
                <w:szCs w:val="20"/>
              </w:rPr>
              <w:t>56 517,1</w:t>
            </w:r>
          </w:p>
        </w:tc>
        <w:tc>
          <w:tcPr>
            <w:tcW w:w="216" w:type="pct"/>
            <w:vAlign w:val="center"/>
          </w:tcPr>
          <w:p w:rsidR="00745EA4" w:rsidRPr="00745EA4" w:rsidRDefault="00745EA4" w:rsidP="00745EA4">
            <w:pPr>
              <w:pStyle w:val="afffffff0"/>
              <w:rPr>
                <w:rFonts w:cs="Segoe UI"/>
                <w:sz w:val="20"/>
                <w:szCs w:val="20"/>
                <w:lang w:eastAsia="ru-RU"/>
              </w:rPr>
            </w:pPr>
          </w:p>
        </w:tc>
        <w:tc>
          <w:tcPr>
            <w:tcW w:w="356" w:type="pct"/>
            <w:vAlign w:val="center"/>
          </w:tcPr>
          <w:p w:rsidR="00745EA4" w:rsidRPr="00745EA4" w:rsidRDefault="00745EA4" w:rsidP="00745EA4">
            <w:pPr>
              <w:pStyle w:val="afffffff0"/>
              <w:rPr>
                <w:rFonts w:cs="Segoe UI"/>
                <w:sz w:val="20"/>
                <w:szCs w:val="20"/>
                <w:lang w:eastAsia="ru-RU"/>
              </w:rPr>
            </w:pPr>
          </w:p>
        </w:tc>
        <w:tc>
          <w:tcPr>
            <w:tcW w:w="357" w:type="pct"/>
            <w:vAlign w:val="center"/>
          </w:tcPr>
          <w:p w:rsidR="00745EA4" w:rsidRPr="00745EA4" w:rsidRDefault="00745EA4" w:rsidP="00745EA4">
            <w:pPr>
              <w:pStyle w:val="afffffff0"/>
              <w:rPr>
                <w:rFonts w:cs="Segoe UI"/>
                <w:sz w:val="20"/>
                <w:szCs w:val="20"/>
              </w:rPr>
            </w:pPr>
            <w:r w:rsidRPr="00745EA4">
              <w:rPr>
                <w:rFonts w:cs="Segoe UI"/>
                <w:color w:val="000000"/>
                <w:sz w:val="20"/>
                <w:szCs w:val="20"/>
              </w:rPr>
              <w:t>5 137,9</w:t>
            </w:r>
          </w:p>
        </w:tc>
        <w:tc>
          <w:tcPr>
            <w:tcW w:w="380" w:type="pct"/>
            <w:vAlign w:val="center"/>
          </w:tcPr>
          <w:p w:rsidR="00745EA4" w:rsidRPr="00745EA4" w:rsidRDefault="00745EA4" w:rsidP="00745EA4">
            <w:pPr>
              <w:pStyle w:val="afffffff0"/>
              <w:rPr>
                <w:rFonts w:cs="Segoe UI"/>
                <w:sz w:val="20"/>
                <w:szCs w:val="20"/>
              </w:rPr>
            </w:pPr>
            <w:r w:rsidRPr="00745EA4">
              <w:rPr>
                <w:rFonts w:cs="Segoe UI"/>
                <w:color w:val="000000"/>
                <w:sz w:val="20"/>
                <w:szCs w:val="20"/>
              </w:rPr>
              <w:t>5 137,9</w:t>
            </w:r>
          </w:p>
        </w:tc>
        <w:tc>
          <w:tcPr>
            <w:tcW w:w="379" w:type="pct"/>
            <w:vAlign w:val="center"/>
          </w:tcPr>
          <w:p w:rsidR="00745EA4" w:rsidRPr="00745EA4" w:rsidRDefault="00745EA4" w:rsidP="00745EA4">
            <w:pPr>
              <w:pStyle w:val="afffffff0"/>
              <w:rPr>
                <w:rFonts w:cs="Segoe UI"/>
                <w:sz w:val="20"/>
                <w:szCs w:val="20"/>
              </w:rPr>
            </w:pPr>
            <w:r w:rsidRPr="00745EA4">
              <w:rPr>
                <w:rFonts w:cs="Segoe UI"/>
                <w:color w:val="000000"/>
                <w:sz w:val="20"/>
                <w:szCs w:val="20"/>
              </w:rPr>
              <w:t>5 137,9</w:t>
            </w:r>
          </w:p>
        </w:tc>
        <w:tc>
          <w:tcPr>
            <w:tcW w:w="388" w:type="pct"/>
            <w:vAlign w:val="center"/>
          </w:tcPr>
          <w:p w:rsidR="00745EA4" w:rsidRPr="00745EA4" w:rsidRDefault="00745EA4" w:rsidP="00745EA4">
            <w:pPr>
              <w:pStyle w:val="afffffff0"/>
              <w:rPr>
                <w:rFonts w:cs="Segoe UI"/>
                <w:sz w:val="20"/>
                <w:szCs w:val="20"/>
              </w:rPr>
            </w:pPr>
            <w:r w:rsidRPr="00745EA4">
              <w:rPr>
                <w:rFonts w:cs="Segoe UI"/>
                <w:color w:val="000000"/>
                <w:sz w:val="20"/>
                <w:szCs w:val="20"/>
              </w:rPr>
              <w:t>5 137,9</w:t>
            </w:r>
          </w:p>
        </w:tc>
        <w:tc>
          <w:tcPr>
            <w:tcW w:w="340" w:type="pct"/>
            <w:vAlign w:val="center"/>
          </w:tcPr>
          <w:p w:rsidR="00745EA4" w:rsidRPr="00745EA4" w:rsidRDefault="00745EA4" w:rsidP="00745EA4">
            <w:pPr>
              <w:pStyle w:val="afffffff0"/>
              <w:rPr>
                <w:rFonts w:cs="Segoe UI"/>
                <w:sz w:val="20"/>
                <w:szCs w:val="20"/>
              </w:rPr>
            </w:pPr>
            <w:r w:rsidRPr="00745EA4">
              <w:rPr>
                <w:rFonts w:cs="Segoe UI"/>
                <w:color w:val="000000"/>
                <w:sz w:val="20"/>
                <w:szCs w:val="20"/>
              </w:rPr>
              <w:t>5 137,9</w:t>
            </w:r>
          </w:p>
        </w:tc>
        <w:tc>
          <w:tcPr>
            <w:tcW w:w="372" w:type="pct"/>
            <w:vAlign w:val="center"/>
          </w:tcPr>
          <w:p w:rsidR="00745EA4" w:rsidRPr="00745EA4" w:rsidRDefault="00745EA4" w:rsidP="00745EA4">
            <w:pPr>
              <w:pStyle w:val="afffffff0"/>
              <w:rPr>
                <w:rFonts w:cs="Segoe UI"/>
                <w:sz w:val="20"/>
                <w:szCs w:val="20"/>
              </w:rPr>
            </w:pPr>
            <w:r w:rsidRPr="00745EA4">
              <w:rPr>
                <w:rFonts w:cs="Segoe UI"/>
                <w:color w:val="000000"/>
                <w:sz w:val="20"/>
                <w:szCs w:val="20"/>
              </w:rPr>
              <w:t>30 827,5</w:t>
            </w:r>
          </w:p>
        </w:tc>
      </w:tr>
      <w:tr w:rsidR="00745EA4" w:rsidRPr="00745EA4" w:rsidTr="00745EA4">
        <w:trPr>
          <w:trHeight w:val="173"/>
        </w:trPr>
        <w:tc>
          <w:tcPr>
            <w:tcW w:w="1739" w:type="pct"/>
            <w:vAlign w:val="center"/>
          </w:tcPr>
          <w:p w:rsidR="00745EA4" w:rsidRPr="00745EA4" w:rsidRDefault="00745EA4" w:rsidP="00745EA4">
            <w:pPr>
              <w:pStyle w:val="afffffff0"/>
              <w:rPr>
                <w:rFonts w:cs="Segoe UI"/>
                <w:sz w:val="20"/>
                <w:szCs w:val="20"/>
                <w:lang w:eastAsia="ru-RU"/>
              </w:rPr>
            </w:pPr>
            <w:r w:rsidRPr="00745EA4">
              <w:rPr>
                <w:rFonts w:cs="Segoe UI"/>
                <w:color w:val="000000"/>
                <w:sz w:val="20"/>
                <w:szCs w:val="20"/>
              </w:rPr>
              <w:t xml:space="preserve">Поэтапная замена изношенных сетей теплоснабжения </w:t>
            </w:r>
            <w:r w:rsidRPr="00745EA4">
              <w:rPr>
                <w:rFonts w:cs="Segoe UI"/>
                <w:sz w:val="20"/>
                <w:szCs w:val="20"/>
                <w:lang w:eastAsia="ru-RU"/>
              </w:rPr>
              <w:t>от котельной №3</w:t>
            </w:r>
          </w:p>
        </w:tc>
        <w:tc>
          <w:tcPr>
            <w:tcW w:w="475" w:type="pct"/>
            <w:vAlign w:val="center"/>
          </w:tcPr>
          <w:p w:rsidR="00745EA4" w:rsidRPr="00745EA4" w:rsidRDefault="00745EA4" w:rsidP="00745EA4">
            <w:pPr>
              <w:pStyle w:val="afffffff0"/>
              <w:rPr>
                <w:rFonts w:cs="Segoe UI"/>
                <w:sz w:val="20"/>
                <w:szCs w:val="20"/>
                <w:lang w:eastAsia="ru-RU"/>
              </w:rPr>
            </w:pPr>
            <w:r w:rsidRPr="00745EA4">
              <w:rPr>
                <w:rFonts w:cs="Segoe UI"/>
                <w:color w:val="000000"/>
                <w:sz w:val="20"/>
                <w:szCs w:val="20"/>
              </w:rPr>
              <w:t>23 529,7</w:t>
            </w:r>
          </w:p>
        </w:tc>
        <w:tc>
          <w:tcPr>
            <w:tcW w:w="216" w:type="pct"/>
            <w:vAlign w:val="center"/>
          </w:tcPr>
          <w:p w:rsidR="00745EA4" w:rsidRPr="00745EA4" w:rsidRDefault="00745EA4" w:rsidP="00745EA4">
            <w:pPr>
              <w:pStyle w:val="afffffff0"/>
              <w:rPr>
                <w:rFonts w:cs="Segoe UI"/>
                <w:sz w:val="20"/>
                <w:szCs w:val="20"/>
                <w:lang w:eastAsia="ru-RU"/>
              </w:rPr>
            </w:pPr>
          </w:p>
        </w:tc>
        <w:tc>
          <w:tcPr>
            <w:tcW w:w="356" w:type="pct"/>
            <w:vAlign w:val="center"/>
          </w:tcPr>
          <w:p w:rsidR="00745EA4" w:rsidRPr="00745EA4" w:rsidRDefault="00745EA4" w:rsidP="00745EA4">
            <w:pPr>
              <w:pStyle w:val="afffffff0"/>
              <w:rPr>
                <w:rFonts w:cs="Segoe UI"/>
                <w:sz w:val="20"/>
                <w:szCs w:val="20"/>
                <w:lang w:eastAsia="ru-RU"/>
              </w:rPr>
            </w:pPr>
          </w:p>
        </w:tc>
        <w:tc>
          <w:tcPr>
            <w:tcW w:w="357" w:type="pct"/>
            <w:vAlign w:val="center"/>
          </w:tcPr>
          <w:p w:rsidR="00745EA4" w:rsidRPr="00745EA4" w:rsidRDefault="00745EA4" w:rsidP="00745EA4">
            <w:pPr>
              <w:pStyle w:val="afffffff0"/>
              <w:rPr>
                <w:rFonts w:cs="Segoe UI"/>
                <w:sz w:val="20"/>
                <w:szCs w:val="20"/>
              </w:rPr>
            </w:pPr>
            <w:r w:rsidRPr="00745EA4">
              <w:rPr>
                <w:rFonts w:cs="Segoe UI"/>
                <w:color w:val="000000"/>
                <w:sz w:val="20"/>
                <w:szCs w:val="20"/>
              </w:rPr>
              <w:t>2 139,1</w:t>
            </w:r>
          </w:p>
        </w:tc>
        <w:tc>
          <w:tcPr>
            <w:tcW w:w="380" w:type="pct"/>
            <w:vAlign w:val="center"/>
          </w:tcPr>
          <w:p w:rsidR="00745EA4" w:rsidRPr="00745EA4" w:rsidRDefault="00745EA4" w:rsidP="00745EA4">
            <w:pPr>
              <w:pStyle w:val="afffffff0"/>
              <w:rPr>
                <w:rFonts w:cs="Segoe UI"/>
                <w:sz w:val="20"/>
                <w:szCs w:val="20"/>
              </w:rPr>
            </w:pPr>
            <w:r w:rsidRPr="00745EA4">
              <w:rPr>
                <w:rFonts w:cs="Segoe UI"/>
                <w:color w:val="000000"/>
                <w:sz w:val="20"/>
                <w:szCs w:val="20"/>
              </w:rPr>
              <w:t>2 139,1</w:t>
            </w:r>
          </w:p>
        </w:tc>
        <w:tc>
          <w:tcPr>
            <w:tcW w:w="379" w:type="pct"/>
            <w:vAlign w:val="center"/>
          </w:tcPr>
          <w:p w:rsidR="00745EA4" w:rsidRPr="00745EA4" w:rsidRDefault="00745EA4" w:rsidP="00745EA4">
            <w:pPr>
              <w:pStyle w:val="afffffff0"/>
              <w:rPr>
                <w:rFonts w:cs="Segoe UI"/>
                <w:sz w:val="20"/>
                <w:szCs w:val="20"/>
              </w:rPr>
            </w:pPr>
            <w:r w:rsidRPr="00745EA4">
              <w:rPr>
                <w:rFonts w:cs="Segoe UI"/>
                <w:color w:val="000000"/>
                <w:sz w:val="20"/>
                <w:szCs w:val="20"/>
              </w:rPr>
              <w:t>2 139,1</w:t>
            </w:r>
          </w:p>
        </w:tc>
        <w:tc>
          <w:tcPr>
            <w:tcW w:w="388" w:type="pct"/>
            <w:vAlign w:val="center"/>
          </w:tcPr>
          <w:p w:rsidR="00745EA4" w:rsidRPr="00745EA4" w:rsidRDefault="00745EA4" w:rsidP="00745EA4">
            <w:pPr>
              <w:pStyle w:val="afffffff0"/>
              <w:rPr>
                <w:rFonts w:cs="Segoe UI"/>
                <w:sz w:val="20"/>
                <w:szCs w:val="20"/>
              </w:rPr>
            </w:pPr>
            <w:r w:rsidRPr="00745EA4">
              <w:rPr>
                <w:rFonts w:cs="Segoe UI"/>
                <w:color w:val="000000"/>
                <w:sz w:val="20"/>
                <w:szCs w:val="20"/>
              </w:rPr>
              <w:t>2 139,1</w:t>
            </w:r>
          </w:p>
        </w:tc>
        <w:tc>
          <w:tcPr>
            <w:tcW w:w="340" w:type="pct"/>
            <w:vAlign w:val="center"/>
          </w:tcPr>
          <w:p w:rsidR="00745EA4" w:rsidRPr="00745EA4" w:rsidRDefault="00745EA4" w:rsidP="00745EA4">
            <w:pPr>
              <w:pStyle w:val="afffffff0"/>
              <w:rPr>
                <w:rFonts w:cs="Segoe UI"/>
                <w:sz w:val="20"/>
                <w:szCs w:val="20"/>
              </w:rPr>
            </w:pPr>
            <w:r w:rsidRPr="00745EA4">
              <w:rPr>
                <w:rFonts w:cs="Segoe UI"/>
                <w:color w:val="000000"/>
                <w:sz w:val="20"/>
                <w:szCs w:val="20"/>
              </w:rPr>
              <w:t>2 139,1</w:t>
            </w:r>
          </w:p>
        </w:tc>
        <w:tc>
          <w:tcPr>
            <w:tcW w:w="372" w:type="pct"/>
            <w:vAlign w:val="center"/>
          </w:tcPr>
          <w:p w:rsidR="00745EA4" w:rsidRPr="00745EA4" w:rsidRDefault="00745EA4" w:rsidP="00745EA4">
            <w:pPr>
              <w:pStyle w:val="afffffff0"/>
              <w:rPr>
                <w:rFonts w:cs="Segoe UI"/>
                <w:sz w:val="20"/>
                <w:szCs w:val="20"/>
              </w:rPr>
            </w:pPr>
            <w:r w:rsidRPr="00745EA4">
              <w:rPr>
                <w:rFonts w:cs="Segoe UI"/>
                <w:color w:val="000000"/>
                <w:sz w:val="20"/>
                <w:szCs w:val="20"/>
              </w:rPr>
              <w:t>12 834,4</w:t>
            </w:r>
          </w:p>
        </w:tc>
      </w:tr>
      <w:tr w:rsidR="00745EA4" w:rsidRPr="00745EA4" w:rsidTr="00745EA4">
        <w:trPr>
          <w:trHeight w:val="173"/>
        </w:trPr>
        <w:tc>
          <w:tcPr>
            <w:tcW w:w="1739" w:type="pct"/>
            <w:vAlign w:val="center"/>
          </w:tcPr>
          <w:p w:rsidR="00745EA4" w:rsidRPr="00745EA4" w:rsidRDefault="00745EA4" w:rsidP="00745EA4">
            <w:pPr>
              <w:pStyle w:val="afffffff0"/>
              <w:rPr>
                <w:rFonts w:cs="Segoe UI"/>
                <w:sz w:val="20"/>
                <w:szCs w:val="20"/>
                <w:lang w:eastAsia="ru-RU"/>
              </w:rPr>
            </w:pPr>
            <w:r w:rsidRPr="00745EA4">
              <w:rPr>
                <w:rFonts w:cs="Segoe UI"/>
                <w:color w:val="000000"/>
                <w:sz w:val="20"/>
                <w:szCs w:val="20"/>
              </w:rPr>
              <w:t xml:space="preserve">Поэтапная замена изношенных сетей теплоснабжения </w:t>
            </w:r>
            <w:r w:rsidRPr="00745EA4">
              <w:rPr>
                <w:rFonts w:cs="Segoe UI"/>
                <w:sz w:val="20"/>
                <w:szCs w:val="20"/>
                <w:lang w:eastAsia="ru-RU"/>
              </w:rPr>
              <w:t>от котельной №4 с. Карманово</w:t>
            </w:r>
          </w:p>
        </w:tc>
        <w:tc>
          <w:tcPr>
            <w:tcW w:w="475" w:type="pct"/>
            <w:vAlign w:val="center"/>
          </w:tcPr>
          <w:p w:rsidR="00745EA4" w:rsidRPr="00745EA4" w:rsidRDefault="00745EA4" w:rsidP="00745EA4">
            <w:pPr>
              <w:pStyle w:val="afffffff0"/>
              <w:rPr>
                <w:rFonts w:cs="Segoe UI"/>
                <w:sz w:val="20"/>
                <w:szCs w:val="20"/>
                <w:lang w:eastAsia="ru-RU"/>
              </w:rPr>
            </w:pPr>
            <w:r w:rsidRPr="00745EA4">
              <w:rPr>
                <w:rFonts w:cs="Segoe UI"/>
                <w:color w:val="000000"/>
                <w:sz w:val="20"/>
                <w:szCs w:val="20"/>
              </w:rPr>
              <w:t>147 552,9</w:t>
            </w:r>
          </w:p>
        </w:tc>
        <w:tc>
          <w:tcPr>
            <w:tcW w:w="216" w:type="pct"/>
            <w:vAlign w:val="center"/>
          </w:tcPr>
          <w:p w:rsidR="00745EA4" w:rsidRPr="00745EA4" w:rsidRDefault="00745EA4" w:rsidP="00745EA4">
            <w:pPr>
              <w:pStyle w:val="afffffff0"/>
              <w:rPr>
                <w:rFonts w:cs="Segoe UI"/>
                <w:sz w:val="20"/>
                <w:szCs w:val="20"/>
                <w:lang w:eastAsia="ru-RU"/>
              </w:rPr>
            </w:pPr>
          </w:p>
        </w:tc>
        <w:tc>
          <w:tcPr>
            <w:tcW w:w="356" w:type="pct"/>
            <w:vAlign w:val="center"/>
          </w:tcPr>
          <w:p w:rsidR="00745EA4" w:rsidRPr="00745EA4" w:rsidRDefault="00745EA4" w:rsidP="00745EA4">
            <w:pPr>
              <w:pStyle w:val="afffffff0"/>
              <w:rPr>
                <w:rFonts w:cs="Segoe UI"/>
                <w:sz w:val="20"/>
                <w:szCs w:val="20"/>
                <w:lang w:eastAsia="ru-RU"/>
              </w:rPr>
            </w:pPr>
          </w:p>
        </w:tc>
        <w:tc>
          <w:tcPr>
            <w:tcW w:w="357" w:type="pct"/>
            <w:vAlign w:val="center"/>
          </w:tcPr>
          <w:p w:rsidR="00745EA4" w:rsidRPr="00745EA4" w:rsidRDefault="00745EA4" w:rsidP="00745EA4">
            <w:pPr>
              <w:pStyle w:val="afffffff0"/>
              <w:rPr>
                <w:rFonts w:cs="Segoe UI"/>
                <w:sz w:val="20"/>
                <w:szCs w:val="20"/>
              </w:rPr>
            </w:pPr>
            <w:r w:rsidRPr="00745EA4">
              <w:rPr>
                <w:rFonts w:cs="Segoe UI"/>
                <w:color w:val="000000"/>
                <w:sz w:val="20"/>
                <w:szCs w:val="20"/>
              </w:rPr>
              <w:t>13 413,9</w:t>
            </w:r>
          </w:p>
        </w:tc>
        <w:tc>
          <w:tcPr>
            <w:tcW w:w="380" w:type="pct"/>
            <w:vAlign w:val="center"/>
          </w:tcPr>
          <w:p w:rsidR="00745EA4" w:rsidRPr="00745EA4" w:rsidRDefault="00745EA4" w:rsidP="00745EA4">
            <w:pPr>
              <w:pStyle w:val="afffffff0"/>
              <w:rPr>
                <w:rFonts w:cs="Segoe UI"/>
                <w:sz w:val="20"/>
                <w:szCs w:val="20"/>
              </w:rPr>
            </w:pPr>
            <w:r w:rsidRPr="00745EA4">
              <w:rPr>
                <w:rFonts w:cs="Segoe UI"/>
                <w:color w:val="000000"/>
                <w:sz w:val="20"/>
                <w:szCs w:val="20"/>
              </w:rPr>
              <w:t>13 413,9</w:t>
            </w:r>
          </w:p>
        </w:tc>
        <w:tc>
          <w:tcPr>
            <w:tcW w:w="379" w:type="pct"/>
            <w:vAlign w:val="center"/>
          </w:tcPr>
          <w:p w:rsidR="00745EA4" w:rsidRPr="00745EA4" w:rsidRDefault="00745EA4" w:rsidP="00745EA4">
            <w:pPr>
              <w:pStyle w:val="afffffff0"/>
              <w:rPr>
                <w:rFonts w:cs="Segoe UI"/>
                <w:sz w:val="20"/>
                <w:szCs w:val="20"/>
              </w:rPr>
            </w:pPr>
            <w:r w:rsidRPr="00745EA4">
              <w:rPr>
                <w:rFonts w:cs="Segoe UI"/>
                <w:color w:val="000000"/>
                <w:sz w:val="20"/>
                <w:szCs w:val="20"/>
              </w:rPr>
              <w:t>13 413,9</w:t>
            </w:r>
          </w:p>
        </w:tc>
        <w:tc>
          <w:tcPr>
            <w:tcW w:w="388" w:type="pct"/>
            <w:vAlign w:val="center"/>
          </w:tcPr>
          <w:p w:rsidR="00745EA4" w:rsidRPr="00745EA4" w:rsidRDefault="00745EA4" w:rsidP="00745EA4">
            <w:pPr>
              <w:pStyle w:val="afffffff0"/>
              <w:rPr>
                <w:rFonts w:cs="Segoe UI"/>
                <w:sz w:val="20"/>
                <w:szCs w:val="20"/>
              </w:rPr>
            </w:pPr>
            <w:r w:rsidRPr="00745EA4">
              <w:rPr>
                <w:rFonts w:cs="Segoe UI"/>
                <w:color w:val="000000"/>
                <w:sz w:val="20"/>
                <w:szCs w:val="20"/>
              </w:rPr>
              <w:t>13 413,9</w:t>
            </w:r>
          </w:p>
        </w:tc>
        <w:tc>
          <w:tcPr>
            <w:tcW w:w="340" w:type="pct"/>
            <w:vAlign w:val="center"/>
          </w:tcPr>
          <w:p w:rsidR="00745EA4" w:rsidRPr="00745EA4" w:rsidRDefault="00745EA4" w:rsidP="00745EA4">
            <w:pPr>
              <w:pStyle w:val="afffffff0"/>
              <w:rPr>
                <w:rFonts w:cs="Segoe UI"/>
                <w:sz w:val="20"/>
                <w:szCs w:val="20"/>
              </w:rPr>
            </w:pPr>
            <w:r w:rsidRPr="00745EA4">
              <w:rPr>
                <w:rFonts w:cs="Segoe UI"/>
                <w:color w:val="000000"/>
                <w:sz w:val="20"/>
                <w:szCs w:val="20"/>
              </w:rPr>
              <w:t>13 413,9</w:t>
            </w:r>
          </w:p>
        </w:tc>
        <w:tc>
          <w:tcPr>
            <w:tcW w:w="372" w:type="pct"/>
            <w:vAlign w:val="center"/>
          </w:tcPr>
          <w:p w:rsidR="00745EA4" w:rsidRPr="00745EA4" w:rsidRDefault="00745EA4" w:rsidP="00745EA4">
            <w:pPr>
              <w:pStyle w:val="afffffff0"/>
              <w:rPr>
                <w:rFonts w:cs="Segoe UI"/>
                <w:sz w:val="20"/>
                <w:szCs w:val="20"/>
              </w:rPr>
            </w:pPr>
            <w:r w:rsidRPr="00745EA4">
              <w:rPr>
                <w:rFonts w:cs="Segoe UI"/>
                <w:color w:val="000000"/>
                <w:sz w:val="20"/>
                <w:szCs w:val="20"/>
              </w:rPr>
              <w:t>80 483,4</w:t>
            </w:r>
          </w:p>
        </w:tc>
      </w:tr>
      <w:tr w:rsidR="00745EA4" w:rsidRPr="00745EA4" w:rsidTr="00745EA4">
        <w:trPr>
          <w:trHeight w:val="173"/>
        </w:trPr>
        <w:tc>
          <w:tcPr>
            <w:tcW w:w="1739" w:type="pct"/>
            <w:vAlign w:val="center"/>
          </w:tcPr>
          <w:p w:rsidR="00745EA4" w:rsidRPr="00745EA4" w:rsidRDefault="00745EA4" w:rsidP="00745EA4">
            <w:pPr>
              <w:pStyle w:val="afffffff0"/>
              <w:rPr>
                <w:rFonts w:cs="Segoe UI"/>
                <w:sz w:val="20"/>
                <w:szCs w:val="20"/>
                <w:lang w:eastAsia="ru-RU"/>
              </w:rPr>
            </w:pPr>
            <w:r w:rsidRPr="00745EA4">
              <w:rPr>
                <w:rFonts w:cs="Segoe UI"/>
                <w:color w:val="000000"/>
                <w:sz w:val="20"/>
                <w:szCs w:val="20"/>
              </w:rPr>
              <w:t xml:space="preserve">Поэтапная замена изношенных сетей теплоснабжения </w:t>
            </w:r>
            <w:r w:rsidRPr="00745EA4">
              <w:rPr>
                <w:rFonts w:cs="Segoe UI"/>
                <w:sz w:val="20"/>
                <w:szCs w:val="20"/>
                <w:lang w:eastAsia="ru-RU"/>
              </w:rPr>
              <w:t>от котельной №5</w:t>
            </w:r>
          </w:p>
        </w:tc>
        <w:tc>
          <w:tcPr>
            <w:tcW w:w="475" w:type="pct"/>
            <w:vAlign w:val="center"/>
          </w:tcPr>
          <w:p w:rsidR="00745EA4" w:rsidRPr="00745EA4" w:rsidRDefault="00745EA4" w:rsidP="00745EA4">
            <w:pPr>
              <w:pStyle w:val="afffffff0"/>
              <w:rPr>
                <w:rFonts w:cs="Segoe UI"/>
                <w:sz w:val="20"/>
                <w:szCs w:val="20"/>
                <w:lang w:eastAsia="ru-RU"/>
              </w:rPr>
            </w:pPr>
            <w:r w:rsidRPr="00745EA4">
              <w:rPr>
                <w:rFonts w:cs="Segoe UI"/>
                <w:color w:val="000000"/>
                <w:sz w:val="20"/>
                <w:szCs w:val="20"/>
              </w:rPr>
              <w:t>5 237,9</w:t>
            </w:r>
          </w:p>
        </w:tc>
        <w:tc>
          <w:tcPr>
            <w:tcW w:w="216" w:type="pct"/>
            <w:vAlign w:val="center"/>
          </w:tcPr>
          <w:p w:rsidR="00745EA4" w:rsidRPr="00745EA4" w:rsidRDefault="00745EA4" w:rsidP="00745EA4">
            <w:pPr>
              <w:pStyle w:val="afffffff0"/>
              <w:rPr>
                <w:rFonts w:cs="Segoe UI"/>
                <w:sz w:val="20"/>
                <w:szCs w:val="20"/>
                <w:lang w:eastAsia="ru-RU"/>
              </w:rPr>
            </w:pPr>
          </w:p>
        </w:tc>
        <w:tc>
          <w:tcPr>
            <w:tcW w:w="356" w:type="pct"/>
            <w:vAlign w:val="center"/>
          </w:tcPr>
          <w:p w:rsidR="00745EA4" w:rsidRPr="00745EA4" w:rsidRDefault="00745EA4" w:rsidP="00745EA4">
            <w:pPr>
              <w:pStyle w:val="afffffff0"/>
              <w:rPr>
                <w:rFonts w:cs="Segoe UI"/>
                <w:sz w:val="20"/>
                <w:szCs w:val="20"/>
                <w:lang w:eastAsia="ru-RU"/>
              </w:rPr>
            </w:pPr>
          </w:p>
        </w:tc>
        <w:tc>
          <w:tcPr>
            <w:tcW w:w="357" w:type="pct"/>
            <w:vAlign w:val="center"/>
          </w:tcPr>
          <w:p w:rsidR="00745EA4" w:rsidRPr="00745EA4" w:rsidRDefault="00745EA4" w:rsidP="00745EA4">
            <w:pPr>
              <w:pStyle w:val="afffffff0"/>
              <w:rPr>
                <w:rFonts w:cs="Segoe UI"/>
                <w:sz w:val="20"/>
                <w:szCs w:val="20"/>
              </w:rPr>
            </w:pPr>
            <w:r w:rsidRPr="00745EA4">
              <w:rPr>
                <w:rFonts w:cs="Segoe UI"/>
                <w:color w:val="000000"/>
                <w:sz w:val="20"/>
                <w:szCs w:val="20"/>
              </w:rPr>
              <w:t>476,2</w:t>
            </w:r>
          </w:p>
        </w:tc>
        <w:tc>
          <w:tcPr>
            <w:tcW w:w="380" w:type="pct"/>
            <w:vAlign w:val="center"/>
          </w:tcPr>
          <w:p w:rsidR="00745EA4" w:rsidRPr="00745EA4" w:rsidRDefault="00745EA4" w:rsidP="00745EA4">
            <w:pPr>
              <w:pStyle w:val="afffffff0"/>
              <w:rPr>
                <w:rFonts w:cs="Segoe UI"/>
                <w:sz w:val="20"/>
                <w:szCs w:val="20"/>
              </w:rPr>
            </w:pPr>
            <w:r w:rsidRPr="00745EA4">
              <w:rPr>
                <w:rFonts w:cs="Segoe UI"/>
                <w:color w:val="000000"/>
                <w:sz w:val="20"/>
                <w:szCs w:val="20"/>
              </w:rPr>
              <w:t>476,2</w:t>
            </w:r>
          </w:p>
        </w:tc>
        <w:tc>
          <w:tcPr>
            <w:tcW w:w="379" w:type="pct"/>
            <w:vAlign w:val="center"/>
          </w:tcPr>
          <w:p w:rsidR="00745EA4" w:rsidRPr="00745EA4" w:rsidRDefault="00745EA4" w:rsidP="00745EA4">
            <w:pPr>
              <w:pStyle w:val="afffffff0"/>
              <w:rPr>
                <w:rFonts w:cs="Segoe UI"/>
                <w:sz w:val="20"/>
                <w:szCs w:val="20"/>
              </w:rPr>
            </w:pPr>
            <w:r w:rsidRPr="00745EA4">
              <w:rPr>
                <w:rFonts w:cs="Segoe UI"/>
                <w:color w:val="000000"/>
                <w:sz w:val="20"/>
                <w:szCs w:val="20"/>
              </w:rPr>
              <w:t>476,2</w:t>
            </w:r>
          </w:p>
        </w:tc>
        <w:tc>
          <w:tcPr>
            <w:tcW w:w="388" w:type="pct"/>
            <w:vAlign w:val="center"/>
          </w:tcPr>
          <w:p w:rsidR="00745EA4" w:rsidRPr="00745EA4" w:rsidRDefault="00745EA4" w:rsidP="00745EA4">
            <w:pPr>
              <w:pStyle w:val="afffffff0"/>
              <w:rPr>
                <w:rFonts w:cs="Segoe UI"/>
                <w:sz w:val="20"/>
                <w:szCs w:val="20"/>
              </w:rPr>
            </w:pPr>
            <w:r w:rsidRPr="00745EA4">
              <w:rPr>
                <w:rFonts w:cs="Segoe UI"/>
                <w:color w:val="000000"/>
                <w:sz w:val="20"/>
                <w:szCs w:val="20"/>
              </w:rPr>
              <w:t>476,2</w:t>
            </w:r>
          </w:p>
        </w:tc>
        <w:tc>
          <w:tcPr>
            <w:tcW w:w="340" w:type="pct"/>
            <w:vAlign w:val="center"/>
          </w:tcPr>
          <w:p w:rsidR="00745EA4" w:rsidRPr="00745EA4" w:rsidRDefault="00745EA4" w:rsidP="00745EA4">
            <w:pPr>
              <w:pStyle w:val="afffffff0"/>
              <w:rPr>
                <w:rFonts w:cs="Segoe UI"/>
                <w:sz w:val="20"/>
                <w:szCs w:val="20"/>
              </w:rPr>
            </w:pPr>
            <w:r w:rsidRPr="00745EA4">
              <w:rPr>
                <w:rFonts w:cs="Segoe UI"/>
                <w:color w:val="000000"/>
                <w:sz w:val="20"/>
                <w:szCs w:val="20"/>
              </w:rPr>
              <w:t>476,2</w:t>
            </w:r>
          </w:p>
        </w:tc>
        <w:tc>
          <w:tcPr>
            <w:tcW w:w="372" w:type="pct"/>
            <w:vAlign w:val="center"/>
          </w:tcPr>
          <w:p w:rsidR="00745EA4" w:rsidRPr="00745EA4" w:rsidRDefault="00745EA4" w:rsidP="00745EA4">
            <w:pPr>
              <w:pStyle w:val="afffffff0"/>
              <w:rPr>
                <w:rFonts w:cs="Segoe UI"/>
                <w:sz w:val="20"/>
                <w:szCs w:val="20"/>
              </w:rPr>
            </w:pPr>
            <w:r w:rsidRPr="00745EA4">
              <w:rPr>
                <w:rFonts w:cs="Segoe UI"/>
                <w:color w:val="000000"/>
                <w:sz w:val="20"/>
                <w:szCs w:val="20"/>
              </w:rPr>
              <w:t>2 857,0</w:t>
            </w:r>
          </w:p>
        </w:tc>
      </w:tr>
      <w:tr w:rsidR="00745EA4" w:rsidRPr="00745EA4" w:rsidTr="00745EA4">
        <w:trPr>
          <w:trHeight w:val="173"/>
        </w:trPr>
        <w:tc>
          <w:tcPr>
            <w:tcW w:w="1739" w:type="pct"/>
            <w:vAlign w:val="center"/>
          </w:tcPr>
          <w:p w:rsidR="00745EA4" w:rsidRPr="00745EA4" w:rsidRDefault="00745EA4" w:rsidP="00745EA4">
            <w:pPr>
              <w:pStyle w:val="afffffff0"/>
              <w:rPr>
                <w:rFonts w:cs="Segoe UI"/>
                <w:sz w:val="20"/>
                <w:szCs w:val="20"/>
              </w:rPr>
            </w:pPr>
            <w:r w:rsidRPr="00745EA4">
              <w:rPr>
                <w:rFonts w:cs="Segoe UI"/>
                <w:color w:val="000000"/>
                <w:sz w:val="20"/>
                <w:szCs w:val="20"/>
              </w:rPr>
              <w:t xml:space="preserve">Поэтапная замена изношенных сетей теплоснабжения </w:t>
            </w:r>
            <w:r w:rsidRPr="00745EA4">
              <w:rPr>
                <w:rFonts w:cs="Segoe UI"/>
                <w:sz w:val="20"/>
                <w:szCs w:val="20"/>
                <w:lang w:eastAsia="ru-RU"/>
              </w:rPr>
              <w:t xml:space="preserve">от </w:t>
            </w:r>
            <w:r w:rsidRPr="00745EA4">
              <w:rPr>
                <w:rFonts w:cs="Segoe UI"/>
                <w:sz w:val="20"/>
                <w:szCs w:val="20"/>
                <w:lang w:eastAsia="ru-RU"/>
              </w:rPr>
              <w:lastRenderedPageBreak/>
              <w:t>котельной №6 ул. Пушная</w:t>
            </w:r>
          </w:p>
        </w:tc>
        <w:tc>
          <w:tcPr>
            <w:tcW w:w="475" w:type="pct"/>
            <w:vAlign w:val="center"/>
          </w:tcPr>
          <w:p w:rsidR="00745EA4" w:rsidRPr="00745EA4" w:rsidRDefault="00745EA4" w:rsidP="00745EA4">
            <w:pPr>
              <w:pStyle w:val="afffffff0"/>
              <w:rPr>
                <w:rFonts w:cs="Segoe UI"/>
                <w:sz w:val="20"/>
                <w:szCs w:val="20"/>
                <w:lang w:eastAsia="ru-RU"/>
              </w:rPr>
            </w:pPr>
            <w:r w:rsidRPr="00745EA4">
              <w:rPr>
                <w:rFonts w:cs="Segoe UI"/>
                <w:color w:val="000000"/>
                <w:sz w:val="20"/>
                <w:szCs w:val="20"/>
              </w:rPr>
              <w:lastRenderedPageBreak/>
              <w:t>3 485,1</w:t>
            </w:r>
          </w:p>
        </w:tc>
        <w:tc>
          <w:tcPr>
            <w:tcW w:w="216" w:type="pct"/>
            <w:vAlign w:val="center"/>
          </w:tcPr>
          <w:p w:rsidR="00745EA4" w:rsidRPr="00745EA4" w:rsidRDefault="00745EA4" w:rsidP="00745EA4">
            <w:pPr>
              <w:pStyle w:val="afffffff0"/>
              <w:rPr>
                <w:rFonts w:cs="Segoe UI"/>
                <w:sz w:val="20"/>
                <w:szCs w:val="20"/>
                <w:lang w:eastAsia="ru-RU"/>
              </w:rPr>
            </w:pPr>
          </w:p>
        </w:tc>
        <w:tc>
          <w:tcPr>
            <w:tcW w:w="356" w:type="pct"/>
            <w:vAlign w:val="center"/>
          </w:tcPr>
          <w:p w:rsidR="00745EA4" w:rsidRPr="00745EA4" w:rsidRDefault="00745EA4" w:rsidP="00745EA4">
            <w:pPr>
              <w:pStyle w:val="afffffff0"/>
              <w:rPr>
                <w:rFonts w:cs="Segoe UI"/>
                <w:sz w:val="20"/>
                <w:szCs w:val="20"/>
                <w:lang w:eastAsia="ru-RU"/>
              </w:rPr>
            </w:pPr>
          </w:p>
        </w:tc>
        <w:tc>
          <w:tcPr>
            <w:tcW w:w="357" w:type="pct"/>
            <w:vAlign w:val="center"/>
          </w:tcPr>
          <w:p w:rsidR="00745EA4" w:rsidRPr="00745EA4" w:rsidRDefault="00745EA4" w:rsidP="00745EA4">
            <w:pPr>
              <w:pStyle w:val="afffffff0"/>
              <w:rPr>
                <w:rFonts w:cs="Segoe UI"/>
                <w:sz w:val="20"/>
                <w:szCs w:val="20"/>
              </w:rPr>
            </w:pPr>
            <w:r w:rsidRPr="00745EA4">
              <w:rPr>
                <w:rFonts w:cs="Segoe UI"/>
                <w:color w:val="000000"/>
                <w:sz w:val="20"/>
                <w:szCs w:val="20"/>
              </w:rPr>
              <w:t>316,8</w:t>
            </w:r>
          </w:p>
        </w:tc>
        <w:tc>
          <w:tcPr>
            <w:tcW w:w="380" w:type="pct"/>
            <w:vAlign w:val="center"/>
          </w:tcPr>
          <w:p w:rsidR="00745EA4" w:rsidRPr="00745EA4" w:rsidRDefault="00745EA4" w:rsidP="00745EA4">
            <w:pPr>
              <w:pStyle w:val="afffffff0"/>
              <w:rPr>
                <w:rFonts w:cs="Segoe UI"/>
                <w:sz w:val="20"/>
                <w:szCs w:val="20"/>
              </w:rPr>
            </w:pPr>
            <w:r w:rsidRPr="00745EA4">
              <w:rPr>
                <w:rFonts w:cs="Segoe UI"/>
                <w:color w:val="000000"/>
                <w:sz w:val="20"/>
                <w:szCs w:val="20"/>
              </w:rPr>
              <w:t>316,8</w:t>
            </w:r>
          </w:p>
        </w:tc>
        <w:tc>
          <w:tcPr>
            <w:tcW w:w="379" w:type="pct"/>
            <w:vAlign w:val="center"/>
          </w:tcPr>
          <w:p w:rsidR="00745EA4" w:rsidRPr="00745EA4" w:rsidRDefault="00745EA4" w:rsidP="00745EA4">
            <w:pPr>
              <w:pStyle w:val="afffffff0"/>
              <w:rPr>
                <w:rFonts w:cs="Segoe UI"/>
                <w:sz w:val="20"/>
                <w:szCs w:val="20"/>
              </w:rPr>
            </w:pPr>
            <w:r w:rsidRPr="00745EA4">
              <w:rPr>
                <w:rFonts w:cs="Segoe UI"/>
                <w:color w:val="000000"/>
                <w:sz w:val="20"/>
                <w:szCs w:val="20"/>
              </w:rPr>
              <w:t>316,8</w:t>
            </w:r>
          </w:p>
        </w:tc>
        <w:tc>
          <w:tcPr>
            <w:tcW w:w="388" w:type="pct"/>
            <w:vAlign w:val="center"/>
          </w:tcPr>
          <w:p w:rsidR="00745EA4" w:rsidRPr="00745EA4" w:rsidRDefault="00745EA4" w:rsidP="00745EA4">
            <w:pPr>
              <w:pStyle w:val="afffffff0"/>
              <w:rPr>
                <w:rFonts w:cs="Segoe UI"/>
                <w:sz w:val="20"/>
                <w:szCs w:val="20"/>
              </w:rPr>
            </w:pPr>
            <w:r w:rsidRPr="00745EA4">
              <w:rPr>
                <w:rFonts w:cs="Segoe UI"/>
                <w:color w:val="000000"/>
                <w:sz w:val="20"/>
                <w:szCs w:val="20"/>
              </w:rPr>
              <w:t>316,8</w:t>
            </w:r>
          </w:p>
        </w:tc>
        <w:tc>
          <w:tcPr>
            <w:tcW w:w="340" w:type="pct"/>
            <w:vAlign w:val="center"/>
          </w:tcPr>
          <w:p w:rsidR="00745EA4" w:rsidRPr="00745EA4" w:rsidRDefault="00745EA4" w:rsidP="00745EA4">
            <w:pPr>
              <w:pStyle w:val="afffffff0"/>
              <w:rPr>
                <w:rFonts w:cs="Segoe UI"/>
                <w:sz w:val="20"/>
                <w:szCs w:val="20"/>
              </w:rPr>
            </w:pPr>
            <w:r w:rsidRPr="00745EA4">
              <w:rPr>
                <w:rFonts w:cs="Segoe UI"/>
                <w:color w:val="000000"/>
                <w:sz w:val="20"/>
                <w:szCs w:val="20"/>
              </w:rPr>
              <w:t>316,8</w:t>
            </w:r>
          </w:p>
        </w:tc>
        <w:tc>
          <w:tcPr>
            <w:tcW w:w="372" w:type="pct"/>
            <w:vAlign w:val="center"/>
          </w:tcPr>
          <w:p w:rsidR="00745EA4" w:rsidRPr="00745EA4" w:rsidRDefault="00745EA4" w:rsidP="00745EA4">
            <w:pPr>
              <w:pStyle w:val="afffffff0"/>
              <w:rPr>
                <w:rFonts w:cs="Segoe UI"/>
                <w:sz w:val="20"/>
                <w:szCs w:val="20"/>
              </w:rPr>
            </w:pPr>
            <w:r w:rsidRPr="00745EA4">
              <w:rPr>
                <w:rFonts w:cs="Segoe UI"/>
                <w:color w:val="000000"/>
                <w:sz w:val="20"/>
                <w:szCs w:val="20"/>
              </w:rPr>
              <w:t>1 901,0</w:t>
            </w:r>
          </w:p>
        </w:tc>
      </w:tr>
      <w:tr w:rsidR="00745EA4" w:rsidRPr="00745EA4" w:rsidTr="00745EA4">
        <w:trPr>
          <w:trHeight w:val="173"/>
        </w:trPr>
        <w:tc>
          <w:tcPr>
            <w:tcW w:w="1739" w:type="pct"/>
            <w:vAlign w:val="center"/>
          </w:tcPr>
          <w:p w:rsidR="00745EA4" w:rsidRPr="00745EA4" w:rsidRDefault="00745EA4" w:rsidP="00745EA4">
            <w:pPr>
              <w:pStyle w:val="afffffff0"/>
              <w:rPr>
                <w:rFonts w:cs="Segoe UI"/>
                <w:sz w:val="20"/>
                <w:szCs w:val="20"/>
              </w:rPr>
            </w:pPr>
            <w:r w:rsidRPr="00745EA4">
              <w:rPr>
                <w:rFonts w:cs="Segoe UI"/>
                <w:color w:val="000000"/>
                <w:sz w:val="20"/>
                <w:szCs w:val="20"/>
              </w:rPr>
              <w:lastRenderedPageBreak/>
              <w:t xml:space="preserve">Поэтапная замена изношенных сетей теплоснабжения </w:t>
            </w:r>
            <w:r w:rsidRPr="00745EA4">
              <w:rPr>
                <w:rFonts w:cs="Segoe UI"/>
                <w:sz w:val="20"/>
                <w:szCs w:val="20"/>
                <w:lang w:eastAsia="ru-RU"/>
              </w:rPr>
              <w:t>от БМК-7</w:t>
            </w:r>
          </w:p>
        </w:tc>
        <w:tc>
          <w:tcPr>
            <w:tcW w:w="475" w:type="pct"/>
            <w:vAlign w:val="center"/>
          </w:tcPr>
          <w:p w:rsidR="00745EA4" w:rsidRPr="00745EA4" w:rsidRDefault="00745EA4" w:rsidP="00745EA4">
            <w:pPr>
              <w:pStyle w:val="afffffff0"/>
              <w:rPr>
                <w:rFonts w:cs="Segoe UI"/>
                <w:sz w:val="20"/>
                <w:szCs w:val="20"/>
                <w:lang w:eastAsia="ru-RU"/>
              </w:rPr>
            </w:pPr>
            <w:r w:rsidRPr="00745EA4">
              <w:rPr>
                <w:rFonts w:cs="Segoe UI"/>
                <w:color w:val="000000"/>
                <w:sz w:val="20"/>
                <w:szCs w:val="20"/>
              </w:rPr>
              <w:t>26 769,3</w:t>
            </w:r>
          </w:p>
        </w:tc>
        <w:tc>
          <w:tcPr>
            <w:tcW w:w="216" w:type="pct"/>
            <w:vAlign w:val="center"/>
          </w:tcPr>
          <w:p w:rsidR="00745EA4" w:rsidRPr="00745EA4" w:rsidRDefault="00745EA4" w:rsidP="00745EA4">
            <w:pPr>
              <w:pStyle w:val="afffffff0"/>
              <w:rPr>
                <w:rFonts w:cs="Segoe UI"/>
                <w:sz w:val="20"/>
                <w:szCs w:val="20"/>
                <w:lang w:eastAsia="ru-RU"/>
              </w:rPr>
            </w:pPr>
          </w:p>
        </w:tc>
        <w:tc>
          <w:tcPr>
            <w:tcW w:w="356" w:type="pct"/>
            <w:vAlign w:val="center"/>
          </w:tcPr>
          <w:p w:rsidR="00745EA4" w:rsidRPr="00745EA4" w:rsidRDefault="00745EA4" w:rsidP="00745EA4">
            <w:pPr>
              <w:pStyle w:val="afffffff0"/>
              <w:rPr>
                <w:rFonts w:cs="Segoe UI"/>
                <w:sz w:val="20"/>
                <w:szCs w:val="20"/>
                <w:lang w:eastAsia="ru-RU"/>
              </w:rPr>
            </w:pPr>
          </w:p>
        </w:tc>
        <w:tc>
          <w:tcPr>
            <w:tcW w:w="357" w:type="pct"/>
            <w:vAlign w:val="center"/>
          </w:tcPr>
          <w:p w:rsidR="00745EA4" w:rsidRPr="00745EA4" w:rsidRDefault="00745EA4" w:rsidP="00745EA4">
            <w:pPr>
              <w:pStyle w:val="afffffff0"/>
              <w:rPr>
                <w:rFonts w:cs="Segoe UI"/>
                <w:sz w:val="20"/>
                <w:szCs w:val="20"/>
              </w:rPr>
            </w:pPr>
            <w:r w:rsidRPr="00745EA4">
              <w:rPr>
                <w:rFonts w:cs="Segoe UI"/>
                <w:color w:val="000000"/>
                <w:sz w:val="20"/>
                <w:szCs w:val="20"/>
              </w:rPr>
              <w:t>2 433,6</w:t>
            </w:r>
          </w:p>
        </w:tc>
        <w:tc>
          <w:tcPr>
            <w:tcW w:w="380" w:type="pct"/>
            <w:vAlign w:val="center"/>
          </w:tcPr>
          <w:p w:rsidR="00745EA4" w:rsidRPr="00745EA4" w:rsidRDefault="00745EA4" w:rsidP="00745EA4">
            <w:pPr>
              <w:pStyle w:val="afffffff0"/>
              <w:rPr>
                <w:rFonts w:cs="Segoe UI"/>
                <w:sz w:val="20"/>
                <w:szCs w:val="20"/>
              </w:rPr>
            </w:pPr>
            <w:r w:rsidRPr="00745EA4">
              <w:rPr>
                <w:rFonts w:cs="Segoe UI"/>
                <w:color w:val="000000"/>
                <w:sz w:val="20"/>
                <w:szCs w:val="20"/>
              </w:rPr>
              <w:t>2 433,6</w:t>
            </w:r>
          </w:p>
        </w:tc>
        <w:tc>
          <w:tcPr>
            <w:tcW w:w="379" w:type="pct"/>
            <w:vAlign w:val="center"/>
          </w:tcPr>
          <w:p w:rsidR="00745EA4" w:rsidRPr="00745EA4" w:rsidRDefault="00745EA4" w:rsidP="00745EA4">
            <w:pPr>
              <w:pStyle w:val="afffffff0"/>
              <w:rPr>
                <w:rFonts w:cs="Segoe UI"/>
                <w:sz w:val="20"/>
                <w:szCs w:val="20"/>
              </w:rPr>
            </w:pPr>
            <w:r w:rsidRPr="00745EA4">
              <w:rPr>
                <w:rFonts w:cs="Segoe UI"/>
                <w:color w:val="000000"/>
                <w:sz w:val="20"/>
                <w:szCs w:val="20"/>
              </w:rPr>
              <w:t>2 433,6</w:t>
            </w:r>
          </w:p>
        </w:tc>
        <w:tc>
          <w:tcPr>
            <w:tcW w:w="388" w:type="pct"/>
            <w:vAlign w:val="center"/>
          </w:tcPr>
          <w:p w:rsidR="00745EA4" w:rsidRPr="00745EA4" w:rsidRDefault="00745EA4" w:rsidP="00745EA4">
            <w:pPr>
              <w:pStyle w:val="afffffff0"/>
              <w:rPr>
                <w:rFonts w:cs="Segoe UI"/>
                <w:sz w:val="20"/>
                <w:szCs w:val="20"/>
              </w:rPr>
            </w:pPr>
            <w:r w:rsidRPr="00745EA4">
              <w:rPr>
                <w:rFonts w:cs="Segoe UI"/>
                <w:color w:val="000000"/>
                <w:sz w:val="20"/>
                <w:szCs w:val="20"/>
              </w:rPr>
              <w:t>2 433,6</w:t>
            </w:r>
          </w:p>
        </w:tc>
        <w:tc>
          <w:tcPr>
            <w:tcW w:w="340" w:type="pct"/>
            <w:vAlign w:val="center"/>
          </w:tcPr>
          <w:p w:rsidR="00745EA4" w:rsidRPr="00745EA4" w:rsidRDefault="00745EA4" w:rsidP="00745EA4">
            <w:pPr>
              <w:pStyle w:val="afffffff0"/>
              <w:rPr>
                <w:rFonts w:cs="Segoe UI"/>
                <w:sz w:val="20"/>
                <w:szCs w:val="20"/>
              </w:rPr>
            </w:pPr>
            <w:r w:rsidRPr="00745EA4">
              <w:rPr>
                <w:rFonts w:cs="Segoe UI"/>
                <w:color w:val="000000"/>
                <w:sz w:val="20"/>
                <w:szCs w:val="20"/>
              </w:rPr>
              <w:t>2 433,6</w:t>
            </w:r>
          </w:p>
        </w:tc>
        <w:tc>
          <w:tcPr>
            <w:tcW w:w="372" w:type="pct"/>
            <w:vAlign w:val="center"/>
          </w:tcPr>
          <w:p w:rsidR="00745EA4" w:rsidRPr="00745EA4" w:rsidRDefault="00745EA4" w:rsidP="00745EA4">
            <w:pPr>
              <w:pStyle w:val="afffffff0"/>
              <w:rPr>
                <w:rFonts w:cs="Segoe UI"/>
                <w:sz w:val="20"/>
                <w:szCs w:val="20"/>
              </w:rPr>
            </w:pPr>
            <w:r w:rsidRPr="00745EA4">
              <w:rPr>
                <w:rFonts w:cs="Segoe UI"/>
                <w:color w:val="000000"/>
                <w:sz w:val="20"/>
                <w:szCs w:val="20"/>
              </w:rPr>
              <w:t>14 601,4</w:t>
            </w:r>
          </w:p>
        </w:tc>
      </w:tr>
      <w:tr w:rsidR="00745EA4" w:rsidRPr="00745EA4" w:rsidTr="00745EA4">
        <w:trPr>
          <w:trHeight w:val="173"/>
        </w:trPr>
        <w:tc>
          <w:tcPr>
            <w:tcW w:w="1739" w:type="pct"/>
            <w:vAlign w:val="center"/>
          </w:tcPr>
          <w:p w:rsidR="00745EA4" w:rsidRPr="00745EA4" w:rsidRDefault="00745EA4" w:rsidP="00745EA4">
            <w:pPr>
              <w:pStyle w:val="afffffff0"/>
              <w:rPr>
                <w:rFonts w:cs="Segoe UI"/>
                <w:sz w:val="20"/>
                <w:szCs w:val="20"/>
              </w:rPr>
            </w:pPr>
            <w:r w:rsidRPr="00745EA4">
              <w:rPr>
                <w:rFonts w:cs="Segoe UI"/>
                <w:color w:val="000000"/>
                <w:sz w:val="20"/>
                <w:szCs w:val="20"/>
              </w:rPr>
              <w:t xml:space="preserve">Поэтапная замена изношенных сетей теплоснабжения </w:t>
            </w:r>
            <w:r w:rsidRPr="00745EA4">
              <w:rPr>
                <w:rFonts w:cs="Segoe UI"/>
                <w:sz w:val="20"/>
                <w:szCs w:val="20"/>
                <w:lang w:eastAsia="ru-RU"/>
              </w:rPr>
              <w:t>от БМК-8</w:t>
            </w:r>
          </w:p>
        </w:tc>
        <w:tc>
          <w:tcPr>
            <w:tcW w:w="475" w:type="pct"/>
            <w:vAlign w:val="center"/>
          </w:tcPr>
          <w:p w:rsidR="00745EA4" w:rsidRPr="00745EA4" w:rsidRDefault="00745EA4" w:rsidP="00745EA4">
            <w:pPr>
              <w:pStyle w:val="afffffff0"/>
              <w:rPr>
                <w:rFonts w:cs="Segoe UI"/>
                <w:sz w:val="20"/>
                <w:szCs w:val="20"/>
                <w:lang w:eastAsia="ru-RU"/>
              </w:rPr>
            </w:pPr>
            <w:r w:rsidRPr="00745EA4">
              <w:rPr>
                <w:rFonts w:cs="Segoe UI"/>
                <w:color w:val="000000"/>
                <w:sz w:val="20"/>
                <w:szCs w:val="20"/>
              </w:rPr>
              <w:t>16 804,8</w:t>
            </w:r>
          </w:p>
        </w:tc>
        <w:tc>
          <w:tcPr>
            <w:tcW w:w="216" w:type="pct"/>
            <w:vAlign w:val="center"/>
          </w:tcPr>
          <w:p w:rsidR="00745EA4" w:rsidRPr="00745EA4" w:rsidRDefault="00745EA4" w:rsidP="00745EA4">
            <w:pPr>
              <w:pStyle w:val="afffffff0"/>
              <w:rPr>
                <w:rFonts w:cs="Segoe UI"/>
                <w:sz w:val="20"/>
                <w:szCs w:val="20"/>
                <w:lang w:eastAsia="ru-RU"/>
              </w:rPr>
            </w:pPr>
          </w:p>
        </w:tc>
        <w:tc>
          <w:tcPr>
            <w:tcW w:w="356" w:type="pct"/>
            <w:vAlign w:val="center"/>
          </w:tcPr>
          <w:p w:rsidR="00745EA4" w:rsidRPr="00745EA4" w:rsidRDefault="00745EA4" w:rsidP="00745EA4">
            <w:pPr>
              <w:pStyle w:val="afffffff0"/>
              <w:rPr>
                <w:rFonts w:cs="Segoe UI"/>
                <w:sz w:val="20"/>
                <w:szCs w:val="20"/>
                <w:lang w:eastAsia="ru-RU"/>
              </w:rPr>
            </w:pPr>
          </w:p>
        </w:tc>
        <w:tc>
          <w:tcPr>
            <w:tcW w:w="357" w:type="pct"/>
            <w:vAlign w:val="center"/>
          </w:tcPr>
          <w:p w:rsidR="00745EA4" w:rsidRPr="00745EA4" w:rsidRDefault="00745EA4" w:rsidP="00745EA4">
            <w:pPr>
              <w:pStyle w:val="afffffff0"/>
              <w:rPr>
                <w:rFonts w:cs="Segoe UI"/>
                <w:sz w:val="20"/>
                <w:szCs w:val="20"/>
              </w:rPr>
            </w:pPr>
            <w:r w:rsidRPr="00745EA4">
              <w:rPr>
                <w:rFonts w:cs="Segoe UI"/>
                <w:color w:val="000000"/>
                <w:sz w:val="20"/>
                <w:szCs w:val="20"/>
              </w:rPr>
              <w:t>1 527,7</w:t>
            </w:r>
          </w:p>
        </w:tc>
        <w:tc>
          <w:tcPr>
            <w:tcW w:w="380" w:type="pct"/>
            <w:vAlign w:val="center"/>
          </w:tcPr>
          <w:p w:rsidR="00745EA4" w:rsidRPr="00745EA4" w:rsidRDefault="00745EA4" w:rsidP="00745EA4">
            <w:pPr>
              <w:pStyle w:val="afffffff0"/>
              <w:rPr>
                <w:rFonts w:cs="Segoe UI"/>
                <w:sz w:val="20"/>
                <w:szCs w:val="20"/>
              </w:rPr>
            </w:pPr>
            <w:r w:rsidRPr="00745EA4">
              <w:rPr>
                <w:rFonts w:cs="Segoe UI"/>
                <w:color w:val="000000"/>
                <w:sz w:val="20"/>
                <w:szCs w:val="20"/>
              </w:rPr>
              <w:t>1 527,7</w:t>
            </w:r>
          </w:p>
        </w:tc>
        <w:tc>
          <w:tcPr>
            <w:tcW w:w="379" w:type="pct"/>
            <w:vAlign w:val="center"/>
          </w:tcPr>
          <w:p w:rsidR="00745EA4" w:rsidRPr="00745EA4" w:rsidRDefault="00745EA4" w:rsidP="00745EA4">
            <w:pPr>
              <w:pStyle w:val="afffffff0"/>
              <w:rPr>
                <w:rFonts w:cs="Segoe UI"/>
                <w:sz w:val="20"/>
                <w:szCs w:val="20"/>
              </w:rPr>
            </w:pPr>
            <w:r w:rsidRPr="00745EA4">
              <w:rPr>
                <w:rFonts w:cs="Segoe UI"/>
                <w:color w:val="000000"/>
                <w:sz w:val="20"/>
                <w:szCs w:val="20"/>
              </w:rPr>
              <w:t>1 527,7</w:t>
            </w:r>
          </w:p>
        </w:tc>
        <w:tc>
          <w:tcPr>
            <w:tcW w:w="388" w:type="pct"/>
            <w:vAlign w:val="center"/>
          </w:tcPr>
          <w:p w:rsidR="00745EA4" w:rsidRPr="00745EA4" w:rsidRDefault="00745EA4" w:rsidP="00745EA4">
            <w:pPr>
              <w:pStyle w:val="afffffff0"/>
              <w:rPr>
                <w:rFonts w:cs="Segoe UI"/>
                <w:sz w:val="20"/>
                <w:szCs w:val="20"/>
              </w:rPr>
            </w:pPr>
            <w:r w:rsidRPr="00745EA4">
              <w:rPr>
                <w:rFonts w:cs="Segoe UI"/>
                <w:color w:val="000000"/>
                <w:sz w:val="20"/>
                <w:szCs w:val="20"/>
              </w:rPr>
              <w:t>1 527,7</w:t>
            </w:r>
          </w:p>
        </w:tc>
        <w:tc>
          <w:tcPr>
            <w:tcW w:w="340" w:type="pct"/>
            <w:vAlign w:val="center"/>
          </w:tcPr>
          <w:p w:rsidR="00745EA4" w:rsidRPr="00745EA4" w:rsidRDefault="00745EA4" w:rsidP="00745EA4">
            <w:pPr>
              <w:pStyle w:val="afffffff0"/>
              <w:rPr>
                <w:rFonts w:cs="Segoe UI"/>
                <w:sz w:val="20"/>
                <w:szCs w:val="20"/>
              </w:rPr>
            </w:pPr>
            <w:r w:rsidRPr="00745EA4">
              <w:rPr>
                <w:rFonts w:cs="Segoe UI"/>
                <w:color w:val="000000"/>
                <w:sz w:val="20"/>
                <w:szCs w:val="20"/>
              </w:rPr>
              <w:t>1 527,7</w:t>
            </w:r>
          </w:p>
        </w:tc>
        <w:tc>
          <w:tcPr>
            <w:tcW w:w="372" w:type="pct"/>
            <w:vAlign w:val="center"/>
          </w:tcPr>
          <w:p w:rsidR="00745EA4" w:rsidRPr="00745EA4" w:rsidRDefault="00745EA4" w:rsidP="00745EA4">
            <w:pPr>
              <w:pStyle w:val="afffffff0"/>
              <w:rPr>
                <w:rFonts w:cs="Segoe UI"/>
                <w:sz w:val="20"/>
                <w:szCs w:val="20"/>
              </w:rPr>
            </w:pPr>
            <w:r w:rsidRPr="00745EA4">
              <w:rPr>
                <w:rFonts w:cs="Segoe UI"/>
                <w:color w:val="000000"/>
                <w:sz w:val="20"/>
                <w:szCs w:val="20"/>
              </w:rPr>
              <w:t>9 166,3</w:t>
            </w:r>
          </w:p>
        </w:tc>
      </w:tr>
      <w:tr w:rsidR="00745EA4" w:rsidRPr="00745EA4" w:rsidTr="00745EA4">
        <w:trPr>
          <w:trHeight w:val="173"/>
        </w:trPr>
        <w:tc>
          <w:tcPr>
            <w:tcW w:w="1739" w:type="pct"/>
            <w:vAlign w:val="center"/>
          </w:tcPr>
          <w:p w:rsidR="00745EA4" w:rsidRPr="00745EA4" w:rsidRDefault="00745EA4" w:rsidP="00745EA4">
            <w:pPr>
              <w:pStyle w:val="afffffff0"/>
              <w:rPr>
                <w:rFonts w:cs="Segoe UI"/>
                <w:sz w:val="20"/>
                <w:szCs w:val="20"/>
              </w:rPr>
            </w:pPr>
            <w:r w:rsidRPr="00745EA4">
              <w:rPr>
                <w:rFonts w:cs="Segoe UI"/>
                <w:color w:val="000000"/>
                <w:sz w:val="20"/>
                <w:szCs w:val="20"/>
              </w:rPr>
              <w:t xml:space="preserve">Поэтапная замена изношенных сетей теплоснабжения </w:t>
            </w:r>
            <w:r w:rsidRPr="00745EA4">
              <w:rPr>
                <w:rFonts w:cs="Segoe UI"/>
                <w:sz w:val="20"/>
                <w:szCs w:val="20"/>
                <w:lang w:eastAsia="ru-RU"/>
              </w:rPr>
              <w:t>от БМК-9</w:t>
            </w:r>
          </w:p>
        </w:tc>
        <w:tc>
          <w:tcPr>
            <w:tcW w:w="475" w:type="pct"/>
            <w:vAlign w:val="center"/>
          </w:tcPr>
          <w:p w:rsidR="00745EA4" w:rsidRPr="00745EA4" w:rsidRDefault="00745EA4" w:rsidP="00745EA4">
            <w:pPr>
              <w:pStyle w:val="afffffff0"/>
              <w:rPr>
                <w:rFonts w:cs="Segoe UI"/>
                <w:sz w:val="20"/>
                <w:szCs w:val="20"/>
                <w:lang w:eastAsia="ru-RU"/>
              </w:rPr>
            </w:pPr>
            <w:r w:rsidRPr="00745EA4">
              <w:rPr>
                <w:rFonts w:cs="Segoe UI"/>
                <w:color w:val="000000"/>
                <w:sz w:val="20"/>
                <w:szCs w:val="20"/>
              </w:rPr>
              <w:t>42 821,5</w:t>
            </w:r>
          </w:p>
        </w:tc>
        <w:tc>
          <w:tcPr>
            <w:tcW w:w="216" w:type="pct"/>
            <w:vAlign w:val="center"/>
          </w:tcPr>
          <w:p w:rsidR="00745EA4" w:rsidRPr="00745EA4" w:rsidRDefault="00745EA4" w:rsidP="00745EA4">
            <w:pPr>
              <w:pStyle w:val="afffffff0"/>
              <w:rPr>
                <w:rFonts w:cs="Segoe UI"/>
                <w:sz w:val="20"/>
                <w:szCs w:val="20"/>
                <w:lang w:eastAsia="ru-RU"/>
              </w:rPr>
            </w:pPr>
          </w:p>
        </w:tc>
        <w:tc>
          <w:tcPr>
            <w:tcW w:w="356" w:type="pct"/>
            <w:vAlign w:val="center"/>
          </w:tcPr>
          <w:p w:rsidR="00745EA4" w:rsidRPr="00745EA4" w:rsidRDefault="00745EA4" w:rsidP="00745EA4">
            <w:pPr>
              <w:pStyle w:val="afffffff0"/>
              <w:rPr>
                <w:rFonts w:cs="Segoe UI"/>
                <w:sz w:val="20"/>
                <w:szCs w:val="20"/>
                <w:lang w:eastAsia="ru-RU"/>
              </w:rPr>
            </w:pPr>
          </w:p>
        </w:tc>
        <w:tc>
          <w:tcPr>
            <w:tcW w:w="357" w:type="pct"/>
            <w:vAlign w:val="center"/>
          </w:tcPr>
          <w:p w:rsidR="00745EA4" w:rsidRPr="00745EA4" w:rsidRDefault="00745EA4" w:rsidP="00745EA4">
            <w:pPr>
              <w:pStyle w:val="afffffff0"/>
              <w:rPr>
                <w:rFonts w:cs="Segoe UI"/>
                <w:sz w:val="20"/>
                <w:szCs w:val="20"/>
              </w:rPr>
            </w:pPr>
            <w:r w:rsidRPr="00745EA4">
              <w:rPr>
                <w:rFonts w:cs="Segoe UI"/>
                <w:color w:val="000000"/>
                <w:sz w:val="20"/>
                <w:szCs w:val="20"/>
              </w:rPr>
              <w:t>3 892,9</w:t>
            </w:r>
          </w:p>
        </w:tc>
        <w:tc>
          <w:tcPr>
            <w:tcW w:w="380" w:type="pct"/>
            <w:vAlign w:val="center"/>
          </w:tcPr>
          <w:p w:rsidR="00745EA4" w:rsidRPr="00745EA4" w:rsidRDefault="00745EA4" w:rsidP="00745EA4">
            <w:pPr>
              <w:pStyle w:val="afffffff0"/>
              <w:rPr>
                <w:rFonts w:cs="Segoe UI"/>
                <w:sz w:val="20"/>
                <w:szCs w:val="20"/>
              </w:rPr>
            </w:pPr>
            <w:r w:rsidRPr="00745EA4">
              <w:rPr>
                <w:rFonts w:cs="Segoe UI"/>
                <w:color w:val="000000"/>
                <w:sz w:val="20"/>
                <w:szCs w:val="20"/>
              </w:rPr>
              <w:t>3 892,9</w:t>
            </w:r>
          </w:p>
        </w:tc>
        <w:tc>
          <w:tcPr>
            <w:tcW w:w="379" w:type="pct"/>
            <w:vAlign w:val="center"/>
          </w:tcPr>
          <w:p w:rsidR="00745EA4" w:rsidRPr="00745EA4" w:rsidRDefault="00745EA4" w:rsidP="00745EA4">
            <w:pPr>
              <w:pStyle w:val="afffffff0"/>
              <w:rPr>
                <w:rFonts w:cs="Segoe UI"/>
                <w:sz w:val="20"/>
                <w:szCs w:val="20"/>
              </w:rPr>
            </w:pPr>
            <w:r w:rsidRPr="00745EA4">
              <w:rPr>
                <w:rFonts w:cs="Segoe UI"/>
                <w:color w:val="000000"/>
                <w:sz w:val="20"/>
                <w:szCs w:val="20"/>
              </w:rPr>
              <w:t>3 892,9</w:t>
            </w:r>
          </w:p>
        </w:tc>
        <w:tc>
          <w:tcPr>
            <w:tcW w:w="388" w:type="pct"/>
            <w:vAlign w:val="center"/>
          </w:tcPr>
          <w:p w:rsidR="00745EA4" w:rsidRPr="00745EA4" w:rsidRDefault="00745EA4" w:rsidP="00745EA4">
            <w:pPr>
              <w:pStyle w:val="afffffff0"/>
              <w:rPr>
                <w:rFonts w:cs="Segoe UI"/>
                <w:sz w:val="20"/>
                <w:szCs w:val="20"/>
              </w:rPr>
            </w:pPr>
            <w:r w:rsidRPr="00745EA4">
              <w:rPr>
                <w:rFonts w:cs="Segoe UI"/>
                <w:color w:val="000000"/>
                <w:sz w:val="20"/>
                <w:szCs w:val="20"/>
              </w:rPr>
              <w:t>3 892,9</w:t>
            </w:r>
          </w:p>
        </w:tc>
        <w:tc>
          <w:tcPr>
            <w:tcW w:w="340" w:type="pct"/>
            <w:vAlign w:val="center"/>
          </w:tcPr>
          <w:p w:rsidR="00745EA4" w:rsidRPr="00745EA4" w:rsidRDefault="00745EA4" w:rsidP="00745EA4">
            <w:pPr>
              <w:pStyle w:val="afffffff0"/>
              <w:rPr>
                <w:rFonts w:cs="Segoe UI"/>
                <w:sz w:val="20"/>
                <w:szCs w:val="20"/>
              </w:rPr>
            </w:pPr>
            <w:r w:rsidRPr="00745EA4">
              <w:rPr>
                <w:rFonts w:cs="Segoe UI"/>
                <w:color w:val="000000"/>
                <w:sz w:val="20"/>
                <w:szCs w:val="20"/>
              </w:rPr>
              <w:t>3 892,9</w:t>
            </w:r>
          </w:p>
        </w:tc>
        <w:tc>
          <w:tcPr>
            <w:tcW w:w="372" w:type="pct"/>
            <w:vAlign w:val="center"/>
          </w:tcPr>
          <w:p w:rsidR="00745EA4" w:rsidRPr="00745EA4" w:rsidRDefault="00745EA4" w:rsidP="00745EA4">
            <w:pPr>
              <w:pStyle w:val="afffffff0"/>
              <w:rPr>
                <w:rFonts w:cs="Segoe UI"/>
                <w:sz w:val="20"/>
                <w:szCs w:val="20"/>
              </w:rPr>
            </w:pPr>
            <w:r w:rsidRPr="00745EA4">
              <w:rPr>
                <w:rFonts w:cs="Segoe UI"/>
                <w:color w:val="000000"/>
                <w:sz w:val="20"/>
                <w:szCs w:val="20"/>
              </w:rPr>
              <w:t>23 357,2</w:t>
            </w:r>
          </w:p>
        </w:tc>
      </w:tr>
      <w:tr w:rsidR="00745EA4" w:rsidRPr="00745EA4" w:rsidTr="00745EA4">
        <w:trPr>
          <w:trHeight w:val="173"/>
        </w:trPr>
        <w:tc>
          <w:tcPr>
            <w:tcW w:w="1739" w:type="pct"/>
            <w:vAlign w:val="center"/>
          </w:tcPr>
          <w:p w:rsidR="00745EA4" w:rsidRPr="00745EA4" w:rsidRDefault="00745EA4" w:rsidP="00745EA4">
            <w:pPr>
              <w:pStyle w:val="afffffff0"/>
              <w:rPr>
                <w:rFonts w:cs="Segoe UI"/>
                <w:sz w:val="20"/>
                <w:szCs w:val="20"/>
              </w:rPr>
            </w:pPr>
            <w:r w:rsidRPr="00745EA4">
              <w:rPr>
                <w:rFonts w:cs="Segoe UI"/>
                <w:b/>
                <w:bCs/>
                <w:color w:val="000000"/>
                <w:sz w:val="20"/>
                <w:szCs w:val="20"/>
              </w:rPr>
              <w:t>Итого по мероприятиям по модернизации тепловых сетей</w:t>
            </w:r>
          </w:p>
        </w:tc>
        <w:tc>
          <w:tcPr>
            <w:tcW w:w="475" w:type="pct"/>
            <w:vAlign w:val="center"/>
          </w:tcPr>
          <w:p w:rsidR="00745EA4" w:rsidRPr="00745EA4" w:rsidRDefault="00745EA4" w:rsidP="00745EA4">
            <w:pPr>
              <w:pStyle w:val="afffffff0"/>
              <w:rPr>
                <w:rFonts w:cs="Segoe UI"/>
                <w:b/>
                <w:sz w:val="20"/>
                <w:szCs w:val="20"/>
              </w:rPr>
            </w:pPr>
            <w:r w:rsidRPr="00745EA4">
              <w:rPr>
                <w:rFonts w:cs="Segoe UI"/>
                <w:b/>
                <w:color w:val="000000"/>
                <w:sz w:val="20"/>
                <w:szCs w:val="20"/>
              </w:rPr>
              <w:t>441 065,7</w:t>
            </w:r>
          </w:p>
        </w:tc>
        <w:tc>
          <w:tcPr>
            <w:tcW w:w="216" w:type="pct"/>
            <w:vAlign w:val="center"/>
          </w:tcPr>
          <w:p w:rsidR="00745EA4" w:rsidRPr="00745EA4" w:rsidRDefault="00745EA4" w:rsidP="00745EA4">
            <w:pPr>
              <w:pStyle w:val="afffffff0"/>
              <w:rPr>
                <w:rFonts w:cs="Segoe UI"/>
                <w:b/>
                <w:bCs/>
                <w:color w:val="000000"/>
                <w:sz w:val="20"/>
                <w:szCs w:val="20"/>
              </w:rPr>
            </w:pPr>
          </w:p>
        </w:tc>
        <w:tc>
          <w:tcPr>
            <w:tcW w:w="356" w:type="pct"/>
            <w:vAlign w:val="center"/>
          </w:tcPr>
          <w:p w:rsidR="00745EA4" w:rsidRPr="00745EA4" w:rsidRDefault="00745EA4" w:rsidP="00745EA4">
            <w:pPr>
              <w:pStyle w:val="afffffff0"/>
              <w:rPr>
                <w:rFonts w:cs="Segoe UI"/>
                <w:b/>
                <w:sz w:val="20"/>
                <w:szCs w:val="20"/>
                <w:lang w:eastAsia="ru-RU"/>
              </w:rPr>
            </w:pPr>
          </w:p>
        </w:tc>
        <w:tc>
          <w:tcPr>
            <w:tcW w:w="357" w:type="pct"/>
            <w:vAlign w:val="center"/>
          </w:tcPr>
          <w:p w:rsidR="00745EA4" w:rsidRPr="00745EA4" w:rsidRDefault="00745EA4" w:rsidP="00745EA4">
            <w:pPr>
              <w:pStyle w:val="afffffff0"/>
              <w:rPr>
                <w:rFonts w:cs="Segoe UI"/>
                <w:b/>
                <w:sz w:val="20"/>
                <w:szCs w:val="20"/>
              </w:rPr>
            </w:pPr>
            <w:r w:rsidRPr="00745EA4">
              <w:rPr>
                <w:rFonts w:cs="Segoe UI"/>
                <w:b/>
                <w:color w:val="000000"/>
                <w:sz w:val="20"/>
                <w:szCs w:val="20"/>
              </w:rPr>
              <w:t>40 096,9</w:t>
            </w:r>
          </w:p>
        </w:tc>
        <w:tc>
          <w:tcPr>
            <w:tcW w:w="380" w:type="pct"/>
            <w:vAlign w:val="center"/>
          </w:tcPr>
          <w:p w:rsidR="00745EA4" w:rsidRPr="00745EA4" w:rsidRDefault="00745EA4" w:rsidP="00745EA4">
            <w:pPr>
              <w:pStyle w:val="afffffff0"/>
              <w:rPr>
                <w:rFonts w:cs="Segoe UI"/>
                <w:b/>
                <w:sz w:val="20"/>
                <w:szCs w:val="20"/>
              </w:rPr>
            </w:pPr>
            <w:r w:rsidRPr="00745EA4">
              <w:rPr>
                <w:rFonts w:cs="Segoe UI"/>
                <w:b/>
                <w:color w:val="000000"/>
                <w:sz w:val="20"/>
                <w:szCs w:val="20"/>
              </w:rPr>
              <w:t>40 096,9</w:t>
            </w:r>
          </w:p>
        </w:tc>
        <w:tc>
          <w:tcPr>
            <w:tcW w:w="379" w:type="pct"/>
            <w:vAlign w:val="center"/>
          </w:tcPr>
          <w:p w:rsidR="00745EA4" w:rsidRPr="00745EA4" w:rsidRDefault="00745EA4" w:rsidP="00745EA4">
            <w:pPr>
              <w:pStyle w:val="afffffff0"/>
              <w:rPr>
                <w:rFonts w:cs="Segoe UI"/>
                <w:b/>
                <w:sz w:val="20"/>
                <w:szCs w:val="20"/>
              </w:rPr>
            </w:pPr>
            <w:r w:rsidRPr="00745EA4">
              <w:rPr>
                <w:rFonts w:cs="Segoe UI"/>
                <w:b/>
                <w:color w:val="000000"/>
                <w:sz w:val="20"/>
                <w:szCs w:val="20"/>
              </w:rPr>
              <w:t>40 096,9</w:t>
            </w:r>
          </w:p>
        </w:tc>
        <w:tc>
          <w:tcPr>
            <w:tcW w:w="388" w:type="pct"/>
            <w:vAlign w:val="center"/>
          </w:tcPr>
          <w:p w:rsidR="00745EA4" w:rsidRPr="00745EA4" w:rsidRDefault="00745EA4" w:rsidP="00745EA4">
            <w:pPr>
              <w:pStyle w:val="afffffff0"/>
              <w:rPr>
                <w:rFonts w:cs="Segoe UI"/>
                <w:b/>
                <w:sz w:val="20"/>
                <w:szCs w:val="20"/>
              </w:rPr>
            </w:pPr>
            <w:r w:rsidRPr="00745EA4">
              <w:rPr>
                <w:rFonts w:cs="Segoe UI"/>
                <w:b/>
                <w:color w:val="000000"/>
                <w:sz w:val="20"/>
                <w:szCs w:val="20"/>
              </w:rPr>
              <w:t>40 096,9</w:t>
            </w:r>
          </w:p>
        </w:tc>
        <w:tc>
          <w:tcPr>
            <w:tcW w:w="340" w:type="pct"/>
            <w:vAlign w:val="center"/>
          </w:tcPr>
          <w:p w:rsidR="00745EA4" w:rsidRPr="00745EA4" w:rsidRDefault="00745EA4" w:rsidP="00745EA4">
            <w:pPr>
              <w:pStyle w:val="afffffff0"/>
              <w:rPr>
                <w:rFonts w:cs="Segoe UI"/>
                <w:b/>
                <w:sz w:val="20"/>
                <w:szCs w:val="20"/>
              </w:rPr>
            </w:pPr>
            <w:r w:rsidRPr="00745EA4">
              <w:rPr>
                <w:rFonts w:cs="Segoe UI"/>
                <w:b/>
                <w:color w:val="000000"/>
                <w:sz w:val="20"/>
                <w:szCs w:val="20"/>
              </w:rPr>
              <w:t>40 096,9</w:t>
            </w:r>
          </w:p>
        </w:tc>
        <w:tc>
          <w:tcPr>
            <w:tcW w:w="372" w:type="pct"/>
            <w:vAlign w:val="center"/>
          </w:tcPr>
          <w:p w:rsidR="00745EA4" w:rsidRPr="00745EA4" w:rsidRDefault="00745EA4" w:rsidP="00745EA4">
            <w:pPr>
              <w:pStyle w:val="afffffff0"/>
              <w:rPr>
                <w:rFonts w:cs="Segoe UI"/>
                <w:b/>
                <w:sz w:val="20"/>
                <w:szCs w:val="20"/>
              </w:rPr>
            </w:pPr>
            <w:r w:rsidRPr="00745EA4">
              <w:rPr>
                <w:rFonts w:cs="Segoe UI"/>
                <w:b/>
                <w:color w:val="000000"/>
                <w:sz w:val="20"/>
                <w:szCs w:val="20"/>
              </w:rPr>
              <w:t>240 581,3</w:t>
            </w:r>
          </w:p>
        </w:tc>
      </w:tr>
      <w:tr w:rsidR="00745EA4" w:rsidRPr="00745EA4" w:rsidTr="00745EA4">
        <w:trPr>
          <w:trHeight w:val="687"/>
        </w:trPr>
        <w:tc>
          <w:tcPr>
            <w:tcW w:w="1739" w:type="pct"/>
            <w:vAlign w:val="center"/>
            <w:hideMark/>
          </w:tcPr>
          <w:p w:rsidR="00745EA4" w:rsidRPr="00745EA4" w:rsidRDefault="00745EA4" w:rsidP="00745EA4">
            <w:pPr>
              <w:pStyle w:val="afffffff0"/>
              <w:rPr>
                <w:rFonts w:cs="Segoe UI"/>
                <w:sz w:val="20"/>
                <w:szCs w:val="20"/>
                <w:lang w:eastAsia="ru-RU"/>
              </w:rPr>
            </w:pPr>
            <w:r w:rsidRPr="00745EA4">
              <w:rPr>
                <w:rFonts w:cs="Segoe UI"/>
                <w:b/>
                <w:bCs/>
                <w:color w:val="000000"/>
                <w:sz w:val="20"/>
                <w:szCs w:val="20"/>
              </w:rPr>
              <w:t>ВСЕГО:</w:t>
            </w:r>
          </w:p>
        </w:tc>
        <w:tc>
          <w:tcPr>
            <w:tcW w:w="475" w:type="pct"/>
            <w:vAlign w:val="center"/>
            <w:hideMark/>
          </w:tcPr>
          <w:p w:rsidR="00745EA4" w:rsidRPr="00745EA4" w:rsidRDefault="00745EA4" w:rsidP="00745EA4">
            <w:pPr>
              <w:pStyle w:val="afffffff0"/>
              <w:rPr>
                <w:rFonts w:cs="Segoe UI"/>
                <w:b/>
                <w:sz w:val="20"/>
                <w:szCs w:val="20"/>
                <w:lang w:eastAsia="ru-RU"/>
              </w:rPr>
            </w:pPr>
            <w:r w:rsidRPr="00745EA4">
              <w:rPr>
                <w:rFonts w:cs="Segoe UI"/>
                <w:b/>
                <w:color w:val="000000"/>
                <w:sz w:val="20"/>
                <w:szCs w:val="20"/>
              </w:rPr>
              <w:t>874 202,2</w:t>
            </w:r>
          </w:p>
        </w:tc>
        <w:tc>
          <w:tcPr>
            <w:tcW w:w="216" w:type="pct"/>
            <w:vAlign w:val="center"/>
          </w:tcPr>
          <w:p w:rsidR="00745EA4" w:rsidRPr="00745EA4" w:rsidRDefault="00745EA4" w:rsidP="00745EA4">
            <w:pPr>
              <w:pStyle w:val="afffffff0"/>
              <w:rPr>
                <w:rFonts w:cs="Segoe UI"/>
                <w:b/>
                <w:bCs/>
                <w:color w:val="000000"/>
                <w:sz w:val="20"/>
                <w:szCs w:val="20"/>
              </w:rPr>
            </w:pPr>
          </w:p>
        </w:tc>
        <w:tc>
          <w:tcPr>
            <w:tcW w:w="356" w:type="pct"/>
            <w:vAlign w:val="center"/>
            <w:hideMark/>
          </w:tcPr>
          <w:p w:rsidR="00745EA4" w:rsidRPr="00745EA4" w:rsidRDefault="00745EA4" w:rsidP="00745EA4">
            <w:pPr>
              <w:pStyle w:val="afffffff0"/>
              <w:rPr>
                <w:rFonts w:cs="Segoe UI"/>
                <w:b/>
                <w:sz w:val="20"/>
                <w:szCs w:val="20"/>
                <w:lang w:eastAsia="ru-RU"/>
              </w:rPr>
            </w:pPr>
            <w:r w:rsidRPr="00745EA4">
              <w:rPr>
                <w:rFonts w:cs="Segoe UI"/>
                <w:b/>
                <w:color w:val="000000"/>
                <w:sz w:val="20"/>
                <w:szCs w:val="20"/>
              </w:rPr>
              <w:t>73 242,3</w:t>
            </w:r>
          </w:p>
        </w:tc>
        <w:tc>
          <w:tcPr>
            <w:tcW w:w="357" w:type="pct"/>
            <w:vAlign w:val="center"/>
            <w:hideMark/>
          </w:tcPr>
          <w:p w:rsidR="00745EA4" w:rsidRPr="00745EA4" w:rsidRDefault="00745EA4" w:rsidP="00745EA4">
            <w:pPr>
              <w:pStyle w:val="afffffff0"/>
              <w:rPr>
                <w:rFonts w:cs="Segoe UI"/>
                <w:b/>
                <w:sz w:val="20"/>
                <w:szCs w:val="20"/>
                <w:lang w:eastAsia="ru-RU"/>
              </w:rPr>
            </w:pPr>
            <w:r w:rsidRPr="00745EA4">
              <w:rPr>
                <w:rFonts w:cs="Segoe UI"/>
                <w:b/>
                <w:color w:val="000000"/>
                <w:sz w:val="20"/>
                <w:szCs w:val="20"/>
              </w:rPr>
              <w:t>79 769,8</w:t>
            </w:r>
          </w:p>
        </w:tc>
        <w:tc>
          <w:tcPr>
            <w:tcW w:w="380" w:type="pct"/>
            <w:vAlign w:val="center"/>
          </w:tcPr>
          <w:p w:rsidR="00745EA4" w:rsidRPr="00745EA4" w:rsidRDefault="00745EA4" w:rsidP="00745EA4">
            <w:pPr>
              <w:pStyle w:val="afffffff0"/>
              <w:rPr>
                <w:rFonts w:cs="Segoe UI"/>
                <w:b/>
                <w:sz w:val="20"/>
                <w:szCs w:val="20"/>
                <w:lang w:eastAsia="ru-RU"/>
              </w:rPr>
            </w:pPr>
            <w:r w:rsidRPr="00745EA4">
              <w:rPr>
                <w:rFonts w:cs="Segoe UI"/>
                <w:b/>
                <w:color w:val="000000"/>
                <w:sz w:val="20"/>
                <w:szCs w:val="20"/>
              </w:rPr>
              <w:t>105 557,2</w:t>
            </w:r>
          </w:p>
        </w:tc>
        <w:tc>
          <w:tcPr>
            <w:tcW w:w="379" w:type="pct"/>
            <w:vAlign w:val="center"/>
          </w:tcPr>
          <w:p w:rsidR="00745EA4" w:rsidRPr="00745EA4" w:rsidRDefault="00745EA4" w:rsidP="00745EA4">
            <w:pPr>
              <w:pStyle w:val="afffffff0"/>
              <w:rPr>
                <w:rFonts w:cs="Segoe UI"/>
                <w:b/>
                <w:sz w:val="20"/>
                <w:szCs w:val="20"/>
                <w:lang w:eastAsia="ru-RU"/>
              </w:rPr>
            </w:pPr>
            <w:r w:rsidRPr="00745EA4">
              <w:rPr>
                <w:rFonts w:cs="Segoe UI"/>
                <w:b/>
                <w:color w:val="000000"/>
                <w:sz w:val="20"/>
                <w:szCs w:val="20"/>
              </w:rPr>
              <w:t>104 183,9</w:t>
            </w:r>
          </w:p>
        </w:tc>
        <w:tc>
          <w:tcPr>
            <w:tcW w:w="388" w:type="pct"/>
            <w:vAlign w:val="center"/>
          </w:tcPr>
          <w:p w:rsidR="00745EA4" w:rsidRPr="00745EA4" w:rsidRDefault="00745EA4" w:rsidP="00745EA4">
            <w:pPr>
              <w:pStyle w:val="afffffff0"/>
              <w:rPr>
                <w:rFonts w:cs="Segoe UI"/>
                <w:b/>
                <w:sz w:val="20"/>
                <w:szCs w:val="20"/>
                <w:lang w:eastAsia="ru-RU"/>
              </w:rPr>
            </w:pPr>
            <w:r w:rsidRPr="00745EA4">
              <w:rPr>
                <w:rFonts w:cs="Segoe UI"/>
                <w:b/>
                <w:color w:val="000000"/>
                <w:sz w:val="20"/>
                <w:szCs w:val="20"/>
              </w:rPr>
              <w:t>101 132,1</w:t>
            </w:r>
          </w:p>
        </w:tc>
        <w:tc>
          <w:tcPr>
            <w:tcW w:w="340" w:type="pct"/>
            <w:vAlign w:val="center"/>
          </w:tcPr>
          <w:p w:rsidR="00745EA4" w:rsidRPr="00745EA4" w:rsidRDefault="00745EA4" w:rsidP="00745EA4">
            <w:pPr>
              <w:pStyle w:val="afffffff0"/>
              <w:rPr>
                <w:rFonts w:cs="Segoe UI"/>
                <w:b/>
                <w:sz w:val="20"/>
                <w:szCs w:val="20"/>
                <w:lang w:eastAsia="ru-RU"/>
              </w:rPr>
            </w:pPr>
            <w:r w:rsidRPr="00745EA4">
              <w:rPr>
                <w:rFonts w:cs="Segoe UI"/>
                <w:b/>
                <w:color w:val="000000"/>
                <w:sz w:val="20"/>
                <w:szCs w:val="20"/>
              </w:rPr>
              <w:t>61 459,2</w:t>
            </w:r>
          </w:p>
        </w:tc>
        <w:tc>
          <w:tcPr>
            <w:tcW w:w="372" w:type="pct"/>
            <w:vAlign w:val="center"/>
          </w:tcPr>
          <w:p w:rsidR="00745EA4" w:rsidRPr="00745EA4" w:rsidRDefault="00745EA4" w:rsidP="00745EA4">
            <w:pPr>
              <w:pStyle w:val="afffffff0"/>
              <w:rPr>
                <w:rFonts w:cs="Segoe UI"/>
                <w:b/>
                <w:sz w:val="20"/>
                <w:szCs w:val="20"/>
                <w:lang w:eastAsia="ru-RU"/>
              </w:rPr>
            </w:pPr>
            <w:r w:rsidRPr="00745EA4">
              <w:rPr>
                <w:rFonts w:cs="Segoe UI"/>
                <w:b/>
                <w:color w:val="000000"/>
                <w:sz w:val="20"/>
                <w:szCs w:val="20"/>
              </w:rPr>
              <w:t>348 857,8</w:t>
            </w:r>
          </w:p>
        </w:tc>
      </w:tr>
    </w:tbl>
    <w:bookmarkEnd w:id="670"/>
    <w:p w:rsidR="00C066EE" w:rsidRPr="002C4067" w:rsidRDefault="00EF6A30" w:rsidP="008D352E">
      <w:pPr>
        <w:pStyle w:val="affffffe"/>
        <w:rPr>
          <w:lang w:eastAsia="ru-RU"/>
        </w:rPr>
      </w:pPr>
      <w:r w:rsidRPr="002C4067">
        <w:rPr>
          <w:lang w:eastAsia="ru-RU"/>
        </w:rPr>
        <w:t xml:space="preserve">*- Объемы инвестиций в развитие системы теплоснабжения определены по укрупненным показателям на основании объектов-аналогов и должны быть уточнены на последующих стадиях </w:t>
      </w:r>
      <w:r w:rsidR="00A1674C" w:rsidRPr="002C4067">
        <w:rPr>
          <w:lang w:eastAsia="ru-RU"/>
        </w:rPr>
        <w:t>проектирования</w:t>
      </w:r>
      <w:r w:rsidRPr="002C4067">
        <w:rPr>
          <w:lang w:eastAsia="ru-RU"/>
        </w:rPr>
        <w:t>.</w:t>
      </w:r>
      <w:r w:rsidR="009A7A7C">
        <w:rPr>
          <w:lang w:eastAsia="ru-RU"/>
        </w:rPr>
        <w:t xml:space="preserve"> </w:t>
      </w:r>
    </w:p>
    <w:p w:rsidR="00C3028C" w:rsidRPr="002C4067" w:rsidRDefault="00C3028C" w:rsidP="00FA1C46">
      <w:pPr>
        <w:pStyle w:val="a1"/>
      </w:pPr>
      <w:bookmarkStart w:id="671" w:name="_Toc162259311"/>
      <w:bookmarkStart w:id="672" w:name="_Toc165985197"/>
      <w:bookmarkStart w:id="673" w:name="_Toc205122352"/>
      <w:r w:rsidRPr="002C4067">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671"/>
      <w:bookmarkEnd w:id="672"/>
      <w:bookmarkEnd w:id="673"/>
    </w:p>
    <w:p w:rsidR="00C3028C" w:rsidRPr="002C4067" w:rsidRDefault="00C3028C" w:rsidP="00393334">
      <w:pPr>
        <w:pStyle w:val="aff2"/>
        <w:rPr>
          <w:lang w:eastAsia="ru-RU"/>
        </w:rPr>
      </w:pPr>
      <w:r w:rsidRPr="002C4067">
        <w:rPr>
          <w:lang w:eastAsia="ru-RU"/>
        </w:rPr>
        <w:t>Общий объём необходимых инвестиций в осуществление программы складывается из суммы капитальных затрат на реализацию предлагаемых мероприятий по теплоисточникам и тепловым сетям, требуемых оборотных средств и средств, необходимых для обслуживания долга (в случае финансирования за счёт заёмных средств).</w:t>
      </w:r>
    </w:p>
    <w:p w:rsidR="00C3028C" w:rsidRPr="002C4067" w:rsidRDefault="00C3028C" w:rsidP="00393334">
      <w:pPr>
        <w:pStyle w:val="aff2"/>
        <w:rPr>
          <w:lang w:eastAsia="ru-RU"/>
        </w:rPr>
      </w:pPr>
      <w:r w:rsidRPr="002C4067">
        <w:rPr>
          <w:lang w:eastAsia="ru-RU"/>
        </w:rPr>
        <w:t>В качестве источников финансирования рассматриваются:</w:t>
      </w:r>
    </w:p>
    <w:p w:rsidR="00C3028C" w:rsidRPr="002C4067" w:rsidRDefault="00C3028C" w:rsidP="0060330C">
      <w:pPr>
        <w:pStyle w:val="afffffff8"/>
        <w:numPr>
          <w:ilvl w:val="0"/>
          <w:numId w:val="53"/>
        </w:numPr>
        <w:rPr>
          <w:lang w:eastAsia="ru-RU"/>
        </w:rPr>
      </w:pPr>
      <w:r w:rsidRPr="002C4067">
        <w:rPr>
          <w:lang w:eastAsia="ru-RU"/>
        </w:rPr>
        <w:t>собственные средства теплоснабжающих организаций;</w:t>
      </w:r>
    </w:p>
    <w:p w:rsidR="00C3028C" w:rsidRPr="002C4067" w:rsidRDefault="00C3028C" w:rsidP="0060330C">
      <w:pPr>
        <w:pStyle w:val="afffffff8"/>
        <w:numPr>
          <w:ilvl w:val="0"/>
          <w:numId w:val="53"/>
        </w:numPr>
        <w:rPr>
          <w:lang w:eastAsia="ru-RU"/>
        </w:rPr>
      </w:pPr>
      <w:r w:rsidRPr="002C4067">
        <w:rPr>
          <w:lang w:eastAsia="ru-RU"/>
        </w:rPr>
        <w:t>заемные средства;</w:t>
      </w:r>
    </w:p>
    <w:p w:rsidR="00C3028C" w:rsidRPr="002C4067" w:rsidRDefault="00C3028C" w:rsidP="0060330C">
      <w:pPr>
        <w:pStyle w:val="afffffff8"/>
        <w:numPr>
          <w:ilvl w:val="0"/>
          <w:numId w:val="53"/>
        </w:numPr>
        <w:rPr>
          <w:lang w:eastAsia="ru-RU"/>
        </w:rPr>
      </w:pPr>
      <w:r w:rsidRPr="002C4067">
        <w:rPr>
          <w:lang w:eastAsia="ru-RU"/>
        </w:rPr>
        <w:t>бюджетные средства;</w:t>
      </w:r>
    </w:p>
    <w:p w:rsidR="00C3028C" w:rsidRPr="002C4067" w:rsidRDefault="00C3028C" w:rsidP="0060330C">
      <w:pPr>
        <w:pStyle w:val="afffffff8"/>
        <w:numPr>
          <w:ilvl w:val="0"/>
          <w:numId w:val="53"/>
        </w:numPr>
        <w:rPr>
          <w:lang w:eastAsia="ru-RU"/>
        </w:rPr>
      </w:pPr>
      <w:r w:rsidRPr="002C4067">
        <w:rPr>
          <w:lang w:eastAsia="ru-RU"/>
        </w:rPr>
        <w:t>инвестиционная программа.</w:t>
      </w:r>
    </w:p>
    <w:p w:rsidR="00C3028C" w:rsidRPr="002C4067" w:rsidRDefault="00C3028C" w:rsidP="00BB4A56">
      <w:pPr>
        <w:pStyle w:val="aff2"/>
        <w:ind w:firstLine="0"/>
        <w:rPr>
          <w:lang w:eastAsia="ru-RU"/>
        </w:rPr>
        <w:sectPr w:rsidR="00C3028C" w:rsidRPr="002C4067" w:rsidSect="003B5D52">
          <w:footerReference w:type="default" r:id="rId90"/>
          <w:pgSz w:w="16838" w:h="11906" w:orient="landscape"/>
          <w:pgMar w:top="1134" w:right="567" w:bottom="567" w:left="567" w:header="709" w:footer="0" w:gutter="0"/>
          <w:cols w:space="708"/>
          <w:docGrid w:linePitch="360"/>
        </w:sectPr>
      </w:pPr>
    </w:p>
    <w:p w:rsidR="00302B66" w:rsidRPr="002C4067" w:rsidRDefault="00302B66" w:rsidP="00393334">
      <w:pPr>
        <w:pStyle w:val="aff2"/>
        <w:rPr>
          <w:lang w:eastAsia="ru-RU"/>
        </w:rPr>
      </w:pPr>
      <w:r w:rsidRPr="002C4067">
        <w:rPr>
          <w:lang w:eastAsia="ru-RU"/>
        </w:rPr>
        <w:lastRenderedPageBreak/>
        <w:t>К собственным средствам организации относятся</w:t>
      </w:r>
      <w:r w:rsidR="00132E2B">
        <w:rPr>
          <w:lang w:eastAsia="ru-RU"/>
        </w:rPr>
        <w:t>:</w:t>
      </w:r>
      <w:r w:rsidRPr="002C4067">
        <w:rPr>
          <w:lang w:eastAsia="ru-RU"/>
        </w:rPr>
        <w:t xml:space="preserve"> прибыль, плата за подключение и амортизация. В качестве источника финансирования рассматривается не вся прибыль организации, а только часть, превышающая нормируемую прибыль организации. Амортизация, начисляемая по существующим основным средствам организаций, используется на поддержание и восстановление существующего оборудования и поэтому не является источником финансирования. В качестве источника финансирования рассматривается только часть амортизации, начисляемой по объектам, введенным при реализации программы.</w:t>
      </w:r>
    </w:p>
    <w:p w:rsidR="00302B66" w:rsidRPr="002C4067" w:rsidRDefault="00302B66" w:rsidP="00393334">
      <w:pPr>
        <w:pStyle w:val="aff2"/>
        <w:rPr>
          <w:lang w:eastAsia="ru-RU"/>
        </w:rPr>
      </w:pPr>
      <w:r w:rsidRPr="002C4067">
        <w:rPr>
          <w:lang w:eastAsia="ru-RU"/>
        </w:rPr>
        <w:t>Заемные средства, полученные в виде долгового обязательства, могут быть привлечены организациями для реализации мероприятий на различный срок и на различных условиях.</w:t>
      </w:r>
    </w:p>
    <w:p w:rsidR="00302B66" w:rsidRPr="002C4067" w:rsidRDefault="00302B66" w:rsidP="00393334">
      <w:pPr>
        <w:pStyle w:val="aff2"/>
        <w:rPr>
          <w:lang w:eastAsia="ru-RU"/>
        </w:rPr>
      </w:pPr>
      <w:r w:rsidRPr="002C4067">
        <w:rPr>
          <w:lang w:eastAsia="ru-RU"/>
        </w:rPr>
        <w:t>Бюджетные средства могут быть использованы для финансирования низкоэффективных и социально-значимых проектов при отсутствии других возможностей по финансированию проектов. Кроме того, бюджетные средства могут быть использованы для финансирования мероприятий, реализуемых муниципальными предприятиями.</w:t>
      </w:r>
    </w:p>
    <w:p w:rsidR="00495E2C" w:rsidRPr="002C4067" w:rsidRDefault="00CC521F" w:rsidP="00FA1C46">
      <w:pPr>
        <w:pStyle w:val="a1"/>
      </w:pPr>
      <w:bookmarkStart w:id="674" w:name="_Toc162259312"/>
      <w:bookmarkStart w:id="675" w:name="_Toc165985198"/>
      <w:bookmarkStart w:id="676" w:name="_Toc205122353"/>
      <w:r w:rsidRPr="002C4067">
        <w:t>Р</w:t>
      </w:r>
      <w:r w:rsidR="00B35576" w:rsidRPr="002C4067">
        <w:t>асчеты экономической эффективности инвестиций</w:t>
      </w:r>
      <w:bookmarkEnd w:id="674"/>
      <w:bookmarkEnd w:id="675"/>
      <w:bookmarkEnd w:id="676"/>
    </w:p>
    <w:p w:rsidR="00302B66" w:rsidRPr="00A1674C" w:rsidRDefault="00302B66" w:rsidP="00393334">
      <w:pPr>
        <w:pStyle w:val="aff2"/>
        <w:rPr>
          <w:lang w:eastAsia="ru-RU"/>
        </w:rPr>
      </w:pPr>
      <w:bookmarkStart w:id="677" w:name="_Hlk161666696"/>
      <w:r w:rsidRPr="00A1674C">
        <w:rPr>
          <w:lang w:eastAsia="ru-RU"/>
        </w:rPr>
        <w:t>Экономическая эффективность реализации мероприятий по сохранению существующей</w:t>
      </w:r>
      <w:r w:rsidR="002F5504" w:rsidRPr="00A1674C">
        <w:rPr>
          <w:lang w:eastAsia="ru-RU"/>
        </w:rPr>
        <w:t xml:space="preserve"> </w:t>
      </w:r>
      <w:r w:rsidRPr="00A1674C">
        <w:rPr>
          <w:lang w:eastAsia="ru-RU"/>
        </w:rPr>
        <w:t>схемы теплоснабжения с проведением работ по модернизации существующих объектов выражается в сокращении эксплуатационных издержек, уменьшению удельных расходов топлива на производство тепла, а также снижению потерь тепла при транспортировке.</w:t>
      </w:r>
    </w:p>
    <w:p w:rsidR="00302B66" w:rsidRPr="002C4067" w:rsidRDefault="00302B66" w:rsidP="00393334">
      <w:pPr>
        <w:pStyle w:val="aff2"/>
        <w:rPr>
          <w:lang w:eastAsia="ru-RU"/>
        </w:rPr>
      </w:pPr>
      <w:r w:rsidRPr="00A1674C">
        <w:rPr>
          <w:lang w:eastAsia="ru-RU"/>
        </w:rPr>
        <w:t>Для обеспечения надежного теплоснабжения необходимо регулярно проводить работы по замене изношенного и устаревшего оборудования, замене тепловых сетей.</w:t>
      </w:r>
    </w:p>
    <w:p w:rsidR="00495E2C" w:rsidRPr="002C4067" w:rsidRDefault="00CC521F" w:rsidP="00FA1C46">
      <w:pPr>
        <w:pStyle w:val="a1"/>
      </w:pPr>
      <w:bookmarkStart w:id="678" w:name="_Toc162259313"/>
      <w:bookmarkStart w:id="679" w:name="_Toc165985199"/>
      <w:bookmarkStart w:id="680" w:name="_Toc205122354"/>
      <w:bookmarkEnd w:id="677"/>
      <w:r w:rsidRPr="002C4067">
        <w:t>Р</w:t>
      </w:r>
      <w:r w:rsidR="00B35576" w:rsidRPr="002C4067">
        <w:t>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678"/>
      <w:bookmarkEnd w:id="679"/>
      <w:bookmarkEnd w:id="680"/>
    </w:p>
    <w:p w:rsidR="00495E2C" w:rsidRPr="002C4067" w:rsidRDefault="00495E2C" w:rsidP="00393334">
      <w:pPr>
        <w:pStyle w:val="aff2"/>
      </w:pPr>
      <w:r w:rsidRPr="002C4067">
        <w:t>Снижение темпа роста тарифа на услуги централизованного теплоснабжения для потребителей возможно в случае выделения большего объема бюджетного финансирования для реализации мероприятий</w:t>
      </w:r>
      <w:r w:rsidR="00132E2B">
        <w:t xml:space="preserve"> </w:t>
      </w:r>
      <w:r w:rsidRPr="002C4067">
        <w:t>или для выплаты процентов по займам.</w:t>
      </w:r>
    </w:p>
    <w:p w:rsidR="00495E2C" w:rsidRPr="002C4067" w:rsidRDefault="00495E2C" w:rsidP="00393334">
      <w:pPr>
        <w:pStyle w:val="aff2"/>
      </w:pPr>
      <w:r w:rsidRPr="002C4067">
        <w:t xml:space="preserve">При реализации низкоэффективных мероприятий, таких как реконструкция тепловых сетей, установка приборов учета тепловой энергии, замена оборудования без увеличения эффективности его работы за счет собственных средств, а также за счет заемных средств организаций, будет происходить рост тарифа на услуги теплоснабжения потребителей. </w:t>
      </w:r>
    </w:p>
    <w:p w:rsidR="00495E2C" w:rsidRPr="002C4067" w:rsidRDefault="00495E2C" w:rsidP="00393334">
      <w:pPr>
        <w:pStyle w:val="aff2"/>
      </w:pPr>
      <w:r w:rsidRPr="002C4067">
        <w:t xml:space="preserve">Поэтому для снижения темпов роста тарифа предполагается, что для реализации низкоэффективных мероприятий, связанных с реконструкцией существующих систем, будут использоваться бюджетные средства. </w:t>
      </w:r>
    </w:p>
    <w:p w:rsidR="003A5836" w:rsidRPr="002C4067" w:rsidRDefault="00495E2C" w:rsidP="00393334">
      <w:pPr>
        <w:pStyle w:val="aff2"/>
      </w:pPr>
      <w:r w:rsidRPr="002C4067">
        <w:t xml:space="preserve">При подключении новых потребителей, </w:t>
      </w:r>
      <w:r w:rsidR="00BB4A56" w:rsidRPr="002C4067">
        <w:t>реализации мероприятий,</w:t>
      </w:r>
      <w:r w:rsidRPr="002C4067">
        <w:t xml:space="preserve"> связанных с повышением эффективности работы тепловых сетей, источников тепловой энергии и замене малоэффективного оборудования, возможно использование собственных средств теплоснабжающих организаций, а также использование заемных средств. Для выплат по займам используются собственные средства организации, образующиеся в результате реализации мероприятий (амортизация и дополнительная прибыль). При этом затраты на возврат займов и на использование собственных средств включаются в тариф на услуги теплоснабжения.</w:t>
      </w:r>
    </w:p>
    <w:p w:rsidR="00E57D05" w:rsidRPr="002C4067" w:rsidRDefault="00E57D05" w:rsidP="00393334">
      <w:pPr>
        <w:pStyle w:val="aff2"/>
      </w:pPr>
      <w:r w:rsidRPr="002C4067">
        <w:lastRenderedPageBreak/>
        <w:t>Расчеты</w:t>
      </w:r>
      <w:r w:rsidR="00BB7B26" w:rsidRPr="002C4067">
        <w:t xml:space="preserve"> </w:t>
      </w:r>
      <w:r w:rsidRPr="002C4067">
        <w:t>ценовых</w:t>
      </w:r>
      <w:r w:rsidR="00BB7B26" w:rsidRPr="002C4067">
        <w:t xml:space="preserve"> </w:t>
      </w:r>
      <w:r w:rsidRPr="002C4067">
        <w:t>(тарифных)</w:t>
      </w:r>
      <w:r w:rsidR="00BB7B26" w:rsidRPr="002C4067">
        <w:t xml:space="preserve"> </w:t>
      </w:r>
      <w:r w:rsidRPr="002C4067">
        <w:t>последствий</w:t>
      </w:r>
      <w:r w:rsidR="00BB7B26" w:rsidRPr="002C4067">
        <w:t xml:space="preserve"> </w:t>
      </w:r>
      <w:r w:rsidRPr="002C4067">
        <w:t>для</w:t>
      </w:r>
      <w:r w:rsidR="00BB7B26" w:rsidRPr="002C4067">
        <w:t xml:space="preserve"> </w:t>
      </w:r>
      <w:r w:rsidRPr="002C4067">
        <w:t>потребителей</w:t>
      </w:r>
      <w:r w:rsidR="00BB7B26" w:rsidRPr="002C4067">
        <w:t xml:space="preserve"> </w:t>
      </w:r>
      <w:r w:rsidRPr="002C4067">
        <w:t>при</w:t>
      </w:r>
      <w:r w:rsidR="00BB7B26" w:rsidRPr="002C4067">
        <w:t xml:space="preserve"> </w:t>
      </w:r>
      <w:r w:rsidRPr="002C4067">
        <w:t>реализации</w:t>
      </w:r>
      <w:r w:rsidR="00BB7B26" w:rsidRPr="002C4067">
        <w:t xml:space="preserve"> </w:t>
      </w:r>
      <w:r w:rsidRPr="002C4067">
        <w:t>программ строительства,</w:t>
      </w:r>
      <w:r w:rsidR="00BB7B26" w:rsidRPr="002C4067">
        <w:t xml:space="preserve"> </w:t>
      </w:r>
      <w:r w:rsidRPr="002C4067">
        <w:t>реконструкции</w:t>
      </w:r>
      <w:r w:rsidR="00BB7B26" w:rsidRPr="002C4067">
        <w:t xml:space="preserve"> </w:t>
      </w:r>
      <w:r w:rsidRPr="002C4067">
        <w:t>и</w:t>
      </w:r>
      <w:r w:rsidR="00BB7B26" w:rsidRPr="002C4067">
        <w:t xml:space="preserve"> </w:t>
      </w:r>
      <w:r w:rsidRPr="002C4067">
        <w:t>технического</w:t>
      </w:r>
      <w:r w:rsidR="00BB7B26" w:rsidRPr="002C4067">
        <w:t xml:space="preserve"> </w:t>
      </w:r>
      <w:r w:rsidRPr="002C4067">
        <w:t>перевооружения</w:t>
      </w:r>
      <w:r w:rsidR="00BB7B26" w:rsidRPr="002C4067">
        <w:t xml:space="preserve"> </w:t>
      </w:r>
      <w:r w:rsidRPr="002C4067">
        <w:t>систем</w:t>
      </w:r>
      <w:r w:rsidR="00BB7B26" w:rsidRPr="002C4067">
        <w:t xml:space="preserve"> </w:t>
      </w:r>
      <w:r w:rsidRPr="002C4067">
        <w:t xml:space="preserve">теплоснабжения приведены в </w:t>
      </w:r>
      <w:r w:rsidR="00BB4A56">
        <w:t>Разделе</w:t>
      </w:r>
      <w:r w:rsidRPr="002C4067">
        <w:t xml:space="preserve"> 14.</w:t>
      </w:r>
    </w:p>
    <w:p w:rsidR="00AC01BD" w:rsidRPr="002C4067" w:rsidRDefault="00AC01BD" w:rsidP="00FA1C46">
      <w:pPr>
        <w:pStyle w:val="a1"/>
      </w:pPr>
      <w:bookmarkStart w:id="681" w:name="_Toc162259314"/>
      <w:bookmarkStart w:id="682" w:name="_Toc165985200"/>
      <w:bookmarkStart w:id="683" w:name="_Toc205122355"/>
      <w:r w:rsidRPr="002C4067">
        <w:t xml:space="preserve">Состав изменений </w:t>
      </w:r>
      <w:r w:rsidR="00540956" w:rsidRPr="002C4067">
        <w:t>выполненных в доработанной и (или) актуализированной схеме теплоснабжения</w:t>
      </w:r>
      <w:bookmarkEnd w:id="681"/>
      <w:bookmarkEnd w:id="682"/>
      <w:bookmarkEnd w:id="683"/>
    </w:p>
    <w:p w:rsidR="00DD0BFB" w:rsidRPr="002C4067" w:rsidRDefault="00743D58" w:rsidP="00393334">
      <w:pPr>
        <w:pStyle w:val="aff2"/>
      </w:pPr>
      <w:r>
        <w:t>Раздел</w:t>
      </w:r>
      <w:r w:rsidRPr="002C4067">
        <w:t xml:space="preserve"> </w:t>
      </w:r>
      <w:r w:rsidR="00DD0BFB" w:rsidRPr="002C4067">
        <w:t xml:space="preserve">разработан в соответствии с действующей редакцией </w:t>
      </w:r>
      <w:r w:rsidR="00C879D3" w:rsidRPr="002C4067">
        <w:t xml:space="preserve">Постановления Правительства РФ от 22.02.2012 № 154 </w:t>
      </w:r>
      <w:r w:rsidR="00DD0BFB" w:rsidRPr="002C4067">
        <w:t xml:space="preserve"> «О требованиях к схемам теплоснабжения, порядку их </w:t>
      </w:r>
      <w:r w:rsidR="008E4EBE" w:rsidRPr="002C4067">
        <w:t>разработки</w:t>
      </w:r>
      <w:r w:rsidR="00DD0BFB" w:rsidRPr="002C4067">
        <w:t xml:space="preserve"> и утверждения» </w:t>
      </w:r>
      <w:r w:rsidR="00C6704F" w:rsidRPr="002C4067">
        <w:t xml:space="preserve">(в редакции </w:t>
      </w:r>
      <w:r w:rsidR="007010E8" w:rsidRPr="002C4067">
        <w:t>Постановлений Правительства РФ</w:t>
      </w:r>
      <w:r w:rsidR="00DD0BFB" w:rsidRPr="002C4067">
        <w:t xml:space="preserve"> от 07.10.2014 № 1016, от 18.03.2016 № 208, от 23.03.2016 № 229, от 12.07.2016 № 666, от 03.04.2018 № 405, от 16.03.2019 № 276) и Методическими указаниями</w:t>
      </w:r>
      <w:r w:rsidR="00127490" w:rsidRPr="002C4067">
        <w:t xml:space="preserve"> (</w:t>
      </w:r>
      <w:r w:rsidR="003965AF" w:rsidRPr="002C4067">
        <w:t>утв. Приказом Минэнерго России от 05.03.2019 № 212 «Об утверждении Методических указаний по разработке схем теплоснабжения»</w:t>
      </w:r>
      <w:r w:rsidR="00127490" w:rsidRPr="002C4067">
        <w:t>).</w:t>
      </w:r>
    </w:p>
    <w:p w:rsidR="00302B66" w:rsidRPr="002C4067" w:rsidRDefault="00302B66" w:rsidP="00393334">
      <w:pPr>
        <w:pStyle w:val="aff2"/>
        <w:sectPr w:rsidR="00302B66" w:rsidRPr="002C4067" w:rsidSect="00BB4A56">
          <w:footerReference w:type="default" r:id="rId91"/>
          <w:pgSz w:w="11906" w:h="16838"/>
          <w:pgMar w:top="567" w:right="567" w:bottom="567" w:left="1134" w:header="709" w:footer="0" w:gutter="0"/>
          <w:cols w:space="708"/>
          <w:docGrid w:linePitch="360"/>
        </w:sectPr>
      </w:pPr>
    </w:p>
    <w:p w:rsidR="00E847F5" w:rsidRPr="004746A8" w:rsidRDefault="00B35576" w:rsidP="0057488B">
      <w:pPr>
        <w:pStyle w:val="afffffff4"/>
        <w:numPr>
          <w:ilvl w:val="0"/>
          <w:numId w:val="12"/>
        </w:numPr>
        <w:jc w:val="left"/>
      </w:pPr>
      <w:bookmarkStart w:id="684" w:name="_Toc162259315"/>
      <w:bookmarkStart w:id="685" w:name="_Toc165985201"/>
      <w:bookmarkStart w:id="686" w:name="_Toc205122356"/>
      <w:r w:rsidRPr="00F65D5E">
        <w:lastRenderedPageBreak/>
        <w:t xml:space="preserve">Индикаторы развития систем теплоснабжения </w:t>
      </w:r>
      <w:bookmarkEnd w:id="684"/>
      <w:bookmarkEnd w:id="685"/>
      <w:r w:rsidR="00570F3D">
        <w:t>МУНИЦИПАЛЬНОГО ОКРУГА</w:t>
      </w:r>
      <w:bookmarkEnd w:id="686"/>
    </w:p>
    <w:p w:rsidR="00043924" w:rsidRPr="002C4067" w:rsidRDefault="00043924" w:rsidP="00393334">
      <w:pPr>
        <w:pStyle w:val="aff2"/>
      </w:pPr>
      <w:r w:rsidRPr="002C4067">
        <w:t>Целевой показатель – это ожидаемая норма усовершенствования, установленная для конкретного процесса, продукта, услуги и т.д. Целевые значения устанавливаются в конкретных единицах (деньги, количество, процент, отношение</w:t>
      </w:r>
      <w:r w:rsidR="00D14F9C">
        <w:t xml:space="preserve"> и т.п.</w:t>
      </w:r>
      <w:r w:rsidRPr="002C4067">
        <w:t xml:space="preserve">) и ориентированы на определенный </w:t>
      </w:r>
      <w:r w:rsidR="009C38E7" w:rsidRPr="002C4067">
        <w:t xml:space="preserve">период </w:t>
      </w:r>
      <w:r w:rsidRPr="002C4067">
        <w:t>времени.</w:t>
      </w:r>
      <w:r w:rsidR="00851204" w:rsidRPr="002C4067">
        <w:t xml:space="preserve"> </w:t>
      </w:r>
    </w:p>
    <w:p w:rsidR="00043924" w:rsidRPr="002C4067" w:rsidRDefault="00043924" w:rsidP="00393334">
      <w:pPr>
        <w:pStyle w:val="aff2"/>
      </w:pPr>
      <w:r w:rsidRPr="002C4067">
        <w:t>Необходимо регулярно сравнивать фактически достигнутые результаты с запланированными целевыми показателями для своевременного выявления динамики изменений и принятия при необходимости корректирующих действий.</w:t>
      </w:r>
    </w:p>
    <w:p w:rsidR="00231152" w:rsidRPr="002C4067" w:rsidRDefault="00231152" w:rsidP="00393334">
      <w:pPr>
        <w:pStyle w:val="aff2"/>
      </w:pPr>
      <w:r w:rsidRPr="002C4067">
        <w:t>Индикаторами развития системы теплоснабжения являются:</w:t>
      </w:r>
    </w:p>
    <w:p w:rsidR="00A96857" w:rsidRPr="002C4067" w:rsidRDefault="00A96857" w:rsidP="0060330C">
      <w:pPr>
        <w:pStyle w:val="afffffff8"/>
        <w:numPr>
          <w:ilvl w:val="0"/>
          <w:numId w:val="54"/>
        </w:numPr>
      </w:pPr>
      <w:r w:rsidRPr="002C4067">
        <w:t>количество прекращений подачи тепловой энергии, теплоносителя в результате технологических нарушений на тепловых сетях;</w:t>
      </w:r>
    </w:p>
    <w:p w:rsidR="00A96857" w:rsidRPr="002C4067" w:rsidRDefault="00A96857" w:rsidP="0060330C">
      <w:pPr>
        <w:pStyle w:val="afffffff8"/>
        <w:numPr>
          <w:ilvl w:val="0"/>
          <w:numId w:val="54"/>
        </w:numPr>
      </w:pPr>
      <w:r w:rsidRPr="002C4067">
        <w:t>количество прекращений подачи тепловой энергии, теплоносителя в результате технологических нарушений на источниках тепловой энергии;</w:t>
      </w:r>
    </w:p>
    <w:p w:rsidR="00A96857" w:rsidRPr="002C4067" w:rsidRDefault="00A96857" w:rsidP="0060330C">
      <w:pPr>
        <w:pStyle w:val="afffffff8"/>
        <w:numPr>
          <w:ilvl w:val="0"/>
          <w:numId w:val="54"/>
        </w:numPr>
      </w:pPr>
      <w:r w:rsidRPr="002C4067">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p w:rsidR="00A96857" w:rsidRPr="002C4067" w:rsidRDefault="00A96857" w:rsidP="0060330C">
      <w:pPr>
        <w:pStyle w:val="afffffff8"/>
        <w:numPr>
          <w:ilvl w:val="0"/>
          <w:numId w:val="54"/>
        </w:numPr>
      </w:pPr>
      <w:r w:rsidRPr="002C4067">
        <w:t>отношение величины технологических потерь тепловой энергии, теплоносителя к материальной характеристике тепловой сети;</w:t>
      </w:r>
    </w:p>
    <w:p w:rsidR="00A96857" w:rsidRPr="002C4067" w:rsidRDefault="00A96857" w:rsidP="0060330C">
      <w:pPr>
        <w:pStyle w:val="afffffff8"/>
        <w:numPr>
          <w:ilvl w:val="0"/>
          <w:numId w:val="54"/>
        </w:numPr>
      </w:pPr>
      <w:r w:rsidRPr="002C4067">
        <w:t>коэффициент использования установленной тепловой мощности;</w:t>
      </w:r>
    </w:p>
    <w:p w:rsidR="00A96857" w:rsidRPr="002C4067" w:rsidRDefault="00A96857" w:rsidP="0060330C">
      <w:pPr>
        <w:pStyle w:val="afffffff8"/>
        <w:numPr>
          <w:ilvl w:val="0"/>
          <w:numId w:val="54"/>
        </w:numPr>
      </w:pPr>
      <w:r w:rsidRPr="002C4067">
        <w:t>удельная материальная характеристика тепловых сетей, приведенная к расчетной тепловой нагрузке;</w:t>
      </w:r>
    </w:p>
    <w:p w:rsidR="00A96857" w:rsidRPr="002C4067" w:rsidRDefault="00A96857" w:rsidP="0060330C">
      <w:pPr>
        <w:pStyle w:val="afffffff8"/>
        <w:numPr>
          <w:ilvl w:val="0"/>
          <w:numId w:val="54"/>
        </w:numPr>
      </w:pPr>
      <w:r w:rsidRPr="002C4067">
        <w:t xml:space="preserve">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w:t>
      </w:r>
      <w:r w:rsidR="00D551EC">
        <w:t>муниципального округа</w:t>
      </w:r>
      <w:r w:rsidRPr="002C4067">
        <w:t>);</w:t>
      </w:r>
    </w:p>
    <w:p w:rsidR="00A96857" w:rsidRPr="002C4067" w:rsidRDefault="00A96857" w:rsidP="0060330C">
      <w:pPr>
        <w:pStyle w:val="afffffff8"/>
        <w:numPr>
          <w:ilvl w:val="0"/>
          <w:numId w:val="54"/>
        </w:numPr>
      </w:pPr>
      <w:r w:rsidRPr="002C4067">
        <w:t>удельный расход условного топлива на отпуск электрической энергии;</w:t>
      </w:r>
    </w:p>
    <w:p w:rsidR="00A96857" w:rsidRPr="002C4067" w:rsidRDefault="00A96857" w:rsidP="0060330C">
      <w:pPr>
        <w:pStyle w:val="afffffff8"/>
        <w:numPr>
          <w:ilvl w:val="0"/>
          <w:numId w:val="54"/>
        </w:numPr>
      </w:pPr>
      <w:r w:rsidRPr="002C4067">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p w:rsidR="00A96857" w:rsidRPr="002C4067" w:rsidRDefault="00A96857" w:rsidP="0060330C">
      <w:pPr>
        <w:pStyle w:val="afffffff8"/>
        <w:numPr>
          <w:ilvl w:val="0"/>
          <w:numId w:val="54"/>
        </w:numPr>
      </w:pPr>
      <w:r w:rsidRPr="002C4067">
        <w:t>доля отпуска тепловой энергии, осуществляемого потребителям по приборам учета в общем объеме отпущенной тепловой энергии;</w:t>
      </w:r>
    </w:p>
    <w:p w:rsidR="00A96857" w:rsidRPr="002C4067" w:rsidRDefault="00A96857" w:rsidP="0060330C">
      <w:pPr>
        <w:pStyle w:val="afffffff8"/>
        <w:numPr>
          <w:ilvl w:val="0"/>
          <w:numId w:val="54"/>
        </w:numPr>
      </w:pPr>
      <w:r w:rsidRPr="002C4067">
        <w:t>средневзвешенный (по материальной характеристике) срок эксплуатации тепловых сетей (для каждой системы теплоснабжения);</w:t>
      </w:r>
    </w:p>
    <w:p w:rsidR="00A96857" w:rsidRPr="002C4067" w:rsidRDefault="00A96857" w:rsidP="0060330C">
      <w:pPr>
        <w:pStyle w:val="afffffff8"/>
        <w:numPr>
          <w:ilvl w:val="0"/>
          <w:numId w:val="54"/>
        </w:numPr>
      </w:pPr>
      <w:r w:rsidRPr="002C4067">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w:t>
      </w:r>
    </w:p>
    <w:p w:rsidR="00A96857" w:rsidRPr="002C4067" w:rsidRDefault="00A96857" w:rsidP="0060330C">
      <w:pPr>
        <w:pStyle w:val="afffffff8"/>
        <w:numPr>
          <w:ilvl w:val="0"/>
          <w:numId w:val="54"/>
        </w:numPr>
      </w:pPr>
      <w:r w:rsidRPr="002C4067">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w:t>
      </w:r>
      <w:r w:rsidR="00291369">
        <w:t>;</w:t>
      </w:r>
    </w:p>
    <w:p w:rsidR="00A96857" w:rsidRPr="002C4067" w:rsidRDefault="00A96857" w:rsidP="0060330C">
      <w:pPr>
        <w:pStyle w:val="afffffff8"/>
        <w:numPr>
          <w:ilvl w:val="0"/>
          <w:numId w:val="54"/>
        </w:numPr>
      </w:pPr>
      <w:r w:rsidRPr="002C4067">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w:t>
      </w:r>
      <w:r w:rsidRPr="002C4067">
        <w:lastRenderedPageBreak/>
        <w:t>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p w:rsidR="00E72600" w:rsidRPr="002C4067" w:rsidRDefault="00E72600" w:rsidP="00393334">
      <w:pPr>
        <w:pStyle w:val="aff2"/>
        <w:rPr>
          <w:lang w:eastAsia="ru-RU"/>
        </w:rPr>
      </w:pPr>
      <w:r w:rsidRPr="002C4067">
        <w:rPr>
          <w:lang w:eastAsia="ru-RU"/>
        </w:rPr>
        <w:t xml:space="preserve">Индикаторы развития системы теплоснабжения приведены в таблице </w:t>
      </w:r>
      <w:r w:rsidR="00CF4207">
        <w:rPr>
          <w:lang w:eastAsia="ru-RU"/>
        </w:rPr>
        <w:t>6</w:t>
      </w:r>
      <w:r w:rsidR="0016088A">
        <w:rPr>
          <w:lang w:eastAsia="ru-RU"/>
        </w:rPr>
        <w:t>4</w:t>
      </w:r>
      <w:r w:rsidRPr="002C4067">
        <w:rPr>
          <w:lang w:eastAsia="ru-RU"/>
        </w:rPr>
        <w:t>.</w:t>
      </w:r>
    </w:p>
    <w:p w:rsidR="001E6038" w:rsidRPr="002C4067" w:rsidRDefault="001E6038" w:rsidP="00393334">
      <w:pPr>
        <w:pStyle w:val="aff2"/>
        <w:rPr>
          <w:lang w:eastAsia="ru-RU"/>
        </w:rPr>
      </w:pPr>
    </w:p>
    <w:p w:rsidR="00BB4A56" w:rsidRDefault="00BB4A56" w:rsidP="00FB3DF5">
      <w:pPr>
        <w:pStyle w:val="afffffffa"/>
        <w:sectPr w:rsidR="00BB4A56" w:rsidSect="00BB4A56">
          <w:footerReference w:type="default" r:id="rId92"/>
          <w:pgSz w:w="11906" w:h="16838"/>
          <w:pgMar w:top="567" w:right="567" w:bottom="567" w:left="1134" w:header="709" w:footer="0" w:gutter="0"/>
          <w:cols w:space="708"/>
          <w:docGrid w:linePitch="360"/>
        </w:sectPr>
      </w:pPr>
    </w:p>
    <w:p w:rsidR="00E72600" w:rsidRDefault="00291369" w:rsidP="00FB3DF5">
      <w:pPr>
        <w:pStyle w:val="afffffffa"/>
      </w:pPr>
      <w:r w:rsidRPr="002C4067">
        <w:lastRenderedPageBreak/>
        <w:t xml:space="preserve">Таблица </w:t>
      </w:r>
      <w:r w:rsidR="00827E3F">
        <w:rPr>
          <w:noProof/>
        </w:rPr>
        <w:fldChar w:fldCharType="begin"/>
      </w:r>
      <w:r w:rsidR="00A95700">
        <w:rPr>
          <w:noProof/>
        </w:rPr>
        <w:instrText xml:space="preserve"> SEQ Таблица \* ARABIC </w:instrText>
      </w:r>
      <w:r w:rsidR="00827E3F">
        <w:rPr>
          <w:noProof/>
        </w:rPr>
        <w:fldChar w:fldCharType="separate"/>
      </w:r>
      <w:r w:rsidR="00C83B43">
        <w:rPr>
          <w:noProof/>
        </w:rPr>
        <w:t>64</w:t>
      </w:r>
      <w:r w:rsidR="00827E3F">
        <w:rPr>
          <w:noProof/>
        </w:rPr>
        <w:fldChar w:fldCharType="end"/>
      </w:r>
      <w:r>
        <w:rPr>
          <w:noProof/>
        </w:rPr>
        <w:t xml:space="preserve"> </w:t>
      </w:r>
      <w:r w:rsidRPr="002C4067">
        <w:t>–</w:t>
      </w:r>
      <w:r>
        <w:t xml:space="preserve"> </w:t>
      </w:r>
      <w:r w:rsidR="00043924" w:rsidRPr="002C4067">
        <w:t>Индикаторы развития систем</w:t>
      </w:r>
      <w:r w:rsidR="004858B5" w:rsidRPr="002C4067">
        <w:t xml:space="preserve"> централизованного</w:t>
      </w:r>
      <w:r w:rsidR="00E44D80" w:rsidRPr="002C4067">
        <w:t xml:space="preserve"> теплоснабжения*</w:t>
      </w:r>
    </w:p>
    <w:tbl>
      <w:tblPr>
        <w:tblW w:w="5000" w:type="pct"/>
        <w:tblLook w:val="04A0"/>
      </w:tblPr>
      <w:tblGrid>
        <w:gridCol w:w="1051"/>
        <w:gridCol w:w="5324"/>
        <w:gridCol w:w="1503"/>
        <w:gridCol w:w="1334"/>
        <w:gridCol w:w="1334"/>
        <w:gridCol w:w="1076"/>
        <w:gridCol w:w="1076"/>
        <w:gridCol w:w="1076"/>
        <w:gridCol w:w="1076"/>
        <w:gridCol w:w="1070"/>
      </w:tblGrid>
      <w:tr w:rsidR="00CF4207" w:rsidRPr="0067368D" w:rsidTr="00035534">
        <w:trPr>
          <w:trHeight w:val="397"/>
          <w:tblHeader/>
        </w:trPr>
        <w:tc>
          <w:tcPr>
            <w:tcW w:w="3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b/>
                <w:bCs/>
                <w:color w:val="000000"/>
                <w:sz w:val="20"/>
                <w:szCs w:val="20"/>
                <w:lang w:eastAsia="ru-RU"/>
              </w:rPr>
            </w:pPr>
            <w:r w:rsidRPr="0067368D">
              <w:rPr>
                <w:rFonts w:ascii="Segoe UI" w:eastAsia="Times New Roman" w:hAnsi="Segoe UI" w:cs="Segoe UI"/>
                <w:b/>
                <w:bCs/>
                <w:color w:val="000000"/>
                <w:sz w:val="20"/>
                <w:szCs w:val="20"/>
                <w:lang w:eastAsia="ru-RU"/>
              </w:rPr>
              <w:t>п/п</w:t>
            </w:r>
          </w:p>
        </w:tc>
        <w:tc>
          <w:tcPr>
            <w:tcW w:w="1672" w:type="pct"/>
            <w:tcBorders>
              <w:top w:val="single" w:sz="4" w:space="0" w:color="auto"/>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b/>
                <w:bCs/>
                <w:color w:val="000000"/>
                <w:sz w:val="20"/>
                <w:szCs w:val="20"/>
                <w:lang w:eastAsia="ru-RU"/>
              </w:rPr>
            </w:pPr>
            <w:r w:rsidRPr="0067368D">
              <w:rPr>
                <w:rFonts w:ascii="Segoe UI" w:eastAsia="Times New Roman" w:hAnsi="Segoe UI" w:cs="Segoe UI"/>
                <w:b/>
                <w:bCs/>
                <w:color w:val="000000"/>
                <w:sz w:val="20"/>
                <w:szCs w:val="20"/>
                <w:lang w:eastAsia="ru-RU"/>
              </w:rPr>
              <w:t>Наименование</w:t>
            </w:r>
          </w:p>
        </w:tc>
        <w:tc>
          <w:tcPr>
            <w:tcW w:w="472" w:type="pct"/>
            <w:tcBorders>
              <w:top w:val="single" w:sz="4" w:space="0" w:color="auto"/>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b/>
                <w:bCs/>
                <w:color w:val="000000"/>
                <w:sz w:val="20"/>
                <w:szCs w:val="20"/>
                <w:lang w:eastAsia="ru-RU"/>
              </w:rPr>
            </w:pPr>
            <w:r w:rsidRPr="0067368D">
              <w:rPr>
                <w:rFonts w:ascii="Segoe UI" w:eastAsia="Times New Roman" w:hAnsi="Segoe UI" w:cs="Segoe UI"/>
                <w:b/>
                <w:bCs/>
                <w:color w:val="000000"/>
                <w:sz w:val="20"/>
                <w:szCs w:val="20"/>
                <w:lang w:eastAsia="ru-RU"/>
              </w:rPr>
              <w:t>Ед. изм</w:t>
            </w:r>
          </w:p>
        </w:tc>
        <w:tc>
          <w:tcPr>
            <w:tcW w:w="419" w:type="pct"/>
            <w:tcBorders>
              <w:top w:val="single" w:sz="4" w:space="0" w:color="auto"/>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b/>
                <w:bCs/>
                <w:color w:val="000000"/>
                <w:sz w:val="20"/>
                <w:szCs w:val="20"/>
                <w:lang w:eastAsia="ru-RU"/>
              </w:rPr>
            </w:pPr>
            <w:r w:rsidRPr="0067368D">
              <w:rPr>
                <w:rFonts w:ascii="Segoe UI" w:eastAsia="Times New Roman" w:hAnsi="Segoe UI" w:cs="Segoe UI"/>
                <w:b/>
                <w:bCs/>
                <w:color w:val="000000"/>
                <w:sz w:val="20"/>
                <w:szCs w:val="20"/>
                <w:lang w:eastAsia="ru-RU"/>
              </w:rPr>
              <w:t>2024 год</w:t>
            </w:r>
          </w:p>
        </w:tc>
        <w:tc>
          <w:tcPr>
            <w:tcW w:w="419" w:type="pct"/>
            <w:tcBorders>
              <w:top w:val="single" w:sz="4" w:space="0" w:color="auto"/>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b/>
                <w:bCs/>
                <w:color w:val="000000"/>
                <w:sz w:val="20"/>
                <w:szCs w:val="20"/>
                <w:lang w:eastAsia="ru-RU"/>
              </w:rPr>
            </w:pPr>
            <w:r w:rsidRPr="0067368D">
              <w:rPr>
                <w:rFonts w:ascii="Segoe UI" w:eastAsia="Times New Roman" w:hAnsi="Segoe UI" w:cs="Segoe UI"/>
                <w:b/>
                <w:bCs/>
                <w:color w:val="000000"/>
                <w:sz w:val="20"/>
                <w:szCs w:val="20"/>
                <w:lang w:eastAsia="ru-RU"/>
              </w:rPr>
              <w:t>2025 год</w:t>
            </w:r>
          </w:p>
        </w:tc>
        <w:tc>
          <w:tcPr>
            <w:tcW w:w="338" w:type="pct"/>
            <w:tcBorders>
              <w:top w:val="single" w:sz="4" w:space="0" w:color="auto"/>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b/>
                <w:bCs/>
                <w:color w:val="000000"/>
                <w:sz w:val="20"/>
                <w:szCs w:val="20"/>
                <w:lang w:eastAsia="ru-RU"/>
              </w:rPr>
            </w:pPr>
            <w:r w:rsidRPr="0067368D">
              <w:rPr>
                <w:rFonts w:ascii="Segoe UI" w:eastAsia="Times New Roman" w:hAnsi="Segoe UI" w:cs="Segoe UI"/>
                <w:b/>
                <w:bCs/>
                <w:color w:val="000000"/>
                <w:sz w:val="20"/>
                <w:szCs w:val="20"/>
                <w:lang w:eastAsia="ru-RU"/>
              </w:rPr>
              <w:t>2026 год</w:t>
            </w:r>
          </w:p>
        </w:tc>
        <w:tc>
          <w:tcPr>
            <w:tcW w:w="338" w:type="pct"/>
            <w:tcBorders>
              <w:top w:val="single" w:sz="4" w:space="0" w:color="auto"/>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b/>
                <w:bCs/>
                <w:color w:val="000000"/>
                <w:sz w:val="20"/>
                <w:szCs w:val="20"/>
                <w:lang w:eastAsia="ru-RU"/>
              </w:rPr>
            </w:pPr>
            <w:r w:rsidRPr="0067368D">
              <w:rPr>
                <w:rFonts w:ascii="Segoe UI" w:eastAsia="Times New Roman" w:hAnsi="Segoe UI" w:cs="Segoe UI"/>
                <w:b/>
                <w:bCs/>
                <w:color w:val="000000"/>
                <w:sz w:val="20"/>
                <w:szCs w:val="20"/>
                <w:lang w:eastAsia="ru-RU"/>
              </w:rPr>
              <w:t>2027 год</w:t>
            </w:r>
          </w:p>
        </w:tc>
        <w:tc>
          <w:tcPr>
            <w:tcW w:w="338" w:type="pct"/>
            <w:tcBorders>
              <w:top w:val="single" w:sz="4" w:space="0" w:color="auto"/>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b/>
                <w:bCs/>
                <w:color w:val="000000"/>
                <w:sz w:val="20"/>
                <w:szCs w:val="20"/>
                <w:lang w:eastAsia="ru-RU"/>
              </w:rPr>
            </w:pPr>
            <w:r w:rsidRPr="0067368D">
              <w:rPr>
                <w:rFonts w:ascii="Segoe UI" w:eastAsia="Times New Roman" w:hAnsi="Segoe UI" w:cs="Segoe UI"/>
                <w:b/>
                <w:bCs/>
                <w:color w:val="000000"/>
                <w:sz w:val="20"/>
                <w:szCs w:val="20"/>
                <w:lang w:eastAsia="ru-RU"/>
              </w:rPr>
              <w:t>2028 год</w:t>
            </w:r>
          </w:p>
        </w:tc>
        <w:tc>
          <w:tcPr>
            <w:tcW w:w="338" w:type="pct"/>
            <w:tcBorders>
              <w:top w:val="single" w:sz="4" w:space="0" w:color="auto"/>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b/>
                <w:bCs/>
                <w:color w:val="000000"/>
                <w:sz w:val="20"/>
                <w:szCs w:val="20"/>
                <w:lang w:eastAsia="ru-RU"/>
              </w:rPr>
            </w:pPr>
            <w:r w:rsidRPr="0067368D">
              <w:rPr>
                <w:rFonts w:ascii="Segoe UI" w:eastAsia="Times New Roman" w:hAnsi="Segoe UI" w:cs="Segoe UI"/>
                <w:b/>
                <w:bCs/>
                <w:color w:val="000000"/>
                <w:sz w:val="20"/>
                <w:szCs w:val="20"/>
                <w:lang w:eastAsia="ru-RU"/>
              </w:rPr>
              <w:t>2029 год</w:t>
            </w:r>
          </w:p>
        </w:tc>
        <w:tc>
          <w:tcPr>
            <w:tcW w:w="336" w:type="pct"/>
            <w:tcBorders>
              <w:top w:val="single" w:sz="4" w:space="0" w:color="auto"/>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b/>
                <w:bCs/>
                <w:color w:val="000000"/>
                <w:sz w:val="20"/>
                <w:szCs w:val="20"/>
                <w:lang w:eastAsia="ru-RU"/>
              </w:rPr>
            </w:pPr>
            <w:r w:rsidRPr="0067368D">
              <w:rPr>
                <w:rFonts w:ascii="Segoe UI" w:eastAsia="Times New Roman" w:hAnsi="Segoe UI" w:cs="Segoe UI"/>
                <w:b/>
                <w:bCs/>
                <w:color w:val="000000"/>
                <w:sz w:val="20"/>
                <w:szCs w:val="20"/>
                <w:lang w:eastAsia="ru-RU"/>
              </w:rPr>
              <w:t>2030 – 2036 годы</w:t>
            </w:r>
          </w:p>
        </w:tc>
      </w:tr>
      <w:tr w:rsidR="00CF4207" w:rsidRPr="0067368D" w:rsidTr="00035534">
        <w:trPr>
          <w:trHeight w:val="397"/>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1</w:t>
            </w: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ед. год</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lang w:eastAsia="ru-RU"/>
              </w:rPr>
            </w:pPr>
            <w:r>
              <w:rPr>
                <w:rFonts w:ascii="Segoe UI" w:hAnsi="Segoe UI" w:cs="Segoe UI"/>
                <w:color w:val="000000"/>
                <w:sz w:val="20"/>
                <w:szCs w:val="20"/>
              </w:rPr>
              <w:t>0</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w:t>
            </w:r>
          </w:p>
        </w:tc>
      </w:tr>
      <w:tr w:rsidR="00CF4207" w:rsidRPr="0067368D" w:rsidTr="00035534">
        <w:trPr>
          <w:trHeight w:val="397"/>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2</w:t>
            </w: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ед. год</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w:t>
            </w:r>
          </w:p>
        </w:tc>
      </w:tr>
      <w:tr w:rsidR="00CF4207" w:rsidRPr="0067368D" w:rsidTr="00035534">
        <w:trPr>
          <w:trHeight w:val="397"/>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3</w:t>
            </w: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Удельный расход условного топлива на единицу отпускаемой тепловой энергии, в т.ч.:</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 </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 </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 </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 </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 </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 </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 </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 </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 1 Промышленный пр-зд, Районная котельная</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кг у.т./Гкал</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162,18</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162,18</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164,29</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164,29</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164,29</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164,29</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164,29</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 2 ул. Бахтина, БМК-1</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кг у.т./Гкал</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153,10</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153,10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154,16</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154,16</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154,16</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154,16</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154,16</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 3 ул. Заводская, БМК-2</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кг у.т./Гкал</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172,82</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172,82</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173,72</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173,72</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173,72</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173,72</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173,72</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 4 с. Карманово, ул. Заводская, 4, стр. 2</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кг у.т./Гкал</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164,94</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164,94</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162,76</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162,76</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162,76</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162,76</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162,76</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 5 ул. Мира, БМК-3</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кг у.т./Гкал</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153,16</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153,16</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157,37</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157,37</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157,37</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157,37</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157,37</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 6 БМК ул. Пушная, 2А</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кг у.т./Гкал</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178,10</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178,10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178,49</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178,49</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178,49</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178,49</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178,49</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БМК-7</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кг у.т./Гкал</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156,27</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156,27</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156,45</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156,45</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156,45</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156,45</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156,45</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БМК-8</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кг у.т./Гкал</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153,03</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153,03</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154,45</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154,45</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154,45</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154,45</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154,45</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БМК-9</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кг у.т./Гкал</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152,31</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152,31</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152,43</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152,43</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152,43</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152,43</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152,43</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с. Карманово, ул. Набережная</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кг у.т./Гкал</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156,33</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156,33</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156,35</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156,35</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156,35</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156,35</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156,35</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г. Гагарин, пр. Первомайский, 1</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кг у.т./Гкал</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150,84</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150,84</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150,84</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150,84</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150,84</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150,84</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150,84</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г. Гагарин, ул. Комсомольская, 9</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кг у.т./Гкал</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168,51</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168,51</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152,46</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152,46</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152,46</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152,46</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152,46</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г. Гагарин, ул. Советская д. 64а, ФОК «Восток»</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кг у.т./Гкал</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155,55</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155,55</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155,55</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155,55</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155,55</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155,55</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155,55</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д. Акатово, Акатовская школа</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кг у.т./Гкал</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151,99</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151,99</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151,99</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151,99</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151,99</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151,99</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151,99</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д. Никольское, Никольская школа</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кг у.т./Гкал</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153,95</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153,95</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153,95</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153,95</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153,95</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153,95</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153,95</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с. Пречистое, Пречистенская школа</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кг у.т./Гкал</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155,81</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155,81</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155,81</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155,81</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155,81</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155,81</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155,81</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д. Родоманово, Родомановская школа</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кг у.т./Гкал</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155,23</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155,23</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155,23</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155,23</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155,23</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155,23</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155,23</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д. Токарево, Токаревская школа</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кг у.т./Гкал</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152,41</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152,41</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152,41</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152,41</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152,41</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152,41</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152,41</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д. Клушино, Клушинский СДК</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кг у.т./Гкал</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151,25</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151,25</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151,25</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151,25</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151,25</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151,25</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151,25</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д. Поличня, ул. Новая</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кг у.т./Гкал</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н/д</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н/д</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155,00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155,00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155,00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155,00</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155,00</w:t>
            </w:r>
          </w:p>
        </w:tc>
      </w:tr>
      <w:tr w:rsidR="00CF4207" w:rsidRPr="0067368D" w:rsidTr="00035534">
        <w:trPr>
          <w:trHeight w:val="397"/>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4</w:t>
            </w: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Отношение величины технологических потерь тепловой энергии к материальной характеристике тепловой сети, в т.ч.:</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 </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 </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 </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 </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 </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 </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 </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 </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 1 Промышленный пр-зд, Районная котельная</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Гкал/м.кв</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2,673</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2,673</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1,951</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1,951</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1,951</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1,951</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1,951</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 2 ул. Бахтина, БМК-1</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Гкал/м.кв</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1,804</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1,804</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1,972</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1,972</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1,972</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1,972</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1,972</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 3 ул. Заводская, БМК-2</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Гкал/м.кв</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2,986</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2,986</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1,983</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1,983</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1,983</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1,983</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1,983</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 4 с. Карманово, ул. Заводская, 4, стр. 2</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Гкал/м.кв</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2,550</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2,550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2,690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2,690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2,690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2,690</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2,690</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 5 ул. Мира, БМК-3</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Гкал/м.кв</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1,184</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1,184</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1,492</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1,492</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1,492</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1,492</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1,492</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 6 БМК ул. Пушная, 2А</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Гкал/м.кв</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2,408</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2,408</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1,963</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1,963</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1,963</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1,963</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1,963</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БМК-7</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Гкал/м.кв</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2,121</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2,121</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1,604</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1,604</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1,604</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1,604</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1,604</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БМК-8</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Гкал/м.кв</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1,705</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1,705</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2,331</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2,331</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2,331</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2,331</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2,331</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БМК-9</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Гкал/м.кв</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1,866</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1,866</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1,791</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1,791</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1,791</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1,791</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1,791</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с. Карманово, ул. Набережная</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Гкал/м.кв</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0,314</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0,314</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0,359</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0,359</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0,359</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0,359</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0,359</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г. Гагарин, пр. Первомайский, 1</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Гкал/м.кв</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0,864</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0,864</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0,864</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0,864</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0,864</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0,864</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0,864</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г. Гагарин, ул. Комсомольская, 9</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Гкал/м.кв</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г. Гагарин, ул. Советская д. 64а, ФОК «Восток»</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Гкал/м.кв</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0,599</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0,599</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0,599</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0,599</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0,599</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0,599</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0,599</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д. Акатово, Акатовская школа</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Гкал/м.кв</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0,915</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0,915</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0,915</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0,915</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0,915</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0,915</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0,915</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д. Никольское, Никольская школа</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Гкал/м.кв</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0,678</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0,678</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0,678</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0,678</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0,678</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0,678</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0,678</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с. Пречистое, Пречистенская школа</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Гкал/м.кв</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0,439</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0,439</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0,439</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0,439</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0,439</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0,439</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0,439</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д. Родоманово, Родомановская школа</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Гкал/м.кв</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0,413</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0,413</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0,413</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0,413</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0,413</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0,413</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0,413</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д. Токарево, Токаревская школа</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Гкал/м.кв</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1,117</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1,117</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1,117</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1,117</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1,117</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1,117</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1,117</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д. Клушино, Клушинский СДК</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Гкал/м.кв</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д. Поличня, ул. Новая</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Гкал/м.кв</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н/д</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н/д</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1,55</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1,55</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1,55</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1,55</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1,55</w:t>
            </w:r>
          </w:p>
        </w:tc>
      </w:tr>
      <w:tr w:rsidR="00CF4207" w:rsidRPr="0067368D" w:rsidTr="00035534">
        <w:trPr>
          <w:trHeight w:val="397"/>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5</w:t>
            </w: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Отношение величины потерь теплоносителя к материальной характеристике тепловой сети, в т.ч.:</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 </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 </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 </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 </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 </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 </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 </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 </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 1 Промышленный пр-зд, Районная котельная</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куб.м/м.кв</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3,157</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3,157</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3,157</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3,220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3,220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3,283</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3,409</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 2 ул. Бахтина, БМК-1</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куб.м/м.кв</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2,399</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2,399</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2,399</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2,399</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2,399</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2,399</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2,399</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 3 ул. Заводская, БМК-2</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куб.м/м.кв</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0,946</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0,946</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0,946</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0,946</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0,946</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0,946</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0,946</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 4 с. Карманово, ул. Заводская, 4, стр. 2</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куб.м/м.кв</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0,685</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0,685</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0,685</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0,685</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0,685</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0,685</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0,685</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 5 ул. Мира, БМК-3</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куб.м/м.кв</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1,561</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1,561</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1,561</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1,561</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1,561</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1,561</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1,561</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 6 БМК ул. Пушная, 2А</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куб.м/м.кв</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0,749</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0,749</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0,749</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0,749</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0,749</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0,749</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0,749</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БМК-7</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куб.м/м.кв</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1,096</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1,096</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1,096</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1,096</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1,096</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1,096</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1,096</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БМК-8</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куб.м/м.кв</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0,984</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0,984</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0,984</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0,984</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0,984</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0,984</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0,984</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БМК-9</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куб.м/м.кв</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0,868</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0,868</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0,868</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0,868</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0,868</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0,868</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0,906</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с. Карманово, ул. Набережная</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куб.м/м.кв</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0,000</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0,000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0,000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0,000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0,000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0,000</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0,000</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г. Гагарин, пр. Первомайский, 1</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куб.м/м.кв</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6,443</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6,443</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6,443</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6,443</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6,443</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6,443</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6,443</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г. Гагарин, ул. Комсомольская, 9</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куб.м/м.кв</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г. Гагарин, ул. Советская д. 64а, ФОК «Восток»</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куб.м/м.кв</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1,628</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1,628</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1,628</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1,628</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1,628</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1,628</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1,628</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д. Акатово, Акатовская школа</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куб.м/м.кв</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3,720</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3,720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3,720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3,720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3,720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3,720</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3,720</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д. Никольское, Никольская школа</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куб.м/м.кв</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5,618</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5,618</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5,618</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5,618</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5,618</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5,618</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5,618</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с. Пречистое, Пречистенская школа</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куб.м/м.кв</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4,912</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4,912</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4,912</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4,912</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4,912</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4,912</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4,912</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д. Родоманово, Родомановская школа</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куб.м/м.кв</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2,355</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2,355</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2,355</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2,355</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2,355</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2,355</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2,355</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д. Токарево, Токаревская школа</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куб.м/м.кв</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6,576</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6,576</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6,576</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6,576</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6,576</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6,576</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6,576</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д. Клушино, Клушинский СДК</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куб.м/м.кв</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д. Поличня, ул. Новая</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куб.м/м.кв</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н/д</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н/д</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н/д</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н/д</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н/д</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н/д</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н/д</w:t>
            </w:r>
          </w:p>
        </w:tc>
      </w:tr>
      <w:tr w:rsidR="00CF4207" w:rsidRPr="0067368D" w:rsidTr="00035534">
        <w:trPr>
          <w:trHeight w:val="397"/>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6</w:t>
            </w: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Коэффициент использования установленной тепловой мощности</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 </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 </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 </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 </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 </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 </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 </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 </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 1 Промышленный пр-зд, Районная котельная</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40,81</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40,81</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39,20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39,88</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39,88</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40,56</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41,92</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 2 ул. Бахтина, БМК-1</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32,08</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32,08</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32,07</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32,07</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32,07</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32,07</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32,07</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 3 ул. Заводская, БМК-2</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29,56</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29,56</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27,40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27,40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27,40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27,40</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27,40</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 4 с. Карманово, ул. Заводская, 4, стр. 2</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11,08</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11,08</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11,17</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11,17</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11,17</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11,17</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11,17</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 5 ул. Мира, БМК-3</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25,29</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25,29</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27,26</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27,26</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27,26</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27,26</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27,26</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 6 БМК ул. Пушная, 2А</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34,74</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34,74</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32,13</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32,13</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32,13</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32,13</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32,13</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БМК-7</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41,08</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41,08</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38,83</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38,83</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38,83</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38,83</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38,83</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БМК-8</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28,05</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28,05</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32,72</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32,72</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32,72</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32,72</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32,72</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БМК-9</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30,23</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30,23</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31,12</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31,12</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31,12</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31,12</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31,12</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с. Карманово, ул. Набережная</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34,85</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34,85</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34,17</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34,17</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34,17</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34,17</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34,17</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г. Гагарин, пр. Первомайский, 1</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56,20</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56,20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56,27</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56,27</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56,27</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56,27</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56,27</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г. Гагарин, ул. Комсомольская, 9</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16,47</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16,47</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18,82</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18,82</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18,82</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18,82</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18,82</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г. Гагарин, ул. Советская д. 64а, ФОК «Восток»</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52,22</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52,22</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52,22</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52,22</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52,22</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52,22</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52,22</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д. Акатово, Акатовская школа</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31,47</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31,47</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31,47</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31,47</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31,47</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31,47</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31,47</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д. Никольское, Никольская школа</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48,20</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48,20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48,20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48,20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48,20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48,20</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48,20</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с. Пречистое, Пречистенская школа</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35,64</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35,64</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35,64</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35,64</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35,64</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35,64</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35,64</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д. Родоманово, Родомановская школа</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30,50</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30,50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30,50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30,50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30,50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30,50</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30,50</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д. Токарево, Токаревская школа</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41,58</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41,58</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41,58</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41,58</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41,58</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41,58</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41,58</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д. Клушино, Клушинский СДК</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16,99</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16,99</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16,99</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16,99</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16,99</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16,99</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16,99</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д. Поличня, ул. Новая</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н/д</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н/д</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42,67</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42,67</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42,67</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42,67</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42,67</w:t>
            </w:r>
          </w:p>
        </w:tc>
      </w:tr>
      <w:tr w:rsidR="00CF4207" w:rsidRPr="0067368D" w:rsidTr="00035534">
        <w:trPr>
          <w:trHeight w:val="397"/>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7</w:t>
            </w: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Удельная материальная характеристика тепловых сетей, приведенная к расчетной тепловой нагрузке</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 </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 </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 </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 </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 </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 </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 </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 </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 1 Промышленный пр-зд, Районная котельная</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м.кв/(Гкал/ч)</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236,46</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236,46</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236,46</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231,84</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231,84</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227,39</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218,99</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 2 ул. Бахтина, БМК-1</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м.кв/(Гкал/ч)</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162,83</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162,83</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162,83</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162,83</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162,83</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162,83</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162,83</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 3 ул. Заводская, БМК-2</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м.кв/(Гкал/ч)</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162,30</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162,30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162,30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162,30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162,30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162,30</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162,30</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 4 с. Карманово, ул. Заводская, 4, стр. 2</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м.кв/(Гкал/ч)</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629,58</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629,58</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629,58</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629,58</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629,58</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629,58</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629,58</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 5 ул. Мира, БМК-3</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м.кв/(Гкал/ч)</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230,06</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230,06</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230,06</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230,06</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230,06</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230,06</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230,06</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 6 БМК ул. Пушная, 2А</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м.кв/(Гкал/ч)</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321,47</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321,47</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321,47</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321,47</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321,47</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321,47</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321,47</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БМК-7</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м.кв/(Гкал/ч)</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264,96</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264,96</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264,96</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264,96</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264,96</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264,96</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264,96</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БМК-8</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м.кв/(Гкал/ч)</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194,91</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194,91</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194,91</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194,91</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194,91</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194,91</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194,91</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БМК-9</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м.кв/(Гкал/ч)</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196,80</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196,80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196,80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196,80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196,80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196,80</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196,80</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с. Карманово, ул. Набережная</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м.кв/(Гкал/ч)</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59,00</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59,00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59,00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59,00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59,00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59,00</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59,00</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г. Гагарин, пр. Первомайский, 1</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м.кв/(Гкал/ч)</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42,42</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0,0012</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0,0012</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0,0012</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0,0012</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0,0012</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0,0012</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г. Гагарин, ул. Комсомольская, 9</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м.кв/(Гкал/ч)</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0,00</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0,00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0,00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0,00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0,00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0,00</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0,00</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г. Гагарин, ул. Советская д. 64а, ФОК «Восток»</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м.кв/(Гкал/ч)</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167,06</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167,06</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167,06</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167,06</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167,06</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167,06</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167,06</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д. Акатово, Акатовская школа</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м.кв/(Гкал/ч)</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115,00</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115,00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115,00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115,00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115,00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115,00</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115,00</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д. Никольское, Никольская школа</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м.кв/(Гкал/ч)</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55,91</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55,91</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55,91</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55,91</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55,91</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55,91</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55,91</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с. Пречистое, Пречистенская школа</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м.кв/(Гкал/ч)</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51,48</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51,48</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51,48</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51,48</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51,48</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51,48</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51,48</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д. Родоманово, Родомановская школа</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м.кв/(Гкал/ч)</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122,63</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122,63</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122,63</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122,63</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122,63</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122,63</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122,63</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д. Токарево, Токаревская школа</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м.кв/(Гкал/ч)</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46,39</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46,39</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46,39</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46,39</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46,39</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46,39</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46,39</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д. Клушино, Клушинский СДК</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м.кв/(Гкал/ч)</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0,00</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0,00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0,00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0,00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0,00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0,00</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0,00</w:t>
            </w:r>
          </w:p>
        </w:tc>
      </w:tr>
      <w:tr w:rsidR="00CF4207" w:rsidRPr="0067368D" w:rsidTr="00035534">
        <w:trPr>
          <w:trHeight w:val="397"/>
        </w:trPr>
        <w:tc>
          <w:tcPr>
            <w:tcW w:w="330" w:type="pct"/>
            <w:vMerge/>
            <w:tcBorders>
              <w:top w:val="nil"/>
              <w:left w:val="single" w:sz="4" w:space="0" w:color="auto"/>
              <w:bottom w:val="single" w:sz="4" w:space="0" w:color="auto"/>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righ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Котельная д. Поличня, ул. Новая</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м.кв/(Гкал/ч)</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н/д</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н/д</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н/д</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н/д</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н/д</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н/д</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н/д</w:t>
            </w:r>
          </w:p>
        </w:tc>
      </w:tr>
      <w:tr w:rsidR="00CF4207" w:rsidRPr="0067368D" w:rsidTr="00035534">
        <w:trPr>
          <w:trHeight w:val="397"/>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8</w:t>
            </w: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Доля тепловой энергии, выработанной в комбинированном режиме</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w:t>
            </w:r>
          </w:p>
        </w:tc>
      </w:tr>
      <w:tr w:rsidR="00CF4207" w:rsidRPr="0067368D" w:rsidTr="00035534">
        <w:trPr>
          <w:trHeight w:val="397"/>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9</w:t>
            </w: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удельный расход условного топлива на отпуск электрической энергии</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кг у.т./кВт.ч</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w:t>
            </w:r>
          </w:p>
        </w:tc>
      </w:tr>
      <w:tr w:rsidR="00CF4207" w:rsidRPr="0067368D" w:rsidTr="00035534">
        <w:trPr>
          <w:trHeight w:val="397"/>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10</w:t>
            </w: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4676E9" w:rsidP="00035534">
            <w:pPr>
              <w:jc w:val="center"/>
              <w:rPr>
                <w:rFonts w:ascii="Segoe UI" w:eastAsia="Times New Roman" w:hAnsi="Segoe UI" w:cs="Segoe UI"/>
                <w:color w:val="000000"/>
                <w:sz w:val="20"/>
                <w:szCs w:val="20"/>
                <w:lang w:eastAsia="ru-RU"/>
              </w:rPr>
            </w:pPr>
            <w:r>
              <w:rPr>
                <w:rFonts w:ascii="Segoe UI" w:eastAsia="Times New Roman" w:hAnsi="Segoe UI" w:cs="Segoe UI"/>
                <w:color w:val="000000"/>
                <w:sz w:val="20"/>
                <w:szCs w:val="20"/>
                <w:lang w:eastAsia="ru-RU"/>
              </w:rPr>
              <w:t>-</w:t>
            </w:r>
            <w:r w:rsidR="00CF4207" w:rsidRPr="0067368D">
              <w:rPr>
                <w:rFonts w:ascii="Segoe UI" w:eastAsia="Times New Roman" w:hAnsi="Segoe UI" w:cs="Segoe UI"/>
                <w:color w:val="000000"/>
                <w:sz w:val="20"/>
                <w:szCs w:val="20"/>
                <w:lang w:eastAsia="ru-RU"/>
              </w:rPr>
              <w:t> </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w:t>
            </w:r>
          </w:p>
        </w:tc>
      </w:tr>
      <w:tr w:rsidR="00CF4207" w:rsidRPr="0067368D" w:rsidTr="00035534">
        <w:trPr>
          <w:trHeight w:val="397"/>
        </w:trPr>
        <w:tc>
          <w:tcPr>
            <w:tcW w:w="33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11</w:t>
            </w: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 </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 </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 </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 </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 </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 </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 </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 </w:t>
            </w:r>
          </w:p>
        </w:tc>
      </w:tr>
      <w:tr w:rsidR="00CF4207" w:rsidRPr="0067368D" w:rsidTr="00035534">
        <w:trPr>
          <w:trHeight w:val="397"/>
        </w:trPr>
        <w:tc>
          <w:tcPr>
            <w:tcW w:w="330" w:type="pct"/>
            <w:vMerge/>
            <w:tcBorders>
              <w:top w:val="single" w:sz="4" w:space="0" w:color="auto"/>
              <w:left w:val="single" w:sz="4" w:space="0" w:color="auto"/>
              <w:bottom w:val="single" w:sz="4" w:space="0" w:color="000000"/>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bottom"/>
            <w:hideMark/>
          </w:tcPr>
          <w:p w:rsidR="00CF4207" w:rsidRPr="0067368D" w:rsidRDefault="00CF4207" w:rsidP="00035534">
            <w:pPr>
              <w:jc w:val="lef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ООО "Смоленскрегионтеплоэнерго"</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60</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60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60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70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75</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80</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100</w:t>
            </w:r>
          </w:p>
        </w:tc>
      </w:tr>
      <w:tr w:rsidR="00CF4207" w:rsidRPr="0067368D" w:rsidTr="00035534">
        <w:trPr>
          <w:trHeight w:val="397"/>
        </w:trPr>
        <w:tc>
          <w:tcPr>
            <w:tcW w:w="330" w:type="pct"/>
            <w:vMerge/>
            <w:tcBorders>
              <w:top w:val="single" w:sz="4" w:space="0" w:color="auto"/>
              <w:left w:val="single" w:sz="4" w:space="0" w:color="auto"/>
              <w:bottom w:val="single" w:sz="4" w:space="0" w:color="000000"/>
              <w:right w:val="single" w:sz="4" w:space="0" w:color="auto"/>
            </w:tcBorders>
            <w:vAlign w:val="center"/>
            <w:hideMark/>
          </w:tcPr>
          <w:p w:rsidR="00CF4207" w:rsidRPr="0067368D" w:rsidRDefault="00CF4207" w:rsidP="00035534">
            <w:pPr>
              <w:jc w:val="left"/>
              <w:rPr>
                <w:rFonts w:ascii="Segoe UI" w:eastAsia="Times New Roman" w:hAnsi="Segoe UI" w:cs="Segoe UI"/>
                <w:color w:val="000000"/>
                <w:sz w:val="20"/>
                <w:szCs w:val="20"/>
                <w:lang w:eastAsia="ru-RU"/>
              </w:rPr>
            </w:pPr>
          </w:p>
        </w:tc>
        <w:tc>
          <w:tcPr>
            <w:tcW w:w="1672" w:type="pct"/>
            <w:tcBorders>
              <w:top w:val="nil"/>
              <w:left w:val="nil"/>
              <w:bottom w:val="single" w:sz="4" w:space="0" w:color="auto"/>
              <w:right w:val="single" w:sz="4" w:space="0" w:color="auto"/>
            </w:tcBorders>
            <w:shd w:val="clear" w:color="auto" w:fill="auto"/>
            <w:vAlign w:val="bottom"/>
            <w:hideMark/>
          </w:tcPr>
          <w:p w:rsidR="00CF4207" w:rsidRPr="0067368D" w:rsidRDefault="00CF4207" w:rsidP="00035534">
            <w:pPr>
              <w:jc w:val="left"/>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МБУ "Управление ДКХ Гагаринского района"</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w:t>
            </w:r>
          </w:p>
        </w:tc>
      </w:tr>
      <w:tr w:rsidR="00CF4207" w:rsidRPr="0067368D" w:rsidTr="00035534">
        <w:trPr>
          <w:trHeight w:val="397"/>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12</w:t>
            </w: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 xml:space="preserve">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w:t>
            </w:r>
            <w:r w:rsidR="00D551EC" w:rsidRPr="00D551EC">
              <w:rPr>
                <w:rFonts w:ascii="Segoe UI" w:eastAsia="Times New Roman" w:hAnsi="Segoe UI" w:cs="Segoe UI"/>
                <w:color w:val="000000"/>
                <w:sz w:val="20"/>
                <w:szCs w:val="20"/>
                <w:lang w:eastAsia="ru-RU"/>
              </w:rPr>
              <w:t>поселения, муниципального округа, городского округа, города федерального значения</w:t>
            </w:r>
            <w:r w:rsidRPr="0067368D">
              <w:rPr>
                <w:rFonts w:ascii="Segoe UI" w:eastAsia="Times New Roman" w:hAnsi="Segoe UI" w:cs="Segoe UI"/>
                <w:color w:val="000000"/>
                <w:sz w:val="20"/>
                <w:szCs w:val="20"/>
                <w:lang w:eastAsia="ru-RU"/>
              </w:rPr>
              <w:t>)</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 </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 </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 </w:t>
            </w:r>
            <w:r w:rsidR="00EC0C19">
              <w:rPr>
                <w:rFonts w:ascii="Segoe UI" w:hAnsi="Segoe UI" w:cs="Segoe UI"/>
                <w:color w:val="000000"/>
                <w:sz w:val="20"/>
                <w:szCs w:val="20"/>
              </w:rPr>
              <w:t>3</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EC0C19" w:rsidP="00035534">
            <w:pPr>
              <w:jc w:val="center"/>
              <w:rPr>
                <w:rFonts w:ascii="Segoe UI" w:hAnsi="Segoe UI" w:cs="Segoe UI"/>
                <w:color w:val="000000"/>
                <w:sz w:val="20"/>
                <w:szCs w:val="20"/>
              </w:rPr>
            </w:pPr>
            <w:r>
              <w:rPr>
                <w:rFonts w:ascii="Segoe UI" w:hAnsi="Segoe UI" w:cs="Segoe UI"/>
                <w:color w:val="000000"/>
                <w:sz w:val="20"/>
                <w:szCs w:val="20"/>
              </w:rPr>
              <w:t>3</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EC0C19" w:rsidP="00035534">
            <w:pPr>
              <w:jc w:val="center"/>
              <w:rPr>
                <w:rFonts w:ascii="Segoe UI" w:hAnsi="Segoe UI" w:cs="Segoe UI"/>
                <w:color w:val="000000"/>
                <w:sz w:val="20"/>
                <w:szCs w:val="20"/>
              </w:rPr>
            </w:pPr>
            <w:r>
              <w:rPr>
                <w:rFonts w:ascii="Segoe UI" w:hAnsi="Segoe UI" w:cs="Segoe UI"/>
                <w:color w:val="000000"/>
                <w:sz w:val="20"/>
                <w:szCs w:val="20"/>
              </w:rPr>
              <w:t>3</w:t>
            </w:r>
            <w:r w:rsidR="00CF4207">
              <w:rPr>
                <w:rFonts w:ascii="Segoe UI" w:hAnsi="Segoe UI" w:cs="Segoe UI"/>
                <w:color w:val="000000"/>
                <w:sz w:val="20"/>
                <w:szCs w:val="20"/>
              </w:rPr>
              <w:t> </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EC0C19" w:rsidP="00035534">
            <w:pPr>
              <w:jc w:val="center"/>
              <w:rPr>
                <w:rFonts w:ascii="Segoe UI" w:hAnsi="Segoe UI" w:cs="Segoe UI"/>
                <w:color w:val="000000"/>
                <w:sz w:val="20"/>
                <w:szCs w:val="20"/>
              </w:rPr>
            </w:pPr>
            <w:r>
              <w:rPr>
                <w:rFonts w:ascii="Segoe UI" w:hAnsi="Segoe UI" w:cs="Segoe UI"/>
                <w:color w:val="000000"/>
                <w:sz w:val="20"/>
                <w:szCs w:val="20"/>
              </w:rPr>
              <w:t>3</w:t>
            </w:r>
            <w:r w:rsidR="00CF4207">
              <w:rPr>
                <w:rFonts w:ascii="Segoe UI" w:hAnsi="Segoe UI" w:cs="Segoe UI"/>
                <w:color w:val="000000"/>
                <w:sz w:val="20"/>
                <w:szCs w:val="20"/>
              </w:rPr>
              <w:t> </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EC0C19" w:rsidP="00035534">
            <w:pPr>
              <w:jc w:val="center"/>
              <w:rPr>
                <w:rFonts w:ascii="Segoe UI" w:hAnsi="Segoe UI" w:cs="Segoe UI"/>
                <w:color w:val="000000"/>
                <w:sz w:val="20"/>
                <w:szCs w:val="20"/>
              </w:rPr>
            </w:pPr>
            <w:r>
              <w:rPr>
                <w:rFonts w:ascii="Segoe UI" w:hAnsi="Segoe UI" w:cs="Segoe UI"/>
                <w:color w:val="000000"/>
                <w:sz w:val="20"/>
                <w:szCs w:val="20"/>
              </w:rPr>
              <w:t>21</w:t>
            </w:r>
            <w:r w:rsidR="00CF4207">
              <w:rPr>
                <w:rFonts w:ascii="Segoe UI" w:hAnsi="Segoe UI" w:cs="Segoe UI"/>
                <w:color w:val="000000"/>
                <w:sz w:val="20"/>
                <w:szCs w:val="20"/>
              </w:rPr>
              <w:t> </w:t>
            </w:r>
          </w:p>
        </w:tc>
      </w:tr>
      <w:tr w:rsidR="00CF4207" w:rsidRPr="0067368D" w:rsidTr="00035534">
        <w:trPr>
          <w:trHeight w:val="397"/>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13</w:t>
            </w: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 xml:space="preserve">Отношение установленной тепловой мощности оборудования источников тепловой энергии, реконструированного за год, к общей установленной </w:t>
            </w:r>
            <w:r w:rsidRPr="0067368D">
              <w:rPr>
                <w:rFonts w:ascii="Segoe UI" w:eastAsia="Times New Roman" w:hAnsi="Segoe UI" w:cs="Segoe UI"/>
                <w:color w:val="000000"/>
                <w:sz w:val="20"/>
                <w:szCs w:val="20"/>
                <w:lang w:eastAsia="ru-RU"/>
              </w:rPr>
              <w:lastRenderedPageBreak/>
              <w:t>тепловой мощности источников тепловой энергии.</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lastRenderedPageBreak/>
              <w:t>%</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 </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 </w:t>
            </w:r>
            <w:r w:rsidR="007F6972">
              <w:rPr>
                <w:rFonts w:ascii="Segoe UI" w:hAnsi="Segoe UI" w:cs="Segoe UI"/>
                <w:color w:val="000000"/>
                <w:sz w:val="20"/>
                <w:szCs w:val="20"/>
              </w:rPr>
              <w:t>11</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7F6972" w:rsidP="00035534">
            <w:pPr>
              <w:jc w:val="center"/>
              <w:rPr>
                <w:rFonts w:ascii="Segoe UI" w:hAnsi="Segoe UI" w:cs="Segoe UI"/>
                <w:color w:val="000000"/>
                <w:sz w:val="20"/>
                <w:szCs w:val="20"/>
              </w:rPr>
            </w:pPr>
            <w:r>
              <w:rPr>
                <w:rFonts w:ascii="Segoe UI" w:hAnsi="Segoe UI" w:cs="Segoe UI"/>
                <w:color w:val="000000"/>
                <w:sz w:val="20"/>
                <w:szCs w:val="20"/>
              </w:rPr>
              <w:t>6</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 </w:t>
            </w:r>
            <w:r w:rsidR="007F6972">
              <w:rPr>
                <w:rFonts w:ascii="Segoe UI" w:hAnsi="Segoe UI" w:cs="Segoe UI"/>
                <w:color w:val="000000"/>
                <w:sz w:val="20"/>
                <w:szCs w:val="20"/>
              </w:rPr>
              <w:t>10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 </w:t>
            </w:r>
            <w:r w:rsidR="007F6972">
              <w:rPr>
                <w:rFonts w:ascii="Segoe UI" w:hAnsi="Segoe UI" w:cs="Segoe UI"/>
                <w:color w:val="000000"/>
                <w:sz w:val="20"/>
                <w:szCs w:val="20"/>
              </w:rPr>
              <w:t>10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 </w:t>
            </w:r>
            <w:r w:rsidR="007F6972">
              <w:rPr>
                <w:rFonts w:ascii="Segoe UI" w:hAnsi="Segoe UI" w:cs="Segoe UI"/>
                <w:color w:val="000000"/>
                <w:sz w:val="20"/>
                <w:szCs w:val="20"/>
              </w:rPr>
              <w:t>10</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7F6972" w:rsidP="00035534">
            <w:pPr>
              <w:jc w:val="center"/>
              <w:rPr>
                <w:rFonts w:ascii="Segoe UI" w:hAnsi="Segoe UI" w:cs="Segoe UI"/>
                <w:color w:val="000000"/>
                <w:sz w:val="20"/>
                <w:szCs w:val="20"/>
              </w:rPr>
            </w:pPr>
            <w:r>
              <w:rPr>
                <w:rFonts w:ascii="Segoe UI" w:hAnsi="Segoe UI" w:cs="Segoe UI"/>
                <w:color w:val="000000"/>
                <w:sz w:val="20"/>
                <w:szCs w:val="20"/>
              </w:rPr>
              <w:t>20</w:t>
            </w:r>
            <w:r w:rsidR="00CF4207">
              <w:rPr>
                <w:rFonts w:ascii="Segoe UI" w:hAnsi="Segoe UI" w:cs="Segoe UI"/>
                <w:color w:val="000000"/>
                <w:sz w:val="20"/>
                <w:szCs w:val="20"/>
              </w:rPr>
              <w:t> </w:t>
            </w:r>
          </w:p>
        </w:tc>
      </w:tr>
      <w:tr w:rsidR="00CF4207" w:rsidRPr="0067368D" w:rsidTr="00035534">
        <w:trPr>
          <w:trHeight w:val="397"/>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lastRenderedPageBreak/>
              <w:t>14</w:t>
            </w:r>
          </w:p>
        </w:tc>
        <w:tc>
          <w:tcPr>
            <w:tcW w:w="16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tc>
        <w:tc>
          <w:tcPr>
            <w:tcW w:w="472" w:type="pct"/>
            <w:tcBorders>
              <w:top w:val="nil"/>
              <w:left w:val="nil"/>
              <w:bottom w:val="single" w:sz="4" w:space="0" w:color="auto"/>
              <w:right w:val="single" w:sz="4" w:space="0" w:color="auto"/>
            </w:tcBorders>
            <w:shd w:val="clear" w:color="auto" w:fill="auto"/>
            <w:vAlign w:val="center"/>
            <w:hideMark/>
          </w:tcPr>
          <w:p w:rsidR="00CF4207" w:rsidRPr="0067368D" w:rsidRDefault="00CF4207" w:rsidP="00035534">
            <w:pPr>
              <w:jc w:val="center"/>
              <w:rPr>
                <w:rFonts w:ascii="Segoe UI" w:eastAsia="Times New Roman" w:hAnsi="Segoe UI" w:cs="Segoe UI"/>
                <w:color w:val="000000"/>
                <w:sz w:val="20"/>
                <w:szCs w:val="20"/>
                <w:lang w:eastAsia="ru-RU"/>
              </w:rPr>
            </w:pPr>
            <w:r w:rsidRPr="0067368D">
              <w:rPr>
                <w:rFonts w:ascii="Segoe UI" w:eastAsia="Times New Roman" w:hAnsi="Segoe UI" w:cs="Segoe UI"/>
                <w:color w:val="000000"/>
                <w:sz w:val="20"/>
                <w:szCs w:val="20"/>
                <w:lang w:eastAsia="ru-RU"/>
              </w:rPr>
              <w:t>%</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w:t>
            </w:r>
          </w:p>
        </w:tc>
        <w:tc>
          <w:tcPr>
            <w:tcW w:w="419"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w:t>
            </w:r>
          </w:p>
        </w:tc>
        <w:tc>
          <w:tcPr>
            <w:tcW w:w="338"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w:t>
            </w:r>
          </w:p>
        </w:tc>
        <w:tc>
          <w:tcPr>
            <w:tcW w:w="33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0"/>
                <w:szCs w:val="20"/>
              </w:rPr>
            </w:pPr>
            <w:r>
              <w:rPr>
                <w:rFonts w:ascii="Segoe UI" w:hAnsi="Segoe UI" w:cs="Segoe UI"/>
                <w:color w:val="000000"/>
                <w:sz w:val="20"/>
                <w:szCs w:val="20"/>
              </w:rPr>
              <w:t>0</w:t>
            </w:r>
          </w:p>
        </w:tc>
      </w:tr>
    </w:tbl>
    <w:p w:rsidR="009903D9" w:rsidRPr="002C4067" w:rsidRDefault="009903D9" w:rsidP="008D352E">
      <w:pPr>
        <w:pStyle w:val="affffffe"/>
        <w:rPr>
          <w:lang w:eastAsia="ru-RU"/>
        </w:rPr>
      </w:pPr>
      <w:r w:rsidRPr="002C4067">
        <w:rPr>
          <w:lang w:eastAsia="ru-RU"/>
        </w:rPr>
        <w:t xml:space="preserve">* - </w:t>
      </w:r>
      <w:r w:rsidR="002D2528">
        <w:rPr>
          <w:lang w:eastAsia="ru-RU"/>
        </w:rPr>
        <w:t>п</w:t>
      </w:r>
      <w:r w:rsidRPr="002C4067">
        <w:rPr>
          <w:lang w:eastAsia="ru-RU"/>
        </w:rPr>
        <w:t>ерспективные удельные расходы топлива подлежат пересмотру и корректировке</w:t>
      </w:r>
    </w:p>
    <w:p w:rsidR="004E6F6A" w:rsidRPr="002C4067" w:rsidRDefault="004E6F6A" w:rsidP="00FA1C46">
      <w:pPr>
        <w:pStyle w:val="a1"/>
      </w:pPr>
      <w:bookmarkStart w:id="687" w:name="_Toc205122357"/>
      <w:r w:rsidRPr="002C4067">
        <w:t>Состав изменений</w:t>
      </w:r>
      <w:r w:rsidR="00291369">
        <w:t>,</w:t>
      </w:r>
      <w:r w:rsidRPr="002C4067">
        <w:t xml:space="preserve"> </w:t>
      </w:r>
      <w:r w:rsidR="00540956" w:rsidRPr="002C4067">
        <w:t>выполненных в доработанной и (или) актуализированной схеме теплоснабжения</w:t>
      </w:r>
      <w:bookmarkEnd w:id="687"/>
    </w:p>
    <w:p w:rsidR="003C486D" w:rsidRDefault="00743D58" w:rsidP="00393334">
      <w:pPr>
        <w:pStyle w:val="aff2"/>
      </w:pPr>
      <w:r>
        <w:t>Раздел</w:t>
      </w:r>
      <w:r w:rsidRPr="002C4067">
        <w:t xml:space="preserve"> </w:t>
      </w:r>
      <w:r w:rsidR="00DD0BFB" w:rsidRPr="002C4067">
        <w:t xml:space="preserve">разработан в соответствии с действующей редакцией </w:t>
      </w:r>
      <w:r w:rsidR="00C879D3" w:rsidRPr="002C4067">
        <w:t xml:space="preserve">Постановления Правительства РФ от 22.02.2012 № 154 </w:t>
      </w:r>
      <w:r w:rsidR="00DD0BFB" w:rsidRPr="002C4067">
        <w:t xml:space="preserve"> «О требованиях к схемам теплоснабжения, порядку их </w:t>
      </w:r>
      <w:r w:rsidR="008E4EBE" w:rsidRPr="002C4067">
        <w:t>разработки</w:t>
      </w:r>
      <w:r w:rsidR="00DD0BFB" w:rsidRPr="002C4067">
        <w:t xml:space="preserve"> и утверждения» </w:t>
      </w:r>
      <w:r w:rsidR="00C6704F" w:rsidRPr="002C4067">
        <w:t xml:space="preserve">(в редакции </w:t>
      </w:r>
      <w:r w:rsidR="007010E8" w:rsidRPr="002C4067">
        <w:t>Постановлений Правительства РФ</w:t>
      </w:r>
      <w:r w:rsidR="00DD0BFB" w:rsidRPr="002C4067">
        <w:t xml:space="preserve"> от 07.10.2014 № 1016, от 18.0</w:t>
      </w:r>
      <w:r w:rsidR="003E674F" w:rsidRPr="002C4067">
        <w:t>7.</w:t>
      </w:r>
      <w:r w:rsidR="00DD0BFB" w:rsidRPr="002C4067">
        <w:t>2016 № 208, от 2</w:t>
      </w:r>
      <w:r w:rsidR="003E674F" w:rsidRPr="002C4067">
        <w:t>7.</w:t>
      </w:r>
      <w:r w:rsidR="00DD0BFB" w:rsidRPr="002C4067">
        <w:t>0</w:t>
      </w:r>
      <w:r w:rsidR="003E674F" w:rsidRPr="002C4067">
        <w:t>7.</w:t>
      </w:r>
      <w:r w:rsidR="00DD0BFB" w:rsidRPr="002C4067">
        <w:t>2016 № 229, от 12.07.2016 № 666, от 0</w:t>
      </w:r>
      <w:r w:rsidR="003E674F" w:rsidRPr="002C4067">
        <w:t>7.</w:t>
      </w:r>
      <w:r w:rsidR="00DD0BFB" w:rsidRPr="002C4067">
        <w:t>04.2018 № 405, от 16.0</w:t>
      </w:r>
      <w:r w:rsidR="003E674F" w:rsidRPr="002C4067">
        <w:t>7.</w:t>
      </w:r>
      <w:r w:rsidR="00DD0BFB" w:rsidRPr="002C4067">
        <w:t xml:space="preserve">2019 № </w:t>
      </w:r>
      <w:r w:rsidR="00127490" w:rsidRPr="002C4067">
        <w:t>276) и Методическими указаниями (</w:t>
      </w:r>
      <w:r w:rsidR="003965AF" w:rsidRPr="002C4067">
        <w:t>утв. Приказом Минэнерго России от 05.0</w:t>
      </w:r>
      <w:r w:rsidR="003E674F" w:rsidRPr="002C4067">
        <w:t>7.</w:t>
      </w:r>
      <w:r w:rsidR="003965AF" w:rsidRPr="002C4067">
        <w:t>2019 № 212 «Об утверждении Методических указаний по разработке схем теплоснабжения»</w:t>
      </w:r>
      <w:r w:rsidR="00127490" w:rsidRPr="002C4067">
        <w:t>).</w:t>
      </w:r>
    </w:p>
    <w:p w:rsidR="003C486D" w:rsidRDefault="003C486D" w:rsidP="00393334">
      <w:pPr>
        <w:pStyle w:val="aff2"/>
        <w:sectPr w:rsidR="003C486D" w:rsidSect="00BB4A56">
          <w:footerReference w:type="default" r:id="rId93"/>
          <w:pgSz w:w="16838" w:h="11906" w:orient="landscape"/>
          <w:pgMar w:top="1134" w:right="567" w:bottom="567" w:left="567" w:header="709" w:footer="0" w:gutter="0"/>
          <w:cols w:space="708"/>
          <w:docGrid w:linePitch="360"/>
        </w:sectPr>
      </w:pPr>
    </w:p>
    <w:p w:rsidR="00E847F5" w:rsidRPr="00F65D5E" w:rsidRDefault="00CE6763" w:rsidP="0057488B">
      <w:pPr>
        <w:pStyle w:val="afffffff4"/>
        <w:numPr>
          <w:ilvl w:val="0"/>
          <w:numId w:val="12"/>
        </w:numPr>
        <w:jc w:val="left"/>
      </w:pPr>
      <w:bookmarkStart w:id="688" w:name="_Toc162259316"/>
      <w:bookmarkStart w:id="689" w:name="_Toc165985202"/>
      <w:bookmarkStart w:id="690" w:name="_Toc205122358"/>
      <w:r w:rsidRPr="00F65D5E">
        <w:lastRenderedPageBreak/>
        <w:t>Ценовые (тарифные) последствия</w:t>
      </w:r>
      <w:bookmarkEnd w:id="688"/>
      <w:bookmarkEnd w:id="689"/>
      <w:bookmarkEnd w:id="690"/>
    </w:p>
    <w:p w:rsidR="005F699F" w:rsidRPr="002C4067" w:rsidRDefault="00CC521F" w:rsidP="003C486D">
      <w:pPr>
        <w:pStyle w:val="a1"/>
        <w:rPr>
          <w:rStyle w:val="ed"/>
        </w:rPr>
      </w:pPr>
      <w:bookmarkStart w:id="691" w:name="_Toc162259317"/>
      <w:bookmarkStart w:id="692" w:name="_Toc165985203"/>
      <w:bookmarkStart w:id="693" w:name="_Toc205122359"/>
      <w:r w:rsidRPr="002C4067">
        <w:rPr>
          <w:rStyle w:val="ed"/>
        </w:rPr>
        <w:t>Т</w:t>
      </w:r>
      <w:r w:rsidR="00CE6763" w:rsidRPr="002C4067">
        <w:rPr>
          <w:rStyle w:val="ed"/>
        </w:rPr>
        <w:t>арифно-балансовые расчетные модели теплоснабжения потребителей по каждой системе теплоснабжения</w:t>
      </w:r>
      <w:bookmarkEnd w:id="691"/>
      <w:bookmarkEnd w:id="692"/>
      <w:bookmarkEnd w:id="693"/>
    </w:p>
    <w:p w:rsidR="00023FE8" w:rsidRPr="00DA1CAA" w:rsidRDefault="00023FE8" w:rsidP="00023FE8">
      <w:pPr>
        <w:pStyle w:val="aff2"/>
        <w:rPr>
          <w:color w:val="FF0000"/>
        </w:rPr>
      </w:pPr>
      <w:bookmarkStart w:id="694" w:name="_Hlk190359679"/>
      <w:bookmarkStart w:id="695" w:name="_Hlk190359660"/>
      <w:bookmarkStart w:id="696" w:name="_Hlk190440624"/>
      <w:r w:rsidRPr="00CF4207">
        <w:t xml:space="preserve">Развитие системы теплоснабжения </w:t>
      </w:r>
      <w:r w:rsidR="004E6EE1">
        <w:t>муниципального образования «Гагаринский муниципальный округ» Смоленкой области</w:t>
      </w:r>
      <w:r w:rsidR="004E6EE1" w:rsidRPr="00CF4207">
        <w:t xml:space="preserve"> </w:t>
      </w:r>
      <w:r w:rsidRPr="00CF4207">
        <w:t xml:space="preserve">предусматривается на базовом уровне, с проведением работ по модернизации оборудования котельных, а также поэтапной замене изношенных сетей </w:t>
      </w:r>
      <w:bookmarkEnd w:id="694"/>
      <w:r w:rsidRPr="00CF4207">
        <w:t>теплоснабжения.</w:t>
      </w:r>
    </w:p>
    <w:bookmarkEnd w:id="695"/>
    <w:p w:rsidR="00302B66" w:rsidRPr="002C4067" w:rsidRDefault="00302B66" w:rsidP="00393334">
      <w:pPr>
        <w:pStyle w:val="aff2"/>
        <w:rPr>
          <w:lang w:eastAsia="ar-SA"/>
        </w:rPr>
      </w:pPr>
      <w:r w:rsidRPr="002C4067">
        <w:rPr>
          <w:lang w:eastAsia="ar-SA"/>
        </w:rPr>
        <w:t>Прогнозные тарифы рассчитаны на основе экспертных оценок и могут пересматриваться по мере появления уточненных прогнозов социально-экономического развития по данным Минэкономразвития РФ (прогнозов роста цен на топливо и электроэнергию, ИПЦ и других индексов-дефляторов) и с учетом возможного изменения условий реализации мероприятий схемы теплоснабжения.</w:t>
      </w:r>
    </w:p>
    <w:p w:rsidR="006E3EC4" w:rsidRPr="00640364" w:rsidRDefault="006E3EC4" w:rsidP="00FA1C46">
      <w:pPr>
        <w:pStyle w:val="aff2"/>
      </w:pPr>
      <w:bookmarkStart w:id="697" w:name="_Hlk192689848"/>
      <w:r w:rsidRPr="002C4067">
        <w:t>Прогнозирование</w:t>
      </w:r>
      <w:r w:rsidRPr="002C4067">
        <w:rPr>
          <w:spacing w:val="1"/>
        </w:rPr>
        <w:t xml:space="preserve"> </w:t>
      </w:r>
      <w:r w:rsidRPr="002C4067">
        <w:t>финансово-хозяйственной</w:t>
      </w:r>
      <w:r w:rsidRPr="002C4067">
        <w:rPr>
          <w:spacing w:val="1"/>
        </w:rPr>
        <w:t xml:space="preserve"> </w:t>
      </w:r>
      <w:r w:rsidRPr="002C4067">
        <w:t>деятельности</w:t>
      </w:r>
      <w:r w:rsidRPr="002C4067">
        <w:rPr>
          <w:spacing w:val="1"/>
        </w:rPr>
        <w:t xml:space="preserve"> </w:t>
      </w:r>
      <w:r w:rsidRPr="002C4067">
        <w:t>Теплоснабжающей</w:t>
      </w:r>
      <w:r w:rsidRPr="002C4067">
        <w:rPr>
          <w:spacing w:val="1"/>
        </w:rPr>
        <w:t xml:space="preserve"> </w:t>
      </w:r>
      <w:r w:rsidRPr="002C4067">
        <w:t>организации</w:t>
      </w:r>
      <w:r w:rsidRPr="002C4067">
        <w:rPr>
          <w:spacing w:val="1"/>
        </w:rPr>
        <w:t xml:space="preserve"> </w:t>
      </w:r>
      <w:r w:rsidRPr="002C4067">
        <w:t>проводится на основе фактических</w:t>
      </w:r>
      <w:r w:rsidRPr="002C4067">
        <w:rPr>
          <w:spacing w:val="1"/>
        </w:rPr>
        <w:t xml:space="preserve"> </w:t>
      </w:r>
      <w:r w:rsidRPr="002C4067">
        <w:t>показателей</w:t>
      </w:r>
      <w:r w:rsidRPr="002C4067">
        <w:rPr>
          <w:spacing w:val="1"/>
        </w:rPr>
        <w:t xml:space="preserve"> </w:t>
      </w:r>
      <w:r w:rsidRPr="002C4067">
        <w:t>финансово-хозяйственной</w:t>
      </w:r>
      <w:r w:rsidRPr="002C4067">
        <w:rPr>
          <w:spacing w:val="1"/>
        </w:rPr>
        <w:t xml:space="preserve"> </w:t>
      </w:r>
      <w:r w:rsidRPr="002C4067">
        <w:t xml:space="preserve">деятельности за базовый период </w:t>
      </w:r>
      <w:r w:rsidRPr="00640364">
        <w:t>регулирования и утверждённый период регулирования на</w:t>
      </w:r>
      <w:r w:rsidRPr="00640364">
        <w:rPr>
          <w:spacing w:val="-57"/>
        </w:rPr>
        <w:t xml:space="preserve"> </w:t>
      </w:r>
      <w:r w:rsidRPr="00640364">
        <w:t>момент разработки схемы теплоснабжения. Исходные данные принимаются с портала по</w:t>
      </w:r>
      <w:r w:rsidRPr="00640364">
        <w:rPr>
          <w:spacing w:val="1"/>
        </w:rPr>
        <w:t xml:space="preserve"> </w:t>
      </w:r>
      <w:r w:rsidRPr="00640364">
        <w:t>раскрытию информации, подлежащих свободному доступу (</w:t>
      </w:r>
      <w:hyperlink r:id="rId94">
        <w:r w:rsidRPr="00640364">
          <w:rPr>
            <w:u w:val="single"/>
          </w:rPr>
          <w:t>http://ri.eias.ru</w:t>
        </w:r>
      </w:hyperlink>
      <w:r w:rsidRPr="00640364">
        <w:t>) и данных от</w:t>
      </w:r>
      <w:r w:rsidRPr="00640364">
        <w:rPr>
          <w:spacing w:val="1"/>
        </w:rPr>
        <w:t xml:space="preserve"> </w:t>
      </w:r>
      <w:r w:rsidRPr="00640364">
        <w:t>ТСО.</w:t>
      </w:r>
      <w:r w:rsidRPr="00640364">
        <w:rPr>
          <w:spacing w:val="1"/>
        </w:rPr>
        <w:t xml:space="preserve"> </w:t>
      </w:r>
    </w:p>
    <w:p w:rsidR="00640364" w:rsidRDefault="00640364" w:rsidP="00640364">
      <w:pPr>
        <w:pStyle w:val="aff2"/>
      </w:pPr>
      <w:bookmarkStart w:id="698" w:name="_Hlk192666400"/>
      <w:bookmarkStart w:id="699" w:name="_Toc510893988"/>
      <w:bookmarkEnd w:id="696"/>
      <w:r>
        <w:t>Индексы-дефляторы, принятые для прогноза производственных расходов и тарифов на покупные энергоносители и воду определены на основе следующих документов:</w:t>
      </w:r>
    </w:p>
    <w:p w:rsidR="00640364" w:rsidRDefault="00640364" w:rsidP="0060330C">
      <w:pPr>
        <w:pStyle w:val="afffffff8"/>
        <w:numPr>
          <w:ilvl w:val="0"/>
          <w:numId w:val="62"/>
        </w:numPr>
        <w:spacing w:before="0" w:after="0"/>
      </w:pPr>
      <w:r>
        <w:t>прогноз социально-экономического развития Российской Федерации на 2024 год и на плановый период 2025 и 2026 годов (опубликован на сайте Минэкономразвития РФ, от 22.09.2024 г.);</w:t>
      </w:r>
    </w:p>
    <w:p w:rsidR="00640364" w:rsidRDefault="00640364" w:rsidP="0060330C">
      <w:pPr>
        <w:pStyle w:val="afffffff8"/>
        <w:numPr>
          <w:ilvl w:val="0"/>
          <w:numId w:val="62"/>
        </w:numPr>
        <w:spacing w:before="0" w:after="0"/>
      </w:pPr>
      <w:r>
        <w:t>прогноз социально-экономического развития Российской Федерации на период до 2024 года опубликован на сайте Минэкономразвития РФ 30.09.2019 г.</w:t>
      </w:r>
      <w:bookmarkEnd w:id="698"/>
      <w:r>
        <w:t>)</w:t>
      </w:r>
      <w:bookmarkEnd w:id="697"/>
      <w:r>
        <w:t>.</w:t>
      </w:r>
    </w:p>
    <w:p w:rsidR="00CA191E" w:rsidRPr="002C4067" w:rsidRDefault="00CA191E" w:rsidP="00393334">
      <w:pPr>
        <w:pStyle w:val="aff2"/>
      </w:pPr>
    </w:p>
    <w:p w:rsidR="003C486D" w:rsidRDefault="003C486D" w:rsidP="00393334">
      <w:pPr>
        <w:pStyle w:val="aff2"/>
        <w:sectPr w:rsidR="003C486D" w:rsidSect="003C486D">
          <w:footerReference w:type="default" r:id="rId95"/>
          <w:pgSz w:w="11906" w:h="16838"/>
          <w:pgMar w:top="567" w:right="567" w:bottom="567" w:left="1134" w:header="709" w:footer="0" w:gutter="0"/>
          <w:cols w:space="708"/>
          <w:docGrid w:linePitch="360"/>
        </w:sectPr>
      </w:pPr>
    </w:p>
    <w:p w:rsidR="00302B66" w:rsidRDefault="00291369" w:rsidP="006C7ADF">
      <w:pPr>
        <w:pStyle w:val="afffffffa"/>
      </w:pPr>
      <w:r w:rsidRPr="002C4067">
        <w:lastRenderedPageBreak/>
        <w:t xml:space="preserve">Таблица </w:t>
      </w:r>
      <w:r w:rsidR="00827E3F">
        <w:rPr>
          <w:noProof/>
        </w:rPr>
        <w:fldChar w:fldCharType="begin"/>
      </w:r>
      <w:r w:rsidR="00A95700">
        <w:rPr>
          <w:noProof/>
        </w:rPr>
        <w:instrText xml:space="preserve"> SEQ Таблица \* ARABIC </w:instrText>
      </w:r>
      <w:r w:rsidR="00827E3F">
        <w:rPr>
          <w:noProof/>
        </w:rPr>
        <w:fldChar w:fldCharType="separate"/>
      </w:r>
      <w:r w:rsidR="00C83B43">
        <w:rPr>
          <w:noProof/>
        </w:rPr>
        <w:t>65</w:t>
      </w:r>
      <w:r w:rsidR="00827E3F">
        <w:rPr>
          <w:noProof/>
        </w:rPr>
        <w:fldChar w:fldCharType="end"/>
      </w:r>
      <w:r>
        <w:rPr>
          <w:noProof/>
        </w:rPr>
        <w:t xml:space="preserve"> </w:t>
      </w:r>
      <w:r w:rsidRPr="002C4067">
        <w:t>–</w:t>
      </w:r>
      <w:r>
        <w:t xml:space="preserve"> </w:t>
      </w:r>
      <w:r w:rsidR="00302B66" w:rsidRPr="002C4067">
        <w:t>Индексы-дефляторы, принятые для прогноза производственных расходов и тарифов на покупные энергоносители и воду</w:t>
      </w:r>
      <w:bookmarkEnd w:id="699"/>
      <w:r w:rsidR="00302B66" w:rsidRPr="002C4067">
        <w:t xml:space="preserve"> (базовый вариант развития)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68"/>
        <w:gridCol w:w="1277"/>
        <w:gridCol w:w="1274"/>
        <w:gridCol w:w="1560"/>
        <w:gridCol w:w="1417"/>
        <w:gridCol w:w="1417"/>
        <w:gridCol w:w="1420"/>
        <w:gridCol w:w="1312"/>
        <w:gridCol w:w="1471"/>
        <w:gridCol w:w="1404"/>
      </w:tblGrid>
      <w:tr w:rsidR="00560B0E" w:rsidRPr="0014630C" w:rsidTr="00235405">
        <w:trPr>
          <w:trHeight w:val="694"/>
        </w:trPr>
        <w:tc>
          <w:tcPr>
            <w:tcW w:w="1058" w:type="pct"/>
            <w:shd w:val="clear" w:color="auto" w:fill="auto"/>
            <w:vAlign w:val="center"/>
            <w:hideMark/>
          </w:tcPr>
          <w:p w:rsidR="00560B0E" w:rsidRPr="0014630C" w:rsidRDefault="00560B0E" w:rsidP="00235405">
            <w:pPr>
              <w:jc w:val="center"/>
              <w:rPr>
                <w:rFonts w:ascii="Segoe UI" w:eastAsia="Times New Roman" w:hAnsi="Segoe UI" w:cs="Segoe UI"/>
                <w:b/>
                <w:color w:val="000000"/>
                <w:sz w:val="22"/>
                <w:lang w:eastAsia="ru-RU"/>
              </w:rPr>
            </w:pPr>
            <w:bookmarkStart w:id="700" w:name="_Hlk199406465" w:colFirst="1" w:colLast="10"/>
            <w:r w:rsidRPr="0014630C">
              <w:rPr>
                <w:rFonts w:ascii="Segoe UI" w:eastAsia="Times New Roman" w:hAnsi="Segoe UI" w:cs="Segoe UI"/>
                <w:b/>
                <w:color w:val="000000"/>
                <w:sz w:val="22"/>
                <w:lang w:eastAsia="ru-RU"/>
              </w:rPr>
              <w:t>Наименование показателя</w:t>
            </w:r>
          </w:p>
        </w:tc>
        <w:tc>
          <w:tcPr>
            <w:tcW w:w="401" w:type="pct"/>
            <w:shd w:val="clear" w:color="auto" w:fill="auto"/>
            <w:vAlign w:val="center"/>
            <w:hideMark/>
          </w:tcPr>
          <w:p w:rsidR="00560B0E" w:rsidRPr="0014630C" w:rsidRDefault="00560B0E" w:rsidP="00235405">
            <w:pPr>
              <w:jc w:val="center"/>
              <w:rPr>
                <w:rFonts w:ascii="Segoe UI" w:eastAsia="Times New Roman" w:hAnsi="Segoe UI" w:cs="Segoe UI"/>
                <w:b/>
                <w:color w:val="000000"/>
                <w:sz w:val="22"/>
                <w:lang w:eastAsia="ru-RU"/>
              </w:rPr>
            </w:pPr>
            <w:r w:rsidRPr="0014630C">
              <w:rPr>
                <w:rFonts w:ascii="Segoe UI" w:eastAsia="Times New Roman" w:hAnsi="Segoe UI" w:cs="Segoe UI"/>
                <w:b/>
                <w:color w:val="000000"/>
                <w:sz w:val="22"/>
                <w:lang w:eastAsia="ru-RU"/>
              </w:rPr>
              <w:t>2023 год</w:t>
            </w:r>
          </w:p>
        </w:tc>
        <w:tc>
          <w:tcPr>
            <w:tcW w:w="400" w:type="pct"/>
            <w:shd w:val="clear" w:color="auto" w:fill="auto"/>
            <w:vAlign w:val="center"/>
            <w:hideMark/>
          </w:tcPr>
          <w:p w:rsidR="00560B0E" w:rsidRPr="0014630C" w:rsidRDefault="00560B0E" w:rsidP="00235405">
            <w:pPr>
              <w:jc w:val="center"/>
              <w:rPr>
                <w:rFonts w:ascii="Segoe UI" w:eastAsia="Times New Roman" w:hAnsi="Segoe UI" w:cs="Segoe UI"/>
                <w:b/>
                <w:color w:val="000000"/>
                <w:sz w:val="22"/>
                <w:lang w:eastAsia="ru-RU"/>
              </w:rPr>
            </w:pPr>
            <w:r w:rsidRPr="0014630C">
              <w:rPr>
                <w:rFonts w:ascii="Segoe UI" w:eastAsia="Times New Roman" w:hAnsi="Segoe UI" w:cs="Segoe UI"/>
                <w:b/>
                <w:color w:val="000000"/>
                <w:sz w:val="22"/>
                <w:lang w:eastAsia="ru-RU"/>
              </w:rPr>
              <w:t>2024 год</w:t>
            </w:r>
          </w:p>
        </w:tc>
        <w:tc>
          <w:tcPr>
            <w:tcW w:w="490" w:type="pct"/>
            <w:shd w:val="clear" w:color="auto" w:fill="auto"/>
            <w:vAlign w:val="center"/>
            <w:hideMark/>
          </w:tcPr>
          <w:p w:rsidR="00560B0E" w:rsidRPr="0014630C" w:rsidRDefault="00560B0E" w:rsidP="00235405">
            <w:pPr>
              <w:jc w:val="center"/>
              <w:rPr>
                <w:rFonts w:ascii="Segoe UI" w:eastAsia="Times New Roman" w:hAnsi="Segoe UI" w:cs="Segoe UI"/>
                <w:b/>
                <w:color w:val="000000"/>
                <w:sz w:val="22"/>
                <w:lang w:eastAsia="ru-RU"/>
              </w:rPr>
            </w:pPr>
            <w:r w:rsidRPr="0014630C">
              <w:rPr>
                <w:rFonts w:ascii="Segoe UI" w:eastAsia="Times New Roman" w:hAnsi="Segoe UI" w:cs="Segoe UI"/>
                <w:b/>
                <w:color w:val="000000"/>
                <w:sz w:val="22"/>
                <w:lang w:eastAsia="ru-RU"/>
              </w:rPr>
              <w:t>2025 год</w:t>
            </w:r>
          </w:p>
        </w:tc>
        <w:tc>
          <w:tcPr>
            <w:tcW w:w="445" w:type="pct"/>
            <w:shd w:val="clear" w:color="auto" w:fill="auto"/>
            <w:vAlign w:val="center"/>
            <w:hideMark/>
          </w:tcPr>
          <w:p w:rsidR="00560B0E" w:rsidRPr="0014630C" w:rsidRDefault="00560B0E" w:rsidP="00235405">
            <w:pPr>
              <w:jc w:val="center"/>
              <w:rPr>
                <w:rFonts w:ascii="Segoe UI" w:eastAsia="Times New Roman" w:hAnsi="Segoe UI" w:cs="Segoe UI"/>
                <w:b/>
                <w:color w:val="000000"/>
                <w:sz w:val="22"/>
                <w:lang w:eastAsia="ru-RU"/>
              </w:rPr>
            </w:pPr>
            <w:r w:rsidRPr="0014630C">
              <w:rPr>
                <w:rFonts w:ascii="Segoe UI" w:eastAsia="Times New Roman" w:hAnsi="Segoe UI" w:cs="Segoe UI"/>
                <w:b/>
                <w:color w:val="000000"/>
                <w:sz w:val="22"/>
                <w:lang w:eastAsia="ru-RU"/>
              </w:rPr>
              <w:t>2026 год</w:t>
            </w:r>
          </w:p>
        </w:tc>
        <w:tc>
          <w:tcPr>
            <w:tcW w:w="445" w:type="pct"/>
            <w:shd w:val="clear" w:color="auto" w:fill="auto"/>
            <w:vAlign w:val="center"/>
            <w:hideMark/>
          </w:tcPr>
          <w:p w:rsidR="00560B0E" w:rsidRPr="0014630C" w:rsidRDefault="00560B0E" w:rsidP="00235405">
            <w:pPr>
              <w:jc w:val="center"/>
              <w:rPr>
                <w:rFonts w:ascii="Segoe UI" w:eastAsia="Times New Roman" w:hAnsi="Segoe UI" w:cs="Segoe UI"/>
                <w:b/>
                <w:color w:val="000000"/>
                <w:sz w:val="22"/>
                <w:lang w:eastAsia="ru-RU"/>
              </w:rPr>
            </w:pPr>
            <w:r w:rsidRPr="0014630C">
              <w:rPr>
                <w:rFonts w:ascii="Segoe UI" w:eastAsia="Times New Roman" w:hAnsi="Segoe UI" w:cs="Segoe UI"/>
                <w:b/>
                <w:color w:val="000000"/>
                <w:sz w:val="22"/>
                <w:lang w:eastAsia="ru-RU"/>
              </w:rPr>
              <w:t>2027 год</w:t>
            </w:r>
          </w:p>
        </w:tc>
        <w:tc>
          <w:tcPr>
            <w:tcW w:w="446" w:type="pct"/>
            <w:shd w:val="clear" w:color="auto" w:fill="auto"/>
            <w:vAlign w:val="center"/>
            <w:hideMark/>
          </w:tcPr>
          <w:p w:rsidR="00560B0E" w:rsidRPr="0014630C" w:rsidRDefault="00560B0E" w:rsidP="00235405">
            <w:pPr>
              <w:jc w:val="center"/>
              <w:rPr>
                <w:rFonts w:ascii="Segoe UI" w:eastAsia="Times New Roman" w:hAnsi="Segoe UI" w:cs="Segoe UI"/>
                <w:b/>
                <w:color w:val="000000"/>
                <w:sz w:val="22"/>
                <w:lang w:eastAsia="ru-RU"/>
              </w:rPr>
            </w:pPr>
            <w:r w:rsidRPr="0014630C">
              <w:rPr>
                <w:rFonts w:ascii="Segoe UI" w:eastAsia="Times New Roman" w:hAnsi="Segoe UI" w:cs="Segoe UI"/>
                <w:b/>
                <w:color w:val="000000"/>
                <w:sz w:val="22"/>
                <w:lang w:eastAsia="ru-RU"/>
              </w:rPr>
              <w:t>2028 год</w:t>
            </w:r>
          </w:p>
        </w:tc>
        <w:tc>
          <w:tcPr>
            <w:tcW w:w="412" w:type="pct"/>
            <w:shd w:val="clear" w:color="auto" w:fill="auto"/>
            <w:vAlign w:val="center"/>
            <w:hideMark/>
          </w:tcPr>
          <w:p w:rsidR="00560B0E" w:rsidRPr="0014630C" w:rsidRDefault="00560B0E" w:rsidP="00235405">
            <w:pPr>
              <w:jc w:val="center"/>
              <w:rPr>
                <w:rFonts w:ascii="Segoe UI" w:eastAsia="Times New Roman" w:hAnsi="Segoe UI" w:cs="Segoe UI"/>
                <w:b/>
                <w:color w:val="000000"/>
                <w:sz w:val="22"/>
                <w:lang w:eastAsia="ru-RU"/>
              </w:rPr>
            </w:pPr>
            <w:r w:rsidRPr="0014630C">
              <w:rPr>
                <w:rFonts w:ascii="Segoe UI" w:eastAsia="Times New Roman" w:hAnsi="Segoe UI" w:cs="Segoe UI"/>
                <w:b/>
                <w:color w:val="000000"/>
                <w:sz w:val="22"/>
                <w:lang w:eastAsia="ru-RU"/>
              </w:rPr>
              <w:t>2029 год</w:t>
            </w:r>
          </w:p>
        </w:tc>
        <w:tc>
          <w:tcPr>
            <w:tcW w:w="462" w:type="pct"/>
            <w:shd w:val="clear" w:color="auto" w:fill="auto"/>
            <w:vAlign w:val="center"/>
            <w:hideMark/>
          </w:tcPr>
          <w:p w:rsidR="00560B0E" w:rsidRPr="0014630C" w:rsidRDefault="00560B0E" w:rsidP="00235405">
            <w:pPr>
              <w:jc w:val="center"/>
              <w:rPr>
                <w:rFonts w:ascii="Segoe UI" w:eastAsia="Times New Roman" w:hAnsi="Segoe UI" w:cs="Segoe UI"/>
                <w:b/>
                <w:color w:val="000000"/>
                <w:sz w:val="22"/>
                <w:lang w:eastAsia="ru-RU"/>
              </w:rPr>
            </w:pPr>
            <w:r w:rsidRPr="0014630C">
              <w:rPr>
                <w:rFonts w:ascii="Segoe UI" w:eastAsia="Times New Roman" w:hAnsi="Segoe UI" w:cs="Segoe UI"/>
                <w:b/>
                <w:color w:val="000000"/>
                <w:sz w:val="22"/>
                <w:lang w:eastAsia="ru-RU"/>
              </w:rPr>
              <w:t>2030 год</w:t>
            </w:r>
          </w:p>
        </w:tc>
        <w:tc>
          <w:tcPr>
            <w:tcW w:w="441" w:type="pct"/>
            <w:shd w:val="clear" w:color="auto" w:fill="auto"/>
            <w:vAlign w:val="center"/>
            <w:hideMark/>
          </w:tcPr>
          <w:p w:rsidR="00560B0E" w:rsidRPr="0014630C" w:rsidRDefault="00560B0E" w:rsidP="00235405">
            <w:pPr>
              <w:jc w:val="center"/>
              <w:rPr>
                <w:rFonts w:ascii="Segoe UI" w:eastAsia="Times New Roman" w:hAnsi="Segoe UI" w:cs="Segoe UI"/>
                <w:b/>
                <w:color w:val="000000"/>
                <w:sz w:val="22"/>
                <w:lang w:eastAsia="ru-RU"/>
              </w:rPr>
            </w:pPr>
            <w:r w:rsidRPr="0014630C">
              <w:rPr>
                <w:rFonts w:ascii="Segoe UI" w:eastAsia="Times New Roman" w:hAnsi="Segoe UI" w:cs="Segoe UI"/>
                <w:b/>
                <w:color w:val="000000"/>
                <w:sz w:val="22"/>
                <w:lang w:eastAsia="ru-RU"/>
              </w:rPr>
              <w:t>2031-20</w:t>
            </w:r>
            <w:r>
              <w:rPr>
                <w:rFonts w:ascii="Segoe UI" w:eastAsia="Times New Roman" w:hAnsi="Segoe UI" w:cs="Segoe UI"/>
                <w:b/>
                <w:color w:val="000000"/>
                <w:sz w:val="22"/>
                <w:lang w:eastAsia="ru-RU"/>
              </w:rPr>
              <w:t>36</w:t>
            </w:r>
            <w:r w:rsidRPr="0014630C">
              <w:rPr>
                <w:rFonts w:ascii="Segoe UI" w:eastAsia="Times New Roman" w:hAnsi="Segoe UI" w:cs="Segoe UI"/>
                <w:b/>
                <w:color w:val="000000"/>
                <w:sz w:val="22"/>
                <w:lang w:eastAsia="ru-RU"/>
              </w:rPr>
              <w:t xml:space="preserve"> год</w:t>
            </w:r>
          </w:p>
        </w:tc>
      </w:tr>
      <w:tr w:rsidR="00560B0E" w:rsidRPr="0014630C" w:rsidTr="00235405">
        <w:trPr>
          <w:trHeight w:val="844"/>
        </w:trPr>
        <w:tc>
          <w:tcPr>
            <w:tcW w:w="1058" w:type="pct"/>
            <w:shd w:val="clear" w:color="auto" w:fill="auto"/>
            <w:vAlign w:val="center"/>
            <w:hideMark/>
          </w:tcPr>
          <w:p w:rsidR="00560B0E" w:rsidRPr="0014630C" w:rsidRDefault="00560B0E" w:rsidP="00235405">
            <w:pPr>
              <w:jc w:val="left"/>
              <w:rPr>
                <w:rFonts w:ascii="Segoe UI" w:eastAsia="Times New Roman" w:hAnsi="Segoe UI" w:cs="Segoe UI"/>
                <w:color w:val="000000"/>
                <w:sz w:val="22"/>
                <w:lang w:eastAsia="ru-RU"/>
              </w:rPr>
            </w:pPr>
            <w:r w:rsidRPr="0014630C">
              <w:rPr>
                <w:rFonts w:ascii="Segoe UI" w:eastAsia="Times New Roman" w:hAnsi="Segoe UI" w:cs="Segoe UI"/>
                <w:color w:val="000000"/>
                <w:sz w:val="22"/>
                <w:lang w:eastAsia="ru-RU"/>
              </w:rPr>
              <w:t>Темп роста по отношению к предыдущему году</w:t>
            </w:r>
          </w:p>
        </w:tc>
        <w:tc>
          <w:tcPr>
            <w:tcW w:w="401" w:type="pct"/>
            <w:shd w:val="clear" w:color="auto" w:fill="auto"/>
            <w:vAlign w:val="center"/>
            <w:hideMark/>
          </w:tcPr>
          <w:p w:rsidR="00560B0E" w:rsidRPr="0014630C" w:rsidRDefault="00560B0E" w:rsidP="00235405">
            <w:pPr>
              <w:jc w:val="center"/>
              <w:rPr>
                <w:rFonts w:ascii="Segoe UI" w:eastAsia="Times New Roman" w:hAnsi="Segoe UI" w:cs="Segoe UI"/>
                <w:color w:val="000000"/>
                <w:sz w:val="22"/>
                <w:lang w:eastAsia="ru-RU"/>
              </w:rPr>
            </w:pPr>
            <w:r w:rsidRPr="0014630C">
              <w:rPr>
                <w:rFonts w:ascii="Segoe UI" w:eastAsia="Times New Roman" w:hAnsi="Segoe UI" w:cs="Segoe UI"/>
                <w:color w:val="000000"/>
                <w:sz w:val="22"/>
                <w:lang w:eastAsia="ru-RU"/>
              </w:rPr>
              <w:t>100%</w:t>
            </w:r>
          </w:p>
        </w:tc>
        <w:tc>
          <w:tcPr>
            <w:tcW w:w="400" w:type="pct"/>
            <w:shd w:val="clear" w:color="auto" w:fill="auto"/>
            <w:vAlign w:val="center"/>
            <w:hideMark/>
          </w:tcPr>
          <w:p w:rsidR="00560B0E" w:rsidRPr="0014630C" w:rsidRDefault="00560B0E" w:rsidP="00235405">
            <w:pPr>
              <w:jc w:val="center"/>
              <w:rPr>
                <w:rFonts w:ascii="Segoe UI" w:eastAsia="Times New Roman" w:hAnsi="Segoe UI" w:cs="Segoe UI"/>
                <w:color w:val="000000"/>
                <w:sz w:val="22"/>
                <w:lang w:eastAsia="ru-RU"/>
              </w:rPr>
            </w:pPr>
            <w:r w:rsidRPr="0014630C">
              <w:rPr>
                <w:rFonts w:ascii="Segoe UI" w:eastAsia="Times New Roman" w:hAnsi="Segoe UI" w:cs="Segoe UI"/>
                <w:color w:val="000000"/>
                <w:sz w:val="22"/>
                <w:lang w:eastAsia="ru-RU"/>
              </w:rPr>
              <w:t>109,50%</w:t>
            </w:r>
          </w:p>
        </w:tc>
        <w:tc>
          <w:tcPr>
            <w:tcW w:w="490" w:type="pct"/>
            <w:shd w:val="clear" w:color="auto" w:fill="auto"/>
            <w:vAlign w:val="center"/>
            <w:hideMark/>
          </w:tcPr>
          <w:p w:rsidR="00560B0E" w:rsidRPr="0014630C" w:rsidRDefault="00560B0E" w:rsidP="00235405">
            <w:pPr>
              <w:jc w:val="center"/>
              <w:rPr>
                <w:rFonts w:ascii="Segoe UI" w:eastAsia="Times New Roman" w:hAnsi="Segoe UI" w:cs="Segoe UI"/>
                <w:color w:val="000000"/>
                <w:sz w:val="22"/>
                <w:lang w:eastAsia="ru-RU"/>
              </w:rPr>
            </w:pPr>
            <w:r w:rsidRPr="0014630C">
              <w:rPr>
                <w:rFonts w:ascii="Segoe UI" w:eastAsia="Times New Roman" w:hAnsi="Segoe UI" w:cs="Segoe UI"/>
                <w:color w:val="000000"/>
                <w:sz w:val="22"/>
                <w:lang w:eastAsia="ru-RU"/>
              </w:rPr>
              <w:t>111,50%</w:t>
            </w:r>
          </w:p>
        </w:tc>
        <w:tc>
          <w:tcPr>
            <w:tcW w:w="445" w:type="pct"/>
            <w:shd w:val="clear" w:color="auto" w:fill="auto"/>
            <w:vAlign w:val="center"/>
            <w:hideMark/>
          </w:tcPr>
          <w:p w:rsidR="00560B0E" w:rsidRPr="0014630C" w:rsidRDefault="00560B0E" w:rsidP="00235405">
            <w:pPr>
              <w:jc w:val="center"/>
              <w:rPr>
                <w:rFonts w:ascii="Segoe UI" w:eastAsia="Times New Roman" w:hAnsi="Segoe UI" w:cs="Segoe UI"/>
                <w:color w:val="000000"/>
                <w:sz w:val="22"/>
                <w:lang w:eastAsia="ru-RU"/>
              </w:rPr>
            </w:pPr>
            <w:r w:rsidRPr="0014630C">
              <w:rPr>
                <w:rFonts w:ascii="Segoe UI" w:eastAsia="Times New Roman" w:hAnsi="Segoe UI" w:cs="Segoe UI"/>
                <w:color w:val="000000"/>
                <w:sz w:val="22"/>
                <w:lang w:eastAsia="ru-RU"/>
              </w:rPr>
              <w:t>109,30%</w:t>
            </w:r>
          </w:p>
        </w:tc>
        <w:tc>
          <w:tcPr>
            <w:tcW w:w="445" w:type="pct"/>
            <w:shd w:val="clear" w:color="auto" w:fill="auto"/>
            <w:vAlign w:val="center"/>
            <w:hideMark/>
          </w:tcPr>
          <w:p w:rsidR="00560B0E" w:rsidRPr="0014630C" w:rsidRDefault="00560B0E" w:rsidP="00235405">
            <w:pPr>
              <w:jc w:val="center"/>
              <w:rPr>
                <w:rFonts w:ascii="Segoe UI" w:eastAsia="Times New Roman" w:hAnsi="Segoe UI" w:cs="Segoe UI"/>
                <w:color w:val="000000"/>
                <w:sz w:val="22"/>
                <w:lang w:eastAsia="ru-RU"/>
              </w:rPr>
            </w:pPr>
            <w:r w:rsidRPr="0014630C">
              <w:rPr>
                <w:rFonts w:ascii="Segoe UI" w:eastAsia="Times New Roman" w:hAnsi="Segoe UI" w:cs="Segoe UI"/>
                <w:color w:val="000000"/>
                <w:sz w:val="22"/>
                <w:lang w:eastAsia="ru-RU"/>
              </w:rPr>
              <w:t>106,30%</w:t>
            </w:r>
          </w:p>
        </w:tc>
        <w:tc>
          <w:tcPr>
            <w:tcW w:w="446" w:type="pct"/>
            <w:shd w:val="clear" w:color="auto" w:fill="auto"/>
            <w:vAlign w:val="center"/>
            <w:hideMark/>
          </w:tcPr>
          <w:p w:rsidR="00560B0E" w:rsidRPr="0014630C" w:rsidRDefault="00560B0E" w:rsidP="00235405">
            <w:pPr>
              <w:jc w:val="center"/>
              <w:rPr>
                <w:rFonts w:ascii="Segoe UI" w:eastAsia="Times New Roman" w:hAnsi="Segoe UI" w:cs="Segoe UI"/>
                <w:color w:val="000000"/>
                <w:sz w:val="22"/>
                <w:lang w:eastAsia="ru-RU"/>
              </w:rPr>
            </w:pPr>
            <w:r w:rsidRPr="0014630C">
              <w:rPr>
                <w:rFonts w:ascii="Segoe UI" w:eastAsia="Times New Roman" w:hAnsi="Segoe UI" w:cs="Segoe UI"/>
                <w:color w:val="000000"/>
                <w:sz w:val="22"/>
                <w:lang w:eastAsia="ru-RU"/>
              </w:rPr>
              <w:t>104,00%</w:t>
            </w:r>
          </w:p>
        </w:tc>
        <w:tc>
          <w:tcPr>
            <w:tcW w:w="412" w:type="pct"/>
            <w:shd w:val="clear" w:color="auto" w:fill="auto"/>
            <w:vAlign w:val="center"/>
            <w:hideMark/>
          </w:tcPr>
          <w:p w:rsidR="00560B0E" w:rsidRPr="0014630C" w:rsidRDefault="00560B0E" w:rsidP="00235405">
            <w:pPr>
              <w:jc w:val="center"/>
              <w:rPr>
                <w:rFonts w:ascii="Segoe UI" w:eastAsia="Times New Roman" w:hAnsi="Segoe UI" w:cs="Segoe UI"/>
                <w:color w:val="000000"/>
                <w:sz w:val="22"/>
                <w:lang w:eastAsia="ru-RU"/>
              </w:rPr>
            </w:pPr>
            <w:r w:rsidRPr="0014630C">
              <w:rPr>
                <w:rFonts w:ascii="Segoe UI" w:eastAsia="Times New Roman" w:hAnsi="Segoe UI" w:cs="Segoe UI"/>
                <w:color w:val="000000"/>
                <w:sz w:val="22"/>
                <w:lang w:eastAsia="ru-RU"/>
              </w:rPr>
              <w:t>104,00%</w:t>
            </w:r>
          </w:p>
        </w:tc>
        <w:tc>
          <w:tcPr>
            <w:tcW w:w="462" w:type="pct"/>
            <w:shd w:val="clear" w:color="auto" w:fill="auto"/>
            <w:vAlign w:val="center"/>
            <w:hideMark/>
          </w:tcPr>
          <w:p w:rsidR="00560B0E" w:rsidRPr="0014630C" w:rsidRDefault="00560B0E" w:rsidP="00235405">
            <w:pPr>
              <w:jc w:val="center"/>
              <w:rPr>
                <w:rFonts w:ascii="Segoe UI" w:eastAsia="Times New Roman" w:hAnsi="Segoe UI" w:cs="Segoe UI"/>
                <w:color w:val="000000"/>
                <w:sz w:val="22"/>
                <w:lang w:eastAsia="ru-RU"/>
              </w:rPr>
            </w:pPr>
            <w:r w:rsidRPr="0014630C">
              <w:rPr>
                <w:rFonts w:ascii="Segoe UI" w:eastAsia="Times New Roman" w:hAnsi="Segoe UI" w:cs="Segoe UI"/>
                <w:color w:val="000000"/>
                <w:sz w:val="22"/>
                <w:lang w:eastAsia="ru-RU"/>
              </w:rPr>
              <w:t>104,00%</w:t>
            </w:r>
          </w:p>
        </w:tc>
        <w:tc>
          <w:tcPr>
            <w:tcW w:w="441" w:type="pct"/>
            <w:shd w:val="clear" w:color="auto" w:fill="auto"/>
            <w:vAlign w:val="center"/>
            <w:hideMark/>
          </w:tcPr>
          <w:p w:rsidR="00560B0E" w:rsidRPr="0014630C" w:rsidRDefault="00560B0E" w:rsidP="00235405">
            <w:pPr>
              <w:jc w:val="center"/>
              <w:rPr>
                <w:rFonts w:ascii="Segoe UI" w:eastAsia="Times New Roman" w:hAnsi="Segoe UI" w:cs="Segoe UI"/>
                <w:color w:val="000000"/>
                <w:sz w:val="22"/>
                <w:lang w:eastAsia="ru-RU"/>
              </w:rPr>
            </w:pPr>
            <w:r w:rsidRPr="0014630C">
              <w:rPr>
                <w:rFonts w:ascii="Segoe UI" w:eastAsia="Times New Roman" w:hAnsi="Segoe UI" w:cs="Segoe UI"/>
                <w:color w:val="000000"/>
                <w:sz w:val="22"/>
                <w:lang w:eastAsia="ru-RU"/>
              </w:rPr>
              <w:t>104,00%</w:t>
            </w:r>
          </w:p>
        </w:tc>
      </w:tr>
      <w:tr w:rsidR="00560B0E" w:rsidRPr="0014630C" w:rsidTr="00235405">
        <w:trPr>
          <w:trHeight w:val="801"/>
        </w:trPr>
        <w:tc>
          <w:tcPr>
            <w:tcW w:w="1058" w:type="pct"/>
            <w:shd w:val="clear" w:color="auto" w:fill="auto"/>
            <w:vAlign w:val="center"/>
            <w:hideMark/>
          </w:tcPr>
          <w:p w:rsidR="00560B0E" w:rsidRPr="0014630C" w:rsidRDefault="00560B0E" w:rsidP="00235405">
            <w:pPr>
              <w:jc w:val="left"/>
              <w:rPr>
                <w:rFonts w:ascii="Segoe UI" w:eastAsia="Times New Roman" w:hAnsi="Segoe UI" w:cs="Segoe UI"/>
                <w:color w:val="000000"/>
                <w:sz w:val="22"/>
                <w:lang w:eastAsia="ru-RU"/>
              </w:rPr>
            </w:pPr>
            <w:r w:rsidRPr="0014630C">
              <w:rPr>
                <w:rFonts w:ascii="Segoe UI" w:eastAsia="Times New Roman" w:hAnsi="Segoe UI" w:cs="Segoe UI"/>
                <w:color w:val="000000"/>
                <w:sz w:val="22"/>
                <w:lang w:eastAsia="ru-RU"/>
              </w:rPr>
              <w:t>Темп роста по отношению к 2023 году</w:t>
            </w:r>
          </w:p>
        </w:tc>
        <w:tc>
          <w:tcPr>
            <w:tcW w:w="401" w:type="pct"/>
            <w:shd w:val="clear" w:color="auto" w:fill="auto"/>
            <w:vAlign w:val="center"/>
            <w:hideMark/>
          </w:tcPr>
          <w:p w:rsidR="00560B0E" w:rsidRPr="0014630C" w:rsidRDefault="00560B0E" w:rsidP="00235405">
            <w:pPr>
              <w:jc w:val="center"/>
              <w:rPr>
                <w:rFonts w:ascii="Segoe UI" w:eastAsia="Times New Roman" w:hAnsi="Segoe UI" w:cs="Segoe UI"/>
                <w:color w:val="000000"/>
                <w:sz w:val="22"/>
                <w:lang w:eastAsia="ru-RU"/>
              </w:rPr>
            </w:pPr>
            <w:r w:rsidRPr="0014630C">
              <w:rPr>
                <w:rFonts w:ascii="Segoe UI" w:eastAsia="Times New Roman" w:hAnsi="Segoe UI" w:cs="Segoe UI"/>
                <w:color w:val="000000"/>
                <w:sz w:val="22"/>
                <w:lang w:eastAsia="ru-RU"/>
              </w:rPr>
              <w:t>100%</w:t>
            </w:r>
          </w:p>
        </w:tc>
        <w:tc>
          <w:tcPr>
            <w:tcW w:w="400" w:type="pct"/>
            <w:shd w:val="clear" w:color="auto" w:fill="auto"/>
            <w:vAlign w:val="center"/>
            <w:hideMark/>
          </w:tcPr>
          <w:p w:rsidR="00560B0E" w:rsidRPr="0014630C" w:rsidRDefault="00560B0E" w:rsidP="00235405">
            <w:pPr>
              <w:jc w:val="center"/>
              <w:rPr>
                <w:rFonts w:ascii="Segoe UI" w:eastAsia="Times New Roman" w:hAnsi="Segoe UI" w:cs="Segoe UI"/>
                <w:color w:val="000000"/>
                <w:sz w:val="22"/>
                <w:lang w:eastAsia="ru-RU"/>
              </w:rPr>
            </w:pPr>
            <w:r w:rsidRPr="0014630C">
              <w:rPr>
                <w:rFonts w:ascii="Segoe UI" w:eastAsia="Times New Roman" w:hAnsi="Segoe UI" w:cs="Segoe UI"/>
                <w:color w:val="000000"/>
                <w:sz w:val="22"/>
                <w:lang w:eastAsia="ru-RU"/>
              </w:rPr>
              <w:t>109,50%</w:t>
            </w:r>
          </w:p>
        </w:tc>
        <w:tc>
          <w:tcPr>
            <w:tcW w:w="490" w:type="pct"/>
            <w:shd w:val="clear" w:color="auto" w:fill="auto"/>
            <w:vAlign w:val="center"/>
            <w:hideMark/>
          </w:tcPr>
          <w:p w:rsidR="00560B0E" w:rsidRPr="0014630C" w:rsidRDefault="00560B0E" w:rsidP="00235405">
            <w:pPr>
              <w:jc w:val="center"/>
              <w:rPr>
                <w:rFonts w:ascii="Segoe UI" w:eastAsia="Times New Roman" w:hAnsi="Segoe UI" w:cs="Segoe UI"/>
                <w:color w:val="000000"/>
                <w:sz w:val="22"/>
                <w:lang w:eastAsia="ru-RU"/>
              </w:rPr>
            </w:pPr>
            <w:r w:rsidRPr="0014630C">
              <w:rPr>
                <w:rFonts w:ascii="Segoe UI" w:eastAsia="Times New Roman" w:hAnsi="Segoe UI" w:cs="Segoe UI"/>
                <w:color w:val="000000"/>
                <w:sz w:val="22"/>
                <w:lang w:eastAsia="ru-RU"/>
              </w:rPr>
              <w:t>122,09%</w:t>
            </w:r>
          </w:p>
        </w:tc>
        <w:tc>
          <w:tcPr>
            <w:tcW w:w="445" w:type="pct"/>
            <w:shd w:val="clear" w:color="auto" w:fill="auto"/>
            <w:vAlign w:val="center"/>
            <w:hideMark/>
          </w:tcPr>
          <w:p w:rsidR="00560B0E" w:rsidRPr="0014630C" w:rsidRDefault="00560B0E" w:rsidP="00235405">
            <w:pPr>
              <w:jc w:val="center"/>
              <w:rPr>
                <w:rFonts w:ascii="Segoe UI" w:eastAsia="Times New Roman" w:hAnsi="Segoe UI" w:cs="Segoe UI"/>
                <w:color w:val="000000"/>
                <w:sz w:val="22"/>
                <w:lang w:eastAsia="ru-RU"/>
              </w:rPr>
            </w:pPr>
            <w:r w:rsidRPr="0014630C">
              <w:rPr>
                <w:rFonts w:ascii="Segoe UI" w:eastAsia="Times New Roman" w:hAnsi="Segoe UI" w:cs="Segoe UI"/>
                <w:color w:val="000000"/>
                <w:sz w:val="22"/>
                <w:lang w:eastAsia="ru-RU"/>
              </w:rPr>
              <w:t>119,03%</w:t>
            </w:r>
          </w:p>
        </w:tc>
        <w:tc>
          <w:tcPr>
            <w:tcW w:w="445" w:type="pct"/>
            <w:shd w:val="clear" w:color="auto" w:fill="auto"/>
            <w:vAlign w:val="center"/>
            <w:hideMark/>
          </w:tcPr>
          <w:p w:rsidR="00560B0E" w:rsidRPr="0014630C" w:rsidRDefault="00560B0E" w:rsidP="00235405">
            <w:pPr>
              <w:jc w:val="center"/>
              <w:rPr>
                <w:rFonts w:ascii="Segoe UI" w:eastAsia="Times New Roman" w:hAnsi="Segoe UI" w:cs="Segoe UI"/>
                <w:color w:val="000000"/>
                <w:sz w:val="22"/>
                <w:lang w:eastAsia="ru-RU"/>
              </w:rPr>
            </w:pPr>
            <w:r w:rsidRPr="0014630C">
              <w:rPr>
                <w:rFonts w:ascii="Segoe UI" w:eastAsia="Times New Roman" w:hAnsi="Segoe UI" w:cs="Segoe UI"/>
                <w:color w:val="000000"/>
                <w:sz w:val="22"/>
                <w:lang w:eastAsia="ru-RU"/>
              </w:rPr>
              <w:t>120,86%</w:t>
            </w:r>
          </w:p>
        </w:tc>
        <w:tc>
          <w:tcPr>
            <w:tcW w:w="446" w:type="pct"/>
            <w:shd w:val="clear" w:color="auto" w:fill="auto"/>
            <w:vAlign w:val="center"/>
            <w:hideMark/>
          </w:tcPr>
          <w:p w:rsidR="00560B0E" w:rsidRPr="0014630C" w:rsidRDefault="00560B0E" w:rsidP="00235405">
            <w:pPr>
              <w:jc w:val="center"/>
              <w:rPr>
                <w:rFonts w:ascii="Segoe UI" w:eastAsia="Times New Roman" w:hAnsi="Segoe UI" w:cs="Segoe UI"/>
                <w:color w:val="000000"/>
                <w:sz w:val="22"/>
                <w:lang w:eastAsia="ru-RU"/>
              </w:rPr>
            </w:pPr>
            <w:r w:rsidRPr="0014630C">
              <w:rPr>
                <w:rFonts w:ascii="Segoe UI" w:eastAsia="Times New Roman" w:hAnsi="Segoe UI" w:cs="Segoe UI"/>
                <w:color w:val="000000"/>
                <w:sz w:val="22"/>
                <w:lang w:eastAsia="ru-RU"/>
              </w:rPr>
              <w:t>123,34%</w:t>
            </w:r>
          </w:p>
        </w:tc>
        <w:tc>
          <w:tcPr>
            <w:tcW w:w="412" w:type="pct"/>
            <w:shd w:val="clear" w:color="auto" w:fill="auto"/>
            <w:vAlign w:val="center"/>
            <w:hideMark/>
          </w:tcPr>
          <w:p w:rsidR="00560B0E" w:rsidRPr="0014630C" w:rsidRDefault="00560B0E" w:rsidP="00235405">
            <w:pPr>
              <w:jc w:val="center"/>
              <w:rPr>
                <w:rFonts w:ascii="Segoe UI" w:eastAsia="Times New Roman" w:hAnsi="Segoe UI" w:cs="Segoe UI"/>
                <w:color w:val="000000"/>
                <w:sz w:val="22"/>
                <w:lang w:eastAsia="ru-RU"/>
              </w:rPr>
            </w:pPr>
            <w:r w:rsidRPr="0014630C">
              <w:rPr>
                <w:rFonts w:ascii="Segoe UI" w:eastAsia="Times New Roman" w:hAnsi="Segoe UI" w:cs="Segoe UI"/>
                <w:color w:val="000000"/>
                <w:sz w:val="22"/>
                <w:lang w:eastAsia="ru-RU"/>
              </w:rPr>
              <w:t>128,44%</w:t>
            </w:r>
          </w:p>
        </w:tc>
        <w:tc>
          <w:tcPr>
            <w:tcW w:w="462" w:type="pct"/>
            <w:shd w:val="clear" w:color="auto" w:fill="auto"/>
            <w:vAlign w:val="center"/>
            <w:hideMark/>
          </w:tcPr>
          <w:p w:rsidR="00560B0E" w:rsidRPr="0014630C" w:rsidRDefault="00560B0E" w:rsidP="00235405">
            <w:pPr>
              <w:jc w:val="center"/>
              <w:rPr>
                <w:rFonts w:ascii="Segoe UI" w:eastAsia="Times New Roman" w:hAnsi="Segoe UI" w:cs="Segoe UI"/>
                <w:color w:val="000000"/>
                <w:sz w:val="22"/>
                <w:lang w:eastAsia="ru-RU"/>
              </w:rPr>
            </w:pPr>
            <w:r w:rsidRPr="0014630C">
              <w:rPr>
                <w:rFonts w:ascii="Segoe UI" w:eastAsia="Times New Roman" w:hAnsi="Segoe UI" w:cs="Segoe UI"/>
                <w:color w:val="000000"/>
                <w:sz w:val="22"/>
                <w:lang w:eastAsia="ru-RU"/>
              </w:rPr>
              <w:t>133,74%</w:t>
            </w:r>
          </w:p>
        </w:tc>
        <w:tc>
          <w:tcPr>
            <w:tcW w:w="441" w:type="pct"/>
            <w:shd w:val="clear" w:color="auto" w:fill="auto"/>
            <w:vAlign w:val="center"/>
            <w:hideMark/>
          </w:tcPr>
          <w:p w:rsidR="00560B0E" w:rsidRPr="0014630C" w:rsidRDefault="00560B0E" w:rsidP="00235405">
            <w:pPr>
              <w:jc w:val="center"/>
              <w:rPr>
                <w:rFonts w:ascii="Segoe UI" w:eastAsia="Times New Roman" w:hAnsi="Segoe UI" w:cs="Segoe UI"/>
                <w:color w:val="000000"/>
                <w:sz w:val="22"/>
                <w:lang w:eastAsia="ru-RU"/>
              </w:rPr>
            </w:pPr>
            <w:r w:rsidRPr="0014630C">
              <w:rPr>
                <w:rFonts w:ascii="Segoe UI" w:eastAsia="Times New Roman" w:hAnsi="Segoe UI" w:cs="Segoe UI"/>
                <w:color w:val="000000"/>
                <w:sz w:val="22"/>
                <w:lang w:eastAsia="ru-RU"/>
              </w:rPr>
              <w:t>139,15%</w:t>
            </w:r>
          </w:p>
        </w:tc>
      </w:tr>
    </w:tbl>
    <w:bookmarkEnd w:id="700"/>
    <w:p w:rsidR="00E3107E" w:rsidRPr="002C4067" w:rsidRDefault="00E3107E" w:rsidP="00FA1C46">
      <w:pPr>
        <w:pStyle w:val="aff2"/>
        <w:rPr>
          <w:rStyle w:val="ed"/>
        </w:rPr>
      </w:pPr>
      <w:r w:rsidRPr="002C4067">
        <w:t>Тарифно-балансов</w:t>
      </w:r>
      <w:r w:rsidR="00414BF6" w:rsidRPr="002C4067">
        <w:t>ые</w:t>
      </w:r>
      <w:r w:rsidRPr="002C4067">
        <w:t xml:space="preserve"> модел</w:t>
      </w:r>
      <w:r w:rsidR="00414BF6" w:rsidRPr="002C4067">
        <w:t>и</w:t>
      </w:r>
      <w:r w:rsidRPr="002C4067">
        <w:t xml:space="preserve"> т</w:t>
      </w:r>
      <w:r w:rsidRPr="002C4067">
        <w:rPr>
          <w:rStyle w:val="ed"/>
        </w:rPr>
        <w:t>еплоснабжения потребителей по каждой системе те</w:t>
      </w:r>
      <w:r w:rsidR="00DA4A49" w:rsidRPr="002C4067">
        <w:rPr>
          <w:rStyle w:val="ed"/>
        </w:rPr>
        <w:t>плоснабжения приведен</w:t>
      </w:r>
      <w:r w:rsidR="00414BF6" w:rsidRPr="002C4067">
        <w:rPr>
          <w:rStyle w:val="ed"/>
        </w:rPr>
        <w:t>ы</w:t>
      </w:r>
      <w:r w:rsidR="00DA4A49" w:rsidRPr="002C4067">
        <w:rPr>
          <w:rStyle w:val="ed"/>
        </w:rPr>
        <w:t xml:space="preserve"> в таблиц</w:t>
      </w:r>
      <w:r w:rsidR="00E24ADD" w:rsidRPr="002C4067">
        <w:rPr>
          <w:rStyle w:val="ed"/>
        </w:rPr>
        <w:t>е</w:t>
      </w:r>
      <w:r w:rsidR="00DA4A49" w:rsidRPr="002C4067">
        <w:rPr>
          <w:rStyle w:val="ed"/>
        </w:rPr>
        <w:t xml:space="preserve"> </w:t>
      </w:r>
      <w:r w:rsidR="00414BF6" w:rsidRPr="002C4067">
        <w:rPr>
          <w:rStyle w:val="ed"/>
        </w:rPr>
        <w:t>ниже</w:t>
      </w:r>
      <w:r w:rsidRPr="002C4067">
        <w:rPr>
          <w:rStyle w:val="ed"/>
        </w:rPr>
        <w:t>.</w:t>
      </w:r>
    </w:p>
    <w:p w:rsidR="00E3107E" w:rsidRDefault="00291369" w:rsidP="00FB3DF5">
      <w:pPr>
        <w:pStyle w:val="afffffffa"/>
        <w:rPr>
          <w:rStyle w:val="afffffffc"/>
        </w:rPr>
      </w:pPr>
      <w:r w:rsidRPr="002C4067">
        <w:t xml:space="preserve">Таблица </w:t>
      </w:r>
      <w:r w:rsidR="00827E3F">
        <w:rPr>
          <w:noProof/>
        </w:rPr>
        <w:fldChar w:fldCharType="begin"/>
      </w:r>
      <w:r w:rsidR="00A95700">
        <w:rPr>
          <w:noProof/>
        </w:rPr>
        <w:instrText xml:space="preserve"> SEQ Таблица \* ARABIC </w:instrText>
      </w:r>
      <w:r w:rsidR="00827E3F">
        <w:rPr>
          <w:noProof/>
        </w:rPr>
        <w:fldChar w:fldCharType="separate"/>
      </w:r>
      <w:r w:rsidR="00C83B43">
        <w:rPr>
          <w:noProof/>
        </w:rPr>
        <w:t>66</w:t>
      </w:r>
      <w:r w:rsidR="00827E3F">
        <w:rPr>
          <w:noProof/>
        </w:rPr>
        <w:fldChar w:fldCharType="end"/>
      </w:r>
      <w:r>
        <w:rPr>
          <w:noProof/>
        </w:rPr>
        <w:t xml:space="preserve"> </w:t>
      </w:r>
      <w:r w:rsidRPr="002C4067">
        <w:t>–</w:t>
      </w:r>
      <w:r>
        <w:t xml:space="preserve"> </w:t>
      </w:r>
      <w:r w:rsidR="00E3107E" w:rsidRPr="002C4067">
        <w:t>Тарифно-балансовые модели т</w:t>
      </w:r>
      <w:r w:rsidR="00E3107E" w:rsidRPr="00FA1C46">
        <w:rPr>
          <w:rStyle w:val="afffffffc"/>
        </w:rPr>
        <w:t xml:space="preserve">еплоснабжения </w:t>
      </w:r>
    </w:p>
    <w:tbl>
      <w:tblPr>
        <w:tblW w:w="5000" w:type="pct"/>
        <w:tblLook w:val="04A0"/>
      </w:tblPr>
      <w:tblGrid>
        <w:gridCol w:w="3331"/>
        <w:gridCol w:w="1229"/>
        <w:gridCol w:w="1420"/>
        <w:gridCol w:w="1420"/>
        <w:gridCol w:w="1420"/>
        <w:gridCol w:w="1420"/>
        <w:gridCol w:w="1420"/>
        <w:gridCol w:w="1420"/>
        <w:gridCol w:w="1420"/>
        <w:gridCol w:w="1420"/>
      </w:tblGrid>
      <w:tr w:rsidR="00CF4207" w:rsidRPr="00116774" w:rsidTr="00035534">
        <w:trPr>
          <w:trHeight w:val="475"/>
          <w:tblHeader/>
        </w:trPr>
        <w:tc>
          <w:tcPr>
            <w:tcW w:w="104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b/>
                <w:bCs/>
                <w:color w:val="000000"/>
                <w:sz w:val="22"/>
                <w:lang w:eastAsia="ru-RU"/>
              </w:rPr>
            </w:pPr>
            <w:r w:rsidRPr="00116774">
              <w:rPr>
                <w:rFonts w:ascii="Segoe UI" w:eastAsia="Times New Roman" w:hAnsi="Segoe UI" w:cs="Segoe UI"/>
                <w:b/>
                <w:bCs/>
                <w:color w:val="000000"/>
                <w:sz w:val="22"/>
                <w:lang w:eastAsia="ru-RU"/>
              </w:rPr>
              <w:t>Составляющая баланса</w:t>
            </w:r>
          </w:p>
        </w:tc>
        <w:tc>
          <w:tcPr>
            <w:tcW w:w="386" w:type="pct"/>
            <w:tcBorders>
              <w:top w:val="single" w:sz="4" w:space="0" w:color="auto"/>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b/>
                <w:bCs/>
                <w:color w:val="000000"/>
                <w:sz w:val="22"/>
                <w:lang w:eastAsia="ru-RU"/>
              </w:rPr>
            </w:pPr>
            <w:r w:rsidRPr="00116774">
              <w:rPr>
                <w:rFonts w:ascii="Segoe UI" w:eastAsia="Times New Roman" w:hAnsi="Segoe UI" w:cs="Segoe UI"/>
                <w:b/>
                <w:bCs/>
                <w:color w:val="000000"/>
                <w:sz w:val="22"/>
                <w:lang w:eastAsia="ru-RU"/>
              </w:rPr>
              <w:t>Ед. изм.</w:t>
            </w:r>
          </w:p>
        </w:tc>
        <w:tc>
          <w:tcPr>
            <w:tcW w:w="446" w:type="pct"/>
            <w:tcBorders>
              <w:top w:val="single" w:sz="4" w:space="0" w:color="auto"/>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b/>
                <w:bCs/>
                <w:color w:val="000000"/>
                <w:sz w:val="22"/>
                <w:lang w:eastAsia="ru-RU"/>
              </w:rPr>
            </w:pPr>
            <w:r w:rsidRPr="00116774">
              <w:rPr>
                <w:rFonts w:ascii="Segoe UI" w:eastAsia="Times New Roman" w:hAnsi="Segoe UI" w:cs="Segoe UI"/>
                <w:b/>
                <w:bCs/>
                <w:color w:val="000000"/>
                <w:sz w:val="22"/>
                <w:lang w:eastAsia="ru-RU"/>
              </w:rPr>
              <w:t>2024 год</w:t>
            </w:r>
          </w:p>
        </w:tc>
        <w:tc>
          <w:tcPr>
            <w:tcW w:w="446" w:type="pct"/>
            <w:tcBorders>
              <w:top w:val="single" w:sz="4" w:space="0" w:color="auto"/>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b/>
                <w:bCs/>
                <w:color w:val="000000"/>
                <w:sz w:val="22"/>
                <w:lang w:eastAsia="ru-RU"/>
              </w:rPr>
            </w:pPr>
            <w:r w:rsidRPr="00116774">
              <w:rPr>
                <w:rFonts w:ascii="Segoe UI" w:eastAsia="Times New Roman" w:hAnsi="Segoe UI" w:cs="Segoe UI"/>
                <w:b/>
                <w:bCs/>
                <w:color w:val="000000"/>
                <w:sz w:val="22"/>
                <w:lang w:eastAsia="ru-RU"/>
              </w:rPr>
              <w:t>2025 год</w:t>
            </w:r>
          </w:p>
        </w:tc>
        <w:tc>
          <w:tcPr>
            <w:tcW w:w="446" w:type="pct"/>
            <w:tcBorders>
              <w:top w:val="single" w:sz="4" w:space="0" w:color="auto"/>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b/>
                <w:bCs/>
                <w:color w:val="000000"/>
                <w:sz w:val="22"/>
                <w:lang w:eastAsia="ru-RU"/>
              </w:rPr>
            </w:pPr>
            <w:r w:rsidRPr="00116774">
              <w:rPr>
                <w:rFonts w:ascii="Segoe UI" w:eastAsia="Times New Roman" w:hAnsi="Segoe UI" w:cs="Segoe UI"/>
                <w:b/>
                <w:bCs/>
                <w:color w:val="000000"/>
                <w:sz w:val="22"/>
                <w:lang w:eastAsia="ru-RU"/>
              </w:rPr>
              <w:t>2026 год</w:t>
            </w:r>
          </w:p>
        </w:tc>
        <w:tc>
          <w:tcPr>
            <w:tcW w:w="446" w:type="pct"/>
            <w:tcBorders>
              <w:top w:val="single" w:sz="4" w:space="0" w:color="auto"/>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b/>
                <w:bCs/>
                <w:color w:val="000000"/>
                <w:sz w:val="22"/>
                <w:lang w:eastAsia="ru-RU"/>
              </w:rPr>
            </w:pPr>
            <w:r w:rsidRPr="00116774">
              <w:rPr>
                <w:rFonts w:ascii="Segoe UI" w:eastAsia="Times New Roman" w:hAnsi="Segoe UI" w:cs="Segoe UI"/>
                <w:b/>
                <w:bCs/>
                <w:color w:val="000000"/>
                <w:sz w:val="22"/>
                <w:lang w:eastAsia="ru-RU"/>
              </w:rPr>
              <w:t>2027 год</w:t>
            </w:r>
          </w:p>
        </w:tc>
        <w:tc>
          <w:tcPr>
            <w:tcW w:w="446" w:type="pct"/>
            <w:tcBorders>
              <w:top w:val="single" w:sz="4" w:space="0" w:color="auto"/>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b/>
                <w:bCs/>
                <w:color w:val="000000"/>
                <w:sz w:val="22"/>
                <w:lang w:eastAsia="ru-RU"/>
              </w:rPr>
            </w:pPr>
            <w:r w:rsidRPr="00116774">
              <w:rPr>
                <w:rFonts w:ascii="Segoe UI" w:eastAsia="Times New Roman" w:hAnsi="Segoe UI" w:cs="Segoe UI"/>
                <w:b/>
                <w:bCs/>
                <w:color w:val="000000"/>
                <w:sz w:val="22"/>
                <w:lang w:eastAsia="ru-RU"/>
              </w:rPr>
              <w:t>2028 год</w:t>
            </w:r>
          </w:p>
        </w:tc>
        <w:tc>
          <w:tcPr>
            <w:tcW w:w="446" w:type="pct"/>
            <w:tcBorders>
              <w:top w:val="single" w:sz="4" w:space="0" w:color="auto"/>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b/>
                <w:bCs/>
                <w:color w:val="000000"/>
                <w:sz w:val="22"/>
                <w:lang w:eastAsia="ru-RU"/>
              </w:rPr>
            </w:pPr>
            <w:r w:rsidRPr="00116774">
              <w:rPr>
                <w:rFonts w:ascii="Segoe UI" w:eastAsia="Times New Roman" w:hAnsi="Segoe UI" w:cs="Segoe UI"/>
                <w:b/>
                <w:bCs/>
                <w:color w:val="000000"/>
                <w:sz w:val="22"/>
                <w:lang w:eastAsia="ru-RU"/>
              </w:rPr>
              <w:t>2029 год</w:t>
            </w:r>
          </w:p>
        </w:tc>
        <w:tc>
          <w:tcPr>
            <w:tcW w:w="446" w:type="pct"/>
            <w:tcBorders>
              <w:top w:val="single" w:sz="4" w:space="0" w:color="auto"/>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b/>
                <w:bCs/>
                <w:color w:val="000000"/>
                <w:sz w:val="22"/>
                <w:lang w:eastAsia="ru-RU"/>
              </w:rPr>
            </w:pPr>
            <w:r w:rsidRPr="00116774">
              <w:rPr>
                <w:rFonts w:ascii="Segoe UI" w:eastAsia="Times New Roman" w:hAnsi="Segoe UI" w:cs="Segoe UI"/>
                <w:b/>
                <w:bCs/>
                <w:color w:val="000000"/>
                <w:sz w:val="22"/>
                <w:lang w:eastAsia="ru-RU"/>
              </w:rPr>
              <w:t>2030 год</w:t>
            </w:r>
          </w:p>
        </w:tc>
        <w:tc>
          <w:tcPr>
            <w:tcW w:w="446" w:type="pct"/>
            <w:tcBorders>
              <w:top w:val="single" w:sz="4" w:space="0" w:color="auto"/>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b/>
                <w:bCs/>
                <w:color w:val="000000"/>
                <w:sz w:val="22"/>
                <w:lang w:eastAsia="ru-RU"/>
              </w:rPr>
            </w:pPr>
            <w:r w:rsidRPr="00116774">
              <w:rPr>
                <w:rFonts w:ascii="Segoe UI" w:eastAsia="Times New Roman" w:hAnsi="Segoe UI" w:cs="Segoe UI"/>
                <w:b/>
                <w:bCs/>
                <w:color w:val="000000"/>
                <w:sz w:val="22"/>
                <w:lang w:eastAsia="ru-RU"/>
              </w:rPr>
              <w:t>2031 -2036</w:t>
            </w:r>
          </w:p>
        </w:tc>
      </w:tr>
      <w:tr w:rsidR="00CF4207" w:rsidRPr="00116774" w:rsidTr="00035534">
        <w:trPr>
          <w:trHeight w:val="34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b/>
                <w:bCs/>
                <w:color w:val="000000"/>
                <w:sz w:val="22"/>
                <w:lang w:eastAsia="ru-RU"/>
              </w:rPr>
            </w:pPr>
            <w:r w:rsidRPr="00116774">
              <w:rPr>
                <w:rFonts w:ascii="Segoe UI" w:eastAsia="Times New Roman" w:hAnsi="Segoe UI" w:cs="Segoe UI"/>
                <w:b/>
                <w:bCs/>
                <w:color w:val="000000"/>
                <w:sz w:val="22"/>
                <w:lang w:eastAsia="ru-RU"/>
              </w:rPr>
              <w:t>№ 1 Промышленный пр-зд, Районная котельная</w:t>
            </w:r>
          </w:p>
        </w:tc>
      </w:tr>
      <w:tr w:rsidR="00CF4207" w:rsidRPr="00116774"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Вид топлива</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Расход натурального топлива</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Куб. м</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lang w:eastAsia="ru-RU"/>
              </w:rPr>
            </w:pPr>
            <w:r>
              <w:rPr>
                <w:rFonts w:ascii="Segoe UI" w:hAnsi="Segoe UI" w:cs="Segoe UI"/>
                <w:color w:val="000000"/>
                <w:sz w:val="22"/>
              </w:rPr>
              <w:t>12425,54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12425,54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11936,91</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12143,92</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12143,92</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12350,93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12350,93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12764,96</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Основное топливо</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т.у.т.</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14040,86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14040,86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13488,71</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13722,63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13722,63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13956,56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13956,56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14424,40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Выработка тепловой энергии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88189,00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88189,00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84721,00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86190,25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86190,25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87659,49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87659,49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90597,99</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Собственные и хозяйственные нужды котельной</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1612,30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1612,30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2616,00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2661,37</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2661,37</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2706,73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2706,73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2797,47</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Тепловая энергия, отпущенная в сети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86576,70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86576,70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82105,00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83528,88</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83528,88</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84952,76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84952,76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87800,52</w:t>
            </w:r>
          </w:p>
        </w:tc>
      </w:tr>
      <w:tr w:rsidR="00CF4207" w:rsidTr="00035534">
        <w:trPr>
          <w:trHeight w:val="340"/>
        </w:trPr>
        <w:tc>
          <w:tcPr>
            <w:tcW w:w="1046" w:type="pct"/>
            <w:vMerge w:val="restar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Потери тепловой сети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19739,80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19739,80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14408,00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14408,00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14408,00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14408,00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14408,00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14408,00</w:t>
            </w:r>
          </w:p>
        </w:tc>
      </w:tr>
      <w:tr w:rsidR="00CF4207" w:rsidTr="00035534">
        <w:trPr>
          <w:trHeight w:val="340"/>
        </w:trPr>
        <w:tc>
          <w:tcPr>
            <w:tcW w:w="1046" w:type="pct"/>
            <w:vMerge/>
            <w:tcBorders>
              <w:top w:val="nil"/>
              <w:left w:val="single" w:sz="4" w:space="0" w:color="auto"/>
              <w:bottom w:val="single" w:sz="4" w:space="0" w:color="auto"/>
              <w:right w:val="single" w:sz="4" w:space="0" w:color="auto"/>
            </w:tcBorders>
            <w:vAlign w:val="center"/>
            <w:hideMark/>
          </w:tcPr>
          <w:p w:rsidR="00CF4207" w:rsidRPr="00116774" w:rsidRDefault="00CF4207" w:rsidP="00035534">
            <w:pPr>
              <w:jc w:val="left"/>
              <w:rPr>
                <w:rFonts w:ascii="Segoe UI" w:eastAsia="Times New Roman" w:hAnsi="Segoe UI" w:cs="Segoe UI"/>
                <w:color w:val="000000"/>
                <w:sz w:val="22"/>
                <w:lang w:eastAsia="ru-RU"/>
              </w:rPr>
            </w:pP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22,38</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22,38</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17,01</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16,72</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16,72</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16,44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16,44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15,90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Тепловая энергия, отпущенная потребителям</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66836,90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66836,90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67697,00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69120,88</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69120,88</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70544,76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70544,76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73392,52</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УРУТ на отпуск тепловой энергии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кг.у.т/Гкал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162,18</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162,18</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164,29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164,29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164,29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164,29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164,29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164,29</w:t>
            </w:r>
          </w:p>
        </w:tc>
      </w:tr>
      <w:tr w:rsidR="00CF4207" w:rsidRPr="00116774" w:rsidTr="00035534">
        <w:trPr>
          <w:trHeight w:val="34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b/>
                <w:bCs/>
                <w:color w:val="000000"/>
                <w:sz w:val="22"/>
                <w:lang w:eastAsia="ru-RU"/>
              </w:rPr>
            </w:pPr>
            <w:r w:rsidRPr="00116774">
              <w:rPr>
                <w:rFonts w:ascii="Segoe UI" w:eastAsia="Times New Roman" w:hAnsi="Segoe UI" w:cs="Segoe UI"/>
                <w:b/>
                <w:bCs/>
                <w:color w:val="000000"/>
                <w:sz w:val="22"/>
                <w:lang w:eastAsia="ru-RU"/>
              </w:rPr>
              <w:lastRenderedPageBreak/>
              <w:t>№ 2 ул. Бахтина, БМК-1</w:t>
            </w:r>
          </w:p>
        </w:tc>
      </w:tr>
      <w:tr w:rsidR="00CF4207" w:rsidRPr="00116774"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Вид топлива</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Расход натурального топлива</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Куб. м</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lang w:eastAsia="ru-RU"/>
              </w:rPr>
            </w:pPr>
            <w:r>
              <w:rPr>
                <w:rFonts w:ascii="Segoe UI" w:hAnsi="Segoe UI" w:cs="Segoe UI"/>
                <w:color w:val="000000"/>
                <w:sz w:val="22"/>
              </w:rPr>
              <w:t>2207,31</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2207,31</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2206,21</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2206,21</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2206,21</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2206,21</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2206,21</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2206,21</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Основное топливо</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т.у.т.</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2494,26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2494,26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2493,02</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2493,02</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2493,02</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2493,02</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2493,02</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2493,02</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Выработка тепловой энергии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16577,26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16577,26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16569,00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16569,00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16569,00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16569,00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16569,00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16569,00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Собственные и хозяйственные нужды котельной</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286,06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286,06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397,00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397,00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397,00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397,00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397,00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397,00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Тепловая энергия, отпущенная в сети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16291,20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16291,20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16172,00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16172,00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16172,00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16172,00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16172,00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16172,00</w:t>
            </w:r>
          </w:p>
        </w:tc>
      </w:tr>
      <w:tr w:rsidR="00CF4207" w:rsidTr="00035534">
        <w:trPr>
          <w:trHeight w:val="340"/>
        </w:trPr>
        <w:tc>
          <w:tcPr>
            <w:tcW w:w="1046" w:type="pct"/>
            <w:vMerge w:val="restar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Потери тепловой сети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2027,20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2027,20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2216,00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2216,00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2216,00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2216,00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2216,00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2216,00</w:t>
            </w:r>
          </w:p>
        </w:tc>
      </w:tr>
      <w:tr w:rsidR="00CF4207" w:rsidTr="00035534">
        <w:trPr>
          <w:trHeight w:val="340"/>
        </w:trPr>
        <w:tc>
          <w:tcPr>
            <w:tcW w:w="1046" w:type="pct"/>
            <w:vMerge/>
            <w:tcBorders>
              <w:top w:val="nil"/>
              <w:left w:val="single" w:sz="4" w:space="0" w:color="auto"/>
              <w:bottom w:val="single" w:sz="4" w:space="0" w:color="auto"/>
              <w:right w:val="single" w:sz="4" w:space="0" w:color="auto"/>
            </w:tcBorders>
            <w:vAlign w:val="center"/>
            <w:hideMark/>
          </w:tcPr>
          <w:p w:rsidR="00CF4207" w:rsidRPr="00116774" w:rsidRDefault="00CF4207" w:rsidP="00035534">
            <w:pPr>
              <w:jc w:val="left"/>
              <w:outlineLvl w:val="0"/>
              <w:rPr>
                <w:rFonts w:ascii="Segoe UI" w:eastAsia="Times New Roman" w:hAnsi="Segoe UI" w:cs="Segoe UI"/>
                <w:color w:val="000000"/>
                <w:sz w:val="22"/>
                <w:lang w:eastAsia="ru-RU"/>
              </w:rPr>
            </w:pP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12,23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12,23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13,37</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13,37</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13,37</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13,37</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13,37</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13,37</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Тепловая энергия, отпущенная потребителям</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14264,00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14264,00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13956,00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13956,00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13956,00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13956,00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13956,00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13956,00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УРУТ на отпуск тепловой энергии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кг.у.т/Гкал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153,10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153,10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154,16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154,16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154,16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154,16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154,16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154,16</w:t>
            </w:r>
          </w:p>
        </w:tc>
      </w:tr>
      <w:tr w:rsidR="00CF4207" w:rsidRPr="00116774" w:rsidTr="00035534">
        <w:trPr>
          <w:trHeight w:val="34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b/>
                <w:bCs/>
                <w:color w:val="000000"/>
                <w:sz w:val="22"/>
                <w:lang w:eastAsia="ru-RU"/>
              </w:rPr>
            </w:pPr>
            <w:r w:rsidRPr="00116774">
              <w:rPr>
                <w:rFonts w:ascii="Segoe UI" w:eastAsia="Times New Roman" w:hAnsi="Segoe UI" w:cs="Segoe UI"/>
                <w:b/>
                <w:bCs/>
                <w:color w:val="000000"/>
                <w:sz w:val="22"/>
                <w:lang w:eastAsia="ru-RU"/>
              </w:rPr>
              <w:t>№ 3 ул. Заводская, БМК-2</w:t>
            </w:r>
          </w:p>
        </w:tc>
      </w:tr>
      <w:tr w:rsidR="00CF4207" w:rsidRPr="00116774"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Вид топлива</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Расход натурального топлива</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Куб.м</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lang w:eastAsia="ru-RU"/>
              </w:rPr>
            </w:pPr>
            <w:r>
              <w:rPr>
                <w:rFonts w:ascii="Segoe UI" w:hAnsi="Segoe UI" w:cs="Segoe UI"/>
                <w:color w:val="000000"/>
                <w:sz w:val="22"/>
              </w:rPr>
              <w:t>1144,76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1144,76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1061,20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1061,20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1061,20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1061,20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1061,20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1061,20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Основное топливо</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т.у.т.</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1293,58</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1293,58</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1199,16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1199,16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1199,16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1199,16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1199,16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1199,16</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Выработка тепловой энергии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7635,30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7635,30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7078,00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7078,00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7078,00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7078,00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7078,00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7078,00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Собственные и хозяйственные нужды котельной</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175,00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175,00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175,00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175,00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175,00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175,00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Тепловая энергия, отпущенная в сети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7485,30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7485,30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6903,00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6903,00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6903,00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6903,00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6903,00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6903,00</w:t>
            </w:r>
          </w:p>
        </w:tc>
      </w:tr>
      <w:tr w:rsidR="00CF4207" w:rsidTr="00035534">
        <w:trPr>
          <w:trHeight w:val="340"/>
        </w:trPr>
        <w:tc>
          <w:tcPr>
            <w:tcW w:w="1046" w:type="pct"/>
            <w:vMerge w:val="restar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Потери тепловой сети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1495,50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1495,50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993,00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993,00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993,00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993,00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993,00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993,00</w:t>
            </w:r>
          </w:p>
        </w:tc>
      </w:tr>
      <w:tr w:rsidR="00CF4207" w:rsidTr="00035534">
        <w:trPr>
          <w:trHeight w:val="340"/>
        </w:trPr>
        <w:tc>
          <w:tcPr>
            <w:tcW w:w="1046" w:type="pct"/>
            <w:vMerge/>
            <w:tcBorders>
              <w:top w:val="nil"/>
              <w:left w:val="single" w:sz="4" w:space="0" w:color="auto"/>
              <w:bottom w:val="single" w:sz="4" w:space="0" w:color="auto"/>
              <w:right w:val="single" w:sz="4" w:space="0" w:color="auto"/>
            </w:tcBorders>
            <w:vAlign w:val="center"/>
            <w:hideMark/>
          </w:tcPr>
          <w:p w:rsidR="00CF4207" w:rsidRPr="00116774" w:rsidRDefault="00CF4207" w:rsidP="00035534">
            <w:pPr>
              <w:jc w:val="left"/>
              <w:outlineLvl w:val="0"/>
              <w:rPr>
                <w:rFonts w:ascii="Segoe UI" w:eastAsia="Times New Roman" w:hAnsi="Segoe UI" w:cs="Segoe UI"/>
                <w:color w:val="000000"/>
                <w:sz w:val="22"/>
                <w:lang w:eastAsia="ru-RU"/>
              </w:rPr>
            </w:pP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19,59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19,59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14,03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14,03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14,03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14,03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14,03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14,03</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 xml:space="preserve">Тепловая энергия, </w:t>
            </w:r>
            <w:r w:rsidRPr="00116774">
              <w:rPr>
                <w:rFonts w:ascii="Segoe UI" w:eastAsia="Times New Roman" w:hAnsi="Segoe UI" w:cs="Segoe UI"/>
                <w:color w:val="000000"/>
                <w:sz w:val="22"/>
                <w:lang w:eastAsia="ru-RU"/>
              </w:rPr>
              <w:lastRenderedPageBreak/>
              <w:t>отпущенная потребителям</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lastRenderedPageBreak/>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5989,80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5989,80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5910,00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5910,00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5910,00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5910,00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5910,00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5910,00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lastRenderedPageBreak/>
              <w:t>УРУТ на отпуск тепловой энергии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кг.у.т/Гкал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172,82</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172,82</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173,72</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173,72</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173,72</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173,72</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173,72</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173,72</w:t>
            </w:r>
          </w:p>
        </w:tc>
      </w:tr>
      <w:tr w:rsidR="00CF4207" w:rsidRPr="00116774" w:rsidTr="00035534">
        <w:trPr>
          <w:trHeight w:val="34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b/>
                <w:bCs/>
                <w:color w:val="000000"/>
                <w:sz w:val="22"/>
                <w:lang w:eastAsia="ru-RU"/>
              </w:rPr>
            </w:pPr>
            <w:r w:rsidRPr="00116774">
              <w:rPr>
                <w:rFonts w:ascii="Segoe UI" w:eastAsia="Times New Roman" w:hAnsi="Segoe UI" w:cs="Segoe UI"/>
                <w:b/>
                <w:bCs/>
                <w:color w:val="000000"/>
                <w:sz w:val="22"/>
                <w:lang w:eastAsia="ru-RU"/>
              </w:rPr>
              <w:t>№ 4 с. Карманово, ул. Заводская, 4, стр. 2</w:t>
            </w:r>
          </w:p>
        </w:tc>
      </w:tr>
      <w:tr w:rsidR="00CF4207" w:rsidRPr="00116774"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Вид топлива</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Расход натурального топлива</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Куб. м</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lang w:eastAsia="ru-RU"/>
              </w:rPr>
            </w:pPr>
            <w:r>
              <w:rPr>
                <w:rFonts w:ascii="Segoe UI" w:hAnsi="Segoe UI" w:cs="Segoe UI"/>
                <w:color w:val="000000"/>
                <w:sz w:val="22"/>
              </w:rPr>
              <w:t>1699,96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1699,96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1712,77</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1712,77</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1712,77</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1712,77</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1712,77</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1712,77</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Основное топливо</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т.у.т.</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1920,95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1920,95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1935,43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1935,43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1935,43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1935,43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1935,43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1935,43</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Выработка тепловой энергии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11960,90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11960,90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12051,00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12051,00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12051,00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12051,00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12051,00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12051,00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Собственные и хозяйственные нужды котельной</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314,20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314,20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160,00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Тепловая энергия, отпущенная в сети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11646,70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11646,70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11891,00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11891,00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11891,00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11891,00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11891,00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11891,00</w:t>
            </w:r>
          </w:p>
        </w:tc>
      </w:tr>
      <w:tr w:rsidR="00CF4207" w:rsidTr="00035534">
        <w:trPr>
          <w:trHeight w:val="340"/>
        </w:trPr>
        <w:tc>
          <w:tcPr>
            <w:tcW w:w="1046" w:type="pct"/>
            <w:vMerge w:val="restar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Потери тепловой сети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5263,70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5263,70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5554,00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5554,00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5554,00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5554,00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5554,00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5554,00</w:t>
            </w:r>
          </w:p>
        </w:tc>
      </w:tr>
      <w:tr w:rsidR="00CF4207" w:rsidTr="00035534">
        <w:trPr>
          <w:trHeight w:val="340"/>
        </w:trPr>
        <w:tc>
          <w:tcPr>
            <w:tcW w:w="1046" w:type="pct"/>
            <w:vMerge/>
            <w:tcBorders>
              <w:top w:val="nil"/>
              <w:left w:val="single" w:sz="4" w:space="0" w:color="auto"/>
              <w:bottom w:val="single" w:sz="4" w:space="0" w:color="auto"/>
              <w:right w:val="single" w:sz="4" w:space="0" w:color="auto"/>
            </w:tcBorders>
            <w:vAlign w:val="center"/>
            <w:hideMark/>
          </w:tcPr>
          <w:p w:rsidR="00CF4207" w:rsidRPr="00116774" w:rsidRDefault="00CF4207" w:rsidP="00035534">
            <w:pPr>
              <w:jc w:val="left"/>
              <w:outlineLvl w:val="0"/>
              <w:rPr>
                <w:rFonts w:ascii="Segoe UI" w:eastAsia="Times New Roman" w:hAnsi="Segoe UI" w:cs="Segoe UI"/>
                <w:color w:val="000000"/>
                <w:sz w:val="22"/>
                <w:lang w:eastAsia="ru-RU"/>
              </w:rPr>
            </w:pP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44,01</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44,01</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46,09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46,09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46,09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46,09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46,09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46,09</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Тепловая энергия, отпущенная потребителям</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6383,00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6383,00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6337,00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6337,00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6337,00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6337,00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6337,00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6337,00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УРУТ на отпуск тепловой энергии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кг.у.т/Гкал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164,94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164,94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162,76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162,76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162,76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162,76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162,76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162,76</w:t>
            </w:r>
          </w:p>
        </w:tc>
      </w:tr>
      <w:tr w:rsidR="00CF4207" w:rsidRPr="00116774" w:rsidTr="00035534">
        <w:trPr>
          <w:trHeight w:val="34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b/>
                <w:bCs/>
                <w:color w:val="000000"/>
                <w:sz w:val="22"/>
                <w:lang w:eastAsia="ru-RU"/>
              </w:rPr>
            </w:pPr>
            <w:r w:rsidRPr="00116774">
              <w:rPr>
                <w:rFonts w:ascii="Segoe UI" w:eastAsia="Times New Roman" w:hAnsi="Segoe UI" w:cs="Segoe UI"/>
                <w:b/>
                <w:bCs/>
                <w:color w:val="000000"/>
                <w:sz w:val="22"/>
                <w:lang w:eastAsia="ru-RU"/>
              </w:rPr>
              <w:t>№ 5 ул. Мира, БМК-3</w:t>
            </w:r>
          </w:p>
        </w:tc>
      </w:tr>
      <w:tr w:rsidR="00CF4207" w:rsidRPr="00116774"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Вид топлива</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Расход натурального топлива</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Куб. м</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lang w:eastAsia="ru-RU"/>
              </w:rPr>
            </w:pPr>
            <w:r>
              <w:rPr>
                <w:rFonts w:ascii="Segoe UI" w:hAnsi="Segoe UI" w:cs="Segoe UI"/>
                <w:color w:val="000000"/>
                <w:sz w:val="22"/>
              </w:rPr>
              <w:t>357,89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357,89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385,77</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385,77</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385,77</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385,77</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385,77</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385,77</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Основное топливо</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т.у.т.</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404,42</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404,42</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435,92</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435,92</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435,92</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435,92</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435,92</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435,92</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Выработка тепловой энергии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2688,55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2688,55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2898,00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2898,00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2898,00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2898,00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2898,00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2898,00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Собственные и хозяйственные нужды котельной</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48,05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48,05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128,00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Тепловая энергия, отпущенная в сети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2640,50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2640,50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2770,00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2770,00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2770,00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2770,00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2770,00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2770,00</w:t>
            </w:r>
          </w:p>
        </w:tc>
      </w:tr>
      <w:tr w:rsidR="00CF4207" w:rsidTr="00035534">
        <w:trPr>
          <w:trHeight w:val="340"/>
        </w:trPr>
        <w:tc>
          <w:tcPr>
            <w:tcW w:w="1046" w:type="pct"/>
            <w:vMerge w:val="restar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lastRenderedPageBreak/>
              <w:t>Потери тепловой сети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326,10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326,10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411,00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411,00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411,00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411,00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411,00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411,00</w:t>
            </w:r>
          </w:p>
        </w:tc>
      </w:tr>
      <w:tr w:rsidR="00CF4207" w:rsidTr="00035534">
        <w:trPr>
          <w:trHeight w:val="340"/>
        </w:trPr>
        <w:tc>
          <w:tcPr>
            <w:tcW w:w="1046" w:type="pct"/>
            <w:vMerge/>
            <w:tcBorders>
              <w:top w:val="nil"/>
              <w:left w:val="single" w:sz="4" w:space="0" w:color="auto"/>
              <w:bottom w:val="single" w:sz="4" w:space="0" w:color="auto"/>
              <w:right w:val="single" w:sz="4" w:space="0" w:color="auto"/>
            </w:tcBorders>
            <w:vAlign w:val="center"/>
            <w:hideMark/>
          </w:tcPr>
          <w:p w:rsidR="00CF4207" w:rsidRPr="00116774" w:rsidRDefault="00CF4207" w:rsidP="00035534">
            <w:pPr>
              <w:jc w:val="left"/>
              <w:outlineLvl w:val="0"/>
              <w:rPr>
                <w:rFonts w:ascii="Segoe UI" w:eastAsia="Times New Roman" w:hAnsi="Segoe UI" w:cs="Segoe UI"/>
                <w:color w:val="000000"/>
                <w:sz w:val="22"/>
                <w:lang w:eastAsia="ru-RU"/>
              </w:rPr>
            </w:pP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21,20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12,13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14,18</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14,18</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14,18</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14,18</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14,18</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14,18</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Тепловая энергия, отпущенная потребителям</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2314,40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2314,40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2359,00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2359,00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2359,00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2359,00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2359,00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2359,00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УРУТ на отпуск тепловой энергии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кг.у.т/Гкал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153,16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153,16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157,37</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157,37</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157,37</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157,37</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157,37</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157,37</w:t>
            </w:r>
          </w:p>
        </w:tc>
      </w:tr>
      <w:tr w:rsidR="00CF4207" w:rsidRPr="00116774" w:rsidTr="00035534">
        <w:trPr>
          <w:trHeight w:val="34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b/>
                <w:bCs/>
                <w:color w:val="000000"/>
                <w:sz w:val="22"/>
                <w:lang w:eastAsia="ru-RU"/>
              </w:rPr>
            </w:pPr>
            <w:r w:rsidRPr="00116774">
              <w:rPr>
                <w:rFonts w:ascii="Segoe UI" w:eastAsia="Times New Roman" w:hAnsi="Segoe UI" w:cs="Segoe UI"/>
                <w:b/>
                <w:bCs/>
                <w:color w:val="000000"/>
                <w:sz w:val="22"/>
                <w:lang w:eastAsia="ru-RU"/>
              </w:rPr>
              <w:t>№ 6 БМК ул. Пушная, 2А</w:t>
            </w:r>
          </w:p>
        </w:tc>
      </w:tr>
      <w:tr w:rsidR="00CF4207" w:rsidRPr="00116774"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Вид топлива</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Расход натурального топлива</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Куб. м</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lang w:eastAsia="ru-RU"/>
              </w:rPr>
            </w:pPr>
            <w:r>
              <w:rPr>
                <w:rFonts w:ascii="Segoe UI" w:hAnsi="Segoe UI" w:cs="Segoe UI"/>
                <w:color w:val="000000"/>
                <w:sz w:val="22"/>
              </w:rPr>
              <w:t>132,39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132,39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122,41</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122,41</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122,41</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122,41</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122,41</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122,41</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Основное топливо</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т.у.т.</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149,60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149,60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138,33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138,33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138,33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138,33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138,33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138,33</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Выработка тепловой энергии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863,04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863,04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798,00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798,00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798,00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798,00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798,00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798,00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Собственные и хозяйственные нужды котельной</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23,05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23,05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23,00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23,00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23,00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23,00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23,00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23,00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Тепловая энергия, отпущенная в сети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839,99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839,99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775,00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775,00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775,00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775,00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775,00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775,00</w:t>
            </w:r>
          </w:p>
        </w:tc>
      </w:tr>
      <w:tr w:rsidR="00CF4207" w:rsidTr="00035534">
        <w:trPr>
          <w:trHeight w:val="340"/>
        </w:trPr>
        <w:tc>
          <w:tcPr>
            <w:tcW w:w="1046" w:type="pct"/>
            <w:vMerge w:val="restar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Потери тепловой сети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144,78</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144,78</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118,00</w:t>
            </w:r>
          </w:p>
        </w:tc>
      </w:tr>
      <w:tr w:rsidR="00CF4207" w:rsidTr="00035534">
        <w:trPr>
          <w:trHeight w:val="340"/>
        </w:trPr>
        <w:tc>
          <w:tcPr>
            <w:tcW w:w="1046" w:type="pct"/>
            <w:vMerge/>
            <w:tcBorders>
              <w:top w:val="nil"/>
              <w:left w:val="single" w:sz="4" w:space="0" w:color="auto"/>
              <w:bottom w:val="single" w:sz="4" w:space="0" w:color="auto"/>
              <w:right w:val="single" w:sz="4" w:space="0" w:color="auto"/>
            </w:tcBorders>
            <w:vAlign w:val="center"/>
            <w:hideMark/>
          </w:tcPr>
          <w:p w:rsidR="00CF4207" w:rsidRPr="00116774" w:rsidRDefault="00CF4207" w:rsidP="00035534">
            <w:pPr>
              <w:jc w:val="left"/>
              <w:outlineLvl w:val="0"/>
              <w:rPr>
                <w:rFonts w:ascii="Segoe UI" w:eastAsia="Times New Roman" w:hAnsi="Segoe UI" w:cs="Segoe UI"/>
                <w:color w:val="000000"/>
                <w:sz w:val="22"/>
                <w:lang w:eastAsia="ru-RU"/>
              </w:rPr>
            </w:pP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21,20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16,78</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14,79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14,79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14,79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14,79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14,79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14,79</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Тепловая энергия, отпущенная потребителям</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695,21</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695,21</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657,00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657,00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657,00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657,00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657,00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657,00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УРУТ на отпуск тепловой энергии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кг.у.т/Гкал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178,10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178,10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178,49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178,49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178,49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178,49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178,49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178,49</w:t>
            </w:r>
          </w:p>
        </w:tc>
      </w:tr>
      <w:tr w:rsidR="00CF4207" w:rsidRPr="00116774" w:rsidTr="00035534">
        <w:trPr>
          <w:trHeight w:val="34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b/>
                <w:bCs/>
                <w:color w:val="000000"/>
                <w:sz w:val="22"/>
                <w:lang w:eastAsia="ru-RU"/>
              </w:rPr>
            </w:pPr>
            <w:r w:rsidRPr="00116774">
              <w:rPr>
                <w:rFonts w:ascii="Segoe UI" w:eastAsia="Times New Roman" w:hAnsi="Segoe UI" w:cs="Segoe UI"/>
                <w:b/>
                <w:bCs/>
                <w:color w:val="000000"/>
                <w:sz w:val="22"/>
                <w:lang w:eastAsia="ru-RU"/>
              </w:rPr>
              <w:t>БМК-7</w:t>
            </w:r>
          </w:p>
        </w:tc>
      </w:tr>
      <w:tr w:rsidR="00CF4207" w:rsidRPr="00116774"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Вид топлива</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Расход натурального топлива</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Куб. м</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lang w:eastAsia="ru-RU"/>
              </w:rPr>
            </w:pPr>
            <w:r>
              <w:rPr>
                <w:rFonts w:ascii="Segoe UI" w:hAnsi="Segoe UI" w:cs="Segoe UI"/>
                <w:color w:val="000000"/>
                <w:sz w:val="22"/>
              </w:rPr>
              <w:t>2217,22</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2217,22</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2095,54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2095,54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2095,54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2095,54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2095,54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2095,54</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Основное топливо</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т.у.т.</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2505,46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2505,46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2367,96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2367,96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2367,96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2367,96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2367,96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2367,96</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Выработка тепловой энергии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16287,85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16287,85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15394,00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15394,00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15394,00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15394,00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15394,00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15394,00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 xml:space="preserve">Собственные и хозяйственные </w:t>
            </w:r>
            <w:r w:rsidRPr="00116774">
              <w:rPr>
                <w:rFonts w:ascii="Segoe UI" w:eastAsia="Times New Roman" w:hAnsi="Segoe UI" w:cs="Segoe UI"/>
                <w:color w:val="000000"/>
                <w:sz w:val="22"/>
                <w:lang w:eastAsia="ru-RU"/>
              </w:rPr>
              <w:lastRenderedPageBreak/>
              <w:t>нужды котельной</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lastRenderedPageBreak/>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254,65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254,65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258,00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258,00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258,00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258,00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258,00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258,00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lastRenderedPageBreak/>
              <w:t>Тепловая энергия, отпущенная в сети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16033,20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16033,20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15136,00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15136,00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15136,00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15136,00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15136,00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15136,00</w:t>
            </w:r>
          </w:p>
        </w:tc>
      </w:tr>
      <w:tr w:rsidR="00CF4207" w:rsidTr="00035534">
        <w:trPr>
          <w:trHeight w:val="340"/>
        </w:trPr>
        <w:tc>
          <w:tcPr>
            <w:tcW w:w="1046" w:type="pct"/>
            <w:vMerge w:val="restar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Потери тепловой сети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3116,24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3116,24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2357,00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2357,00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2357,00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2357,00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2357,00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2357,00</w:t>
            </w:r>
          </w:p>
        </w:tc>
      </w:tr>
      <w:tr w:rsidR="00CF4207" w:rsidTr="00035534">
        <w:trPr>
          <w:trHeight w:val="340"/>
        </w:trPr>
        <w:tc>
          <w:tcPr>
            <w:tcW w:w="1046" w:type="pct"/>
            <w:vMerge/>
            <w:tcBorders>
              <w:top w:val="nil"/>
              <w:left w:val="single" w:sz="4" w:space="0" w:color="auto"/>
              <w:bottom w:val="single" w:sz="4" w:space="0" w:color="auto"/>
              <w:right w:val="single" w:sz="4" w:space="0" w:color="auto"/>
            </w:tcBorders>
            <w:vAlign w:val="center"/>
            <w:hideMark/>
          </w:tcPr>
          <w:p w:rsidR="00CF4207" w:rsidRPr="00116774" w:rsidRDefault="00CF4207" w:rsidP="00035534">
            <w:pPr>
              <w:jc w:val="left"/>
              <w:outlineLvl w:val="0"/>
              <w:rPr>
                <w:rFonts w:ascii="Segoe UI" w:eastAsia="Times New Roman" w:hAnsi="Segoe UI" w:cs="Segoe UI"/>
                <w:color w:val="000000"/>
                <w:sz w:val="22"/>
                <w:lang w:eastAsia="ru-RU"/>
              </w:rPr>
            </w:pP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19,13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19,13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15,31</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15,31</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15,31</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15,31</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15,31</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15,31</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Тепловая энергия, отпущенная потребителям</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12916,96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12916,96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12779,00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12779,00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12779,00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12779,00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12779,00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12779,00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УРУТ на отпуск тепловой энергии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кг.у.т/Гкал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156,27</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156,27</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156,45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156,45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156,45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156,45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156,45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156,45</w:t>
            </w:r>
          </w:p>
        </w:tc>
      </w:tr>
      <w:tr w:rsidR="00CF4207" w:rsidRPr="00116774" w:rsidTr="00035534">
        <w:trPr>
          <w:trHeight w:val="34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b/>
                <w:bCs/>
                <w:color w:val="000000"/>
                <w:sz w:val="22"/>
                <w:lang w:eastAsia="ru-RU"/>
              </w:rPr>
            </w:pPr>
            <w:r w:rsidRPr="00116774">
              <w:rPr>
                <w:rFonts w:ascii="Segoe UI" w:eastAsia="Times New Roman" w:hAnsi="Segoe UI" w:cs="Segoe UI"/>
                <w:b/>
                <w:bCs/>
                <w:color w:val="000000"/>
                <w:sz w:val="22"/>
                <w:lang w:eastAsia="ru-RU"/>
              </w:rPr>
              <w:t>БМК-8</w:t>
            </w:r>
          </w:p>
        </w:tc>
      </w:tr>
      <w:tr w:rsidR="00CF4207" w:rsidRPr="00116774"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Вид топлива</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Расход натурального топлива</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Куб. м</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lang w:eastAsia="ru-RU"/>
              </w:rPr>
            </w:pPr>
            <w:r>
              <w:rPr>
                <w:rFonts w:ascii="Segoe UI" w:hAnsi="Segoe UI" w:cs="Segoe UI"/>
                <w:color w:val="000000"/>
                <w:sz w:val="22"/>
              </w:rPr>
              <w:t>517,66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517,66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603,87</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603,87</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603,87</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603,87</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603,87</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603,87</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Основное топливо</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т.у.т.</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584,96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584,96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682,37</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682,37</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682,37</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682,37</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682,37</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682,37</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Выработка тепловой энергии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3894,43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3894,43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4543,00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4543,00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4543,00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4543,00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4543,00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4543,00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Собственные и хозяйственные нужды котельной</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71,89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71,89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125,00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Тепловая энергия, отпущенная в сети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3822,54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3822,54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4418,00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4418,00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4418,00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4418,00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4418,00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4418,00</w:t>
            </w:r>
          </w:p>
        </w:tc>
      </w:tr>
      <w:tr w:rsidR="00CF4207" w:rsidTr="00035534">
        <w:trPr>
          <w:trHeight w:val="340"/>
        </w:trPr>
        <w:tc>
          <w:tcPr>
            <w:tcW w:w="1046" w:type="pct"/>
            <w:vMerge w:val="restar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Потери тепловой сети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644,31</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644,31</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881,00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881,00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881,00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881,00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881,00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881,00</w:t>
            </w:r>
          </w:p>
        </w:tc>
      </w:tr>
      <w:tr w:rsidR="00CF4207" w:rsidTr="00035534">
        <w:trPr>
          <w:trHeight w:val="340"/>
        </w:trPr>
        <w:tc>
          <w:tcPr>
            <w:tcW w:w="1046" w:type="pct"/>
            <w:vMerge/>
            <w:tcBorders>
              <w:top w:val="nil"/>
              <w:left w:val="single" w:sz="4" w:space="0" w:color="auto"/>
              <w:bottom w:val="single" w:sz="4" w:space="0" w:color="auto"/>
              <w:right w:val="single" w:sz="4" w:space="0" w:color="auto"/>
            </w:tcBorders>
            <w:vAlign w:val="center"/>
            <w:hideMark/>
          </w:tcPr>
          <w:p w:rsidR="00CF4207" w:rsidRPr="00116774" w:rsidRDefault="00CF4207" w:rsidP="00035534">
            <w:pPr>
              <w:jc w:val="left"/>
              <w:outlineLvl w:val="0"/>
              <w:rPr>
                <w:rFonts w:ascii="Segoe UI" w:eastAsia="Times New Roman" w:hAnsi="Segoe UI" w:cs="Segoe UI"/>
                <w:color w:val="000000"/>
                <w:sz w:val="22"/>
                <w:lang w:eastAsia="ru-RU"/>
              </w:rPr>
            </w:pP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16,54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16,54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19,39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19,39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19,39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19,39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19,39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19,39</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Тепловая энергия, отпущенная потребителям</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3178,23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3178,23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3537,00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3537,00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3537,00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3537,00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3537,00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3537,00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УРУТ на отпуск тепловой энергии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кг.у.т/Гкал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153,03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153,03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154,45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154,45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154,45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154,45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154,45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154,45</w:t>
            </w:r>
          </w:p>
        </w:tc>
      </w:tr>
      <w:tr w:rsidR="00CF4207" w:rsidRPr="00116774" w:rsidTr="00035534">
        <w:trPr>
          <w:trHeight w:val="34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b/>
                <w:bCs/>
                <w:color w:val="000000"/>
                <w:sz w:val="22"/>
                <w:lang w:eastAsia="ru-RU"/>
              </w:rPr>
            </w:pPr>
            <w:r w:rsidRPr="00116774">
              <w:rPr>
                <w:rFonts w:ascii="Segoe UI" w:eastAsia="Times New Roman" w:hAnsi="Segoe UI" w:cs="Segoe UI"/>
                <w:b/>
                <w:bCs/>
                <w:color w:val="000000"/>
                <w:sz w:val="22"/>
                <w:lang w:eastAsia="ru-RU"/>
              </w:rPr>
              <w:t>БМК-9</w:t>
            </w:r>
          </w:p>
        </w:tc>
      </w:tr>
      <w:tr w:rsidR="00CF4207" w:rsidRPr="00116774"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Вид топлива</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Расход натурального топлива</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Куб. м</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lang w:eastAsia="ru-RU"/>
              </w:rPr>
            </w:pPr>
            <w:r>
              <w:rPr>
                <w:rFonts w:ascii="Segoe UI" w:hAnsi="Segoe UI" w:cs="Segoe UI"/>
                <w:color w:val="000000"/>
                <w:sz w:val="22"/>
              </w:rPr>
              <w:t>1587,28</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1587,28</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1633,84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1633,84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1633,84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1633,84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1633,84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1633,84</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lastRenderedPageBreak/>
              <w:t>Основное топливо</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т.у.т.</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1793,63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1793,63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1846,24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1846,24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1846,24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1846,24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1846,24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1846,24</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Выработка тепловой энергии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11985,42</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11985,42</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12337,00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12337,00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12337,00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12337,00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12337,00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12337,00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Собственные и хозяйственные нужды котельной</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208,92</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208,92</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225,00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225,00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225,00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225,00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225,00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225,00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Тепловая энергия, отпущенная в сети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11776,50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11776,50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12112,00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12112,00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12112,00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12112,00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12112,00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12112,00</w:t>
            </w:r>
          </w:p>
        </w:tc>
      </w:tr>
      <w:tr w:rsidR="00CF4207" w:rsidTr="00035534">
        <w:trPr>
          <w:trHeight w:val="340"/>
        </w:trPr>
        <w:tc>
          <w:tcPr>
            <w:tcW w:w="1046" w:type="pct"/>
            <w:vMerge w:val="restar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Потери тепловой сети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2061,78</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2061,78</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1979,00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1979,00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1979,00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1979,00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1979,00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1979,00</w:t>
            </w:r>
          </w:p>
        </w:tc>
      </w:tr>
      <w:tr w:rsidR="00CF4207" w:rsidTr="00035534">
        <w:trPr>
          <w:trHeight w:val="340"/>
        </w:trPr>
        <w:tc>
          <w:tcPr>
            <w:tcW w:w="1046" w:type="pct"/>
            <w:vMerge/>
            <w:tcBorders>
              <w:top w:val="nil"/>
              <w:left w:val="single" w:sz="4" w:space="0" w:color="auto"/>
              <w:bottom w:val="single" w:sz="4" w:space="0" w:color="auto"/>
              <w:right w:val="single" w:sz="4" w:space="0" w:color="auto"/>
            </w:tcBorders>
            <w:vAlign w:val="center"/>
            <w:hideMark/>
          </w:tcPr>
          <w:p w:rsidR="00CF4207" w:rsidRPr="00116774" w:rsidRDefault="00CF4207" w:rsidP="00035534">
            <w:pPr>
              <w:jc w:val="left"/>
              <w:outlineLvl w:val="0"/>
              <w:rPr>
                <w:rFonts w:ascii="Segoe UI" w:eastAsia="Times New Roman" w:hAnsi="Segoe UI" w:cs="Segoe UI"/>
                <w:color w:val="000000"/>
                <w:sz w:val="22"/>
                <w:lang w:eastAsia="ru-RU"/>
              </w:rPr>
            </w:pP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17,20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17,20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16,04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16,04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16,04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16,04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16,04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16,04</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Тепловая энергия, отпущенная потребителям</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9714,72</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9714,72</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10133,00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10133,00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10133,00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10133,00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10133,00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10133,00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УРУТ на отпуск тепловой энергии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кг.у.т/Гкал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152,31</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152,31</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152,43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152,43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152,43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152,43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152,43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152,43</w:t>
            </w:r>
          </w:p>
        </w:tc>
      </w:tr>
      <w:tr w:rsidR="00CF4207" w:rsidRPr="00116774" w:rsidTr="00035534">
        <w:trPr>
          <w:trHeight w:val="34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b/>
                <w:bCs/>
                <w:color w:val="000000"/>
                <w:sz w:val="22"/>
                <w:lang w:eastAsia="ru-RU"/>
              </w:rPr>
            </w:pPr>
            <w:r w:rsidRPr="00116774">
              <w:rPr>
                <w:rFonts w:ascii="Segoe UI" w:eastAsia="Times New Roman" w:hAnsi="Segoe UI" w:cs="Segoe UI"/>
                <w:b/>
                <w:bCs/>
                <w:color w:val="000000"/>
                <w:sz w:val="22"/>
                <w:lang w:eastAsia="ru-RU"/>
              </w:rPr>
              <w:t>Котельная с. Карманово, ул. Набережная</w:t>
            </w:r>
            <w:r>
              <w:rPr>
                <w:rFonts w:ascii="Segoe UI" w:eastAsia="Times New Roman" w:hAnsi="Segoe UI" w:cs="Segoe UI"/>
                <w:b/>
                <w:bCs/>
                <w:color w:val="000000"/>
                <w:sz w:val="22"/>
                <w:lang w:eastAsia="ru-RU"/>
              </w:rPr>
              <w:t>,18</w:t>
            </w:r>
          </w:p>
        </w:tc>
      </w:tr>
      <w:tr w:rsidR="00CF4207" w:rsidRPr="00116774"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Вид топлива</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Расход натурального топлива</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Куб. м</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lang w:eastAsia="ru-RU"/>
              </w:rPr>
            </w:pPr>
            <w:r>
              <w:rPr>
                <w:rFonts w:ascii="Segoe UI" w:hAnsi="Segoe UI" w:cs="Segoe UI"/>
                <w:color w:val="000000"/>
                <w:sz w:val="22"/>
              </w:rPr>
              <w:t>30,81</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30,81</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30,20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30,20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30,20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30,20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30,20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30,20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Основное топливо</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т.у.т.</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34,82</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34,82</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34,13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34,13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34,13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34,13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34,13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34,13</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Выработка тепловой энергии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225,10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225,10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220,66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220,66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220,66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220,66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220,66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220,66</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Собственные и хозяйственные нужды котельной</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2,40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2,40</w:t>
            </w:r>
          </w:p>
        </w:tc>
        <w:tc>
          <w:tcPr>
            <w:tcW w:w="446" w:type="pct"/>
            <w:tcBorders>
              <w:top w:val="nil"/>
              <w:left w:val="nil"/>
              <w:bottom w:val="single" w:sz="4" w:space="0" w:color="auto"/>
              <w:right w:val="single" w:sz="4" w:space="0" w:color="auto"/>
            </w:tcBorders>
            <w:shd w:val="clear" w:color="auto" w:fill="auto"/>
            <w:vAlign w:val="center"/>
            <w:hideMark/>
          </w:tcPr>
          <w:p w:rsidR="00CF4207" w:rsidRPr="003A5C27" w:rsidRDefault="00CF4207" w:rsidP="00035534">
            <w:pPr>
              <w:jc w:val="center"/>
              <w:outlineLvl w:val="0"/>
              <w:rPr>
                <w:rFonts w:ascii="Segoe UI" w:hAnsi="Segoe UI" w:cs="Segoe UI"/>
                <w:color w:val="000000"/>
                <w:sz w:val="22"/>
              </w:rPr>
            </w:pPr>
            <w:r w:rsidRPr="003A5C27">
              <w:rPr>
                <w:rFonts w:ascii="Segoe UI" w:hAnsi="Segoe UI" w:cs="Segoe UI"/>
                <w:color w:val="000000"/>
                <w:sz w:val="22"/>
              </w:rPr>
              <w:t>2,37</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2,37</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2,37</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2,37</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2,37</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2,37</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Тепловая энергия, отпущенная в сети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222,70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222,70</w:t>
            </w:r>
          </w:p>
        </w:tc>
        <w:tc>
          <w:tcPr>
            <w:tcW w:w="446" w:type="pct"/>
            <w:tcBorders>
              <w:top w:val="nil"/>
              <w:left w:val="nil"/>
              <w:bottom w:val="single" w:sz="4" w:space="0" w:color="auto"/>
              <w:right w:val="single" w:sz="4" w:space="0" w:color="auto"/>
            </w:tcBorders>
            <w:shd w:val="clear" w:color="auto" w:fill="auto"/>
            <w:vAlign w:val="center"/>
            <w:hideMark/>
          </w:tcPr>
          <w:p w:rsidR="00CF4207" w:rsidRPr="003A5C27" w:rsidRDefault="00CF4207" w:rsidP="00035534">
            <w:pPr>
              <w:jc w:val="center"/>
              <w:outlineLvl w:val="0"/>
              <w:rPr>
                <w:rFonts w:ascii="Segoe UI" w:hAnsi="Segoe UI" w:cs="Segoe UI"/>
                <w:color w:val="000000"/>
                <w:sz w:val="22"/>
              </w:rPr>
            </w:pPr>
            <w:r w:rsidRPr="003A5C27">
              <w:rPr>
                <w:rFonts w:ascii="Segoe UI" w:hAnsi="Segoe UI" w:cs="Segoe UI"/>
                <w:color w:val="000000"/>
                <w:sz w:val="22"/>
              </w:rPr>
              <w:t>218,29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218,29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218,29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218,29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218,29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218,29</w:t>
            </w:r>
          </w:p>
        </w:tc>
      </w:tr>
      <w:tr w:rsidR="00CF4207" w:rsidTr="00035534">
        <w:trPr>
          <w:trHeight w:val="340"/>
        </w:trPr>
        <w:tc>
          <w:tcPr>
            <w:tcW w:w="1046" w:type="pct"/>
            <w:vMerge w:val="restar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Потери тепловой сети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2,00</w:t>
            </w:r>
          </w:p>
        </w:tc>
        <w:tc>
          <w:tcPr>
            <w:tcW w:w="446" w:type="pct"/>
            <w:tcBorders>
              <w:top w:val="nil"/>
              <w:left w:val="nil"/>
              <w:bottom w:val="single" w:sz="4" w:space="0" w:color="auto"/>
              <w:right w:val="single" w:sz="4" w:space="0" w:color="auto"/>
            </w:tcBorders>
            <w:shd w:val="clear" w:color="auto" w:fill="auto"/>
            <w:vAlign w:val="center"/>
            <w:hideMark/>
          </w:tcPr>
          <w:p w:rsidR="00CF4207" w:rsidRPr="003A5C27" w:rsidRDefault="00CF4207" w:rsidP="00035534">
            <w:pPr>
              <w:jc w:val="center"/>
              <w:outlineLvl w:val="0"/>
              <w:rPr>
                <w:rFonts w:ascii="Segoe UI" w:hAnsi="Segoe UI" w:cs="Segoe UI"/>
                <w:color w:val="000000"/>
                <w:sz w:val="22"/>
              </w:rPr>
            </w:pPr>
            <w:r w:rsidRPr="003A5C27">
              <w:rPr>
                <w:rFonts w:ascii="Segoe UI" w:hAnsi="Segoe UI" w:cs="Segoe UI"/>
                <w:color w:val="000000"/>
                <w:sz w:val="22"/>
              </w:rPr>
              <w:t>2,29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2,29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2,29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2,29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2,29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2,29</w:t>
            </w:r>
          </w:p>
        </w:tc>
      </w:tr>
      <w:tr w:rsidR="00CF4207" w:rsidTr="00035534">
        <w:trPr>
          <w:trHeight w:val="340"/>
        </w:trPr>
        <w:tc>
          <w:tcPr>
            <w:tcW w:w="1046" w:type="pct"/>
            <w:vMerge/>
            <w:tcBorders>
              <w:top w:val="nil"/>
              <w:left w:val="single" w:sz="4" w:space="0" w:color="auto"/>
              <w:bottom w:val="single" w:sz="4" w:space="0" w:color="auto"/>
              <w:right w:val="single" w:sz="4" w:space="0" w:color="auto"/>
            </w:tcBorders>
            <w:vAlign w:val="center"/>
            <w:hideMark/>
          </w:tcPr>
          <w:p w:rsidR="00CF4207" w:rsidRPr="00116774" w:rsidRDefault="00CF4207" w:rsidP="00035534">
            <w:pPr>
              <w:jc w:val="left"/>
              <w:outlineLvl w:val="0"/>
              <w:rPr>
                <w:rFonts w:ascii="Segoe UI" w:eastAsia="Times New Roman" w:hAnsi="Segoe UI" w:cs="Segoe UI"/>
                <w:color w:val="000000"/>
                <w:sz w:val="22"/>
                <w:lang w:eastAsia="ru-RU"/>
              </w:rPr>
            </w:pP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0,89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0,89</w:t>
            </w:r>
          </w:p>
        </w:tc>
        <w:tc>
          <w:tcPr>
            <w:tcW w:w="446" w:type="pct"/>
            <w:tcBorders>
              <w:top w:val="nil"/>
              <w:left w:val="nil"/>
              <w:bottom w:val="single" w:sz="4" w:space="0" w:color="auto"/>
              <w:right w:val="single" w:sz="4" w:space="0" w:color="auto"/>
            </w:tcBorders>
            <w:shd w:val="clear" w:color="auto" w:fill="auto"/>
            <w:vAlign w:val="center"/>
            <w:hideMark/>
          </w:tcPr>
          <w:p w:rsidR="00CF4207" w:rsidRPr="003A5C27" w:rsidRDefault="00CF4207" w:rsidP="00035534">
            <w:pPr>
              <w:jc w:val="center"/>
              <w:outlineLvl w:val="0"/>
              <w:rPr>
                <w:rFonts w:ascii="Segoe UI" w:hAnsi="Segoe UI" w:cs="Segoe UI"/>
                <w:color w:val="000000"/>
                <w:sz w:val="22"/>
              </w:rPr>
            </w:pPr>
            <w:r w:rsidRPr="003A5C27">
              <w:rPr>
                <w:rFonts w:ascii="Segoe UI" w:hAnsi="Segoe UI" w:cs="Segoe UI"/>
                <w:color w:val="000000"/>
                <w:sz w:val="22"/>
              </w:rPr>
              <w:t>1,04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1,04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1,04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1,04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1,04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1,04</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Тепловая энергия, отпущенная потребителям</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220,70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220,70</w:t>
            </w:r>
          </w:p>
        </w:tc>
        <w:tc>
          <w:tcPr>
            <w:tcW w:w="446" w:type="pct"/>
            <w:tcBorders>
              <w:top w:val="nil"/>
              <w:left w:val="nil"/>
              <w:bottom w:val="single" w:sz="4" w:space="0" w:color="auto"/>
              <w:right w:val="single" w:sz="4" w:space="0" w:color="auto"/>
            </w:tcBorders>
            <w:shd w:val="clear" w:color="auto" w:fill="auto"/>
            <w:vAlign w:val="center"/>
            <w:hideMark/>
          </w:tcPr>
          <w:p w:rsidR="00CF4207" w:rsidRPr="003A5C27" w:rsidRDefault="00CF4207" w:rsidP="00035534">
            <w:pPr>
              <w:jc w:val="center"/>
              <w:outlineLvl w:val="0"/>
              <w:rPr>
                <w:rFonts w:ascii="Segoe UI" w:hAnsi="Segoe UI" w:cs="Segoe UI"/>
                <w:color w:val="000000"/>
                <w:sz w:val="22"/>
              </w:rPr>
            </w:pPr>
            <w:r w:rsidRPr="003A5C27">
              <w:rPr>
                <w:rFonts w:ascii="Segoe UI" w:hAnsi="Segoe UI" w:cs="Segoe UI"/>
                <w:color w:val="000000"/>
                <w:sz w:val="22"/>
              </w:rPr>
              <w:t>216,00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216,00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216,00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216,00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216,00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216,00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УРУТ на отпуск тепловой энергии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кг.у.т/Гкал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156,33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156,33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156,35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156,35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156,35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156,35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156,35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156,35</w:t>
            </w:r>
          </w:p>
        </w:tc>
      </w:tr>
      <w:tr w:rsidR="00CF4207" w:rsidRPr="00116774" w:rsidTr="00035534">
        <w:trPr>
          <w:trHeight w:val="34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b/>
                <w:bCs/>
                <w:color w:val="000000"/>
                <w:sz w:val="22"/>
                <w:lang w:eastAsia="ru-RU"/>
              </w:rPr>
            </w:pPr>
            <w:r w:rsidRPr="00116774">
              <w:rPr>
                <w:rFonts w:ascii="Segoe UI" w:eastAsia="Times New Roman" w:hAnsi="Segoe UI" w:cs="Segoe UI"/>
                <w:b/>
                <w:bCs/>
                <w:color w:val="000000"/>
                <w:sz w:val="22"/>
                <w:lang w:eastAsia="ru-RU"/>
              </w:rPr>
              <w:t>Котельная г. Гагарин, пр. Первомайский, 1</w:t>
            </w:r>
          </w:p>
        </w:tc>
      </w:tr>
      <w:tr w:rsidR="00CF4207" w:rsidRPr="00116774"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lastRenderedPageBreak/>
              <w:t>Вид топлива</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Расход натурального топлива</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Куб. м</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lang w:eastAsia="ru-RU"/>
              </w:rPr>
            </w:pPr>
            <w:r>
              <w:rPr>
                <w:rFonts w:ascii="Segoe UI" w:hAnsi="Segoe UI" w:cs="Segoe UI"/>
                <w:color w:val="000000"/>
                <w:sz w:val="22"/>
              </w:rPr>
              <w:t>114,80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114,80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114,93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114,93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114,93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114,93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114,93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114,93</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Основное топливо</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т.у.т.</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129,72</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129,72</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129,87</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129,87</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129,87</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129,87</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129,87</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129,87</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Выработка тепловой энергии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860,00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860,00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861,00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861,00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861,00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861,00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861,00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861,00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Собственные и хозяйственные нужды котельной</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0,00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Тепловая энергия, отпущенная в сети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860,00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860,00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861,00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861,00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861,00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861,00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861,00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861,00</w:t>
            </w:r>
          </w:p>
        </w:tc>
      </w:tr>
      <w:tr w:rsidR="00CF4207" w:rsidTr="00035534">
        <w:trPr>
          <w:trHeight w:val="340"/>
        </w:trPr>
        <w:tc>
          <w:tcPr>
            <w:tcW w:w="1046" w:type="pct"/>
            <w:vMerge w:val="restar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Потери тепловой сети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11,00</w:t>
            </w:r>
          </w:p>
        </w:tc>
      </w:tr>
      <w:tr w:rsidR="00CF4207" w:rsidTr="00035534">
        <w:trPr>
          <w:trHeight w:val="340"/>
        </w:trPr>
        <w:tc>
          <w:tcPr>
            <w:tcW w:w="1046" w:type="pct"/>
            <w:vMerge/>
            <w:tcBorders>
              <w:top w:val="nil"/>
              <w:left w:val="single" w:sz="4" w:space="0" w:color="auto"/>
              <w:bottom w:val="single" w:sz="4" w:space="0" w:color="auto"/>
              <w:right w:val="single" w:sz="4" w:space="0" w:color="auto"/>
            </w:tcBorders>
            <w:vAlign w:val="center"/>
            <w:hideMark/>
          </w:tcPr>
          <w:p w:rsidR="00CF4207" w:rsidRPr="00116774" w:rsidRDefault="00CF4207" w:rsidP="00035534">
            <w:pPr>
              <w:jc w:val="left"/>
              <w:outlineLvl w:val="0"/>
              <w:rPr>
                <w:rFonts w:ascii="Segoe UI" w:eastAsia="Times New Roman" w:hAnsi="Segoe UI" w:cs="Segoe UI"/>
                <w:color w:val="000000"/>
                <w:sz w:val="22"/>
                <w:lang w:eastAsia="ru-RU"/>
              </w:rPr>
            </w:pP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1,28</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1,28</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1,28</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1,28</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1,28</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1,28</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1,28</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1,28</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Тепловая энергия, отпущенная потребителям</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849,00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849,00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850,00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850,00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850,00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850,00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850,00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850,00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УРУТ на отпуск тепловой энергии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outlineLvl w:val="0"/>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кг.у.т/Гкал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150,84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150,84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150,84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150,84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150,84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150,84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150,84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outlineLvl w:val="0"/>
              <w:rPr>
                <w:rFonts w:ascii="Segoe UI" w:hAnsi="Segoe UI" w:cs="Segoe UI"/>
                <w:color w:val="000000"/>
                <w:sz w:val="22"/>
              </w:rPr>
            </w:pPr>
            <w:r>
              <w:rPr>
                <w:rFonts w:ascii="Segoe UI" w:hAnsi="Segoe UI" w:cs="Segoe UI"/>
                <w:color w:val="000000"/>
                <w:sz w:val="22"/>
              </w:rPr>
              <w:t>150,84</w:t>
            </w:r>
          </w:p>
        </w:tc>
      </w:tr>
      <w:tr w:rsidR="00CF4207" w:rsidRPr="00116774" w:rsidTr="00035534">
        <w:trPr>
          <w:trHeight w:val="34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b/>
                <w:bCs/>
                <w:color w:val="000000"/>
                <w:sz w:val="22"/>
                <w:lang w:eastAsia="ru-RU"/>
              </w:rPr>
            </w:pPr>
            <w:r w:rsidRPr="00116774">
              <w:rPr>
                <w:rFonts w:ascii="Segoe UI" w:eastAsia="Times New Roman" w:hAnsi="Segoe UI" w:cs="Segoe UI"/>
                <w:b/>
                <w:bCs/>
                <w:color w:val="000000"/>
                <w:sz w:val="22"/>
                <w:lang w:eastAsia="ru-RU"/>
              </w:rPr>
              <w:t>Котельная г. Гагарин, ул. Комсомольская, 9</w:t>
            </w:r>
          </w:p>
        </w:tc>
      </w:tr>
      <w:tr w:rsidR="00CF4207" w:rsidRPr="00116774"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Вид топлива</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Расход натурального топлива</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Куб. м</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lang w:eastAsia="ru-RU"/>
              </w:rPr>
            </w:pPr>
            <w:r>
              <w:rPr>
                <w:rFonts w:ascii="Segoe UI" w:hAnsi="Segoe UI" w:cs="Segoe UI"/>
                <w:color w:val="000000"/>
                <w:sz w:val="22"/>
              </w:rPr>
              <w:t>17,00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19,43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19,43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19,43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19,43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19,43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19,43</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Основное топливо</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т.у.т.</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19,21</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19,21</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21,95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21,95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21,95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21,95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21,95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21,95</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Выработка тепловой энергии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126,00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126,00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144,00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144,00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144,00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144,00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144,00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144,00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Собственные и хозяйственные нужды котельной</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12,00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12,00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Тепловая энергия, отпущенная в сети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114,00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114,00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144,00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144,00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144,00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144,00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144,00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144,00</w:t>
            </w:r>
          </w:p>
        </w:tc>
      </w:tr>
      <w:tr w:rsidR="00CF4207" w:rsidTr="00035534">
        <w:trPr>
          <w:trHeight w:val="340"/>
        </w:trPr>
        <w:tc>
          <w:tcPr>
            <w:tcW w:w="1046" w:type="pct"/>
            <w:vMerge w:val="restar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Потери тепловой сети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0,00</w:t>
            </w:r>
          </w:p>
        </w:tc>
      </w:tr>
      <w:tr w:rsidR="00CF4207" w:rsidTr="00035534">
        <w:trPr>
          <w:trHeight w:val="340"/>
        </w:trPr>
        <w:tc>
          <w:tcPr>
            <w:tcW w:w="1046" w:type="pct"/>
            <w:vMerge/>
            <w:tcBorders>
              <w:top w:val="nil"/>
              <w:left w:val="single" w:sz="4" w:space="0" w:color="auto"/>
              <w:bottom w:val="single" w:sz="4" w:space="0" w:color="auto"/>
              <w:right w:val="single" w:sz="4" w:space="0" w:color="auto"/>
            </w:tcBorders>
            <w:vAlign w:val="center"/>
            <w:hideMark/>
          </w:tcPr>
          <w:p w:rsidR="00CF4207" w:rsidRPr="00116774" w:rsidRDefault="00CF4207" w:rsidP="00035534">
            <w:pPr>
              <w:jc w:val="left"/>
              <w:rPr>
                <w:rFonts w:ascii="Segoe UI" w:eastAsia="Times New Roman" w:hAnsi="Segoe UI" w:cs="Segoe UI"/>
                <w:color w:val="000000"/>
                <w:sz w:val="22"/>
                <w:lang w:eastAsia="ru-RU"/>
              </w:rPr>
            </w:pP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Тепловая энергия, отпущенная потребителям</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114,00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114,00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144,00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144,00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144,00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144,00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144,00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144,00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lastRenderedPageBreak/>
              <w:t>УРУТ на отпуск тепловой энергии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кг.у.т/Гкал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168,51</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168,51</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152,46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152,46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152,46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152,46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152,46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152,46</w:t>
            </w:r>
          </w:p>
        </w:tc>
      </w:tr>
      <w:tr w:rsidR="00CF4207" w:rsidRPr="00116774" w:rsidTr="00035534">
        <w:trPr>
          <w:trHeight w:val="34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b/>
                <w:bCs/>
                <w:color w:val="000000"/>
                <w:sz w:val="22"/>
                <w:lang w:eastAsia="ru-RU"/>
              </w:rPr>
            </w:pPr>
            <w:r w:rsidRPr="00116774">
              <w:rPr>
                <w:rFonts w:ascii="Segoe UI" w:eastAsia="Times New Roman" w:hAnsi="Segoe UI" w:cs="Segoe UI"/>
                <w:b/>
                <w:bCs/>
                <w:color w:val="000000"/>
                <w:sz w:val="22"/>
                <w:lang w:eastAsia="ru-RU"/>
              </w:rPr>
              <w:t>Котельная г. Гагарин, ул. Советская д. 64а, ФОК «Восток»</w:t>
            </w:r>
          </w:p>
        </w:tc>
      </w:tr>
      <w:tr w:rsidR="00CF4207" w:rsidRPr="00116774"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Вид топлива</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Расход натурального топлива</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Куб. м</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lang w:eastAsia="ru-RU"/>
              </w:rPr>
            </w:pPr>
            <w:r>
              <w:rPr>
                <w:rFonts w:ascii="Segoe UI" w:hAnsi="Segoe UI" w:cs="Segoe UI"/>
                <w:color w:val="000000"/>
                <w:sz w:val="22"/>
              </w:rPr>
              <w:t>97,60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97,60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97,60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97,60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97,60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97,60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97,60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97,60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Основное топливо</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т.у.т.</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110,29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110,29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110,29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110,29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110,29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110,29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110,29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110,29</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Выработка тепловой энергии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716,00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716,00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716,00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716,00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716,00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716,00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716,00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716,00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Собственные и хозяйственные нужды котельной</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Тепловая энергия, отпущенная в сети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709,00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709,00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709,00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709,00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709,00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709,00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709,00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709,00</w:t>
            </w:r>
          </w:p>
        </w:tc>
      </w:tr>
      <w:tr w:rsidR="00CF4207" w:rsidTr="00035534">
        <w:trPr>
          <w:trHeight w:val="340"/>
        </w:trPr>
        <w:tc>
          <w:tcPr>
            <w:tcW w:w="1046" w:type="pct"/>
            <w:vMerge w:val="restar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Потери тепловой сети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25,00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25,00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25,00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25,00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25,00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25,00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25,00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25,00</w:t>
            </w:r>
          </w:p>
        </w:tc>
      </w:tr>
      <w:tr w:rsidR="00CF4207" w:rsidTr="00035534">
        <w:trPr>
          <w:trHeight w:val="340"/>
        </w:trPr>
        <w:tc>
          <w:tcPr>
            <w:tcW w:w="1046" w:type="pct"/>
            <w:vMerge/>
            <w:tcBorders>
              <w:top w:val="nil"/>
              <w:left w:val="single" w:sz="4" w:space="0" w:color="auto"/>
              <w:bottom w:val="single" w:sz="4" w:space="0" w:color="auto"/>
              <w:right w:val="single" w:sz="4" w:space="0" w:color="auto"/>
            </w:tcBorders>
            <w:vAlign w:val="center"/>
            <w:hideMark/>
          </w:tcPr>
          <w:p w:rsidR="00CF4207" w:rsidRPr="00116774" w:rsidRDefault="00CF4207" w:rsidP="00035534">
            <w:pPr>
              <w:jc w:val="left"/>
              <w:rPr>
                <w:rFonts w:ascii="Segoe UI" w:eastAsia="Times New Roman" w:hAnsi="Segoe UI" w:cs="Segoe UI"/>
                <w:color w:val="000000"/>
                <w:sz w:val="22"/>
                <w:lang w:eastAsia="ru-RU"/>
              </w:rPr>
            </w:pP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3,49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3,49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3,49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3,49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3,49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3,49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3,49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3,49</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Тепловая энергия, отпущенная потребителям</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684,00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684,00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684,00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684,00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684,00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684,00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684,00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684,00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УРУТ на отпуск тепловой энергии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кг.у.т/Гкал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155,55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155,55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155,55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155,55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155,55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155,55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155,55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155,55</w:t>
            </w:r>
          </w:p>
        </w:tc>
      </w:tr>
      <w:tr w:rsidR="00CF4207" w:rsidRPr="00116774" w:rsidTr="00035534">
        <w:trPr>
          <w:trHeight w:val="34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b/>
                <w:bCs/>
                <w:color w:val="000000"/>
                <w:sz w:val="22"/>
                <w:lang w:eastAsia="ru-RU"/>
              </w:rPr>
            </w:pPr>
            <w:r w:rsidRPr="00116774">
              <w:rPr>
                <w:rFonts w:ascii="Segoe UI" w:eastAsia="Times New Roman" w:hAnsi="Segoe UI" w:cs="Segoe UI"/>
                <w:b/>
                <w:bCs/>
                <w:color w:val="000000"/>
                <w:sz w:val="22"/>
                <w:lang w:eastAsia="ru-RU"/>
              </w:rPr>
              <w:t>Котельная д. Акатово, Акатовская школа</w:t>
            </w:r>
          </w:p>
        </w:tc>
      </w:tr>
      <w:tr w:rsidR="00CF4207" w:rsidRPr="00116774"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Вид топлива</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Расход натурального топлива</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Куб. м</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lang w:eastAsia="ru-RU"/>
              </w:rPr>
            </w:pPr>
            <w:r>
              <w:rPr>
                <w:rFonts w:ascii="Segoe UI" w:hAnsi="Segoe UI" w:cs="Segoe UI"/>
                <w:color w:val="000000"/>
                <w:sz w:val="22"/>
              </w:rPr>
              <w:t>57,30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57,30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57,30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57,30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57,30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57,30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57,30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57,30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Основное топливо</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т.у.т.</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64,75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64,75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64,75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64,75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64,75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64,75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64,75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64,75</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Выработка тепловой энергии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430,00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430,00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430,00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430,00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430,00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430,00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430,00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430,00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Собственные и хозяйственные нужды котельной</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Тепловая энергия, отпущенная в сети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426,00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426,00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426,00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426,00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426,00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426,00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426,00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426,00</w:t>
            </w:r>
          </w:p>
        </w:tc>
      </w:tr>
      <w:tr w:rsidR="00CF4207" w:rsidTr="00035534">
        <w:trPr>
          <w:trHeight w:val="340"/>
        </w:trPr>
        <w:tc>
          <w:tcPr>
            <w:tcW w:w="1046" w:type="pct"/>
            <w:vMerge w:val="restar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Потери тепловой сети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15,00</w:t>
            </w:r>
          </w:p>
        </w:tc>
      </w:tr>
      <w:tr w:rsidR="00CF4207" w:rsidTr="00035534">
        <w:trPr>
          <w:trHeight w:val="340"/>
        </w:trPr>
        <w:tc>
          <w:tcPr>
            <w:tcW w:w="1046" w:type="pct"/>
            <w:vMerge/>
            <w:tcBorders>
              <w:top w:val="nil"/>
              <w:left w:val="single" w:sz="4" w:space="0" w:color="auto"/>
              <w:bottom w:val="single" w:sz="4" w:space="0" w:color="auto"/>
              <w:right w:val="single" w:sz="4" w:space="0" w:color="auto"/>
            </w:tcBorders>
            <w:vAlign w:val="center"/>
            <w:hideMark/>
          </w:tcPr>
          <w:p w:rsidR="00CF4207" w:rsidRPr="00116774" w:rsidRDefault="00CF4207" w:rsidP="00035534">
            <w:pPr>
              <w:jc w:val="left"/>
              <w:rPr>
                <w:rFonts w:ascii="Segoe UI" w:eastAsia="Times New Roman" w:hAnsi="Segoe UI" w:cs="Segoe UI"/>
                <w:color w:val="000000"/>
                <w:sz w:val="22"/>
                <w:lang w:eastAsia="ru-RU"/>
              </w:rPr>
            </w:pP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3,49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3,49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3,49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3,49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3,49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3,49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3,49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3,49</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Тепловая энергия, отпущенная потребителям</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411,00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411,00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411,00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411,00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411,00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411,00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411,00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411,00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УРУТ на отпуск тепловой энергии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кг.у.т/Гкал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151,99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151,99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151,99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151,99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151,99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151,99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151,99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151,99</w:t>
            </w:r>
          </w:p>
        </w:tc>
      </w:tr>
      <w:tr w:rsidR="00CF4207" w:rsidRPr="00116774" w:rsidTr="00035534">
        <w:trPr>
          <w:trHeight w:val="34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b/>
                <w:bCs/>
                <w:color w:val="000000"/>
                <w:sz w:val="22"/>
                <w:lang w:eastAsia="ru-RU"/>
              </w:rPr>
            </w:pPr>
            <w:r w:rsidRPr="00116774">
              <w:rPr>
                <w:rFonts w:ascii="Segoe UI" w:eastAsia="Times New Roman" w:hAnsi="Segoe UI" w:cs="Segoe UI"/>
                <w:b/>
                <w:bCs/>
                <w:color w:val="000000"/>
                <w:sz w:val="22"/>
                <w:lang w:eastAsia="ru-RU"/>
              </w:rPr>
              <w:t>Котельная д. Никольское, Никольская школа</w:t>
            </w:r>
          </w:p>
        </w:tc>
      </w:tr>
      <w:tr w:rsidR="00CF4207" w:rsidRPr="00116774"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Вид топлива</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Расход натурального топлива</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Куб. м</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lang w:eastAsia="ru-RU"/>
              </w:rPr>
            </w:pPr>
            <w:r>
              <w:rPr>
                <w:rFonts w:ascii="Segoe UI" w:hAnsi="Segoe UI" w:cs="Segoe UI"/>
                <w:color w:val="000000"/>
                <w:sz w:val="22"/>
              </w:rPr>
              <w:t>68,80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68,80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68,80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68,80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68,80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68,80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68,80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68,80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Основное топливо</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т.у.т.</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77,74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77,74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77,74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77,74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77,74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77,74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77,74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77,74</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Выработка тепловой энергии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510,00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510,00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510,00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510,00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510,00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510,00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510,00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510,00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Собственные и хозяйственные нужды котельной</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Тепловая энергия, отпущенная в сети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505,00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505,00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505,00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505,00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505,00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505,00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505,00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505,00</w:t>
            </w:r>
          </w:p>
        </w:tc>
      </w:tr>
      <w:tr w:rsidR="00CF4207" w:rsidTr="00035534">
        <w:trPr>
          <w:trHeight w:val="340"/>
        </w:trPr>
        <w:tc>
          <w:tcPr>
            <w:tcW w:w="1046" w:type="pct"/>
            <w:vMerge w:val="restar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Потери тепловой сети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7,00</w:t>
            </w:r>
          </w:p>
        </w:tc>
      </w:tr>
      <w:tr w:rsidR="00CF4207" w:rsidTr="00035534">
        <w:trPr>
          <w:trHeight w:val="340"/>
        </w:trPr>
        <w:tc>
          <w:tcPr>
            <w:tcW w:w="1046" w:type="pct"/>
            <w:vMerge/>
            <w:tcBorders>
              <w:top w:val="nil"/>
              <w:left w:val="single" w:sz="4" w:space="0" w:color="auto"/>
              <w:bottom w:val="single" w:sz="4" w:space="0" w:color="auto"/>
              <w:right w:val="single" w:sz="4" w:space="0" w:color="auto"/>
            </w:tcBorders>
            <w:vAlign w:val="center"/>
            <w:hideMark/>
          </w:tcPr>
          <w:p w:rsidR="00CF4207" w:rsidRPr="00116774" w:rsidRDefault="00CF4207" w:rsidP="00035534">
            <w:pPr>
              <w:jc w:val="left"/>
              <w:rPr>
                <w:rFonts w:ascii="Segoe UI" w:eastAsia="Times New Roman" w:hAnsi="Segoe UI" w:cs="Segoe UI"/>
                <w:color w:val="000000"/>
                <w:sz w:val="22"/>
                <w:lang w:eastAsia="ru-RU"/>
              </w:rPr>
            </w:pP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1,37</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1,37</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1,37</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1,37</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1,37</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1,37</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1,37</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1,37</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Тепловая энергия, отпущенная потребителям</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498,00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498,00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498,00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498,00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498,00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498,00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498,00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498,00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УРУТ на отпуск тепловой энергии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кг.у.т/Гкал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153,95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153,95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153,95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153,95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153,95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153,95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153,95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153,95</w:t>
            </w:r>
          </w:p>
        </w:tc>
      </w:tr>
      <w:tr w:rsidR="00CF4207" w:rsidRPr="00116774" w:rsidTr="00035534">
        <w:trPr>
          <w:trHeight w:val="34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b/>
                <w:bCs/>
                <w:color w:val="000000"/>
                <w:sz w:val="22"/>
                <w:lang w:eastAsia="ru-RU"/>
              </w:rPr>
            </w:pPr>
            <w:r w:rsidRPr="00116774">
              <w:rPr>
                <w:rFonts w:ascii="Segoe UI" w:eastAsia="Times New Roman" w:hAnsi="Segoe UI" w:cs="Segoe UI"/>
                <w:b/>
                <w:bCs/>
                <w:color w:val="000000"/>
                <w:sz w:val="22"/>
                <w:lang w:eastAsia="ru-RU"/>
              </w:rPr>
              <w:t>Котельная с. Пречистое, Пречистенская школа</w:t>
            </w:r>
          </w:p>
        </w:tc>
      </w:tr>
      <w:tr w:rsidR="00CF4207" w:rsidRPr="00116774"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Вид топлива</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Расход натурального топлива</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Куб. м</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lang w:eastAsia="ru-RU"/>
              </w:rPr>
            </w:pPr>
            <w:r>
              <w:rPr>
                <w:rFonts w:ascii="Segoe UI" w:hAnsi="Segoe UI" w:cs="Segoe UI"/>
                <w:color w:val="000000"/>
                <w:sz w:val="22"/>
              </w:rPr>
              <w:t>76,80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76,80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76,80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76,80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76,80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76,80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76,80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76,80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Основное топливо</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т.у.т.</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86,78</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86,78</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86,78</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86,78</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86,78</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86,78</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86,78</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86,78</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Выработка тепловой энергии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563,00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563,00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563,00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563,00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563,00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563,00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563,00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563,00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Собственные и хозяйственные нужды котельной</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lastRenderedPageBreak/>
              <w:t>Тепловая энергия, отпущенная в сети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557,00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557,00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557,00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557,00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557,00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557,00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557,00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557,00</w:t>
            </w:r>
          </w:p>
        </w:tc>
      </w:tr>
      <w:tr w:rsidR="00CF4207" w:rsidTr="00035534">
        <w:trPr>
          <w:trHeight w:val="340"/>
        </w:trPr>
        <w:tc>
          <w:tcPr>
            <w:tcW w:w="1046" w:type="pct"/>
            <w:vMerge w:val="restar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Потери тепловой сети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5,00</w:t>
            </w:r>
          </w:p>
        </w:tc>
      </w:tr>
      <w:tr w:rsidR="00CF4207" w:rsidTr="00035534">
        <w:trPr>
          <w:trHeight w:val="340"/>
        </w:trPr>
        <w:tc>
          <w:tcPr>
            <w:tcW w:w="1046" w:type="pct"/>
            <w:vMerge/>
            <w:tcBorders>
              <w:top w:val="nil"/>
              <w:left w:val="single" w:sz="4" w:space="0" w:color="auto"/>
              <w:bottom w:val="single" w:sz="4" w:space="0" w:color="auto"/>
              <w:right w:val="single" w:sz="4" w:space="0" w:color="auto"/>
            </w:tcBorders>
            <w:vAlign w:val="center"/>
            <w:hideMark/>
          </w:tcPr>
          <w:p w:rsidR="00CF4207" w:rsidRPr="00116774" w:rsidRDefault="00CF4207" w:rsidP="00035534">
            <w:pPr>
              <w:jc w:val="left"/>
              <w:rPr>
                <w:rFonts w:ascii="Segoe UI" w:eastAsia="Times New Roman" w:hAnsi="Segoe UI" w:cs="Segoe UI"/>
                <w:color w:val="000000"/>
                <w:sz w:val="22"/>
                <w:lang w:eastAsia="ru-RU"/>
              </w:rPr>
            </w:pP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0,89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0,89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0,89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0,89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0,89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0,89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0,89</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0,89</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Тепловая энергия, отпущенная потребителям</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552,00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552,00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552,00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552,00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552,00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552,00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552,00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552,00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УРУТ на отпуск тепловой энергии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кг.у.т/Гкал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155,81</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155,81</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155,81</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155,81</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155,81</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155,81</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155,81</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155,81</w:t>
            </w:r>
          </w:p>
        </w:tc>
      </w:tr>
      <w:tr w:rsidR="00CF4207" w:rsidRPr="00116774" w:rsidTr="00035534">
        <w:trPr>
          <w:trHeight w:val="34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b/>
                <w:bCs/>
                <w:color w:val="000000"/>
                <w:sz w:val="22"/>
                <w:lang w:eastAsia="ru-RU"/>
              </w:rPr>
            </w:pPr>
            <w:r w:rsidRPr="00116774">
              <w:rPr>
                <w:rFonts w:ascii="Segoe UI" w:eastAsia="Times New Roman" w:hAnsi="Segoe UI" w:cs="Segoe UI"/>
                <w:b/>
                <w:bCs/>
                <w:color w:val="000000"/>
                <w:sz w:val="22"/>
                <w:lang w:eastAsia="ru-RU"/>
              </w:rPr>
              <w:t>Котельная д. Родоманово, Родомановская школа</w:t>
            </w:r>
          </w:p>
        </w:tc>
      </w:tr>
      <w:tr w:rsidR="00CF4207" w:rsidRPr="00116774"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Вид топлива</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Расход натурального топлива</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Куб. м</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lang w:eastAsia="ru-RU"/>
              </w:rPr>
            </w:pPr>
            <w:r>
              <w:rPr>
                <w:rFonts w:ascii="Segoe UI" w:hAnsi="Segoe UI" w:cs="Segoe UI"/>
                <w:color w:val="000000"/>
                <w:sz w:val="22"/>
              </w:rPr>
              <w:t>68,00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68,00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Основное топливо</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т.у.т.</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76,84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76,84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76,84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76,84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76,84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76,84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76,84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76,84</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Выработка тепловой энергии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500,00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500,00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500,00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500,00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500,00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500,00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500,00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500,00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Собственные и хозяйственные нужды котельной</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Тепловая энергия, отпущенная в сети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495,00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495,00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495,00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495,00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495,00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495,00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495,00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495,00</w:t>
            </w:r>
          </w:p>
        </w:tc>
      </w:tr>
      <w:tr w:rsidR="00CF4207" w:rsidTr="00035534">
        <w:trPr>
          <w:trHeight w:val="340"/>
        </w:trPr>
        <w:tc>
          <w:tcPr>
            <w:tcW w:w="1046" w:type="pct"/>
            <w:vMerge w:val="restar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Потери тепловой сети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10,00</w:t>
            </w:r>
          </w:p>
        </w:tc>
      </w:tr>
      <w:tr w:rsidR="00CF4207" w:rsidTr="00035534">
        <w:trPr>
          <w:trHeight w:val="340"/>
        </w:trPr>
        <w:tc>
          <w:tcPr>
            <w:tcW w:w="1046" w:type="pct"/>
            <w:vMerge/>
            <w:tcBorders>
              <w:top w:val="nil"/>
              <w:left w:val="single" w:sz="4" w:space="0" w:color="auto"/>
              <w:bottom w:val="single" w:sz="4" w:space="0" w:color="auto"/>
              <w:right w:val="single" w:sz="4" w:space="0" w:color="auto"/>
            </w:tcBorders>
            <w:vAlign w:val="center"/>
            <w:hideMark/>
          </w:tcPr>
          <w:p w:rsidR="00CF4207" w:rsidRPr="00116774" w:rsidRDefault="00CF4207" w:rsidP="00035534">
            <w:pPr>
              <w:jc w:val="left"/>
              <w:rPr>
                <w:rFonts w:ascii="Segoe UI" w:eastAsia="Times New Roman" w:hAnsi="Segoe UI" w:cs="Segoe UI"/>
                <w:color w:val="000000"/>
                <w:sz w:val="22"/>
                <w:lang w:eastAsia="ru-RU"/>
              </w:rPr>
            </w:pP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2,00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2,00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2,00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2,00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2,00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2,00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2,00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2,00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Тепловая энергия, отпущенная потребителям</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485,00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485,00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485,00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485,00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485,00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485,00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485,00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485,00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УРУТ на отпуск тепловой энергии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кг.у.т/Гкал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155,23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155,23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155,23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155,23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155,23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155,23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155,23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155,23</w:t>
            </w:r>
          </w:p>
        </w:tc>
      </w:tr>
      <w:tr w:rsidR="00CF4207" w:rsidRPr="00116774" w:rsidTr="00035534">
        <w:trPr>
          <w:trHeight w:val="34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b/>
                <w:bCs/>
                <w:color w:val="000000"/>
                <w:sz w:val="22"/>
                <w:lang w:eastAsia="ru-RU"/>
              </w:rPr>
            </w:pPr>
            <w:r w:rsidRPr="00116774">
              <w:rPr>
                <w:rFonts w:ascii="Segoe UI" w:eastAsia="Times New Roman" w:hAnsi="Segoe UI" w:cs="Segoe UI"/>
                <w:b/>
                <w:bCs/>
                <w:color w:val="000000"/>
                <w:sz w:val="22"/>
                <w:lang w:eastAsia="ru-RU"/>
              </w:rPr>
              <w:t>Котельная д. Токарево, Токаревская школа</w:t>
            </w:r>
          </w:p>
        </w:tc>
      </w:tr>
      <w:tr w:rsidR="00CF4207" w:rsidRPr="00116774"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Вид топлива</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Расход натурального топлива</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Куб. м</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lang w:eastAsia="ru-RU"/>
              </w:rPr>
            </w:pPr>
            <w:r>
              <w:rPr>
                <w:rFonts w:ascii="Segoe UI" w:hAnsi="Segoe UI" w:cs="Segoe UI"/>
                <w:color w:val="000000"/>
                <w:sz w:val="22"/>
              </w:rPr>
              <w:t>75,80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75,80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75,80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75,80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75,80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75,80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75,80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75,80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Основное топливо</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т.у.т.</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85,65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85,65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85,65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85,65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85,65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85,65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85,65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85,65</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lastRenderedPageBreak/>
              <w:t>Выработка тепловой энергии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568,00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568,00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568,00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568,00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568,00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568,00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568,00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568,00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Собственные и хозяйственные нужды котельной</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Тепловая энергия, отпущенная в сети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562,00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562,00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562,00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562,00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562,00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562,00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562,00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562,00</w:t>
            </w:r>
          </w:p>
        </w:tc>
      </w:tr>
      <w:tr w:rsidR="00CF4207" w:rsidTr="00035534">
        <w:trPr>
          <w:trHeight w:val="340"/>
        </w:trPr>
        <w:tc>
          <w:tcPr>
            <w:tcW w:w="1046" w:type="pct"/>
            <w:vMerge w:val="restar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Потери тепловой сети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9,00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9,00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9,00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9,00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9,00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9,00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9,00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9,00</w:t>
            </w:r>
          </w:p>
        </w:tc>
      </w:tr>
      <w:tr w:rsidR="00CF4207" w:rsidTr="00035534">
        <w:trPr>
          <w:trHeight w:val="340"/>
        </w:trPr>
        <w:tc>
          <w:tcPr>
            <w:tcW w:w="1046" w:type="pct"/>
            <w:vMerge/>
            <w:tcBorders>
              <w:top w:val="nil"/>
              <w:left w:val="single" w:sz="4" w:space="0" w:color="auto"/>
              <w:bottom w:val="single" w:sz="4" w:space="0" w:color="auto"/>
              <w:right w:val="single" w:sz="4" w:space="0" w:color="auto"/>
            </w:tcBorders>
            <w:vAlign w:val="center"/>
            <w:hideMark/>
          </w:tcPr>
          <w:p w:rsidR="00CF4207" w:rsidRPr="00116774" w:rsidRDefault="00CF4207" w:rsidP="00035534">
            <w:pPr>
              <w:jc w:val="left"/>
              <w:rPr>
                <w:rFonts w:ascii="Segoe UI" w:eastAsia="Times New Roman" w:hAnsi="Segoe UI" w:cs="Segoe UI"/>
                <w:color w:val="000000"/>
                <w:sz w:val="22"/>
                <w:lang w:eastAsia="ru-RU"/>
              </w:rPr>
            </w:pP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1,58</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1,58</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1,58</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1,58</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1,58</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1,58</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1,58</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1,58</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Тепловая энергия, отпущенная потребителям</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553,00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553,00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553,00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553,00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553,00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553,00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553,00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553,00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УРУТ на отпуск тепловой энергии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кг.у.т/Гкал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152,41</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152,41</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152,41</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152,41</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152,41</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152,41</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152,41</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152,41</w:t>
            </w:r>
          </w:p>
        </w:tc>
      </w:tr>
      <w:tr w:rsidR="00CF4207" w:rsidRPr="00116774" w:rsidTr="00035534">
        <w:trPr>
          <w:trHeight w:val="34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b/>
                <w:bCs/>
                <w:color w:val="000000"/>
                <w:sz w:val="22"/>
                <w:lang w:eastAsia="ru-RU"/>
              </w:rPr>
            </w:pPr>
            <w:r w:rsidRPr="00116774">
              <w:rPr>
                <w:rFonts w:ascii="Segoe UI" w:eastAsia="Times New Roman" w:hAnsi="Segoe UI" w:cs="Segoe UI"/>
                <w:b/>
                <w:bCs/>
                <w:color w:val="000000"/>
                <w:sz w:val="22"/>
                <w:lang w:eastAsia="ru-RU"/>
              </w:rPr>
              <w:t>Котельная д. Клушино, Клушинский СДК</w:t>
            </w:r>
          </w:p>
        </w:tc>
      </w:tr>
      <w:tr w:rsidR="00CF4207" w:rsidRPr="00116774"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Вид топлива</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Расход натурального топлива</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Куб. м</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lang w:eastAsia="ru-RU"/>
              </w:rPr>
            </w:pPr>
            <w:r>
              <w:rPr>
                <w:rFonts w:ascii="Segoe UI" w:hAnsi="Segoe UI" w:cs="Segoe UI"/>
                <w:color w:val="000000"/>
                <w:sz w:val="22"/>
              </w:rPr>
              <w:t>17,40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17,40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17,40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17,40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17,40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17,40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17,40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17,40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Основное топливо</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т.у.т.</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19,66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19,66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19,66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19,66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19,66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19,66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19,66</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19,66</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Выработка тепловой энергии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130,00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130,00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130,00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130,00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130,00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130,00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130,00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130,00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Собственные и хозяйственные нужды котельной</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Тепловая энергия, отпущенная в сети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130,00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130,00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130,00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130,00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130,00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130,00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130,00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130,00</w:t>
            </w:r>
          </w:p>
        </w:tc>
      </w:tr>
      <w:tr w:rsidR="00CF4207" w:rsidTr="00035534">
        <w:trPr>
          <w:trHeight w:val="340"/>
        </w:trPr>
        <w:tc>
          <w:tcPr>
            <w:tcW w:w="1046" w:type="pct"/>
            <w:vMerge w:val="restar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Потери тепловой сети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0,00</w:t>
            </w:r>
          </w:p>
        </w:tc>
      </w:tr>
      <w:tr w:rsidR="00CF4207" w:rsidTr="00035534">
        <w:trPr>
          <w:trHeight w:val="340"/>
        </w:trPr>
        <w:tc>
          <w:tcPr>
            <w:tcW w:w="1046" w:type="pct"/>
            <w:vMerge/>
            <w:tcBorders>
              <w:top w:val="nil"/>
              <w:left w:val="single" w:sz="4" w:space="0" w:color="auto"/>
              <w:bottom w:val="single" w:sz="4" w:space="0" w:color="auto"/>
              <w:right w:val="single" w:sz="4" w:space="0" w:color="auto"/>
            </w:tcBorders>
            <w:vAlign w:val="center"/>
            <w:hideMark/>
          </w:tcPr>
          <w:p w:rsidR="00CF4207" w:rsidRPr="00116774" w:rsidRDefault="00CF4207" w:rsidP="00035534">
            <w:pPr>
              <w:jc w:val="left"/>
              <w:rPr>
                <w:rFonts w:ascii="Segoe UI" w:eastAsia="Times New Roman" w:hAnsi="Segoe UI" w:cs="Segoe UI"/>
                <w:color w:val="000000"/>
                <w:sz w:val="22"/>
                <w:lang w:eastAsia="ru-RU"/>
              </w:rPr>
            </w:pP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0,00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Тепловая энергия, отпущенная потребителям</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130,00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130,00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130,00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130,00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130,00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130,00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130,00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130,00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УРУТ на отпуск тепловой энергии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кг.у.т/Гкал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151,25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151,25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151,25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151,25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151,25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151,25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151,25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151,25</w:t>
            </w:r>
          </w:p>
        </w:tc>
      </w:tr>
      <w:tr w:rsidR="00CF4207" w:rsidRPr="00116774" w:rsidTr="00035534">
        <w:trPr>
          <w:trHeight w:val="34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b/>
                <w:bCs/>
                <w:color w:val="000000"/>
                <w:sz w:val="22"/>
                <w:lang w:eastAsia="ru-RU"/>
              </w:rPr>
            </w:pPr>
            <w:r w:rsidRPr="00116774">
              <w:rPr>
                <w:rFonts w:ascii="Segoe UI" w:eastAsia="Times New Roman" w:hAnsi="Segoe UI" w:cs="Segoe UI"/>
                <w:b/>
                <w:bCs/>
                <w:color w:val="000000"/>
                <w:sz w:val="22"/>
                <w:lang w:eastAsia="ru-RU"/>
              </w:rPr>
              <w:t>Котельная д. Поличня, ул. Новая</w:t>
            </w:r>
          </w:p>
        </w:tc>
      </w:tr>
      <w:tr w:rsidR="00CF4207" w:rsidRPr="00116774"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Вид топлива</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c>
          <w:tcPr>
            <w:tcW w:w="44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Природный газ</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lastRenderedPageBreak/>
              <w:t>Расход натурального топлива</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Куб. м</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lang w:eastAsia="ru-RU"/>
              </w:rPr>
            </w:pPr>
            <w:r>
              <w:rPr>
                <w:rFonts w:ascii="Segoe UI" w:hAnsi="Segoe UI" w:cs="Segoe UI"/>
                <w:color w:val="000000"/>
                <w:sz w:val="22"/>
              </w:rPr>
              <w:t>н/д</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н/д</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79,14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79,14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79,14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79,14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79,14</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79,14</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Основное топливо</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т.у.т.</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н/д</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н/д</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89,43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89,43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89,43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89,43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89,43</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89,43</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Выработка тепловой энергии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н/д</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н/д</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583,00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583,00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583,00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583,00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583,00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583,00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Собственные и хозяйственные нужды котельной</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н/д</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н/д</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6,00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Тепловая энергия, отпущенная в сети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н/д</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н/д</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577,00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577,00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577,00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577,00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577,00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577,00</w:t>
            </w:r>
          </w:p>
        </w:tc>
      </w:tr>
      <w:tr w:rsidR="00CF4207" w:rsidTr="00035534">
        <w:trPr>
          <w:trHeight w:val="340"/>
        </w:trPr>
        <w:tc>
          <w:tcPr>
            <w:tcW w:w="1046" w:type="pct"/>
            <w:vMerge w:val="restar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Потери тепловой сети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н/д</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н/д</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23,00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23,00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23,00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23,00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23,00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23,00</w:t>
            </w:r>
          </w:p>
        </w:tc>
      </w:tr>
      <w:tr w:rsidR="00CF4207" w:rsidTr="00035534">
        <w:trPr>
          <w:trHeight w:val="340"/>
        </w:trPr>
        <w:tc>
          <w:tcPr>
            <w:tcW w:w="1046" w:type="pct"/>
            <w:vMerge/>
            <w:tcBorders>
              <w:top w:val="nil"/>
              <w:left w:val="single" w:sz="4" w:space="0" w:color="auto"/>
              <w:bottom w:val="single" w:sz="4" w:space="0" w:color="auto"/>
              <w:right w:val="single" w:sz="4" w:space="0" w:color="auto"/>
            </w:tcBorders>
            <w:vAlign w:val="center"/>
            <w:hideMark/>
          </w:tcPr>
          <w:p w:rsidR="00CF4207" w:rsidRPr="00116774" w:rsidRDefault="00CF4207" w:rsidP="00035534">
            <w:pPr>
              <w:jc w:val="left"/>
              <w:rPr>
                <w:rFonts w:ascii="Segoe UI" w:eastAsia="Times New Roman" w:hAnsi="Segoe UI" w:cs="Segoe UI"/>
                <w:color w:val="000000"/>
                <w:sz w:val="22"/>
                <w:lang w:eastAsia="ru-RU"/>
              </w:rPr>
            </w:pP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н/д</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н/д</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3,95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3,95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3,95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3,95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3,95</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3,95</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Тепловая энергия, отпущенная потребителям</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н/д</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н/д</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554,00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554,00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554,00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554,00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554,00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554,00</w:t>
            </w:r>
          </w:p>
        </w:tc>
      </w:tr>
      <w:tr w:rsidR="00CF4207" w:rsidTr="00035534">
        <w:trPr>
          <w:trHeight w:val="340"/>
        </w:trPr>
        <w:tc>
          <w:tcPr>
            <w:tcW w:w="1046" w:type="pct"/>
            <w:tcBorders>
              <w:top w:val="nil"/>
              <w:left w:val="single" w:sz="4" w:space="0" w:color="auto"/>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УРУТ на отпуск тепловой энергии</w:t>
            </w:r>
          </w:p>
        </w:tc>
        <w:tc>
          <w:tcPr>
            <w:tcW w:w="386" w:type="pct"/>
            <w:tcBorders>
              <w:top w:val="nil"/>
              <w:left w:val="nil"/>
              <w:bottom w:val="single" w:sz="4" w:space="0" w:color="auto"/>
              <w:right w:val="single" w:sz="4" w:space="0" w:color="auto"/>
            </w:tcBorders>
            <w:shd w:val="clear" w:color="auto" w:fill="auto"/>
            <w:vAlign w:val="center"/>
            <w:hideMark/>
          </w:tcPr>
          <w:p w:rsidR="00CF4207" w:rsidRPr="00116774" w:rsidRDefault="00CF4207" w:rsidP="00035534">
            <w:pPr>
              <w:jc w:val="center"/>
              <w:rPr>
                <w:rFonts w:ascii="Segoe UI" w:eastAsia="Times New Roman" w:hAnsi="Segoe UI" w:cs="Segoe UI"/>
                <w:color w:val="000000"/>
                <w:sz w:val="22"/>
                <w:lang w:eastAsia="ru-RU"/>
              </w:rPr>
            </w:pPr>
            <w:r w:rsidRPr="00116774">
              <w:rPr>
                <w:rFonts w:ascii="Segoe UI" w:eastAsia="Times New Roman" w:hAnsi="Segoe UI" w:cs="Segoe UI"/>
                <w:color w:val="000000"/>
                <w:sz w:val="22"/>
                <w:lang w:eastAsia="ru-RU"/>
              </w:rPr>
              <w:t>кг.у.т/Гкал</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н/д</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н/д</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155,00</w:t>
            </w:r>
          </w:p>
        </w:tc>
        <w:tc>
          <w:tcPr>
            <w:tcW w:w="446" w:type="pct"/>
            <w:tcBorders>
              <w:top w:val="nil"/>
              <w:left w:val="nil"/>
              <w:bottom w:val="single" w:sz="4" w:space="0" w:color="auto"/>
              <w:right w:val="single" w:sz="4" w:space="0" w:color="auto"/>
            </w:tcBorders>
            <w:shd w:val="clear" w:color="auto" w:fill="auto"/>
            <w:vAlign w:val="center"/>
            <w:hideMark/>
          </w:tcPr>
          <w:p w:rsidR="00CF4207" w:rsidRDefault="00CF4207" w:rsidP="00035534">
            <w:pPr>
              <w:jc w:val="center"/>
              <w:rPr>
                <w:rFonts w:ascii="Segoe UI" w:hAnsi="Segoe UI" w:cs="Segoe UI"/>
                <w:color w:val="000000"/>
                <w:sz w:val="22"/>
              </w:rPr>
            </w:pPr>
            <w:r>
              <w:rPr>
                <w:rFonts w:ascii="Segoe UI" w:hAnsi="Segoe UI" w:cs="Segoe UI"/>
                <w:color w:val="000000"/>
                <w:sz w:val="22"/>
              </w:rPr>
              <w:t>155,00</w:t>
            </w:r>
          </w:p>
        </w:tc>
      </w:tr>
    </w:tbl>
    <w:p w:rsidR="00583C2F" w:rsidRPr="002C4067" w:rsidRDefault="00583C2F" w:rsidP="00393334">
      <w:pPr>
        <w:pStyle w:val="aff2"/>
      </w:pPr>
      <w:r w:rsidRPr="002C4067">
        <w:t>Основные результаты расчетов тарифно-балансовых моделей приведены в таблице ниже.</w:t>
      </w:r>
    </w:p>
    <w:p w:rsidR="00583C2F" w:rsidRPr="00393C7B" w:rsidRDefault="00291369" w:rsidP="00393C7B">
      <w:pPr>
        <w:pStyle w:val="afffffffa"/>
        <w:rPr>
          <w:rStyle w:val="afffffffc"/>
        </w:rPr>
      </w:pPr>
      <w:r w:rsidRPr="002C4067">
        <w:t xml:space="preserve">Таблица </w:t>
      </w:r>
      <w:r w:rsidR="00827E3F">
        <w:rPr>
          <w:noProof/>
        </w:rPr>
        <w:fldChar w:fldCharType="begin"/>
      </w:r>
      <w:r w:rsidR="00A95700">
        <w:rPr>
          <w:noProof/>
        </w:rPr>
        <w:instrText xml:space="preserve"> SEQ Таблица \* ARABIC </w:instrText>
      </w:r>
      <w:r w:rsidR="00827E3F">
        <w:rPr>
          <w:noProof/>
        </w:rPr>
        <w:fldChar w:fldCharType="separate"/>
      </w:r>
      <w:r w:rsidR="00C83B43">
        <w:rPr>
          <w:noProof/>
        </w:rPr>
        <w:t>67</w:t>
      </w:r>
      <w:r w:rsidR="00827E3F">
        <w:rPr>
          <w:noProof/>
        </w:rPr>
        <w:fldChar w:fldCharType="end"/>
      </w:r>
      <w:r>
        <w:rPr>
          <w:noProof/>
        </w:rPr>
        <w:t xml:space="preserve"> </w:t>
      </w:r>
      <w:r w:rsidRPr="002C4067">
        <w:t>–</w:t>
      </w:r>
      <w:r>
        <w:t xml:space="preserve"> </w:t>
      </w:r>
      <w:r w:rsidR="00583C2F" w:rsidRPr="00393C7B">
        <w:t>Расчет средневзвеш</w:t>
      </w:r>
      <w:r>
        <w:t>е</w:t>
      </w:r>
      <w:r w:rsidR="00583C2F" w:rsidRPr="00393C7B">
        <w:t>нной стоимости производства тепла</w:t>
      </w:r>
    </w:p>
    <w:tbl>
      <w:tblPr>
        <w:tblW w:w="5000" w:type="pct"/>
        <w:tblLook w:val="04A0"/>
      </w:tblPr>
      <w:tblGrid>
        <w:gridCol w:w="3934"/>
        <w:gridCol w:w="1276"/>
        <w:gridCol w:w="1274"/>
        <w:gridCol w:w="1277"/>
        <w:gridCol w:w="1277"/>
        <w:gridCol w:w="1274"/>
        <w:gridCol w:w="1277"/>
        <w:gridCol w:w="1134"/>
        <w:gridCol w:w="1134"/>
        <w:gridCol w:w="1054"/>
        <w:gridCol w:w="1009"/>
      </w:tblGrid>
      <w:tr w:rsidR="00560B0E" w:rsidRPr="004207F8" w:rsidTr="00235405">
        <w:trPr>
          <w:trHeight w:val="455"/>
          <w:tblHead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rsidR="00560B0E" w:rsidRPr="004207F8" w:rsidRDefault="00560B0E" w:rsidP="00235405">
            <w:pPr>
              <w:jc w:val="center"/>
              <w:rPr>
                <w:rFonts w:ascii="Segoe UI" w:eastAsia="Times New Roman" w:hAnsi="Segoe UI" w:cs="Segoe UI"/>
                <w:b/>
                <w:color w:val="000000"/>
                <w:sz w:val="20"/>
                <w:szCs w:val="20"/>
                <w:lang w:eastAsia="ru-RU"/>
              </w:rPr>
            </w:pPr>
            <w:r w:rsidRPr="004207F8">
              <w:rPr>
                <w:rFonts w:ascii="Segoe UI" w:eastAsia="Times New Roman" w:hAnsi="Segoe UI" w:cs="Segoe UI"/>
                <w:b/>
                <w:color w:val="000000"/>
                <w:sz w:val="20"/>
                <w:szCs w:val="20"/>
                <w:lang w:eastAsia="ru-RU"/>
              </w:rPr>
              <w:t>Одноставочный тариф, руб./Гкал</w:t>
            </w:r>
          </w:p>
        </w:tc>
      </w:tr>
      <w:tr w:rsidR="00560B0E" w:rsidRPr="00422988" w:rsidTr="00235405">
        <w:trPr>
          <w:trHeight w:val="1335"/>
          <w:tblHeader/>
        </w:trPr>
        <w:tc>
          <w:tcPr>
            <w:tcW w:w="1236" w:type="pct"/>
            <w:tcBorders>
              <w:top w:val="nil"/>
              <w:left w:val="single" w:sz="4" w:space="0" w:color="auto"/>
              <w:bottom w:val="single" w:sz="4" w:space="0" w:color="auto"/>
              <w:right w:val="single" w:sz="4" w:space="0" w:color="auto"/>
            </w:tcBorders>
            <w:shd w:val="clear" w:color="000000" w:fill="FFFFFF"/>
            <w:vAlign w:val="center"/>
            <w:hideMark/>
          </w:tcPr>
          <w:p w:rsidR="00560B0E" w:rsidRPr="004207F8" w:rsidRDefault="00560B0E" w:rsidP="00235405">
            <w:pPr>
              <w:jc w:val="center"/>
              <w:rPr>
                <w:rFonts w:ascii="Segoe UI" w:eastAsia="Times New Roman" w:hAnsi="Segoe UI" w:cs="Segoe UI"/>
                <w:b/>
                <w:color w:val="000000"/>
                <w:sz w:val="20"/>
                <w:szCs w:val="20"/>
                <w:lang w:eastAsia="ru-RU"/>
              </w:rPr>
            </w:pPr>
            <w:bookmarkStart w:id="701" w:name="_Hlk199349769"/>
            <w:r w:rsidRPr="004207F8">
              <w:rPr>
                <w:rFonts w:ascii="Segoe UI" w:eastAsia="Times New Roman" w:hAnsi="Segoe UI" w:cs="Segoe UI"/>
                <w:b/>
                <w:color w:val="000000"/>
                <w:sz w:val="20"/>
                <w:szCs w:val="20"/>
                <w:lang w:eastAsia="ru-RU"/>
              </w:rPr>
              <w:t>Период</w:t>
            </w:r>
          </w:p>
        </w:tc>
        <w:tc>
          <w:tcPr>
            <w:tcW w:w="401" w:type="pct"/>
            <w:tcBorders>
              <w:top w:val="nil"/>
              <w:left w:val="nil"/>
              <w:bottom w:val="single" w:sz="4" w:space="0" w:color="auto"/>
              <w:right w:val="single" w:sz="4" w:space="0" w:color="auto"/>
            </w:tcBorders>
            <w:shd w:val="clear" w:color="000000" w:fill="FFFFFF"/>
            <w:vAlign w:val="center"/>
            <w:hideMark/>
          </w:tcPr>
          <w:p w:rsidR="00560B0E" w:rsidRPr="004207F8" w:rsidRDefault="00560B0E" w:rsidP="00235405">
            <w:pPr>
              <w:jc w:val="center"/>
              <w:rPr>
                <w:rFonts w:ascii="Segoe UI" w:eastAsia="Times New Roman" w:hAnsi="Segoe UI" w:cs="Segoe UI"/>
                <w:b/>
                <w:color w:val="000000"/>
                <w:sz w:val="20"/>
                <w:szCs w:val="20"/>
                <w:lang w:eastAsia="ru-RU"/>
              </w:rPr>
            </w:pPr>
            <w:r w:rsidRPr="004207F8">
              <w:rPr>
                <w:rFonts w:ascii="Segoe UI" w:eastAsia="Times New Roman" w:hAnsi="Segoe UI" w:cs="Segoe UI"/>
                <w:b/>
                <w:color w:val="000000"/>
                <w:sz w:val="20"/>
                <w:szCs w:val="20"/>
                <w:lang w:eastAsia="ru-RU"/>
              </w:rPr>
              <w:t>с 01.01.24 по 30.06.24</w:t>
            </w:r>
          </w:p>
        </w:tc>
        <w:tc>
          <w:tcPr>
            <w:tcW w:w="400" w:type="pct"/>
            <w:tcBorders>
              <w:top w:val="nil"/>
              <w:left w:val="nil"/>
              <w:bottom w:val="single" w:sz="4" w:space="0" w:color="auto"/>
              <w:right w:val="single" w:sz="4" w:space="0" w:color="auto"/>
            </w:tcBorders>
            <w:shd w:val="clear" w:color="000000" w:fill="FFFFFF"/>
            <w:vAlign w:val="center"/>
            <w:hideMark/>
          </w:tcPr>
          <w:p w:rsidR="00560B0E" w:rsidRPr="004207F8" w:rsidRDefault="00560B0E" w:rsidP="00235405">
            <w:pPr>
              <w:jc w:val="center"/>
              <w:rPr>
                <w:rFonts w:ascii="Segoe UI" w:eastAsia="Times New Roman" w:hAnsi="Segoe UI" w:cs="Segoe UI"/>
                <w:b/>
                <w:color w:val="000000"/>
                <w:sz w:val="20"/>
                <w:szCs w:val="20"/>
                <w:lang w:eastAsia="ru-RU"/>
              </w:rPr>
            </w:pPr>
            <w:r w:rsidRPr="004207F8">
              <w:rPr>
                <w:rFonts w:ascii="Segoe UI" w:eastAsia="Times New Roman" w:hAnsi="Segoe UI" w:cs="Segoe UI"/>
                <w:b/>
                <w:color w:val="000000"/>
                <w:sz w:val="20"/>
                <w:szCs w:val="20"/>
                <w:lang w:eastAsia="ru-RU"/>
              </w:rPr>
              <w:t>с 01.07.24 по 31.12.24</w:t>
            </w:r>
          </w:p>
        </w:tc>
        <w:tc>
          <w:tcPr>
            <w:tcW w:w="401" w:type="pct"/>
            <w:tcBorders>
              <w:top w:val="nil"/>
              <w:left w:val="nil"/>
              <w:bottom w:val="single" w:sz="4" w:space="0" w:color="auto"/>
              <w:right w:val="single" w:sz="4" w:space="0" w:color="auto"/>
            </w:tcBorders>
            <w:shd w:val="clear" w:color="000000" w:fill="FFFFFF"/>
            <w:vAlign w:val="center"/>
            <w:hideMark/>
          </w:tcPr>
          <w:p w:rsidR="00560B0E" w:rsidRPr="004207F8" w:rsidRDefault="00560B0E" w:rsidP="00235405">
            <w:pPr>
              <w:jc w:val="center"/>
              <w:rPr>
                <w:rFonts w:ascii="Segoe UI" w:eastAsia="Times New Roman" w:hAnsi="Segoe UI" w:cs="Segoe UI"/>
                <w:b/>
                <w:color w:val="000000"/>
                <w:sz w:val="20"/>
                <w:szCs w:val="20"/>
                <w:lang w:eastAsia="ru-RU"/>
              </w:rPr>
            </w:pPr>
            <w:r w:rsidRPr="004207F8">
              <w:rPr>
                <w:rFonts w:ascii="Segoe UI" w:eastAsia="Times New Roman" w:hAnsi="Segoe UI" w:cs="Segoe UI"/>
                <w:b/>
                <w:color w:val="000000"/>
                <w:sz w:val="20"/>
                <w:szCs w:val="20"/>
                <w:lang w:eastAsia="ru-RU"/>
              </w:rPr>
              <w:t>с 01.01.25 по 30.06.25</w:t>
            </w:r>
          </w:p>
        </w:tc>
        <w:tc>
          <w:tcPr>
            <w:tcW w:w="401" w:type="pct"/>
            <w:tcBorders>
              <w:top w:val="nil"/>
              <w:left w:val="nil"/>
              <w:bottom w:val="single" w:sz="4" w:space="0" w:color="auto"/>
              <w:right w:val="single" w:sz="4" w:space="0" w:color="auto"/>
            </w:tcBorders>
            <w:shd w:val="clear" w:color="000000" w:fill="FFFFFF"/>
            <w:vAlign w:val="center"/>
            <w:hideMark/>
          </w:tcPr>
          <w:p w:rsidR="00560B0E" w:rsidRPr="004207F8" w:rsidRDefault="00560B0E" w:rsidP="00235405">
            <w:pPr>
              <w:jc w:val="center"/>
              <w:rPr>
                <w:rFonts w:ascii="Segoe UI" w:eastAsia="Times New Roman" w:hAnsi="Segoe UI" w:cs="Segoe UI"/>
                <w:b/>
                <w:color w:val="000000"/>
                <w:sz w:val="20"/>
                <w:szCs w:val="20"/>
                <w:lang w:eastAsia="ru-RU"/>
              </w:rPr>
            </w:pPr>
            <w:r w:rsidRPr="004207F8">
              <w:rPr>
                <w:rFonts w:ascii="Segoe UI" w:eastAsia="Times New Roman" w:hAnsi="Segoe UI" w:cs="Segoe UI"/>
                <w:b/>
                <w:color w:val="000000"/>
                <w:sz w:val="20"/>
                <w:szCs w:val="20"/>
                <w:lang w:eastAsia="ru-RU"/>
              </w:rPr>
              <w:t>с 01.07.25 по 31.12.25</w:t>
            </w:r>
          </w:p>
        </w:tc>
        <w:tc>
          <w:tcPr>
            <w:tcW w:w="400" w:type="pct"/>
            <w:tcBorders>
              <w:top w:val="nil"/>
              <w:left w:val="nil"/>
              <w:bottom w:val="single" w:sz="4" w:space="0" w:color="auto"/>
              <w:right w:val="single" w:sz="4" w:space="0" w:color="auto"/>
            </w:tcBorders>
            <w:shd w:val="clear" w:color="000000" w:fill="FFFFFF"/>
            <w:vAlign w:val="center"/>
            <w:hideMark/>
          </w:tcPr>
          <w:p w:rsidR="00560B0E" w:rsidRPr="004207F8" w:rsidRDefault="00560B0E" w:rsidP="00235405">
            <w:pPr>
              <w:jc w:val="center"/>
              <w:rPr>
                <w:rFonts w:ascii="Segoe UI" w:eastAsia="Times New Roman" w:hAnsi="Segoe UI" w:cs="Segoe UI"/>
                <w:b/>
                <w:color w:val="000000"/>
                <w:sz w:val="20"/>
                <w:szCs w:val="20"/>
                <w:lang w:eastAsia="ru-RU"/>
              </w:rPr>
            </w:pPr>
            <w:r w:rsidRPr="004207F8">
              <w:rPr>
                <w:rFonts w:ascii="Segoe UI" w:eastAsia="Times New Roman" w:hAnsi="Segoe UI" w:cs="Segoe UI"/>
                <w:b/>
                <w:color w:val="000000"/>
                <w:sz w:val="20"/>
                <w:szCs w:val="20"/>
                <w:lang w:eastAsia="ru-RU"/>
              </w:rPr>
              <w:t>с 01.01.26 по 30.06.26</w:t>
            </w:r>
          </w:p>
        </w:tc>
        <w:tc>
          <w:tcPr>
            <w:tcW w:w="401" w:type="pct"/>
            <w:tcBorders>
              <w:top w:val="nil"/>
              <w:left w:val="nil"/>
              <w:bottom w:val="single" w:sz="4" w:space="0" w:color="auto"/>
              <w:right w:val="single" w:sz="4" w:space="0" w:color="auto"/>
            </w:tcBorders>
            <w:shd w:val="clear" w:color="000000" w:fill="FFFFFF"/>
            <w:vAlign w:val="center"/>
            <w:hideMark/>
          </w:tcPr>
          <w:p w:rsidR="00560B0E" w:rsidRPr="004207F8" w:rsidRDefault="00560B0E" w:rsidP="00235405">
            <w:pPr>
              <w:jc w:val="center"/>
              <w:rPr>
                <w:rFonts w:ascii="Segoe UI" w:eastAsia="Times New Roman" w:hAnsi="Segoe UI" w:cs="Segoe UI"/>
                <w:b/>
                <w:color w:val="000000"/>
                <w:sz w:val="20"/>
                <w:szCs w:val="20"/>
                <w:lang w:eastAsia="ru-RU"/>
              </w:rPr>
            </w:pPr>
            <w:r w:rsidRPr="004207F8">
              <w:rPr>
                <w:rFonts w:ascii="Segoe UI" w:eastAsia="Times New Roman" w:hAnsi="Segoe UI" w:cs="Segoe UI"/>
                <w:b/>
                <w:color w:val="000000"/>
                <w:sz w:val="20"/>
                <w:szCs w:val="20"/>
                <w:lang w:eastAsia="ru-RU"/>
              </w:rPr>
              <w:t>с 01.07.26 по 31.12.26</w:t>
            </w:r>
          </w:p>
        </w:tc>
        <w:tc>
          <w:tcPr>
            <w:tcW w:w="356" w:type="pct"/>
            <w:tcBorders>
              <w:top w:val="nil"/>
              <w:left w:val="nil"/>
              <w:bottom w:val="single" w:sz="4" w:space="0" w:color="auto"/>
              <w:right w:val="single" w:sz="4" w:space="0" w:color="auto"/>
            </w:tcBorders>
            <w:shd w:val="clear" w:color="000000" w:fill="FFFFFF"/>
            <w:vAlign w:val="center"/>
            <w:hideMark/>
          </w:tcPr>
          <w:p w:rsidR="00560B0E" w:rsidRPr="004207F8" w:rsidRDefault="00560B0E" w:rsidP="00235405">
            <w:pPr>
              <w:jc w:val="center"/>
              <w:rPr>
                <w:rFonts w:ascii="Segoe UI" w:eastAsia="Times New Roman" w:hAnsi="Segoe UI" w:cs="Segoe UI"/>
                <w:b/>
                <w:color w:val="000000"/>
                <w:sz w:val="20"/>
                <w:szCs w:val="20"/>
                <w:lang w:eastAsia="ru-RU"/>
              </w:rPr>
            </w:pPr>
            <w:r w:rsidRPr="004207F8">
              <w:rPr>
                <w:rFonts w:ascii="Segoe UI" w:eastAsia="Times New Roman" w:hAnsi="Segoe UI" w:cs="Segoe UI"/>
                <w:b/>
                <w:color w:val="000000"/>
                <w:sz w:val="20"/>
                <w:szCs w:val="20"/>
                <w:lang w:eastAsia="ru-RU"/>
              </w:rPr>
              <w:t>2027</w:t>
            </w:r>
          </w:p>
        </w:tc>
        <w:tc>
          <w:tcPr>
            <w:tcW w:w="356" w:type="pct"/>
            <w:tcBorders>
              <w:top w:val="nil"/>
              <w:left w:val="nil"/>
              <w:bottom w:val="single" w:sz="4" w:space="0" w:color="auto"/>
              <w:right w:val="single" w:sz="4" w:space="0" w:color="auto"/>
            </w:tcBorders>
            <w:shd w:val="clear" w:color="000000" w:fill="FFFFFF"/>
            <w:vAlign w:val="center"/>
            <w:hideMark/>
          </w:tcPr>
          <w:p w:rsidR="00560B0E" w:rsidRPr="004207F8" w:rsidRDefault="00560B0E" w:rsidP="00235405">
            <w:pPr>
              <w:jc w:val="center"/>
              <w:rPr>
                <w:rFonts w:ascii="Segoe UI" w:eastAsia="Times New Roman" w:hAnsi="Segoe UI" w:cs="Segoe UI"/>
                <w:b/>
                <w:color w:val="000000"/>
                <w:sz w:val="20"/>
                <w:szCs w:val="20"/>
                <w:lang w:eastAsia="ru-RU"/>
              </w:rPr>
            </w:pPr>
            <w:r w:rsidRPr="004207F8">
              <w:rPr>
                <w:rFonts w:ascii="Segoe UI" w:eastAsia="Times New Roman" w:hAnsi="Segoe UI" w:cs="Segoe UI"/>
                <w:b/>
                <w:color w:val="000000"/>
                <w:sz w:val="20"/>
                <w:szCs w:val="20"/>
                <w:lang w:eastAsia="ru-RU"/>
              </w:rPr>
              <w:t>2028</w:t>
            </w:r>
          </w:p>
        </w:tc>
        <w:tc>
          <w:tcPr>
            <w:tcW w:w="331" w:type="pct"/>
            <w:tcBorders>
              <w:top w:val="nil"/>
              <w:left w:val="nil"/>
              <w:bottom w:val="single" w:sz="4" w:space="0" w:color="auto"/>
              <w:right w:val="single" w:sz="4" w:space="0" w:color="auto"/>
            </w:tcBorders>
            <w:shd w:val="clear" w:color="auto" w:fill="auto"/>
            <w:vAlign w:val="center"/>
            <w:hideMark/>
          </w:tcPr>
          <w:p w:rsidR="00560B0E" w:rsidRPr="004207F8" w:rsidRDefault="00560B0E" w:rsidP="00235405">
            <w:pPr>
              <w:jc w:val="center"/>
              <w:rPr>
                <w:rFonts w:ascii="Segoe UI" w:eastAsia="Times New Roman" w:hAnsi="Segoe UI" w:cs="Segoe UI"/>
                <w:b/>
                <w:color w:val="000000"/>
                <w:sz w:val="20"/>
                <w:szCs w:val="20"/>
                <w:lang w:eastAsia="ru-RU"/>
              </w:rPr>
            </w:pPr>
            <w:r w:rsidRPr="004207F8">
              <w:rPr>
                <w:rFonts w:ascii="Segoe UI" w:eastAsia="Times New Roman" w:hAnsi="Segoe UI" w:cs="Segoe UI"/>
                <w:b/>
                <w:color w:val="000000"/>
                <w:sz w:val="20"/>
                <w:szCs w:val="20"/>
                <w:lang w:eastAsia="ru-RU"/>
              </w:rPr>
              <w:t>2029</w:t>
            </w:r>
          </w:p>
        </w:tc>
        <w:tc>
          <w:tcPr>
            <w:tcW w:w="317" w:type="pct"/>
            <w:tcBorders>
              <w:top w:val="nil"/>
              <w:left w:val="nil"/>
              <w:bottom w:val="single" w:sz="4" w:space="0" w:color="auto"/>
              <w:right w:val="single" w:sz="4" w:space="0" w:color="auto"/>
            </w:tcBorders>
            <w:shd w:val="clear" w:color="000000" w:fill="FFFFFF"/>
            <w:vAlign w:val="center"/>
            <w:hideMark/>
          </w:tcPr>
          <w:p w:rsidR="00560B0E" w:rsidRPr="004207F8" w:rsidRDefault="00560B0E" w:rsidP="00235405">
            <w:pPr>
              <w:jc w:val="center"/>
              <w:rPr>
                <w:rFonts w:ascii="Segoe UI" w:eastAsia="Times New Roman" w:hAnsi="Segoe UI" w:cs="Segoe UI"/>
                <w:b/>
                <w:color w:val="000000"/>
                <w:sz w:val="20"/>
                <w:szCs w:val="20"/>
                <w:lang w:eastAsia="ru-RU"/>
              </w:rPr>
            </w:pPr>
            <w:r w:rsidRPr="004207F8">
              <w:rPr>
                <w:rFonts w:ascii="Segoe UI" w:eastAsia="Times New Roman" w:hAnsi="Segoe UI" w:cs="Segoe UI"/>
                <w:b/>
                <w:color w:val="000000"/>
                <w:sz w:val="20"/>
                <w:szCs w:val="20"/>
                <w:lang w:eastAsia="ru-RU"/>
              </w:rPr>
              <w:t>2030-20</w:t>
            </w:r>
            <w:r w:rsidRPr="00422988">
              <w:rPr>
                <w:rFonts w:ascii="Segoe UI" w:eastAsia="Times New Roman" w:hAnsi="Segoe UI" w:cs="Segoe UI"/>
                <w:b/>
                <w:color w:val="000000"/>
                <w:sz w:val="20"/>
                <w:szCs w:val="20"/>
                <w:lang w:eastAsia="ru-RU"/>
              </w:rPr>
              <w:t>36</w:t>
            </w:r>
          </w:p>
        </w:tc>
      </w:tr>
      <w:tr w:rsidR="00560B0E" w:rsidRPr="004207F8" w:rsidTr="00235405">
        <w:trPr>
          <w:trHeight w:val="481"/>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rsidR="00560B0E" w:rsidRPr="004207F8" w:rsidRDefault="00560B0E" w:rsidP="00235405">
            <w:pPr>
              <w:jc w:val="center"/>
              <w:rPr>
                <w:rFonts w:ascii="Segoe UI" w:eastAsia="Times New Roman" w:hAnsi="Segoe UI" w:cs="Segoe UI"/>
                <w:b/>
                <w:color w:val="000000"/>
                <w:sz w:val="20"/>
                <w:szCs w:val="20"/>
                <w:lang w:eastAsia="ru-RU"/>
              </w:rPr>
            </w:pPr>
            <w:bookmarkStart w:id="702" w:name="RANGE!AB444"/>
            <w:r w:rsidRPr="004207F8">
              <w:rPr>
                <w:rFonts w:ascii="Segoe UI" w:eastAsia="Times New Roman" w:hAnsi="Segoe UI" w:cs="Segoe UI"/>
                <w:b/>
                <w:color w:val="000000"/>
                <w:sz w:val="20"/>
                <w:szCs w:val="20"/>
                <w:lang w:eastAsia="ru-RU"/>
              </w:rPr>
              <w:t>ООО "Смоленскрегионтеплоэнерго"</w:t>
            </w:r>
            <w:bookmarkEnd w:id="702"/>
          </w:p>
        </w:tc>
      </w:tr>
      <w:bookmarkEnd w:id="701"/>
      <w:tr w:rsidR="00560B0E" w:rsidRPr="00422988" w:rsidTr="00235405">
        <w:trPr>
          <w:trHeight w:val="975"/>
        </w:trPr>
        <w:tc>
          <w:tcPr>
            <w:tcW w:w="1236" w:type="pct"/>
            <w:tcBorders>
              <w:top w:val="nil"/>
              <w:left w:val="single" w:sz="4" w:space="0" w:color="auto"/>
              <w:bottom w:val="single" w:sz="4" w:space="0" w:color="auto"/>
              <w:right w:val="single" w:sz="4" w:space="0" w:color="auto"/>
            </w:tcBorders>
            <w:shd w:val="clear" w:color="000000" w:fill="FFFFFF"/>
            <w:vAlign w:val="center"/>
            <w:hideMark/>
          </w:tcPr>
          <w:p w:rsidR="00560B0E" w:rsidRPr="004207F8" w:rsidRDefault="00560B0E" w:rsidP="00235405">
            <w:pPr>
              <w:jc w:val="left"/>
              <w:rPr>
                <w:rFonts w:ascii="Segoe UI" w:eastAsia="Times New Roman" w:hAnsi="Segoe UI" w:cs="Segoe UI"/>
                <w:color w:val="000000"/>
                <w:sz w:val="20"/>
                <w:szCs w:val="20"/>
                <w:lang w:eastAsia="ru-RU"/>
              </w:rPr>
            </w:pPr>
            <w:r w:rsidRPr="004207F8">
              <w:rPr>
                <w:rFonts w:ascii="Segoe UI" w:eastAsia="Times New Roman" w:hAnsi="Segoe UI" w:cs="Segoe UI"/>
                <w:color w:val="000000"/>
                <w:sz w:val="20"/>
                <w:szCs w:val="20"/>
                <w:lang w:eastAsia="ru-RU"/>
              </w:rPr>
              <w:t>Прочие потребители, г. Гагарин</w:t>
            </w:r>
          </w:p>
        </w:tc>
        <w:tc>
          <w:tcPr>
            <w:tcW w:w="401"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lang w:eastAsia="ru-RU"/>
              </w:rPr>
            </w:pPr>
            <w:r w:rsidRPr="00422988">
              <w:rPr>
                <w:rFonts w:ascii="Segoe UI" w:hAnsi="Segoe UI" w:cs="Segoe UI"/>
                <w:color w:val="000000"/>
                <w:sz w:val="20"/>
                <w:szCs w:val="20"/>
              </w:rPr>
              <w:t>3 133,44</w:t>
            </w:r>
          </w:p>
        </w:tc>
        <w:tc>
          <w:tcPr>
            <w:tcW w:w="400"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3 500,05</w:t>
            </w:r>
          </w:p>
        </w:tc>
        <w:tc>
          <w:tcPr>
            <w:tcW w:w="401"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3 500,05</w:t>
            </w:r>
          </w:p>
        </w:tc>
        <w:tc>
          <w:tcPr>
            <w:tcW w:w="401"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3 916,55</w:t>
            </w:r>
          </w:p>
        </w:tc>
        <w:tc>
          <w:tcPr>
            <w:tcW w:w="400"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3 916,55</w:t>
            </w:r>
          </w:p>
        </w:tc>
        <w:tc>
          <w:tcPr>
            <w:tcW w:w="401"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4 280,79</w:t>
            </w:r>
          </w:p>
        </w:tc>
        <w:tc>
          <w:tcPr>
            <w:tcW w:w="356"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4 550,48</w:t>
            </w:r>
          </w:p>
        </w:tc>
        <w:tc>
          <w:tcPr>
            <w:tcW w:w="356"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4 732,50</w:t>
            </w:r>
          </w:p>
        </w:tc>
        <w:tc>
          <w:tcPr>
            <w:tcW w:w="331"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4 732,50</w:t>
            </w:r>
          </w:p>
        </w:tc>
        <w:tc>
          <w:tcPr>
            <w:tcW w:w="317"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4 732,50</w:t>
            </w:r>
          </w:p>
        </w:tc>
      </w:tr>
      <w:tr w:rsidR="00560B0E" w:rsidRPr="00422988" w:rsidTr="00235405">
        <w:trPr>
          <w:trHeight w:val="915"/>
        </w:trPr>
        <w:tc>
          <w:tcPr>
            <w:tcW w:w="1236" w:type="pct"/>
            <w:tcBorders>
              <w:top w:val="nil"/>
              <w:left w:val="single" w:sz="4" w:space="0" w:color="auto"/>
              <w:bottom w:val="single" w:sz="4" w:space="0" w:color="auto"/>
              <w:right w:val="single" w:sz="4" w:space="0" w:color="auto"/>
            </w:tcBorders>
            <w:shd w:val="clear" w:color="000000" w:fill="FFFFFF"/>
            <w:vAlign w:val="center"/>
            <w:hideMark/>
          </w:tcPr>
          <w:p w:rsidR="00560B0E" w:rsidRPr="004207F8" w:rsidRDefault="00560B0E" w:rsidP="00235405">
            <w:pPr>
              <w:jc w:val="left"/>
              <w:rPr>
                <w:rFonts w:ascii="Segoe UI" w:eastAsia="Times New Roman" w:hAnsi="Segoe UI" w:cs="Segoe UI"/>
                <w:color w:val="000000"/>
                <w:sz w:val="20"/>
                <w:szCs w:val="20"/>
                <w:lang w:eastAsia="ru-RU"/>
              </w:rPr>
            </w:pPr>
            <w:r w:rsidRPr="004207F8">
              <w:rPr>
                <w:rFonts w:ascii="Segoe UI" w:eastAsia="Times New Roman" w:hAnsi="Segoe UI" w:cs="Segoe UI"/>
                <w:color w:val="000000"/>
                <w:sz w:val="20"/>
                <w:szCs w:val="20"/>
                <w:lang w:eastAsia="ru-RU"/>
              </w:rPr>
              <w:t>Население, г. Гагарин</w:t>
            </w:r>
          </w:p>
        </w:tc>
        <w:tc>
          <w:tcPr>
            <w:tcW w:w="401"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2 960,90</w:t>
            </w:r>
          </w:p>
        </w:tc>
        <w:tc>
          <w:tcPr>
            <w:tcW w:w="400"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3 256,99</w:t>
            </w:r>
          </w:p>
        </w:tc>
        <w:tc>
          <w:tcPr>
            <w:tcW w:w="401"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3 256,99</w:t>
            </w:r>
          </w:p>
        </w:tc>
        <w:tc>
          <w:tcPr>
            <w:tcW w:w="401"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3 553,38</w:t>
            </w:r>
          </w:p>
        </w:tc>
        <w:tc>
          <w:tcPr>
            <w:tcW w:w="400"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3 553,38</w:t>
            </w:r>
          </w:p>
        </w:tc>
        <w:tc>
          <w:tcPr>
            <w:tcW w:w="401"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3 883,84</w:t>
            </w:r>
          </w:p>
        </w:tc>
        <w:tc>
          <w:tcPr>
            <w:tcW w:w="356"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4 128,53</w:t>
            </w:r>
          </w:p>
        </w:tc>
        <w:tc>
          <w:tcPr>
            <w:tcW w:w="356"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4 293,67</w:t>
            </w:r>
          </w:p>
        </w:tc>
        <w:tc>
          <w:tcPr>
            <w:tcW w:w="331"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4 293,67</w:t>
            </w:r>
          </w:p>
        </w:tc>
        <w:tc>
          <w:tcPr>
            <w:tcW w:w="317"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4 293,67</w:t>
            </w:r>
          </w:p>
        </w:tc>
      </w:tr>
      <w:tr w:rsidR="00560B0E" w:rsidRPr="00422988" w:rsidTr="00235405">
        <w:trPr>
          <w:trHeight w:val="1335"/>
        </w:trPr>
        <w:tc>
          <w:tcPr>
            <w:tcW w:w="1236" w:type="pct"/>
            <w:tcBorders>
              <w:top w:val="nil"/>
              <w:left w:val="single" w:sz="4" w:space="0" w:color="auto"/>
              <w:bottom w:val="single" w:sz="4" w:space="0" w:color="auto"/>
              <w:right w:val="single" w:sz="4" w:space="0" w:color="auto"/>
            </w:tcBorders>
            <w:shd w:val="clear" w:color="000000" w:fill="FFFFFF"/>
            <w:vAlign w:val="center"/>
            <w:hideMark/>
          </w:tcPr>
          <w:p w:rsidR="00560B0E" w:rsidRPr="004207F8" w:rsidRDefault="00560B0E" w:rsidP="00235405">
            <w:pPr>
              <w:jc w:val="left"/>
              <w:rPr>
                <w:rFonts w:ascii="Segoe UI" w:eastAsia="Times New Roman" w:hAnsi="Segoe UI" w:cs="Segoe UI"/>
                <w:color w:val="000000"/>
                <w:sz w:val="20"/>
                <w:szCs w:val="20"/>
                <w:lang w:eastAsia="ru-RU"/>
              </w:rPr>
            </w:pPr>
            <w:r w:rsidRPr="004207F8">
              <w:rPr>
                <w:rFonts w:ascii="Segoe UI" w:eastAsia="Times New Roman" w:hAnsi="Segoe UI" w:cs="Segoe UI"/>
                <w:color w:val="000000"/>
                <w:sz w:val="20"/>
                <w:szCs w:val="20"/>
                <w:lang w:eastAsia="ru-RU"/>
              </w:rPr>
              <w:lastRenderedPageBreak/>
              <w:t>Г. Гагарин (для потребителей, нагрузки которых переведены с котельной ЗАО "Гагаринконсервмолоко")</w:t>
            </w:r>
          </w:p>
        </w:tc>
        <w:tc>
          <w:tcPr>
            <w:tcW w:w="401"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1 896,71</w:t>
            </w:r>
          </w:p>
        </w:tc>
        <w:tc>
          <w:tcPr>
            <w:tcW w:w="400"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2 086,38</w:t>
            </w:r>
          </w:p>
        </w:tc>
        <w:tc>
          <w:tcPr>
            <w:tcW w:w="401"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2 086,38</w:t>
            </w:r>
          </w:p>
        </w:tc>
        <w:tc>
          <w:tcPr>
            <w:tcW w:w="401"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2 334,66</w:t>
            </w:r>
          </w:p>
        </w:tc>
        <w:tc>
          <w:tcPr>
            <w:tcW w:w="400"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2 334,66</w:t>
            </w:r>
          </w:p>
        </w:tc>
        <w:tc>
          <w:tcPr>
            <w:tcW w:w="401"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2 551,78</w:t>
            </w:r>
          </w:p>
        </w:tc>
        <w:tc>
          <w:tcPr>
            <w:tcW w:w="356"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2 712,55</w:t>
            </w:r>
          </w:p>
        </w:tc>
        <w:tc>
          <w:tcPr>
            <w:tcW w:w="356"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2 821,05</w:t>
            </w:r>
          </w:p>
        </w:tc>
        <w:tc>
          <w:tcPr>
            <w:tcW w:w="331"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2 821,05</w:t>
            </w:r>
          </w:p>
        </w:tc>
        <w:tc>
          <w:tcPr>
            <w:tcW w:w="317"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2 821,05</w:t>
            </w:r>
          </w:p>
        </w:tc>
      </w:tr>
      <w:tr w:rsidR="00560B0E" w:rsidRPr="00422988" w:rsidTr="00235405">
        <w:trPr>
          <w:trHeight w:val="915"/>
        </w:trPr>
        <w:tc>
          <w:tcPr>
            <w:tcW w:w="1236" w:type="pct"/>
            <w:tcBorders>
              <w:top w:val="nil"/>
              <w:left w:val="single" w:sz="4" w:space="0" w:color="auto"/>
              <w:bottom w:val="single" w:sz="4" w:space="0" w:color="auto"/>
              <w:right w:val="single" w:sz="4" w:space="0" w:color="auto"/>
            </w:tcBorders>
            <w:shd w:val="clear" w:color="000000" w:fill="FFFFFF"/>
            <w:vAlign w:val="center"/>
            <w:hideMark/>
          </w:tcPr>
          <w:p w:rsidR="00560B0E" w:rsidRPr="004207F8" w:rsidRDefault="00560B0E" w:rsidP="00235405">
            <w:pPr>
              <w:jc w:val="left"/>
              <w:rPr>
                <w:rFonts w:ascii="Segoe UI" w:eastAsia="Times New Roman" w:hAnsi="Segoe UI" w:cs="Segoe UI"/>
                <w:color w:val="000000"/>
                <w:sz w:val="20"/>
                <w:szCs w:val="20"/>
                <w:lang w:eastAsia="ru-RU"/>
              </w:rPr>
            </w:pPr>
            <w:r w:rsidRPr="004207F8">
              <w:rPr>
                <w:rFonts w:ascii="Segoe UI" w:eastAsia="Times New Roman" w:hAnsi="Segoe UI" w:cs="Segoe UI"/>
                <w:color w:val="000000"/>
                <w:sz w:val="20"/>
                <w:szCs w:val="20"/>
                <w:lang w:eastAsia="ru-RU"/>
              </w:rPr>
              <w:t>Г. Гагарин, ул. Пушная</w:t>
            </w:r>
          </w:p>
        </w:tc>
        <w:tc>
          <w:tcPr>
            <w:tcW w:w="401"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2 749,70</w:t>
            </w:r>
          </w:p>
        </w:tc>
        <w:tc>
          <w:tcPr>
            <w:tcW w:w="400"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3 024,67</w:t>
            </w:r>
          </w:p>
        </w:tc>
        <w:tc>
          <w:tcPr>
            <w:tcW w:w="401"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3 024,67</w:t>
            </w:r>
          </w:p>
        </w:tc>
        <w:tc>
          <w:tcPr>
            <w:tcW w:w="401"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3 384,61</w:t>
            </w:r>
          </w:p>
        </w:tc>
        <w:tc>
          <w:tcPr>
            <w:tcW w:w="400"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3 384,61</w:t>
            </w:r>
          </w:p>
        </w:tc>
        <w:tc>
          <w:tcPr>
            <w:tcW w:w="401"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3 699,38</w:t>
            </w:r>
          </w:p>
        </w:tc>
        <w:tc>
          <w:tcPr>
            <w:tcW w:w="356"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3 932,44</w:t>
            </w:r>
          </w:p>
        </w:tc>
        <w:tc>
          <w:tcPr>
            <w:tcW w:w="356"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4 089,74</w:t>
            </w:r>
          </w:p>
        </w:tc>
        <w:tc>
          <w:tcPr>
            <w:tcW w:w="331"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4 089,74</w:t>
            </w:r>
          </w:p>
        </w:tc>
        <w:tc>
          <w:tcPr>
            <w:tcW w:w="317"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4 089,74</w:t>
            </w:r>
          </w:p>
        </w:tc>
      </w:tr>
      <w:tr w:rsidR="00560B0E" w:rsidRPr="00422988" w:rsidTr="00235405">
        <w:trPr>
          <w:trHeight w:val="915"/>
        </w:trPr>
        <w:tc>
          <w:tcPr>
            <w:tcW w:w="1236" w:type="pct"/>
            <w:tcBorders>
              <w:top w:val="nil"/>
              <w:left w:val="single" w:sz="4" w:space="0" w:color="auto"/>
              <w:bottom w:val="single" w:sz="4" w:space="0" w:color="auto"/>
              <w:right w:val="single" w:sz="4" w:space="0" w:color="auto"/>
            </w:tcBorders>
            <w:shd w:val="clear" w:color="000000" w:fill="FFFFFF"/>
            <w:vAlign w:val="center"/>
            <w:hideMark/>
          </w:tcPr>
          <w:p w:rsidR="00560B0E" w:rsidRPr="004207F8" w:rsidRDefault="00560B0E" w:rsidP="00235405">
            <w:pPr>
              <w:jc w:val="left"/>
              <w:rPr>
                <w:rFonts w:ascii="Segoe UI" w:eastAsia="Times New Roman" w:hAnsi="Segoe UI" w:cs="Segoe UI"/>
                <w:color w:val="000000"/>
                <w:sz w:val="20"/>
                <w:szCs w:val="20"/>
                <w:lang w:eastAsia="ru-RU"/>
              </w:rPr>
            </w:pPr>
            <w:r w:rsidRPr="004207F8">
              <w:rPr>
                <w:rFonts w:ascii="Segoe UI" w:eastAsia="Times New Roman" w:hAnsi="Segoe UI" w:cs="Segoe UI"/>
                <w:color w:val="000000"/>
                <w:sz w:val="20"/>
                <w:szCs w:val="20"/>
                <w:lang w:eastAsia="ru-RU"/>
              </w:rPr>
              <w:t>Население, с. Карманово</w:t>
            </w:r>
          </w:p>
        </w:tc>
        <w:tc>
          <w:tcPr>
            <w:tcW w:w="401"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3 652,38</w:t>
            </w:r>
          </w:p>
        </w:tc>
        <w:tc>
          <w:tcPr>
            <w:tcW w:w="400"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4 017,62</w:t>
            </w:r>
          </w:p>
        </w:tc>
        <w:tc>
          <w:tcPr>
            <w:tcW w:w="401"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4 017,62</w:t>
            </w:r>
          </w:p>
        </w:tc>
        <w:tc>
          <w:tcPr>
            <w:tcW w:w="401"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4 375,99</w:t>
            </w:r>
          </w:p>
        </w:tc>
        <w:tc>
          <w:tcPr>
            <w:tcW w:w="400"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4 375,99</w:t>
            </w:r>
          </w:p>
        </w:tc>
        <w:tc>
          <w:tcPr>
            <w:tcW w:w="401"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4 782,96</w:t>
            </w:r>
          </w:p>
        </w:tc>
        <w:tc>
          <w:tcPr>
            <w:tcW w:w="356"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5 084,28</w:t>
            </w:r>
          </w:p>
        </w:tc>
        <w:tc>
          <w:tcPr>
            <w:tcW w:w="356"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5 287,65</w:t>
            </w:r>
          </w:p>
        </w:tc>
        <w:tc>
          <w:tcPr>
            <w:tcW w:w="331"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5 287,65</w:t>
            </w:r>
          </w:p>
        </w:tc>
        <w:tc>
          <w:tcPr>
            <w:tcW w:w="317"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5 287,65</w:t>
            </w:r>
          </w:p>
        </w:tc>
      </w:tr>
      <w:tr w:rsidR="00560B0E" w:rsidRPr="004207F8" w:rsidTr="00235405">
        <w:trPr>
          <w:trHeight w:val="615"/>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rsidR="00560B0E" w:rsidRPr="004207F8" w:rsidRDefault="00560B0E" w:rsidP="00235405">
            <w:pPr>
              <w:jc w:val="center"/>
              <w:rPr>
                <w:rFonts w:ascii="Segoe UI" w:eastAsia="Times New Roman" w:hAnsi="Segoe UI" w:cs="Segoe UI"/>
                <w:b/>
                <w:color w:val="000000"/>
                <w:sz w:val="20"/>
                <w:szCs w:val="20"/>
                <w:lang w:eastAsia="ru-RU"/>
              </w:rPr>
            </w:pPr>
            <w:r w:rsidRPr="004207F8">
              <w:rPr>
                <w:rFonts w:ascii="Segoe UI" w:eastAsia="Times New Roman" w:hAnsi="Segoe UI" w:cs="Segoe UI"/>
                <w:b/>
                <w:color w:val="000000"/>
                <w:sz w:val="20"/>
                <w:szCs w:val="20"/>
                <w:lang w:eastAsia="ru-RU"/>
              </w:rPr>
              <w:t>МБУ «Управление ДКХ Гагаринского района»</w:t>
            </w:r>
          </w:p>
        </w:tc>
      </w:tr>
      <w:tr w:rsidR="00560B0E" w:rsidRPr="00422988" w:rsidTr="00235405">
        <w:trPr>
          <w:trHeight w:val="675"/>
        </w:trPr>
        <w:tc>
          <w:tcPr>
            <w:tcW w:w="1236" w:type="pct"/>
            <w:tcBorders>
              <w:top w:val="nil"/>
              <w:left w:val="single" w:sz="4" w:space="0" w:color="auto"/>
              <w:bottom w:val="single" w:sz="4" w:space="0" w:color="auto"/>
              <w:right w:val="single" w:sz="4" w:space="0" w:color="auto"/>
            </w:tcBorders>
            <w:shd w:val="clear" w:color="000000" w:fill="FFFFFF"/>
            <w:vAlign w:val="center"/>
            <w:hideMark/>
          </w:tcPr>
          <w:p w:rsidR="00560B0E" w:rsidRPr="004207F8" w:rsidRDefault="00560B0E" w:rsidP="00235405">
            <w:pPr>
              <w:jc w:val="left"/>
              <w:rPr>
                <w:rFonts w:ascii="Segoe UI" w:eastAsia="Times New Roman" w:hAnsi="Segoe UI" w:cs="Segoe UI"/>
                <w:color w:val="000000"/>
                <w:sz w:val="20"/>
                <w:szCs w:val="20"/>
                <w:lang w:eastAsia="ru-RU"/>
              </w:rPr>
            </w:pPr>
            <w:r w:rsidRPr="004207F8">
              <w:rPr>
                <w:rFonts w:ascii="Segoe UI" w:eastAsia="Times New Roman" w:hAnsi="Segoe UI" w:cs="Segoe UI"/>
                <w:color w:val="000000"/>
                <w:sz w:val="20"/>
                <w:szCs w:val="20"/>
                <w:lang w:eastAsia="ru-RU"/>
              </w:rPr>
              <w:t>Прочие, г. Гагарин, проезд Первомайский, д. 1</w:t>
            </w:r>
          </w:p>
        </w:tc>
        <w:tc>
          <w:tcPr>
            <w:tcW w:w="401"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lang w:eastAsia="ru-RU"/>
              </w:rPr>
            </w:pPr>
            <w:r w:rsidRPr="00422988">
              <w:rPr>
                <w:rFonts w:ascii="Segoe UI" w:hAnsi="Segoe UI" w:cs="Segoe UI"/>
                <w:color w:val="000000"/>
                <w:sz w:val="20"/>
                <w:szCs w:val="20"/>
              </w:rPr>
              <w:t>-</w:t>
            </w:r>
          </w:p>
        </w:tc>
        <w:tc>
          <w:tcPr>
            <w:tcW w:w="400"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2 721,15</w:t>
            </w:r>
          </w:p>
        </w:tc>
        <w:tc>
          <w:tcPr>
            <w:tcW w:w="401"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2 721,15</w:t>
            </w:r>
          </w:p>
        </w:tc>
        <w:tc>
          <w:tcPr>
            <w:tcW w:w="401"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3 044,97</w:t>
            </w:r>
          </w:p>
        </w:tc>
        <w:tc>
          <w:tcPr>
            <w:tcW w:w="400"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3 044,97</w:t>
            </w:r>
          </w:p>
        </w:tc>
        <w:tc>
          <w:tcPr>
            <w:tcW w:w="401"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3 328,15</w:t>
            </w:r>
          </w:p>
        </w:tc>
        <w:tc>
          <w:tcPr>
            <w:tcW w:w="356"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3 537,83</w:t>
            </w:r>
          </w:p>
        </w:tc>
        <w:tc>
          <w:tcPr>
            <w:tcW w:w="356"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3 679,34</w:t>
            </w:r>
          </w:p>
        </w:tc>
        <w:tc>
          <w:tcPr>
            <w:tcW w:w="331"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3 679,34</w:t>
            </w:r>
          </w:p>
        </w:tc>
        <w:tc>
          <w:tcPr>
            <w:tcW w:w="317"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3 679,34</w:t>
            </w:r>
          </w:p>
        </w:tc>
      </w:tr>
      <w:tr w:rsidR="00560B0E" w:rsidRPr="00422988" w:rsidTr="00235405">
        <w:trPr>
          <w:trHeight w:val="675"/>
        </w:trPr>
        <w:tc>
          <w:tcPr>
            <w:tcW w:w="1236" w:type="pct"/>
            <w:tcBorders>
              <w:top w:val="nil"/>
              <w:left w:val="single" w:sz="4" w:space="0" w:color="auto"/>
              <w:bottom w:val="single" w:sz="4" w:space="0" w:color="auto"/>
              <w:right w:val="single" w:sz="4" w:space="0" w:color="auto"/>
            </w:tcBorders>
            <w:shd w:val="clear" w:color="000000" w:fill="FFFFFF"/>
            <w:vAlign w:val="center"/>
            <w:hideMark/>
          </w:tcPr>
          <w:p w:rsidR="00560B0E" w:rsidRPr="004207F8" w:rsidRDefault="00560B0E" w:rsidP="00235405">
            <w:pPr>
              <w:jc w:val="left"/>
              <w:rPr>
                <w:rFonts w:ascii="Segoe UI" w:eastAsia="Times New Roman" w:hAnsi="Segoe UI" w:cs="Segoe UI"/>
                <w:color w:val="000000"/>
                <w:sz w:val="20"/>
                <w:szCs w:val="20"/>
                <w:lang w:eastAsia="ru-RU"/>
              </w:rPr>
            </w:pPr>
            <w:r w:rsidRPr="004207F8">
              <w:rPr>
                <w:rFonts w:ascii="Segoe UI" w:eastAsia="Times New Roman" w:hAnsi="Segoe UI" w:cs="Segoe UI"/>
                <w:color w:val="000000"/>
                <w:sz w:val="20"/>
                <w:szCs w:val="20"/>
                <w:lang w:eastAsia="ru-RU"/>
              </w:rPr>
              <w:t>Население, г. Гагарин, проезд Первомайский, д. 1</w:t>
            </w:r>
          </w:p>
        </w:tc>
        <w:tc>
          <w:tcPr>
            <w:tcW w:w="401"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w:t>
            </w:r>
          </w:p>
        </w:tc>
        <w:tc>
          <w:tcPr>
            <w:tcW w:w="400"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3 265,38</w:t>
            </w:r>
          </w:p>
        </w:tc>
        <w:tc>
          <w:tcPr>
            <w:tcW w:w="401"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3 265,38</w:t>
            </w:r>
          </w:p>
        </w:tc>
        <w:tc>
          <w:tcPr>
            <w:tcW w:w="401"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3 653,96</w:t>
            </w:r>
          </w:p>
        </w:tc>
        <w:tc>
          <w:tcPr>
            <w:tcW w:w="400"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3 653,96</w:t>
            </w:r>
          </w:p>
        </w:tc>
        <w:tc>
          <w:tcPr>
            <w:tcW w:w="401"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3 993,78</w:t>
            </w:r>
          </w:p>
        </w:tc>
        <w:tc>
          <w:tcPr>
            <w:tcW w:w="356"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4 245,39</w:t>
            </w:r>
          </w:p>
        </w:tc>
        <w:tc>
          <w:tcPr>
            <w:tcW w:w="356"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4 415,20</w:t>
            </w:r>
          </w:p>
        </w:tc>
        <w:tc>
          <w:tcPr>
            <w:tcW w:w="331"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4 415,20</w:t>
            </w:r>
          </w:p>
        </w:tc>
        <w:tc>
          <w:tcPr>
            <w:tcW w:w="317"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4 415,20</w:t>
            </w:r>
          </w:p>
        </w:tc>
      </w:tr>
      <w:tr w:rsidR="00560B0E" w:rsidRPr="00422988" w:rsidTr="00235405">
        <w:trPr>
          <w:trHeight w:val="675"/>
        </w:trPr>
        <w:tc>
          <w:tcPr>
            <w:tcW w:w="1236" w:type="pct"/>
            <w:tcBorders>
              <w:top w:val="nil"/>
              <w:left w:val="single" w:sz="4" w:space="0" w:color="auto"/>
              <w:bottom w:val="single" w:sz="4" w:space="0" w:color="auto"/>
              <w:right w:val="single" w:sz="4" w:space="0" w:color="auto"/>
            </w:tcBorders>
            <w:shd w:val="clear" w:color="000000" w:fill="FFFFFF"/>
            <w:vAlign w:val="center"/>
            <w:hideMark/>
          </w:tcPr>
          <w:p w:rsidR="00560B0E" w:rsidRPr="004207F8" w:rsidRDefault="00560B0E" w:rsidP="00235405">
            <w:pPr>
              <w:jc w:val="left"/>
              <w:rPr>
                <w:rFonts w:ascii="Segoe UI" w:eastAsia="Times New Roman" w:hAnsi="Segoe UI" w:cs="Segoe UI"/>
                <w:color w:val="000000"/>
                <w:sz w:val="20"/>
                <w:szCs w:val="20"/>
                <w:lang w:eastAsia="ru-RU"/>
              </w:rPr>
            </w:pPr>
            <w:r w:rsidRPr="004207F8">
              <w:rPr>
                <w:rFonts w:ascii="Segoe UI" w:eastAsia="Times New Roman" w:hAnsi="Segoe UI" w:cs="Segoe UI"/>
                <w:color w:val="000000"/>
                <w:sz w:val="20"/>
                <w:szCs w:val="20"/>
                <w:lang w:eastAsia="ru-RU"/>
              </w:rPr>
              <w:t>Прочие, г. Гагарин, ул. Комсомольская, д. 9</w:t>
            </w:r>
          </w:p>
        </w:tc>
        <w:tc>
          <w:tcPr>
            <w:tcW w:w="401"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w:t>
            </w:r>
          </w:p>
        </w:tc>
        <w:tc>
          <w:tcPr>
            <w:tcW w:w="400"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1 983,98</w:t>
            </w:r>
          </w:p>
        </w:tc>
        <w:tc>
          <w:tcPr>
            <w:tcW w:w="401"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1 983,98</w:t>
            </w:r>
          </w:p>
        </w:tc>
        <w:tc>
          <w:tcPr>
            <w:tcW w:w="401"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2 220,07</w:t>
            </w:r>
          </w:p>
        </w:tc>
        <w:tc>
          <w:tcPr>
            <w:tcW w:w="400"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2 220,07</w:t>
            </w:r>
          </w:p>
        </w:tc>
        <w:tc>
          <w:tcPr>
            <w:tcW w:w="401"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2 426,54</w:t>
            </w:r>
          </w:p>
        </w:tc>
        <w:tc>
          <w:tcPr>
            <w:tcW w:w="356"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2 579,41</w:t>
            </w:r>
          </w:p>
        </w:tc>
        <w:tc>
          <w:tcPr>
            <w:tcW w:w="356"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2 682,58</w:t>
            </w:r>
          </w:p>
        </w:tc>
        <w:tc>
          <w:tcPr>
            <w:tcW w:w="331"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2 682,58</w:t>
            </w:r>
          </w:p>
        </w:tc>
        <w:tc>
          <w:tcPr>
            <w:tcW w:w="317"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2 682,58</w:t>
            </w:r>
          </w:p>
        </w:tc>
      </w:tr>
      <w:tr w:rsidR="00560B0E" w:rsidRPr="00422988" w:rsidTr="00235405">
        <w:trPr>
          <w:trHeight w:val="675"/>
        </w:trPr>
        <w:tc>
          <w:tcPr>
            <w:tcW w:w="1236" w:type="pct"/>
            <w:tcBorders>
              <w:top w:val="nil"/>
              <w:left w:val="single" w:sz="4" w:space="0" w:color="auto"/>
              <w:bottom w:val="single" w:sz="4" w:space="0" w:color="auto"/>
              <w:right w:val="single" w:sz="4" w:space="0" w:color="auto"/>
            </w:tcBorders>
            <w:shd w:val="clear" w:color="000000" w:fill="FFFFFF"/>
            <w:vAlign w:val="center"/>
            <w:hideMark/>
          </w:tcPr>
          <w:p w:rsidR="00560B0E" w:rsidRPr="004207F8" w:rsidRDefault="00560B0E" w:rsidP="00235405">
            <w:pPr>
              <w:jc w:val="left"/>
              <w:rPr>
                <w:rFonts w:ascii="Segoe UI" w:eastAsia="Times New Roman" w:hAnsi="Segoe UI" w:cs="Segoe UI"/>
                <w:color w:val="000000"/>
                <w:sz w:val="20"/>
                <w:szCs w:val="20"/>
                <w:lang w:eastAsia="ru-RU"/>
              </w:rPr>
            </w:pPr>
            <w:r w:rsidRPr="004207F8">
              <w:rPr>
                <w:rFonts w:ascii="Segoe UI" w:eastAsia="Times New Roman" w:hAnsi="Segoe UI" w:cs="Segoe UI"/>
                <w:color w:val="000000"/>
                <w:sz w:val="20"/>
                <w:szCs w:val="20"/>
                <w:lang w:eastAsia="ru-RU"/>
              </w:rPr>
              <w:t>Население, г. Гагарин, ул. Комсомольская, д. 9</w:t>
            </w:r>
          </w:p>
        </w:tc>
        <w:tc>
          <w:tcPr>
            <w:tcW w:w="401"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w:t>
            </w:r>
          </w:p>
        </w:tc>
        <w:tc>
          <w:tcPr>
            <w:tcW w:w="400"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2 380,78</w:t>
            </w:r>
          </w:p>
        </w:tc>
        <w:tc>
          <w:tcPr>
            <w:tcW w:w="401"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2 380,78</w:t>
            </w:r>
          </w:p>
        </w:tc>
        <w:tc>
          <w:tcPr>
            <w:tcW w:w="401"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2 664,08</w:t>
            </w:r>
          </w:p>
        </w:tc>
        <w:tc>
          <w:tcPr>
            <w:tcW w:w="400"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2 664,08</w:t>
            </w:r>
          </w:p>
        </w:tc>
        <w:tc>
          <w:tcPr>
            <w:tcW w:w="401"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2 911,84</w:t>
            </w:r>
          </w:p>
        </w:tc>
        <w:tc>
          <w:tcPr>
            <w:tcW w:w="356"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3 095,29</w:t>
            </w:r>
          </w:p>
        </w:tc>
        <w:tc>
          <w:tcPr>
            <w:tcW w:w="356"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3 219,10</w:t>
            </w:r>
          </w:p>
        </w:tc>
        <w:tc>
          <w:tcPr>
            <w:tcW w:w="331"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3 219,10</w:t>
            </w:r>
          </w:p>
        </w:tc>
        <w:tc>
          <w:tcPr>
            <w:tcW w:w="317" w:type="pct"/>
            <w:tcBorders>
              <w:top w:val="nil"/>
              <w:left w:val="nil"/>
              <w:bottom w:val="single" w:sz="4" w:space="0" w:color="auto"/>
              <w:right w:val="single" w:sz="4" w:space="0" w:color="auto"/>
            </w:tcBorders>
            <w:shd w:val="clear" w:color="000000" w:fill="FFFFFF"/>
            <w:vAlign w:val="center"/>
            <w:hideMark/>
          </w:tcPr>
          <w:p w:rsidR="00560B0E" w:rsidRPr="00422988" w:rsidRDefault="00560B0E" w:rsidP="00235405">
            <w:pPr>
              <w:jc w:val="center"/>
              <w:rPr>
                <w:rFonts w:ascii="Segoe UI" w:hAnsi="Segoe UI" w:cs="Segoe UI"/>
                <w:color w:val="000000"/>
                <w:sz w:val="20"/>
                <w:szCs w:val="20"/>
              </w:rPr>
            </w:pPr>
            <w:r w:rsidRPr="00422988">
              <w:rPr>
                <w:rFonts w:ascii="Segoe UI" w:hAnsi="Segoe UI" w:cs="Segoe UI"/>
                <w:color w:val="000000"/>
                <w:sz w:val="20"/>
                <w:szCs w:val="20"/>
              </w:rPr>
              <w:t>3 219,10</w:t>
            </w:r>
          </w:p>
        </w:tc>
      </w:tr>
    </w:tbl>
    <w:p w:rsidR="004E3951" w:rsidRDefault="00294DDC" w:rsidP="00FA1C46">
      <w:pPr>
        <w:pStyle w:val="aff2"/>
      </w:pPr>
      <w:r w:rsidRPr="00294DDC">
        <w:t>Реализация мероприятий по техническому перевооружению и реконструкции источников теплоснабжения позволит повысить надежность системы в целом, снизить тепловые потери при передаче тепловой энергии потребителю, снизить расход топлива</w:t>
      </w:r>
      <w:r w:rsidR="00583C2F" w:rsidRPr="002C4067">
        <w:t>.</w:t>
      </w:r>
      <w:r w:rsidR="004E3951">
        <w:t xml:space="preserve"> </w:t>
      </w:r>
    </w:p>
    <w:p w:rsidR="004E3951" w:rsidRDefault="004E3951" w:rsidP="00FA1C46">
      <w:pPr>
        <w:pStyle w:val="aff2"/>
        <w:sectPr w:rsidR="004E3951" w:rsidSect="00BB4A56">
          <w:footerReference w:type="default" r:id="rId96"/>
          <w:pgSz w:w="16838" w:h="11906" w:orient="landscape"/>
          <w:pgMar w:top="1134" w:right="567" w:bottom="567" w:left="567" w:header="709" w:footer="0" w:gutter="0"/>
          <w:cols w:space="708"/>
          <w:docGrid w:linePitch="360"/>
        </w:sectPr>
      </w:pPr>
    </w:p>
    <w:p w:rsidR="00B3208B" w:rsidRPr="002C4067" w:rsidRDefault="00B3208B" w:rsidP="00393C7B">
      <w:pPr>
        <w:pStyle w:val="a1"/>
        <w:rPr>
          <w:rStyle w:val="ed"/>
        </w:rPr>
      </w:pPr>
      <w:bookmarkStart w:id="703" w:name="_Toc162259318"/>
      <w:bookmarkStart w:id="704" w:name="_Toc165985204"/>
      <w:bookmarkStart w:id="705" w:name="_Toc205122360"/>
      <w:r w:rsidRPr="002C4067">
        <w:rPr>
          <w:rStyle w:val="ed"/>
        </w:rPr>
        <w:lastRenderedPageBreak/>
        <w:t>Тарифно-балансовые расчетные модели теплоснабжения потребителей по каждой единой теплоснабжающей организации</w:t>
      </w:r>
      <w:bookmarkEnd w:id="703"/>
      <w:bookmarkEnd w:id="704"/>
      <w:bookmarkEnd w:id="705"/>
    </w:p>
    <w:p w:rsidR="00B3208B" w:rsidRPr="002C4067" w:rsidRDefault="00B3208B" w:rsidP="00393334">
      <w:pPr>
        <w:pStyle w:val="aff2"/>
      </w:pPr>
      <w:r w:rsidRPr="002C4067">
        <w:t>В соответствии с действующим в сфере государственного ценового регулирования законодательством тариф на тепловую энергию, отпускаемую организацией, должен обеспечивать покрытие как экономически обоснованных расходов организации, так и обеспечивать достаточные средства для финансирования мероприятий по надежному функционированию и развитию систем теплоснабжения.</w:t>
      </w:r>
    </w:p>
    <w:p w:rsidR="00B3208B" w:rsidRPr="002C4067" w:rsidRDefault="00B3208B" w:rsidP="00393334">
      <w:pPr>
        <w:pStyle w:val="aff2"/>
      </w:pPr>
      <w:r w:rsidRPr="002C4067">
        <w:t>Тариф ежегодно пересматривается и устанавливается органом исполнительной власти субъекта РФ в области государственного регулирования цен (тарифов) с учетом изменения экономически обоснованных расходов организации и возможных изменений условий реализации инвестиционной программы.</w:t>
      </w:r>
    </w:p>
    <w:p w:rsidR="00B3208B" w:rsidRPr="002C4067" w:rsidRDefault="00B3208B" w:rsidP="00393334">
      <w:pPr>
        <w:pStyle w:val="aff2"/>
      </w:pPr>
      <w:r w:rsidRPr="002C4067">
        <w:t>Законодательством определен механизм ограничения предельной величины тарифов путем установления ежегодных предельных индексов роста, а также механизм ограничения предельной величины платы за ЖКУ для граждан путем установления ежегодных предельных индексов роста.</w:t>
      </w:r>
    </w:p>
    <w:p w:rsidR="00B3208B" w:rsidRPr="002C4067" w:rsidRDefault="00B3208B" w:rsidP="00393334">
      <w:pPr>
        <w:pStyle w:val="aff2"/>
      </w:pPr>
      <w:r w:rsidRPr="002C4067">
        <w:t xml:space="preserve">При этом </w:t>
      </w:r>
      <w:r w:rsidR="00DD1B1F">
        <w:t xml:space="preserve">для </w:t>
      </w:r>
      <w:r w:rsidRPr="002C4067">
        <w:t>возмещени</w:t>
      </w:r>
      <w:r w:rsidR="00DD1B1F">
        <w:t>я</w:t>
      </w:r>
      <w:r w:rsidRPr="002C4067">
        <w:t xml:space="preserve"> затрат на реализацию рекомендуемых мероприятий организации, осуществляющей регулируемые виды деятельности в сфере теплоснабжения, </w:t>
      </w:r>
      <w:r w:rsidR="00781258">
        <w:t>возможно</w:t>
      </w:r>
      <w:r w:rsidRPr="002C4067">
        <w:t xml:space="preserve"> потребовать установления для организации тарифов на уровне выше установленного федеральным органом предельного максимального уровня.</w:t>
      </w:r>
    </w:p>
    <w:p w:rsidR="00B3208B" w:rsidRDefault="00B3208B" w:rsidP="00393334">
      <w:pPr>
        <w:pStyle w:val="aff2"/>
      </w:pPr>
      <w:r w:rsidRPr="002C4067">
        <w:t>Решение об установлении для организации тарифов на уровне выше предельного максимального принимается органом исполнительной власти субъекта РФ в области государственного регулирования тарифов (цен) самостоятельно и не требует согласования с федеральным органом исполнительной власти в области государственного регулирования тарифов в сфере теплоснабжения.</w:t>
      </w:r>
    </w:p>
    <w:p w:rsidR="005F699F" w:rsidRPr="002C4067" w:rsidRDefault="00CC521F" w:rsidP="004E3951">
      <w:pPr>
        <w:pStyle w:val="a1"/>
      </w:pPr>
      <w:bookmarkStart w:id="706" w:name="_Toc162259319"/>
      <w:bookmarkStart w:id="707" w:name="_Toc165985205"/>
      <w:bookmarkStart w:id="708" w:name="_Toc205122361"/>
      <w:r w:rsidRPr="002C4067">
        <w:rPr>
          <w:rStyle w:val="ed"/>
        </w:rPr>
        <w:t>Р</w:t>
      </w:r>
      <w:r w:rsidR="00CE6763" w:rsidRPr="002C4067">
        <w:rPr>
          <w:rStyle w:val="ed"/>
        </w:rPr>
        <w:t>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706"/>
      <w:bookmarkEnd w:id="707"/>
      <w:bookmarkEnd w:id="708"/>
    </w:p>
    <w:p w:rsidR="00BB1F82" w:rsidRPr="002C4067" w:rsidRDefault="00023FE8" w:rsidP="00FA1C46">
      <w:pPr>
        <w:pStyle w:val="aff2"/>
      </w:pPr>
      <w:r w:rsidRPr="00CF4207">
        <w:rPr>
          <w:lang w:eastAsia="ru-RU"/>
        </w:rPr>
        <w:t xml:space="preserve">Настоящей схемой теплоснабжения основным вариантом развития системы теплоснабжения </w:t>
      </w:r>
      <w:r w:rsidR="004E6EE1">
        <w:t>муниципального образования «Гагаринский муниципальный округ» Смоленкой области</w:t>
      </w:r>
      <w:r w:rsidR="004E6EE1" w:rsidRPr="00CF4207">
        <w:rPr>
          <w:lang w:eastAsia="ru-RU"/>
        </w:rPr>
        <w:t xml:space="preserve"> </w:t>
      </w:r>
      <w:r w:rsidRPr="00CF4207">
        <w:rPr>
          <w:lang w:eastAsia="ru-RU"/>
        </w:rPr>
        <w:t>принято сохранение существующей системы с проведением работ по модернизации оборудования источников теплоснабжения (замена изношенного оборудования, проведение текущих и плановых ремонтов и т.д.). Для обеспечения</w:t>
      </w:r>
      <w:r>
        <w:rPr>
          <w:lang w:eastAsia="ru-RU"/>
        </w:rPr>
        <w:t xml:space="preserve"> качественного и надежного теплоснабжения потребителей данный вариант развития предусматривает также поэтапную замену сетей теплоснабжения со сроком эксплуатации более 25 лет</w:t>
      </w:r>
      <w:r>
        <w:t>.</w:t>
      </w:r>
    </w:p>
    <w:p w:rsidR="00114626" w:rsidRPr="002C4067" w:rsidRDefault="00583C2F" w:rsidP="00393334">
      <w:pPr>
        <w:pStyle w:val="aff2"/>
        <w:rPr>
          <w:lang w:eastAsia="ar-SA"/>
        </w:rPr>
      </w:pPr>
      <w:r w:rsidRPr="00BB1F82">
        <w:rPr>
          <w:lang w:eastAsia="ar-SA"/>
        </w:rPr>
        <w:t>Результаты оценки ценовых (тарифных) последствий реализации проектов схемы теплоснабжения на основании разработанных тарифно-балансовых моделей приведены в таблице</w:t>
      </w:r>
      <w:r w:rsidR="00495733">
        <w:rPr>
          <w:lang w:eastAsia="ar-SA"/>
        </w:rPr>
        <w:t> </w:t>
      </w:r>
      <w:r w:rsidR="00CF4207">
        <w:rPr>
          <w:lang w:eastAsia="ar-SA"/>
        </w:rPr>
        <w:t>68</w:t>
      </w:r>
      <w:r w:rsidRPr="00BB1F82">
        <w:rPr>
          <w:lang w:eastAsia="ar-SA"/>
        </w:rPr>
        <w:t>.</w:t>
      </w:r>
    </w:p>
    <w:p w:rsidR="004E6F6A" w:rsidRPr="002C4067" w:rsidRDefault="004E6F6A" w:rsidP="00FA1C46">
      <w:pPr>
        <w:pStyle w:val="a1"/>
      </w:pPr>
      <w:bookmarkStart w:id="709" w:name="_Toc162259320"/>
      <w:bookmarkStart w:id="710" w:name="_Toc165985206"/>
      <w:bookmarkStart w:id="711" w:name="_Toc205122362"/>
      <w:r w:rsidRPr="002C4067">
        <w:t xml:space="preserve">Состав изменений </w:t>
      </w:r>
      <w:r w:rsidR="00540956" w:rsidRPr="002C4067">
        <w:t>выполненных в доработанной и (или) актуализированной схеме теплоснабжения</w:t>
      </w:r>
      <w:bookmarkEnd w:id="709"/>
      <w:bookmarkEnd w:id="710"/>
      <w:bookmarkEnd w:id="711"/>
    </w:p>
    <w:p w:rsidR="00DD0BFB" w:rsidRPr="002C4067" w:rsidRDefault="00743D58" w:rsidP="00393334">
      <w:pPr>
        <w:pStyle w:val="aff2"/>
      </w:pPr>
      <w:r>
        <w:t>Раздел</w:t>
      </w:r>
      <w:r w:rsidRPr="002C4067">
        <w:t xml:space="preserve"> </w:t>
      </w:r>
      <w:r w:rsidR="00DD0BFB" w:rsidRPr="002C4067">
        <w:t xml:space="preserve">разработан в соответствии с действующей редакцией </w:t>
      </w:r>
      <w:r w:rsidR="00C879D3" w:rsidRPr="002C4067">
        <w:t xml:space="preserve">Постановления Правительства РФ от 22.02.2012 № 154 </w:t>
      </w:r>
      <w:r w:rsidR="00DD0BFB" w:rsidRPr="002C4067">
        <w:t xml:space="preserve"> «О требованиях к схемам теплоснабжения, порядку их </w:t>
      </w:r>
      <w:r w:rsidR="008E4EBE" w:rsidRPr="002C4067">
        <w:t>разработки</w:t>
      </w:r>
      <w:r w:rsidR="00DD0BFB" w:rsidRPr="002C4067">
        <w:t xml:space="preserve"> и утверждения» </w:t>
      </w:r>
      <w:r w:rsidR="00C6704F" w:rsidRPr="002C4067">
        <w:t xml:space="preserve">(в редакции </w:t>
      </w:r>
      <w:r w:rsidR="007010E8" w:rsidRPr="002C4067">
        <w:t>Постановлений Правительства РФ</w:t>
      </w:r>
      <w:r w:rsidR="00DD0BFB" w:rsidRPr="002C4067">
        <w:t xml:space="preserve"> от 07.10.2014 № 1016, от 18.0</w:t>
      </w:r>
      <w:r w:rsidR="003E674F" w:rsidRPr="002C4067">
        <w:t>7.</w:t>
      </w:r>
      <w:r w:rsidR="00DD0BFB" w:rsidRPr="002C4067">
        <w:t xml:space="preserve">2016 </w:t>
      </w:r>
      <w:r w:rsidR="00DD0BFB" w:rsidRPr="002C4067">
        <w:lastRenderedPageBreak/>
        <w:t>№ 208, от 2</w:t>
      </w:r>
      <w:r w:rsidR="003E674F" w:rsidRPr="002C4067">
        <w:t>7.</w:t>
      </w:r>
      <w:r w:rsidR="00DD0BFB" w:rsidRPr="002C4067">
        <w:t>0</w:t>
      </w:r>
      <w:r w:rsidR="003E674F" w:rsidRPr="002C4067">
        <w:t>7.</w:t>
      </w:r>
      <w:r w:rsidR="00DD0BFB" w:rsidRPr="002C4067">
        <w:t>2016 № 229, от 12.07.2016 № 666, от 0</w:t>
      </w:r>
      <w:r w:rsidR="003E674F" w:rsidRPr="002C4067">
        <w:t>7.</w:t>
      </w:r>
      <w:r w:rsidR="00DD0BFB" w:rsidRPr="002C4067">
        <w:t>04.2018 № 405, от 16.0</w:t>
      </w:r>
      <w:r w:rsidR="003E674F" w:rsidRPr="002C4067">
        <w:t>7.</w:t>
      </w:r>
      <w:r w:rsidR="00DD0BFB" w:rsidRPr="002C4067">
        <w:t>2019 № 276) и Методическими указаниями</w:t>
      </w:r>
      <w:r w:rsidR="00127490" w:rsidRPr="002C4067">
        <w:t xml:space="preserve"> (</w:t>
      </w:r>
      <w:r w:rsidR="003965AF" w:rsidRPr="002C4067">
        <w:t>утв. Приказом Минэнерго России от 05.0</w:t>
      </w:r>
      <w:r w:rsidR="003E674F" w:rsidRPr="002C4067">
        <w:t>7.</w:t>
      </w:r>
      <w:r w:rsidR="003965AF" w:rsidRPr="002C4067">
        <w:t>2019 № 212 «Об утверждении Методических указаний по разработке схем теплоснабжения»</w:t>
      </w:r>
      <w:r w:rsidR="00127490" w:rsidRPr="002C4067">
        <w:t>).</w:t>
      </w:r>
    </w:p>
    <w:p w:rsidR="003735A7" w:rsidRPr="002C4067" w:rsidRDefault="003735A7" w:rsidP="003C2D11">
      <w:pPr>
        <w:pStyle w:val="afffffff4"/>
        <w:sectPr w:rsidR="003735A7" w:rsidRPr="002C4067" w:rsidSect="004E3951">
          <w:footerReference w:type="default" r:id="rId97"/>
          <w:pgSz w:w="11906" w:h="16838"/>
          <w:pgMar w:top="567" w:right="567" w:bottom="567" w:left="1134" w:header="709" w:footer="0" w:gutter="0"/>
          <w:cols w:space="708"/>
          <w:docGrid w:linePitch="360"/>
        </w:sectPr>
      </w:pPr>
    </w:p>
    <w:p w:rsidR="00E847F5" w:rsidRPr="00AE787F" w:rsidRDefault="00CE6763" w:rsidP="0057488B">
      <w:pPr>
        <w:pStyle w:val="afffffff4"/>
        <w:numPr>
          <w:ilvl w:val="0"/>
          <w:numId w:val="12"/>
        </w:numPr>
        <w:jc w:val="left"/>
      </w:pPr>
      <w:bookmarkStart w:id="712" w:name="_Toc162259321"/>
      <w:bookmarkStart w:id="713" w:name="_Toc165985207"/>
      <w:bookmarkStart w:id="714" w:name="_Toc205122363"/>
      <w:r w:rsidRPr="00AE787F">
        <w:lastRenderedPageBreak/>
        <w:t>Реестр единых теплоснабжающих организаций</w:t>
      </w:r>
      <w:bookmarkEnd w:id="712"/>
      <w:bookmarkEnd w:id="713"/>
      <w:bookmarkEnd w:id="714"/>
    </w:p>
    <w:p w:rsidR="005F699F" w:rsidRPr="002C4067" w:rsidRDefault="00CC521F" w:rsidP="00430B7D">
      <w:pPr>
        <w:pStyle w:val="a1"/>
        <w:rPr>
          <w:rStyle w:val="ed"/>
        </w:rPr>
      </w:pPr>
      <w:bookmarkStart w:id="715" w:name="_Toc162259322"/>
      <w:bookmarkStart w:id="716" w:name="_Toc165985208"/>
      <w:bookmarkStart w:id="717" w:name="_Toc205122364"/>
      <w:r w:rsidRPr="002C4067">
        <w:rPr>
          <w:rStyle w:val="ed"/>
        </w:rPr>
        <w:t>Р</w:t>
      </w:r>
      <w:r w:rsidR="00CE6763" w:rsidRPr="002C4067">
        <w:rPr>
          <w:rStyle w:val="ed"/>
        </w:rPr>
        <w:t xml:space="preserve">еестр систем теплоснабжения, содержащий перечень теплоснабжающих организаций, действующих в каждой системе теплоснабжения, расположенных в границах </w:t>
      </w:r>
      <w:bookmarkEnd w:id="715"/>
      <w:bookmarkEnd w:id="716"/>
      <w:r w:rsidR="00E325E9">
        <w:rPr>
          <w:rStyle w:val="ed"/>
        </w:rPr>
        <w:t>муниципального округа</w:t>
      </w:r>
      <w:bookmarkEnd w:id="717"/>
    </w:p>
    <w:p w:rsidR="00583C2F" w:rsidRPr="00BB1F82" w:rsidRDefault="00935E97" w:rsidP="00023FE8">
      <w:pPr>
        <w:pStyle w:val="aff2"/>
      </w:pPr>
      <w:bookmarkStart w:id="718" w:name="_Hlk190440008"/>
      <w:r w:rsidRPr="002C4067">
        <w:t xml:space="preserve">В </w:t>
      </w:r>
      <w:bookmarkStart w:id="719" w:name="_Hlk192075299"/>
      <w:r w:rsidRPr="002C4067">
        <w:t xml:space="preserve">настоящее время </w:t>
      </w:r>
      <w:r w:rsidR="00CD697E" w:rsidRPr="002C4067">
        <w:t>н</w:t>
      </w:r>
      <w:r w:rsidR="00F63CDD" w:rsidRPr="002C4067">
        <w:t xml:space="preserve">а </w:t>
      </w:r>
      <w:bookmarkStart w:id="720" w:name="_Hlk204266638"/>
      <w:r w:rsidR="004E6EE1">
        <w:t>муниципального образования «Гагаринский муниципальный округ» Смоленкой области</w:t>
      </w:r>
      <w:r w:rsidR="00F63CDD" w:rsidRPr="00CF4207">
        <w:t xml:space="preserve"> действует </w:t>
      </w:r>
      <w:r w:rsidR="00EA5065" w:rsidRPr="00CF4207">
        <w:t xml:space="preserve">20 </w:t>
      </w:r>
      <w:r w:rsidR="00F63CDD" w:rsidRPr="00CF4207">
        <w:t>источник</w:t>
      </w:r>
      <w:r w:rsidR="00052DD4" w:rsidRPr="00CF4207">
        <w:t>ов</w:t>
      </w:r>
      <w:r w:rsidR="00F63CDD" w:rsidRPr="00CF4207">
        <w:t xml:space="preserve"> централизованного</w:t>
      </w:r>
      <w:r w:rsidR="00F63CDD" w:rsidRPr="002C4067">
        <w:t xml:space="preserve"> теплоснабжения</w:t>
      </w:r>
      <w:r w:rsidRPr="002C4067">
        <w:t xml:space="preserve">. </w:t>
      </w:r>
      <w:r w:rsidR="00E664B3" w:rsidRPr="002C4067">
        <w:t>Обслуживание источник</w:t>
      </w:r>
      <w:r w:rsidR="00920059">
        <w:t>ов</w:t>
      </w:r>
      <w:r w:rsidR="00E664B3" w:rsidRPr="002C4067">
        <w:t xml:space="preserve"> теплоснабжения осуществляется </w:t>
      </w:r>
      <w:bookmarkEnd w:id="719"/>
      <w:r w:rsidR="007155B2">
        <w:t xml:space="preserve">Вяземским филиалом </w:t>
      </w:r>
      <w:r w:rsidR="00893D3A" w:rsidRPr="00893D3A">
        <w:t>ООО</w:t>
      </w:r>
      <w:r w:rsidR="00920059">
        <w:t xml:space="preserve"> </w:t>
      </w:r>
      <w:r w:rsidR="00893D3A" w:rsidRPr="00893D3A">
        <w:t>«</w:t>
      </w:r>
      <w:r w:rsidR="00920059">
        <w:t>Смоленскрегионтеплоэнерго</w:t>
      </w:r>
      <w:r w:rsidR="00893D3A" w:rsidRPr="00893D3A">
        <w:t>»</w:t>
      </w:r>
      <w:r w:rsidR="00920059">
        <w:t xml:space="preserve"> и </w:t>
      </w:r>
      <w:r w:rsidR="00920059" w:rsidRPr="00052DD4">
        <w:t>МБУ «Управление ДКХ Гагаринского района»</w:t>
      </w:r>
      <w:r w:rsidR="00920059">
        <w:t>.</w:t>
      </w:r>
      <w:bookmarkEnd w:id="720"/>
    </w:p>
    <w:bookmarkEnd w:id="718"/>
    <w:p w:rsidR="00CF21D5" w:rsidRPr="002C4067" w:rsidRDefault="00CF21D5" w:rsidP="00393334">
      <w:pPr>
        <w:pStyle w:val="aff2"/>
      </w:pPr>
      <w:r w:rsidRPr="002C4067">
        <w:t xml:space="preserve">Реестр систем теплоснабжения приведен в таблице </w:t>
      </w:r>
      <w:r w:rsidR="00CF4207">
        <w:t>6</w:t>
      </w:r>
      <w:r w:rsidR="0016088A">
        <w:t>8</w:t>
      </w:r>
      <w:r w:rsidRPr="002C4067">
        <w:t>.</w:t>
      </w:r>
    </w:p>
    <w:p w:rsidR="005F699F" w:rsidRPr="002C4067" w:rsidRDefault="00430B7D" w:rsidP="00430B7D">
      <w:pPr>
        <w:pStyle w:val="a1"/>
        <w:rPr>
          <w:rStyle w:val="ed"/>
        </w:rPr>
      </w:pPr>
      <w:bookmarkStart w:id="721" w:name="_Toc162259323"/>
      <w:bookmarkStart w:id="722" w:name="_Toc165985209"/>
      <w:r w:rsidRPr="002C4067">
        <w:rPr>
          <w:rStyle w:val="ed"/>
        </w:rPr>
        <w:t> </w:t>
      </w:r>
      <w:bookmarkStart w:id="723" w:name="_Toc205122365"/>
      <w:r>
        <w:rPr>
          <w:rStyle w:val="ed"/>
        </w:rPr>
        <w:t>Реестр</w:t>
      </w:r>
      <w:r w:rsidR="00CE6763" w:rsidRPr="002C4067">
        <w:rPr>
          <w:rStyle w:val="ed"/>
        </w:rPr>
        <w:t xml:space="preserve"> единых теплоснабжающих организаций, содержащий перечень систем теплоснабжения, входящих в состав единой теплоснабжающей организации</w:t>
      </w:r>
      <w:bookmarkEnd w:id="721"/>
      <w:bookmarkEnd w:id="722"/>
      <w:bookmarkEnd w:id="723"/>
    </w:p>
    <w:p w:rsidR="00213A28" w:rsidRDefault="00614739" w:rsidP="005A76E8">
      <w:pPr>
        <w:pStyle w:val="aff2"/>
        <w:rPr>
          <w:rStyle w:val="ed"/>
        </w:rPr>
      </w:pPr>
      <w:r w:rsidRPr="002C4067">
        <w:rPr>
          <w:rStyle w:val="ed"/>
        </w:rPr>
        <w:t xml:space="preserve">Реестр </w:t>
      </w:r>
      <w:r w:rsidR="00302B66" w:rsidRPr="002C4067">
        <w:rPr>
          <w:rStyle w:val="ed"/>
        </w:rPr>
        <w:t>единых теплоснабжающих организаций</w:t>
      </w:r>
      <w:r w:rsidRPr="002C4067">
        <w:rPr>
          <w:rStyle w:val="ed"/>
        </w:rPr>
        <w:t xml:space="preserve">, содержащий перечень систем теплоснабжения, входящих в зону деятельности </w:t>
      </w:r>
      <w:r w:rsidR="00302B66" w:rsidRPr="002C4067">
        <w:rPr>
          <w:rStyle w:val="ed"/>
        </w:rPr>
        <w:t>единой теплоснабжающей организаций</w:t>
      </w:r>
      <w:r w:rsidRPr="002C4067">
        <w:rPr>
          <w:rStyle w:val="ed"/>
        </w:rPr>
        <w:t>, привед</w:t>
      </w:r>
      <w:r w:rsidR="00B518E3" w:rsidRPr="002C4067">
        <w:rPr>
          <w:rStyle w:val="ed"/>
        </w:rPr>
        <w:t>е</w:t>
      </w:r>
      <w:r w:rsidRPr="002C4067">
        <w:rPr>
          <w:rStyle w:val="ed"/>
        </w:rPr>
        <w:t xml:space="preserve">н в таблице </w:t>
      </w:r>
      <w:r w:rsidR="00CF4207">
        <w:rPr>
          <w:rStyle w:val="ed"/>
        </w:rPr>
        <w:t>6</w:t>
      </w:r>
      <w:r w:rsidR="0016088A">
        <w:rPr>
          <w:rStyle w:val="ed"/>
        </w:rPr>
        <w:t>8</w:t>
      </w:r>
      <w:r w:rsidRPr="002C4067">
        <w:rPr>
          <w:rStyle w:val="ed"/>
        </w:rPr>
        <w:t>.</w:t>
      </w:r>
    </w:p>
    <w:p w:rsidR="005A76E8" w:rsidRPr="002C4067" w:rsidRDefault="00781258" w:rsidP="005A76E8">
      <w:pPr>
        <w:pStyle w:val="afffffffa"/>
      </w:pPr>
      <w:r w:rsidRPr="002C4067">
        <w:t xml:space="preserve">Таблица </w:t>
      </w:r>
      <w:r w:rsidR="00827E3F">
        <w:rPr>
          <w:noProof/>
        </w:rPr>
        <w:fldChar w:fldCharType="begin"/>
      </w:r>
      <w:r w:rsidR="00A95700">
        <w:rPr>
          <w:noProof/>
        </w:rPr>
        <w:instrText xml:space="preserve"> SEQ Таблица \* ARABIC </w:instrText>
      </w:r>
      <w:r w:rsidR="00827E3F">
        <w:rPr>
          <w:noProof/>
        </w:rPr>
        <w:fldChar w:fldCharType="separate"/>
      </w:r>
      <w:r w:rsidR="00C83B43">
        <w:rPr>
          <w:noProof/>
        </w:rPr>
        <w:t>68</w:t>
      </w:r>
      <w:r w:rsidR="00827E3F">
        <w:rPr>
          <w:noProof/>
        </w:rPr>
        <w:fldChar w:fldCharType="end"/>
      </w:r>
      <w:r>
        <w:rPr>
          <w:noProof/>
        </w:rPr>
        <w:t xml:space="preserve"> </w:t>
      </w:r>
      <w:r w:rsidRPr="002C4067">
        <w:t>–</w:t>
      </w:r>
      <w:r>
        <w:t xml:space="preserve"> </w:t>
      </w:r>
      <w:r w:rsidR="005A76E8" w:rsidRPr="002C4067">
        <w:t>Реестр ЕТО, содержащий перечень систем теплоснабжения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3178"/>
        <w:gridCol w:w="2511"/>
        <w:gridCol w:w="1637"/>
        <w:gridCol w:w="1584"/>
        <w:gridCol w:w="1305"/>
      </w:tblGrid>
      <w:tr w:rsidR="005A76E8" w:rsidRPr="00430B7D" w:rsidTr="00920059">
        <w:trPr>
          <w:cantSplit/>
          <w:trHeight w:val="340"/>
          <w:tblHeader/>
        </w:trPr>
        <w:tc>
          <w:tcPr>
            <w:tcW w:w="3178" w:type="dxa"/>
            <w:vAlign w:val="center"/>
          </w:tcPr>
          <w:p w:rsidR="005A76E8" w:rsidRPr="00430B7D" w:rsidRDefault="005A76E8" w:rsidP="00920059">
            <w:pPr>
              <w:pStyle w:val="afffffff0"/>
              <w:spacing w:before="0" w:after="0"/>
              <w:ind w:left="-19"/>
              <w:rPr>
                <w:b/>
              </w:rPr>
            </w:pPr>
            <w:bookmarkStart w:id="724" w:name="_Hlk190440106"/>
            <w:r w:rsidRPr="00430B7D">
              <w:rPr>
                <w:b/>
              </w:rPr>
              <w:t>Наименование Единой теплоснабжающей организации</w:t>
            </w:r>
          </w:p>
        </w:tc>
        <w:tc>
          <w:tcPr>
            <w:tcW w:w="2511" w:type="dxa"/>
            <w:vAlign w:val="center"/>
          </w:tcPr>
          <w:p w:rsidR="005A76E8" w:rsidRPr="00430B7D" w:rsidRDefault="005A76E8" w:rsidP="00920059">
            <w:pPr>
              <w:pStyle w:val="afffffff0"/>
              <w:spacing w:before="0" w:after="0"/>
              <w:ind w:left="-19"/>
              <w:rPr>
                <w:b/>
              </w:rPr>
            </w:pPr>
            <w:r w:rsidRPr="00430B7D">
              <w:rPr>
                <w:b/>
              </w:rPr>
              <w:t>Наименование источника системы централизованного теплоснабжения</w:t>
            </w:r>
          </w:p>
        </w:tc>
        <w:tc>
          <w:tcPr>
            <w:tcW w:w="1637" w:type="dxa"/>
            <w:vAlign w:val="center"/>
          </w:tcPr>
          <w:p w:rsidR="005A76E8" w:rsidRPr="00430B7D" w:rsidRDefault="005A76E8" w:rsidP="00920059">
            <w:pPr>
              <w:pStyle w:val="afffffff0"/>
              <w:spacing w:before="0" w:after="0"/>
              <w:ind w:left="18" w:right="130"/>
              <w:rPr>
                <w:b/>
              </w:rPr>
            </w:pPr>
            <w:r w:rsidRPr="00430B7D">
              <w:rPr>
                <w:b/>
              </w:rPr>
              <w:t>Зона деятельности</w:t>
            </w:r>
          </w:p>
        </w:tc>
        <w:tc>
          <w:tcPr>
            <w:tcW w:w="1584" w:type="dxa"/>
            <w:vAlign w:val="center"/>
          </w:tcPr>
          <w:p w:rsidR="005A76E8" w:rsidRPr="00430B7D" w:rsidRDefault="005A76E8" w:rsidP="00920059">
            <w:pPr>
              <w:pStyle w:val="afffffff0"/>
              <w:spacing w:before="0" w:after="0"/>
              <w:ind w:left="-19"/>
              <w:rPr>
                <w:b/>
              </w:rPr>
            </w:pPr>
            <w:r w:rsidRPr="00430B7D">
              <w:rPr>
                <w:b/>
              </w:rPr>
              <w:t>Информация о подаче заявки на присвоение ЕТО</w:t>
            </w:r>
          </w:p>
        </w:tc>
        <w:tc>
          <w:tcPr>
            <w:tcW w:w="0" w:type="auto"/>
            <w:vAlign w:val="center"/>
          </w:tcPr>
          <w:p w:rsidR="005A76E8" w:rsidRPr="00430B7D" w:rsidRDefault="005A76E8" w:rsidP="00920059">
            <w:pPr>
              <w:pStyle w:val="afffffff0"/>
              <w:spacing w:before="0" w:after="0"/>
              <w:ind w:left="-19"/>
              <w:rPr>
                <w:b/>
              </w:rPr>
            </w:pPr>
            <w:r w:rsidRPr="00430B7D">
              <w:rPr>
                <w:b/>
              </w:rPr>
              <w:t>Основание для присвоения статуса ЕТО*</w:t>
            </w:r>
          </w:p>
        </w:tc>
      </w:tr>
      <w:tr w:rsidR="00920059" w:rsidRPr="00430B7D" w:rsidTr="00920059">
        <w:trPr>
          <w:cantSplit/>
          <w:trHeight w:val="340"/>
        </w:trPr>
        <w:tc>
          <w:tcPr>
            <w:tcW w:w="3178" w:type="dxa"/>
            <w:vMerge w:val="restart"/>
            <w:vAlign w:val="center"/>
          </w:tcPr>
          <w:p w:rsidR="00920059" w:rsidRPr="00430B7D" w:rsidRDefault="00920059" w:rsidP="00920059">
            <w:pPr>
              <w:pStyle w:val="afffffff0"/>
              <w:spacing w:before="0" w:after="0"/>
              <w:ind w:left="-19"/>
            </w:pPr>
            <w:r w:rsidRPr="00893D3A">
              <w:t>ООО «</w:t>
            </w:r>
            <w:r>
              <w:t>Смоленскрегионтеплоэнерго</w:t>
            </w:r>
            <w:r w:rsidRPr="00893D3A">
              <w:t>»</w:t>
            </w:r>
          </w:p>
        </w:tc>
        <w:tc>
          <w:tcPr>
            <w:tcW w:w="2511" w:type="dxa"/>
            <w:vAlign w:val="center"/>
          </w:tcPr>
          <w:p w:rsidR="00920059" w:rsidRPr="00430B7D" w:rsidRDefault="00920059" w:rsidP="00920059">
            <w:pPr>
              <w:pStyle w:val="afffffff0"/>
              <w:spacing w:before="0" w:after="0"/>
              <w:ind w:left="-19"/>
            </w:pPr>
            <w:r w:rsidRPr="002563DF">
              <w:t>№ 1 Промышленный пр-зд, Районная котельная</w:t>
            </w:r>
          </w:p>
        </w:tc>
        <w:tc>
          <w:tcPr>
            <w:tcW w:w="1637" w:type="dxa"/>
            <w:vAlign w:val="center"/>
          </w:tcPr>
          <w:p w:rsidR="00920059" w:rsidRPr="00430B7D" w:rsidRDefault="00920059" w:rsidP="00920059">
            <w:pPr>
              <w:pStyle w:val="afffffff0"/>
              <w:spacing w:before="0" w:after="0"/>
              <w:ind w:left="18"/>
            </w:pPr>
            <w:r w:rsidRPr="00430B7D">
              <w:t>Котельная, тепловые сети</w:t>
            </w:r>
          </w:p>
        </w:tc>
        <w:tc>
          <w:tcPr>
            <w:tcW w:w="1584" w:type="dxa"/>
            <w:vAlign w:val="center"/>
          </w:tcPr>
          <w:p w:rsidR="00920059" w:rsidRPr="00430B7D" w:rsidRDefault="00920059" w:rsidP="00920059">
            <w:pPr>
              <w:pStyle w:val="afffffff0"/>
              <w:spacing w:before="0" w:after="0"/>
              <w:ind w:left="-19"/>
            </w:pPr>
            <w:r w:rsidRPr="00430B7D">
              <w:t>отсутствует</w:t>
            </w:r>
          </w:p>
        </w:tc>
        <w:tc>
          <w:tcPr>
            <w:tcW w:w="0" w:type="auto"/>
            <w:vAlign w:val="center"/>
          </w:tcPr>
          <w:p w:rsidR="00920059" w:rsidRPr="00430B7D" w:rsidRDefault="00920059" w:rsidP="00920059">
            <w:pPr>
              <w:pStyle w:val="afffffff0"/>
              <w:spacing w:before="0" w:after="0"/>
              <w:ind w:left="-19"/>
            </w:pPr>
            <w:r w:rsidRPr="00430B7D">
              <w:t>Пункт 11</w:t>
            </w:r>
          </w:p>
        </w:tc>
      </w:tr>
      <w:tr w:rsidR="00920059" w:rsidRPr="00430B7D" w:rsidTr="00920059">
        <w:trPr>
          <w:cantSplit/>
          <w:trHeight w:val="340"/>
        </w:trPr>
        <w:tc>
          <w:tcPr>
            <w:tcW w:w="3178" w:type="dxa"/>
            <w:vMerge/>
            <w:vAlign w:val="center"/>
          </w:tcPr>
          <w:p w:rsidR="00920059" w:rsidRPr="00893D3A" w:rsidRDefault="00920059" w:rsidP="00920059">
            <w:pPr>
              <w:pStyle w:val="afffffff0"/>
              <w:spacing w:before="0" w:after="0"/>
              <w:ind w:left="-19"/>
            </w:pPr>
          </w:p>
        </w:tc>
        <w:tc>
          <w:tcPr>
            <w:tcW w:w="2511" w:type="dxa"/>
            <w:vAlign w:val="center"/>
          </w:tcPr>
          <w:p w:rsidR="00920059" w:rsidRDefault="00920059" w:rsidP="00920059">
            <w:pPr>
              <w:pStyle w:val="afffffff0"/>
              <w:spacing w:before="0" w:after="0"/>
              <w:ind w:left="-19"/>
            </w:pPr>
            <w:r w:rsidRPr="002563DF">
              <w:t>№ 2 ул. Бахтина, БМК-1</w:t>
            </w:r>
          </w:p>
        </w:tc>
        <w:tc>
          <w:tcPr>
            <w:tcW w:w="1637" w:type="dxa"/>
            <w:vAlign w:val="center"/>
          </w:tcPr>
          <w:p w:rsidR="00920059" w:rsidRPr="00430B7D" w:rsidRDefault="00920059" w:rsidP="00920059">
            <w:pPr>
              <w:pStyle w:val="afffffff0"/>
              <w:spacing w:before="0" w:after="0"/>
              <w:ind w:left="18"/>
            </w:pPr>
            <w:r w:rsidRPr="00430B7D">
              <w:t>Котельная, тепловые сети</w:t>
            </w:r>
          </w:p>
        </w:tc>
        <w:tc>
          <w:tcPr>
            <w:tcW w:w="1584" w:type="dxa"/>
            <w:vAlign w:val="center"/>
          </w:tcPr>
          <w:p w:rsidR="00920059" w:rsidRPr="00430B7D" w:rsidRDefault="00920059" w:rsidP="00920059">
            <w:pPr>
              <w:pStyle w:val="afffffff0"/>
              <w:spacing w:before="0" w:after="0"/>
              <w:ind w:left="-19"/>
            </w:pPr>
            <w:r w:rsidRPr="00430B7D">
              <w:t>отсутствует</w:t>
            </w:r>
          </w:p>
        </w:tc>
        <w:tc>
          <w:tcPr>
            <w:tcW w:w="0" w:type="auto"/>
            <w:vAlign w:val="center"/>
          </w:tcPr>
          <w:p w:rsidR="00920059" w:rsidRPr="00430B7D" w:rsidRDefault="00920059" w:rsidP="00920059">
            <w:pPr>
              <w:pStyle w:val="afffffff0"/>
              <w:spacing w:before="0" w:after="0"/>
              <w:ind w:left="-19"/>
            </w:pPr>
            <w:r w:rsidRPr="00430B7D">
              <w:t>Пункт 11</w:t>
            </w:r>
          </w:p>
        </w:tc>
      </w:tr>
      <w:tr w:rsidR="00920059" w:rsidRPr="00430B7D" w:rsidTr="00920059">
        <w:trPr>
          <w:cantSplit/>
          <w:trHeight w:val="340"/>
        </w:trPr>
        <w:tc>
          <w:tcPr>
            <w:tcW w:w="3178" w:type="dxa"/>
            <w:vMerge/>
            <w:vAlign w:val="center"/>
          </w:tcPr>
          <w:p w:rsidR="00920059" w:rsidRPr="00893D3A" w:rsidRDefault="00920059" w:rsidP="00920059">
            <w:pPr>
              <w:pStyle w:val="afffffff0"/>
              <w:spacing w:before="0" w:after="0"/>
              <w:ind w:left="-19"/>
            </w:pPr>
          </w:p>
        </w:tc>
        <w:tc>
          <w:tcPr>
            <w:tcW w:w="2511" w:type="dxa"/>
            <w:vAlign w:val="center"/>
          </w:tcPr>
          <w:p w:rsidR="00920059" w:rsidRDefault="00920059" w:rsidP="00920059">
            <w:pPr>
              <w:pStyle w:val="afffffff0"/>
              <w:spacing w:before="0" w:after="0"/>
              <w:ind w:left="-19"/>
            </w:pPr>
            <w:r w:rsidRPr="002563DF">
              <w:t>№ 3 ул. Заводская, БМК-2</w:t>
            </w:r>
          </w:p>
        </w:tc>
        <w:tc>
          <w:tcPr>
            <w:tcW w:w="1637" w:type="dxa"/>
            <w:vAlign w:val="center"/>
          </w:tcPr>
          <w:p w:rsidR="00920059" w:rsidRPr="00430B7D" w:rsidRDefault="00920059" w:rsidP="00920059">
            <w:pPr>
              <w:pStyle w:val="afffffff0"/>
              <w:spacing w:before="0" w:after="0"/>
              <w:ind w:left="18"/>
            </w:pPr>
            <w:r w:rsidRPr="00430B7D">
              <w:t>Котельная, тепловые сети</w:t>
            </w:r>
          </w:p>
        </w:tc>
        <w:tc>
          <w:tcPr>
            <w:tcW w:w="1584" w:type="dxa"/>
            <w:vAlign w:val="center"/>
          </w:tcPr>
          <w:p w:rsidR="00920059" w:rsidRPr="00430B7D" w:rsidRDefault="00920059" w:rsidP="00920059">
            <w:pPr>
              <w:pStyle w:val="afffffff0"/>
              <w:spacing w:before="0" w:after="0"/>
              <w:ind w:left="-19"/>
            </w:pPr>
            <w:r w:rsidRPr="00430B7D">
              <w:t>отсутствует</w:t>
            </w:r>
          </w:p>
        </w:tc>
        <w:tc>
          <w:tcPr>
            <w:tcW w:w="0" w:type="auto"/>
            <w:vAlign w:val="center"/>
          </w:tcPr>
          <w:p w:rsidR="00920059" w:rsidRPr="00430B7D" w:rsidRDefault="00920059" w:rsidP="00920059">
            <w:pPr>
              <w:pStyle w:val="afffffff0"/>
              <w:spacing w:before="0" w:after="0"/>
              <w:ind w:left="-19"/>
            </w:pPr>
            <w:r w:rsidRPr="00430B7D">
              <w:t>Пункт 11</w:t>
            </w:r>
          </w:p>
        </w:tc>
      </w:tr>
      <w:tr w:rsidR="00920059" w:rsidRPr="00430B7D" w:rsidTr="00920059">
        <w:trPr>
          <w:cantSplit/>
          <w:trHeight w:val="340"/>
        </w:trPr>
        <w:tc>
          <w:tcPr>
            <w:tcW w:w="3178" w:type="dxa"/>
            <w:vMerge/>
            <w:vAlign w:val="center"/>
          </w:tcPr>
          <w:p w:rsidR="00920059" w:rsidRPr="00893D3A" w:rsidRDefault="00920059" w:rsidP="00920059">
            <w:pPr>
              <w:pStyle w:val="afffffff0"/>
              <w:spacing w:before="0" w:after="0"/>
              <w:ind w:left="-19"/>
            </w:pPr>
          </w:p>
        </w:tc>
        <w:tc>
          <w:tcPr>
            <w:tcW w:w="2511" w:type="dxa"/>
            <w:vAlign w:val="center"/>
          </w:tcPr>
          <w:p w:rsidR="00920059" w:rsidRDefault="00920059" w:rsidP="00920059">
            <w:pPr>
              <w:pStyle w:val="afffffff0"/>
              <w:spacing w:before="0" w:after="0"/>
              <w:ind w:left="-19"/>
            </w:pPr>
            <w:r w:rsidRPr="002563DF">
              <w:t>№ 4 Карманово, ул. Заводская, 4, стр. 2</w:t>
            </w:r>
          </w:p>
        </w:tc>
        <w:tc>
          <w:tcPr>
            <w:tcW w:w="1637" w:type="dxa"/>
            <w:vAlign w:val="center"/>
          </w:tcPr>
          <w:p w:rsidR="00920059" w:rsidRPr="00430B7D" w:rsidRDefault="00920059" w:rsidP="00920059">
            <w:pPr>
              <w:pStyle w:val="afffffff0"/>
              <w:spacing w:before="0" w:after="0"/>
              <w:ind w:left="18"/>
            </w:pPr>
            <w:r w:rsidRPr="00430B7D">
              <w:t>Котельная, тепловые сети</w:t>
            </w:r>
          </w:p>
        </w:tc>
        <w:tc>
          <w:tcPr>
            <w:tcW w:w="1584" w:type="dxa"/>
            <w:vAlign w:val="center"/>
          </w:tcPr>
          <w:p w:rsidR="00920059" w:rsidRPr="00430B7D" w:rsidRDefault="00920059" w:rsidP="00920059">
            <w:pPr>
              <w:pStyle w:val="afffffff0"/>
              <w:spacing w:before="0" w:after="0"/>
              <w:ind w:left="-19"/>
            </w:pPr>
            <w:r w:rsidRPr="00430B7D">
              <w:t>отсутствует</w:t>
            </w:r>
          </w:p>
        </w:tc>
        <w:tc>
          <w:tcPr>
            <w:tcW w:w="0" w:type="auto"/>
            <w:vAlign w:val="center"/>
          </w:tcPr>
          <w:p w:rsidR="00920059" w:rsidRPr="00430B7D" w:rsidRDefault="00920059" w:rsidP="00920059">
            <w:pPr>
              <w:pStyle w:val="afffffff0"/>
              <w:spacing w:before="0" w:after="0"/>
              <w:ind w:left="-19"/>
            </w:pPr>
            <w:r w:rsidRPr="00430B7D">
              <w:t>Пункт 11</w:t>
            </w:r>
          </w:p>
        </w:tc>
      </w:tr>
      <w:tr w:rsidR="00920059" w:rsidRPr="00430B7D" w:rsidTr="00920059">
        <w:trPr>
          <w:cantSplit/>
          <w:trHeight w:val="340"/>
        </w:trPr>
        <w:tc>
          <w:tcPr>
            <w:tcW w:w="3178" w:type="dxa"/>
            <w:vMerge/>
            <w:vAlign w:val="center"/>
          </w:tcPr>
          <w:p w:rsidR="00920059" w:rsidRPr="00893D3A" w:rsidRDefault="00920059" w:rsidP="00920059">
            <w:pPr>
              <w:pStyle w:val="afffffff0"/>
              <w:spacing w:before="0" w:after="0"/>
              <w:ind w:left="-19"/>
            </w:pPr>
          </w:p>
        </w:tc>
        <w:tc>
          <w:tcPr>
            <w:tcW w:w="2511" w:type="dxa"/>
            <w:vAlign w:val="center"/>
          </w:tcPr>
          <w:p w:rsidR="00920059" w:rsidRDefault="00920059" w:rsidP="00920059">
            <w:pPr>
              <w:pStyle w:val="afffffff0"/>
              <w:spacing w:before="0" w:after="0"/>
              <w:ind w:left="-19"/>
            </w:pPr>
            <w:r w:rsidRPr="002563DF">
              <w:t>№ 5 ул. Мира, БМК-3</w:t>
            </w:r>
          </w:p>
        </w:tc>
        <w:tc>
          <w:tcPr>
            <w:tcW w:w="1637" w:type="dxa"/>
            <w:vAlign w:val="center"/>
          </w:tcPr>
          <w:p w:rsidR="00920059" w:rsidRPr="00430B7D" w:rsidRDefault="00920059" w:rsidP="00920059">
            <w:pPr>
              <w:pStyle w:val="afffffff0"/>
              <w:spacing w:before="0" w:after="0"/>
              <w:ind w:left="18"/>
            </w:pPr>
            <w:r w:rsidRPr="00430B7D">
              <w:t>Котельная, тепловые сети</w:t>
            </w:r>
          </w:p>
        </w:tc>
        <w:tc>
          <w:tcPr>
            <w:tcW w:w="1584" w:type="dxa"/>
            <w:vAlign w:val="center"/>
          </w:tcPr>
          <w:p w:rsidR="00920059" w:rsidRPr="00430B7D" w:rsidRDefault="00920059" w:rsidP="00920059">
            <w:pPr>
              <w:pStyle w:val="afffffff0"/>
              <w:spacing w:before="0" w:after="0"/>
              <w:ind w:left="-19"/>
            </w:pPr>
            <w:r w:rsidRPr="00430B7D">
              <w:t>отсутствует</w:t>
            </w:r>
          </w:p>
        </w:tc>
        <w:tc>
          <w:tcPr>
            <w:tcW w:w="0" w:type="auto"/>
            <w:vAlign w:val="center"/>
          </w:tcPr>
          <w:p w:rsidR="00920059" w:rsidRPr="00430B7D" w:rsidRDefault="00920059" w:rsidP="00920059">
            <w:pPr>
              <w:pStyle w:val="afffffff0"/>
              <w:spacing w:before="0" w:after="0"/>
              <w:ind w:left="-19"/>
            </w:pPr>
            <w:r w:rsidRPr="00430B7D">
              <w:t>Пункт 11</w:t>
            </w:r>
          </w:p>
        </w:tc>
      </w:tr>
      <w:tr w:rsidR="00920059" w:rsidRPr="00430B7D" w:rsidTr="00920059">
        <w:trPr>
          <w:cantSplit/>
          <w:trHeight w:val="340"/>
        </w:trPr>
        <w:tc>
          <w:tcPr>
            <w:tcW w:w="3178" w:type="dxa"/>
            <w:vMerge/>
            <w:vAlign w:val="center"/>
          </w:tcPr>
          <w:p w:rsidR="00920059" w:rsidRPr="00893D3A" w:rsidRDefault="00920059" w:rsidP="00920059">
            <w:pPr>
              <w:pStyle w:val="afffffff0"/>
              <w:spacing w:before="0" w:after="0"/>
              <w:ind w:left="-19"/>
            </w:pPr>
          </w:p>
        </w:tc>
        <w:tc>
          <w:tcPr>
            <w:tcW w:w="2511" w:type="dxa"/>
            <w:vAlign w:val="center"/>
          </w:tcPr>
          <w:p w:rsidR="00920059" w:rsidRDefault="00920059" w:rsidP="00920059">
            <w:pPr>
              <w:pStyle w:val="afffffff0"/>
              <w:spacing w:before="0" w:after="0"/>
              <w:ind w:left="-19"/>
            </w:pPr>
            <w:r w:rsidRPr="002563DF">
              <w:t>№ 6 БМК ул. Пушная, 2А</w:t>
            </w:r>
          </w:p>
        </w:tc>
        <w:tc>
          <w:tcPr>
            <w:tcW w:w="1637" w:type="dxa"/>
            <w:vAlign w:val="center"/>
          </w:tcPr>
          <w:p w:rsidR="00920059" w:rsidRPr="00430B7D" w:rsidRDefault="00920059" w:rsidP="00920059">
            <w:pPr>
              <w:pStyle w:val="afffffff0"/>
              <w:spacing w:before="0" w:after="0"/>
              <w:ind w:left="18"/>
            </w:pPr>
            <w:r w:rsidRPr="00430B7D">
              <w:t>Котельная, тепловые сети</w:t>
            </w:r>
          </w:p>
        </w:tc>
        <w:tc>
          <w:tcPr>
            <w:tcW w:w="1584" w:type="dxa"/>
            <w:vAlign w:val="center"/>
          </w:tcPr>
          <w:p w:rsidR="00920059" w:rsidRPr="00430B7D" w:rsidRDefault="00920059" w:rsidP="00920059">
            <w:pPr>
              <w:pStyle w:val="afffffff0"/>
              <w:spacing w:before="0" w:after="0"/>
              <w:ind w:left="-19"/>
            </w:pPr>
            <w:r w:rsidRPr="00430B7D">
              <w:t>отсутствует</w:t>
            </w:r>
          </w:p>
        </w:tc>
        <w:tc>
          <w:tcPr>
            <w:tcW w:w="0" w:type="auto"/>
            <w:vAlign w:val="center"/>
          </w:tcPr>
          <w:p w:rsidR="00920059" w:rsidRPr="00430B7D" w:rsidRDefault="00920059" w:rsidP="00920059">
            <w:pPr>
              <w:pStyle w:val="afffffff0"/>
              <w:spacing w:before="0" w:after="0"/>
              <w:ind w:left="-19"/>
            </w:pPr>
            <w:r w:rsidRPr="00430B7D">
              <w:t>Пункт 11</w:t>
            </w:r>
          </w:p>
        </w:tc>
      </w:tr>
      <w:tr w:rsidR="00920059" w:rsidRPr="00430B7D" w:rsidTr="00920059">
        <w:trPr>
          <w:cantSplit/>
          <w:trHeight w:val="340"/>
        </w:trPr>
        <w:tc>
          <w:tcPr>
            <w:tcW w:w="3178" w:type="dxa"/>
            <w:vMerge/>
            <w:vAlign w:val="center"/>
          </w:tcPr>
          <w:p w:rsidR="00920059" w:rsidRPr="00893D3A" w:rsidRDefault="00920059" w:rsidP="00920059">
            <w:pPr>
              <w:pStyle w:val="afffffff0"/>
              <w:spacing w:before="0" w:after="0"/>
              <w:ind w:left="-19"/>
            </w:pPr>
          </w:p>
        </w:tc>
        <w:tc>
          <w:tcPr>
            <w:tcW w:w="2511" w:type="dxa"/>
            <w:vAlign w:val="center"/>
          </w:tcPr>
          <w:p w:rsidR="00920059" w:rsidRDefault="00920059" w:rsidP="00920059">
            <w:pPr>
              <w:pStyle w:val="afffffff0"/>
              <w:spacing w:before="0" w:after="0"/>
              <w:ind w:left="-19"/>
            </w:pPr>
            <w:r w:rsidRPr="002563DF">
              <w:t>БМК-7</w:t>
            </w:r>
          </w:p>
        </w:tc>
        <w:tc>
          <w:tcPr>
            <w:tcW w:w="1637" w:type="dxa"/>
            <w:vAlign w:val="center"/>
          </w:tcPr>
          <w:p w:rsidR="00920059" w:rsidRPr="00430B7D" w:rsidRDefault="00920059" w:rsidP="00920059">
            <w:pPr>
              <w:pStyle w:val="afffffff0"/>
              <w:spacing w:before="0" w:after="0"/>
              <w:ind w:left="18"/>
            </w:pPr>
            <w:r w:rsidRPr="00430B7D">
              <w:t>Котельная, тепловые сети</w:t>
            </w:r>
          </w:p>
        </w:tc>
        <w:tc>
          <w:tcPr>
            <w:tcW w:w="1584" w:type="dxa"/>
            <w:vAlign w:val="center"/>
          </w:tcPr>
          <w:p w:rsidR="00920059" w:rsidRPr="00430B7D" w:rsidRDefault="00920059" w:rsidP="00920059">
            <w:pPr>
              <w:pStyle w:val="afffffff0"/>
              <w:spacing w:before="0" w:after="0"/>
              <w:ind w:left="-19"/>
            </w:pPr>
            <w:r w:rsidRPr="00430B7D">
              <w:t>отсутствует</w:t>
            </w:r>
          </w:p>
        </w:tc>
        <w:tc>
          <w:tcPr>
            <w:tcW w:w="0" w:type="auto"/>
            <w:vAlign w:val="center"/>
          </w:tcPr>
          <w:p w:rsidR="00920059" w:rsidRPr="00430B7D" w:rsidRDefault="00920059" w:rsidP="00920059">
            <w:pPr>
              <w:pStyle w:val="afffffff0"/>
              <w:spacing w:before="0" w:after="0"/>
              <w:ind w:left="-19"/>
            </w:pPr>
            <w:r w:rsidRPr="00430B7D">
              <w:t>Пункт 11</w:t>
            </w:r>
          </w:p>
        </w:tc>
      </w:tr>
      <w:tr w:rsidR="00920059" w:rsidRPr="00430B7D" w:rsidTr="00920059">
        <w:trPr>
          <w:cantSplit/>
          <w:trHeight w:val="340"/>
        </w:trPr>
        <w:tc>
          <w:tcPr>
            <w:tcW w:w="3178" w:type="dxa"/>
            <w:vMerge/>
            <w:vAlign w:val="center"/>
          </w:tcPr>
          <w:p w:rsidR="00920059" w:rsidRPr="00893D3A" w:rsidRDefault="00920059" w:rsidP="00920059">
            <w:pPr>
              <w:pStyle w:val="afffffff0"/>
              <w:spacing w:before="0" w:after="0"/>
              <w:ind w:left="-19"/>
            </w:pPr>
          </w:p>
        </w:tc>
        <w:tc>
          <w:tcPr>
            <w:tcW w:w="2511" w:type="dxa"/>
            <w:vAlign w:val="center"/>
          </w:tcPr>
          <w:p w:rsidR="00920059" w:rsidRDefault="00920059" w:rsidP="00920059">
            <w:pPr>
              <w:pStyle w:val="afffffff0"/>
              <w:spacing w:before="0" w:after="0"/>
              <w:ind w:left="-19"/>
            </w:pPr>
            <w:r w:rsidRPr="002563DF">
              <w:t>БМК-8</w:t>
            </w:r>
          </w:p>
        </w:tc>
        <w:tc>
          <w:tcPr>
            <w:tcW w:w="1637" w:type="dxa"/>
            <w:vAlign w:val="center"/>
          </w:tcPr>
          <w:p w:rsidR="00920059" w:rsidRPr="00430B7D" w:rsidRDefault="00920059" w:rsidP="00920059">
            <w:pPr>
              <w:pStyle w:val="afffffff0"/>
              <w:spacing w:before="0" w:after="0"/>
              <w:ind w:left="18"/>
            </w:pPr>
            <w:r w:rsidRPr="00430B7D">
              <w:t>Котельная, тепловые сети</w:t>
            </w:r>
          </w:p>
        </w:tc>
        <w:tc>
          <w:tcPr>
            <w:tcW w:w="1584" w:type="dxa"/>
            <w:vAlign w:val="center"/>
          </w:tcPr>
          <w:p w:rsidR="00920059" w:rsidRPr="00430B7D" w:rsidRDefault="00920059" w:rsidP="00920059">
            <w:pPr>
              <w:pStyle w:val="afffffff0"/>
              <w:spacing w:before="0" w:after="0"/>
              <w:ind w:left="-19"/>
            </w:pPr>
            <w:r w:rsidRPr="00430B7D">
              <w:t>отсутствует</w:t>
            </w:r>
          </w:p>
        </w:tc>
        <w:tc>
          <w:tcPr>
            <w:tcW w:w="0" w:type="auto"/>
            <w:vAlign w:val="center"/>
          </w:tcPr>
          <w:p w:rsidR="00920059" w:rsidRPr="00430B7D" w:rsidRDefault="00920059" w:rsidP="00920059">
            <w:pPr>
              <w:pStyle w:val="afffffff0"/>
              <w:spacing w:before="0" w:after="0"/>
              <w:ind w:left="-19"/>
            </w:pPr>
            <w:r w:rsidRPr="00430B7D">
              <w:t>Пункт 11</w:t>
            </w:r>
          </w:p>
        </w:tc>
      </w:tr>
      <w:tr w:rsidR="00920059" w:rsidRPr="00430B7D" w:rsidTr="00920059">
        <w:trPr>
          <w:cantSplit/>
          <w:trHeight w:val="340"/>
        </w:trPr>
        <w:tc>
          <w:tcPr>
            <w:tcW w:w="3178" w:type="dxa"/>
            <w:vMerge/>
            <w:vAlign w:val="center"/>
          </w:tcPr>
          <w:p w:rsidR="00920059" w:rsidRPr="00893D3A" w:rsidRDefault="00920059" w:rsidP="00920059">
            <w:pPr>
              <w:pStyle w:val="afffffff0"/>
              <w:spacing w:before="0" w:after="0"/>
              <w:ind w:left="-19"/>
            </w:pPr>
          </w:p>
        </w:tc>
        <w:tc>
          <w:tcPr>
            <w:tcW w:w="2511" w:type="dxa"/>
            <w:vAlign w:val="center"/>
          </w:tcPr>
          <w:p w:rsidR="00920059" w:rsidRDefault="00920059" w:rsidP="00920059">
            <w:pPr>
              <w:pStyle w:val="afffffff0"/>
              <w:spacing w:before="0" w:after="0"/>
              <w:ind w:left="-19"/>
            </w:pPr>
            <w:r w:rsidRPr="002563DF">
              <w:t>БМК-9</w:t>
            </w:r>
          </w:p>
        </w:tc>
        <w:tc>
          <w:tcPr>
            <w:tcW w:w="1637" w:type="dxa"/>
            <w:vAlign w:val="center"/>
          </w:tcPr>
          <w:p w:rsidR="00920059" w:rsidRPr="00430B7D" w:rsidRDefault="00920059" w:rsidP="00920059">
            <w:pPr>
              <w:pStyle w:val="afffffff0"/>
              <w:spacing w:before="0" w:after="0"/>
              <w:ind w:left="18"/>
            </w:pPr>
            <w:r w:rsidRPr="00430B7D">
              <w:t>Котельная, тепловые сети</w:t>
            </w:r>
          </w:p>
        </w:tc>
        <w:tc>
          <w:tcPr>
            <w:tcW w:w="1584" w:type="dxa"/>
            <w:vAlign w:val="center"/>
          </w:tcPr>
          <w:p w:rsidR="00920059" w:rsidRPr="00430B7D" w:rsidRDefault="00920059" w:rsidP="00920059">
            <w:pPr>
              <w:pStyle w:val="afffffff0"/>
              <w:spacing w:before="0" w:after="0"/>
              <w:ind w:left="-19"/>
            </w:pPr>
            <w:r w:rsidRPr="00430B7D">
              <w:t>отсутствует</w:t>
            </w:r>
          </w:p>
        </w:tc>
        <w:tc>
          <w:tcPr>
            <w:tcW w:w="0" w:type="auto"/>
            <w:vAlign w:val="center"/>
          </w:tcPr>
          <w:p w:rsidR="00920059" w:rsidRPr="00430B7D" w:rsidRDefault="00920059" w:rsidP="00920059">
            <w:pPr>
              <w:pStyle w:val="afffffff0"/>
              <w:spacing w:before="0" w:after="0"/>
              <w:ind w:left="-19"/>
            </w:pPr>
            <w:r w:rsidRPr="00430B7D">
              <w:t>Пункт 11</w:t>
            </w:r>
          </w:p>
        </w:tc>
      </w:tr>
      <w:tr w:rsidR="00920059" w:rsidRPr="00430B7D" w:rsidTr="00920059">
        <w:trPr>
          <w:cantSplit/>
          <w:trHeight w:val="340"/>
        </w:trPr>
        <w:tc>
          <w:tcPr>
            <w:tcW w:w="3178" w:type="dxa"/>
            <w:vMerge/>
            <w:vAlign w:val="center"/>
          </w:tcPr>
          <w:p w:rsidR="00920059" w:rsidRPr="00893D3A" w:rsidRDefault="00920059" w:rsidP="00920059">
            <w:pPr>
              <w:pStyle w:val="afffffff0"/>
              <w:spacing w:before="0" w:after="0"/>
              <w:ind w:left="-19"/>
            </w:pPr>
          </w:p>
        </w:tc>
        <w:tc>
          <w:tcPr>
            <w:tcW w:w="2511" w:type="dxa"/>
            <w:vAlign w:val="center"/>
          </w:tcPr>
          <w:p w:rsidR="00920059" w:rsidRDefault="00920059" w:rsidP="00920059">
            <w:pPr>
              <w:pStyle w:val="afffffff0"/>
              <w:spacing w:before="0" w:after="0"/>
              <w:ind w:left="-19"/>
            </w:pPr>
            <w:r>
              <w:t>БМК-10</w:t>
            </w:r>
          </w:p>
        </w:tc>
        <w:tc>
          <w:tcPr>
            <w:tcW w:w="1637" w:type="dxa"/>
            <w:vAlign w:val="center"/>
          </w:tcPr>
          <w:p w:rsidR="00920059" w:rsidRPr="00430B7D" w:rsidRDefault="00920059" w:rsidP="00920059">
            <w:pPr>
              <w:pStyle w:val="afffffff0"/>
              <w:spacing w:before="0" w:after="0"/>
              <w:ind w:left="18"/>
            </w:pPr>
            <w:r w:rsidRPr="00430B7D">
              <w:t>Котельная, тепловые сети</w:t>
            </w:r>
          </w:p>
        </w:tc>
        <w:tc>
          <w:tcPr>
            <w:tcW w:w="1584" w:type="dxa"/>
            <w:vAlign w:val="center"/>
          </w:tcPr>
          <w:p w:rsidR="00920059" w:rsidRPr="00430B7D" w:rsidRDefault="00920059" w:rsidP="00920059">
            <w:pPr>
              <w:pStyle w:val="afffffff0"/>
              <w:spacing w:before="0" w:after="0"/>
              <w:ind w:left="-19"/>
            </w:pPr>
            <w:r w:rsidRPr="00430B7D">
              <w:t>отсутствует</w:t>
            </w:r>
          </w:p>
        </w:tc>
        <w:tc>
          <w:tcPr>
            <w:tcW w:w="0" w:type="auto"/>
            <w:vAlign w:val="center"/>
          </w:tcPr>
          <w:p w:rsidR="00920059" w:rsidRPr="00430B7D" w:rsidRDefault="00920059" w:rsidP="00920059">
            <w:pPr>
              <w:pStyle w:val="afffffff0"/>
              <w:spacing w:before="0" w:after="0"/>
              <w:ind w:left="-19"/>
            </w:pPr>
            <w:r w:rsidRPr="00430B7D">
              <w:t>Пункт 11</w:t>
            </w:r>
          </w:p>
        </w:tc>
      </w:tr>
      <w:tr w:rsidR="00EA5065" w:rsidRPr="00430B7D" w:rsidTr="00920059">
        <w:trPr>
          <w:cantSplit/>
          <w:trHeight w:val="340"/>
        </w:trPr>
        <w:tc>
          <w:tcPr>
            <w:tcW w:w="3178" w:type="dxa"/>
            <w:vMerge w:val="restart"/>
            <w:vAlign w:val="center"/>
          </w:tcPr>
          <w:p w:rsidR="00EA5065" w:rsidRPr="00893D3A" w:rsidRDefault="00EA5065" w:rsidP="00920059">
            <w:pPr>
              <w:pStyle w:val="afffffff0"/>
              <w:spacing w:before="0" w:after="0"/>
              <w:ind w:left="-19"/>
            </w:pPr>
            <w:r w:rsidRPr="00052DD4">
              <w:t>МБУ «Управление ДКХ Гагаринского района»</w:t>
            </w:r>
          </w:p>
        </w:tc>
        <w:tc>
          <w:tcPr>
            <w:tcW w:w="2511" w:type="dxa"/>
            <w:vAlign w:val="center"/>
          </w:tcPr>
          <w:p w:rsidR="00EA5065" w:rsidRDefault="00EA5065" w:rsidP="00920059">
            <w:pPr>
              <w:pStyle w:val="afffffff0"/>
              <w:spacing w:before="0" w:after="0"/>
              <w:ind w:left="-19"/>
            </w:pPr>
            <w:r w:rsidRPr="002563DF">
              <w:t>Котельная пр. Первомайский, 1</w:t>
            </w:r>
          </w:p>
        </w:tc>
        <w:tc>
          <w:tcPr>
            <w:tcW w:w="1637" w:type="dxa"/>
            <w:vAlign w:val="center"/>
          </w:tcPr>
          <w:p w:rsidR="00EA5065" w:rsidRPr="00430B7D" w:rsidRDefault="00EA5065" w:rsidP="00920059">
            <w:pPr>
              <w:pStyle w:val="afffffff0"/>
              <w:spacing w:before="0" w:after="0"/>
              <w:ind w:left="18"/>
            </w:pPr>
            <w:r w:rsidRPr="00430B7D">
              <w:t>Котельная, тепловые сети</w:t>
            </w:r>
          </w:p>
        </w:tc>
        <w:tc>
          <w:tcPr>
            <w:tcW w:w="1584" w:type="dxa"/>
            <w:vAlign w:val="center"/>
          </w:tcPr>
          <w:p w:rsidR="00EA5065" w:rsidRPr="00430B7D" w:rsidRDefault="00EA5065" w:rsidP="00920059">
            <w:pPr>
              <w:pStyle w:val="afffffff0"/>
              <w:spacing w:before="0" w:after="0"/>
              <w:ind w:left="-19"/>
            </w:pPr>
            <w:r w:rsidRPr="00430B7D">
              <w:t>отсутствует</w:t>
            </w:r>
          </w:p>
        </w:tc>
        <w:tc>
          <w:tcPr>
            <w:tcW w:w="0" w:type="auto"/>
            <w:vAlign w:val="center"/>
          </w:tcPr>
          <w:p w:rsidR="00EA5065" w:rsidRPr="00430B7D" w:rsidRDefault="00EA5065" w:rsidP="00920059">
            <w:pPr>
              <w:pStyle w:val="afffffff0"/>
              <w:spacing w:before="0" w:after="0"/>
              <w:ind w:left="-19"/>
            </w:pPr>
            <w:r w:rsidRPr="00430B7D">
              <w:t>Пункт 11</w:t>
            </w:r>
          </w:p>
        </w:tc>
      </w:tr>
      <w:tr w:rsidR="00EA5065" w:rsidRPr="00430B7D" w:rsidTr="00920059">
        <w:trPr>
          <w:cantSplit/>
          <w:trHeight w:val="340"/>
        </w:trPr>
        <w:tc>
          <w:tcPr>
            <w:tcW w:w="3178" w:type="dxa"/>
            <w:vMerge/>
            <w:vAlign w:val="center"/>
          </w:tcPr>
          <w:p w:rsidR="00EA5065" w:rsidRPr="00052DD4" w:rsidRDefault="00EA5065" w:rsidP="00920059">
            <w:pPr>
              <w:pStyle w:val="afffffff0"/>
              <w:spacing w:before="0" w:after="0"/>
              <w:ind w:left="-19"/>
            </w:pPr>
          </w:p>
        </w:tc>
        <w:tc>
          <w:tcPr>
            <w:tcW w:w="2511" w:type="dxa"/>
            <w:vAlign w:val="center"/>
          </w:tcPr>
          <w:p w:rsidR="00EA5065" w:rsidRDefault="00EA5065" w:rsidP="00920059">
            <w:pPr>
              <w:pStyle w:val="afffffff0"/>
              <w:spacing w:before="0" w:after="0"/>
              <w:ind w:left="-19"/>
            </w:pPr>
            <w:r w:rsidRPr="002563DF">
              <w:t>Котельная ул. Комсомольская, 9</w:t>
            </w:r>
          </w:p>
        </w:tc>
        <w:tc>
          <w:tcPr>
            <w:tcW w:w="1637" w:type="dxa"/>
            <w:vAlign w:val="center"/>
          </w:tcPr>
          <w:p w:rsidR="00EA5065" w:rsidRPr="00430B7D" w:rsidRDefault="00EA5065" w:rsidP="00920059">
            <w:pPr>
              <w:pStyle w:val="afffffff0"/>
              <w:spacing w:before="0" w:after="0"/>
              <w:ind w:left="18"/>
            </w:pPr>
            <w:r w:rsidRPr="00430B7D">
              <w:t>Котельная, тепловые сети</w:t>
            </w:r>
          </w:p>
        </w:tc>
        <w:tc>
          <w:tcPr>
            <w:tcW w:w="1584" w:type="dxa"/>
            <w:vAlign w:val="center"/>
          </w:tcPr>
          <w:p w:rsidR="00EA5065" w:rsidRPr="00430B7D" w:rsidRDefault="00EA5065" w:rsidP="00920059">
            <w:pPr>
              <w:pStyle w:val="afffffff0"/>
              <w:spacing w:before="0" w:after="0"/>
              <w:ind w:left="-19"/>
            </w:pPr>
            <w:r w:rsidRPr="00430B7D">
              <w:t>отсутствует</w:t>
            </w:r>
          </w:p>
        </w:tc>
        <w:tc>
          <w:tcPr>
            <w:tcW w:w="0" w:type="auto"/>
            <w:vAlign w:val="center"/>
          </w:tcPr>
          <w:p w:rsidR="00EA5065" w:rsidRPr="00430B7D" w:rsidRDefault="00EA5065" w:rsidP="00920059">
            <w:pPr>
              <w:pStyle w:val="afffffff0"/>
              <w:spacing w:before="0" w:after="0"/>
              <w:ind w:left="-19"/>
            </w:pPr>
            <w:r w:rsidRPr="00430B7D">
              <w:t>Пункт 11</w:t>
            </w:r>
          </w:p>
        </w:tc>
      </w:tr>
      <w:tr w:rsidR="00EA5065" w:rsidRPr="00430B7D" w:rsidTr="00920059">
        <w:trPr>
          <w:cantSplit/>
          <w:trHeight w:val="340"/>
        </w:trPr>
        <w:tc>
          <w:tcPr>
            <w:tcW w:w="3178" w:type="dxa"/>
            <w:vMerge/>
            <w:vAlign w:val="center"/>
          </w:tcPr>
          <w:p w:rsidR="00EA5065" w:rsidRPr="00052DD4" w:rsidRDefault="00EA5065" w:rsidP="00920059">
            <w:pPr>
              <w:pStyle w:val="afffffff0"/>
              <w:spacing w:before="0" w:after="0"/>
              <w:ind w:left="-19"/>
            </w:pPr>
          </w:p>
        </w:tc>
        <w:tc>
          <w:tcPr>
            <w:tcW w:w="2511" w:type="dxa"/>
            <w:vAlign w:val="center"/>
          </w:tcPr>
          <w:p w:rsidR="00EA5065" w:rsidRDefault="00EA5065" w:rsidP="00920059">
            <w:pPr>
              <w:pStyle w:val="afffffff0"/>
              <w:spacing w:before="0" w:after="0"/>
              <w:ind w:left="-19"/>
            </w:pPr>
            <w:r w:rsidRPr="00680FB8">
              <w:t>Котельная г. Гагарин, ул. Советская д. 64а, ФОК «Восток»</w:t>
            </w:r>
          </w:p>
        </w:tc>
        <w:tc>
          <w:tcPr>
            <w:tcW w:w="1637" w:type="dxa"/>
            <w:vAlign w:val="center"/>
          </w:tcPr>
          <w:p w:rsidR="00EA5065" w:rsidRPr="00430B7D" w:rsidRDefault="00EA5065" w:rsidP="00920059">
            <w:pPr>
              <w:pStyle w:val="afffffff0"/>
              <w:spacing w:before="0" w:after="0"/>
              <w:ind w:left="18"/>
            </w:pPr>
            <w:r w:rsidRPr="00430B7D">
              <w:t>Котельная, тепловые сети</w:t>
            </w:r>
          </w:p>
        </w:tc>
        <w:tc>
          <w:tcPr>
            <w:tcW w:w="1584" w:type="dxa"/>
            <w:vAlign w:val="center"/>
          </w:tcPr>
          <w:p w:rsidR="00EA5065" w:rsidRPr="00430B7D" w:rsidRDefault="00EA5065" w:rsidP="00920059">
            <w:pPr>
              <w:pStyle w:val="afffffff0"/>
              <w:spacing w:before="0" w:after="0"/>
              <w:ind w:left="-19"/>
            </w:pPr>
            <w:r w:rsidRPr="00430B7D">
              <w:t>отсутствует</w:t>
            </w:r>
          </w:p>
        </w:tc>
        <w:tc>
          <w:tcPr>
            <w:tcW w:w="0" w:type="auto"/>
            <w:vAlign w:val="center"/>
          </w:tcPr>
          <w:p w:rsidR="00EA5065" w:rsidRPr="00430B7D" w:rsidRDefault="00EA5065" w:rsidP="00920059">
            <w:pPr>
              <w:pStyle w:val="afffffff0"/>
              <w:spacing w:before="0" w:after="0"/>
              <w:ind w:left="-19"/>
            </w:pPr>
            <w:r w:rsidRPr="00430B7D">
              <w:t>Пункт 11</w:t>
            </w:r>
          </w:p>
        </w:tc>
      </w:tr>
      <w:tr w:rsidR="00EA5065" w:rsidRPr="00430B7D" w:rsidTr="00920059">
        <w:trPr>
          <w:cantSplit/>
          <w:trHeight w:val="340"/>
        </w:trPr>
        <w:tc>
          <w:tcPr>
            <w:tcW w:w="3178" w:type="dxa"/>
            <w:vMerge/>
            <w:vAlign w:val="center"/>
          </w:tcPr>
          <w:p w:rsidR="00EA5065" w:rsidRPr="00052DD4" w:rsidRDefault="00EA5065" w:rsidP="00920059">
            <w:pPr>
              <w:pStyle w:val="afffffff0"/>
              <w:spacing w:before="0" w:after="0"/>
              <w:ind w:left="-19"/>
            </w:pPr>
          </w:p>
        </w:tc>
        <w:tc>
          <w:tcPr>
            <w:tcW w:w="2511" w:type="dxa"/>
            <w:vAlign w:val="center"/>
          </w:tcPr>
          <w:p w:rsidR="00EA5065" w:rsidRDefault="00EA5065" w:rsidP="00920059">
            <w:pPr>
              <w:pStyle w:val="afffffff0"/>
              <w:spacing w:before="0" w:after="0"/>
              <w:ind w:left="-19"/>
            </w:pPr>
            <w:r w:rsidRPr="00680FB8">
              <w:t>Котельная д. Акатово, Акатовская школа</w:t>
            </w:r>
          </w:p>
        </w:tc>
        <w:tc>
          <w:tcPr>
            <w:tcW w:w="1637" w:type="dxa"/>
            <w:vAlign w:val="center"/>
          </w:tcPr>
          <w:p w:rsidR="00EA5065" w:rsidRPr="00430B7D" w:rsidRDefault="00EA5065" w:rsidP="00920059">
            <w:pPr>
              <w:pStyle w:val="afffffff0"/>
              <w:spacing w:before="0" w:after="0"/>
              <w:ind w:left="18"/>
            </w:pPr>
            <w:r w:rsidRPr="00430B7D">
              <w:t>Котельная, тепловые сети</w:t>
            </w:r>
          </w:p>
        </w:tc>
        <w:tc>
          <w:tcPr>
            <w:tcW w:w="1584" w:type="dxa"/>
            <w:vAlign w:val="center"/>
          </w:tcPr>
          <w:p w:rsidR="00EA5065" w:rsidRPr="00430B7D" w:rsidRDefault="00EA5065" w:rsidP="00920059">
            <w:pPr>
              <w:pStyle w:val="afffffff0"/>
              <w:spacing w:before="0" w:after="0"/>
              <w:ind w:left="-19"/>
            </w:pPr>
            <w:r w:rsidRPr="00430B7D">
              <w:t>отсутствует</w:t>
            </w:r>
          </w:p>
        </w:tc>
        <w:tc>
          <w:tcPr>
            <w:tcW w:w="0" w:type="auto"/>
            <w:vAlign w:val="center"/>
          </w:tcPr>
          <w:p w:rsidR="00EA5065" w:rsidRPr="00430B7D" w:rsidRDefault="00EA5065" w:rsidP="00920059">
            <w:pPr>
              <w:pStyle w:val="afffffff0"/>
              <w:spacing w:before="0" w:after="0"/>
              <w:ind w:left="-19"/>
            </w:pPr>
            <w:r w:rsidRPr="00430B7D">
              <w:t>Пункт 11</w:t>
            </w:r>
          </w:p>
        </w:tc>
      </w:tr>
      <w:tr w:rsidR="00EA5065" w:rsidRPr="00430B7D" w:rsidTr="00920059">
        <w:trPr>
          <w:cantSplit/>
          <w:trHeight w:val="340"/>
        </w:trPr>
        <w:tc>
          <w:tcPr>
            <w:tcW w:w="3178" w:type="dxa"/>
            <w:vMerge/>
            <w:vAlign w:val="center"/>
          </w:tcPr>
          <w:p w:rsidR="00EA5065" w:rsidRPr="00052DD4" w:rsidRDefault="00EA5065" w:rsidP="00920059">
            <w:pPr>
              <w:pStyle w:val="afffffff0"/>
              <w:spacing w:before="0" w:after="0"/>
              <w:ind w:left="-19"/>
            </w:pPr>
          </w:p>
        </w:tc>
        <w:tc>
          <w:tcPr>
            <w:tcW w:w="2511" w:type="dxa"/>
            <w:vAlign w:val="center"/>
          </w:tcPr>
          <w:p w:rsidR="00EA5065" w:rsidRDefault="00EA5065" w:rsidP="00920059">
            <w:pPr>
              <w:pStyle w:val="afffffff0"/>
              <w:spacing w:before="0" w:after="0"/>
              <w:ind w:left="-19"/>
            </w:pPr>
            <w:r w:rsidRPr="00680FB8">
              <w:t>Котельная д. Никольское, Никольская школа</w:t>
            </w:r>
          </w:p>
        </w:tc>
        <w:tc>
          <w:tcPr>
            <w:tcW w:w="1637" w:type="dxa"/>
            <w:vAlign w:val="center"/>
          </w:tcPr>
          <w:p w:rsidR="00EA5065" w:rsidRPr="00430B7D" w:rsidRDefault="00EA5065" w:rsidP="00920059">
            <w:pPr>
              <w:pStyle w:val="afffffff0"/>
              <w:spacing w:before="0" w:after="0"/>
              <w:ind w:left="18"/>
            </w:pPr>
            <w:r w:rsidRPr="00430B7D">
              <w:t>Котельная, тепловые сети</w:t>
            </w:r>
          </w:p>
        </w:tc>
        <w:tc>
          <w:tcPr>
            <w:tcW w:w="1584" w:type="dxa"/>
            <w:vAlign w:val="center"/>
          </w:tcPr>
          <w:p w:rsidR="00EA5065" w:rsidRPr="00430B7D" w:rsidRDefault="00EA5065" w:rsidP="00920059">
            <w:pPr>
              <w:pStyle w:val="afffffff0"/>
              <w:spacing w:before="0" w:after="0"/>
              <w:ind w:left="-19"/>
            </w:pPr>
            <w:r w:rsidRPr="00430B7D">
              <w:t>отсутствует</w:t>
            </w:r>
          </w:p>
        </w:tc>
        <w:tc>
          <w:tcPr>
            <w:tcW w:w="0" w:type="auto"/>
            <w:vAlign w:val="center"/>
          </w:tcPr>
          <w:p w:rsidR="00EA5065" w:rsidRPr="00430B7D" w:rsidRDefault="00EA5065" w:rsidP="00920059">
            <w:pPr>
              <w:pStyle w:val="afffffff0"/>
              <w:spacing w:before="0" w:after="0"/>
              <w:ind w:left="-19"/>
            </w:pPr>
            <w:r w:rsidRPr="00430B7D">
              <w:t>Пункт 11</w:t>
            </w:r>
          </w:p>
        </w:tc>
      </w:tr>
      <w:tr w:rsidR="00EA5065" w:rsidRPr="00430B7D" w:rsidTr="00920059">
        <w:trPr>
          <w:cantSplit/>
          <w:trHeight w:val="340"/>
        </w:trPr>
        <w:tc>
          <w:tcPr>
            <w:tcW w:w="3178" w:type="dxa"/>
            <w:vMerge/>
            <w:vAlign w:val="center"/>
          </w:tcPr>
          <w:p w:rsidR="00EA5065" w:rsidRPr="00052DD4" w:rsidRDefault="00EA5065" w:rsidP="00920059">
            <w:pPr>
              <w:pStyle w:val="afffffff0"/>
              <w:spacing w:before="0" w:after="0"/>
              <w:ind w:left="-19"/>
            </w:pPr>
          </w:p>
        </w:tc>
        <w:tc>
          <w:tcPr>
            <w:tcW w:w="2511" w:type="dxa"/>
            <w:vAlign w:val="center"/>
          </w:tcPr>
          <w:p w:rsidR="00EA5065" w:rsidRDefault="00EA5065" w:rsidP="00920059">
            <w:pPr>
              <w:pStyle w:val="afffffff0"/>
              <w:spacing w:before="0" w:after="0"/>
              <w:ind w:left="-19"/>
            </w:pPr>
            <w:r w:rsidRPr="00680FB8">
              <w:t>Котельная с. Пречистое, Пречистенская школа</w:t>
            </w:r>
          </w:p>
        </w:tc>
        <w:tc>
          <w:tcPr>
            <w:tcW w:w="1637" w:type="dxa"/>
            <w:vAlign w:val="center"/>
          </w:tcPr>
          <w:p w:rsidR="00EA5065" w:rsidRPr="00430B7D" w:rsidRDefault="00EA5065" w:rsidP="00920059">
            <w:pPr>
              <w:pStyle w:val="afffffff0"/>
              <w:spacing w:before="0" w:after="0"/>
              <w:ind w:left="18"/>
            </w:pPr>
            <w:r w:rsidRPr="00430B7D">
              <w:t>Котельная, тепловые сети</w:t>
            </w:r>
          </w:p>
        </w:tc>
        <w:tc>
          <w:tcPr>
            <w:tcW w:w="1584" w:type="dxa"/>
            <w:vAlign w:val="center"/>
          </w:tcPr>
          <w:p w:rsidR="00EA5065" w:rsidRPr="00430B7D" w:rsidRDefault="00EA5065" w:rsidP="00920059">
            <w:pPr>
              <w:pStyle w:val="afffffff0"/>
              <w:spacing w:before="0" w:after="0"/>
              <w:ind w:left="-19"/>
            </w:pPr>
            <w:r w:rsidRPr="00430B7D">
              <w:t>отсутствует</w:t>
            </w:r>
          </w:p>
        </w:tc>
        <w:tc>
          <w:tcPr>
            <w:tcW w:w="0" w:type="auto"/>
            <w:vAlign w:val="center"/>
          </w:tcPr>
          <w:p w:rsidR="00EA5065" w:rsidRPr="00430B7D" w:rsidRDefault="00EA5065" w:rsidP="00920059">
            <w:pPr>
              <w:pStyle w:val="afffffff0"/>
              <w:spacing w:before="0" w:after="0"/>
              <w:ind w:left="-19"/>
            </w:pPr>
            <w:r w:rsidRPr="00430B7D">
              <w:t>Пункт 11</w:t>
            </w:r>
          </w:p>
        </w:tc>
      </w:tr>
      <w:tr w:rsidR="00EA5065" w:rsidRPr="00430B7D" w:rsidTr="00920059">
        <w:trPr>
          <w:cantSplit/>
          <w:trHeight w:val="340"/>
        </w:trPr>
        <w:tc>
          <w:tcPr>
            <w:tcW w:w="3178" w:type="dxa"/>
            <w:vMerge/>
            <w:vAlign w:val="center"/>
          </w:tcPr>
          <w:p w:rsidR="00EA5065" w:rsidRPr="00052DD4" w:rsidRDefault="00EA5065" w:rsidP="00920059">
            <w:pPr>
              <w:pStyle w:val="afffffff0"/>
              <w:spacing w:before="0" w:after="0"/>
              <w:ind w:left="-19"/>
            </w:pPr>
          </w:p>
        </w:tc>
        <w:tc>
          <w:tcPr>
            <w:tcW w:w="2511" w:type="dxa"/>
            <w:vAlign w:val="center"/>
          </w:tcPr>
          <w:p w:rsidR="00EA5065" w:rsidRDefault="00EA5065" w:rsidP="00920059">
            <w:pPr>
              <w:pStyle w:val="afffffff0"/>
              <w:spacing w:before="0" w:after="0"/>
              <w:ind w:left="-19"/>
            </w:pPr>
            <w:r w:rsidRPr="00680FB8">
              <w:t>Котельная д. Родоманово, Родомановская школа</w:t>
            </w:r>
          </w:p>
        </w:tc>
        <w:tc>
          <w:tcPr>
            <w:tcW w:w="1637" w:type="dxa"/>
            <w:vAlign w:val="center"/>
          </w:tcPr>
          <w:p w:rsidR="00EA5065" w:rsidRPr="00430B7D" w:rsidRDefault="00EA5065" w:rsidP="00920059">
            <w:pPr>
              <w:pStyle w:val="afffffff0"/>
              <w:spacing w:before="0" w:after="0"/>
              <w:ind w:left="18"/>
            </w:pPr>
            <w:r w:rsidRPr="00430B7D">
              <w:t>Котельная, тепловые сети</w:t>
            </w:r>
          </w:p>
        </w:tc>
        <w:tc>
          <w:tcPr>
            <w:tcW w:w="1584" w:type="dxa"/>
            <w:vAlign w:val="center"/>
          </w:tcPr>
          <w:p w:rsidR="00EA5065" w:rsidRPr="00430B7D" w:rsidRDefault="00EA5065" w:rsidP="00920059">
            <w:pPr>
              <w:pStyle w:val="afffffff0"/>
              <w:spacing w:before="0" w:after="0"/>
              <w:ind w:left="-19"/>
            </w:pPr>
            <w:r w:rsidRPr="00430B7D">
              <w:t>отсутствует</w:t>
            </w:r>
          </w:p>
        </w:tc>
        <w:tc>
          <w:tcPr>
            <w:tcW w:w="0" w:type="auto"/>
            <w:vAlign w:val="center"/>
          </w:tcPr>
          <w:p w:rsidR="00EA5065" w:rsidRPr="00430B7D" w:rsidRDefault="00EA5065" w:rsidP="00920059">
            <w:pPr>
              <w:pStyle w:val="afffffff0"/>
              <w:spacing w:before="0" w:after="0"/>
              <w:ind w:left="-19"/>
            </w:pPr>
            <w:r w:rsidRPr="00430B7D">
              <w:t>Пункт 11</w:t>
            </w:r>
          </w:p>
        </w:tc>
      </w:tr>
      <w:tr w:rsidR="00EA5065" w:rsidRPr="00430B7D" w:rsidTr="00920059">
        <w:trPr>
          <w:cantSplit/>
          <w:trHeight w:val="340"/>
        </w:trPr>
        <w:tc>
          <w:tcPr>
            <w:tcW w:w="3178" w:type="dxa"/>
            <w:vMerge/>
            <w:vAlign w:val="center"/>
          </w:tcPr>
          <w:p w:rsidR="00EA5065" w:rsidRPr="00052DD4" w:rsidRDefault="00EA5065" w:rsidP="00920059">
            <w:pPr>
              <w:pStyle w:val="afffffff0"/>
              <w:spacing w:before="0" w:after="0"/>
              <w:ind w:left="-19"/>
            </w:pPr>
          </w:p>
        </w:tc>
        <w:tc>
          <w:tcPr>
            <w:tcW w:w="2511" w:type="dxa"/>
            <w:vAlign w:val="center"/>
          </w:tcPr>
          <w:p w:rsidR="00EA5065" w:rsidRDefault="00EA5065" w:rsidP="00920059">
            <w:pPr>
              <w:pStyle w:val="afffffff0"/>
              <w:spacing w:before="0" w:after="0"/>
              <w:ind w:left="-19"/>
            </w:pPr>
            <w:r w:rsidRPr="00680FB8">
              <w:t>Котельная д. Токарево, Токаревская школа</w:t>
            </w:r>
          </w:p>
        </w:tc>
        <w:tc>
          <w:tcPr>
            <w:tcW w:w="1637" w:type="dxa"/>
            <w:vAlign w:val="center"/>
          </w:tcPr>
          <w:p w:rsidR="00EA5065" w:rsidRPr="00430B7D" w:rsidRDefault="00EA5065" w:rsidP="00920059">
            <w:pPr>
              <w:pStyle w:val="afffffff0"/>
              <w:spacing w:before="0" w:after="0"/>
              <w:ind w:left="18"/>
            </w:pPr>
            <w:r w:rsidRPr="00430B7D">
              <w:t>Котельная, тепловые сети</w:t>
            </w:r>
          </w:p>
        </w:tc>
        <w:tc>
          <w:tcPr>
            <w:tcW w:w="1584" w:type="dxa"/>
            <w:vAlign w:val="center"/>
          </w:tcPr>
          <w:p w:rsidR="00EA5065" w:rsidRPr="00430B7D" w:rsidRDefault="00EA5065" w:rsidP="00920059">
            <w:pPr>
              <w:pStyle w:val="afffffff0"/>
              <w:spacing w:before="0" w:after="0"/>
              <w:ind w:left="-19"/>
            </w:pPr>
            <w:r w:rsidRPr="00430B7D">
              <w:t>отсутствует</w:t>
            </w:r>
          </w:p>
        </w:tc>
        <w:tc>
          <w:tcPr>
            <w:tcW w:w="0" w:type="auto"/>
            <w:vAlign w:val="center"/>
          </w:tcPr>
          <w:p w:rsidR="00EA5065" w:rsidRPr="00430B7D" w:rsidRDefault="00EA5065" w:rsidP="00920059">
            <w:pPr>
              <w:pStyle w:val="afffffff0"/>
              <w:spacing w:before="0" w:after="0"/>
              <w:ind w:left="-19"/>
            </w:pPr>
            <w:r w:rsidRPr="00430B7D">
              <w:t>Пункт 11</w:t>
            </w:r>
          </w:p>
        </w:tc>
      </w:tr>
      <w:tr w:rsidR="00EA5065" w:rsidRPr="00430B7D" w:rsidTr="00920059">
        <w:trPr>
          <w:cantSplit/>
          <w:trHeight w:val="340"/>
        </w:trPr>
        <w:tc>
          <w:tcPr>
            <w:tcW w:w="3178" w:type="dxa"/>
            <w:vMerge/>
            <w:vAlign w:val="center"/>
          </w:tcPr>
          <w:p w:rsidR="00EA5065" w:rsidRPr="00052DD4" w:rsidRDefault="00EA5065" w:rsidP="00920059">
            <w:pPr>
              <w:pStyle w:val="afffffff0"/>
              <w:spacing w:before="0" w:after="0"/>
              <w:ind w:left="-19"/>
            </w:pPr>
          </w:p>
        </w:tc>
        <w:tc>
          <w:tcPr>
            <w:tcW w:w="2511" w:type="dxa"/>
            <w:vAlign w:val="center"/>
          </w:tcPr>
          <w:p w:rsidR="00EA5065" w:rsidRDefault="00EA5065" w:rsidP="00920059">
            <w:pPr>
              <w:pStyle w:val="afffffff0"/>
              <w:spacing w:before="0" w:after="0"/>
              <w:ind w:left="-19"/>
            </w:pPr>
            <w:r w:rsidRPr="00680FB8">
              <w:t>Котельная д. Клушино, Клушинский СДК</w:t>
            </w:r>
          </w:p>
        </w:tc>
        <w:tc>
          <w:tcPr>
            <w:tcW w:w="1637" w:type="dxa"/>
            <w:vAlign w:val="center"/>
          </w:tcPr>
          <w:p w:rsidR="00EA5065" w:rsidRPr="00430B7D" w:rsidRDefault="00EA5065" w:rsidP="00920059">
            <w:pPr>
              <w:pStyle w:val="afffffff0"/>
              <w:spacing w:before="0" w:after="0"/>
              <w:ind w:left="18"/>
            </w:pPr>
            <w:r w:rsidRPr="00430B7D">
              <w:t>Котельная, тепловые сети</w:t>
            </w:r>
          </w:p>
        </w:tc>
        <w:tc>
          <w:tcPr>
            <w:tcW w:w="1584" w:type="dxa"/>
            <w:vAlign w:val="center"/>
          </w:tcPr>
          <w:p w:rsidR="00EA5065" w:rsidRPr="00430B7D" w:rsidRDefault="00EA5065" w:rsidP="00920059">
            <w:pPr>
              <w:pStyle w:val="afffffff0"/>
              <w:spacing w:before="0" w:after="0"/>
              <w:ind w:left="-19"/>
            </w:pPr>
            <w:r w:rsidRPr="00430B7D">
              <w:t>отсутствует</w:t>
            </w:r>
          </w:p>
        </w:tc>
        <w:tc>
          <w:tcPr>
            <w:tcW w:w="0" w:type="auto"/>
            <w:vAlign w:val="center"/>
          </w:tcPr>
          <w:p w:rsidR="00EA5065" w:rsidRPr="00430B7D" w:rsidRDefault="00EA5065" w:rsidP="00920059">
            <w:pPr>
              <w:pStyle w:val="afffffff0"/>
              <w:spacing w:before="0" w:after="0"/>
              <w:ind w:left="-19"/>
            </w:pPr>
            <w:r w:rsidRPr="00430B7D">
              <w:t>Пункт 11</w:t>
            </w:r>
          </w:p>
        </w:tc>
      </w:tr>
      <w:tr w:rsidR="00EA5065" w:rsidRPr="00430B7D" w:rsidTr="00920059">
        <w:trPr>
          <w:cantSplit/>
          <w:trHeight w:val="340"/>
        </w:trPr>
        <w:tc>
          <w:tcPr>
            <w:tcW w:w="3178" w:type="dxa"/>
            <w:vMerge/>
            <w:vAlign w:val="center"/>
          </w:tcPr>
          <w:p w:rsidR="00EA5065" w:rsidRPr="00052DD4" w:rsidRDefault="00EA5065" w:rsidP="00EA5065">
            <w:pPr>
              <w:pStyle w:val="afffffff0"/>
              <w:spacing w:before="0" w:after="0"/>
              <w:ind w:left="-19"/>
            </w:pPr>
          </w:p>
        </w:tc>
        <w:tc>
          <w:tcPr>
            <w:tcW w:w="2511" w:type="dxa"/>
            <w:vAlign w:val="center"/>
          </w:tcPr>
          <w:p w:rsidR="00EA5065" w:rsidRPr="00680FB8" w:rsidRDefault="00EA5065" w:rsidP="00EA5065">
            <w:pPr>
              <w:pStyle w:val="afffffff0"/>
              <w:spacing w:before="0" w:after="0"/>
              <w:ind w:left="-19"/>
            </w:pPr>
            <w:r w:rsidRPr="00EA5065">
              <w:t>Котельная д. Поличня, ул. Новая</w:t>
            </w:r>
          </w:p>
        </w:tc>
        <w:tc>
          <w:tcPr>
            <w:tcW w:w="1637" w:type="dxa"/>
            <w:vAlign w:val="center"/>
          </w:tcPr>
          <w:p w:rsidR="00EA5065" w:rsidRPr="00430B7D" w:rsidRDefault="00EA5065" w:rsidP="00EA5065">
            <w:pPr>
              <w:pStyle w:val="afffffff0"/>
              <w:spacing w:before="0" w:after="0"/>
              <w:ind w:left="18"/>
            </w:pPr>
            <w:r w:rsidRPr="00430B7D">
              <w:t>Котельная, тепловые сети</w:t>
            </w:r>
          </w:p>
        </w:tc>
        <w:tc>
          <w:tcPr>
            <w:tcW w:w="1584" w:type="dxa"/>
            <w:vAlign w:val="center"/>
          </w:tcPr>
          <w:p w:rsidR="00EA5065" w:rsidRPr="00430B7D" w:rsidRDefault="00EA5065" w:rsidP="00EA5065">
            <w:pPr>
              <w:pStyle w:val="afffffff0"/>
              <w:spacing w:before="0" w:after="0"/>
              <w:ind w:left="-19"/>
            </w:pPr>
            <w:r w:rsidRPr="00430B7D">
              <w:t>отсутствует</w:t>
            </w:r>
          </w:p>
        </w:tc>
        <w:tc>
          <w:tcPr>
            <w:tcW w:w="0" w:type="auto"/>
            <w:vAlign w:val="center"/>
          </w:tcPr>
          <w:p w:rsidR="00EA5065" w:rsidRPr="00430B7D" w:rsidRDefault="00EA5065" w:rsidP="00EA5065">
            <w:pPr>
              <w:pStyle w:val="afffffff0"/>
              <w:spacing w:before="0" w:after="0"/>
              <w:ind w:left="-19"/>
            </w:pPr>
            <w:r w:rsidRPr="00430B7D">
              <w:t>Пункт 11</w:t>
            </w:r>
          </w:p>
        </w:tc>
      </w:tr>
    </w:tbl>
    <w:p w:rsidR="005A76E8" w:rsidRDefault="005A76E8" w:rsidP="008D352E">
      <w:pPr>
        <w:pStyle w:val="affffffe"/>
        <w:rPr>
          <w:rStyle w:val="ed"/>
        </w:rPr>
      </w:pPr>
      <w:bookmarkStart w:id="725" w:name="_Hlk192075336"/>
      <w:bookmarkEnd w:id="724"/>
      <w:r w:rsidRPr="00430B7D">
        <w:t xml:space="preserve">* - </w:t>
      </w:r>
      <w:r>
        <w:t>п</w:t>
      </w:r>
      <w:r w:rsidRPr="00430B7D">
        <w:t xml:space="preserve">ункт 11 Критериев и порядка определения единой теплоснабжающей организации, утвержденных </w:t>
      </w:r>
      <w:r w:rsidRPr="00430B7D">
        <w:rPr>
          <w:rStyle w:val="ed"/>
        </w:rPr>
        <w:t>Постановлением Правительства РФ от 08.08.2012 N 808 (ред. от 25.11.2021) «Об организации теплоснабжения в Российской Федерации и о внесении изменений в некоторые акты Правительства Российской Федерации» (в ред. Постановления Правительства РФ от 22.05.2019 N 637)</w:t>
      </w:r>
    </w:p>
    <w:p w:rsidR="005F699F" w:rsidRPr="002C4067" w:rsidRDefault="00CC521F" w:rsidP="00430B7D">
      <w:pPr>
        <w:pStyle w:val="a1"/>
        <w:rPr>
          <w:rStyle w:val="ed"/>
        </w:rPr>
      </w:pPr>
      <w:bookmarkStart w:id="726" w:name="_Toc162259324"/>
      <w:bookmarkStart w:id="727" w:name="_Toc165985210"/>
      <w:bookmarkStart w:id="728" w:name="_Toc205122366"/>
      <w:bookmarkEnd w:id="725"/>
      <w:r w:rsidRPr="002C4067">
        <w:rPr>
          <w:rStyle w:val="ed"/>
        </w:rPr>
        <w:t>О</w:t>
      </w:r>
      <w:r w:rsidR="00CE6763" w:rsidRPr="002C4067">
        <w:rPr>
          <w:rStyle w:val="ed"/>
        </w:rPr>
        <w:t>снования, в том числе критерии, в соответствии с которыми теплоснабжающей организации присвоен статус единой теплоснабжающей организации</w:t>
      </w:r>
      <w:bookmarkEnd w:id="726"/>
      <w:bookmarkEnd w:id="727"/>
      <w:bookmarkEnd w:id="728"/>
    </w:p>
    <w:p w:rsidR="00302B66" w:rsidRPr="002C4067" w:rsidRDefault="00302B66" w:rsidP="00393334">
      <w:pPr>
        <w:pStyle w:val="aff2"/>
      </w:pPr>
      <w:r w:rsidRPr="002C4067">
        <w:t xml:space="preserve">Основные понятия и нормативно-правовая база. </w:t>
      </w:r>
    </w:p>
    <w:p w:rsidR="00302B66" w:rsidRPr="002C4067" w:rsidRDefault="00302B66" w:rsidP="00393334">
      <w:pPr>
        <w:pStyle w:val="aff2"/>
      </w:pPr>
      <w:r w:rsidRPr="002C4067">
        <w:rPr>
          <w:i/>
        </w:rPr>
        <w:t>Зона деятельности единой теплоснабжающей организации</w:t>
      </w:r>
      <w:r w:rsidRPr="002C4067">
        <w:t xml:space="preserve"> - одна или несколько систем теплоснабжения</w:t>
      </w:r>
      <w:r w:rsidR="00E40247" w:rsidRPr="002C4067">
        <w:t xml:space="preserve"> н</w:t>
      </w:r>
      <w:r w:rsidR="00854F2E" w:rsidRPr="002C4067">
        <w:t xml:space="preserve">а территории </w:t>
      </w:r>
      <w:r w:rsidR="00D551EC" w:rsidRPr="00D551EC">
        <w:t>поселения, муниципального округа, городского округа, города федерального значения</w:t>
      </w:r>
      <w:r w:rsidRPr="002C4067">
        <w:t>, в границах которых единая теплоснабжающая организация обязана обслуживать любых обратившихся к ней потребителей тепло</w:t>
      </w:r>
      <w:r w:rsidR="00A12BBB" w:rsidRPr="002C4067">
        <w:t>вой энергии.</w:t>
      </w:r>
    </w:p>
    <w:p w:rsidR="00302B66" w:rsidRPr="002C4067" w:rsidRDefault="00302B66" w:rsidP="00393334">
      <w:pPr>
        <w:pStyle w:val="aff2"/>
      </w:pPr>
      <w:r w:rsidRPr="002C4067">
        <w:rPr>
          <w:i/>
        </w:rPr>
        <w:t>Система теплоснабжения</w:t>
      </w:r>
      <w:r w:rsidRPr="002C4067">
        <w:t xml:space="preserve"> - совокупность источников тепловой энергии и теплопотребляющих установок, технологичес</w:t>
      </w:r>
      <w:r w:rsidR="00A12BBB" w:rsidRPr="002C4067">
        <w:t>ки соединенных тепловыми сетями.</w:t>
      </w:r>
    </w:p>
    <w:p w:rsidR="00302B66" w:rsidRPr="002C4067" w:rsidRDefault="00302B66" w:rsidP="00393334">
      <w:pPr>
        <w:pStyle w:val="aff2"/>
      </w:pPr>
      <w:r w:rsidRPr="002C4067">
        <w:rPr>
          <w:i/>
        </w:rPr>
        <w:t>Тепловая сеть</w:t>
      </w:r>
      <w:r w:rsidRPr="002C4067">
        <w:t xml:space="preserve"> -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w:t>
      </w:r>
      <w:r w:rsidR="00A12BBB" w:rsidRPr="002C4067">
        <w:t xml:space="preserve"> до теплопотребляющих установок.</w:t>
      </w:r>
      <w:r w:rsidRPr="002C4067">
        <w:t xml:space="preserve"> </w:t>
      </w:r>
    </w:p>
    <w:p w:rsidR="00302B66" w:rsidRPr="002C4067" w:rsidRDefault="00302B66" w:rsidP="00393334">
      <w:pPr>
        <w:pStyle w:val="aff2"/>
      </w:pPr>
      <w:r w:rsidRPr="002C4067">
        <w:rPr>
          <w:i/>
        </w:rPr>
        <w:t>Источник тепловой энергии</w:t>
      </w:r>
      <w:r w:rsidRPr="002C4067">
        <w:t xml:space="preserve"> - устройство, предназначенное дл</w:t>
      </w:r>
      <w:r w:rsidR="00A12BBB" w:rsidRPr="002C4067">
        <w:t>я производства тепловой энергии.</w:t>
      </w:r>
      <w:r w:rsidRPr="002C4067">
        <w:t xml:space="preserve"> </w:t>
      </w:r>
    </w:p>
    <w:p w:rsidR="00302B66" w:rsidRPr="002C4067" w:rsidRDefault="00302B66" w:rsidP="00393334">
      <w:pPr>
        <w:pStyle w:val="aff2"/>
      </w:pPr>
      <w:r w:rsidRPr="002C4067">
        <w:rPr>
          <w:i/>
        </w:rPr>
        <w:t>Зона действия системы теплоснабжения</w:t>
      </w:r>
      <w:r w:rsidRPr="002C4067">
        <w:t xml:space="preserve"> - территория </w:t>
      </w:r>
      <w:r w:rsidR="00D551EC" w:rsidRPr="00D551EC">
        <w:t>поселения, муниципального округа, городского округа, города федерального значения</w:t>
      </w:r>
      <w:r w:rsidRPr="002C4067">
        <w:t xml:space="preserve"> или ее часть, границы которой устанавливаются </w:t>
      </w:r>
      <w:r w:rsidRPr="002C4067">
        <w:lastRenderedPageBreak/>
        <w:t xml:space="preserve">по наиболее удаленным точкам подключения потребителей к тепловым сетям, входящим в систему теплоснабжения. </w:t>
      </w:r>
    </w:p>
    <w:p w:rsidR="00302B66" w:rsidRPr="002C4067" w:rsidRDefault="00302B66" w:rsidP="00393334">
      <w:pPr>
        <w:pStyle w:val="aff2"/>
      </w:pPr>
      <w:r w:rsidRPr="002C4067">
        <w:t xml:space="preserve">В соответствии с пунктом 28 статьи 2 Федерального закона </w:t>
      </w:r>
      <w:r w:rsidR="00DE55A1" w:rsidRPr="002C4067">
        <w:t>от 27.07.2010 № 190-ФЗ «О теплоснабжении»</w:t>
      </w:r>
      <w:r w:rsidRPr="002C4067">
        <w:t>: 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w:t>
      </w:r>
      <w:r w:rsidR="007C7CCC">
        <w:t>,</w:t>
      </w:r>
      <w:r w:rsidRPr="002C4067">
        <w:t xml:space="preserve"> на основании критериев и в порядке, которые установлены правилами организации теплоснабжения, утвержденными Правительством Российской Федерации. </w:t>
      </w:r>
    </w:p>
    <w:p w:rsidR="00302B66" w:rsidRPr="002C4067" w:rsidRDefault="00302B66" w:rsidP="00393334">
      <w:pPr>
        <w:pStyle w:val="aff2"/>
      </w:pPr>
      <w:r w:rsidRPr="002C4067">
        <w:t xml:space="preserve">В соответствии пунктом 1 статьи 6 Федерального закона </w:t>
      </w:r>
      <w:r w:rsidR="00DE55A1" w:rsidRPr="002C4067">
        <w:t>от 27.07.2010 № 190-ФЗ «О теплоснабжении»</w:t>
      </w:r>
      <w:r w:rsidRPr="002C4067">
        <w:t xml:space="preserve">: 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 </w:t>
      </w:r>
    </w:p>
    <w:p w:rsidR="00302B66" w:rsidRPr="002C4067" w:rsidRDefault="00302B66" w:rsidP="00393334">
      <w:pPr>
        <w:pStyle w:val="aff2"/>
      </w:pPr>
      <w:r w:rsidRPr="002C4067">
        <w:t xml:space="preserve">Порядок и критерии определения единой теплоснабжающей организации. </w:t>
      </w:r>
    </w:p>
    <w:p w:rsidR="00302B66" w:rsidRPr="002C4067" w:rsidRDefault="00302B66" w:rsidP="00393334">
      <w:pPr>
        <w:pStyle w:val="aff2"/>
      </w:pPr>
      <w:r w:rsidRPr="002C4067">
        <w:t xml:space="preserve">Критерии и порядок определения единой теплоснабжающей организации (далее ЕТО) определены пунктами 3-19 Правил организации теплоснабжения, утвержденных Постановлением Правительства РФ от </w:t>
      </w:r>
      <w:r w:rsidR="00DE55A1" w:rsidRPr="002C4067">
        <w:t>0</w:t>
      </w:r>
      <w:r w:rsidRPr="002C4067">
        <w:t>8</w:t>
      </w:r>
      <w:r w:rsidR="00DE55A1" w:rsidRPr="002C4067">
        <w:t>.08.</w:t>
      </w:r>
      <w:r w:rsidRPr="002C4067">
        <w:t xml:space="preserve">2012 </w:t>
      </w:r>
      <w:r w:rsidR="00C01582" w:rsidRPr="002C4067">
        <w:t>№</w:t>
      </w:r>
      <w:r w:rsidR="00DE55A1" w:rsidRPr="002C4067">
        <w:t xml:space="preserve"> 808 «Об организации теплоснабжения в Российской Федерации и о внесении изменений в некоторые акты Правительства Российской Федерации»</w:t>
      </w:r>
      <w:r w:rsidRPr="002C4067">
        <w:t xml:space="preserve">. </w:t>
      </w:r>
    </w:p>
    <w:p w:rsidR="00302B66" w:rsidRPr="002C4067" w:rsidRDefault="00302B66" w:rsidP="00393334">
      <w:pPr>
        <w:pStyle w:val="aff2"/>
      </w:pPr>
      <w:r w:rsidRPr="002C4067">
        <w:t xml:space="preserve">Статус ЕТО присваивается теплоснабжающей и (или) теплосетевой организации решением органа местного самоуправления (далее - уполномоченные органы) при утверждении схемы теплоснабжения </w:t>
      </w:r>
      <w:r w:rsidR="00D551EC">
        <w:t>муниципального округа</w:t>
      </w:r>
      <w:r w:rsidRPr="002C4067">
        <w:t xml:space="preserve">. </w:t>
      </w:r>
    </w:p>
    <w:p w:rsidR="00302B66" w:rsidRPr="002C4067" w:rsidRDefault="00302B66" w:rsidP="00393334">
      <w:pPr>
        <w:pStyle w:val="aff2"/>
      </w:pPr>
      <w:r w:rsidRPr="002C4067">
        <w:t xml:space="preserve">В случае если на территории </w:t>
      </w:r>
      <w:r w:rsidR="00D551EC">
        <w:t>округа</w:t>
      </w:r>
      <w:r w:rsidRPr="002C4067">
        <w:t xml:space="preserve"> существуют несколько систем теплоснабжения, уполномоченные органы вправе: </w:t>
      </w:r>
    </w:p>
    <w:p w:rsidR="00302B66" w:rsidRPr="002C4067" w:rsidRDefault="00302B66" w:rsidP="0060330C">
      <w:pPr>
        <w:pStyle w:val="afffffff8"/>
        <w:numPr>
          <w:ilvl w:val="0"/>
          <w:numId w:val="56"/>
        </w:numPr>
      </w:pPr>
      <w:r w:rsidRPr="002C4067">
        <w:t xml:space="preserve">определить ЕТО в каждой из систем теплоснабжения, расположенных в границах </w:t>
      </w:r>
      <w:r w:rsidR="00D551EC">
        <w:t>муниципального округа</w:t>
      </w:r>
      <w:r w:rsidRPr="002C4067">
        <w:t xml:space="preserve">; </w:t>
      </w:r>
    </w:p>
    <w:p w:rsidR="00302B66" w:rsidRPr="002C4067" w:rsidRDefault="00302B66" w:rsidP="0060330C">
      <w:pPr>
        <w:pStyle w:val="afffffff8"/>
        <w:numPr>
          <w:ilvl w:val="0"/>
          <w:numId w:val="56"/>
        </w:numPr>
      </w:pPr>
      <w:r w:rsidRPr="002C4067">
        <w:t xml:space="preserve">определить на несколько систем теплоснабжения одну ЕТО. </w:t>
      </w:r>
    </w:p>
    <w:p w:rsidR="00302B66" w:rsidRPr="002C4067" w:rsidRDefault="00302B66" w:rsidP="00393334">
      <w:pPr>
        <w:pStyle w:val="aff2"/>
      </w:pPr>
      <w:r w:rsidRPr="002C4067">
        <w:t xml:space="preserve">Для присвоения организации статуса ЕТО на территории </w:t>
      </w:r>
      <w:r w:rsidR="004E6EE1">
        <w:t>муниципального образования «Гагаринский муниципальный округ» Смоленкой области</w:t>
      </w:r>
      <w:r w:rsidR="004E6EE1" w:rsidRPr="002C4067">
        <w:t xml:space="preserve"> </w:t>
      </w:r>
      <w:r w:rsidRPr="002C4067">
        <w:t xml:space="preserve">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а также с даты опубликования (размещения) сообщения, указанного в пункте 17 </w:t>
      </w:r>
      <w:r w:rsidR="00B37A6A" w:rsidRPr="002C4067">
        <w:t>Правила организации теплоснабжения</w:t>
      </w:r>
      <w:r w:rsidRPr="002C4067">
        <w:t>, заявку на присвоение организации статуса ЕТО с указанием зоны ее деятельности. К заявке прилагается бухгалтерская отчетность, составленная на последнюю отчетную дату пере</w:t>
      </w:r>
      <w:r w:rsidR="00787B99" w:rsidRPr="002C4067">
        <w:t xml:space="preserve">д </w:t>
      </w:r>
      <w:r w:rsidRPr="002C4067">
        <w:t xml:space="preserve">подачей заявки, с отметкой налогового органа об ее принятии. </w:t>
      </w:r>
    </w:p>
    <w:p w:rsidR="00302B66" w:rsidRPr="002C4067" w:rsidRDefault="00302B66" w:rsidP="00393334">
      <w:pPr>
        <w:pStyle w:val="aff2"/>
      </w:pPr>
      <w:r w:rsidRPr="002C4067">
        <w:t xml:space="preserve">Уполномоченные органы обязаны в течение 3 рабочих дней с даты окончания срока для подачи заявок разместить сведения о принятых заявках на сайте </w:t>
      </w:r>
      <w:r w:rsidR="00D551EC">
        <w:t>муниципального округа</w:t>
      </w:r>
      <w:r w:rsidRPr="002C4067">
        <w:t xml:space="preserve">. </w:t>
      </w:r>
    </w:p>
    <w:p w:rsidR="00302B66" w:rsidRPr="002C4067" w:rsidRDefault="00302B66" w:rsidP="00393334">
      <w:pPr>
        <w:pStyle w:val="aff2"/>
      </w:pPr>
      <w:r w:rsidRPr="002C4067">
        <w:t xml:space="preserve">В случае если в отношении одной зоны деятельности ЕТО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ЕТО, то статус ЕТО </w:t>
      </w:r>
      <w:r w:rsidRPr="002C4067">
        <w:lastRenderedPageBreak/>
        <w:t xml:space="preserve">присваивается указанному лицу. В случае если в отношении одной зоны деятельности ЕТО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ЕТО, уполномоченный орган присваивает статус ЕТО в соответствии с пунктами 7-10 </w:t>
      </w:r>
      <w:r w:rsidR="00B37A6A" w:rsidRPr="002C4067">
        <w:t>Правила организации теплоснабжения</w:t>
      </w:r>
      <w:r w:rsidRPr="002C4067">
        <w:t xml:space="preserve">: </w:t>
      </w:r>
    </w:p>
    <w:p w:rsidR="00302B66" w:rsidRPr="002C4067" w:rsidRDefault="00302B66" w:rsidP="00393334">
      <w:pPr>
        <w:pStyle w:val="aff2"/>
      </w:pPr>
      <w:r w:rsidRPr="002C4067">
        <w:t xml:space="preserve">Критериями определения ЕТО являются: </w:t>
      </w:r>
    </w:p>
    <w:p w:rsidR="00302B66" w:rsidRPr="00AF2B7A" w:rsidRDefault="00302B66" w:rsidP="0060330C">
      <w:pPr>
        <w:pStyle w:val="afffffff8"/>
        <w:numPr>
          <w:ilvl w:val="0"/>
          <w:numId w:val="55"/>
        </w:numPr>
      </w:pPr>
      <w:r w:rsidRPr="00AF2B7A">
        <w:t xml:space="preserve">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rsidR="00302B66" w:rsidRPr="00AF2B7A" w:rsidRDefault="00302B66" w:rsidP="0060330C">
      <w:pPr>
        <w:pStyle w:val="afffffff8"/>
        <w:numPr>
          <w:ilvl w:val="0"/>
          <w:numId w:val="55"/>
        </w:numPr>
      </w:pPr>
      <w:r w:rsidRPr="00AF2B7A">
        <w:t xml:space="preserve">размер собственного капитала; </w:t>
      </w:r>
    </w:p>
    <w:p w:rsidR="00302B66" w:rsidRPr="00AF2B7A" w:rsidRDefault="00302B66" w:rsidP="0060330C">
      <w:pPr>
        <w:pStyle w:val="afffffff8"/>
        <w:numPr>
          <w:ilvl w:val="0"/>
          <w:numId w:val="55"/>
        </w:numPr>
      </w:pPr>
      <w:r w:rsidRPr="00AF2B7A">
        <w:t xml:space="preserve">способность в лучшей мере обеспечить надежность теплоснабжения в соответствующей системе теплоснабжения. </w:t>
      </w:r>
    </w:p>
    <w:p w:rsidR="00302B66" w:rsidRPr="002C4067" w:rsidRDefault="00302B66" w:rsidP="00393334">
      <w:pPr>
        <w:pStyle w:val="aff2"/>
      </w:pPr>
      <w:r w:rsidRPr="002C4067">
        <w:t xml:space="preserve">Для определения указанных критериев уполномоченный орган при разработке схемы теплоснабжения вправе запрашивать у теплоснабжающих и теплосетевых организаций соответствующие сведения. </w:t>
      </w:r>
    </w:p>
    <w:p w:rsidR="00302B66" w:rsidRPr="002C4067" w:rsidRDefault="00302B66" w:rsidP="00393334">
      <w:pPr>
        <w:pStyle w:val="aff2"/>
      </w:pPr>
      <w:r w:rsidRPr="002C4067">
        <w:t xml:space="preserve">В случае если заявка на присвоение статуса ЕТО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ЕТО, статус ЕТО присваивается данной организации. </w:t>
      </w:r>
    </w:p>
    <w:p w:rsidR="00302B66" w:rsidRPr="002C4067" w:rsidRDefault="00302B66" w:rsidP="00393334">
      <w:pPr>
        <w:pStyle w:val="aff2"/>
      </w:pPr>
      <w:r w:rsidRPr="002C4067">
        <w:t xml:space="preserve">Показатели рабочей мощности источников тепловой энергии и емкости тепловых сетей определяются на основании данных схемы (проекта схемы) теплоснабжения </w:t>
      </w:r>
      <w:r w:rsidR="00D551EC">
        <w:t>округа</w:t>
      </w:r>
      <w:r w:rsidRPr="002C4067">
        <w:t xml:space="preserve">. </w:t>
      </w:r>
    </w:p>
    <w:p w:rsidR="00302B66" w:rsidRPr="002C4067" w:rsidRDefault="00302B66" w:rsidP="00393334">
      <w:pPr>
        <w:pStyle w:val="aff2"/>
      </w:pPr>
      <w:r w:rsidRPr="002C4067">
        <w:t xml:space="preserve">В случае если заявки на присвоение статуса ЕТО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ЕТО, статус ЕТО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ЕТО присваивается организации, способной в лучшей мере обеспечить надежность теплоснабжения в соответствующей системе теплоснабжения. </w:t>
      </w:r>
    </w:p>
    <w:p w:rsidR="00302B66" w:rsidRPr="002C4067" w:rsidRDefault="00302B66" w:rsidP="00393334">
      <w:pPr>
        <w:pStyle w:val="aff2"/>
      </w:pPr>
      <w:r w:rsidRPr="002C4067">
        <w:t>Размер собственного капитала определяется по данным бухгалтерской отчетности, составленной на последнюю отчетную дату пере</w:t>
      </w:r>
      <w:r w:rsidR="00787B99" w:rsidRPr="002C4067">
        <w:t xml:space="preserve">д </w:t>
      </w:r>
      <w:r w:rsidRPr="002C4067">
        <w:t xml:space="preserve">подачей заявки на присвоение организации статуса ЕТО с отметкой налогового органа о ее принятии. </w:t>
      </w:r>
    </w:p>
    <w:p w:rsidR="00302B66" w:rsidRPr="002C4067" w:rsidRDefault="00302B66" w:rsidP="00393334">
      <w:pPr>
        <w:pStyle w:val="aff2"/>
      </w:pPr>
      <w:r w:rsidRPr="002C4067">
        <w:t xml:space="preserve">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обосновывается в схеме теплоснабжения. </w:t>
      </w:r>
    </w:p>
    <w:p w:rsidR="00302B66" w:rsidRPr="002C4067" w:rsidRDefault="00302B66" w:rsidP="00393334">
      <w:pPr>
        <w:pStyle w:val="aff2"/>
      </w:pPr>
      <w:r w:rsidRPr="002C4067">
        <w:t xml:space="preserve">В случае если организациями не подано ни одной заявки на присвоение статуса ЕТО, статус ЕТО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 </w:t>
      </w:r>
    </w:p>
    <w:p w:rsidR="00302B66" w:rsidRPr="002C4067" w:rsidRDefault="00302B66" w:rsidP="00393334">
      <w:pPr>
        <w:pStyle w:val="aff2"/>
      </w:pPr>
      <w:r w:rsidRPr="002C4067">
        <w:lastRenderedPageBreak/>
        <w:t xml:space="preserve">ЕТО при осуществлении своей деятельности обязана: </w:t>
      </w:r>
    </w:p>
    <w:p w:rsidR="00302B66" w:rsidRPr="00AF2B7A" w:rsidRDefault="00302B66" w:rsidP="0060330C">
      <w:pPr>
        <w:pStyle w:val="afffffff8"/>
        <w:numPr>
          <w:ilvl w:val="0"/>
          <w:numId w:val="57"/>
        </w:numPr>
      </w:pPr>
      <w:r w:rsidRPr="00AF2B7A">
        <w:t xml:space="preserve">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 </w:t>
      </w:r>
    </w:p>
    <w:p w:rsidR="00302B66" w:rsidRPr="00AF2B7A" w:rsidRDefault="00302B66" w:rsidP="0060330C">
      <w:pPr>
        <w:pStyle w:val="afffffff8"/>
        <w:numPr>
          <w:ilvl w:val="0"/>
          <w:numId w:val="57"/>
        </w:numPr>
      </w:pPr>
      <w:r w:rsidRPr="00AF2B7A">
        <w:t xml:space="preserve">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 </w:t>
      </w:r>
    </w:p>
    <w:p w:rsidR="00302B66" w:rsidRPr="00AF2B7A" w:rsidRDefault="00302B66" w:rsidP="0060330C">
      <w:pPr>
        <w:pStyle w:val="afffffff8"/>
        <w:numPr>
          <w:ilvl w:val="0"/>
          <w:numId w:val="57"/>
        </w:numPr>
      </w:pPr>
      <w:r w:rsidRPr="00AF2B7A">
        <w:t xml:space="preserve">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 </w:t>
      </w:r>
    </w:p>
    <w:p w:rsidR="00302B66" w:rsidRPr="002C4067" w:rsidRDefault="00302B66" w:rsidP="00393334">
      <w:pPr>
        <w:pStyle w:val="aff2"/>
      </w:pPr>
      <w:r w:rsidRPr="002C4067">
        <w:t xml:space="preserve">Организация может утратить статус ЕТО в следующих случаях: </w:t>
      </w:r>
    </w:p>
    <w:p w:rsidR="00302B66" w:rsidRPr="00AF2B7A" w:rsidRDefault="00302B66" w:rsidP="0060330C">
      <w:pPr>
        <w:pStyle w:val="afffffff8"/>
        <w:numPr>
          <w:ilvl w:val="0"/>
          <w:numId w:val="58"/>
        </w:numPr>
      </w:pPr>
      <w:r w:rsidRPr="00AF2B7A">
        <w:t>неисполнение или ненадлежащее исполнение обязательств по оплате тепловой энергии (мощности) и (или) теплоносителя, и (или) услуг по передаче тепловой энергии, теплоносителя</w:t>
      </w:r>
      <w:r w:rsidR="002F5504" w:rsidRPr="00AF2B7A">
        <w:t xml:space="preserve"> </w:t>
      </w:r>
      <w:r w:rsidRPr="00AF2B7A">
        <w:t xml:space="preserve">в размере, превышающем объем таких обязательств за 2 расчетных периода, либо систематическое (3 и более раза в течение 12 месяцев) неисполнение или ненадлежащее исполнение иных обязательств, предусмотренных условиями таких договоров. Факт неисполнения или ненадлежащего исполнения обязательств должен быть подтвержден вступившими в законную силу решениями федерального антимонопольного органа и (или) его территориальных органов, и (или) судов; </w:t>
      </w:r>
    </w:p>
    <w:p w:rsidR="00302B66" w:rsidRPr="00AF2B7A" w:rsidRDefault="00302B66" w:rsidP="0060330C">
      <w:pPr>
        <w:pStyle w:val="afffffff8"/>
        <w:numPr>
          <w:ilvl w:val="0"/>
          <w:numId w:val="58"/>
        </w:numPr>
      </w:pPr>
      <w:r w:rsidRPr="00AF2B7A">
        <w:t xml:space="preserve">принятие в установленном порядке решения о реорганизации (за исключением реорганизации в форме присоединения, когда к организации, имеющей статус ЕТО, присоединяются другие реорганизованные организации, а также реорганизации в форме преобразования) или ликвидации организации, имеющей статус ЕТО; </w:t>
      </w:r>
    </w:p>
    <w:p w:rsidR="00302B66" w:rsidRPr="00AF2B7A" w:rsidRDefault="00302B66" w:rsidP="0060330C">
      <w:pPr>
        <w:pStyle w:val="afffffff8"/>
        <w:numPr>
          <w:ilvl w:val="0"/>
          <w:numId w:val="58"/>
        </w:numPr>
      </w:pPr>
      <w:r w:rsidRPr="00AF2B7A">
        <w:t xml:space="preserve">принятие арбитражным судом решения о признании организации, имеющей статус ЕТО, банкротом; </w:t>
      </w:r>
    </w:p>
    <w:p w:rsidR="00302B66" w:rsidRPr="00AF2B7A" w:rsidRDefault="00302B66" w:rsidP="0060330C">
      <w:pPr>
        <w:pStyle w:val="afffffff8"/>
        <w:numPr>
          <w:ilvl w:val="0"/>
          <w:numId w:val="58"/>
        </w:numPr>
      </w:pPr>
      <w:r w:rsidRPr="00AF2B7A">
        <w:t>прекращение права собственности или владения имуществом</w:t>
      </w:r>
      <w:r w:rsidR="00FD25AB">
        <w:t xml:space="preserve"> </w:t>
      </w:r>
      <w:r w:rsidRPr="00AF2B7A">
        <w:t xml:space="preserve">по основаниям, предусмотренным законодательством Российской Федерации; </w:t>
      </w:r>
    </w:p>
    <w:p w:rsidR="00302B66" w:rsidRPr="00AF2B7A" w:rsidRDefault="00302B66" w:rsidP="0060330C">
      <w:pPr>
        <w:pStyle w:val="afffffff8"/>
        <w:numPr>
          <w:ilvl w:val="0"/>
          <w:numId w:val="58"/>
        </w:numPr>
      </w:pPr>
      <w:r w:rsidRPr="00AF2B7A">
        <w:t xml:space="preserve">несоответствие организации, имеющей статус ЕТО, критериям, связанным с размером собственного капитала, а также способностью в лучшей мере обеспечить надежность теплоснабжения в соответствующей системе теплоснабжения; </w:t>
      </w:r>
    </w:p>
    <w:p w:rsidR="00302B66" w:rsidRPr="00AF2B7A" w:rsidRDefault="00302B66" w:rsidP="0060330C">
      <w:pPr>
        <w:pStyle w:val="afffffff8"/>
        <w:numPr>
          <w:ilvl w:val="0"/>
          <w:numId w:val="58"/>
        </w:numPr>
      </w:pPr>
      <w:r w:rsidRPr="00AF2B7A">
        <w:t xml:space="preserve">подача организацией заявления о прекращении осуществления функций ЕТО. </w:t>
      </w:r>
    </w:p>
    <w:p w:rsidR="00302B66" w:rsidRPr="002C4067" w:rsidRDefault="00302B66" w:rsidP="00393334">
      <w:pPr>
        <w:pStyle w:val="aff2"/>
      </w:pPr>
      <w:r w:rsidRPr="002C4067">
        <w:t xml:space="preserve">Границы зоны деятельности ЕТО могут быть изменены в следующих случаях: </w:t>
      </w:r>
    </w:p>
    <w:p w:rsidR="00302B66" w:rsidRPr="00AF2B7A" w:rsidRDefault="00302B66" w:rsidP="0060330C">
      <w:pPr>
        <w:pStyle w:val="afffffff8"/>
        <w:numPr>
          <w:ilvl w:val="0"/>
          <w:numId w:val="59"/>
        </w:numPr>
      </w:pPr>
      <w:r w:rsidRPr="00AF2B7A">
        <w:t xml:space="preserve">подключение к системе теплоснабжения новых теплопотребляющих установок, источников тепловой энергии или тепловых </w:t>
      </w:r>
      <w:r w:rsidR="00070355" w:rsidRPr="00AF2B7A">
        <w:t>сете</w:t>
      </w:r>
      <w:r w:rsidR="00070355">
        <w:t>й,</w:t>
      </w:r>
      <w:r w:rsidR="000951B8">
        <w:t xml:space="preserve"> </w:t>
      </w:r>
      <w:r w:rsidRPr="00AF2B7A">
        <w:t xml:space="preserve">или их отключение от системы теплоснабжения; </w:t>
      </w:r>
    </w:p>
    <w:p w:rsidR="00302B66" w:rsidRPr="00AF2B7A" w:rsidRDefault="00302B66" w:rsidP="0060330C">
      <w:pPr>
        <w:pStyle w:val="afffffff8"/>
        <w:numPr>
          <w:ilvl w:val="0"/>
          <w:numId w:val="59"/>
        </w:numPr>
      </w:pPr>
      <w:r w:rsidRPr="00AF2B7A">
        <w:t xml:space="preserve">технологическое объединение или разделение систем теплоснабжения. </w:t>
      </w:r>
    </w:p>
    <w:p w:rsidR="002750DC" w:rsidRPr="00E73FE7" w:rsidRDefault="00E44D80" w:rsidP="00393334">
      <w:pPr>
        <w:pStyle w:val="aff2"/>
      </w:pPr>
      <w:bookmarkStart w:id="729" w:name="_Hlk191842257"/>
      <w:r w:rsidRPr="00CF4207">
        <w:rPr>
          <w:lang w:eastAsia="ru-RU"/>
        </w:rPr>
        <w:t xml:space="preserve">В настоящее </w:t>
      </w:r>
      <w:bookmarkEnd w:id="729"/>
      <w:r w:rsidR="007155B2" w:rsidRPr="00CF4207">
        <w:rPr>
          <w:lang w:eastAsia="ru-RU"/>
        </w:rPr>
        <w:t xml:space="preserve">время </w:t>
      </w:r>
      <w:r w:rsidR="007155B2" w:rsidRPr="00CF4207">
        <w:t xml:space="preserve">ООО «Смоленскрегионтеплоэнерго» и МБУ «Управление ДКХ Гагаринского района» </w:t>
      </w:r>
      <w:r w:rsidR="007155B2" w:rsidRPr="00CF4207">
        <w:rPr>
          <w:lang w:eastAsia="ru-RU"/>
        </w:rPr>
        <w:t xml:space="preserve">отвечают всем требованиям, предъявляемым к единым теплоснабжающим организациям в зонах действия обслуживаемых систем теплоснабжения. </w:t>
      </w:r>
      <w:r w:rsidR="007155B2" w:rsidRPr="00CF4207">
        <w:t>Реестр теплоснабжающих организаций, содержащий перечень систем теплоснабжения,</w:t>
      </w:r>
      <w:r w:rsidR="007155B2" w:rsidRPr="00CF4207">
        <w:rPr>
          <w:rStyle w:val="ed"/>
        </w:rPr>
        <w:t xml:space="preserve"> приведен</w:t>
      </w:r>
      <w:r w:rsidR="002750DC" w:rsidRPr="00CF4207">
        <w:t xml:space="preserve"> в таблице </w:t>
      </w:r>
      <w:r w:rsidR="00CF4207">
        <w:t>6</w:t>
      </w:r>
      <w:r w:rsidR="0016088A">
        <w:t>8</w:t>
      </w:r>
      <w:r w:rsidR="002750DC" w:rsidRPr="00CF4207">
        <w:t>.</w:t>
      </w:r>
    </w:p>
    <w:p w:rsidR="00302B66" w:rsidRPr="00E73FE7" w:rsidRDefault="00302B66" w:rsidP="00393334">
      <w:pPr>
        <w:pStyle w:val="aff2"/>
      </w:pPr>
      <w:bookmarkStart w:id="730" w:name="_Hlk191842266"/>
      <w:r w:rsidRPr="00E73FE7">
        <w:lastRenderedPageBreak/>
        <w:t>Сведения об изменении границ зон деятельности ЕТО, а также сведения о присвоении другой организации статуса ЕТО подлежат внесению в схему теплоснабжения при ее актуализации</w:t>
      </w:r>
      <w:bookmarkEnd w:id="730"/>
      <w:r w:rsidRPr="00E73FE7">
        <w:t xml:space="preserve">. </w:t>
      </w:r>
    </w:p>
    <w:p w:rsidR="005F699F" w:rsidRPr="002C4067" w:rsidRDefault="00CC521F" w:rsidP="00FD25AB">
      <w:pPr>
        <w:pStyle w:val="a1"/>
        <w:rPr>
          <w:rStyle w:val="ed"/>
        </w:rPr>
      </w:pPr>
      <w:bookmarkStart w:id="731" w:name="_Toc162259325"/>
      <w:bookmarkStart w:id="732" w:name="_Toc165985211"/>
      <w:bookmarkStart w:id="733" w:name="_Toc205122367"/>
      <w:r w:rsidRPr="002C4067">
        <w:rPr>
          <w:rStyle w:val="ed"/>
        </w:rPr>
        <w:t>З</w:t>
      </w:r>
      <w:r w:rsidR="00CE6763" w:rsidRPr="002C4067">
        <w:rPr>
          <w:rStyle w:val="ed"/>
        </w:rPr>
        <w:t>аявки теплоснабжающих организаций, поданные в рамках актуализации проекта схемы теплоснабжения (при их наличии), на присвоение статуса единой теплоснабжающей организации</w:t>
      </w:r>
      <w:bookmarkEnd w:id="731"/>
      <w:bookmarkEnd w:id="732"/>
      <w:bookmarkEnd w:id="733"/>
    </w:p>
    <w:p w:rsidR="00302B66" w:rsidRPr="002C4067" w:rsidRDefault="00302B66" w:rsidP="00FA1C46">
      <w:pPr>
        <w:pStyle w:val="aff2"/>
        <w:rPr>
          <w:rStyle w:val="ed"/>
        </w:rPr>
      </w:pPr>
      <w:r w:rsidRPr="002C4067">
        <w:t xml:space="preserve">Сведения о заявках, </w:t>
      </w:r>
      <w:r w:rsidRPr="002C4067">
        <w:rPr>
          <w:rStyle w:val="ed"/>
        </w:rPr>
        <w:t>поданных в рамках разработки проекта схемы теплоснабжения (при их наличии), на присвоение статуса единой теплоснабжающей организации отсутствуют.</w:t>
      </w:r>
    </w:p>
    <w:p w:rsidR="005F699F" w:rsidRPr="002C4067" w:rsidRDefault="00CC521F" w:rsidP="00FD25AB">
      <w:pPr>
        <w:pStyle w:val="a1"/>
      </w:pPr>
      <w:bookmarkStart w:id="734" w:name="_Toc162259326"/>
      <w:bookmarkStart w:id="735" w:name="_Toc165985212"/>
      <w:bookmarkStart w:id="736" w:name="_Toc205122368"/>
      <w:r w:rsidRPr="002C4067">
        <w:rPr>
          <w:rStyle w:val="ed"/>
        </w:rPr>
        <w:t>О</w:t>
      </w:r>
      <w:r w:rsidR="00CE6763" w:rsidRPr="002C4067">
        <w:rPr>
          <w:rStyle w:val="ed"/>
        </w:rPr>
        <w:t>писание границ зон деятельности единой теплоснабжающей организации (организаций)</w:t>
      </w:r>
      <w:bookmarkEnd w:id="734"/>
      <w:bookmarkEnd w:id="735"/>
      <w:bookmarkEnd w:id="736"/>
    </w:p>
    <w:p w:rsidR="00483094" w:rsidRPr="002C4067" w:rsidRDefault="00614739" w:rsidP="00393334">
      <w:pPr>
        <w:pStyle w:val="aff2"/>
      </w:pPr>
      <w:r w:rsidRPr="002C4067">
        <w:t>После присвоения статуса ЕТО границы зон деятельности ЕТО будут совпадать с зонами действия соответствующих систем централизованного теплоснабжения.</w:t>
      </w:r>
    </w:p>
    <w:p w:rsidR="00815EB7" w:rsidRPr="002C4067" w:rsidRDefault="00815EB7" w:rsidP="00FA1C46">
      <w:pPr>
        <w:pStyle w:val="a1"/>
      </w:pPr>
      <w:bookmarkStart w:id="737" w:name="_Toc162259327"/>
      <w:bookmarkStart w:id="738" w:name="_Toc165985213"/>
      <w:bookmarkStart w:id="739" w:name="_Toc205122369"/>
      <w:r w:rsidRPr="002C4067">
        <w:t xml:space="preserve">Состав изменений </w:t>
      </w:r>
      <w:r w:rsidR="00540956" w:rsidRPr="002C4067">
        <w:t>выполненных в доработанной и (или) актуализированной схеме теплоснабжения</w:t>
      </w:r>
      <w:bookmarkEnd w:id="737"/>
      <w:bookmarkEnd w:id="738"/>
      <w:bookmarkEnd w:id="739"/>
    </w:p>
    <w:p w:rsidR="00DD0BFB" w:rsidRPr="002C4067" w:rsidRDefault="00743D58" w:rsidP="00393334">
      <w:pPr>
        <w:pStyle w:val="aff2"/>
      </w:pPr>
      <w:r>
        <w:t>Раздел</w:t>
      </w:r>
      <w:r w:rsidR="00DD0BFB" w:rsidRPr="002C4067">
        <w:t xml:space="preserve"> разработан в соответствии с действующей редакцией </w:t>
      </w:r>
      <w:r w:rsidR="00C879D3" w:rsidRPr="002C4067">
        <w:t xml:space="preserve">Постановления Правительства РФ от 22.02.2012 № 154 </w:t>
      </w:r>
      <w:r w:rsidR="00DD0BFB" w:rsidRPr="002C4067">
        <w:t xml:space="preserve"> «О требованиях к схемам теплоснабжения, порядку их </w:t>
      </w:r>
      <w:r w:rsidR="008E4EBE" w:rsidRPr="002C4067">
        <w:t>разработки</w:t>
      </w:r>
      <w:r w:rsidR="00DD0BFB" w:rsidRPr="002C4067">
        <w:t xml:space="preserve"> и утверждения» </w:t>
      </w:r>
      <w:r w:rsidR="00C6704F" w:rsidRPr="002C4067">
        <w:t xml:space="preserve">(в редакции </w:t>
      </w:r>
      <w:r w:rsidR="007010E8" w:rsidRPr="002C4067">
        <w:t>Постановлений Правительства РФ</w:t>
      </w:r>
      <w:r w:rsidR="00DD0BFB" w:rsidRPr="002C4067">
        <w:t xml:space="preserve"> от 07.10.2014 № 1016, от 18.0</w:t>
      </w:r>
      <w:r w:rsidR="003E674F" w:rsidRPr="002C4067">
        <w:t>7.</w:t>
      </w:r>
      <w:r w:rsidR="00DD0BFB" w:rsidRPr="002C4067">
        <w:t>2016 № 208, от 2</w:t>
      </w:r>
      <w:r w:rsidR="003E674F" w:rsidRPr="002C4067">
        <w:t>7.</w:t>
      </w:r>
      <w:r w:rsidR="00DD0BFB" w:rsidRPr="002C4067">
        <w:t>0</w:t>
      </w:r>
      <w:r w:rsidR="003E674F" w:rsidRPr="002C4067">
        <w:t>7.</w:t>
      </w:r>
      <w:r w:rsidR="00DD0BFB" w:rsidRPr="002C4067">
        <w:t>2016 № 229, от 12.07.2016 № 666, от 0</w:t>
      </w:r>
      <w:r w:rsidR="003E674F" w:rsidRPr="002C4067">
        <w:t>7.</w:t>
      </w:r>
      <w:r w:rsidR="00DD0BFB" w:rsidRPr="002C4067">
        <w:t>04.2018 № 405, от 16.0</w:t>
      </w:r>
      <w:r w:rsidR="003E674F" w:rsidRPr="002C4067">
        <w:t>7.</w:t>
      </w:r>
      <w:r w:rsidR="00DD0BFB" w:rsidRPr="002C4067">
        <w:t xml:space="preserve">2019 № </w:t>
      </w:r>
      <w:r w:rsidR="00127490" w:rsidRPr="002C4067">
        <w:t>276) и Методическими указаниями (</w:t>
      </w:r>
      <w:r w:rsidR="003965AF" w:rsidRPr="002C4067">
        <w:t>утв. Приказом Минэнерго России от 05.0</w:t>
      </w:r>
      <w:r w:rsidR="003E674F" w:rsidRPr="002C4067">
        <w:t>7.</w:t>
      </w:r>
      <w:r w:rsidR="003965AF" w:rsidRPr="002C4067">
        <w:t>2019 № 212 «Об утверждении Методических указаний по разработке схем теплоснабжения»</w:t>
      </w:r>
      <w:r w:rsidR="00127490" w:rsidRPr="002C4067">
        <w:t>).</w:t>
      </w:r>
    </w:p>
    <w:p w:rsidR="000379FA" w:rsidRPr="002C4067" w:rsidRDefault="000379FA" w:rsidP="00393334">
      <w:pPr>
        <w:pStyle w:val="aff2"/>
      </w:pPr>
    </w:p>
    <w:p w:rsidR="00747340" w:rsidRPr="002C4067" w:rsidRDefault="00747340" w:rsidP="003C2D11">
      <w:pPr>
        <w:pStyle w:val="afffffff4"/>
        <w:sectPr w:rsidR="00747340" w:rsidRPr="002C4067" w:rsidSect="00BC74F9">
          <w:footerReference w:type="default" r:id="rId98"/>
          <w:pgSz w:w="11906" w:h="16838"/>
          <w:pgMar w:top="567" w:right="567" w:bottom="567" w:left="1134" w:header="709" w:footer="0" w:gutter="0"/>
          <w:cols w:space="708"/>
          <w:docGrid w:linePitch="360"/>
        </w:sectPr>
      </w:pPr>
    </w:p>
    <w:p w:rsidR="00E847F5" w:rsidRPr="00AF2B7A" w:rsidRDefault="00CE6763" w:rsidP="0057488B">
      <w:pPr>
        <w:pStyle w:val="afffffff4"/>
        <w:numPr>
          <w:ilvl w:val="0"/>
          <w:numId w:val="12"/>
        </w:numPr>
        <w:jc w:val="left"/>
      </w:pPr>
      <w:bookmarkStart w:id="740" w:name="_Toc162259328"/>
      <w:bookmarkStart w:id="741" w:name="_Toc165985214"/>
      <w:bookmarkStart w:id="742" w:name="_Toc205122370"/>
      <w:r w:rsidRPr="00AF2B7A">
        <w:lastRenderedPageBreak/>
        <w:t>Реестр мероприятий схемы теплоснабжения</w:t>
      </w:r>
      <w:bookmarkEnd w:id="740"/>
      <w:bookmarkEnd w:id="741"/>
      <w:bookmarkEnd w:id="742"/>
    </w:p>
    <w:p w:rsidR="005F699F" w:rsidRPr="002C4067" w:rsidRDefault="00CC521F" w:rsidP="00B62A6E">
      <w:pPr>
        <w:pStyle w:val="a1"/>
        <w:rPr>
          <w:rStyle w:val="mark"/>
        </w:rPr>
      </w:pPr>
      <w:bookmarkStart w:id="743" w:name="_Toc162259329"/>
      <w:bookmarkStart w:id="744" w:name="_Toc165985215"/>
      <w:bookmarkStart w:id="745" w:name="_Toc205122371"/>
      <w:r w:rsidRPr="002C4067">
        <w:rPr>
          <w:rStyle w:val="ed"/>
        </w:rPr>
        <w:t>П</w:t>
      </w:r>
      <w:r w:rsidR="00CE6763" w:rsidRPr="002C4067">
        <w:rPr>
          <w:rStyle w:val="ed"/>
        </w:rPr>
        <w:t>еречень мероприятий по строительству, реконструкции, техническому перевооружению и (или) модернизации источников тепловой энергии</w:t>
      </w:r>
      <w:bookmarkEnd w:id="743"/>
      <w:bookmarkEnd w:id="744"/>
      <w:bookmarkEnd w:id="745"/>
    </w:p>
    <w:p w:rsidR="002750DC" w:rsidRPr="002C4067" w:rsidRDefault="00614739" w:rsidP="00393334">
      <w:pPr>
        <w:pStyle w:val="aff2"/>
        <w:rPr>
          <w:lang w:eastAsia="ar-SA"/>
        </w:rPr>
      </w:pPr>
      <w:r w:rsidRPr="002C4067">
        <w:rPr>
          <w:lang w:eastAsia="ar-SA"/>
        </w:rPr>
        <w:t>Перечень мероприятий по строительству, реконструкции или техническому перевооружению источников тепловой энергии привед</w:t>
      </w:r>
      <w:r w:rsidR="00B518E3" w:rsidRPr="002C4067">
        <w:rPr>
          <w:lang w:eastAsia="ar-SA"/>
        </w:rPr>
        <w:t>е</w:t>
      </w:r>
      <w:r w:rsidRPr="002C4067">
        <w:rPr>
          <w:lang w:eastAsia="ar-SA"/>
        </w:rPr>
        <w:t>н в таблиц</w:t>
      </w:r>
      <w:r w:rsidR="002750DC" w:rsidRPr="002C4067">
        <w:rPr>
          <w:lang w:eastAsia="ar-SA"/>
        </w:rPr>
        <w:t>е</w:t>
      </w:r>
      <w:r w:rsidRPr="002C4067">
        <w:rPr>
          <w:lang w:eastAsia="ar-SA"/>
        </w:rPr>
        <w:t xml:space="preserve"> </w:t>
      </w:r>
      <w:r w:rsidR="0016088A">
        <w:rPr>
          <w:lang w:eastAsia="ar-SA"/>
        </w:rPr>
        <w:t>69</w:t>
      </w:r>
      <w:r w:rsidR="002750DC" w:rsidRPr="002C4067">
        <w:rPr>
          <w:lang w:eastAsia="ar-SA"/>
        </w:rPr>
        <w:t>.</w:t>
      </w:r>
    </w:p>
    <w:p w:rsidR="002750DC" w:rsidRPr="002C4067" w:rsidRDefault="000951B8" w:rsidP="00FB3DF5">
      <w:pPr>
        <w:pStyle w:val="afffffffa"/>
      </w:pPr>
      <w:r w:rsidRPr="002C4067">
        <w:t xml:space="preserve">Таблица </w:t>
      </w:r>
      <w:r w:rsidR="00827E3F">
        <w:rPr>
          <w:noProof/>
        </w:rPr>
        <w:fldChar w:fldCharType="begin"/>
      </w:r>
      <w:r w:rsidR="00A95700">
        <w:rPr>
          <w:noProof/>
        </w:rPr>
        <w:instrText xml:space="preserve"> SEQ Таблица \* ARABIC </w:instrText>
      </w:r>
      <w:r w:rsidR="00827E3F">
        <w:rPr>
          <w:noProof/>
        </w:rPr>
        <w:fldChar w:fldCharType="separate"/>
      </w:r>
      <w:r w:rsidR="00C83B43">
        <w:rPr>
          <w:noProof/>
        </w:rPr>
        <w:t>69</w:t>
      </w:r>
      <w:r w:rsidR="00827E3F">
        <w:rPr>
          <w:noProof/>
        </w:rPr>
        <w:fldChar w:fldCharType="end"/>
      </w:r>
      <w:r>
        <w:rPr>
          <w:noProof/>
        </w:rPr>
        <w:t xml:space="preserve"> </w:t>
      </w:r>
      <w:r w:rsidRPr="002C4067">
        <w:t>–</w:t>
      </w:r>
      <w:r>
        <w:t xml:space="preserve"> </w:t>
      </w:r>
      <w:r w:rsidR="002750DC" w:rsidRPr="002C4067">
        <w:t>Мероприятия по техническо</w:t>
      </w:r>
      <w:r w:rsidR="0021595D">
        <w:t>му</w:t>
      </w:r>
      <w:r w:rsidR="002750DC" w:rsidRPr="002C4067">
        <w:t xml:space="preserve"> перевооружени</w:t>
      </w:r>
      <w:r w:rsidR="0021595D">
        <w:t>ю</w:t>
      </w:r>
      <w:r w:rsidR="002750DC" w:rsidRPr="002C4067">
        <w:t xml:space="preserve"> и строительств</w:t>
      </w:r>
      <w:r w:rsidR="0021595D">
        <w:t>у</w:t>
      </w:r>
      <w:r w:rsidR="002750DC" w:rsidRPr="002C4067">
        <w:t xml:space="preserve"> источников тепла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785"/>
        <w:gridCol w:w="1276"/>
        <w:gridCol w:w="1134"/>
        <w:gridCol w:w="1277"/>
        <w:gridCol w:w="1274"/>
        <w:gridCol w:w="1277"/>
        <w:gridCol w:w="1277"/>
        <w:gridCol w:w="1270"/>
        <w:gridCol w:w="1137"/>
        <w:gridCol w:w="1213"/>
      </w:tblGrid>
      <w:tr w:rsidR="0021595D" w:rsidRPr="00E115EF" w:rsidTr="0016088A">
        <w:trPr>
          <w:trHeight w:val="300"/>
          <w:tblHeader/>
        </w:trPr>
        <w:tc>
          <w:tcPr>
            <w:tcW w:w="1503" w:type="pct"/>
            <w:vMerge w:val="restart"/>
            <w:shd w:val="clear" w:color="auto" w:fill="auto"/>
            <w:vAlign w:val="center"/>
            <w:hideMark/>
          </w:tcPr>
          <w:p w:rsidR="0021595D" w:rsidRPr="00E115EF" w:rsidRDefault="0021595D" w:rsidP="0021595D">
            <w:pPr>
              <w:pStyle w:val="afffffff0"/>
              <w:rPr>
                <w:rFonts w:eastAsia="Times New Roman" w:cs="Segoe UI"/>
                <w:b/>
                <w:sz w:val="20"/>
                <w:szCs w:val="20"/>
                <w:lang w:eastAsia="ru-RU"/>
              </w:rPr>
            </w:pPr>
            <w:r w:rsidRPr="00E115EF">
              <w:rPr>
                <w:rFonts w:eastAsia="Times New Roman" w:cs="Segoe UI"/>
                <w:b/>
                <w:sz w:val="20"/>
                <w:szCs w:val="20"/>
                <w:lang w:eastAsia="ru-RU"/>
              </w:rPr>
              <w:t>Наименование мероприятий</w:t>
            </w:r>
          </w:p>
        </w:tc>
        <w:tc>
          <w:tcPr>
            <w:tcW w:w="3497" w:type="pct"/>
            <w:gridSpan w:val="9"/>
            <w:shd w:val="clear" w:color="auto" w:fill="auto"/>
            <w:vAlign w:val="center"/>
            <w:hideMark/>
          </w:tcPr>
          <w:p w:rsidR="0021595D" w:rsidRPr="00E115EF" w:rsidRDefault="0021595D" w:rsidP="0021595D">
            <w:pPr>
              <w:pStyle w:val="afffffff0"/>
              <w:rPr>
                <w:rFonts w:eastAsia="Times New Roman" w:cs="Segoe UI"/>
                <w:b/>
                <w:sz w:val="20"/>
                <w:szCs w:val="20"/>
                <w:lang w:eastAsia="ru-RU"/>
              </w:rPr>
            </w:pPr>
            <w:r w:rsidRPr="00E115EF">
              <w:rPr>
                <w:rFonts w:eastAsia="Times New Roman" w:cs="Segoe UI"/>
                <w:b/>
                <w:sz w:val="20"/>
                <w:szCs w:val="20"/>
                <w:lang w:eastAsia="ru-RU"/>
              </w:rPr>
              <w:t>Необходимые капитальные затраты, тыс. руб.</w:t>
            </w:r>
          </w:p>
        </w:tc>
      </w:tr>
      <w:tr w:rsidR="0021595D" w:rsidRPr="00E115EF" w:rsidTr="0016088A">
        <w:trPr>
          <w:trHeight w:val="852"/>
          <w:tblHeader/>
        </w:trPr>
        <w:tc>
          <w:tcPr>
            <w:tcW w:w="1503" w:type="pct"/>
            <w:vMerge/>
            <w:shd w:val="clear" w:color="auto" w:fill="auto"/>
            <w:vAlign w:val="center"/>
            <w:hideMark/>
          </w:tcPr>
          <w:p w:rsidR="0021595D" w:rsidRPr="00E115EF" w:rsidRDefault="0021595D" w:rsidP="0021595D">
            <w:pPr>
              <w:pStyle w:val="afffffff0"/>
              <w:rPr>
                <w:rFonts w:eastAsia="Times New Roman" w:cs="Segoe UI"/>
                <w:b/>
                <w:sz w:val="20"/>
                <w:szCs w:val="20"/>
                <w:lang w:eastAsia="ru-RU"/>
              </w:rPr>
            </w:pPr>
          </w:p>
        </w:tc>
        <w:tc>
          <w:tcPr>
            <w:tcW w:w="401" w:type="pct"/>
            <w:shd w:val="clear" w:color="auto" w:fill="auto"/>
            <w:vAlign w:val="center"/>
            <w:hideMark/>
          </w:tcPr>
          <w:p w:rsidR="0021595D" w:rsidRPr="00E115EF" w:rsidRDefault="0021595D" w:rsidP="0021595D">
            <w:pPr>
              <w:pStyle w:val="afffffff0"/>
              <w:rPr>
                <w:rFonts w:eastAsia="Times New Roman" w:cs="Segoe UI"/>
                <w:b/>
                <w:sz w:val="20"/>
                <w:szCs w:val="20"/>
                <w:lang w:eastAsia="ru-RU"/>
              </w:rPr>
            </w:pPr>
            <w:r w:rsidRPr="00E115EF">
              <w:rPr>
                <w:rFonts w:eastAsia="Times New Roman" w:cs="Segoe UI"/>
                <w:b/>
                <w:sz w:val="20"/>
                <w:szCs w:val="20"/>
                <w:lang w:eastAsia="ru-RU"/>
              </w:rPr>
              <w:t>Всего</w:t>
            </w:r>
          </w:p>
        </w:tc>
        <w:tc>
          <w:tcPr>
            <w:tcW w:w="356" w:type="pct"/>
            <w:shd w:val="clear" w:color="auto" w:fill="auto"/>
            <w:vAlign w:val="center"/>
            <w:hideMark/>
          </w:tcPr>
          <w:p w:rsidR="0021595D" w:rsidRDefault="0021595D" w:rsidP="0021595D">
            <w:pPr>
              <w:jc w:val="center"/>
              <w:rPr>
                <w:rFonts w:ascii="Segoe UI" w:hAnsi="Segoe UI" w:cs="Segoe UI"/>
                <w:b/>
                <w:bCs/>
                <w:color w:val="000000"/>
                <w:sz w:val="22"/>
                <w:lang w:eastAsia="ru-RU"/>
              </w:rPr>
            </w:pPr>
            <w:r>
              <w:rPr>
                <w:rFonts w:ascii="Segoe UI" w:hAnsi="Segoe UI" w:cs="Segoe UI"/>
                <w:b/>
                <w:bCs/>
                <w:color w:val="000000"/>
                <w:sz w:val="22"/>
              </w:rPr>
              <w:t>2024</w:t>
            </w:r>
          </w:p>
        </w:tc>
        <w:tc>
          <w:tcPr>
            <w:tcW w:w="401" w:type="pct"/>
            <w:shd w:val="clear" w:color="auto" w:fill="auto"/>
            <w:vAlign w:val="center"/>
            <w:hideMark/>
          </w:tcPr>
          <w:p w:rsidR="0021595D" w:rsidRDefault="0021595D" w:rsidP="0021595D">
            <w:pPr>
              <w:jc w:val="center"/>
              <w:rPr>
                <w:rFonts w:ascii="Segoe UI" w:hAnsi="Segoe UI" w:cs="Segoe UI"/>
                <w:b/>
                <w:bCs/>
                <w:color w:val="000000"/>
                <w:sz w:val="22"/>
              </w:rPr>
            </w:pPr>
            <w:r>
              <w:rPr>
                <w:rFonts w:ascii="Segoe UI" w:hAnsi="Segoe UI" w:cs="Segoe UI"/>
                <w:b/>
                <w:bCs/>
                <w:color w:val="000000"/>
                <w:sz w:val="22"/>
              </w:rPr>
              <w:t>2025</w:t>
            </w:r>
          </w:p>
        </w:tc>
        <w:tc>
          <w:tcPr>
            <w:tcW w:w="400" w:type="pct"/>
            <w:shd w:val="clear" w:color="auto" w:fill="auto"/>
            <w:vAlign w:val="center"/>
            <w:hideMark/>
          </w:tcPr>
          <w:p w:rsidR="0021595D" w:rsidRDefault="0021595D" w:rsidP="0021595D">
            <w:pPr>
              <w:jc w:val="center"/>
              <w:rPr>
                <w:rFonts w:ascii="Segoe UI" w:hAnsi="Segoe UI" w:cs="Segoe UI"/>
                <w:b/>
                <w:bCs/>
                <w:color w:val="000000"/>
                <w:sz w:val="22"/>
              </w:rPr>
            </w:pPr>
            <w:r>
              <w:rPr>
                <w:rFonts w:ascii="Segoe UI" w:hAnsi="Segoe UI" w:cs="Segoe UI"/>
                <w:b/>
                <w:bCs/>
                <w:color w:val="000000"/>
                <w:sz w:val="22"/>
              </w:rPr>
              <w:t>2026</w:t>
            </w:r>
          </w:p>
        </w:tc>
        <w:tc>
          <w:tcPr>
            <w:tcW w:w="401" w:type="pct"/>
            <w:shd w:val="clear" w:color="auto" w:fill="auto"/>
            <w:vAlign w:val="center"/>
            <w:hideMark/>
          </w:tcPr>
          <w:p w:rsidR="0021595D" w:rsidRDefault="0021595D" w:rsidP="0021595D">
            <w:pPr>
              <w:jc w:val="center"/>
              <w:rPr>
                <w:rFonts w:ascii="Segoe UI" w:hAnsi="Segoe UI" w:cs="Segoe UI"/>
                <w:b/>
                <w:bCs/>
                <w:color w:val="000000"/>
                <w:sz w:val="22"/>
              </w:rPr>
            </w:pPr>
            <w:r>
              <w:rPr>
                <w:rFonts w:ascii="Segoe UI" w:hAnsi="Segoe UI" w:cs="Segoe UI"/>
                <w:b/>
                <w:bCs/>
                <w:color w:val="000000"/>
                <w:sz w:val="22"/>
              </w:rPr>
              <w:t>2027</w:t>
            </w:r>
          </w:p>
        </w:tc>
        <w:tc>
          <w:tcPr>
            <w:tcW w:w="401" w:type="pct"/>
            <w:shd w:val="clear" w:color="auto" w:fill="auto"/>
            <w:vAlign w:val="center"/>
            <w:hideMark/>
          </w:tcPr>
          <w:p w:rsidR="0021595D" w:rsidRDefault="0021595D" w:rsidP="0021595D">
            <w:pPr>
              <w:jc w:val="center"/>
              <w:rPr>
                <w:rFonts w:ascii="Segoe UI" w:hAnsi="Segoe UI" w:cs="Segoe UI"/>
                <w:b/>
                <w:bCs/>
                <w:color w:val="000000"/>
                <w:sz w:val="22"/>
              </w:rPr>
            </w:pPr>
            <w:r>
              <w:rPr>
                <w:rFonts w:ascii="Segoe UI" w:hAnsi="Segoe UI" w:cs="Segoe UI"/>
                <w:b/>
                <w:bCs/>
                <w:color w:val="000000"/>
                <w:sz w:val="22"/>
              </w:rPr>
              <w:t>2028</w:t>
            </w:r>
          </w:p>
        </w:tc>
        <w:tc>
          <w:tcPr>
            <w:tcW w:w="399" w:type="pct"/>
            <w:shd w:val="clear" w:color="auto" w:fill="auto"/>
            <w:vAlign w:val="center"/>
            <w:hideMark/>
          </w:tcPr>
          <w:p w:rsidR="0021595D" w:rsidRDefault="0021595D" w:rsidP="0021595D">
            <w:pPr>
              <w:jc w:val="center"/>
              <w:rPr>
                <w:rFonts w:ascii="Segoe UI" w:hAnsi="Segoe UI" w:cs="Segoe UI"/>
                <w:b/>
                <w:bCs/>
                <w:color w:val="000000"/>
                <w:sz w:val="22"/>
              </w:rPr>
            </w:pPr>
            <w:r>
              <w:rPr>
                <w:rFonts w:ascii="Segoe UI" w:hAnsi="Segoe UI" w:cs="Segoe UI"/>
                <w:b/>
                <w:bCs/>
                <w:color w:val="000000"/>
                <w:sz w:val="22"/>
              </w:rPr>
              <w:t>2029</w:t>
            </w:r>
          </w:p>
        </w:tc>
        <w:tc>
          <w:tcPr>
            <w:tcW w:w="357" w:type="pct"/>
            <w:shd w:val="clear" w:color="auto" w:fill="auto"/>
            <w:vAlign w:val="center"/>
            <w:hideMark/>
          </w:tcPr>
          <w:p w:rsidR="0021595D" w:rsidRDefault="0021595D" w:rsidP="0021595D">
            <w:pPr>
              <w:jc w:val="center"/>
              <w:rPr>
                <w:rFonts w:ascii="Segoe UI" w:hAnsi="Segoe UI" w:cs="Segoe UI"/>
                <w:b/>
                <w:bCs/>
                <w:color w:val="000000"/>
                <w:sz w:val="22"/>
              </w:rPr>
            </w:pPr>
            <w:r>
              <w:rPr>
                <w:rFonts w:ascii="Segoe UI" w:hAnsi="Segoe UI" w:cs="Segoe UI"/>
                <w:b/>
                <w:bCs/>
                <w:color w:val="000000"/>
                <w:sz w:val="22"/>
              </w:rPr>
              <w:t>2030</w:t>
            </w:r>
          </w:p>
        </w:tc>
        <w:tc>
          <w:tcPr>
            <w:tcW w:w="380" w:type="pct"/>
            <w:vAlign w:val="center"/>
          </w:tcPr>
          <w:p w:rsidR="0021595D" w:rsidRDefault="0021595D" w:rsidP="0021595D">
            <w:pPr>
              <w:jc w:val="center"/>
              <w:rPr>
                <w:rFonts w:ascii="Segoe UI" w:hAnsi="Segoe UI" w:cs="Segoe UI"/>
                <w:b/>
                <w:bCs/>
                <w:color w:val="000000"/>
                <w:sz w:val="22"/>
              </w:rPr>
            </w:pPr>
            <w:r>
              <w:rPr>
                <w:rFonts w:ascii="Segoe UI" w:hAnsi="Segoe UI" w:cs="Segoe UI"/>
                <w:b/>
                <w:bCs/>
                <w:color w:val="000000"/>
                <w:sz w:val="22"/>
              </w:rPr>
              <w:t>2031-2036</w:t>
            </w:r>
          </w:p>
        </w:tc>
      </w:tr>
      <w:tr w:rsidR="0021595D" w:rsidRPr="00E115EF" w:rsidTr="0016088A">
        <w:trPr>
          <w:trHeight w:val="201"/>
        </w:trPr>
        <w:tc>
          <w:tcPr>
            <w:tcW w:w="5000" w:type="pct"/>
            <w:gridSpan w:val="10"/>
            <w:shd w:val="clear" w:color="auto" w:fill="auto"/>
            <w:vAlign w:val="center"/>
            <w:hideMark/>
          </w:tcPr>
          <w:p w:rsidR="0021595D" w:rsidRPr="00E115EF" w:rsidRDefault="0021595D" w:rsidP="0021595D">
            <w:pPr>
              <w:pStyle w:val="afffffff0"/>
              <w:rPr>
                <w:rFonts w:eastAsia="Times New Roman" w:cs="Segoe UI"/>
                <w:b/>
                <w:sz w:val="20"/>
                <w:szCs w:val="20"/>
                <w:lang w:eastAsia="ru-RU"/>
              </w:rPr>
            </w:pPr>
            <w:r w:rsidRPr="00E115EF">
              <w:rPr>
                <w:rFonts w:eastAsia="Times New Roman" w:cs="Segoe UI"/>
                <w:b/>
                <w:sz w:val="20"/>
                <w:szCs w:val="20"/>
                <w:lang w:eastAsia="ru-RU"/>
              </w:rPr>
              <w:t>Реконструкция (модернизация) источников теплоснабжения</w:t>
            </w:r>
          </w:p>
        </w:tc>
      </w:tr>
      <w:tr w:rsidR="0021595D" w:rsidRPr="00E115EF" w:rsidTr="0016088A">
        <w:trPr>
          <w:trHeight w:val="242"/>
        </w:trPr>
        <w:tc>
          <w:tcPr>
            <w:tcW w:w="1503" w:type="pct"/>
            <w:shd w:val="clear" w:color="auto" w:fill="auto"/>
            <w:vAlign w:val="center"/>
            <w:hideMark/>
          </w:tcPr>
          <w:p w:rsidR="0021595D" w:rsidRPr="00E115EF" w:rsidRDefault="0021595D" w:rsidP="0021595D">
            <w:pPr>
              <w:rPr>
                <w:rFonts w:ascii="Segoe UI" w:hAnsi="Segoe UI" w:cs="Segoe UI"/>
                <w:sz w:val="20"/>
                <w:szCs w:val="20"/>
              </w:rPr>
            </w:pPr>
            <w:r w:rsidRPr="00E115EF">
              <w:rPr>
                <w:rFonts w:ascii="Segoe UI" w:hAnsi="Segoe UI" w:cs="Segoe UI"/>
                <w:sz w:val="20"/>
                <w:szCs w:val="20"/>
              </w:rPr>
              <w:t>Модернизация Районной котельной №1 (ремонт, замена изношенного оборудования)</w:t>
            </w:r>
          </w:p>
        </w:tc>
        <w:tc>
          <w:tcPr>
            <w:tcW w:w="401" w:type="pct"/>
            <w:shd w:val="clear" w:color="auto" w:fill="auto"/>
            <w:vAlign w:val="center"/>
          </w:tcPr>
          <w:p w:rsidR="0021595D" w:rsidRPr="00E115EF" w:rsidRDefault="0021595D" w:rsidP="0021595D">
            <w:pPr>
              <w:jc w:val="center"/>
              <w:rPr>
                <w:rFonts w:ascii="Segoe UI" w:hAnsi="Segoe UI" w:cs="Segoe UI"/>
                <w:sz w:val="20"/>
                <w:szCs w:val="20"/>
              </w:rPr>
            </w:pPr>
            <w:r w:rsidRPr="00E115EF">
              <w:rPr>
                <w:rFonts w:ascii="Segoe UI" w:hAnsi="Segoe UI" w:cs="Segoe UI"/>
                <w:sz w:val="20"/>
                <w:szCs w:val="20"/>
              </w:rPr>
              <w:t>192 261,0</w:t>
            </w:r>
          </w:p>
        </w:tc>
        <w:tc>
          <w:tcPr>
            <w:tcW w:w="356" w:type="pct"/>
            <w:shd w:val="clear" w:color="auto" w:fill="auto"/>
            <w:vAlign w:val="center"/>
          </w:tcPr>
          <w:p w:rsidR="0021595D" w:rsidRPr="00E115EF" w:rsidRDefault="0021595D" w:rsidP="0021595D">
            <w:pPr>
              <w:jc w:val="center"/>
              <w:rPr>
                <w:rFonts w:ascii="Segoe UI" w:hAnsi="Segoe UI" w:cs="Segoe UI"/>
                <w:sz w:val="20"/>
                <w:szCs w:val="20"/>
              </w:rPr>
            </w:pPr>
          </w:p>
        </w:tc>
        <w:tc>
          <w:tcPr>
            <w:tcW w:w="401" w:type="pct"/>
            <w:shd w:val="clear" w:color="auto" w:fill="auto"/>
            <w:vAlign w:val="center"/>
          </w:tcPr>
          <w:p w:rsidR="0021595D" w:rsidRPr="00E115EF" w:rsidRDefault="0021595D" w:rsidP="0021595D">
            <w:pPr>
              <w:jc w:val="center"/>
              <w:rPr>
                <w:rFonts w:ascii="Segoe UI" w:hAnsi="Segoe UI" w:cs="Segoe UI"/>
                <w:sz w:val="20"/>
                <w:szCs w:val="20"/>
              </w:rPr>
            </w:pPr>
            <w:r w:rsidRPr="00E115EF">
              <w:rPr>
                <w:rFonts w:ascii="Segoe UI" w:hAnsi="Segoe UI" w:cs="Segoe UI"/>
                <w:sz w:val="20"/>
                <w:szCs w:val="20"/>
              </w:rPr>
              <w:t>73 242,3</w:t>
            </w:r>
          </w:p>
        </w:tc>
        <w:tc>
          <w:tcPr>
            <w:tcW w:w="400" w:type="pct"/>
            <w:shd w:val="clear" w:color="auto" w:fill="auto"/>
            <w:vAlign w:val="center"/>
          </w:tcPr>
          <w:p w:rsidR="0021595D" w:rsidRPr="00E115EF" w:rsidRDefault="0021595D" w:rsidP="0021595D">
            <w:pPr>
              <w:jc w:val="center"/>
              <w:rPr>
                <w:rFonts w:ascii="Segoe UI" w:hAnsi="Segoe UI" w:cs="Segoe UI"/>
                <w:sz w:val="20"/>
                <w:szCs w:val="20"/>
              </w:rPr>
            </w:pPr>
            <w:r w:rsidRPr="00E115EF">
              <w:rPr>
                <w:rFonts w:ascii="Segoe UI" w:hAnsi="Segoe UI" w:cs="Segoe UI"/>
                <w:sz w:val="20"/>
                <w:szCs w:val="20"/>
              </w:rPr>
              <w:t>39 672,9</w:t>
            </w:r>
          </w:p>
        </w:tc>
        <w:tc>
          <w:tcPr>
            <w:tcW w:w="401" w:type="pct"/>
            <w:shd w:val="clear" w:color="auto" w:fill="auto"/>
            <w:vAlign w:val="center"/>
          </w:tcPr>
          <w:p w:rsidR="0021595D" w:rsidRPr="00E115EF" w:rsidRDefault="0021595D" w:rsidP="0021595D">
            <w:pPr>
              <w:jc w:val="center"/>
              <w:rPr>
                <w:rFonts w:ascii="Segoe UI" w:hAnsi="Segoe UI" w:cs="Segoe UI"/>
                <w:sz w:val="20"/>
                <w:szCs w:val="20"/>
              </w:rPr>
            </w:pPr>
            <w:r w:rsidRPr="00E115EF">
              <w:rPr>
                <w:rFonts w:ascii="Segoe UI" w:hAnsi="Segoe UI" w:cs="Segoe UI"/>
                <w:sz w:val="20"/>
                <w:szCs w:val="20"/>
              </w:rPr>
              <w:t>39 672,9</w:t>
            </w:r>
          </w:p>
        </w:tc>
        <w:tc>
          <w:tcPr>
            <w:tcW w:w="401" w:type="pct"/>
            <w:shd w:val="clear" w:color="auto" w:fill="auto"/>
            <w:vAlign w:val="center"/>
          </w:tcPr>
          <w:p w:rsidR="0021595D" w:rsidRPr="00E115EF" w:rsidRDefault="0021595D" w:rsidP="0021595D">
            <w:pPr>
              <w:jc w:val="center"/>
              <w:rPr>
                <w:rFonts w:ascii="Segoe UI" w:hAnsi="Segoe UI" w:cs="Segoe UI"/>
                <w:sz w:val="20"/>
                <w:szCs w:val="20"/>
              </w:rPr>
            </w:pPr>
            <w:r w:rsidRPr="00E115EF">
              <w:rPr>
                <w:rFonts w:ascii="Segoe UI" w:hAnsi="Segoe UI" w:cs="Segoe UI"/>
                <w:sz w:val="20"/>
                <w:szCs w:val="20"/>
              </w:rPr>
              <w:t>39 672,9</w:t>
            </w:r>
          </w:p>
        </w:tc>
        <w:tc>
          <w:tcPr>
            <w:tcW w:w="399" w:type="pct"/>
            <w:shd w:val="clear" w:color="auto" w:fill="auto"/>
            <w:vAlign w:val="center"/>
          </w:tcPr>
          <w:p w:rsidR="0021595D" w:rsidRPr="00E115EF" w:rsidRDefault="0021595D" w:rsidP="0021595D">
            <w:pPr>
              <w:jc w:val="center"/>
              <w:rPr>
                <w:rFonts w:ascii="Segoe UI" w:hAnsi="Segoe UI" w:cs="Segoe UI"/>
                <w:sz w:val="20"/>
                <w:szCs w:val="20"/>
              </w:rPr>
            </w:pPr>
          </w:p>
        </w:tc>
        <w:tc>
          <w:tcPr>
            <w:tcW w:w="357" w:type="pct"/>
            <w:shd w:val="clear" w:color="auto" w:fill="auto"/>
            <w:vAlign w:val="center"/>
          </w:tcPr>
          <w:p w:rsidR="0021595D" w:rsidRPr="00E115EF" w:rsidRDefault="0021595D" w:rsidP="0021595D">
            <w:pPr>
              <w:jc w:val="center"/>
              <w:rPr>
                <w:rFonts w:ascii="Segoe UI" w:hAnsi="Segoe UI" w:cs="Segoe UI"/>
                <w:sz w:val="20"/>
                <w:szCs w:val="20"/>
              </w:rPr>
            </w:pPr>
          </w:p>
        </w:tc>
        <w:tc>
          <w:tcPr>
            <w:tcW w:w="380" w:type="pct"/>
            <w:vAlign w:val="center"/>
          </w:tcPr>
          <w:p w:rsidR="0021595D" w:rsidRPr="00E115EF" w:rsidRDefault="0021595D" w:rsidP="0021595D">
            <w:pPr>
              <w:jc w:val="center"/>
              <w:rPr>
                <w:rFonts w:ascii="Segoe UI" w:hAnsi="Segoe UI" w:cs="Segoe UI"/>
                <w:sz w:val="20"/>
                <w:szCs w:val="20"/>
              </w:rPr>
            </w:pPr>
          </w:p>
        </w:tc>
      </w:tr>
      <w:tr w:rsidR="0021595D" w:rsidRPr="00E115EF" w:rsidTr="0016088A">
        <w:trPr>
          <w:trHeight w:val="242"/>
        </w:trPr>
        <w:tc>
          <w:tcPr>
            <w:tcW w:w="1503" w:type="pct"/>
            <w:shd w:val="clear" w:color="auto" w:fill="auto"/>
            <w:vAlign w:val="center"/>
          </w:tcPr>
          <w:p w:rsidR="0021595D" w:rsidRPr="00E115EF" w:rsidRDefault="0021595D" w:rsidP="0021595D">
            <w:pPr>
              <w:rPr>
                <w:rFonts w:ascii="Segoe UI" w:hAnsi="Segoe UI" w:cs="Segoe UI"/>
                <w:sz w:val="20"/>
                <w:szCs w:val="20"/>
              </w:rPr>
            </w:pPr>
            <w:r w:rsidRPr="00E115EF">
              <w:rPr>
                <w:rFonts w:ascii="Segoe UI" w:hAnsi="Segoe UI" w:cs="Segoe UI"/>
                <w:sz w:val="20"/>
                <w:szCs w:val="20"/>
              </w:rPr>
              <w:t>Модернизация БМК №2,</w:t>
            </w:r>
            <w:r w:rsidR="00BC43E8">
              <w:rPr>
                <w:rFonts w:ascii="Segoe UI" w:hAnsi="Segoe UI" w:cs="Segoe UI"/>
                <w:sz w:val="20"/>
                <w:szCs w:val="20"/>
              </w:rPr>
              <w:t xml:space="preserve"> </w:t>
            </w:r>
            <w:r w:rsidRPr="00E115EF">
              <w:rPr>
                <w:rFonts w:ascii="Segoe UI" w:hAnsi="Segoe UI" w:cs="Segoe UI"/>
                <w:sz w:val="20"/>
                <w:szCs w:val="20"/>
              </w:rPr>
              <w:t>ул. Бахтина, д.11Б (ремонт, замена изношенного оборудования)</w:t>
            </w:r>
          </w:p>
        </w:tc>
        <w:tc>
          <w:tcPr>
            <w:tcW w:w="401" w:type="pct"/>
            <w:shd w:val="clear" w:color="auto" w:fill="auto"/>
            <w:vAlign w:val="center"/>
          </w:tcPr>
          <w:p w:rsidR="0021595D" w:rsidRPr="00E115EF" w:rsidRDefault="0021595D" w:rsidP="0021595D">
            <w:pPr>
              <w:jc w:val="center"/>
              <w:rPr>
                <w:rFonts w:ascii="Segoe UI" w:hAnsi="Segoe UI" w:cs="Segoe UI"/>
                <w:sz w:val="20"/>
                <w:szCs w:val="20"/>
              </w:rPr>
            </w:pPr>
            <w:r w:rsidRPr="00E115EF">
              <w:rPr>
                <w:rFonts w:ascii="Segoe UI" w:hAnsi="Segoe UI" w:cs="Segoe UI"/>
                <w:sz w:val="20"/>
                <w:szCs w:val="20"/>
              </w:rPr>
              <w:t>63 476,6</w:t>
            </w:r>
          </w:p>
        </w:tc>
        <w:tc>
          <w:tcPr>
            <w:tcW w:w="356" w:type="pct"/>
            <w:shd w:val="clear" w:color="auto" w:fill="auto"/>
            <w:vAlign w:val="center"/>
          </w:tcPr>
          <w:p w:rsidR="0021595D" w:rsidRPr="00E115EF" w:rsidRDefault="0021595D" w:rsidP="0021595D">
            <w:pPr>
              <w:jc w:val="center"/>
              <w:rPr>
                <w:rFonts w:ascii="Segoe UI" w:hAnsi="Segoe UI" w:cs="Segoe UI"/>
                <w:sz w:val="20"/>
                <w:szCs w:val="20"/>
              </w:rPr>
            </w:pPr>
          </w:p>
        </w:tc>
        <w:tc>
          <w:tcPr>
            <w:tcW w:w="401" w:type="pct"/>
            <w:shd w:val="clear" w:color="auto" w:fill="auto"/>
            <w:vAlign w:val="center"/>
          </w:tcPr>
          <w:p w:rsidR="0021595D" w:rsidRPr="00E115EF" w:rsidRDefault="0021595D" w:rsidP="0021595D">
            <w:pPr>
              <w:jc w:val="center"/>
              <w:rPr>
                <w:rFonts w:ascii="Segoe UI" w:hAnsi="Segoe UI" w:cs="Segoe UI"/>
                <w:sz w:val="20"/>
                <w:szCs w:val="20"/>
              </w:rPr>
            </w:pPr>
          </w:p>
        </w:tc>
        <w:tc>
          <w:tcPr>
            <w:tcW w:w="400" w:type="pct"/>
            <w:shd w:val="clear" w:color="auto" w:fill="auto"/>
            <w:vAlign w:val="center"/>
          </w:tcPr>
          <w:p w:rsidR="0021595D" w:rsidRPr="00E115EF" w:rsidRDefault="0021595D" w:rsidP="0021595D">
            <w:pPr>
              <w:jc w:val="center"/>
              <w:rPr>
                <w:rFonts w:ascii="Segoe UI" w:hAnsi="Segoe UI" w:cs="Segoe UI"/>
                <w:sz w:val="20"/>
                <w:szCs w:val="20"/>
              </w:rPr>
            </w:pPr>
          </w:p>
        </w:tc>
        <w:tc>
          <w:tcPr>
            <w:tcW w:w="401" w:type="pct"/>
            <w:shd w:val="clear" w:color="auto" w:fill="auto"/>
            <w:vAlign w:val="center"/>
          </w:tcPr>
          <w:p w:rsidR="0021595D" w:rsidRPr="00E115EF" w:rsidRDefault="0021595D" w:rsidP="0021595D">
            <w:pPr>
              <w:jc w:val="center"/>
              <w:rPr>
                <w:rFonts w:ascii="Segoe UI" w:hAnsi="Segoe UI" w:cs="Segoe UI"/>
                <w:sz w:val="20"/>
                <w:szCs w:val="20"/>
              </w:rPr>
            </w:pPr>
          </w:p>
        </w:tc>
        <w:tc>
          <w:tcPr>
            <w:tcW w:w="401" w:type="pct"/>
            <w:shd w:val="clear" w:color="auto" w:fill="auto"/>
            <w:vAlign w:val="center"/>
          </w:tcPr>
          <w:p w:rsidR="0021595D" w:rsidRPr="00E115EF" w:rsidRDefault="0021595D" w:rsidP="0021595D">
            <w:pPr>
              <w:jc w:val="center"/>
              <w:rPr>
                <w:rFonts w:ascii="Segoe UI" w:hAnsi="Segoe UI" w:cs="Segoe UI"/>
                <w:sz w:val="20"/>
                <w:szCs w:val="20"/>
              </w:rPr>
            </w:pPr>
          </w:p>
        </w:tc>
        <w:tc>
          <w:tcPr>
            <w:tcW w:w="399" w:type="pct"/>
            <w:shd w:val="clear" w:color="auto" w:fill="auto"/>
            <w:vAlign w:val="center"/>
          </w:tcPr>
          <w:p w:rsidR="0021595D" w:rsidRPr="00E115EF" w:rsidRDefault="0021595D" w:rsidP="0021595D">
            <w:pPr>
              <w:jc w:val="center"/>
              <w:rPr>
                <w:rFonts w:ascii="Segoe UI" w:hAnsi="Segoe UI" w:cs="Segoe UI"/>
                <w:sz w:val="20"/>
                <w:szCs w:val="20"/>
              </w:rPr>
            </w:pPr>
          </w:p>
        </w:tc>
        <w:tc>
          <w:tcPr>
            <w:tcW w:w="357" w:type="pct"/>
            <w:shd w:val="clear" w:color="auto" w:fill="auto"/>
            <w:vAlign w:val="center"/>
          </w:tcPr>
          <w:p w:rsidR="0021595D" w:rsidRPr="00E115EF" w:rsidRDefault="0021595D" w:rsidP="0021595D">
            <w:pPr>
              <w:jc w:val="center"/>
              <w:rPr>
                <w:rFonts w:ascii="Segoe UI" w:hAnsi="Segoe UI" w:cs="Segoe UI"/>
                <w:sz w:val="20"/>
                <w:szCs w:val="20"/>
              </w:rPr>
            </w:pPr>
          </w:p>
        </w:tc>
        <w:tc>
          <w:tcPr>
            <w:tcW w:w="380" w:type="pct"/>
            <w:vAlign w:val="center"/>
          </w:tcPr>
          <w:p w:rsidR="0021595D" w:rsidRPr="00E115EF" w:rsidRDefault="0021595D" w:rsidP="0021595D">
            <w:pPr>
              <w:jc w:val="center"/>
              <w:rPr>
                <w:rFonts w:ascii="Segoe UI" w:hAnsi="Segoe UI" w:cs="Segoe UI"/>
                <w:sz w:val="20"/>
                <w:szCs w:val="20"/>
              </w:rPr>
            </w:pPr>
            <w:r w:rsidRPr="00E115EF">
              <w:rPr>
                <w:rFonts w:ascii="Segoe UI" w:hAnsi="Segoe UI" w:cs="Segoe UI"/>
                <w:sz w:val="20"/>
                <w:szCs w:val="20"/>
              </w:rPr>
              <w:t>63 476,6</w:t>
            </w:r>
          </w:p>
        </w:tc>
      </w:tr>
      <w:tr w:rsidR="0021595D" w:rsidRPr="00E115EF" w:rsidTr="0016088A">
        <w:trPr>
          <w:trHeight w:val="242"/>
        </w:trPr>
        <w:tc>
          <w:tcPr>
            <w:tcW w:w="1503" w:type="pct"/>
            <w:shd w:val="clear" w:color="auto" w:fill="auto"/>
            <w:vAlign w:val="center"/>
          </w:tcPr>
          <w:p w:rsidR="0021595D" w:rsidRPr="00E115EF" w:rsidRDefault="0021595D" w:rsidP="0021595D">
            <w:pPr>
              <w:rPr>
                <w:rFonts w:ascii="Segoe UI" w:hAnsi="Segoe UI" w:cs="Segoe UI"/>
                <w:sz w:val="20"/>
                <w:szCs w:val="20"/>
              </w:rPr>
            </w:pPr>
            <w:r w:rsidRPr="00E115EF">
              <w:rPr>
                <w:rFonts w:ascii="Segoe UI" w:hAnsi="Segoe UI" w:cs="Segoe UI"/>
                <w:sz w:val="20"/>
                <w:szCs w:val="20"/>
              </w:rPr>
              <w:t>Модернизация БМК №3, ул. Заводская, д.5А (ремонт, замена изношенного оборудования)</w:t>
            </w:r>
          </w:p>
        </w:tc>
        <w:tc>
          <w:tcPr>
            <w:tcW w:w="401" w:type="pct"/>
            <w:shd w:val="clear" w:color="auto" w:fill="auto"/>
            <w:vAlign w:val="center"/>
          </w:tcPr>
          <w:p w:rsidR="0021595D" w:rsidRPr="00E115EF" w:rsidRDefault="0021595D" w:rsidP="0021595D">
            <w:pPr>
              <w:jc w:val="center"/>
              <w:rPr>
                <w:rFonts w:ascii="Segoe UI" w:hAnsi="Segoe UI" w:cs="Segoe UI"/>
                <w:sz w:val="20"/>
                <w:szCs w:val="20"/>
              </w:rPr>
            </w:pPr>
            <w:r w:rsidRPr="00E115EF">
              <w:rPr>
                <w:rFonts w:ascii="Segoe UI" w:hAnsi="Segoe UI" w:cs="Segoe UI"/>
                <w:sz w:val="20"/>
                <w:szCs w:val="20"/>
              </w:rPr>
              <w:t>31 738,3</w:t>
            </w:r>
          </w:p>
        </w:tc>
        <w:tc>
          <w:tcPr>
            <w:tcW w:w="356" w:type="pct"/>
            <w:shd w:val="clear" w:color="auto" w:fill="auto"/>
            <w:vAlign w:val="center"/>
          </w:tcPr>
          <w:p w:rsidR="0021595D" w:rsidRPr="00E115EF" w:rsidRDefault="0021595D" w:rsidP="0021595D">
            <w:pPr>
              <w:jc w:val="center"/>
              <w:rPr>
                <w:rFonts w:ascii="Segoe UI" w:hAnsi="Segoe UI" w:cs="Segoe UI"/>
                <w:sz w:val="20"/>
                <w:szCs w:val="20"/>
              </w:rPr>
            </w:pPr>
          </w:p>
        </w:tc>
        <w:tc>
          <w:tcPr>
            <w:tcW w:w="401" w:type="pct"/>
            <w:shd w:val="clear" w:color="auto" w:fill="auto"/>
            <w:vAlign w:val="center"/>
          </w:tcPr>
          <w:p w:rsidR="0021595D" w:rsidRPr="00E115EF" w:rsidRDefault="0021595D" w:rsidP="0021595D">
            <w:pPr>
              <w:jc w:val="center"/>
              <w:rPr>
                <w:rFonts w:ascii="Segoe UI" w:hAnsi="Segoe UI" w:cs="Segoe UI"/>
                <w:sz w:val="20"/>
                <w:szCs w:val="20"/>
              </w:rPr>
            </w:pPr>
          </w:p>
        </w:tc>
        <w:tc>
          <w:tcPr>
            <w:tcW w:w="400" w:type="pct"/>
            <w:shd w:val="clear" w:color="auto" w:fill="auto"/>
            <w:vAlign w:val="center"/>
          </w:tcPr>
          <w:p w:rsidR="0021595D" w:rsidRPr="00E115EF" w:rsidRDefault="0021595D" w:rsidP="0021595D">
            <w:pPr>
              <w:jc w:val="center"/>
              <w:rPr>
                <w:rFonts w:ascii="Segoe UI" w:hAnsi="Segoe UI" w:cs="Segoe UI"/>
                <w:sz w:val="20"/>
                <w:szCs w:val="20"/>
              </w:rPr>
            </w:pPr>
          </w:p>
        </w:tc>
        <w:tc>
          <w:tcPr>
            <w:tcW w:w="401" w:type="pct"/>
            <w:shd w:val="clear" w:color="auto" w:fill="auto"/>
            <w:vAlign w:val="center"/>
          </w:tcPr>
          <w:p w:rsidR="0021595D" w:rsidRPr="00E115EF" w:rsidRDefault="0021595D" w:rsidP="0021595D">
            <w:pPr>
              <w:jc w:val="center"/>
              <w:rPr>
                <w:rFonts w:ascii="Segoe UI" w:hAnsi="Segoe UI" w:cs="Segoe UI"/>
                <w:sz w:val="20"/>
                <w:szCs w:val="20"/>
              </w:rPr>
            </w:pPr>
          </w:p>
        </w:tc>
        <w:tc>
          <w:tcPr>
            <w:tcW w:w="401" w:type="pct"/>
            <w:shd w:val="clear" w:color="auto" w:fill="auto"/>
            <w:vAlign w:val="center"/>
          </w:tcPr>
          <w:p w:rsidR="0021595D" w:rsidRPr="00E115EF" w:rsidRDefault="0021595D" w:rsidP="0021595D">
            <w:pPr>
              <w:jc w:val="center"/>
              <w:rPr>
                <w:rFonts w:ascii="Segoe UI" w:hAnsi="Segoe UI" w:cs="Segoe UI"/>
                <w:sz w:val="20"/>
                <w:szCs w:val="20"/>
              </w:rPr>
            </w:pPr>
          </w:p>
        </w:tc>
        <w:tc>
          <w:tcPr>
            <w:tcW w:w="399" w:type="pct"/>
            <w:shd w:val="clear" w:color="auto" w:fill="auto"/>
            <w:vAlign w:val="center"/>
          </w:tcPr>
          <w:p w:rsidR="0021595D" w:rsidRPr="00E115EF" w:rsidRDefault="0021595D" w:rsidP="0021595D">
            <w:pPr>
              <w:jc w:val="center"/>
              <w:rPr>
                <w:rFonts w:ascii="Segoe UI" w:hAnsi="Segoe UI" w:cs="Segoe UI"/>
                <w:sz w:val="20"/>
                <w:szCs w:val="20"/>
              </w:rPr>
            </w:pPr>
          </w:p>
        </w:tc>
        <w:tc>
          <w:tcPr>
            <w:tcW w:w="357" w:type="pct"/>
            <w:shd w:val="clear" w:color="auto" w:fill="auto"/>
            <w:vAlign w:val="center"/>
          </w:tcPr>
          <w:p w:rsidR="0021595D" w:rsidRPr="00E115EF" w:rsidRDefault="0021595D" w:rsidP="0021595D">
            <w:pPr>
              <w:jc w:val="center"/>
              <w:rPr>
                <w:rFonts w:ascii="Segoe UI" w:hAnsi="Segoe UI" w:cs="Segoe UI"/>
                <w:sz w:val="20"/>
                <w:szCs w:val="20"/>
              </w:rPr>
            </w:pPr>
          </w:p>
        </w:tc>
        <w:tc>
          <w:tcPr>
            <w:tcW w:w="380" w:type="pct"/>
            <w:vAlign w:val="center"/>
          </w:tcPr>
          <w:p w:rsidR="0021595D" w:rsidRPr="00E115EF" w:rsidRDefault="0021595D" w:rsidP="0021595D">
            <w:pPr>
              <w:jc w:val="center"/>
              <w:rPr>
                <w:rFonts w:ascii="Segoe UI" w:hAnsi="Segoe UI" w:cs="Segoe UI"/>
                <w:sz w:val="20"/>
                <w:szCs w:val="20"/>
              </w:rPr>
            </w:pPr>
            <w:r w:rsidRPr="00E115EF">
              <w:rPr>
                <w:rFonts w:ascii="Segoe UI" w:hAnsi="Segoe UI" w:cs="Segoe UI"/>
                <w:sz w:val="20"/>
                <w:szCs w:val="20"/>
              </w:rPr>
              <w:t>31 738,3</w:t>
            </w:r>
          </w:p>
        </w:tc>
      </w:tr>
      <w:tr w:rsidR="0021595D" w:rsidRPr="00E115EF" w:rsidTr="0016088A">
        <w:trPr>
          <w:trHeight w:val="242"/>
        </w:trPr>
        <w:tc>
          <w:tcPr>
            <w:tcW w:w="1503" w:type="pct"/>
            <w:shd w:val="clear" w:color="auto" w:fill="auto"/>
            <w:vAlign w:val="center"/>
          </w:tcPr>
          <w:p w:rsidR="0021595D" w:rsidRPr="00E115EF" w:rsidRDefault="0021595D" w:rsidP="0021595D">
            <w:pPr>
              <w:rPr>
                <w:rFonts w:ascii="Segoe UI" w:hAnsi="Segoe UI" w:cs="Segoe UI"/>
                <w:sz w:val="20"/>
                <w:szCs w:val="20"/>
              </w:rPr>
            </w:pPr>
            <w:r w:rsidRPr="00E115EF">
              <w:rPr>
                <w:rFonts w:ascii="Segoe UI" w:hAnsi="Segoe UI" w:cs="Segoe UI"/>
                <w:sz w:val="20"/>
                <w:szCs w:val="20"/>
              </w:rPr>
              <w:t>Модернизация Центральной котельной №4, ул.</w:t>
            </w:r>
            <w:r w:rsidR="00BC43E8">
              <w:rPr>
                <w:rFonts w:ascii="Segoe UI" w:hAnsi="Segoe UI" w:cs="Segoe UI"/>
                <w:sz w:val="20"/>
                <w:szCs w:val="20"/>
              </w:rPr>
              <w:t xml:space="preserve"> </w:t>
            </w:r>
            <w:r w:rsidRPr="00E115EF">
              <w:rPr>
                <w:rFonts w:ascii="Segoe UI" w:hAnsi="Segoe UI" w:cs="Segoe UI"/>
                <w:sz w:val="20"/>
                <w:szCs w:val="20"/>
              </w:rPr>
              <w:t>Заводская,</w:t>
            </w:r>
            <w:r w:rsidR="00BC43E8">
              <w:rPr>
                <w:rFonts w:ascii="Segoe UI" w:hAnsi="Segoe UI" w:cs="Segoe UI"/>
                <w:sz w:val="20"/>
                <w:szCs w:val="20"/>
              </w:rPr>
              <w:t xml:space="preserve"> </w:t>
            </w:r>
            <w:r w:rsidRPr="00E115EF">
              <w:rPr>
                <w:rFonts w:ascii="Segoe UI" w:hAnsi="Segoe UI" w:cs="Segoe UI"/>
                <w:sz w:val="20"/>
                <w:szCs w:val="20"/>
              </w:rPr>
              <w:t>д.4 (ремонт, замена изношенного оборудования)</w:t>
            </w:r>
          </w:p>
        </w:tc>
        <w:tc>
          <w:tcPr>
            <w:tcW w:w="401" w:type="pct"/>
            <w:shd w:val="clear" w:color="auto" w:fill="auto"/>
            <w:vAlign w:val="center"/>
          </w:tcPr>
          <w:p w:rsidR="0021595D" w:rsidRPr="00E115EF" w:rsidRDefault="0021595D" w:rsidP="0021595D">
            <w:pPr>
              <w:jc w:val="center"/>
              <w:rPr>
                <w:rFonts w:ascii="Segoe UI" w:hAnsi="Segoe UI" w:cs="Segoe UI"/>
                <w:sz w:val="20"/>
                <w:szCs w:val="20"/>
              </w:rPr>
            </w:pPr>
            <w:r w:rsidRPr="00E115EF">
              <w:rPr>
                <w:rFonts w:ascii="Segoe UI" w:hAnsi="Segoe UI" w:cs="Segoe UI"/>
                <w:sz w:val="20"/>
                <w:szCs w:val="20"/>
              </w:rPr>
              <w:t>132 599,0</w:t>
            </w:r>
          </w:p>
        </w:tc>
        <w:tc>
          <w:tcPr>
            <w:tcW w:w="356" w:type="pct"/>
            <w:shd w:val="clear" w:color="auto" w:fill="auto"/>
            <w:vAlign w:val="center"/>
          </w:tcPr>
          <w:p w:rsidR="0021595D" w:rsidRPr="00E115EF" w:rsidRDefault="0021595D" w:rsidP="0021595D">
            <w:pPr>
              <w:jc w:val="center"/>
              <w:rPr>
                <w:rFonts w:ascii="Segoe UI" w:hAnsi="Segoe UI" w:cs="Segoe UI"/>
                <w:sz w:val="20"/>
                <w:szCs w:val="20"/>
              </w:rPr>
            </w:pPr>
          </w:p>
        </w:tc>
        <w:tc>
          <w:tcPr>
            <w:tcW w:w="401" w:type="pct"/>
            <w:shd w:val="clear" w:color="auto" w:fill="auto"/>
            <w:vAlign w:val="center"/>
          </w:tcPr>
          <w:p w:rsidR="0021595D" w:rsidRPr="00E115EF" w:rsidRDefault="0021595D" w:rsidP="0021595D">
            <w:pPr>
              <w:jc w:val="center"/>
              <w:rPr>
                <w:rFonts w:ascii="Segoe UI" w:hAnsi="Segoe UI" w:cs="Segoe UI"/>
                <w:sz w:val="20"/>
                <w:szCs w:val="20"/>
              </w:rPr>
            </w:pPr>
          </w:p>
        </w:tc>
        <w:tc>
          <w:tcPr>
            <w:tcW w:w="400" w:type="pct"/>
            <w:shd w:val="clear" w:color="auto" w:fill="auto"/>
            <w:vAlign w:val="center"/>
          </w:tcPr>
          <w:p w:rsidR="0021595D" w:rsidRPr="00E115EF" w:rsidRDefault="0021595D" w:rsidP="0021595D">
            <w:pPr>
              <w:jc w:val="center"/>
              <w:rPr>
                <w:rFonts w:ascii="Segoe UI" w:hAnsi="Segoe UI" w:cs="Segoe UI"/>
                <w:sz w:val="20"/>
                <w:szCs w:val="20"/>
              </w:rPr>
            </w:pPr>
          </w:p>
        </w:tc>
        <w:tc>
          <w:tcPr>
            <w:tcW w:w="401" w:type="pct"/>
            <w:shd w:val="clear" w:color="auto" w:fill="auto"/>
            <w:vAlign w:val="center"/>
          </w:tcPr>
          <w:p w:rsidR="0021595D" w:rsidRPr="00E115EF" w:rsidRDefault="0021595D" w:rsidP="0021595D">
            <w:pPr>
              <w:jc w:val="center"/>
              <w:rPr>
                <w:rFonts w:ascii="Segoe UI" w:hAnsi="Segoe UI" w:cs="Segoe UI"/>
                <w:sz w:val="20"/>
                <w:szCs w:val="20"/>
              </w:rPr>
            </w:pPr>
            <w:r w:rsidRPr="00E115EF">
              <w:rPr>
                <w:rFonts w:ascii="Segoe UI" w:hAnsi="Segoe UI" w:cs="Segoe UI"/>
                <w:sz w:val="20"/>
                <w:szCs w:val="20"/>
              </w:rPr>
              <w:t>25 787,38</w:t>
            </w:r>
          </w:p>
        </w:tc>
        <w:tc>
          <w:tcPr>
            <w:tcW w:w="401" w:type="pct"/>
            <w:shd w:val="clear" w:color="auto" w:fill="auto"/>
            <w:vAlign w:val="center"/>
          </w:tcPr>
          <w:p w:rsidR="0021595D" w:rsidRPr="00E115EF" w:rsidRDefault="0021595D" w:rsidP="0021595D">
            <w:pPr>
              <w:jc w:val="center"/>
              <w:rPr>
                <w:rFonts w:ascii="Segoe UI" w:hAnsi="Segoe UI" w:cs="Segoe UI"/>
                <w:sz w:val="20"/>
                <w:szCs w:val="20"/>
              </w:rPr>
            </w:pPr>
            <w:r w:rsidRPr="00E115EF">
              <w:rPr>
                <w:rFonts w:ascii="Segoe UI" w:hAnsi="Segoe UI" w:cs="Segoe UI"/>
                <w:sz w:val="20"/>
                <w:szCs w:val="20"/>
              </w:rPr>
              <w:t>24 414,09</w:t>
            </w:r>
          </w:p>
        </w:tc>
        <w:tc>
          <w:tcPr>
            <w:tcW w:w="399" w:type="pct"/>
            <w:shd w:val="clear" w:color="auto" w:fill="auto"/>
            <w:vAlign w:val="center"/>
          </w:tcPr>
          <w:p w:rsidR="0021595D" w:rsidRPr="00E115EF" w:rsidRDefault="0021595D" w:rsidP="0021595D">
            <w:pPr>
              <w:jc w:val="center"/>
              <w:rPr>
                <w:rFonts w:ascii="Segoe UI" w:hAnsi="Segoe UI" w:cs="Segoe UI"/>
                <w:sz w:val="20"/>
                <w:szCs w:val="20"/>
              </w:rPr>
            </w:pPr>
            <w:r w:rsidRPr="00E115EF">
              <w:rPr>
                <w:rFonts w:ascii="Segoe UI" w:hAnsi="Segoe UI" w:cs="Segoe UI"/>
                <w:sz w:val="20"/>
                <w:szCs w:val="20"/>
              </w:rPr>
              <w:t>61 035,23</w:t>
            </w:r>
          </w:p>
        </w:tc>
        <w:tc>
          <w:tcPr>
            <w:tcW w:w="357" w:type="pct"/>
            <w:shd w:val="clear" w:color="auto" w:fill="auto"/>
            <w:vAlign w:val="center"/>
          </w:tcPr>
          <w:p w:rsidR="0021595D" w:rsidRPr="00E115EF" w:rsidRDefault="0021595D" w:rsidP="0021595D">
            <w:pPr>
              <w:jc w:val="center"/>
              <w:rPr>
                <w:rFonts w:ascii="Segoe UI" w:hAnsi="Segoe UI" w:cs="Segoe UI"/>
                <w:sz w:val="20"/>
                <w:szCs w:val="20"/>
              </w:rPr>
            </w:pPr>
            <w:r w:rsidRPr="00E115EF">
              <w:rPr>
                <w:rFonts w:ascii="Segoe UI" w:hAnsi="Segoe UI" w:cs="Segoe UI"/>
                <w:sz w:val="20"/>
                <w:szCs w:val="20"/>
              </w:rPr>
              <w:t>21 362,33</w:t>
            </w:r>
          </w:p>
        </w:tc>
        <w:tc>
          <w:tcPr>
            <w:tcW w:w="380" w:type="pct"/>
            <w:vAlign w:val="center"/>
          </w:tcPr>
          <w:p w:rsidR="0021595D" w:rsidRPr="00E115EF" w:rsidRDefault="0021595D" w:rsidP="0021595D">
            <w:pPr>
              <w:jc w:val="center"/>
              <w:rPr>
                <w:rFonts w:ascii="Segoe UI" w:hAnsi="Segoe UI" w:cs="Segoe UI"/>
                <w:sz w:val="20"/>
                <w:szCs w:val="20"/>
              </w:rPr>
            </w:pPr>
          </w:p>
        </w:tc>
      </w:tr>
      <w:tr w:rsidR="0021595D" w:rsidRPr="00E115EF" w:rsidTr="0016088A">
        <w:trPr>
          <w:trHeight w:val="242"/>
        </w:trPr>
        <w:tc>
          <w:tcPr>
            <w:tcW w:w="1503" w:type="pct"/>
            <w:shd w:val="clear" w:color="auto" w:fill="auto"/>
            <w:vAlign w:val="center"/>
          </w:tcPr>
          <w:p w:rsidR="0021595D" w:rsidRPr="00E115EF" w:rsidRDefault="0021595D" w:rsidP="0021595D">
            <w:pPr>
              <w:rPr>
                <w:rFonts w:ascii="Segoe UI" w:hAnsi="Segoe UI" w:cs="Segoe UI"/>
                <w:sz w:val="20"/>
                <w:szCs w:val="20"/>
              </w:rPr>
            </w:pPr>
            <w:r w:rsidRPr="00E115EF">
              <w:rPr>
                <w:rFonts w:ascii="Segoe UI" w:hAnsi="Segoe UI" w:cs="Segoe UI"/>
                <w:sz w:val="20"/>
                <w:szCs w:val="20"/>
              </w:rPr>
              <w:t>Модернизация БМК №5, ул. Мира, д.2А (ремонт, замена изношенного оборудования)</w:t>
            </w:r>
          </w:p>
        </w:tc>
        <w:tc>
          <w:tcPr>
            <w:tcW w:w="401" w:type="pct"/>
            <w:shd w:val="clear" w:color="auto" w:fill="auto"/>
            <w:vAlign w:val="center"/>
          </w:tcPr>
          <w:p w:rsidR="0021595D" w:rsidRPr="00E115EF" w:rsidRDefault="0021595D" w:rsidP="0021595D">
            <w:pPr>
              <w:jc w:val="center"/>
              <w:rPr>
                <w:rFonts w:ascii="Segoe UI" w:hAnsi="Segoe UI" w:cs="Segoe UI"/>
                <w:sz w:val="20"/>
                <w:szCs w:val="20"/>
              </w:rPr>
            </w:pPr>
            <w:r w:rsidRPr="00E115EF">
              <w:rPr>
                <w:rFonts w:ascii="Segoe UI" w:hAnsi="Segoe UI" w:cs="Segoe UI"/>
                <w:sz w:val="20"/>
                <w:szCs w:val="20"/>
              </w:rPr>
              <w:t>13 061,5</w:t>
            </w:r>
          </w:p>
        </w:tc>
        <w:tc>
          <w:tcPr>
            <w:tcW w:w="356" w:type="pct"/>
            <w:shd w:val="clear" w:color="auto" w:fill="auto"/>
            <w:vAlign w:val="center"/>
          </w:tcPr>
          <w:p w:rsidR="0021595D" w:rsidRPr="00E115EF" w:rsidRDefault="0021595D" w:rsidP="0021595D">
            <w:pPr>
              <w:jc w:val="center"/>
              <w:rPr>
                <w:rFonts w:ascii="Segoe UI" w:hAnsi="Segoe UI" w:cs="Segoe UI"/>
                <w:sz w:val="20"/>
                <w:szCs w:val="20"/>
              </w:rPr>
            </w:pPr>
          </w:p>
        </w:tc>
        <w:tc>
          <w:tcPr>
            <w:tcW w:w="401" w:type="pct"/>
            <w:shd w:val="clear" w:color="auto" w:fill="auto"/>
            <w:vAlign w:val="center"/>
          </w:tcPr>
          <w:p w:rsidR="0021595D" w:rsidRPr="00E115EF" w:rsidRDefault="0021595D" w:rsidP="0021595D">
            <w:pPr>
              <w:jc w:val="center"/>
              <w:rPr>
                <w:rFonts w:ascii="Segoe UI" w:hAnsi="Segoe UI" w:cs="Segoe UI"/>
                <w:sz w:val="20"/>
                <w:szCs w:val="20"/>
              </w:rPr>
            </w:pPr>
          </w:p>
        </w:tc>
        <w:tc>
          <w:tcPr>
            <w:tcW w:w="400" w:type="pct"/>
            <w:shd w:val="clear" w:color="auto" w:fill="auto"/>
            <w:vAlign w:val="center"/>
          </w:tcPr>
          <w:p w:rsidR="0021595D" w:rsidRPr="00E115EF" w:rsidRDefault="0021595D" w:rsidP="0021595D">
            <w:pPr>
              <w:jc w:val="center"/>
              <w:rPr>
                <w:rFonts w:ascii="Segoe UI" w:hAnsi="Segoe UI" w:cs="Segoe UI"/>
                <w:sz w:val="20"/>
                <w:szCs w:val="20"/>
              </w:rPr>
            </w:pPr>
          </w:p>
        </w:tc>
        <w:tc>
          <w:tcPr>
            <w:tcW w:w="401" w:type="pct"/>
            <w:shd w:val="clear" w:color="auto" w:fill="auto"/>
            <w:vAlign w:val="center"/>
          </w:tcPr>
          <w:p w:rsidR="0021595D" w:rsidRPr="00E115EF" w:rsidRDefault="0021595D" w:rsidP="0021595D">
            <w:pPr>
              <w:jc w:val="center"/>
              <w:rPr>
                <w:rFonts w:ascii="Segoe UI" w:hAnsi="Segoe UI" w:cs="Segoe UI"/>
                <w:sz w:val="20"/>
                <w:szCs w:val="20"/>
              </w:rPr>
            </w:pPr>
          </w:p>
        </w:tc>
        <w:tc>
          <w:tcPr>
            <w:tcW w:w="401" w:type="pct"/>
            <w:shd w:val="clear" w:color="auto" w:fill="auto"/>
            <w:vAlign w:val="center"/>
          </w:tcPr>
          <w:p w:rsidR="0021595D" w:rsidRPr="00E115EF" w:rsidRDefault="0021595D" w:rsidP="0021595D">
            <w:pPr>
              <w:jc w:val="center"/>
              <w:rPr>
                <w:rFonts w:ascii="Segoe UI" w:hAnsi="Segoe UI" w:cs="Segoe UI"/>
                <w:sz w:val="20"/>
                <w:szCs w:val="20"/>
              </w:rPr>
            </w:pPr>
          </w:p>
        </w:tc>
        <w:tc>
          <w:tcPr>
            <w:tcW w:w="399" w:type="pct"/>
            <w:shd w:val="clear" w:color="auto" w:fill="auto"/>
            <w:vAlign w:val="center"/>
          </w:tcPr>
          <w:p w:rsidR="0021595D" w:rsidRPr="00E115EF" w:rsidRDefault="0021595D" w:rsidP="0021595D">
            <w:pPr>
              <w:jc w:val="center"/>
              <w:rPr>
                <w:rFonts w:ascii="Segoe UI" w:hAnsi="Segoe UI" w:cs="Segoe UI"/>
                <w:sz w:val="20"/>
                <w:szCs w:val="20"/>
              </w:rPr>
            </w:pPr>
          </w:p>
        </w:tc>
        <w:tc>
          <w:tcPr>
            <w:tcW w:w="357" w:type="pct"/>
            <w:shd w:val="clear" w:color="auto" w:fill="auto"/>
            <w:vAlign w:val="center"/>
          </w:tcPr>
          <w:p w:rsidR="0021595D" w:rsidRPr="00E115EF" w:rsidRDefault="0021595D" w:rsidP="0021595D">
            <w:pPr>
              <w:jc w:val="center"/>
              <w:rPr>
                <w:rFonts w:ascii="Segoe UI" w:hAnsi="Segoe UI" w:cs="Segoe UI"/>
                <w:sz w:val="20"/>
                <w:szCs w:val="20"/>
              </w:rPr>
            </w:pPr>
          </w:p>
        </w:tc>
        <w:tc>
          <w:tcPr>
            <w:tcW w:w="380" w:type="pct"/>
            <w:vAlign w:val="center"/>
          </w:tcPr>
          <w:p w:rsidR="0021595D" w:rsidRPr="00E115EF" w:rsidRDefault="0021595D" w:rsidP="0021595D">
            <w:pPr>
              <w:jc w:val="center"/>
              <w:rPr>
                <w:rFonts w:ascii="Segoe UI" w:hAnsi="Segoe UI" w:cs="Segoe UI"/>
                <w:sz w:val="20"/>
                <w:szCs w:val="20"/>
              </w:rPr>
            </w:pPr>
            <w:r w:rsidRPr="00E115EF">
              <w:rPr>
                <w:rFonts w:ascii="Segoe UI" w:hAnsi="Segoe UI" w:cs="Segoe UI"/>
                <w:sz w:val="20"/>
                <w:szCs w:val="20"/>
              </w:rPr>
              <w:t>13 061,5</w:t>
            </w:r>
          </w:p>
        </w:tc>
      </w:tr>
      <w:tr w:rsidR="0021595D" w:rsidRPr="00E115EF" w:rsidTr="0016088A">
        <w:trPr>
          <w:trHeight w:val="687"/>
        </w:trPr>
        <w:tc>
          <w:tcPr>
            <w:tcW w:w="1503" w:type="pct"/>
            <w:shd w:val="clear" w:color="auto" w:fill="auto"/>
            <w:vAlign w:val="center"/>
            <w:hideMark/>
          </w:tcPr>
          <w:p w:rsidR="0021595D" w:rsidRPr="00E115EF" w:rsidRDefault="0021595D" w:rsidP="0021595D">
            <w:pPr>
              <w:jc w:val="center"/>
              <w:rPr>
                <w:rFonts w:ascii="Segoe UI" w:hAnsi="Segoe UI" w:cs="Segoe UI"/>
                <w:b/>
                <w:bCs/>
                <w:sz w:val="20"/>
                <w:szCs w:val="20"/>
                <w:lang w:eastAsia="ru-RU"/>
              </w:rPr>
            </w:pPr>
            <w:r w:rsidRPr="00E115EF">
              <w:rPr>
                <w:rFonts w:ascii="Segoe UI" w:hAnsi="Segoe UI" w:cs="Segoe UI"/>
                <w:b/>
                <w:bCs/>
                <w:sz w:val="20"/>
                <w:szCs w:val="20"/>
              </w:rPr>
              <w:t>Итого по мероприятиям по модернизации котельн</w:t>
            </w:r>
            <w:r>
              <w:rPr>
                <w:rFonts w:ascii="Segoe UI" w:hAnsi="Segoe UI" w:cs="Segoe UI"/>
                <w:b/>
                <w:bCs/>
                <w:sz w:val="20"/>
                <w:szCs w:val="20"/>
              </w:rPr>
              <w:t>ых</w:t>
            </w:r>
          </w:p>
        </w:tc>
        <w:tc>
          <w:tcPr>
            <w:tcW w:w="401" w:type="pct"/>
            <w:shd w:val="clear" w:color="auto" w:fill="auto"/>
            <w:vAlign w:val="center"/>
            <w:hideMark/>
          </w:tcPr>
          <w:p w:rsidR="0021595D" w:rsidRPr="00E115EF" w:rsidRDefault="0021595D" w:rsidP="0021595D">
            <w:pPr>
              <w:jc w:val="center"/>
              <w:rPr>
                <w:rFonts w:ascii="Segoe UI" w:hAnsi="Segoe UI" w:cs="Segoe UI"/>
                <w:sz w:val="20"/>
                <w:szCs w:val="20"/>
              </w:rPr>
            </w:pPr>
            <w:r w:rsidRPr="00E115EF">
              <w:rPr>
                <w:rFonts w:ascii="Segoe UI" w:hAnsi="Segoe UI" w:cs="Segoe UI"/>
                <w:sz w:val="20"/>
                <w:szCs w:val="20"/>
              </w:rPr>
              <w:t>433 136,</w:t>
            </w:r>
            <w:r>
              <w:rPr>
                <w:rFonts w:ascii="Segoe UI" w:hAnsi="Segoe UI" w:cs="Segoe UI"/>
                <w:sz w:val="20"/>
                <w:szCs w:val="20"/>
              </w:rPr>
              <w:t>5</w:t>
            </w:r>
          </w:p>
        </w:tc>
        <w:tc>
          <w:tcPr>
            <w:tcW w:w="356" w:type="pct"/>
            <w:shd w:val="clear" w:color="auto" w:fill="auto"/>
            <w:vAlign w:val="center"/>
            <w:hideMark/>
          </w:tcPr>
          <w:p w:rsidR="0021595D" w:rsidRPr="00E115EF" w:rsidRDefault="0021595D" w:rsidP="0021595D">
            <w:pPr>
              <w:jc w:val="center"/>
              <w:rPr>
                <w:rFonts w:ascii="Segoe UI" w:hAnsi="Segoe UI" w:cs="Segoe UI"/>
                <w:sz w:val="20"/>
                <w:szCs w:val="20"/>
              </w:rPr>
            </w:pPr>
          </w:p>
        </w:tc>
        <w:tc>
          <w:tcPr>
            <w:tcW w:w="401" w:type="pct"/>
            <w:shd w:val="clear" w:color="auto" w:fill="auto"/>
            <w:vAlign w:val="center"/>
            <w:hideMark/>
          </w:tcPr>
          <w:p w:rsidR="0021595D" w:rsidRPr="00E115EF" w:rsidRDefault="0021595D" w:rsidP="0021595D">
            <w:pPr>
              <w:jc w:val="center"/>
              <w:rPr>
                <w:rFonts w:ascii="Segoe UI" w:hAnsi="Segoe UI" w:cs="Segoe UI"/>
                <w:sz w:val="20"/>
                <w:szCs w:val="20"/>
              </w:rPr>
            </w:pPr>
            <w:r w:rsidRPr="00E115EF">
              <w:rPr>
                <w:rFonts w:ascii="Segoe UI" w:hAnsi="Segoe UI" w:cs="Segoe UI"/>
                <w:sz w:val="20"/>
                <w:szCs w:val="20"/>
              </w:rPr>
              <w:t>73 242,</w:t>
            </w:r>
            <w:r>
              <w:rPr>
                <w:rFonts w:ascii="Segoe UI" w:hAnsi="Segoe UI" w:cs="Segoe UI"/>
                <w:sz w:val="20"/>
                <w:szCs w:val="20"/>
              </w:rPr>
              <w:t>3</w:t>
            </w:r>
          </w:p>
        </w:tc>
        <w:tc>
          <w:tcPr>
            <w:tcW w:w="400" w:type="pct"/>
            <w:shd w:val="clear" w:color="auto" w:fill="auto"/>
            <w:vAlign w:val="center"/>
            <w:hideMark/>
          </w:tcPr>
          <w:p w:rsidR="0021595D" w:rsidRPr="00E115EF" w:rsidRDefault="0021595D" w:rsidP="0021595D">
            <w:pPr>
              <w:jc w:val="center"/>
              <w:rPr>
                <w:rFonts w:ascii="Segoe UI" w:hAnsi="Segoe UI" w:cs="Segoe UI"/>
                <w:sz w:val="20"/>
                <w:szCs w:val="20"/>
              </w:rPr>
            </w:pPr>
            <w:r w:rsidRPr="00E115EF">
              <w:rPr>
                <w:rFonts w:ascii="Segoe UI" w:hAnsi="Segoe UI" w:cs="Segoe UI"/>
                <w:sz w:val="20"/>
                <w:szCs w:val="20"/>
              </w:rPr>
              <w:t>39 672,9</w:t>
            </w:r>
          </w:p>
        </w:tc>
        <w:tc>
          <w:tcPr>
            <w:tcW w:w="401" w:type="pct"/>
            <w:shd w:val="clear" w:color="auto" w:fill="auto"/>
            <w:vAlign w:val="center"/>
            <w:hideMark/>
          </w:tcPr>
          <w:p w:rsidR="0021595D" w:rsidRPr="00E115EF" w:rsidRDefault="0021595D" w:rsidP="0021595D">
            <w:pPr>
              <w:jc w:val="center"/>
              <w:rPr>
                <w:rFonts w:ascii="Segoe UI" w:hAnsi="Segoe UI" w:cs="Segoe UI"/>
                <w:sz w:val="20"/>
                <w:szCs w:val="20"/>
              </w:rPr>
            </w:pPr>
            <w:r w:rsidRPr="00E115EF">
              <w:rPr>
                <w:rFonts w:ascii="Segoe UI" w:hAnsi="Segoe UI" w:cs="Segoe UI"/>
                <w:sz w:val="20"/>
                <w:szCs w:val="20"/>
              </w:rPr>
              <w:t>65 460,</w:t>
            </w:r>
            <w:r>
              <w:rPr>
                <w:rFonts w:ascii="Segoe UI" w:hAnsi="Segoe UI" w:cs="Segoe UI"/>
                <w:sz w:val="20"/>
                <w:szCs w:val="20"/>
              </w:rPr>
              <w:t>3</w:t>
            </w:r>
          </w:p>
        </w:tc>
        <w:tc>
          <w:tcPr>
            <w:tcW w:w="401" w:type="pct"/>
            <w:shd w:val="clear" w:color="auto" w:fill="auto"/>
            <w:vAlign w:val="center"/>
            <w:hideMark/>
          </w:tcPr>
          <w:p w:rsidR="0021595D" w:rsidRPr="00E115EF" w:rsidRDefault="0021595D" w:rsidP="0021595D">
            <w:pPr>
              <w:jc w:val="center"/>
              <w:rPr>
                <w:rFonts w:ascii="Segoe UI" w:hAnsi="Segoe UI" w:cs="Segoe UI"/>
                <w:sz w:val="20"/>
                <w:szCs w:val="20"/>
              </w:rPr>
            </w:pPr>
            <w:r w:rsidRPr="00E115EF">
              <w:rPr>
                <w:rFonts w:ascii="Segoe UI" w:hAnsi="Segoe UI" w:cs="Segoe UI"/>
                <w:sz w:val="20"/>
                <w:szCs w:val="20"/>
              </w:rPr>
              <w:t>64</w:t>
            </w:r>
            <w:r>
              <w:rPr>
                <w:rFonts w:ascii="Segoe UI" w:hAnsi="Segoe UI" w:cs="Segoe UI"/>
                <w:sz w:val="20"/>
                <w:szCs w:val="20"/>
              </w:rPr>
              <w:t> </w:t>
            </w:r>
            <w:r w:rsidRPr="00E115EF">
              <w:rPr>
                <w:rFonts w:ascii="Segoe UI" w:hAnsi="Segoe UI" w:cs="Segoe UI"/>
                <w:sz w:val="20"/>
                <w:szCs w:val="20"/>
              </w:rPr>
              <w:t>08</w:t>
            </w:r>
            <w:r>
              <w:rPr>
                <w:rFonts w:ascii="Segoe UI" w:hAnsi="Segoe UI" w:cs="Segoe UI"/>
                <w:sz w:val="20"/>
                <w:szCs w:val="20"/>
              </w:rPr>
              <w:t>7,0</w:t>
            </w:r>
          </w:p>
        </w:tc>
        <w:tc>
          <w:tcPr>
            <w:tcW w:w="399" w:type="pct"/>
            <w:shd w:val="clear" w:color="auto" w:fill="auto"/>
            <w:vAlign w:val="center"/>
            <w:hideMark/>
          </w:tcPr>
          <w:p w:rsidR="0021595D" w:rsidRPr="00E115EF" w:rsidRDefault="0021595D" w:rsidP="0021595D">
            <w:pPr>
              <w:jc w:val="center"/>
              <w:rPr>
                <w:rFonts w:ascii="Segoe UI" w:hAnsi="Segoe UI" w:cs="Segoe UI"/>
                <w:sz w:val="20"/>
                <w:szCs w:val="20"/>
              </w:rPr>
            </w:pPr>
            <w:r w:rsidRPr="00E115EF">
              <w:rPr>
                <w:rFonts w:ascii="Segoe UI" w:hAnsi="Segoe UI" w:cs="Segoe UI"/>
                <w:sz w:val="20"/>
                <w:szCs w:val="20"/>
              </w:rPr>
              <w:t>61 035,2</w:t>
            </w:r>
          </w:p>
        </w:tc>
        <w:tc>
          <w:tcPr>
            <w:tcW w:w="357" w:type="pct"/>
            <w:shd w:val="clear" w:color="auto" w:fill="auto"/>
            <w:vAlign w:val="center"/>
            <w:hideMark/>
          </w:tcPr>
          <w:p w:rsidR="0021595D" w:rsidRPr="00E115EF" w:rsidRDefault="0021595D" w:rsidP="0021595D">
            <w:pPr>
              <w:jc w:val="center"/>
              <w:rPr>
                <w:rFonts w:ascii="Segoe UI" w:hAnsi="Segoe UI" w:cs="Segoe UI"/>
                <w:sz w:val="20"/>
                <w:szCs w:val="20"/>
              </w:rPr>
            </w:pPr>
            <w:r w:rsidRPr="00E115EF">
              <w:rPr>
                <w:rFonts w:ascii="Segoe UI" w:hAnsi="Segoe UI" w:cs="Segoe UI"/>
                <w:sz w:val="20"/>
                <w:szCs w:val="20"/>
              </w:rPr>
              <w:t>21 362,3</w:t>
            </w:r>
          </w:p>
        </w:tc>
        <w:tc>
          <w:tcPr>
            <w:tcW w:w="380" w:type="pct"/>
            <w:vAlign w:val="center"/>
          </w:tcPr>
          <w:p w:rsidR="0021595D" w:rsidRPr="00E115EF" w:rsidRDefault="0021595D" w:rsidP="0021595D">
            <w:pPr>
              <w:jc w:val="center"/>
              <w:rPr>
                <w:rFonts w:ascii="Segoe UI" w:hAnsi="Segoe UI" w:cs="Segoe UI"/>
                <w:sz w:val="20"/>
                <w:szCs w:val="20"/>
              </w:rPr>
            </w:pPr>
            <w:r w:rsidRPr="00E115EF">
              <w:rPr>
                <w:rFonts w:ascii="Segoe UI" w:hAnsi="Segoe UI" w:cs="Segoe UI"/>
                <w:sz w:val="20"/>
                <w:szCs w:val="20"/>
              </w:rPr>
              <w:t>108 276,</w:t>
            </w:r>
            <w:r>
              <w:rPr>
                <w:rFonts w:ascii="Segoe UI" w:hAnsi="Segoe UI" w:cs="Segoe UI"/>
                <w:sz w:val="20"/>
                <w:szCs w:val="20"/>
              </w:rPr>
              <w:t>5</w:t>
            </w:r>
          </w:p>
        </w:tc>
      </w:tr>
    </w:tbl>
    <w:p w:rsidR="002750DC" w:rsidRPr="002C4067" w:rsidRDefault="002750DC" w:rsidP="008D352E">
      <w:pPr>
        <w:pStyle w:val="affffffe"/>
        <w:rPr>
          <w:lang w:eastAsia="ru-RU"/>
        </w:rPr>
      </w:pPr>
      <w:r w:rsidRPr="002C4067">
        <w:rPr>
          <w:lang w:eastAsia="ru-RU"/>
        </w:rPr>
        <w:t>*- Объемы инвестиций в развитие системы теплоснабжения определены по укрупненным показателям на основании объектов-аналогов и должны быть уточнены на последующих стадиях проектирования.</w:t>
      </w:r>
    </w:p>
    <w:p w:rsidR="00464F0A" w:rsidRPr="002C4067" w:rsidRDefault="00CC521F" w:rsidP="00B62A6E">
      <w:pPr>
        <w:pStyle w:val="a1"/>
        <w:rPr>
          <w:rStyle w:val="mark"/>
        </w:rPr>
      </w:pPr>
      <w:bookmarkStart w:id="746" w:name="_Toc162259330"/>
      <w:bookmarkStart w:id="747" w:name="_Toc165985216"/>
      <w:bookmarkStart w:id="748" w:name="_Toc205122372"/>
      <w:r w:rsidRPr="002C4067">
        <w:rPr>
          <w:rStyle w:val="ed"/>
        </w:rPr>
        <w:t>П</w:t>
      </w:r>
      <w:r w:rsidR="00CE6763" w:rsidRPr="002C4067">
        <w:rPr>
          <w:rStyle w:val="ed"/>
        </w:rPr>
        <w:t>еречень мероприятий по строительству, реконструкции, техническому перевооружению и (или) модернизации тепловых сетей и сооружений на них</w:t>
      </w:r>
      <w:bookmarkEnd w:id="746"/>
      <w:bookmarkEnd w:id="747"/>
      <w:bookmarkEnd w:id="748"/>
    </w:p>
    <w:p w:rsidR="002750DC" w:rsidRDefault="00614739" w:rsidP="00393334">
      <w:pPr>
        <w:pStyle w:val="aff2"/>
        <w:rPr>
          <w:rStyle w:val="mark"/>
        </w:rPr>
      </w:pPr>
      <w:r w:rsidRPr="002C4067">
        <w:rPr>
          <w:rStyle w:val="mark"/>
        </w:rPr>
        <w:t>Перечень мероприятий по строительству, реконструкции и техническому перевооружению тепловых сетей привед</w:t>
      </w:r>
      <w:r w:rsidR="00B518E3" w:rsidRPr="002C4067">
        <w:rPr>
          <w:rStyle w:val="mark"/>
        </w:rPr>
        <w:t>е</w:t>
      </w:r>
      <w:r w:rsidRPr="002C4067">
        <w:rPr>
          <w:rStyle w:val="mark"/>
        </w:rPr>
        <w:t>н в таблиц</w:t>
      </w:r>
      <w:r w:rsidR="00D02D82" w:rsidRPr="002C4067">
        <w:rPr>
          <w:rStyle w:val="mark"/>
        </w:rPr>
        <w:t>е</w:t>
      </w:r>
      <w:r w:rsidRPr="002C4067">
        <w:rPr>
          <w:rStyle w:val="mark"/>
        </w:rPr>
        <w:t xml:space="preserve"> </w:t>
      </w:r>
      <w:r w:rsidR="00CF4207">
        <w:rPr>
          <w:rStyle w:val="mark"/>
        </w:rPr>
        <w:t>7</w:t>
      </w:r>
      <w:r w:rsidR="0016088A">
        <w:rPr>
          <w:rStyle w:val="mark"/>
        </w:rPr>
        <w:t>0</w:t>
      </w:r>
      <w:r w:rsidR="002750DC" w:rsidRPr="002C4067">
        <w:rPr>
          <w:rStyle w:val="mark"/>
        </w:rPr>
        <w:t>.</w:t>
      </w:r>
    </w:p>
    <w:p w:rsidR="005E3603" w:rsidRDefault="005E3603" w:rsidP="005E3603">
      <w:pPr>
        <w:pStyle w:val="affb"/>
        <w:keepNext/>
        <w:rPr>
          <w:rStyle w:val="mark"/>
          <w:rFonts w:ascii="Segoe UI" w:hAnsi="Segoe UI" w:cs="Segoe UI"/>
        </w:rPr>
      </w:pPr>
      <w:r w:rsidRPr="005E3603">
        <w:rPr>
          <w:rFonts w:ascii="Segoe UI" w:hAnsi="Segoe UI" w:cs="Segoe UI"/>
        </w:rPr>
        <w:lastRenderedPageBreak/>
        <w:t xml:space="preserve">Таблица </w:t>
      </w:r>
      <w:r w:rsidR="00827E3F" w:rsidRPr="005E3603">
        <w:rPr>
          <w:rFonts w:ascii="Segoe UI" w:hAnsi="Segoe UI" w:cs="Segoe UI"/>
        </w:rPr>
        <w:fldChar w:fldCharType="begin"/>
      </w:r>
      <w:r w:rsidRPr="005E3603">
        <w:rPr>
          <w:rFonts w:ascii="Segoe UI" w:hAnsi="Segoe UI" w:cs="Segoe UI"/>
        </w:rPr>
        <w:instrText xml:space="preserve"> SEQ Таблица \* ARABIC </w:instrText>
      </w:r>
      <w:r w:rsidR="00827E3F" w:rsidRPr="005E3603">
        <w:rPr>
          <w:rFonts w:ascii="Segoe UI" w:hAnsi="Segoe UI" w:cs="Segoe UI"/>
        </w:rPr>
        <w:fldChar w:fldCharType="separate"/>
      </w:r>
      <w:r w:rsidR="00C83B43">
        <w:rPr>
          <w:rFonts w:ascii="Segoe UI" w:hAnsi="Segoe UI" w:cs="Segoe UI"/>
          <w:noProof/>
        </w:rPr>
        <w:t>70</w:t>
      </w:r>
      <w:r w:rsidR="00827E3F" w:rsidRPr="005E3603">
        <w:rPr>
          <w:rFonts w:ascii="Segoe UI" w:hAnsi="Segoe UI" w:cs="Segoe UI"/>
        </w:rPr>
        <w:fldChar w:fldCharType="end"/>
      </w:r>
      <w:r w:rsidRPr="005E3603">
        <w:rPr>
          <w:rFonts w:ascii="Segoe UI" w:hAnsi="Segoe UI" w:cs="Segoe UI"/>
        </w:rPr>
        <w:t xml:space="preserve"> - </w:t>
      </w:r>
      <w:r w:rsidRPr="005E3603">
        <w:rPr>
          <w:rStyle w:val="mark"/>
          <w:rFonts w:ascii="Segoe UI" w:hAnsi="Segoe UI" w:cs="Segoe UI"/>
        </w:rPr>
        <w:t>Перечень мероприятий по строительству, реконструкции и техническому перевооружению тепловых сетей</w:t>
      </w:r>
    </w:p>
    <w:tbl>
      <w:tblPr>
        <w:tblStyle w:val="101"/>
        <w:tblW w:w="5000" w:type="pct"/>
        <w:tblLook w:val="04A0"/>
      </w:tblPr>
      <w:tblGrid>
        <w:gridCol w:w="5537"/>
        <w:gridCol w:w="1512"/>
        <w:gridCol w:w="856"/>
        <w:gridCol w:w="860"/>
        <w:gridCol w:w="1242"/>
        <w:gridCol w:w="1210"/>
        <w:gridCol w:w="1207"/>
        <w:gridCol w:w="1235"/>
        <w:gridCol w:w="1083"/>
        <w:gridCol w:w="1178"/>
      </w:tblGrid>
      <w:tr w:rsidR="0021595D" w:rsidRPr="00745EA4" w:rsidTr="0021595D">
        <w:trPr>
          <w:trHeight w:val="300"/>
          <w:tblHeader/>
        </w:trPr>
        <w:tc>
          <w:tcPr>
            <w:tcW w:w="1739" w:type="pct"/>
            <w:vMerge w:val="restart"/>
            <w:vAlign w:val="center"/>
            <w:hideMark/>
          </w:tcPr>
          <w:p w:rsidR="0021595D" w:rsidRPr="00745EA4" w:rsidRDefault="0021595D" w:rsidP="0021595D">
            <w:pPr>
              <w:pStyle w:val="afffffff0"/>
              <w:rPr>
                <w:rFonts w:cs="Segoe UI"/>
                <w:b/>
                <w:sz w:val="20"/>
                <w:szCs w:val="20"/>
                <w:lang w:eastAsia="ru-RU"/>
              </w:rPr>
            </w:pPr>
            <w:r w:rsidRPr="00745EA4">
              <w:rPr>
                <w:rFonts w:cs="Segoe UI"/>
                <w:b/>
                <w:sz w:val="20"/>
                <w:szCs w:val="20"/>
                <w:lang w:eastAsia="ru-RU"/>
              </w:rPr>
              <w:t>Наименование мероприятий</w:t>
            </w:r>
          </w:p>
        </w:tc>
        <w:tc>
          <w:tcPr>
            <w:tcW w:w="3261" w:type="pct"/>
            <w:gridSpan w:val="9"/>
          </w:tcPr>
          <w:p w:rsidR="0021595D" w:rsidRPr="00745EA4" w:rsidRDefault="0021595D" w:rsidP="0021595D">
            <w:pPr>
              <w:pStyle w:val="afffffff0"/>
              <w:rPr>
                <w:rFonts w:cs="Segoe UI"/>
                <w:b/>
                <w:sz w:val="20"/>
                <w:szCs w:val="20"/>
                <w:lang w:eastAsia="ru-RU"/>
              </w:rPr>
            </w:pPr>
            <w:r w:rsidRPr="00745EA4">
              <w:rPr>
                <w:rFonts w:cs="Segoe UI"/>
                <w:b/>
                <w:sz w:val="20"/>
                <w:szCs w:val="20"/>
                <w:lang w:eastAsia="ru-RU"/>
              </w:rPr>
              <w:t>Необходимые капитальные затраты, тыс. руб.</w:t>
            </w:r>
          </w:p>
        </w:tc>
      </w:tr>
      <w:tr w:rsidR="0021595D" w:rsidRPr="00745EA4" w:rsidTr="009B19C8">
        <w:trPr>
          <w:trHeight w:val="468"/>
          <w:tblHeader/>
        </w:trPr>
        <w:tc>
          <w:tcPr>
            <w:tcW w:w="1739" w:type="pct"/>
            <w:vMerge/>
            <w:vAlign w:val="center"/>
            <w:hideMark/>
          </w:tcPr>
          <w:p w:rsidR="0021595D" w:rsidRPr="00745EA4" w:rsidRDefault="0021595D" w:rsidP="0021595D">
            <w:pPr>
              <w:pStyle w:val="afffffff0"/>
              <w:rPr>
                <w:rFonts w:cs="Segoe UI"/>
                <w:b/>
                <w:sz w:val="20"/>
                <w:szCs w:val="20"/>
                <w:lang w:eastAsia="ru-RU"/>
              </w:rPr>
            </w:pPr>
          </w:p>
        </w:tc>
        <w:tc>
          <w:tcPr>
            <w:tcW w:w="475" w:type="pct"/>
            <w:vAlign w:val="center"/>
            <w:hideMark/>
          </w:tcPr>
          <w:p w:rsidR="0021595D" w:rsidRPr="00745EA4" w:rsidRDefault="0021595D" w:rsidP="0021595D">
            <w:pPr>
              <w:pStyle w:val="afffffff0"/>
              <w:rPr>
                <w:rFonts w:cs="Segoe UI"/>
                <w:b/>
                <w:sz w:val="20"/>
                <w:szCs w:val="20"/>
                <w:lang w:eastAsia="ru-RU"/>
              </w:rPr>
            </w:pPr>
            <w:r w:rsidRPr="00745EA4">
              <w:rPr>
                <w:rFonts w:cs="Segoe UI"/>
                <w:b/>
                <w:sz w:val="20"/>
                <w:szCs w:val="20"/>
                <w:lang w:eastAsia="ru-RU"/>
              </w:rPr>
              <w:t>Всего</w:t>
            </w:r>
          </w:p>
        </w:tc>
        <w:tc>
          <w:tcPr>
            <w:tcW w:w="269" w:type="pct"/>
            <w:vAlign w:val="center"/>
          </w:tcPr>
          <w:p w:rsidR="0021595D" w:rsidRPr="00745EA4" w:rsidRDefault="0021595D" w:rsidP="0021595D">
            <w:pPr>
              <w:pStyle w:val="afffffff0"/>
              <w:rPr>
                <w:rFonts w:cs="Segoe UI"/>
                <w:b/>
                <w:sz w:val="20"/>
                <w:szCs w:val="20"/>
                <w:lang w:eastAsia="ru-RU"/>
              </w:rPr>
            </w:pPr>
            <w:r w:rsidRPr="00745EA4">
              <w:rPr>
                <w:rFonts w:cs="Segoe UI"/>
                <w:b/>
                <w:bCs/>
                <w:color w:val="000000"/>
                <w:sz w:val="20"/>
                <w:szCs w:val="20"/>
              </w:rPr>
              <w:t>2024</w:t>
            </w:r>
          </w:p>
        </w:tc>
        <w:tc>
          <w:tcPr>
            <w:tcW w:w="270" w:type="pct"/>
            <w:vAlign w:val="center"/>
            <w:hideMark/>
          </w:tcPr>
          <w:p w:rsidR="0021595D" w:rsidRPr="00745EA4" w:rsidRDefault="0021595D" w:rsidP="0021595D">
            <w:pPr>
              <w:pStyle w:val="afffffff0"/>
              <w:rPr>
                <w:rFonts w:cs="Segoe UI"/>
                <w:b/>
                <w:sz w:val="20"/>
                <w:szCs w:val="20"/>
                <w:lang w:eastAsia="ru-RU"/>
              </w:rPr>
            </w:pPr>
            <w:r w:rsidRPr="00745EA4">
              <w:rPr>
                <w:rFonts w:cs="Segoe UI"/>
                <w:b/>
                <w:bCs/>
                <w:color w:val="000000"/>
                <w:sz w:val="20"/>
                <w:szCs w:val="20"/>
              </w:rPr>
              <w:t>2025</w:t>
            </w:r>
          </w:p>
        </w:tc>
        <w:tc>
          <w:tcPr>
            <w:tcW w:w="390" w:type="pct"/>
            <w:vAlign w:val="center"/>
            <w:hideMark/>
          </w:tcPr>
          <w:p w:rsidR="0021595D" w:rsidRPr="00745EA4" w:rsidRDefault="0021595D" w:rsidP="0021595D">
            <w:pPr>
              <w:pStyle w:val="afffffff0"/>
              <w:rPr>
                <w:rFonts w:cs="Segoe UI"/>
                <w:b/>
                <w:sz w:val="20"/>
                <w:szCs w:val="20"/>
                <w:lang w:eastAsia="ru-RU"/>
              </w:rPr>
            </w:pPr>
            <w:r w:rsidRPr="00745EA4">
              <w:rPr>
                <w:rFonts w:cs="Segoe UI"/>
                <w:b/>
                <w:bCs/>
                <w:color w:val="000000"/>
                <w:sz w:val="20"/>
                <w:szCs w:val="20"/>
              </w:rPr>
              <w:t>2026</w:t>
            </w:r>
          </w:p>
        </w:tc>
        <w:tc>
          <w:tcPr>
            <w:tcW w:w="380" w:type="pct"/>
            <w:vAlign w:val="center"/>
            <w:hideMark/>
          </w:tcPr>
          <w:p w:rsidR="0021595D" w:rsidRPr="00745EA4" w:rsidRDefault="0021595D" w:rsidP="0021595D">
            <w:pPr>
              <w:pStyle w:val="afffffff0"/>
              <w:rPr>
                <w:rFonts w:cs="Segoe UI"/>
                <w:b/>
                <w:sz w:val="20"/>
                <w:szCs w:val="20"/>
                <w:lang w:eastAsia="ru-RU"/>
              </w:rPr>
            </w:pPr>
            <w:r w:rsidRPr="00745EA4">
              <w:rPr>
                <w:rFonts w:cs="Segoe UI"/>
                <w:b/>
                <w:bCs/>
                <w:color w:val="000000"/>
                <w:sz w:val="20"/>
                <w:szCs w:val="20"/>
              </w:rPr>
              <w:t>2027</w:t>
            </w:r>
          </w:p>
        </w:tc>
        <w:tc>
          <w:tcPr>
            <w:tcW w:w="379" w:type="pct"/>
            <w:vAlign w:val="center"/>
            <w:hideMark/>
          </w:tcPr>
          <w:p w:rsidR="0021595D" w:rsidRPr="00745EA4" w:rsidRDefault="0021595D" w:rsidP="0021595D">
            <w:pPr>
              <w:pStyle w:val="afffffff0"/>
              <w:rPr>
                <w:rFonts w:cs="Segoe UI"/>
                <w:b/>
                <w:sz w:val="20"/>
                <w:szCs w:val="20"/>
                <w:lang w:eastAsia="ru-RU"/>
              </w:rPr>
            </w:pPr>
            <w:r w:rsidRPr="00745EA4">
              <w:rPr>
                <w:rFonts w:cs="Segoe UI"/>
                <w:b/>
                <w:bCs/>
                <w:color w:val="000000"/>
                <w:sz w:val="20"/>
                <w:szCs w:val="20"/>
              </w:rPr>
              <w:t>2028</w:t>
            </w:r>
          </w:p>
        </w:tc>
        <w:tc>
          <w:tcPr>
            <w:tcW w:w="388" w:type="pct"/>
            <w:vAlign w:val="center"/>
            <w:hideMark/>
          </w:tcPr>
          <w:p w:rsidR="0021595D" w:rsidRPr="00745EA4" w:rsidRDefault="0021595D" w:rsidP="0021595D">
            <w:pPr>
              <w:pStyle w:val="afffffff0"/>
              <w:rPr>
                <w:rFonts w:cs="Segoe UI"/>
                <w:b/>
                <w:sz w:val="20"/>
                <w:szCs w:val="20"/>
                <w:lang w:eastAsia="ru-RU"/>
              </w:rPr>
            </w:pPr>
            <w:r w:rsidRPr="00745EA4">
              <w:rPr>
                <w:rFonts w:cs="Segoe UI"/>
                <w:b/>
                <w:bCs/>
                <w:color w:val="000000"/>
                <w:sz w:val="20"/>
                <w:szCs w:val="20"/>
              </w:rPr>
              <w:t>2029</w:t>
            </w:r>
          </w:p>
        </w:tc>
        <w:tc>
          <w:tcPr>
            <w:tcW w:w="340" w:type="pct"/>
            <w:vAlign w:val="center"/>
            <w:hideMark/>
          </w:tcPr>
          <w:p w:rsidR="0021595D" w:rsidRPr="00745EA4" w:rsidRDefault="0021595D" w:rsidP="0021595D">
            <w:pPr>
              <w:pStyle w:val="afffffff0"/>
              <w:rPr>
                <w:rFonts w:cs="Segoe UI"/>
                <w:b/>
                <w:sz w:val="20"/>
                <w:szCs w:val="20"/>
                <w:lang w:eastAsia="ru-RU"/>
              </w:rPr>
            </w:pPr>
            <w:r w:rsidRPr="00745EA4">
              <w:rPr>
                <w:rFonts w:cs="Segoe UI"/>
                <w:b/>
                <w:bCs/>
                <w:color w:val="000000"/>
                <w:sz w:val="20"/>
                <w:szCs w:val="20"/>
              </w:rPr>
              <w:t>2030</w:t>
            </w:r>
          </w:p>
        </w:tc>
        <w:tc>
          <w:tcPr>
            <w:tcW w:w="370" w:type="pct"/>
            <w:vAlign w:val="center"/>
            <w:hideMark/>
          </w:tcPr>
          <w:p w:rsidR="0021595D" w:rsidRPr="00745EA4" w:rsidRDefault="0021595D" w:rsidP="0021595D">
            <w:pPr>
              <w:pStyle w:val="afffffff0"/>
              <w:rPr>
                <w:rFonts w:cs="Segoe UI"/>
                <w:b/>
                <w:sz w:val="20"/>
                <w:szCs w:val="20"/>
                <w:lang w:eastAsia="ru-RU"/>
              </w:rPr>
            </w:pPr>
            <w:r w:rsidRPr="00745EA4">
              <w:rPr>
                <w:rFonts w:cs="Segoe UI"/>
                <w:b/>
                <w:bCs/>
                <w:color w:val="000000"/>
                <w:sz w:val="20"/>
                <w:szCs w:val="20"/>
              </w:rPr>
              <w:t>2031-2036</w:t>
            </w:r>
          </w:p>
        </w:tc>
      </w:tr>
      <w:tr w:rsidR="0021595D" w:rsidRPr="00745EA4" w:rsidTr="0021595D">
        <w:trPr>
          <w:trHeight w:val="300"/>
        </w:trPr>
        <w:tc>
          <w:tcPr>
            <w:tcW w:w="5000" w:type="pct"/>
            <w:gridSpan w:val="10"/>
          </w:tcPr>
          <w:p w:rsidR="0021595D" w:rsidRPr="00745EA4" w:rsidRDefault="0021595D" w:rsidP="0021595D">
            <w:pPr>
              <w:pStyle w:val="afffffff0"/>
              <w:rPr>
                <w:rFonts w:cs="Segoe UI"/>
                <w:b/>
                <w:bCs/>
                <w:sz w:val="20"/>
                <w:szCs w:val="20"/>
                <w:lang w:eastAsia="ru-RU"/>
              </w:rPr>
            </w:pPr>
            <w:r w:rsidRPr="00745EA4">
              <w:rPr>
                <w:rFonts w:cs="Segoe UI"/>
                <w:b/>
                <w:sz w:val="20"/>
                <w:szCs w:val="20"/>
                <w:lang w:eastAsia="ru-RU"/>
              </w:rPr>
              <w:t>Реконструкция сетей теплоснабжения</w:t>
            </w:r>
          </w:p>
        </w:tc>
      </w:tr>
      <w:tr w:rsidR="0021595D" w:rsidRPr="00745EA4" w:rsidTr="009B19C8">
        <w:trPr>
          <w:trHeight w:val="173"/>
        </w:trPr>
        <w:tc>
          <w:tcPr>
            <w:tcW w:w="1739" w:type="pct"/>
            <w:vAlign w:val="center"/>
            <w:hideMark/>
          </w:tcPr>
          <w:p w:rsidR="0021595D" w:rsidRPr="00745EA4" w:rsidRDefault="0021595D" w:rsidP="0021595D">
            <w:pPr>
              <w:jc w:val="center"/>
              <w:rPr>
                <w:rFonts w:ascii="Segoe UI" w:hAnsi="Segoe UI" w:cs="Segoe UI"/>
                <w:color w:val="000000"/>
                <w:sz w:val="20"/>
                <w:szCs w:val="20"/>
                <w:lang w:eastAsia="ru-RU"/>
              </w:rPr>
            </w:pPr>
            <w:r w:rsidRPr="00745EA4">
              <w:rPr>
                <w:rFonts w:ascii="Segoe UI" w:hAnsi="Segoe UI" w:cs="Segoe UI"/>
                <w:color w:val="000000"/>
                <w:sz w:val="20"/>
                <w:szCs w:val="20"/>
              </w:rPr>
              <w:t xml:space="preserve">Поэтапная замена изношенных сетей теплоснабжения </w:t>
            </w:r>
            <w:r w:rsidRPr="00745EA4">
              <w:rPr>
                <w:rFonts w:ascii="Segoe UI" w:hAnsi="Segoe UI" w:cs="Segoe UI"/>
                <w:sz w:val="20"/>
                <w:szCs w:val="20"/>
                <w:lang w:eastAsia="ru-RU"/>
              </w:rPr>
              <w:t>от Районной котельной №1</w:t>
            </w:r>
          </w:p>
        </w:tc>
        <w:tc>
          <w:tcPr>
            <w:tcW w:w="475" w:type="pct"/>
            <w:vAlign w:val="center"/>
            <w:hideMark/>
          </w:tcPr>
          <w:p w:rsidR="0021595D" w:rsidRPr="00745EA4" w:rsidRDefault="0021595D" w:rsidP="0021595D">
            <w:pPr>
              <w:pStyle w:val="afffffff0"/>
              <w:rPr>
                <w:rFonts w:cs="Segoe UI"/>
                <w:sz w:val="20"/>
                <w:szCs w:val="20"/>
                <w:lang w:eastAsia="ru-RU"/>
              </w:rPr>
            </w:pPr>
            <w:r w:rsidRPr="00745EA4">
              <w:rPr>
                <w:rFonts w:cs="Segoe UI"/>
                <w:color w:val="000000"/>
                <w:sz w:val="20"/>
                <w:szCs w:val="20"/>
              </w:rPr>
              <w:t>118 347,3</w:t>
            </w:r>
          </w:p>
        </w:tc>
        <w:tc>
          <w:tcPr>
            <w:tcW w:w="269" w:type="pct"/>
            <w:vAlign w:val="center"/>
          </w:tcPr>
          <w:p w:rsidR="0021595D" w:rsidRPr="00745EA4" w:rsidRDefault="0021595D" w:rsidP="0021595D">
            <w:pPr>
              <w:pStyle w:val="afffffff0"/>
              <w:rPr>
                <w:rFonts w:cs="Segoe UI"/>
                <w:sz w:val="20"/>
                <w:szCs w:val="20"/>
                <w:lang w:eastAsia="ru-RU"/>
              </w:rPr>
            </w:pPr>
          </w:p>
        </w:tc>
        <w:tc>
          <w:tcPr>
            <w:tcW w:w="270" w:type="pct"/>
            <w:vAlign w:val="center"/>
            <w:hideMark/>
          </w:tcPr>
          <w:p w:rsidR="0021595D" w:rsidRPr="00745EA4" w:rsidRDefault="0021595D" w:rsidP="0021595D">
            <w:pPr>
              <w:pStyle w:val="afffffff0"/>
              <w:rPr>
                <w:rFonts w:cs="Segoe UI"/>
                <w:sz w:val="20"/>
                <w:szCs w:val="20"/>
                <w:lang w:eastAsia="ru-RU"/>
              </w:rPr>
            </w:pPr>
          </w:p>
        </w:tc>
        <w:tc>
          <w:tcPr>
            <w:tcW w:w="390" w:type="pct"/>
            <w:vAlign w:val="center"/>
            <w:hideMark/>
          </w:tcPr>
          <w:p w:rsidR="0021595D" w:rsidRPr="00745EA4" w:rsidRDefault="0021595D" w:rsidP="0021595D">
            <w:pPr>
              <w:pStyle w:val="afffffff0"/>
              <w:rPr>
                <w:rFonts w:cs="Segoe UI"/>
                <w:sz w:val="20"/>
                <w:szCs w:val="20"/>
                <w:lang w:eastAsia="ru-RU"/>
              </w:rPr>
            </w:pPr>
            <w:r w:rsidRPr="00745EA4">
              <w:rPr>
                <w:rFonts w:cs="Segoe UI"/>
                <w:color w:val="000000"/>
                <w:sz w:val="20"/>
                <w:szCs w:val="20"/>
              </w:rPr>
              <w:t>10 758,8</w:t>
            </w:r>
          </w:p>
        </w:tc>
        <w:tc>
          <w:tcPr>
            <w:tcW w:w="380" w:type="pct"/>
            <w:vAlign w:val="center"/>
            <w:hideMark/>
          </w:tcPr>
          <w:p w:rsidR="0021595D" w:rsidRPr="00745EA4" w:rsidRDefault="0021595D" w:rsidP="0021595D">
            <w:pPr>
              <w:pStyle w:val="afffffff0"/>
              <w:rPr>
                <w:rFonts w:cs="Segoe UI"/>
                <w:sz w:val="20"/>
                <w:szCs w:val="20"/>
                <w:lang w:eastAsia="ru-RU"/>
              </w:rPr>
            </w:pPr>
            <w:r w:rsidRPr="00745EA4">
              <w:rPr>
                <w:rFonts w:cs="Segoe UI"/>
                <w:color w:val="000000"/>
                <w:sz w:val="20"/>
                <w:szCs w:val="20"/>
              </w:rPr>
              <w:t>10 758,8</w:t>
            </w:r>
          </w:p>
        </w:tc>
        <w:tc>
          <w:tcPr>
            <w:tcW w:w="379" w:type="pct"/>
            <w:vAlign w:val="center"/>
            <w:hideMark/>
          </w:tcPr>
          <w:p w:rsidR="0021595D" w:rsidRPr="00745EA4" w:rsidRDefault="0021595D" w:rsidP="0021595D">
            <w:pPr>
              <w:pStyle w:val="afffffff0"/>
              <w:rPr>
                <w:rFonts w:cs="Segoe UI"/>
                <w:sz w:val="20"/>
                <w:szCs w:val="20"/>
                <w:lang w:eastAsia="ru-RU"/>
              </w:rPr>
            </w:pPr>
            <w:r w:rsidRPr="00745EA4">
              <w:rPr>
                <w:rFonts w:cs="Segoe UI"/>
                <w:color w:val="000000"/>
                <w:sz w:val="20"/>
                <w:szCs w:val="20"/>
              </w:rPr>
              <w:t>10 758,8</w:t>
            </w:r>
          </w:p>
        </w:tc>
        <w:tc>
          <w:tcPr>
            <w:tcW w:w="388" w:type="pct"/>
            <w:vAlign w:val="center"/>
            <w:hideMark/>
          </w:tcPr>
          <w:p w:rsidR="0021595D" w:rsidRPr="00745EA4" w:rsidRDefault="0021595D" w:rsidP="0021595D">
            <w:pPr>
              <w:pStyle w:val="afffffff0"/>
              <w:rPr>
                <w:rFonts w:cs="Segoe UI"/>
                <w:sz w:val="20"/>
                <w:szCs w:val="20"/>
                <w:lang w:eastAsia="ru-RU"/>
              </w:rPr>
            </w:pPr>
            <w:r w:rsidRPr="00745EA4">
              <w:rPr>
                <w:rFonts w:cs="Segoe UI"/>
                <w:color w:val="000000"/>
                <w:sz w:val="20"/>
                <w:szCs w:val="20"/>
              </w:rPr>
              <w:t>10 758,8</w:t>
            </w:r>
          </w:p>
        </w:tc>
        <w:tc>
          <w:tcPr>
            <w:tcW w:w="340" w:type="pct"/>
            <w:vAlign w:val="center"/>
            <w:hideMark/>
          </w:tcPr>
          <w:p w:rsidR="0021595D" w:rsidRPr="00745EA4" w:rsidRDefault="0021595D" w:rsidP="0021595D">
            <w:pPr>
              <w:pStyle w:val="afffffff0"/>
              <w:rPr>
                <w:rFonts w:cs="Segoe UI"/>
                <w:sz w:val="20"/>
                <w:szCs w:val="20"/>
                <w:lang w:eastAsia="ru-RU"/>
              </w:rPr>
            </w:pPr>
            <w:r w:rsidRPr="00745EA4">
              <w:rPr>
                <w:rFonts w:cs="Segoe UI"/>
                <w:color w:val="000000"/>
                <w:sz w:val="20"/>
                <w:szCs w:val="20"/>
              </w:rPr>
              <w:t>10 758,8</w:t>
            </w:r>
          </w:p>
        </w:tc>
        <w:tc>
          <w:tcPr>
            <w:tcW w:w="370" w:type="pct"/>
            <w:vAlign w:val="center"/>
            <w:hideMark/>
          </w:tcPr>
          <w:p w:rsidR="0021595D" w:rsidRPr="00745EA4" w:rsidRDefault="0021595D" w:rsidP="0021595D">
            <w:pPr>
              <w:pStyle w:val="afffffff0"/>
              <w:rPr>
                <w:rFonts w:cs="Segoe UI"/>
                <w:sz w:val="20"/>
                <w:szCs w:val="20"/>
                <w:lang w:eastAsia="ru-RU"/>
              </w:rPr>
            </w:pPr>
            <w:r w:rsidRPr="00745EA4">
              <w:rPr>
                <w:rFonts w:cs="Segoe UI"/>
                <w:color w:val="000000"/>
                <w:sz w:val="20"/>
                <w:szCs w:val="20"/>
              </w:rPr>
              <w:t>64 553,1</w:t>
            </w:r>
          </w:p>
        </w:tc>
      </w:tr>
      <w:tr w:rsidR="0021595D" w:rsidRPr="00745EA4" w:rsidTr="009B19C8">
        <w:trPr>
          <w:trHeight w:val="173"/>
        </w:trPr>
        <w:tc>
          <w:tcPr>
            <w:tcW w:w="1739" w:type="pct"/>
            <w:vAlign w:val="center"/>
          </w:tcPr>
          <w:p w:rsidR="0021595D" w:rsidRPr="00745EA4" w:rsidRDefault="0021595D" w:rsidP="0021595D">
            <w:pPr>
              <w:pStyle w:val="afffffff0"/>
              <w:rPr>
                <w:rFonts w:cs="Segoe UI"/>
                <w:sz w:val="20"/>
                <w:szCs w:val="20"/>
                <w:lang w:eastAsia="ru-RU"/>
              </w:rPr>
            </w:pPr>
            <w:r w:rsidRPr="00745EA4">
              <w:rPr>
                <w:rFonts w:cs="Segoe UI"/>
                <w:color w:val="000000"/>
                <w:sz w:val="20"/>
                <w:szCs w:val="20"/>
              </w:rPr>
              <w:t xml:space="preserve">Поэтапная замена изношенных сетей теплоснабжения </w:t>
            </w:r>
            <w:r w:rsidRPr="00745EA4">
              <w:rPr>
                <w:rFonts w:cs="Segoe UI"/>
                <w:sz w:val="20"/>
                <w:szCs w:val="20"/>
                <w:lang w:eastAsia="ru-RU"/>
              </w:rPr>
              <w:t>от котельной №2</w:t>
            </w:r>
          </w:p>
        </w:tc>
        <w:tc>
          <w:tcPr>
            <w:tcW w:w="475" w:type="pct"/>
            <w:vAlign w:val="center"/>
          </w:tcPr>
          <w:p w:rsidR="0021595D" w:rsidRPr="00745EA4" w:rsidRDefault="0021595D" w:rsidP="0021595D">
            <w:pPr>
              <w:pStyle w:val="afffffff0"/>
              <w:rPr>
                <w:rFonts w:cs="Segoe UI"/>
                <w:sz w:val="20"/>
                <w:szCs w:val="20"/>
                <w:lang w:eastAsia="ru-RU"/>
              </w:rPr>
            </w:pPr>
            <w:r w:rsidRPr="00745EA4">
              <w:rPr>
                <w:rFonts w:cs="Segoe UI"/>
                <w:color w:val="000000"/>
                <w:sz w:val="20"/>
                <w:szCs w:val="20"/>
              </w:rPr>
              <w:t>56 517,1</w:t>
            </w:r>
          </w:p>
        </w:tc>
        <w:tc>
          <w:tcPr>
            <w:tcW w:w="269" w:type="pct"/>
            <w:vAlign w:val="center"/>
          </w:tcPr>
          <w:p w:rsidR="0021595D" w:rsidRPr="00745EA4" w:rsidRDefault="0021595D" w:rsidP="0021595D">
            <w:pPr>
              <w:pStyle w:val="afffffff0"/>
              <w:rPr>
                <w:rFonts w:cs="Segoe UI"/>
                <w:sz w:val="20"/>
                <w:szCs w:val="20"/>
                <w:lang w:eastAsia="ru-RU"/>
              </w:rPr>
            </w:pPr>
          </w:p>
        </w:tc>
        <w:tc>
          <w:tcPr>
            <w:tcW w:w="270" w:type="pct"/>
            <w:vAlign w:val="center"/>
          </w:tcPr>
          <w:p w:rsidR="0021595D" w:rsidRPr="00745EA4" w:rsidRDefault="0021595D" w:rsidP="0021595D">
            <w:pPr>
              <w:pStyle w:val="afffffff0"/>
              <w:rPr>
                <w:rFonts w:cs="Segoe UI"/>
                <w:sz w:val="20"/>
                <w:szCs w:val="20"/>
                <w:lang w:eastAsia="ru-RU"/>
              </w:rPr>
            </w:pPr>
          </w:p>
        </w:tc>
        <w:tc>
          <w:tcPr>
            <w:tcW w:w="390" w:type="pct"/>
            <w:vAlign w:val="center"/>
          </w:tcPr>
          <w:p w:rsidR="0021595D" w:rsidRPr="00745EA4" w:rsidRDefault="0021595D" w:rsidP="0021595D">
            <w:pPr>
              <w:pStyle w:val="afffffff0"/>
              <w:rPr>
                <w:rFonts w:cs="Segoe UI"/>
                <w:sz w:val="20"/>
                <w:szCs w:val="20"/>
              </w:rPr>
            </w:pPr>
            <w:r w:rsidRPr="00745EA4">
              <w:rPr>
                <w:rFonts w:cs="Segoe UI"/>
                <w:color w:val="000000"/>
                <w:sz w:val="20"/>
                <w:szCs w:val="20"/>
              </w:rPr>
              <w:t>5 137,9</w:t>
            </w:r>
          </w:p>
        </w:tc>
        <w:tc>
          <w:tcPr>
            <w:tcW w:w="380" w:type="pct"/>
            <w:vAlign w:val="center"/>
          </w:tcPr>
          <w:p w:rsidR="0021595D" w:rsidRPr="00745EA4" w:rsidRDefault="0021595D" w:rsidP="0021595D">
            <w:pPr>
              <w:pStyle w:val="afffffff0"/>
              <w:rPr>
                <w:rFonts w:cs="Segoe UI"/>
                <w:sz w:val="20"/>
                <w:szCs w:val="20"/>
              </w:rPr>
            </w:pPr>
            <w:r w:rsidRPr="00745EA4">
              <w:rPr>
                <w:rFonts w:cs="Segoe UI"/>
                <w:color w:val="000000"/>
                <w:sz w:val="20"/>
                <w:szCs w:val="20"/>
              </w:rPr>
              <w:t>5 137,9</w:t>
            </w:r>
          </w:p>
        </w:tc>
        <w:tc>
          <w:tcPr>
            <w:tcW w:w="379" w:type="pct"/>
            <w:vAlign w:val="center"/>
          </w:tcPr>
          <w:p w:rsidR="0021595D" w:rsidRPr="00745EA4" w:rsidRDefault="0021595D" w:rsidP="0021595D">
            <w:pPr>
              <w:pStyle w:val="afffffff0"/>
              <w:rPr>
                <w:rFonts w:cs="Segoe UI"/>
                <w:sz w:val="20"/>
                <w:szCs w:val="20"/>
              </w:rPr>
            </w:pPr>
            <w:r w:rsidRPr="00745EA4">
              <w:rPr>
                <w:rFonts w:cs="Segoe UI"/>
                <w:color w:val="000000"/>
                <w:sz w:val="20"/>
                <w:szCs w:val="20"/>
              </w:rPr>
              <w:t>5 137,9</w:t>
            </w:r>
          </w:p>
        </w:tc>
        <w:tc>
          <w:tcPr>
            <w:tcW w:w="388" w:type="pct"/>
            <w:vAlign w:val="center"/>
          </w:tcPr>
          <w:p w:rsidR="0021595D" w:rsidRPr="00745EA4" w:rsidRDefault="0021595D" w:rsidP="0021595D">
            <w:pPr>
              <w:pStyle w:val="afffffff0"/>
              <w:rPr>
                <w:rFonts w:cs="Segoe UI"/>
                <w:sz w:val="20"/>
                <w:szCs w:val="20"/>
              </w:rPr>
            </w:pPr>
            <w:r w:rsidRPr="00745EA4">
              <w:rPr>
                <w:rFonts w:cs="Segoe UI"/>
                <w:color w:val="000000"/>
                <w:sz w:val="20"/>
                <w:szCs w:val="20"/>
              </w:rPr>
              <w:t>5 137,9</w:t>
            </w:r>
          </w:p>
        </w:tc>
        <w:tc>
          <w:tcPr>
            <w:tcW w:w="340" w:type="pct"/>
            <w:vAlign w:val="center"/>
          </w:tcPr>
          <w:p w:rsidR="0021595D" w:rsidRPr="00745EA4" w:rsidRDefault="0021595D" w:rsidP="0021595D">
            <w:pPr>
              <w:pStyle w:val="afffffff0"/>
              <w:rPr>
                <w:rFonts w:cs="Segoe UI"/>
                <w:sz w:val="20"/>
                <w:szCs w:val="20"/>
              </w:rPr>
            </w:pPr>
            <w:r w:rsidRPr="00745EA4">
              <w:rPr>
                <w:rFonts w:cs="Segoe UI"/>
                <w:color w:val="000000"/>
                <w:sz w:val="20"/>
                <w:szCs w:val="20"/>
              </w:rPr>
              <w:t>5 137,9</w:t>
            </w:r>
          </w:p>
        </w:tc>
        <w:tc>
          <w:tcPr>
            <w:tcW w:w="370" w:type="pct"/>
            <w:vAlign w:val="center"/>
          </w:tcPr>
          <w:p w:rsidR="0021595D" w:rsidRPr="00745EA4" w:rsidRDefault="0021595D" w:rsidP="0021595D">
            <w:pPr>
              <w:pStyle w:val="afffffff0"/>
              <w:rPr>
                <w:rFonts w:cs="Segoe UI"/>
                <w:sz w:val="20"/>
                <w:szCs w:val="20"/>
              </w:rPr>
            </w:pPr>
            <w:r w:rsidRPr="00745EA4">
              <w:rPr>
                <w:rFonts w:cs="Segoe UI"/>
                <w:color w:val="000000"/>
                <w:sz w:val="20"/>
                <w:szCs w:val="20"/>
              </w:rPr>
              <w:t>30 827,5</w:t>
            </w:r>
          </w:p>
        </w:tc>
      </w:tr>
      <w:tr w:rsidR="0021595D" w:rsidRPr="00745EA4" w:rsidTr="009B19C8">
        <w:trPr>
          <w:trHeight w:val="173"/>
        </w:trPr>
        <w:tc>
          <w:tcPr>
            <w:tcW w:w="1739" w:type="pct"/>
            <w:vAlign w:val="center"/>
          </w:tcPr>
          <w:p w:rsidR="0021595D" w:rsidRPr="00745EA4" w:rsidRDefault="0021595D" w:rsidP="0021595D">
            <w:pPr>
              <w:pStyle w:val="afffffff0"/>
              <w:rPr>
                <w:rFonts w:cs="Segoe UI"/>
                <w:sz w:val="20"/>
                <w:szCs w:val="20"/>
                <w:lang w:eastAsia="ru-RU"/>
              </w:rPr>
            </w:pPr>
            <w:r w:rsidRPr="00745EA4">
              <w:rPr>
                <w:rFonts w:cs="Segoe UI"/>
                <w:color w:val="000000"/>
                <w:sz w:val="20"/>
                <w:szCs w:val="20"/>
              </w:rPr>
              <w:t xml:space="preserve">Поэтапная замена изношенных сетей теплоснабжения </w:t>
            </w:r>
            <w:r w:rsidRPr="00745EA4">
              <w:rPr>
                <w:rFonts w:cs="Segoe UI"/>
                <w:sz w:val="20"/>
                <w:szCs w:val="20"/>
                <w:lang w:eastAsia="ru-RU"/>
              </w:rPr>
              <w:t>от котельной №3</w:t>
            </w:r>
          </w:p>
        </w:tc>
        <w:tc>
          <w:tcPr>
            <w:tcW w:w="475" w:type="pct"/>
            <w:vAlign w:val="center"/>
          </w:tcPr>
          <w:p w:rsidR="0021595D" w:rsidRPr="00745EA4" w:rsidRDefault="0021595D" w:rsidP="0021595D">
            <w:pPr>
              <w:pStyle w:val="afffffff0"/>
              <w:rPr>
                <w:rFonts w:cs="Segoe UI"/>
                <w:sz w:val="20"/>
                <w:szCs w:val="20"/>
                <w:lang w:eastAsia="ru-RU"/>
              </w:rPr>
            </w:pPr>
            <w:r w:rsidRPr="00745EA4">
              <w:rPr>
                <w:rFonts w:cs="Segoe UI"/>
                <w:color w:val="000000"/>
                <w:sz w:val="20"/>
                <w:szCs w:val="20"/>
              </w:rPr>
              <w:t>23 529,7</w:t>
            </w:r>
          </w:p>
        </w:tc>
        <w:tc>
          <w:tcPr>
            <w:tcW w:w="269" w:type="pct"/>
            <w:vAlign w:val="center"/>
          </w:tcPr>
          <w:p w:rsidR="0021595D" w:rsidRPr="00745EA4" w:rsidRDefault="0021595D" w:rsidP="0021595D">
            <w:pPr>
              <w:pStyle w:val="afffffff0"/>
              <w:rPr>
                <w:rFonts w:cs="Segoe UI"/>
                <w:sz w:val="20"/>
                <w:szCs w:val="20"/>
                <w:lang w:eastAsia="ru-RU"/>
              </w:rPr>
            </w:pPr>
          </w:p>
        </w:tc>
        <w:tc>
          <w:tcPr>
            <w:tcW w:w="270" w:type="pct"/>
            <w:vAlign w:val="center"/>
          </w:tcPr>
          <w:p w:rsidR="0021595D" w:rsidRPr="00745EA4" w:rsidRDefault="0021595D" w:rsidP="0021595D">
            <w:pPr>
              <w:pStyle w:val="afffffff0"/>
              <w:rPr>
                <w:rFonts w:cs="Segoe UI"/>
                <w:sz w:val="20"/>
                <w:szCs w:val="20"/>
                <w:lang w:eastAsia="ru-RU"/>
              </w:rPr>
            </w:pPr>
          </w:p>
        </w:tc>
        <w:tc>
          <w:tcPr>
            <w:tcW w:w="390" w:type="pct"/>
            <w:vAlign w:val="center"/>
          </w:tcPr>
          <w:p w:rsidR="0021595D" w:rsidRPr="00745EA4" w:rsidRDefault="0021595D" w:rsidP="0021595D">
            <w:pPr>
              <w:pStyle w:val="afffffff0"/>
              <w:rPr>
                <w:rFonts w:cs="Segoe UI"/>
                <w:sz w:val="20"/>
                <w:szCs w:val="20"/>
              </w:rPr>
            </w:pPr>
            <w:r w:rsidRPr="00745EA4">
              <w:rPr>
                <w:rFonts w:cs="Segoe UI"/>
                <w:color w:val="000000"/>
                <w:sz w:val="20"/>
                <w:szCs w:val="20"/>
              </w:rPr>
              <w:t>2 139,1</w:t>
            </w:r>
          </w:p>
        </w:tc>
        <w:tc>
          <w:tcPr>
            <w:tcW w:w="380" w:type="pct"/>
            <w:vAlign w:val="center"/>
          </w:tcPr>
          <w:p w:rsidR="0021595D" w:rsidRPr="00745EA4" w:rsidRDefault="0021595D" w:rsidP="0021595D">
            <w:pPr>
              <w:pStyle w:val="afffffff0"/>
              <w:rPr>
                <w:rFonts w:cs="Segoe UI"/>
                <w:sz w:val="20"/>
                <w:szCs w:val="20"/>
              </w:rPr>
            </w:pPr>
            <w:r w:rsidRPr="00745EA4">
              <w:rPr>
                <w:rFonts w:cs="Segoe UI"/>
                <w:color w:val="000000"/>
                <w:sz w:val="20"/>
                <w:szCs w:val="20"/>
              </w:rPr>
              <w:t>2 139,1</w:t>
            </w:r>
          </w:p>
        </w:tc>
        <w:tc>
          <w:tcPr>
            <w:tcW w:w="379" w:type="pct"/>
            <w:vAlign w:val="center"/>
          </w:tcPr>
          <w:p w:rsidR="0021595D" w:rsidRPr="00745EA4" w:rsidRDefault="0021595D" w:rsidP="0021595D">
            <w:pPr>
              <w:pStyle w:val="afffffff0"/>
              <w:rPr>
                <w:rFonts w:cs="Segoe UI"/>
                <w:sz w:val="20"/>
                <w:szCs w:val="20"/>
              </w:rPr>
            </w:pPr>
            <w:r w:rsidRPr="00745EA4">
              <w:rPr>
                <w:rFonts w:cs="Segoe UI"/>
                <w:color w:val="000000"/>
                <w:sz w:val="20"/>
                <w:szCs w:val="20"/>
              </w:rPr>
              <w:t>2 139,1</w:t>
            </w:r>
          </w:p>
        </w:tc>
        <w:tc>
          <w:tcPr>
            <w:tcW w:w="388" w:type="pct"/>
            <w:vAlign w:val="center"/>
          </w:tcPr>
          <w:p w:rsidR="0021595D" w:rsidRPr="00745EA4" w:rsidRDefault="0021595D" w:rsidP="0021595D">
            <w:pPr>
              <w:pStyle w:val="afffffff0"/>
              <w:rPr>
                <w:rFonts w:cs="Segoe UI"/>
                <w:sz w:val="20"/>
                <w:szCs w:val="20"/>
              </w:rPr>
            </w:pPr>
            <w:r w:rsidRPr="00745EA4">
              <w:rPr>
                <w:rFonts w:cs="Segoe UI"/>
                <w:color w:val="000000"/>
                <w:sz w:val="20"/>
                <w:szCs w:val="20"/>
              </w:rPr>
              <w:t>2 139,1</w:t>
            </w:r>
          </w:p>
        </w:tc>
        <w:tc>
          <w:tcPr>
            <w:tcW w:w="340" w:type="pct"/>
            <w:vAlign w:val="center"/>
          </w:tcPr>
          <w:p w:rsidR="0021595D" w:rsidRPr="00745EA4" w:rsidRDefault="0021595D" w:rsidP="0021595D">
            <w:pPr>
              <w:pStyle w:val="afffffff0"/>
              <w:rPr>
                <w:rFonts w:cs="Segoe UI"/>
                <w:sz w:val="20"/>
                <w:szCs w:val="20"/>
              </w:rPr>
            </w:pPr>
            <w:r w:rsidRPr="00745EA4">
              <w:rPr>
                <w:rFonts w:cs="Segoe UI"/>
                <w:color w:val="000000"/>
                <w:sz w:val="20"/>
                <w:szCs w:val="20"/>
              </w:rPr>
              <w:t>2 139,1</w:t>
            </w:r>
          </w:p>
        </w:tc>
        <w:tc>
          <w:tcPr>
            <w:tcW w:w="370" w:type="pct"/>
            <w:vAlign w:val="center"/>
          </w:tcPr>
          <w:p w:rsidR="0021595D" w:rsidRPr="00745EA4" w:rsidRDefault="0021595D" w:rsidP="0021595D">
            <w:pPr>
              <w:pStyle w:val="afffffff0"/>
              <w:rPr>
                <w:rFonts w:cs="Segoe UI"/>
                <w:sz w:val="20"/>
                <w:szCs w:val="20"/>
              </w:rPr>
            </w:pPr>
            <w:r w:rsidRPr="00745EA4">
              <w:rPr>
                <w:rFonts w:cs="Segoe UI"/>
                <w:color w:val="000000"/>
                <w:sz w:val="20"/>
                <w:szCs w:val="20"/>
              </w:rPr>
              <w:t>12 834,4</w:t>
            </w:r>
          </w:p>
        </w:tc>
      </w:tr>
      <w:tr w:rsidR="0021595D" w:rsidRPr="00745EA4" w:rsidTr="009B19C8">
        <w:trPr>
          <w:trHeight w:val="173"/>
        </w:trPr>
        <w:tc>
          <w:tcPr>
            <w:tcW w:w="1739" w:type="pct"/>
            <w:vAlign w:val="center"/>
          </w:tcPr>
          <w:p w:rsidR="0021595D" w:rsidRPr="00745EA4" w:rsidRDefault="0021595D" w:rsidP="0021595D">
            <w:pPr>
              <w:pStyle w:val="afffffff0"/>
              <w:rPr>
                <w:rFonts w:cs="Segoe UI"/>
                <w:sz w:val="20"/>
                <w:szCs w:val="20"/>
                <w:lang w:eastAsia="ru-RU"/>
              </w:rPr>
            </w:pPr>
            <w:r w:rsidRPr="00745EA4">
              <w:rPr>
                <w:rFonts w:cs="Segoe UI"/>
                <w:color w:val="000000"/>
                <w:sz w:val="20"/>
                <w:szCs w:val="20"/>
              </w:rPr>
              <w:t xml:space="preserve">Поэтапная замена изношенных сетей теплоснабжения </w:t>
            </w:r>
            <w:r w:rsidRPr="00745EA4">
              <w:rPr>
                <w:rFonts w:cs="Segoe UI"/>
                <w:sz w:val="20"/>
                <w:szCs w:val="20"/>
                <w:lang w:eastAsia="ru-RU"/>
              </w:rPr>
              <w:t>от котельной №4 с. Карманово</w:t>
            </w:r>
          </w:p>
        </w:tc>
        <w:tc>
          <w:tcPr>
            <w:tcW w:w="475" w:type="pct"/>
            <w:vAlign w:val="center"/>
          </w:tcPr>
          <w:p w:rsidR="0021595D" w:rsidRPr="00745EA4" w:rsidRDefault="0021595D" w:rsidP="0021595D">
            <w:pPr>
              <w:pStyle w:val="afffffff0"/>
              <w:rPr>
                <w:rFonts w:cs="Segoe UI"/>
                <w:sz w:val="20"/>
                <w:szCs w:val="20"/>
                <w:lang w:eastAsia="ru-RU"/>
              </w:rPr>
            </w:pPr>
            <w:r w:rsidRPr="00745EA4">
              <w:rPr>
                <w:rFonts w:cs="Segoe UI"/>
                <w:color w:val="000000"/>
                <w:sz w:val="20"/>
                <w:szCs w:val="20"/>
              </w:rPr>
              <w:t>147 552,9</w:t>
            </w:r>
          </w:p>
        </w:tc>
        <w:tc>
          <w:tcPr>
            <w:tcW w:w="269" w:type="pct"/>
            <w:vAlign w:val="center"/>
          </w:tcPr>
          <w:p w:rsidR="0021595D" w:rsidRPr="00745EA4" w:rsidRDefault="0021595D" w:rsidP="0021595D">
            <w:pPr>
              <w:pStyle w:val="afffffff0"/>
              <w:rPr>
                <w:rFonts w:cs="Segoe UI"/>
                <w:sz w:val="20"/>
                <w:szCs w:val="20"/>
                <w:lang w:eastAsia="ru-RU"/>
              </w:rPr>
            </w:pPr>
          </w:p>
        </w:tc>
        <w:tc>
          <w:tcPr>
            <w:tcW w:w="270" w:type="pct"/>
            <w:vAlign w:val="center"/>
          </w:tcPr>
          <w:p w:rsidR="0021595D" w:rsidRPr="00745EA4" w:rsidRDefault="0021595D" w:rsidP="0021595D">
            <w:pPr>
              <w:pStyle w:val="afffffff0"/>
              <w:rPr>
                <w:rFonts w:cs="Segoe UI"/>
                <w:sz w:val="20"/>
                <w:szCs w:val="20"/>
                <w:lang w:eastAsia="ru-RU"/>
              </w:rPr>
            </w:pPr>
          </w:p>
        </w:tc>
        <w:tc>
          <w:tcPr>
            <w:tcW w:w="390" w:type="pct"/>
            <w:vAlign w:val="center"/>
          </w:tcPr>
          <w:p w:rsidR="0021595D" w:rsidRPr="00745EA4" w:rsidRDefault="0021595D" w:rsidP="0021595D">
            <w:pPr>
              <w:pStyle w:val="afffffff0"/>
              <w:rPr>
                <w:rFonts w:cs="Segoe UI"/>
                <w:sz w:val="20"/>
                <w:szCs w:val="20"/>
              </w:rPr>
            </w:pPr>
            <w:r w:rsidRPr="00745EA4">
              <w:rPr>
                <w:rFonts w:cs="Segoe UI"/>
                <w:color w:val="000000"/>
                <w:sz w:val="20"/>
                <w:szCs w:val="20"/>
              </w:rPr>
              <w:t>13 413,9</w:t>
            </w:r>
          </w:p>
        </w:tc>
        <w:tc>
          <w:tcPr>
            <w:tcW w:w="380" w:type="pct"/>
            <w:vAlign w:val="center"/>
          </w:tcPr>
          <w:p w:rsidR="0021595D" w:rsidRPr="00745EA4" w:rsidRDefault="0021595D" w:rsidP="0021595D">
            <w:pPr>
              <w:pStyle w:val="afffffff0"/>
              <w:rPr>
                <w:rFonts w:cs="Segoe UI"/>
                <w:sz w:val="20"/>
                <w:szCs w:val="20"/>
              </w:rPr>
            </w:pPr>
            <w:r w:rsidRPr="00745EA4">
              <w:rPr>
                <w:rFonts w:cs="Segoe UI"/>
                <w:color w:val="000000"/>
                <w:sz w:val="20"/>
                <w:szCs w:val="20"/>
              </w:rPr>
              <w:t>13 413,9</w:t>
            </w:r>
          </w:p>
        </w:tc>
        <w:tc>
          <w:tcPr>
            <w:tcW w:w="379" w:type="pct"/>
            <w:vAlign w:val="center"/>
          </w:tcPr>
          <w:p w:rsidR="0021595D" w:rsidRPr="00745EA4" w:rsidRDefault="0021595D" w:rsidP="0021595D">
            <w:pPr>
              <w:pStyle w:val="afffffff0"/>
              <w:rPr>
                <w:rFonts w:cs="Segoe UI"/>
                <w:sz w:val="20"/>
                <w:szCs w:val="20"/>
              </w:rPr>
            </w:pPr>
            <w:r w:rsidRPr="00745EA4">
              <w:rPr>
                <w:rFonts w:cs="Segoe UI"/>
                <w:color w:val="000000"/>
                <w:sz w:val="20"/>
                <w:szCs w:val="20"/>
              </w:rPr>
              <w:t>13 413,9</w:t>
            </w:r>
          </w:p>
        </w:tc>
        <w:tc>
          <w:tcPr>
            <w:tcW w:w="388" w:type="pct"/>
            <w:vAlign w:val="center"/>
          </w:tcPr>
          <w:p w:rsidR="0021595D" w:rsidRPr="00745EA4" w:rsidRDefault="0021595D" w:rsidP="0021595D">
            <w:pPr>
              <w:pStyle w:val="afffffff0"/>
              <w:rPr>
                <w:rFonts w:cs="Segoe UI"/>
                <w:sz w:val="20"/>
                <w:szCs w:val="20"/>
              </w:rPr>
            </w:pPr>
            <w:r w:rsidRPr="00745EA4">
              <w:rPr>
                <w:rFonts w:cs="Segoe UI"/>
                <w:color w:val="000000"/>
                <w:sz w:val="20"/>
                <w:szCs w:val="20"/>
              </w:rPr>
              <w:t>13 413,9</w:t>
            </w:r>
          </w:p>
        </w:tc>
        <w:tc>
          <w:tcPr>
            <w:tcW w:w="340" w:type="pct"/>
            <w:vAlign w:val="center"/>
          </w:tcPr>
          <w:p w:rsidR="0021595D" w:rsidRPr="00745EA4" w:rsidRDefault="0021595D" w:rsidP="0021595D">
            <w:pPr>
              <w:pStyle w:val="afffffff0"/>
              <w:rPr>
                <w:rFonts w:cs="Segoe UI"/>
                <w:sz w:val="20"/>
                <w:szCs w:val="20"/>
              </w:rPr>
            </w:pPr>
            <w:r w:rsidRPr="00745EA4">
              <w:rPr>
                <w:rFonts w:cs="Segoe UI"/>
                <w:color w:val="000000"/>
                <w:sz w:val="20"/>
                <w:szCs w:val="20"/>
              </w:rPr>
              <w:t>13 413,9</w:t>
            </w:r>
          </w:p>
        </w:tc>
        <w:tc>
          <w:tcPr>
            <w:tcW w:w="370" w:type="pct"/>
            <w:vAlign w:val="center"/>
          </w:tcPr>
          <w:p w:rsidR="0021595D" w:rsidRPr="00745EA4" w:rsidRDefault="0021595D" w:rsidP="0021595D">
            <w:pPr>
              <w:pStyle w:val="afffffff0"/>
              <w:rPr>
                <w:rFonts w:cs="Segoe UI"/>
                <w:sz w:val="20"/>
                <w:szCs w:val="20"/>
              </w:rPr>
            </w:pPr>
            <w:r w:rsidRPr="00745EA4">
              <w:rPr>
                <w:rFonts w:cs="Segoe UI"/>
                <w:color w:val="000000"/>
                <w:sz w:val="20"/>
                <w:szCs w:val="20"/>
              </w:rPr>
              <w:t>80 483,4</w:t>
            </w:r>
          </w:p>
        </w:tc>
      </w:tr>
      <w:tr w:rsidR="0021595D" w:rsidRPr="00745EA4" w:rsidTr="009B19C8">
        <w:trPr>
          <w:trHeight w:val="173"/>
        </w:trPr>
        <w:tc>
          <w:tcPr>
            <w:tcW w:w="1739" w:type="pct"/>
            <w:vAlign w:val="center"/>
          </w:tcPr>
          <w:p w:rsidR="0021595D" w:rsidRPr="00745EA4" w:rsidRDefault="0021595D" w:rsidP="0021595D">
            <w:pPr>
              <w:pStyle w:val="afffffff0"/>
              <w:rPr>
                <w:rFonts w:cs="Segoe UI"/>
                <w:sz w:val="20"/>
                <w:szCs w:val="20"/>
                <w:lang w:eastAsia="ru-RU"/>
              </w:rPr>
            </w:pPr>
            <w:r w:rsidRPr="00745EA4">
              <w:rPr>
                <w:rFonts w:cs="Segoe UI"/>
                <w:color w:val="000000"/>
                <w:sz w:val="20"/>
                <w:szCs w:val="20"/>
              </w:rPr>
              <w:t xml:space="preserve">Поэтапная замена изношенных сетей теплоснабжения </w:t>
            </w:r>
            <w:r w:rsidRPr="00745EA4">
              <w:rPr>
                <w:rFonts w:cs="Segoe UI"/>
                <w:sz w:val="20"/>
                <w:szCs w:val="20"/>
                <w:lang w:eastAsia="ru-RU"/>
              </w:rPr>
              <w:t>от котельной №5</w:t>
            </w:r>
          </w:p>
        </w:tc>
        <w:tc>
          <w:tcPr>
            <w:tcW w:w="475" w:type="pct"/>
            <w:vAlign w:val="center"/>
          </w:tcPr>
          <w:p w:rsidR="0021595D" w:rsidRPr="00745EA4" w:rsidRDefault="0021595D" w:rsidP="0021595D">
            <w:pPr>
              <w:pStyle w:val="afffffff0"/>
              <w:rPr>
                <w:rFonts w:cs="Segoe UI"/>
                <w:sz w:val="20"/>
                <w:szCs w:val="20"/>
                <w:lang w:eastAsia="ru-RU"/>
              </w:rPr>
            </w:pPr>
            <w:r w:rsidRPr="00745EA4">
              <w:rPr>
                <w:rFonts w:cs="Segoe UI"/>
                <w:color w:val="000000"/>
                <w:sz w:val="20"/>
                <w:szCs w:val="20"/>
              </w:rPr>
              <w:t>5 237,9</w:t>
            </w:r>
          </w:p>
        </w:tc>
        <w:tc>
          <w:tcPr>
            <w:tcW w:w="269" w:type="pct"/>
            <w:vAlign w:val="center"/>
          </w:tcPr>
          <w:p w:rsidR="0021595D" w:rsidRPr="00745EA4" w:rsidRDefault="0021595D" w:rsidP="0021595D">
            <w:pPr>
              <w:pStyle w:val="afffffff0"/>
              <w:rPr>
                <w:rFonts w:cs="Segoe UI"/>
                <w:sz w:val="20"/>
                <w:szCs w:val="20"/>
                <w:lang w:eastAsia="ru-RU"/>
              </w:rPr>
            </w:pPr>
          </w:p>
        </w:tc>
        <w:tc>
          <w:tcPr>
            <w:tcW w:w="270" w:type="pct"/>
            <w:vAlign w:val="center"/>
          </w:tcPr>
          <w:p w:rsidR="0021595D" w:rsidRPr="00745EA4" w:rsidRDefault="0021595D" w:rsidP="0021595D">
            <w:pPr>
              <w:pStyle w:val="afffffff0"/>
              <w:rPr>
                <w:rFonts w:cs="Segoe UI"/>
                <w:sz w:val="20"/>
                <w:szCs w:val="20"/>
                <w:lang w:eastAsia="ru-RU"/>
              </w:rPr>
            </w:pPr>
          </w:p>
        </w:tc>
        <w:tc>
          <w:tcPr>
            <w:tcW w:w="390" w:type="pct"/>
            <w:vAlign w:val="center"/>
          </w:tcPr>
          <w:p w:rsidR="0021595D" w:rsidRPr="00745EA4" w:rsidRDefault="0021595D" w:rsidP="0021595D">
            <w:pPr>
              <w:pStyle w:val="afffffff0"/>
              <w:rPr>
                <w:rFonts w:cs="Segoe UI"/>
                <w:sz w:val="20"/>
                <w:szCs w:val="20"/>
              </w:rPr>
            </w:pPr>
            <w:r w:rsidRPr="00745EA4">
              <w:rPr>
                <w:rFonts w:cs="Segoe UI"/>
                <w:color w:val="000000"/>
                <w:sz w:val="20"/>
                <w:szCs w:val="20"/>
              </w:rPr>
              <w:t>476,2</w:t>
            </w:r>
          </w:p>
        </w:tc>
        <w:tc>
          <w:tcPr>
            <w:tcW w:w="380" w:type="pct"/>
            <w:vAlign w:val="center"/>
          </w:tcPr>
          <w:p w:rsidR="0021595D" w:rsidRPr="00745EA4" w:rsidRDefault="0021595D" w:rsidP="0021595D">
            <w:pPr>
              <w:pStyle w:val="afffffff0"/>
              <w:rPr>
                <w:rFonts w:cs="Segoe UI"/>
                <w:sz w:val="20"/>
                <w:szCs w:val="20"/>
              </w:rPr>
            </w:pPr>
            <w:r w:rsidRPr="00745EA4">
              <w:rPr>
                <w:rFonts w:cs="Segoe UI"/>
                <w:color w:val="000000"/>
                <w:sz w:val="20"/>
                <w:szCs w:val="20"/>
              </w:rPr>
              <w:t>476,2</w:t>
            </w:r>
          </w:p>
        </w:tc>
        <w:tc>
          <w:tcPr>
            <w:tcW w:w="379" w:type="pct"/>
            <w:vAlign w:val="center"/>
          </w:tcPr>
          <w:p w:rsidR="0021595D" w:rsidRPr="00745EA4" w:rsidRDefault="0021595D" w:rsidP="0021595D">
            <w:pPr>
              <w:pStyle w:val="afffffff0"/>
              <w:rPr>
                <w:rFonts w:cs="Segoe UI"/>
                <w:sz w:val="20"/>
                <w:szCs w:val="20"/>
              </w:rPr>
            </w:pPr>
            <w:r w:rsidRPr="00745EA4">
              <w:rPr>
                <w:rFonts w:cs="Segoe UI"/>
                <w:color w:val="000000"/>
                <w:sz w:val="20"/>
                <w:szCs w:val="20"/>
              </w:rPr>
              <w:t>476,2</w:t>
            </w:r>
          </w:p>
        </w:tc>
        <w:tc>
          <w:tcPr>
            <w:tcW w:w="388" w:type="pct"/>
            <w:vAlign w:val="center"/>
          </w:tcPr>
          <w:p w:rsidR="0021595D" w:rsidRPr="00745EA4" w:rsidRDefault="0021595D" w:rsidP="0021595D">
            <w:pPr>
              <w:pStyle w:val="afffffff0"/>
              <w:rPr>
                <w:rFonts w:cs="Segoe UI"/>
                <w:sz w:val="20"/>
                <w:szCs w:val="20"/>
              </w:rPr>
            </w:pPr>
            <w:r w:rsidRPr="00745EA4">
              <w:rPr>
                <w:rFonts w:cs="Segoe UI"/>
                <w:color w:val="000000"/>
                <w:sz w:val="20"/>
                <w:szCs w:val="20"/>
              </w:rPr>
              <w:t>476,2</w:t>
            </w:r>
          </w:p>
        </w:tc>
        <w:tc>
          <w:tcPr>
            <w:tcW w:w="340" w:type="pct"/>
            <w:vAlign w:val="center"/>
          </w:tcPr>
          <w:p w:rsidR="0021595D" w:rsidRPr="00745EA4" w:rsidRDefault="0021595D" w:rsidP="0021595D">
            <w:pPr>
              <w:pStyle w:val="afffffff0"/>
              <w:rPr>
                <w:rFonts w:cs="Segoe UI"/>
                <w:sz w:val="20"/>
                <w:szCs w:val="20"/>
              </w:rPr>
            </w:pPr>
            <w:r w:rsidRPr="00745EA4">
              <w:rPr>
                <w:rFonts w:cs="Segoe UI"/>
                <w:color w:val="000000"/>
                <w:sz w:val="20"/>
                <w:szCs w:val="20"/>
              </w:rPr>
              <w:t>476,2</w:t>
            </w:r>
          </w:p>
        </w:tc>
        <w:tc>
          <w:tcPr>
            <w:tcW w:w="370" w:type="pct"/>
            <w:vAlign w:val="center"/>
          </w:tcPr>
          <w:p w:rsidR="0021595D" w:rsidRPr="00745EA4" w:rsidRDefault="0021595D" w:rsidP="0021595D">
            <w:pPr>
              <w:pStyle w:val="afffffff0"/>
              <w:rPr>
                <w:rFonts w:cs="Segoe UI"/>
                <w:sz w:val="20"/>
                <w:szCs w:val="20"/>
              </w:rPr>
            </w:pPr>
            <w:r w:rsidRPr="00745EA4">
              <w:rPr>
                <w:rFonts w:cs="Segoe UI"/>
                <w:color w:val="000000"/>
                <w:sz w:val="20"/>
                <w:szCs w:val="20"/>
              </w:rPr>
              <w:t>2 857,0</w:t>
            </w:r>
          </w:p>
        </w:tc>
      </w:tr>
      <w:tr w:rsidR="0021595D" w:rsidRPr="00745EA4" w:rsidTr="009B19C8">
        <w:trPr>
          <w:trHeight w:val="173"/>
        </w:trPr>
        <w:tc>
          <w:tcPr>
            <w:tcW w:w="1739" w:type="pct"/>
            <w:vAlign w:val="center"/>
          </w:tcPr>
          <w:p w:rsidR="0021595D" w:rsidRPr="00745EA4" w:rsidRDefault="0021595D" w:rsidP="0021595D">
            <w:pPr>
              <w:pStyle w:val="afffffff0"/>
              <w:rPr>
                <w:rFonts w:cs="Segoe UI"/>
                <w:sz w:val="20"/>
                <w:szCs w:val="20"/>
              </w:rPr>
            </w:pPr>
            <w:r w:rsidRPr="00745EA4">
              <w:rPr>
                <w:rFonts w:cs="Segoe UI"/>
                <w:color w:val="000000"/>
                <w:sz w:val="20"/>
                <w:szCs w:val="20"/>
              </w:rPr>
              <w:t xml:space="preserve">Поэтапная замена изношенных сетей теплоснабжения </w:t>
            </w:r>
            <w:r w:rsidRPr="00745EA4">
              <w:rPr>
                <w:rFonts w:cs="Segoe UI"/>
                <w:sz w:val="20"/>
                <w:szCs w:val="20"/>
                <w:lang w:eastAsia="ru-RU"/>
              </w:rPr>
              <w:t>от котельной №6 ул. Пушная</w:t>
            </w:r>
          </w:p>
        </w:tc>
        <w:tc>
          <w:tcPr>
            <w:tcW w:w="475" w:type="pct"/>
            <w:vAlign w:val="center"/>
          </w:tcPr>
          <w:p w:rsidR="0021595D" w:rsidRPr="00745EA4" w:rsidRDefault="0021595D" w:rsidP="0021595D">
            <w:pPr>
              <w:pStyle w:val="afffffff0"/>
              <w:rPr>
                <w:rFonts w:cs="Segoe UI"/>
                <w:sz w:val="20"/>
                <w:szCs w:val="20"/>
                <w:lang w:eastAsia="ru-RU"/>
              </w:rPr>
            </w:pPr>
            <w:r w:rsidRPr="00745EA4">
              <w:rPr>
                <w:rFonts w:cs="Segoe UI"/>
                <w:color w:val="000000"/>
                <w:sz w:val="20"/>
                <w:szCs w:val="20"/>
              </w:rPr>
              <w:t>3 485,1</w:t>
            </w:r>
          </w:p>
        </w:tc>
        <w:tc>
          <w:tcPr>
            <w:tcW w:w="269" w:type="pct"/>
            <w:vAlign w:val="center"/>
          </w:tcPr>
          <w:p w:rsidR="0021595D" w:rsidRPr="00745EA4" w:rsidRDefault="0021595D" w:rsidP="0021595D">
            <w:pPr>
              <w:pStyle w:val="afffffff0"/>
              <w:rPr>
                <w:rFonts w:cs="Segoe UI"/>
                <w:sz w:val="20"/>
                <w:szCs w:val="20"/>
                <w:lang w:eastAsia="ru-RU"/>
              </w:rPr>
            </w:pPr>
          </w:p>
        </w:tc>
        <w:tc>
          <w:tcPr>
            <w:tcW w:w="270" w:type="pct"/>
            <w:vAlign w:val="center"/>
          </w:tcPr>
          <w:p w:rsidR="0021595D" w:rsidRPr="00745EA4" w:rsidRDefault="0021595D" w:rsidP="0021595D">
            <w:pPr>
              <w:pStyle w:val="afffffff0"/>
              <w:rPr>
                <w:rFonts w:cs="Segoe UI"/>
                <w:sz w:val="20"/>
                <w:szCs w:val="20"/>
                <w:lang w:eastAsia="ru-RU"/>
              </w:rPr>
            </w:pPr>
          </w:p>
        </w:tc>
        <w:tc>
          <w:tcPr>
            <w:tcW w:w="390" w:type="pct"/>
            <w:vAlign w:val="center"/>
          </w:tcPr>
          <w:p w:rsidR="0021595D" w:rsidRPr="00745EA4" w:rsidRDefault="0021595D" w:rsidP="0021595D">
            <w:pPr>
              <w:pStyle w:val="afffffff0"/>
              <w:rPr>
                <w:rFonts w:cs="Segoe UI"/>
                <w:sz w:val="20"/>
                <w:szCs w:val="20"/>
              </w:rPr>
            </w:pPr>
            <w:r w:rsidRPr="00745EA4">
              <w:rPr>
                <w:rFonts w:cs="Segoe UI"/>
                <w:color w:val="000000"/>
                <w:sz w:val="20"/>
                <w:szCs w:val="20"/>
              </w:rPr>
              <w:t>316,8</w:t>
            </w:r>
          </w:p>
        </w:tc>
        <w:tc>
          <w:tcPr>
            <w:tcW w:w="380" w:type="pct"/>
            <w:vAlign w:val="center"/>
          </w:tcPr>
          <w:p w:rsidR="0021595D" w:rsidRPr="00745EA4" w:rsidRDefault="0021595D" w:rsidP="0021595D">
            <w:pPr>
              <w:pStyle w:val="afffffff0"/>
              <w:rPr>
                <w:rFonts w:cs="Segoe UI"/>
                <w:sz w:val="20"/>
                <w:szCs w:val="20"/>
              </w:rPr>
            </w:pPr>
            <w:r w:rsidRPr="00745EA4">
              <w:rPr>
                <w:rFonts w:cs="Segoe UI"/>
                <w:color w:val="000000"/>
                <w:sz w:val="20"/>
                <w:szCs w:val="20"/>
              </w:rPr>
              <w:t>316,8</w:t>
            </w:r>
          </w:p>
        </w:tc>
        <w:tc>
          <w:tcPr>
            <w:tcW w:w="379" w:type="pct"/>
            <w:vAlign w:val="center"/>
          </w:tcPr>
          <w:p w:rsidR="0021595D" w:rsidRPr="00745EA4" w:rsidRDefault="0021595D" w:rsidP="0021595D">
            <w:pPr>
              <w:pStyle w:val="afffffff0"/>
              <w:rPr>
                <w:rFonts w:cs="Segoe UI"/>
                <w:sz w:val="20"/>
                <w:szCs w:val="20"/>
              </w:rPr>
            </w:pPr>
            <w:r w:rsidRPr="00745EA4">
              <w:rPr>
                <w:rFonts w:cs="Segoe UI"/>
                <w:color w:val="000000"/>
                <w:sz w:val="20"/>
                <w:szCs w:val="20"/>
              </w:rPr>
              <w:t>316,8</w:t>
            </w:r>
          </w:p>
        </w:tc>
        <w:tc>
          <w:tcPr>
            <w:tcW w:w="388" w:type="pct"/>
            <w:vAlign w:val="center"/>
          </w:tcPr>
          <w:p w:rsidR="0021595D" w:rsidRPr="00745EA4" w:rsidRDefault="0021595D" w:rsidP="0021595D">
            <w:pPr>
              <w:pStyle w:val="afffffff0"/>
              <w:rPr>
                <w:rFonts w:cs="Segoe UI"/>
                <w:sz w:val="20"/>
                <w:szCs w:val="20"/>
              </w:rPr>
            </w:pPr>
            <w:r w:rsidRPr="00745EA4">
              <w:rPr>
                <w:rFonts w:cs="Segoe UI"/>
                <w:color w:val="000000"/>
                <w:sz w:val="20"/>
                <w:szCs w:val="20"/>
              </w:rPr>
              <w:t>316,8</w:t>
            </w:r>
          </w:p>
        </w:tc>
        <w:tc>
          <w:tcPr>
            <w:tcW w:w="340" w:type="pct"/>
            <w:vAlign w:val="center"/>
          </w:tcPr>
          <w:p w:rsidR="0021595D" w:rsidRPr="00745EA4" w:rsidRDefault="0021595D" w:rsidP="0021595D">
            <w:pPr>
              <w:pStyle w:val="afffffff0"/>
              <w:rPr>
                <w:rFonts w:cs="Segoe UI"/>
                <w:sz w:val="20"/>
                <w:szCs w:val="20"/>
              </w:rPr>
            </w:pPr>
            <w:r w:rsidRPr="00745EA4">
              <w:rPr>
                <w:rFonts w:cs="Segoe UI"/>
                <w:color w:val="000000"/>
                <w:sz w:val="20"/>
                <w:szCs w:val="20"/>
              </w:rPr>
              <w:t>316,8</w:t>
            </w:r>
          </w:p>
        </w:tc>
        <w:tc>
          <w:tcPr>
            <w:tcW w:w="370" w:type="pct"/>
            <w:vAlign w:val="center"/>
          </w:tcPr>
          <w:p w:rsidR="0021595D" w:rsidRPr="00745EA4" w:rsidRDefault="0021595D" w:rsidP="0021595D">
            <w:pPr>
              <w:pStyle w:val="afffffff0"/>
              <w:rPr>
                <w:rFonts w:cs="Segoe UI"/>
                <w:sz w:val="20"/>
                <w:szCs w:val="20"/>
              </w:rPr>
            </w:pPr>
            <w:r w:rsidRPr="00745EA4">
              <w:rPr>
                <w:rFonts w:cs="Segoe UI"/>
                <w:color w:val="000000"/>
                <w:sz w:val="20"/>
                <w:szCs w:val="20"/>
              </w:rPr>
              <w:t>1 901,0</w:t>
            </w:r>
          </w:p>
        </w:tc>
      </w:tr>
      <w:tr w:rsidR="0021595D" w:rsidRPr="00745EA4" w:rsidTr="009B19C8">
        <w:trPr>
          <w:trHeight w:val="173"/>
        </w:trPr>
        <w:tc>
          <w:tcPr>
            <w:tcW w:w="1739" w:type="pct"/>
            <w:vAlign w:val="center"/>
          </w:tcPr>
          <w:p w:rsidR="0021595D" w:rsidRPr="00745EA4" w:rsidRDefault="0021595D" w:rsidP="0021595D">
            <w:pPr>
              <w:pStyle w:val="afffffff0"/>
              <w:rPr>
                <w:rFonts w:cs="Segoe UI"/>
                <w:sz w:val="20"/>
                <w:szCs w:val="20"/>
              </w:rPr>
            </w:pPr>
            <w:r w:rsidRPr="00745EA4">
              <w:rPr>
                <w:rFonts w:cs="Segoe UI"/>
                <w:color w:val="000000"/>
                <w:sz w:val="20"/>
                <w:szCs w:val="20"/>
              </w:rPr>
              <w:t xml:space="preserve">Поэтапная замена изношенных сетей теплоснабжения </w:t>
            </w:r>
            <w:r w:rsidRPr="00745EA4">
              <w:rPr>
                <w:rFonts w:cs="Segoe UI"/>
                <w:sz w:val="20"/>
                <w:szCs w:val="20"/>
                <w:lang w:eastAsia="ru-RU"/>
              </w:rPr>
              <w:t>от БМК-7</w:t>
            </w:r>
          </w:p>
        </w:tc>
        <w:tc>
          <w:tcPr>
            <w:tcW w:w="475" w:type="pct"/>
            <w:vAlign w:val="center"/>
          </w:tcPr>
          <w:p w:rsidR="0021595D" w:rsidRPr="00745EA4" w:rsidRDefault="0021595D" w:rsidP="0021595D">
            <w:pPr>
              <w:pStyle w:val="afffffff0"/>
              <w:rPr>
                <w:rFonts w:cs="Segoe UI"/>
                <w:sz w:val="20"/>
                <w:szCs w:val="20"/>
                <w:lang w:eastAsia="ru-RU"/>
              </w:rPr>
            </w:pPr>
            <w:r w:rsidRPr="00745EA4">
              <w:rPr>
                <w:rFonts w:cs="Segoe UI"/>
                <w:color w:val="000000"/>
                <w:sz w:val="20"/>
                <w:szCs w:val="20"/>
              </w:rPr>
              <w:t>26 769,3</w:t>
            </w:r>
          </w:p>
        </w:tc>
        <w:tc>
          <w:tcPr>
            <w:tcW w:w="269" w:type="pct"/>
            <w:vAlign w:val="center"/>
          </w:tcPr>
          <w:p w:rsidR="0021595D" w:rsidRPr="00745EA4" w:rsidRDefault="0021595D" w:rsidP="0021595D">
            <w:pPr>
              <w:pStyle w:val="afffffff0"/>
              <w:rPr>
                <w:rFonts w:cs="Segoe UI"/>
                <w:sz w:val="20"/>
                <w:szCs w:val="20"/>
                <w:lang w:eastAsia="ru-RU"/>
              </w:rPr>
            </w:pPr>
          </w:p>
        </w:tc>
        <w:tc>
          <w:tcPr>
            <w:tcW w:w="270" w:type="pct"/>
            <w:vAlign w:val="center"/>
          </w:tcPr>
          <w:p w:rsidR="0021595D" w:rsidRPr="00745EA4" w:rsidRDefault="0021595D" w:rsidP="0021595D">
            <w:pPr>
              <w:pStyle w:val="afffffff0"/>
              <w:rPr>
                <w:rFonts w:cs="Segoe UI"/>
                <w:sz w:val="20"/>
                <w:szCs w:val="20"/>
                <w:lang w:eastAsia="ru-RU"/>
              </w:rPr>
            </w:pPr>
          </w:p>
        </w:tc>
        <w:tc>
          <w:tcPr>
            <w:tcW w:w="390" w:type="pct"/>
            <w:vAlign w:val="center"/>
          </w:tcPr>
          <w:p w:rsidR="0021595D" w:rsidRPr="00745EA4" w:rsidRDefault="0021595D" w:rsidP="0021595D">
            <w:pPr>
              <w:pStyle w:val="afffffff0"/>
              <w:rPr>
                <w:rFonts w:cs="Segoe UI"/>
                <w:sz w:val="20"/>
                <w:szCs w:val="20"/>
              </w:rPr>
            </w:pPr>
            <w:r w:rsidRPr="00745EA4">
              <w:rPr>
                <w:rFonts w:cs="Segoe UI"/>
                <w:color w:val="000000"/>
                <w:sz w:val="20"/>
                <w:szCs w:val="20"/>
              </w:rPr>
              <w:t>2 433,6</w:t>
            </w:r>
          </w:p>
        </w:tc>
        <w:tc>
          <w:tcPr>
            <w:tcW w:w="380" w:type="pct"/>
            <w:vAlign w:val="center"/>
          </w:tcPr>
          <w:p w:rsidR="0021595D" w:rsidRPr="00745EA4" w:rsidRDefault="0021595D" w:rsidP="0021595D">
            <w:pPr>
              <w:pStyle w:val="afffffff0"/>
              <w:rPr>
                <w:rFonts w:cs="Segoe UI"/>
                <w:sz w:val="20"/>
                <w:szCs w:val="20"/>
              </w:rPr>
            </w:pPr>
            <w:r w:rsidRPr="00745EA4">
              <w:rPr>
                <w:rFonts w:cs="Segoe UI"/>
                <w:color w:val="000000"/>
                <w:sz w:val="20"/>
                <w:szCs w:val="20"/>
              </w:rPr>
              <w:t>2 433,6</w:t>
            </w:r>
          </w:p>
        </w:tc>
        <w:tc>
          <w:tcPr>
            <w:tcW w:w="379" w:type="pct"/>
            <w:vAlign w:val="center"/>
          </w:tcPr>
          <w:p w:rsidR="0021595D" w:rsidRPr="00745EA4" w:rsidRDefault="0021595D" w:rsidP="0021595D">
            <w:pPr>
              <w:pStyle w:val="afffffff0"/>
              <w:rPr>
                <w:rFonts w:cs="Segoe UI"/>
                <w:sz w:val="20"/>
                <w:szCs w:val="20"/>
              </w:rPr>
            </w:pPr>
            <w:r w:rsidRPr="00745EA4">
              <w:rPr>
                <w:rFonts w:cs="Segoe UI"/>
                <w:color w:val="000000"/>
                <w:sz w:val="20"/>
                <w:szCs w:val="20"/>
              </w:rPr>
              <w:t>2 433,6</w:t>
            </w:r>
          </w:p>
        </w:tc>
        <w:tc>
          <w:tcPr>
            <w:tcW w:w="388" w:type="pct"/>
            <w:vAlign w:val="center"/>
          </w:tcPr>
          <w:p w:rsidR="0021595D" w:rsidRPr="00745EA4" w:rsidRDefault="0021595D" w:rsidP="0021595D">
            <w:pPr>
              <w:pStyle w:val="afffffff0"/>
              <w:rPr>
                <w:rFonts w:cs="Segoe UI"/>
                <w:sz w:val="20"/>
                <w:szCs w:val="20"/>
              </w:rPr>
            </w:pPr>
            <w:r w:rsidRPr="00745EA4">
              <w:rPr>
                <w:rFonts w:cs="Segoe UI"/>
                <w:color w:val="000000"/>
                <w:sz w:val="20"/>
                <w:szCs w:val="20"/>
              </w:rPr>
              <w:t>2 433,6</w:t>
            </w:r>
          </w:p>
        </w:tc>
        <w:tc>
          <w:tcPr>
            <w:tcW w:w="340" w:type="pct"/>
            <w:vAlign w:val="center"/>
          </w:tcPr>
          <w:p w:rsidR="0021595D" w:rsidRPr="00745EA4" w:rsidRDefault="0021595D" w:rsidP="0021595D">
            <w:pPr>
              <w:pStyle w:val="afffffff0"/>
              <w:rPr>
                <w:rFonts w:cs="Segoe UI"/>
                <w:sz w:val="20"/>
                <w:szCs w:val="20"/>
              </w:rPr>
            </w:pPr>
            <w:r w:rsidRPr="00745EA4">
              <w:rPr>
                <w:rFonts w:cs="Segoe UI"/>
                <w:color w:val="000000"/>
                <w:sz w:val="20"/>
                <w:szCs w:val="20"/>
              </w:rPr>
              <w:t>2 433,6</w:t>
            </w:r>
          </w:p>
        </w:tc>
        <w:tc>
          <w:tcPr>
            <w:tcW w:w="370" w:type="pct"/>
            <w:vAlign w:val="center"/>
          </w:tcPr>
          <w:p w:rsidR="0021595D" w:rsidRPr="00745EA4" w:rsidRDefault="0021595D" w:rsidP="0021595D">
            <w:pPr>
              <w:pStyle w:val="afffffff0"/>
              <w:rPr>
                <w:rFonts w:cs="Segoe UI"/>
                <w:sz w:val="20"/>
                <w:szCs w:val="20"/>
              </w:rPr>
            </w:pPr>
            <w:r w:rsidRPr="00745EA4">
              <w:rPr>
                <w:rFonts w:cs="Segoe UI"/>
                <w:color w:val="000000"/>
                <w:sz w:val="20"/>
                <w:szCs w:val="20"/>
              </w:rPr>
              <w:t>14 601,4</w:t>
            </w:r>
          </w:p>
        </w:tc>
      </w:tr>
      <w:tr w:rsidR="0021595D" w:rsidRPr="00745EA4" w:rsidTr="009B19C8">
        <w:trPr>
          <w:trHeight w:val="173"/>
        </w:trPr>
        <w:tc>
          <w:tcPr>
            <w:tcW w:w="1739" w:type="pct"/>
            <w:vAlign w:val="center"/>
          </w:tcPr>
          <w:p w:rsidR="0021595D" w:rsidRPr="00745EA4" w:rsidRDefault="0021595D" w:rsidP="0021595D">
            <w:pPr>
              <w:pStyle w:val="afffffff0"/>
              <w:rPr>
                <w:rFonts w:cs="Segoe UI"/>
                <w:sz w:val="20"/>
                <w:szCs w:val="20"/>
              </w:rPr>
            </w:pPr>
            <w:r w:rsidRPr="00745EA4">
              <w:rPr>
                <w:rFonts w:cs="Segoe UI"/>
                <w:color w:val="000000"/>
                <w:sz w:val="20"/>
                <w:szCs w:val="20"/>
              </w:rPr>
              <w:t xml:space="preserve">Поэтапная замена изношенных сетей теплоснабжения </w:t>
            </w:r>
            <w:r w:rsidRPr="00745EA4">
              <w:rPr>
                <w:rFonts w:cs="Segoe UI"/>
                <w:sz w:val="20"/>
                <w:szCs w:val="20"/>
                <w:lang w:eastAsia="ru-RU"/>
              </w:rPr>
              <w:t>от БМК-8</w:t>
            </w:r>
          </w:p>
        </w:tc>
        <w:tc>
          <w:tcPr>
            <w:tcW w:w="475" w:type="pct"/>
            <w:vAlign w:val="center"/>
          </w:tcPr>
          <w:p w:rsidR="0021595D" w:rsidRPr="00745EA4" w:rsidRDefault="0021595D" w:rsidP="0021595D">
            <w:pPr>
              <w:pStyle w:val="afffffff0"/>
              <w:rPr>
                <w:rFonts w:cs="Segoe UI"/>
                <w:sz w:val="20"/>
                <w:szCs w:val="20"/>
                <w:lang w:eastAsia="ru-RU"/>
              </w:rPr>
            </w:pPr>
            <w:r w:rsidRPr="00745EA4">
              <w:rPr>
                <w:rFonts w:cs="Segoe UI"/>
                <w:color w:val="000000"/>
                <w:sz w:val="20"/>
                <w:szCs w:val="20"/>
              </w:rPr>
              <w:t>16 804,8</w:t>
            </w:r>
          </w:p>
        </w:tc>
        <w:tc>
          <w:tcPr>
            <w:tcW w:w="269" w:type="pct"/>
            <w:vAlign w:val="center"/>
          </w:tcPr>
          <w:p w:rsidR="0021595D" w:rsidRPr="00745EA4" w:rsidRDefault="0021595D" w:rsidP="0021595D">
            <w:pPr>
              <w:pStyle w:val="afffffff0"/>
              <w:rPr>
                <w:rFonts w:cs="Segoe UI"/>
                <w:sz w:val="20"/>
                <w:szCs w:val="20"/>
                <w:lang w:eastAsia="ru-RU"/>
              </w:rPr>
            </w:pPr>
          </w:p>
        </w:tc>
        <w:tc>
          <w:tcPr>
            <w:tcW w:w="270" w:type="pct"/>
            <w:vAlign w:val="center"/>
          </w:tcPr>
          <w:p w:rsidR="0021595D" w:rsidRPr="00745EA4" w:rsidRDefault="0021595D" w:rsidP="0021595D">
            <w:pPr>
              <w:pStyle w:val="afffffff0"/>
              <w:rPr>
                <w:rFonts w:cs="Segoe UI"/>
                <w:sz w:val="20"/>
                <w:szCs w:val="20"/>
                <w:lang w:eastAsia="ru-RU"/>
              </w:rPr>
            </w:pPr>
          </w:p>
        </w:tc>
        <w:tc>
          <w:tcPr>
            <w:tcW w:w="390" w:type="pct"/>
            <w:vAlign w:val="center"/>
          </w:tcPr>
          <w:p w:rsidR="0021595D" w:rsidRPr="00745EA4" w:rsidRDefault="0021595D" w:rsidP="0021595D">
            <w:pPr>
              <w:pStyle w:val="afffffff0"/>
              <w:rPr>
                <w:rFonts w:cs="Segoe UI"/>
                <w:sz w:val="20"/>
                <w:szCs w:val="20"/>
              </w:rPr>
            </w:pPr>
            <w:r w:rsidRPr="00745EA4">
              <w:rPr>
                <w:rFonts w:cs="Segoe UI"/>
                <w:color w:val="000000"/>
                <w:sz w:val="20"/>
                <w:szCs w:val="20"/>
              </w:rPr>
              <w:t>1 527,7</w:t>
            </w:r>
          </w:p>
        </w:tc>
        <w:tc>
          <w:tcPr>
            <w:tcW w:w="380" w:type="pct"/>
            <w:vAlign w:val="center"/>
          </w:tcPr>
          <w:p w:rsidR="0021595D" w:rsidRPr="00745EA4" w:rsidRDefault="0021595D" w:rsidP="0021595D">
            <w:pPr>
              <w:pStyle w:val="afffffff0"/>
              <w:rPr>
                <w:rFonts w:cs="Segoe UI"/>
                <w:sz w:val="20"/>
                <w:szCs w:val="20"/>
              </w:rPr>
            </w:pPr>
            <w:r w:rsidRPr="00745EA4">
              <w:rPr>
                <w:rFonts w:cs="Segoe UI"/>
                <w:color w:val="000000"/>
                <w:sz w:val="20"/>
                <w:szCs w:val="20"/>
              </w:rPr>
              <w:t>1 527,7</w:t>
            </w:r>
          </w:p>
        </w:tc>
        <w:tc>
          <w:tcPr>
            <w:tcW w:w="379" w:type="pct"/>
            <w:vAlign w:val="center"/>
          </w:tcPr>
          <w:p w:rsidR="0021595D" w:rsidRPr="00745EA4" w:rsidRDefault="0021595D" w:rsidP="0021595D">
            <w:pPr>
              <w:pStyle w:val="afffffff0"/>
              <w:rPr>
                <w:rFonts w:cs="Segoe UI"/>
                <w:sz w:val="20"/>
                <w:szCs w:val="20"/>
              </w:rPr>
            </w:pPr>
            <w:r w:rsidRPr="00745EA4">
              <w:rPr>
                <w:rFonts w:cs="Segoe UI"/>
                <w:color w:val="000000"/>
                <w:sz w:val="20"/>
                <w:szCs w:val="20"/>
              </w:rPr>
              <w:t>1 527,7</w:t>
            </w:r>
          </w:p>
        </w:tc>
        <w:tc>
          <w:tcPr>
            <w:tcW w:w="388" w:type="pct"/>
            <w:vAlign w:val="center"/>
          </w:tcPr>
          <w:p w:rsidR="0021595D" w:rsidRPr="00745EA4" w:rsidRDefault="0021595D" w:rsidP="0021595D">
            <w:pPr>
              <w:pStyle w:val="afffffff0"/>
              <w:rPr>
                <w:rFonts w:cs="Segoe UI"/>
                <w:sz w:val="20"/>
                <w:szCs w:val="20"/>
              </w:rPr>
            </w:pPr>
            <w:r w:rsidRPr="00745EA4">
              <w:rPr>
                <w:rFonts w:cs="Segoe UI"/>
                <w:color w:val="000000"/>
                <w:sz w:val="20"/>
                <w:szCs w:val="20"/>
              </w:rPr>
              <w:t>1 527,7</w:t>
            </w:r>
          </w:p>
        </w:tc>
        <w:tc>
          <w:tcPr>
            <w:tcW w:w="340" w:type="pct"/>
            <w:vAlign w:val="center"/>
          </w:tcPr>
          <w:p w:rsidR="0021595D" w:rsidRPr="00745EA4" w:rsidRDefault="0021595D" w:rsidP="0021595D">
            <w:pPr>
              <w:pStyle w:val="afffffff0"/>
              <w:rPr>
                <w:rFonts w:cs="Segoe UI"/>
                <w:sz w:val="20"/>
                <w:szCs w:val="20"/>
              </w:rPr>
            </w:pPr>
            <w:r w:rsidRPr="00745EA4">
              <w:rPr>
                <w:rFonts w:cs="Segoe UI"/>
                <w:color w:val="000000"/>
                <w:sz w:val="20"/>
                <w:szCs w:val="20"/>
              </w:rPr>
              <w:t>1 527,7</w:t>
            </w:r>
          </w:p>
        </w:tc>
        <w:tc>
          <w:tcPr>
            <w:tcW w:w="370" w:type="pct"/>
            <w:vAlign w:val="center"/>
          </w:tcPr>
          <w:p w:rsidR="0021595D" w:rsidRPr="00745EA4" w:rsidRDefault="0021595D" w:rsidP="0021595D">
            <w:pPr>
              <w:pStyle w:val="afffffff0"/>
              <w:rPr>
                <w:rFonts w:cs="Segoe UI"/>
                <w:sz w:val="20"/>
                <w:szCs w:val="20"/>
              </w:rPr>
            </w:pPr>
            <w:r w:rsidRPr="00745EA4">
              <w:rPr>
                <w:rFonts w:cs="Segoe UI"/>
                <w:color w:val="000000"/>
                <w:sz w:val="20"/>
                <w:szCs w:val="20"/>
              </w:rPr>
              <w:t>9 166,3</w:t>
            </w:r>
          </w:p>
        </w:tc>
      </w:tr>
      <w:tr w:rsidR="0021595D" w:rsidRPr="00745EA4" w:rsidTr="009B19C8">
        <w:trPr>
          <w:trHeight w:val="173"/>
        </w:trPr>
        <w:tc>
          <w:tcPr>
            <w:tcW w:w="1739" w:type="pct"/>
            <w:vAlign w:val="center"/>
          </w:tcPr>
          <w:p w:rsidR="0021595D" w:rsidRPr="00745EA4" w:rsidRDefault="0021595D" w:rsidP="0021595D">
            <w:pPr>
              <w:pStyle w:val="afffffff0"/>
              <w:rPr>
                <w:rFonts w:cs="Segoe UI"/>
                <w:sz w:val="20"/>
                <w:szCs w:val="20"/>
              </w:rPr>
            </w:pPr>
            <w:r w:rsidRPr="00745EA4">
              <w:rPr>
                <w:rFonts w:cs="Segoe UI"/>
                <w:color w:val="000000"/>
                <w:sz w:val="20"/>
                <w:szCs w:val="20"/>
              </w:rPr>
              <w:t xml:space="preserve">Поэтапная замена изношенных сетей теплоснабжения </w:t>
            </w:r>
            <w:r w:rsidRPr="00745EA4">
              <w:rPr>
                <w:rFonts w:cs="Segoe UI"/>
                <w:sz w:val="20"/>
                <w:szCs w:val="20"/>
                <w:lang w:eastAsia="ru-RU"/>
              </w:rPr>
              <w:t>от БМК-9</w:t>
            </w:r>
          </w:p>
        </w:tc>
        <w:tc>
          <w:tcPr>
            <w:tcW w:w="475" w:type="pct"/>
            <w:vAlign w:val="center"/>
          </w:tcPr>
          <w:p w:rsidR="0021595D" w:rsidRPr="00745EA4" w:rsidRDefault="0021595D" w:rsidP="0021595D">
            <w:pPr>
              <w:pStyle w:val="afffffff0"/>
              <w:rPr>
                <w:rFonts w:cs="Segoe UI"/>
                <w:sz w:val="20"/>
                <w:szCs w:val="20"/>
                <w:lang w:eastAsia="ru-RU"/>
              </w:rPr>
            </w:pPr>
            <w:r w:rsidRPr="00745EA4">
              <w:rPr>
                <w:rFonts w:cs="Segoe UI"/>
                <w:color w:val="000000"/>
                <w:sz w:val="20"/>
                <w:szCs w:val="20"/>
              </w:rPr>
              <w:t>42 821,5</w:t>
            </w:r>
          </w:p>
        </w:tc>
        <w:tc>
          <w:tcPr>
            <w:tcW w:w="269" w:type="pct"/>
            <w:vAlign w:val="center"/>
          </w:tcPr>
          <w:p w:rsidR="0021595D" w:rsidRPr="00745EA4" w:rsidRDefault="0021595D" w:rsidP="0021595D">
            <w:pPr>
              <w:pStyle w:val="afffffff0"/>
              <w:rPr>
                <w:rFonts w:cs="Segoe UI"/>
                <w:sz w:val="20"/>
                <w:szCs w:val="20"/>
                <w:lang w:eastAsia="ru-RU"/>
              </w:rPr>
            </w:pPr>
          </w:p>
        </w:tc>
        <w:tc>
          <w:tcPr>
            <w:tcW w:w="270" w:type="pct"/>
            <w:vAlign w:val="center"/>
          </w:tcPr>
          <w:p w:rsidR="0021595D" w:rsidRPr="00745EA4" w:rsidRDefault="0021595D" w:rsidP="0021595D">
            <w:pPr>
              <w:pStyle w:val="afffffff0"/>
              <w:rPr>
                <w:rFonts w:cs="Segoe UI"/>
                <w:sz w:val="20"/>
                <w:szCs w:val="20"/>
                <w:lang w:eastAsia="ru-RU"/>
              </w:rPr>
            </w:pPr>
          </w:p>
        </w:tc>
        <w:tc>
          <w:tcPr>
            <w:tcW w:w="390" w:type="pct"/>
            <w:vAlign w:val="center"/>
          </w:tcPr>
          <w:p w:rsidR="0021595D" w:rsidRPr="00745EA4" w:rsidRDefault="0021595D" w:rsidP="0021595D">
            <w:pPr>
              <w:pStyle w:val="afffffff0"/>
              <w:rPr>
                <w:rFonts w:cs="Segoe UI"/>
                <w:sz w:val="20"/>
                <w:szCs w:val="20"/>
              </w:rPr>
            </w:pPr>
            <w:r w:rsidRPr="00745EA4">
              <w:rPr>
                <w:rFonts w:cs="Segoe UI"/>
                <w:color w:val="000000"/>
                <w:sz w:val="20"/>
                <w:szCs w:val="20"/>
              </w:rPr>
              <w:t>3 892,9</w:t>
            </w:r>
          </w:p>
        </w:tc>
        <w:tc>
          <w:tcPr>
            <w:tcW w:w="380" w:type="pct"/>
            <w:vAlign w:val="center"/>
          </w:tcPr>
          <w:p w:rsidR="0021595D" w:rsidRPr="00745EA4" w:rsidRDefault="0021595D" w:rsidP="0021595D">
            <w:pPr>
              <w:pStyle w:val="afffffff0"/>
              <w:rPr>
                <w:rFonts w:cs="Segoe UI"/>
                <w:sz w:val="20"/>
                <w:szCs w:val="20"/>
              </w:rPr>
            </w:pPr>
            <w:r w:rsidRPr="00745EA4">
              <w:rPr>
                <w:rFonts w:cs="Segoe UI"/>
                <w:color w:val="000000"/>
                <w:sz w:val="20"/>
                <w:szCs w:val="20"/>
              </w:rPr>
              <w:t>3 892,9</w:t>
            </w:r>
          </w:p>
        </w:tc>
        <w:tc>
          <w:tcPr>
            <w:tcW w:w="379" w:type="pct"/>
            <w:vAlign w:val="center"/>
          </w:tcPr>
          <w:p w:rsidR="0021595D" w:rsidRPr="00745EA4" w:rsidRDefault="0021595D" w:rsidP="0021595D">
            <w:pPr>
              <w:pStyle w:val="afffffff0"/>
              <w:rPr>
                <w:rFonts w:cs="Segoe UI"/>
                <w:sz w:val="20"/>
                <w:szCs w:val="20"/>
              </w:rPr>
            </w:pPr>
            <w:r w:rsidRPr="00745EA4">
              <w:rPr>
                <w:rFonts w:cs="Segoe UI"/>
                <w:color w:val="000000"/>
                <w:sz w:val="20"/>
                <w:szCs w:val="20"/>
              </w:rPr>
              <w:t>3 892,9</w:t>
            </w:r>
          </w:p>
        </w:tc>
        <w:tc>
          <w:tcPr>
            <w:tcW w:w="388" w:type="pct"/>
            <w:vAlign w:val="center"/>
          </w:tcPr>
          <w:p w:rsidR="0021595D" w:rsidRPr="00745EA4" w:rsidRDefault="0021595D" w:rsidP="0021595D">
            <w:pPr>
              <w:pStyle w:val="afffffff0"/>
              <w:rPr>
                <w:rFonts w:cs="Segoe UI"/>
                <w:sz w:val="20"/>
                <w:szCs w:val="20"/>
              </w:rPr>
            </w:pPr>
            <w:r w:rsidRPr="00745EA4">
              <w:rPr>
                <w:rFonts w:cs="Segoe UI"/>
                <w:color w:val="000000"/>
                <w:sz w:val="20"/>
                <w:szCs w:val="20"/>
              </w:rPr>
              <w:t>3 892,9</w:t>
            </w:r>
          </w:p>
        </w:tc>
        <w:tc>
          <w:tcPr>
            <w:tcW w:w="340" w:type="pct"/>
            <w:vAlign w:val="center"/>
          </w:tcPr>
          <w:p w:rsidR="0021595D" w:rsidRPr="00745EA4" w:rsidRDefault="0021595D" w:rsidP="0021595D">
            <w:pPr>
              <w:pStyle w:val="afffffff0"/>
              <w:rPr>
                <w:rFonts w:cs="Segoe UI"/>
                <w:sz w:val="20"/>
                <w:szCs w:val="20"/>
              </w:rPr>
            </w:pPr>
            <w:r w:rsidRPr="00745EA4">
              <w:rPr>
                <w:rFonts w:cs="Segoe UI"/>
                <w:color w:val="000000"/>
                <w:sz w:val="20"/>
                <w:szCs w:val="20"/>
              </w:rPr>
              <w:t>3 892,9</w:t>
            </w:r>
          </w:p>
        </w:tc>
        <w:tc>
          <w:tcPr>
            <w:tcW w:w="370" w:type="pct"/>
            <w:vAlign w:val="center"/>
          </w:tcPr>
          <w:p w:rsidR="0021595D" w:rsidRPr="00745EA4" w:rsidRDefault="0021595D" w:rsidP="0021595D">
            <w:pPr>
              <w:pStyle w:val="afffffff0"/>
              <w:rPr>
                <w:rFonts w:cs="Segoe UI"/>
                <w:sz w:val="20"/>
                <w:szCs w:val="20"/>
              </w:rPr>
            </w:pPr>
            <w:r w:rsidRPr="00745EA4">
              <w:rPr>
                <w:rFonts w:cs="Segoe UI"/>
                <w:color w:val="000000"/>
                <w:sz w:val="20"/>
                <w:szCs w:val="20"/>
              </w:rPr>
              <w:t>23 357,2</w:t>
            </w:r>
          </w:p>
        </w:tc>
      </w:tr>
      <w:tr w:rsidR="0021595D" w:rsidRPr="00745EA4" w:rsidTr="009B19C8">
        <w:trPr>
          <w:trHeight w:val="173"/>
        </w:trPr>
        <w:tc>
          <w:tcPr>
            <w:tcW w:w="1739" w:type="pct"/>
            <w:vAlign w:val="center"/>
          </w:tcPr>
          <w:p w:rsidR="0021595D" w:rsidRPr="00745EA4" w:rsidRDefault="0021595D" w:rsidP="0021595D">
            <w:pPr>
              <w:pStyle w:val="afffffff0"/>
              <w:rPr>
                <w:rFonts w:cs="Segoe UI"/>
                <w:sz w:val="20"/>
                <w:szCs w:val="20"/>
              </w:rPr>
            </w:pPr>
            <w:r w:rsidRPr="00745EA4">
              <w:rPr>
                <w:rFonts w:cs="Segoe UI"/>
                <w:b/>
                <w:bCs/>
                <w:color w:val="000000"/>
                <w:sz w:val="20"/>
                <w:szCs w:val="20"/>
              </w:rPr>
              <w:t>Итого по мероприятиям по модернизации тепловых сетей</w:t>
            </w:r>
          </w:p>
        </w:tc>
        <w:tc>
          <w:tcPr>
            <w:tcW w:w="475" w:type="pct"/>
            <w:vAlign w:val="center"/>
          </w:tcPr>
          <w:p w:rsidR="0021595D" w:rsidRPr="00745EA4" w:rsidRDefault="0021595D" w:rsidP="0021595D">
            <w:pPr>
              <w:pStyle w:val="afffffff0"/>
              <w:rPr>
                <w:rFonts w:cs="Segoe UI"/>
                <w:b/>
                <w:sz w:val="20"/>
                <w:szCs w:val="20"/>
              </w:rPr>
            </w:pPr>
            <w:r w:rsidRPr="00745EA4">
              <w:rPr>
                <w:rFonts w:cs="Segoe UI"/>
                <w:b/>
                <w:color w:val="000000"/>
                <w:sz w:val="20"/>
                <w:szCs w:val="20"/>
              </w:rPr>
              <w:t>441 065,7</w:t>
            </w:r>
          </w:p>
        </w:tc>
        <w:tc>
          <w:tcPr>
            <w:tcW w:w="269" w:type="pct"/>
            <w:vAlign w:val="center"/>
          </w:tcPr>
          <w:p w:rsidR="0021595D" w:rsidRPr="00745EA4" w:rsidRDefault="0021595D" w:rsidP="0021595D">
            <w:pPr>
              <w:pStyle w:val="afffffff0"/>
              <w:rPr>
                <w:rFonts w:cs="Segoe UI"/>
                <w:b/>
                <w:bCs/>
                <w:color w:val="000000"/>
                <w:sz w:val="20"/>
                <w:szCs w:val="20"/>
              </w:rPr>
            </w:pPr>
          </w:p>
        </w:tc>
        <w:tc>
          <w:tcPr>
            <w:tcW w:w="270" w:type="pct"/>
            <w:vAlign w:val="center"/>
          </w:tcPr>
          <w:p w:rsidR="0021595D" w:rsidRPr="00745EA4" w:rsidRDefault="0021595D" w:rsidP="0021595D">
            <w:pPr>
              <w:pStyle w:val="afffffff0"/>
              <w:rPr>
                <w:rFonts w:cs="Segoe UI"/>
                <w:b/>
                <w:sz w:val="20"/>
                <w:szCs w:val="20"/>
                <w:lang w:eastAsia="ru-RU"/>
              </w:rPr>
            </w:pPr>
          </w:p>
        </w:tc>
        <w:tc>
          <w:tcPr>
            <w:tcW w:w="390" w:type="pct"/>
            <w:vAlign w:val="center"/>
          </w:tcPr>
          <w:p w:rsidR="0021595D" w:rsidRPr="00745EA4" w:rsidRDefault="0021595D" w:rsidP="0021595D">
            <w:pPr>
              <w:pStyle w:val="afffffff0"/>
              <w:rPr>
                <w:rFonts w:cs="Segoe UI"/>
                <w:b/>
                <w:sz w:val="20"/>
                <w:szCs w:val="20"/>
              </w:rPr>
            </w:pPr>
            <w:r w:rsidRPr="00745EA4">
              <w:rPr>
                <w:rFonts w:cs="Segoe UI"/>
                <w:b/>
                <w:color w:val="000000"/>
                <w:sz w:val="20"/>
                <w:szCs w:val="20"/>
              </w:rPr>
              <w:t>40 096,9</w:t>
            </w:r>
          </w:p>
        </w:tc>
        <w:tc>
          <w:tcPr>
            <w:tcW w:w="380" w:type="pct"/>
            <w:vAlign w:val="center"/>
          </w:tcPr>
          <w:p w:rsidR="0021595D" w:rsidRPr="00745EA4" w:rsidRDefault="0021595D" w:rsidP="0021595D">
            <w:pPr>
              <w:pStyle w:val="afffffff0"/>
              <w:rPr>
                <w:rFonts w:cs="Segoe UI"/>
                <w:b/>
                <w:sz w:val="20"/>
                <w:szCs w:val="20"/>
              </w:rPr>
            </w:pPr>
            <w:r w:rsidRPr="00745EA4">
              <w:rPr>
                <w:rFonts w:cs="Segoe UI"/>
                <w:b/>
                <w:color w:val="000000"/>
                <w:sz w:val="20"/>
                <w:szCs w:val="20"/>
              </w:rPr>
              <w:t>40 096,9</w:t>
            </w:r>
          </w:p>
        </w:tc>
        <w:tc>
          <w:tcPr>
            <w:tcW w:w="379" w:type="pct"/>
            <w:vAlign w:val="center"/>
          </w:tcPr>
          <w:p w:rsidR="0021595D" w:rsidRPr="00745EA4" w:rsidRDefault="0021595D" w:rsidP="0021595D">
            <w:pPr>
              <w:pStyle w:val="afffffff0"/>
              <w:rPr>
                <w:rFonts w:cs="Segoe UI"/>
                <w:b/>
                <w:sz w:val="20"/>
                <w:szCs w:val="20"/>
              </w:rPr>
            </w:pPr>
            <w:r w:rsidRPr="00745EA4">
              <w:rPr>
                <w:rFonts w:cs="Segoe UI"/>
                <w:b/>
                <w:color w:val="000000"/>
                <w:sz w:val="20"/>
                <w:szCs w:val="20"/>
              </w:rPr>
              <w:t>40 096,9</w:t>
            </w:r>
          </w:p>
        </w:tc>
        <w:tc>
          <w:tcPr>
            <w:tcW w:w="388" w:type="pct"/>
            <w:vAlign w:val="center"/>
          </w:tcPr>
          <w:p w:rsidR="0021595D" w:rsidRPr="00745EA4" w:rsidRDefault="0021595D" w:rsidP="0021595D">
            <w:pPr>
              <w:pStyle w:val="afffffff0"/>
              <w:rPr>
                <w:rFonts w:cs="Segoe UI"/>
                <w:b/>
                <w:sz w:val="20"/>
                <w:szCs w:val="20"/>
              </w:rPr>
            </w:pPr>
            <w:r w:rsidRPr="00745EA4">
              <w:rPr>
                <w:rFonts w:cs="Segoe UI"/>
                <w:b/>
                <w:color w:val="000000"/>
                <w:sz w:val="20"/>
                <w:szCs w:val="20"/>
              </w:rPr>
              <w:t>40 096,9</w:t>
            </w:r>
          </w:p>
        </w:tc>
        <w:tc>
          <w:tcPr>
            <w:tcW w:w="340" w:type="pct"/>
            <w:vAlign w:val="center"/>
          </w:tcPr>
          <w:p w:rsidR="0021595D" w:rsidRPr="00745EA4" w:rsidRDefault="0021595D" w:rsidP="0021595D">
            <w:pPr>
              <w:pStyle w:val="afffffff0"/>
              <w:rPr>
                <w:rFonts w:cs="Segoe UI"/>
                <w:b/>
                <w:sz w:val="20"/>
                <w:szCs w:val="20"/>
              </w:rPr>
            </w:pPr>
            <w:r w:rsidRPr="00745EA4">
              <w:rPr>
                <w:rFonts w:cs="Segoe UI"/>
                <w:b/>
                <w:color w:val="000000"/>
                <w:sz w:val="20"/>
                <w:szCs w:val="20"/>
              </w:rPr>
              <w:t>40 096,9</w:t>
            </w:r>
          </w:p>
        </w:tc>
        <w:tc>
          <w:tcPr>
            <w:tcW w:w="370" w:type="pct"/>
            <w:vAlign w:val="center"/>
          </w:tcPr>
          <w:p w:rsidR="0021595D" w:rsidRPr="00745EA4" w:rsidRDefault="0021595D" w:rsidP="0021595D">
            <w:pPr>
              <w:pStyle w:val="afffffff0"/>
              <w:rPr>
                <w:rFonts w:cs="Segoe UI"/>
                <w:b/>
                <w:sz w:val="20"/>
                <w:szCs w:val="20"/>
              </w:rPr>
            </w:pPr>
            <w:r w:rsidRPr="00745EA4">
              <w:rPr>
                <w:rFonts w:cs="Segoe UI"/>
                <w:b/>
                <w:color w:val="000000"/>
                <w:sz w:val="20"/>
                <w:szCs w:val="20"/>
              </w:rPr>
              <w:t>240 581,3</w:t>
            </w:r>
          </w:p>
        </w:tc>
      </w:tr>
    </w:tbl>
    <w:p w:rsidR="0021595D" w:rsidRPr="002C4067" w:rsidRDefault="0021595D" w:rsidP="0021595D">
      <w:pPr>
        <w:pStyle w:val="affffffe"/>
        <w:rPr>
          <w:lang w:eastAsia="ru-RU"/>
        </w:rPr>
      </w:pPr>
      <w:r w:rsidRPr="002C4067">
        <w:rPr>
          <w:lang w:eastAsia="ru-RU"/>
        </w:rPr>
        <w:t>*- Объемы инвестиций в развитие системы теплоснабжения определены по укрупненным показателям на основании объектов-аналогов и должны быть уточнены на последующих стадиях проектирования.</w:t>
      </w:r>
    </w:p>
    <w:p w:rsidR="005F699F" w:rsidRPr="002C4067" w:rsidRDefault="00CC521F" w:rsidP="00A90C26">
      <w:pPr>
        <w:pStyle w:val="a1"/>
      </w:pPr>
      <w:bookmarkStart w:id="749" w:name="_Toc162259331"/>
      <w:bookmarkStart w:id="750" w:name="_Toc165985217"/>
      <w:bookmarkStart w:id="751" w:name="_Toc205122373"/>
      <w:r w:rsidRPr="002C4067">
        <w:rPr>
          <w:rStyle w:val="ed"/>
        </w:rPr>
        <w:t>П</w:t>
      </w:r>
      <w:r w:rsidR="00CE6763" w:rsidRPr="002C4067">
        <w:rPr>
          <w:rStyle w:val="ed"/>
        </w:rPr>
        <w:t>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749"/>
      <w:bookmarkEnd w:id="750"/>
      <w:bookmarkEnd w:id="751"/>
    </w:p>
    <w:p w:rsidR="00B3208B" w:rsidRPr="005C7328" w:rsidRDefault="00B3208B" w:rsidP="00FA1C46">
      <w:pPr>
        <w:pStyle w:val="aff2"/>
      </w:pPr>
      <w:r w:rsidRPr="005C7328">
        <w:t xml:space="preserve">Централизованное горячее водоснабжение на территории </w:t>
      </w:r>
      <w:r w:rsidR="00984B6E">
        <w:t>округа</w:t>
      </w:r>
      <w:r w:rsidRPr="005C7328">
        <w:t xml:space="preserve"> с использованием открытых схем теплоснабжения не осуществляется.</w:t>
      </w:r>
    </w:p>
    <w:p w:rsidR="00815EB7" w:rsidRPr="002C4067" w:rsidRDefault="00815EB7" w:rsidP="00FA1C46">
      <w:pPr>
        <w:pStyle w:val="a1"/>
      </w:pPr>
      <w:bookmarkStart w:id="752" w:name="_Toc162259332"/>
      <w:bookmarkStart w:id="753" w:name="_Toc165985218"/>
      <w:bookmarkStart w:id="754" w:name="_Toc205122374"/>
      <w:r w:rsidRPr="002C4067">
        <w:lastRenderedPageBreak/>
        <w:t>Состав изменений</w:t>
      </w:r>
      <w:r w:rsidR="004C0D54">
        <w:t>,</w:t>
      </w:r>
      <w:r w:rsidRPr="002C4067">
        <w:t xml:space="preserve"> </w:t>
      </w:r>
      <w:r w:rsidR="00540956" w:rsidRPr="002C4067">
        <w:t>выполненных в доработанной и (или) актуализированной схеме теплоснабжения</w:t>
      </w:r>
      <w:bookmarkEnd w:id="752"/>
      <w:bookmarkEnd w:id="753"/>
      <w:bookmarkEnd w:id="754"/>
    </w:p>
    <w:p w:rsidR="0062286A" w:rsidRPr="002C4067" w:rsidRDefault="00743D58" w:rsidP="00393334">
      <w:pPr>
        <w:pStyle w:val="aff2"/>
        <w:rPr>
          <w:lang w:eastAsia="ar-SA"/>
        </w:rPr>
      </w:pPr>
      <w:r>
        <w:t>Раздел</w:t>
      </w:r>
      <w:r w:rsidRPr="002C4067">
        <w:t xml:space="preserve"> </w:t>
      </w:r>
      <w:r w:rsidR="00DD0BFB" w:rsidRPr="002C4067">
        <w:t xml:space="preserve">разработан в соответствии с действующей редакцией </w:t>
      </w:r>
      <w:r w:rsidR="00C879D3" w:rsidRPr="002C4067">
        <w:t xml:space="preserve">Постановления Правительства РФ от 22.02.2012 № 154 </w:t>
      </w:r>
      <w:r w:rsidR="00DD0BFB" w:rsidRPr="002C4067">
        <w:t xml:space="preserve"> «О требованиях к схемам теплоснабжения, порядку их </w:t>
      </w:r>
      <w:r w:rsidR="008E4EBE" w:rsidRPr="002C4067">
        <w:t>разработки</w:t>
      </w:r>
      <w:r w:rsidR="00DD0BFB" w:rsidRPr="002C4067">
        <w:t xml:space="preserve"> и утверждения» </w:t>
      </w:r>
      <w:r w:rsidR="00C6704F" w:rsidRPr="002C4067">
        <w:t xml:space="preserve">(в редакции </w:t>
      </w:r>
      <w:r w:rsidR="007010E8" w:rsidRPr="002C4067">
        <w:t>Постановлений Правительства РФ</w:t>
      </w:r>
      <w:r w:rsidR="00DD0BFB" w:rsidRPr="002C4067">
        <w:t xml:space="preserve"> от 07.10.2014 № 1016, от 18.0</w:t>
      </w:r>
      <w:r w:rsidR="003E674F" w:rsidRPr="002C4067">
        <w:t>7.</w:t>
      </w:r>
      <w:r w:rsidR="00DD0BFB" w:rsidRPr="002C4067">
        <w:t>2016 № 208, от 2</w:t>
      </w:r>
      <w:r w:rsidR="003E674F" w:rsidRPr="002C4067">
        <w:t>7.</w:t>
      </w:r>
      <w:r w:rsidR="00DD0BFB" w:rsidRPr="002C4067">
        <w:t>0</w:t>
      </w:r>
      <w:r w:rsidR="003E674F" w:rsidRPr="002C4067">
        <w:t>7.</w:t>
      </w:r>
      <w:r w:rsidR="00DD0BFB" w:rsidRPr="002C4067">
        <w:t>2016 № 229, от 12.07.2016 № 666, от 0</w:t>
      </w:r>
      <w:r w:rsidR="003E674F" w:rsidRPr="002C4067">
        <w:t>7.</w:t>
      </w:r>
      <w:r w:rsidR="00DD0BFB" w:rsidRPr="002C4067">
        <w:t>04.2018 № 405, от 16.0</w:t>
      </w:r>
      <w:r w:rsidR="003E674F" w:rsidRPr="002C4067">
        <w:t>7.</w:t>
      </w:r>
      <w:r w:rsidR="00DD0BFB" w:rsidRPr="002C4067">
        <w:t>2019 № 276) и Методическими указаниями</w:t>
      </w:r>
      <w:r w:rsidR="00127490" w:rsidRPr="002C4067">
        <w:t xml:space="preserve"> (</w:t>
      </w:r>
      <w:r w:rsidR="003965AF" w:rsidRPr="002C4067">
        <w:t>утв. Приказом Минэнерго России от 05.0</w:t>
      </w:r>
      <w:r w:rsidR="003E674F" w:rsidRPr="002C4067">
        <w:t>7.</w:t>
      </w:r>
      <w:r w:rsidR="003965AF" w:rsidRPr="002C4067">
        <w:t>2019 № 212 «Об утверждении Методических указаний по разработке схем теплоснабжения»</w:t>
      </w:r>
      <w:r w:rsidR="00127490" w:rsidRPr="002C4067">
        <w:t>).</w:t>
      </w:r>
    </w:p>
    <w:p w:rsidR="0062286A" w:rsidRPr="002C4067" w:rsidRDefault="0062286A" w:rsidP="00393334">
      <w:pPr>
        <w:pStyle w:val="aff2"/>
        <w:rPr>
          <w:lang w:eastAsia="ar-SA"/>
        </w:rPr>
        <w:sectPr w:rsidR="0062286A" w:rsidRPr="002C4067" w:rsidSect="00882AFB">
          <w:footerReference w:type="default" r:id="rId99"/>
          <w:pgSz w:w="16838" w:h="11906" w:orient="landscape" w:code="9"/>
          <w:pgMar w:top="1134" w:right="567" w:bottom="567" w:left="567" w:header="709" w:footer="0" w:gutter="0"/>
          <w:cols w:space="708"/>
          <w:docGrid w:linePitch="360"/>
        </w:sectPr>
      </w:pPr>
    </w:p>
    <w:p w:rsidR="005F699F" w:rsidRPr="004746A8" w:rsidRDefault="00B749FA" w:rsidP="0057488B">
      <w:pPr>
        <w:pStyle w:val="afffffff4"/>
        <w:numPr>
          <w:ilvl w:val="0"/>
          <w:numId w:val="12"/>
        </w:numPr>
        <w:jc w:val="left"/>
      </w:pPr>
      <w:bookmarkStart w:id="755" w:name="_Toc162259333"/>
      <w:bookmarkStart w:id="756" w:name="_Toc165985219"/>
      <w:bookmarkStart w:id="757" w:name="_Toc205122375"/>
      <w:r w:rsidRPr="004746A8">
        <w:rPr>
          <w:rStyle w:val="ed"/>
          <w:caps w:val="0"/>
        </w:rPr>
        <w:lastRenderedPageBreak/>
        <w:t>ЗАМЕЧАНИЯ И ПРЕДЛОЖЕНИЯ К ПРОЕКТУ СХЕМЫ ТЕПЛОСНАБЖЕНИЯ</w:t>
      </w:r>
      <w:bookmarkEnd w:id="755"/>
      <w:bookmarkEnd w:id="756"/>
      <w:bookmarkEnd w:id="757"/>
    </w:p>
    <w:p w:rsidR="00747340" w:rsidRPr="00B749FA" w:rsidRDefault="00CE6763" w:rsidP="00B749FA">
      <w:pPr>
        <w:pStyle w:val="a1"/>
        <w:rPr>
          <w:rStyle w:val="ed"/>
        </w:rPr>
      </w:pPr>
      <w:bookmarkStart w:id="758" w:name="_Toc162259334"/>
      <w:bookmarkStart w:id="759" w:name="_Toc165985220"/>
      <w:bookmarkStart w:id="760" w:name="_Toc205122376"/>
      <w:r w:rsidRPr="00B749FA">
        <w:rPr>
          <w:rStyle w:val="ed"/>
        </w:rPr>
        <w:t>Перечень всех замечаний и предложений, поступивших при разработке, утверждении и актуализации схемы теплоснабжения</w:t>
      </w:r>
      <w:bookmarkEnd w:id="758"/>
      <w:bookmarkEnd w:id="759"/>
      <w:bookmarkEnd w:id="760"/>
    </w:p>
    <w:p w:rsidR="00747340" w:rsidRPr="002C4067" w:rsidRDefault="00747340" w:rsidP="00FA1C46">
      <w:pPr>
        <w:pStyle w:val="aff2"/>
        <w:rPr>
          <w:rStyle w:val="ed"/>
        </w:rPr>
      </w:pPr>
      <w:r w:rsidRPr="002C4067">
        <w:rPr>
          <w:rStyle w:val="ed"/>
        </w:rPr>
        <w:t>Замечания, поступившие в ходе разработки</w:t>
      </w:r>
      <w:r w:rsidR="008E4EBE" w:rsidRPr="002C4067">
        <w:rPr>
          <w:rStyle w:val="ed"/>
        </w:rPr>
        <w:t xml:space="preserve"> и</w:t>
      </w:r>
      <w:r w:rsidRPr="002C4067">
        <w:rPr>
          <w:rStyle w:val="ed"/>
        </w:rPr>
        <w:t xml:space="preserve"> утверждения схемы теплоснабжения</w:t>
      </w:r>
      <w:r w:rsidR="00CE6763" w:rsidRPr="002C4067">
        <w:rPr>
          <w:rStyle w:val="ed"/>
        </w:rPr>
        <w:t>,</w:t>
      </w:r>
      <w:r w:rsidRPr="002C4067">
        <w:rPr>
          <w:rStyle w:val="ed"/>
        </w:rPr>
        <w:t xml:space="preserve"> были учтены в итоговом варианте схему теплоснабжения.</w:t>
      </w:r>
    </w:p>
    <w:p w:rsidR="00747340" w:rsidRPr="00B749FA" w:rsidRDefault="00CE6763" w:rsidP="00B749FA">
      <w:pPr>
        <w:pStyle w:val="a1"/>
        <w:rPr>
          <w:rStyle w:val="ed"/>
        </w:rPr>
      </w:pPr>
      <w:bookmarkStart w:id="761" w:name="_Toc162259335"/>
      <w:bookmarkStart w:id="762" w:name="_Toc165985221"/>
      <w:bookmarkStart w:id="763" w:name="_Toc205122377"/>
      <w:r w:rsidRPr="00B749FA">
        <w:rPr>
          <w:rStyle w:val="ed"/>
        </w:rPr>
        <w:t>Ответы разработчиков проекта схемы теплоснабжения на замечания и предложения</w:t>
      </w:r>
      <w:bookmarkEnd w:id="761"/>
      <w:bookmarkEnd w:id="762"/>
      <w:bookmarkEnd w:id="763"/>
    </w:p>
    <w:p w:rsidR="00747340" w:rsidRPr="002C4067" w:rsidRDefault="00747340" w:rsidP="00FA1C46">
      <w:pPr>
        <w:pStyle w:val="aff2"/>
        <w:rPr>
          <w:rStyle w:val="ed"/>
        </w:rPr>
      </w:pPr>
      <w:r w:rsidRPr="002C4067">
        <w:rPr>
          <w:rStyle w:val="ed"/>
        </w:rPr>
        <w:t>Замечания и предложения к проекту схемы теплоснабжения были доработаны по условиям Технического задания на разработку схемы теплоснабжения.</w:t>
      </w:r>
    </w:p>
    <w:p w:rsidR="00747340" w:rsidRPr="004E0576" w:rsidRDefault="00CE6763" w:rsidP="004E0576">
      <w:pPr>
        <w:pStyle w:val="a1"/>
        <w:rPr>
          <w:rStyle w:val="ed"/>
        </w:rPr>
      </w:pPr>
      <w:bookmarkStart w:id="764" w:name="_Toc162259336"/>
      <w:bookmarkStart w:id="765" w:name="_Toc165985222"/>
      <w:bookmarkStart w:id="766" w:name="_Toc205122378"/>
      <w:r w:rsidRPr="004E0576">
        <w:rPr>
          <w:rStyle w:val="ed"/>
        </w:rPr>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764"/>
      <w:bookmarkEnd w:id="765"/>
      <w:bookmarkEnd w:id="766"/>
    </w:p>
    <w:p w:rsidR="00747340" w:rsidRPr="002C4067" w:rsidRDefault="00747340" w:rsidP="00FA1C46">
      <w:pPr>
        <w:pStyle w:val="aff2"/>
        <w:rPr>
          <w:rStyle w:val="ed"/>
        </w:rPr>
      </w:pPr>
      <w:r w:rsidRPr="002C4067">
        <w:rPr>
          <w:rStyle w:val="ed"/>
        </w:rPr>
        <w:t>В проект схемы теплоснабжения были внесены следующие изменения:</w:t>
      </w:r>
    </w:p>
    <w:p w:rsidR="00747340" w:rsidRPr="00AF2B7A" w:rsidRDefault="00747340" w:rsidP="0060330C">
      <w:pPr>
        <w:pStyle w:val="afffffff8"/>
        <w:numPr>
          <w:ilvl w:val="0"/>
          <w:numId w:val="60"/>
        </w:numPr>
        <w:rPr>
          <w:rStyle w:val="ed"/>
        </w:rPr>
      </w:pPr>
      <w:r w:rsidRPr="00AF2B7A">
        <w:rPr>
          <w:rStyle w:val="ed"/>
        </w:rPr>
        <w:t>скорректированы объемы выработки и пол</w:t>
      </w:r>
      <w:r w:rsidR="00984562" w:rsidRPr="00AF2B7A">
        <w:rPr>
          <w:rStyle w:val="ed"/>
        </w:rPr>
        <w:t>езного отпуска тепловой энергии;</w:t>
      </w:r>
    </w:p>
    <w:p w:rsidR="00747340" w:rsidRPr="00AF2B7A" w:rsidRDefault="00747340" w:rsidP="0060330C">
      <w:pPr>
        <w:pStyle w:val="afffffff8"/>
        <w:numPr>
          <w:ilvl w:val="0"/>
          <w:numId w:val="60"/>
        </w:numPr>
        <w:rPr>
          <w:rStyle w:val="ed"/>
        </w:rPr>
      </w:pPr>
      <w:r w:rsidRPr="00AF2B7A">
        <w:rPr>
          <w:rStyle w:val="ed"/>
        </w:rPr>
        <w:t>скорректированы мощно</w:t>
      </w:r>
      <w:r w:rsidR="00984562" w:rsidRPr="00AF2B7A">
        <w:rPr>
          <w:rStyle w:val="ed"/>
        </w:rPr>
        <w:t>сти источников тепловой энергии;</w:t>
      </w:r>
    </w:p>
    <w:p w:rsidR="00747340" w:rsidRPr="00AF2B7A" w:rsidRDefault="00747340" w:rsidP="0060330C">
      <w:pPr>
        <w:pStyle w:val="afffffff8"/>
        <w:numPr>
          <w:ilvl w:val="0"/>
          <w:numId w:val="60"/>
        </w:numPr>
        <w:rPr>
          <w:rStyle w:val="ed"/>
        </w:rPr>
      </w:pPr>
      <w:r w:rsidRPr="00AF2B7A">
        <w:rPr>
          <w:rStyle w:val="ed"/>
        </w:rPr>
        <w:t>уточнены планы мероприятий по развитию систем теплоснабжения</w:t>
      </w:r>
      <w:r w:rsidR="00984562" w:rsidRPr="00AF2B7A">
        <w:rPr>
          <w:rStyle w:val="ed"/>
        </w:rPr>
        <w:t>;</w:t>
      </w:r>
    </w:p>
    <w:p w:rsidR="00134FC3" w:rsidRDefault="00134FC3" w:rsidP="0060330C">
      <w:pPr>
        <w:pStyle w:val="afffffff8"/>
        <w:numPr>
          <w:ilvl w:val="0"/>
          <w:numId w:val="60"/>
        </w:numPr>
        <w:rPr>
          <w:rStyle w:val="ed"/>
        </w:rPr>
      </w:pPr>
      <w:r w:rsidRPr="00AF2B7A">
        <w:rPr>
          <w:rStyle w:val="ed"/>
        </w:rPr>
        <w:t xml:space="preserve">доработаны все разделы и главы схемы теплоснабжения в </w:t>
      </w:r>
      <w:r w:rsidR="009A3B89" w:rsidRPr="00AF2B7A">
        <w:rPr>
          <w:rStyle w:val="ed"/>
        </w:rPr>
        <w:t>соответствии</w:t>
      </w:r>
      <w:r w:rsidRPr="00AF2B7A">
        <w:rPr>
          <w:rStyle w:val="ed"/>
        </w:rPr>
        <w:t xml:space="preserve"> с требованиями Постановлени</w:t>
      </w:r>
      <w:r w:rsidR="00DE55A1" w:rsidRPr="00AF2B7A">
        <w:rPr>
          <w:rStyle w:val="ed"/>
        </w:rPr>
        <w:t>я</w:t>
      </w:r>
      <w:r w:rsidRPr="00AF2B7A">
        <w:rPr>
          <w:rStyle w:val="ed"/>
        </w:rPr>
        <w:t xml:space="preserve"> Правительс</w:t>
      </w:r>
      <w:r w:rsidR="00DE55A1" w:rsidRPr="00AF2B7A">
        <w:rPr>
          <w:rStyle w:val="ed"/>
        </w:rPr>
        <w:t>тва РФ от 22.02.</w:t>
      </w:r>
      <w:r w:rsidRPr="00AF2B7A">
        <w:rPr>
          <w:rStyle w:val="ed"/>
        </w:rPr>
        <w:t xml:space="preserve">2012 № 154 «О требованиях к схемам теплоснабжения, порядку их разработки и утверждения» </w:t>
      </w:r>
      <w:r w:rsidR="00C6704F" w:rsidRPr="00AF2B7A">
        <w:rPr>
          <w:rStyle w:val="ed"/>
        </w:rPr>
        <w:t xml:space="preserve">(в редакции </w:t>
      </w:r>
      <w:r w:rsidR="007010E8" w:rsidRPr="00AF2B7A">
        <w:rPr>
          <w:rStyle w:val="ed"/>
        </w:rPr>
        <w:t>Постановлений Правительства РФ</w:t>
      </w:r>
      <w:r w:rsidR="00DE55A1" w:rsidRPr="00AF2B7A">
        <w:rPr>
          <w:rStyle w:val="ed"/>
        </w:rPr>
        <w:t xml:space="preserve"> от 07.10.2014 № 1016, от 18.0</w:t>
      </w:r>
      <w:r w:rsidR="003E674F" w:rsidRPr="00AF2B7A">
        <w:rPr>
          <w:rStyle w:val="ed"/>
        </w:rPr>
        <w:t>7.</w:t>
      </w:r>
      <w:r w:rsidR="00DE55A1" w:rsidRPr="00AF2B7A">
        <w:rPr>
          <w:rStyle w:val="ed"/>
        </w:rPr>
        <w:t>2016 № 208, от 2</w:t>
      </w:r>
      <w:r w:rsidR="003E674F" w:rsidRPr="00AF2B7A">
        <w:rPr>
          <w:rStyle w:val="ed"/>
        </w:rPr>
        <w:t>7.</w:t>
      </w:r>
      <w:r w:rsidR="00DE55A1" w:rsidRPr="00AF2B7A">
        <w:rPr>
          <w:rStyle w:val="ed"/>
        </w:rPr>
        <w:t>0</w:t>
      </w:r>
      <w:r w:rsidR="003E674F" w:rsidRPr="00AF2B7A">
        <w:rPr>
          <w:rStyle w:val="ed"/>
        </w:rPr>
        <w:t>7.</w:t>
      </w:r>
      <w:r w:rsidR="00DE55A1" w:rsidRPr="00AF2B7A">
        <w:rPr>
          <w:rStyle w:val="ed"/>
        </w:rPr>
        <w:t>2016 № 229, от 12.07.2016 № 666, от 0</w:t>
      </w:r>
      <w:r w:rsidR="003E674F" w:rsidRPr="00AF2B7A">
        <w:rPr>
          <w:rStyle w:val="ed"/>
        </w:rPr>
        <w:t>7.</w:t>
      </w:r>
      <w:r w:rsidR="00DE55A1" w:rsidRPr="00AF2B7A">
        <w:rPr>
          <w:rStyle w:val="ed"/>
        </w:rPr>
        <w:t>04.2018 № 405, от 16.0</w:t>
      </w:r>
      <w:r w:rsidR="003E674F" w:rsidRPr="00AF2B7A">
        <w:rPr>
          <w:rStyle w:val="ed"/>
        </w:rPr>
        <w:t>7.</w:t>
      </w:r>
      <w:r w:rsidR="00DE55A1" w:rsidRPr="00AF2B7A">
        <w:rPr>
          <w:rStyle w:val="ed"/>
        </w:rPr>
        <w:t>2019 № 276) и Методических указаний (утв. Приказом Минэнерго России от 05.0</w:t>
      </w:r>
      <w:r w:rsidR="003E674F" w:rsidRPr="00AF2B7A">
        <w:rPr>
          <w:rStyle w:val="ed"/>
        </w:rPr>
        <w:t>7.</w:t>
      </w:r>
      <w:r w:rsidR="00DE55A1" w:rsidRPr="00AF2B7A">
        <w:rPr>
          <w:rStyle w:val="ed"/>
        </w:rPr>
        <w:t>2019 № 212 «Об утверждении Методических указаний по разработке схем теплоснабжения»).</w:t>
      </w:r>
    </w:p>
    <w:p w:rsidR="00B749FA" w:rsidRDefault="00B749FA" w:rsidP="00B749FA">
      <w:pPr>
        <w:pStyle w:val="afffffff8"/>
        <w:ind w:left="720"/>
        <w:rPr>
          <w:rStyle w:val="ed"/>
        </w:rPr>
        <w:sectPr w:rsidR="00B749FA" w:rsidSect="00396A3D">
          <w:footerReference w:type="default" r:id="rId100"/>
          <w:pgSz w:w="11904" w:h="16838"/>
          <w:pgMar w:top="567" w:right="567" w:bottom="567" w:left="1134" w:header="720" w:footer="0" w:gutter="0"/>
          <w:cols w:space="720"/>
          <w:noEndnote/>
          <w:docGrid w:linePitch="326"/>
        </w:sectPr>
      </w:pPr>
    </w:p>
    <w:p w:rsidR="00134FC3" w:rsidRPr="00B749FA" w:rsidRDefault="00E025F8" w:rsidP="0057488B">
      <w:pPr>
        <w:pStyle w:val="afffffff4"/>
        <w:numPr>
          <w:ilvl w:val="0"/>
          <w:numId w:val="12"/>
        </w:numPr>
        <w:jc w:val="left"/>
      </w:pPr>
      <w:bookmarkStart w:id="767" w:name="_Toc162259337"/>
      <w:bookmarkStart w:id="768" w:name="_Toc165985223"/>
      <w:bookmarkStart w:id="769" w:name="_Toc205122379"/>
      <w:bookmarkEnd w:id="648"/>
      <w:bookmarkEnd w:id="649"/>
      <w:r w:rsidRPr="00B749FA">
        <w:lastRenderedPageBreak/>
        <w:t>Сводный том изменений, выполненных в доработанной и (или) актуализированной схеме теплоснабжения</w:t>
      </w:r>
      <w:bookmarkEnd w:id="767"/>
      <w:bookmarkEnd w:id="768"/>
      <w:bookmarkEnd w:id="769"/>
    </w:p>
    <w:p w:rsidR="009A3B89" w:rsidRPr="002C4067" w:rsidRDefault="009A3B89" w:rsidP="00FB3DF5">
      <w:pPr>
        <w:pStyle w:val="a1"/>
      </w:pPr>
      <w:bookmarkStart w:id="770" w:name="_Toc162211230"/>
      <w:bookmarkStart w:id="771" w:name="_Toc162259338"/>
      <w:bookmarkStart w:id="772" w:name="_Toc165985224"/>
      <w:bookmarkStart w:id="773" w:name="_Toc205122380"/>
      <w:bookmarkStart w:id="774" w:name="_Toc479949342"/>
      <w:bookmarkStart w:id="775" w:name="_Toc34050709"/>
      <w:bookmarkStart w:id="776" w:name="_Toc422303838"/>
      <w:r w:rsidRPr="002C4067">
        <w:t>Обосновывающие материалы</w:t>
      </w:r>
      <w:bookmarkEnd w:id="770"/>
      <w:bookmarkEnd w:id="771"/>
      <w:bookmarkEnd w:id="772"/>
      <w:bookmarkEnd w:id="773"/>
    </w:p>
    <w:p w:rsidR="00E025F8" w:rsidRPr="00C21840" w:rsidRDefault="00B749FA" w:rsidP="000B3DDF">
      <w:pPr>
        <w:pStyle w:val="aff2"/>
        <w:rPr>
          <w:b/>
          <w:bCs/>
        </w:rPr>
      </w:pPr>
      <w:bookmarkStart w:id="777" w:name="_Toc162211231"/>
      <w:bookmarkStart w:id="778" w:name="_Toc162259339"/>
      <w:bookmarkStart w:id="779" w:name="_Toc165985225"/>
      <w:r w:rsidRPr="00C21840">
        <w:rPr>
          <w:b/>
        </w:rPr>
        <w:t>РАЗДЕЛ</w:t>
      </w:r>
      <w:r w:rsidR="00E025F8" w:rsidRPr="00C21840">
        <w:rPr>
          <w:b/>
        </w:rPr>
        <w:t xml:space="preserve"> 1 Существующее положение в сфере производства, передачи и потребления тепловой энергии для целей теплоснабжения</w:t>
      </w:r>
      <w:bookmarkEnd w:id="777"/>
      <w:bookmarkEnd w:id="778"/>
      <w:bookmarkEnd w:id="779"/>
    </w:p>
    <w:p w:rsidR="000E7000" w:rsidRPr="002C4067" w:rsidRDefault="00984B6E" w:rsidP="000E7000">
      <w:pPr>
        <w:pStyle w:val="aff2"/>
      </w:pPr>
      <w:r w:rsidRPr="00984B6E">
        <w:t>Муниципальное образование «Гагаринский муниципальный округ» образовано в соответствии с законом Смоленской области от 10 июня 2024 года №125-з «О преобразовании муниципальных образований, входящих в состав муниципального образования „Гагаринский район“ Смоленской области, путём объединения всех поселений во вновь образованное муниципальное образование с наделением его статусом муниципального округа»</w:t>
      </w:r>
      <w:r w:rsidR="000E7000" w:rsidRPr="002C4067">
        <w:t>.</w:t>
      </w:r>
    </w:p>
    <w:p w:rsidR="007B36A6" w:rsidRPr="002C4067" w:rsidRDefault="00743D58" w:rsidP="00393334">
      <w:pPr>
        <w:pStyle w:val="aff2"/>
      </w:pPr>
      <w:r>
        <w:t>Раздел</w:t>
      </w:r>
      <w:r w:rsidRPr="002C4067">
        <w:t xml:space="preserve"> </w:t>
      </w:r>
      <w:r w:rsidR="00712824" w:rsidRPr="002C4067">
        <w:t>разработан</w:t>
      </w:r>
      <w:r w:rsidR="00BA6CB9" w:rsidRPr="002C4067">
        <w:t xml:space="preserve"> с учетом требований Поста</w:t>
      </w:r>
      <w:r w:rsidR="001509D9" w:rsidRPr="002C4067">
        <w:t>новление Правительства РФ от 22.02.</w:t>
      </w:r>
      <w:r w:rsidR="00BA6CB9" w:rsidRPr="002C4067">
        <w:t>2012 № 154 «О требованиях к схемам теплоснабжения, порядку их разработки и утверждения», а также Методических указаний по разработке схем теплоснабжения (</w:t>
      </w:r>
      <w:r w:rsidR="003965AF" w:rsidRPr="002C4067">
        <w:t>утв. Приказом Минэнерго России от 05.0</w:t>
      </w:r>
      <w:r w:rsidR="003E674F" w:rsidRPr="002C4067">
        <w:t>7.</w:t>
      </w:r>
      <w:r w:rsidR="003965AF" w:rsidRPr="002C4067">
        <w:t>2019 № 212 «Об утверждении Методических указаний по разработке схем теплоснабжения»</w:t>
      </w:r>
      <w:r w:rsidR="00BA6CB9" w:rsidRPr="002C4067">
        <w:t>).</w:t>
      </w:r>
      <w:r w:rsidR="007B36A6" w:rsidRPr="002C4067">
        <w:t xml:space="preserve"> </w:t>
      </w:r>
    </w:p>
    <w:p w:rsidR="00E025F8" w:rsidRPr="00C21840" w:rsidRDefault="00B749FA" w:rsidP="000B3DDF">
      <w:pPr>
        <w:pStyle w:val="aff2"/>
        <w:rPr>
          <w:b/>
          <w:bCs/>
        </w:rPr>
      </w:pPr>
      <w:bookmarkStart w:id="780" w:name="_Toc162211232"/>
      <w:bookmarkStart w:id="781" w:name="_Toc162259340"/>
      <w:bookmarkStart w:id="782" w:name="_Toc165985226"/>
      <w:r w:rsidRPr="00C21840">
        <w:rPr>
          <w:b/>
        </w:rPr>
        <w:t xml:space="preserve">РАЗДЕЛ </w:t>
      </w:r>
      <w:r w:rsidR="00E025F8" w:rsidRPr="00C21840">
        <w:rPr>
          <w:b/>
        </w:rPr>
        <w:t>2 Существующее и перспективное потребление тепловой энергии на цели теплоснабжения</w:t>
      </w:r>
      <w:bookmarkEnd w:id="780"/>
      <w:bookmarkEnd w:id="781"/>
      <w:bookmarkEnd w:id="782"/>
    </w:p>
    <w:p w:rsidR="004F602D" w:rsidRPr="002C4067" w:rsidRDefault="004F602D" w:rsidP="00FA1C46">
      <w:pPr>
        <w:pStyle w:val="aff2"/>
      </w:pPr>
      <w:r w:rsidRPr="002C4067">
        <w:t xml:space="preserve">При </w:t>
      </w:r>
      <w:r w:rsidR="00817FE5">
        <w:t>актуализации</w:t>
      </w:r>
      <w:r w:rsidRPr="002C4067">
        <w:t xml:space="preserve"> схемы </w:t>
      </w:r>
      <w:r w:rsidRPr="007241C7">
        <w:t>теплоснабжения были произведены расчеты перспективной тепловой нагрузки котельн</w:t>
      </w:r>
      <w:r w:rsidR="000E7000" w:rsidRPr="007241C7">
        <w:t>ой</w:t>
      </w:r>
      <w:r w:rsidRPr="007241C7">
        <w:t xml:space="preserve"> в соответствии с Проектом Генерального плана развития</w:t>
      </w:r>
      <w:r w:rsidR="00D458C1" w:rsidRPr="007241C7">
        <w:t xml:space="preserve"> </w:t>
      </w:r>
      <w:r w:rsidR="00D551EC">
        <w:t>муниципального округа</w:t>
      </w:r>
      <w:r w:rsidR="000E7000">
        <w:t>. Т</w:t>
      </w:r>
      <w:r w:rsidRPr="002C4067">
        <w:t>акже уточнены сведения по планируемому приросту тепловой нагрузки.</w:t>
      </w:r>
    </w:p>
    <w:p w:rsidR="004F602D" w:rsidRPr="002C4067" w:rsidRDefault="00743D58" w:rsidP="00FA1C46">
      <w:pPr>
        <w:pStyle w:val="aff2"/>
      </w:pPr>
      <w:r>
        <w:t>Раздел</w:t>
      </w:r>
      <w:r w:rsidRPr="002C4067">
        <w:t xml:space="preserve"> </w:t>
      </w:r>
      <w:r w:rsidR="004F602D" w:rsidRPr="002C4067">
        <w:t xml:space="preserve">разработан в соответствии с действующей редакцией </w:t>
      </w:r>
      <w:r w:rsidR="00C879D3" w:rsidRPr="002C4067">
        <w:t xml:space="preserve">Постановления Правительства РФ от 22.02.2012 № 154 </w:t>
      </w:r>
      <w:r w:rsidR="004F602D" w:rsidRPr="002C4067">
        <w:t xml:space="preserve"> «О требованиях к схемам теплоснабжения, порядку их </w:t>
      </w:r>
      <w:r w:rsidR="008E4EBE" w:rsidRPr="002C4067">
        <w:t>разработки</w:t>
      </w:r>
      <w:r w:rsidR="004F602D" w:rsidRPr="002C4067">
        <w:t xml:space="preserve"> и утверждения» </w:t>
      </w:r>
      <w:r w:rsidR="00127490" w:rsidRPr="002C4067">
        <w:t>и Методическими указаниями (</w:t>
      </w:r>
      <w:r w:rsidR="003965AF" w:rsidRPr="002C4067">
        <w:t>утв. Приказом Минэнерго России от 05.0</w:t>
      </w:r>
      <w:r w:rsidR="003E674F" w:rsidRPr="002C4067">
        <w:t>7.</w:t>
      </w:r>
      <w:r w:rsidR="003965AF" w:rsidRPr="002C4067">
        <w:t>2019 №</w:t>
      </w:r>
      <w:r w:rsidR="00C21840">
        <w:t> </w:t>
      </w:r>
      <w:r w:rsidR="003965AF" w:rsidRPr="002C4067">
        <w:t>212 «Об утверждении Методических указаний по разработке схем теплоснабжения»</w:t>
      </w:r>
      <w:r w:rsidR="00127490" w:rsidRPr="002C4067">
        <w:t>).</w:t>
      </w:r>
    </w:p>
    <w:p w:rsidR="00E025F8" w:rsidRPr="00C21840" w:rsidRDefault="00B749FA" w:rsidP="000B3DDF">
      <w:pPr>
        <w:pStyle w:val="aff2"/>
        <w:rPr>
          <w:b/>
          <w:bCs/>
        </w:rPr>
      </w:pPr>
      <w:bookmarkStart w:id="783" w:name="_Toc162211233"/>
      <w:bookmarkStart w:id="784" w:name="_Toc162259341"/>
      <w:bookmarkStart w:id="785" w:name="_Toc165985227"/>
      <w:r w:rsidRPr="00C21840">
        <w:rPr>
          <w:b/>
        </w:rPr>
        <w:t xml:space="preserve">РАЗДЕЛ </w:t>
      </w:r>
      <w:r w:rsidR="00E025F8" w:rsidRPr="00C21840">
        <w:rPr>
          <w:b/>
        </w:rPr>
        <w:t xml:space="preserve">3 Электронная модель системы теплоснабжения </w:t>
      </w:r>
      <w:bookmarkEnd w:id="783"/>
      <w:bookmarkEnd w:id="784"/>
      <w:bookmarkEnd w:id="785"/>
      <w:r w:rsidR="00D551EC" w:rsidRPr="00D551EC">
        <w:rPr>
          <w:b/>
        </w:rPr>
        <w:t>поселения, муниципального округа, городского округа, города федерального значения</w:t>
      </w:r>
    </w:p>
    <w:p w:rsidR="00935E97" w:rsidRPr="004C0D54" w:rsidRDefault="009B19C8" w:rsidP="00393334">
      <w:pPr>
        <w:pStyle w:val="aff2"/>
      </w:pPr>
      <w:r>
        <w:t>Раздел</w:t>
      </w:r>
      <w:r w:rsidRPr="002C4067">
        <w:t xml:space="preserve"> разработан 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и Методическими указаниями (утв. Приказом Минэнерго России от 05.07.2019 №</w:t>
      </w:r>
      <w:r>
        <w:t> </w:t>
      </w:r>
      <w:r w:rsidRPr="002C4067">
        <w:t>212 «Об утверждении Методических указаний по разработке схем теплоснабжения»).</w:t>
      </w:r>
    </w:p>
    <w:p w:rsidR="00E025F8" w:rsidRPr="00C21840" w:rsidRDefault="00B749FA" w:rsidP="000B3DDF">
      <w:pPr>
        <w:pStyle w:val="aff2"/>
        <w:rPr>
          <w:b/>
          <w:bCs/>
        </w:rPr>
      </w:pPr>
      <w:bookmarkStart w:id="786" w:name="_Toc162211234"/>
      <w:bookmarkStart w:id="787" w:name="_Toc162259342"/>
      <w:bookmarkStart w:id="788" w:name="_Toc165985228"/>
      <w:r w:rsidRPr="00C21840">
        <w:rPr>
          <w:b/>
        </w:rPr>
        <w:t xml:space="preserve">РАЗДЕЛ </w:t>
      </w:r>
      <w:r w:rsidR="00E025F8" w:rsidRPr="00C21840">
        <w:rPr>
          <w:b/>
        </w:rPr>
        <w:t>4 Существующие и перспективные балансы тепловой мощности источников тепловой энергии и тепловой нагрузки потребителей</w:t>
      </w:r>
      <w:bookmarkEnd w:id="786"/>
      <w:bookmarkEnd w:id="787"/>
      <w:bookmarkEnd w:id="788"/>
    </w:p>
    <w:p w:rsidR="0080158A" w:rsidRPr="007241C7" w:rsidRDefault="0080158A" w:rsidP="00393334">
      <w:pPr>
        <w:pStyle w:val="aff2"/>
      </w:pPr>
      <w:r w:rsidRPr="002C4067">
        <w:t>Рассмотрены перспективные балансы источник</w:t>
      </w:r>
      <w:r w:rsidR="000E7000">
        <w:t xml:space="preserve">а </w:t>
      </w:r>
      <w:r w:rsidRPr="002C4067">
        <w:t xml:space="preserve">тепловой мощности и тепловой нагрузки в </w:t>
      </w:r>
      <w:r w:rsidRPr="007241C7">
        <w:t>перио</w:t>
      </w:r>
      <w:r w:rsidR="00042A16" w:rsidRPr="007241C7">
        <w:t>д</w:t>
      </w:r>
      <w:r w:rsidR="00787B99" w:rsidRPr="007241C7">
        <w:t xml:space="preserve"> </w:t>
      </w:r>
      <w:r w:rsidRPr="007241C7">
        <w:t>с 202</w:t>
      </w:r>
      <w:r w:rsidR="00E51C0A">
        <w:t>4</w:t>
      </w:r>
      <w:r w:rsidRPr="007241C7">
        <w:t xml:space="preserve"> по 20</w:t>
      </w:r>
      <w:r w:rsidR="00984B6E">
        <w:t>36</w:t>
      </w:r>
      <w:r w:rsidRPr="007241C7">
        <w:t xml:space="preserve"> гг. (на каждый год). </w:t>
      </w:r>
    </w:p>
    <w:p w:rsidR="0080158A" w:rsidRPr="002C4067" w:rsidRDefault="00743D58" w:rsidP="00393334">
      <w:pPr>
        <w:pStyle w:val="aff2"/>
      </w:pPr>
      <w:r>
        <w:t>Раздел</w:t>
      </w:r>
      <w:r w:rsidRPr="002C4067">
        <w:t xml:space="preserve"> </w:t>
      </w:r>
      <w:r w:rsidR="0080158A" w:rsidRPr="002C4067">
        <w:t>разработан</w:t>
      </w:r>
      <w:r w:rsidR="002F5504" w:rsidRPr="002C4067">
        <w:t xml:space="preserve"> </w:t>
      </w:r>
      <w:r w:rsidR="0080158A" w:rsidRPr="002C4067">
        <w:t xml:space="preserve">в соответствии с действующей редакцией </w:t>
      </w:r>
      <w:r w:rsidR="00C879D3" w:rsidRPr="002C4067">
        <w:t xml:space="preserve">Постановления Правительства РФ от 22.02.2012 № 154 </w:t>
      </w:r>
      <w:r w:rsidR="0080158A" w:rsidRPr="002C4067">
        <w:t xml:space="preserve"> «О требованиях к схемам теплоснабжения, порядку их разработки и утверждения» и М</w:t>
      </w:r>
      <w:r w:rsidR="00127490" w:rsidRPr="002C4067">
        <w:t>етодическими указаниями (</w:t>
      </w:r>
      <w:r w:rsidR="003965AF" w:rsidRPr="002C4067">
        <w:t>утв. Приказом Минэнерго России от 05.0</w:t>
      </w:r>
      <w:r w:rsidR="003E674F" w:rsidRPr="002C4067">
        <w:t>7.</w:t>
      </w:r>
      <w:r w:rsidR="003965AF" w:rsidRPr="002C4067">
        <w:t>2019 № 212 «Об утверждении Методических указаний по разработке схем теплоснабжения»</w:t>
      </w:r>
      <w:r w:rsidR="00127490" w:rsidRPr="002C4067">
        <w:t>).</w:t>
      </w:r>
    </w:p>
    <w:p w:rsidR="00E762C3" w:rsidRPr="00C21840" w:rsidRDefault="00B749FA" w:rsidP="000B3DDF">
      <w:pPr>
        <w:pStyle w:val="aff2"/>
        <w:rPr>
          <w:b/>
          <w:bCs/>
        </w:rPr>
      </w:pPr>
      <w:bookmarkStart w:id="789" w:name="_Toc162211235"/>
      <w:bookmarkStart w:id="790" w:name="_Toc162259343"/>
      <w:bookmarkStart w:id="791" w:name="_Toc165985229"/>
      <w:r w:rsidRPr="00C21840">
        <w:rPr>
          <w:b/>
        </w:rPr>
        <w:t xml:space="preserve">РАЗДЕЛ </w:t>
      </w:r>
      <w:r w:rsidR="00E025F8" w:rsidRPr="00C21840">
        <w:rPr>
          <w:b/>
        </w:rPr>
        <w:t xml:space="preserve">5 Мастер-план развития систем теплоснабжения </w:t>
      </w:r>
      <w:bookmarkEnd w:id="789"/>
      <w:bookmarkEnd w:id="790"/>
      <w:bookmarkEnd w:id="791"/>
      <w:r w:rsidR="00D551EC" w:rsidRPr="00D551EC">
        <w:rPr>
          <w:b/>
        </w:rPr>
        <w:t>поселения, муниципального округа, городского округа, города федерального значения</w:t>
      </w:r>
    </w:p>
    <w:p w:rsidR="0080158A" w:rsidRPr="002C4067" w:rsidRDefault="00743D58" w:rsidP="00393334">
      <w:pPr>
        <w:pStyle w:val="aff2"/>
      </w:pPr>
      <w:r>
        <w:t>Раздел</w:t>
      </w:r>
      <w:r w:rsidRPr="002C4067">
        <w:t xml:space="preserve"> </w:t>
      </w:r>
      <w:r w:rsidR="00E762C3" w:rsidRPr="002C4067">
        <w:t xml:space="preserve">разработан в соответствии с действующей редакцией </w:t>
      </w:r>
      <w:r w:rsidR="00C879D3" w:rsidRPr="002C4067">
        <w:t xml:space="preserve">Постановления Правительства РФ от 22.02.2012 № 154 </w:t>
      </w:r>
      <w:r w:rsidR="00E762C3" w:rsidRPr="002C4067">
        <w:t xml:space="preserve"> «О требованиях к схемам теплоснабжения, порядку их </w:t>
      </w:r>
      <w:r w:rsidR="008E4EBE" w:rsidRPr="002C4067">
        <w:t>разработки</w:t>
      </w:r>
      <w:r w:rsidR="00E762C3" w:rsidRPr="002C4067">
        <w:t xml:space="preserve"> и утверждения» </w:t>
      </w:r>
      <w:r w:rsidR="00127490" w:rsidRPr="002C4067">
        <w:t>и Методическими указаниями (</w:t>
      </w:r>
      <w:r w:rsidR="003965AF" w:rsidRPr="002C4067">
        <w:t>утв. Приказом Минэнерго России от 05.0</w:t>
      </w:r>
      <w:r w:rsidR="003E674F" w:rsidRPr="002C4067">
        <w:t>7.</w:t>
      </w:r>
      <w:r w:rsidR="003965AF" w:rsidRPr="002C4067">
        <w:t>2019 №</w:t>
      </w:r>
      <w:r w:rsidR="00C21840">
        <w:t> </w:t>
      </w:r>
      <w:r w:rsidR="003965AF" w:rsidRPr="002C4067">
        <w:t>212 «Об утверждении Методических указаний по разработке схем теплоснабжения»</w:t>
      </w:r>
      <w:r w:rsidR="00127490" w:rsidRPr="002C4067">
        <w:t>).</w:t>
      </w:r>
    </w:p>
    <w:p w:rsidR="00E025F8" w:rsidRPr="00C21840" w:rsidRDefault="00B749FA" w:rsidP="000B3DDF">
      <w:pPr>
        <w:pStyle w:val="aff2"/>
        <w:rPr>
          <w:b/>
          <w:bCs/>
        </w:rPr>
      </w:pPr>
      <w:bookmarkStart w:id="792" w:name="_Toc162211236"/>
      <w:bookmarkStart w:id="793" w:name="_Toc162259344"/>
      <w:bookmarkStart w:id="794" w:name="_Toc165985230"/>
      <w:r w:rsidRPr="00C21840">
        <w:rPr>
          <w:b/>
        </w:rPr>
        <w:lastRenderedPageBreak/>
        <w:t xml:space="preserve">РАЗДЕЛ </w:t>
      </w:r>
      <w:r w:rsidR="00E025F8" w:rsidRPr="00C21840">
        <w:rPr>
          <w:b/>
        </w:rPr>
        <w:t>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792"/>
      <w:bookmarkEnd w:id="793"/>
      <w:bookmarkEnd w:id="794"/>
    </w:p>
    <w:p w:rsidR="00042A16" w:rsidRPr="002C4067" w:rsidRDefault="0080158A" w:rsidP="00393334">
      <w:pPr>
        <w:pStyle w:val="aff2"/>
      </w:pPr>
      <w:r w:rsidRPr="002C4067">
        <w:rPr>
          <w:rFonts w:eastAsia="Microsoft YaHei"/>
        </w:rPr>
        <w:t xml:space="preserve">При </w:t>
      </w:r>
      <w:r w:rsidR="00817FE5">
        <w:rPr>
          <w:rFonts w:eastAsia="Microsoft YaHei"/>
        </w:rPr>
        <w:t>актуализации</w:t>
      </w:r>
      <w:r w:rsidRPr="002C4067">
        <w:rPr>
          <w:rFonts w:eastAsia="Microsoft YaHei"/>
        </w:rPr>
        <w:t xml:space="preserve"> схемы теплоснабжения</w:t>
      </w:r>
      <w:r w:rsidRPr="002C4067">
        <w:t xml:space="preserve"> были рассмотрены перспективные балансы производительности </w:t>
      </w:r>
      <w:r w:rsidRPr="007241C7">
        <w:t>водоподготовительных установок в перио</w:t>
      </w:r>
      <w:r w:rsidR="00042A16" w:rsidRPr="007241C7">
        <w:t>д</w:t>
      </w:r>
      <w:r w:rsidR="00787B99" w:rsidRPr="007241C7">
        <w:t xml:space="preserve"> </w:t>
      </w:r>
      <w:r w:rsidRPr="007241C7">
        <w:t>с 202</w:t>
      </w:r>
      <w:r w:rsidR="00E51C0A">
        <w:t>4</w:t>
      </w:r>
      <w:r w:rsidRPr="007241C7">
        <w:t xml:space="preserve"> по 20</w:t>
      </w:r>
      <w:r w:rsidR="00984B6E">
        <w:t>36</w:t>
      </w:r>
      <w:r w:rsidRPr="007241C7">
        <w:t xml:space="preserve"> </w:t>
      </w:r>
      <w:r w:rsidR="007010E8" w:rsidRPr="007241C7">
        <w:t>г</w:t>
      </w:r>
      <w:r w:rsidRPr="007241C7">
        <w:t xml:space="preserve">г. (на каждый </w:t>
      </w:r>
      <w:r w:rsidRPr="002C4067">
        <w:t xml:space="preserve">год). </w:t>
      </w:r>
    </w:p>
    <w:p w:rsidR="0080158A" w:rsidRPr="002C4067" w:rsidRDefault="00743D58" w:rsidP="00393334">
      <w:pPr>
        <w:pStyle w:val="aff2"/>
      </w:pPr>
      <w:r>
        <w:t>Раздел</w:t>
      </w:r>
      <w:r w:rsidRPr="002C4067">
        <w:t xml:space="preserve"> </w:t>
      </w:r>
      <w:r w:rsidR="0080158A" w:rsidRPr="002C4067">
        <w:t xml:space="preserve">переработан в соответствии с действующей редакцией </w:t>
      </w:r>
      <w:r w:rsidR="00C879D3" w:rsidRPr="002C4067">
        <w:t xml:space="preserve">Постановления Правительства РФ от 22.02.2012 № 154 </w:t>
      </w:r>
      <w:r w:rsidR="0080158A" w:rsidRPr="002C4067">
        <w:t xml:space="preserve"> «О требованиях к схемам теплоснабжения, порядку их </w:t>
      </w:r>
      <w:r w:rsidR="008E4EBE" w:rsidRPr="002C4067">
        <w:t>разработки</w:t>
      </w:r>
      <w:r w:rsidR="0080158A" w:rsidRPr="002C4067">
        <w:t xml:space="preserve"> и утверждения» и Методическими указаниями</w:t>
      </w:r>
      <w:r w:rsidR="00127490" w:rsidRPr="002C4067">
        <w:t xml:space="preserve"> (</w:t>
      </w:r>
      <w:r w:rsidR="003965AF" w:rsidRPr="002C4067">
        <w:t>утв. Приказом Минэнерго России от 05.0</w:t>
      </w:r>
      <w:r w:rsidR="003E674F" w:rsidRPr="002C4067">
        <w:t>7.</w:t>
      </w:r>
      <w:r w:rsidR="003965AF" w:rsidRPr="002C4067">
        <w:t>2019 № 212 «Об утверждении Методических указаний по разработке схем теплоснабжения»</w:t>
      </w:r>
      <w:r w:rsidR="00127490" w:rsidRPr="002C4067">
        <w:t>).</w:t>
      </w:r>
    </w:p>
    <w:p w:rsidR="00E025F8" w:rsidRPr="00C21840" w:rsidRDefault="00B749FA" w:rsidP="000B3DDF">
      <w:pPr>
        <w:pStyle w:val="aff2"/>
        <w:rPr>
          <w:b/>
          <w:bCs/>
        </w:rPr>
      </w:pPr>
      <w:bookmarkStart w:id="795" w:name="_Toc162211237"/>
      <w:bookmarkStart w:id="796" w:name="_Toc162259345"/>
      <w:bookmarkStart w:id="797" w:name="_Toc165985231"/>
      <w:r w:rsidRPr="00C21840">
        <w:rPr>
          <w:b/>
        </w:rPr>
        <w:t xml:space="preserve">РАЗДЕЛ </w:t>
      </w:r>
      <w:r w:rsidR="00E025F8" w:rsidRPr="00C21840">
        <w:rPr>
          <w:b/>
        </w:rPr>
        <w:t>7 Предложения по строительству, реконструкции, техническому перевооружению и (или) модернизации источников тепловой энергии</w:t>
      </w:r>
      <w:bookmarkEnd w:id="795"/>
      <w:bookmarkEnd w:id="796"/>
      <w:bookmarkEnd w:id="797"/>
    </w:p>
    <w:p w:rsidR="00010E76" w:rsidRPr="002C4067" w:rsidRDefault="00935E97" w:rsidP="00393334">
      <w:pPr>
        <w:pStyle w:val="aff2"/>
      </w:pPr>
      <w:r w:rsidRPr="002C4067">
        <w:t xml:space="preserve">Глава </w:t>
      </w:r>
      <w:r w:rsidR="00365DBE">
        <w:t>актуализирована</w:t>
      </w:r>
      <w:r w:rsidRPr="002C4067">
        <w:t xml:space="preserve"> в соответствии с действующей редакцией </w:t>
      </w:r>
      <w:r w:rsidR="00C879D3" w:rsidRPr="002C4067">
        <w:t xml:space="preserve">Постановления Правительства РФ от 22.02.2012 № 154 </w:t>
      </w:r>
      <w:r w:rsidRPr="002C4067">
        <w:t xml:space="preserve"> «О требованиях к схемам теплоснабжения, порядку их </w:t>
      </w:r>
      <w:r w:rsidR="008E4EBE" w:rsidRPr="002C4067">
        <w:t>разработки</w:t>
      </w:r>
      <w:r w:rsidRPr="002C4067">
        <w:t xml:space="preserve"> и утверждения» </w:t>
      </w:r>
      <w:r w:rsidR="00127490" w:rsidRPr="002C4067">
        <w:t>и Методическими указаниями (</w:t>
      </w:r>
      <w:r w:rsidR="003965AF" w:rsidRPr="002C4067">
        <w:t>утв. Приказом Минэнерго России от 05.0</w:t>
      </w:r>
      <w:r w:rsidR="003E674F" w:rsidRPr="002C4067">
        <w:t>7.</w:t>
      </w:r>
      <w:r w:rsidR="003965AF" w:rsidRPr="002C4067">
        <w:t>2019 № 212 «Об утверждении Методических указаний по разработке схем теплоснабжения»</w:t>
      </w:r>
      <w:r w:rsidR="00127490" w:rsidRPr="002C4067">
        <w:t>).</w:t>
      </w:r>
    </w:p>
    <w:p w:rsidR="00E025F8" w:rsidRPr="00C21840" w:rsidRDefault="00B749FA" w:rsidP="000B3DDF">
      <w:pPr>
        <w:pStyle w:val="aff2"/>
        <w:rPr>
          <w:b/>
          <w:bCs/>
        </w:rPr>
      </w:pPr>
      <w:bookmarkStart w:id="798" w:name="_Toc162211238"/>
      <w:bookmarkStart w:id="799" w:name="_Toc162259346"/>
      <w:bookmarkStart w:id="800" w:name="_Toc165985232"/>
      <w:r w:rsidRPr="00C21840">
        <w:rPr>
          <w:b/>
        </w:rPr>
        <w:t xml:space="preserve">РАЗДЕЛ </w:t>
      </w:r>
      <w:r w:rsidR="00E025F8" w:rsidRPr="00C21840">
        <w:rPr>
          <w:b/>
        </w:rPr>
        <w:t>8 Предложения по строительству, реконструкции и (или) модернизации тепловых сетей</w:t>
      </w:r>
      <w:bookmarkEnd w:id="798"/>
      <w:bookmarkEnd w:id="799"/>
      <w:bookmarkEnd w:id="800"/>
    </w:p>
    <w:p w:rsidR="009A3B89" w:rsidRPr="002C4067" w:rsidRDefault="00C21840" w:rsidP="00393334">
      <w:pPr>
        <w:pStyle w:val="aff2"/>
      </w:pPr>
      <w:r>
        <w:t>Раздел</w:t>
      </w:r>
      <w:r w:rsidR="0080158A" w:rsidRPr="002C4067">
        <w:t xml:space="preserve"> </w:t>
      </w:r>
      <w:r w:rsidR="00365DBE">
        <w:t>актуализирован</w:t>
      </w:r>
      <w:r w:rsidR="0080158A" w:rsidRPr="002C4067">
        <w:t xml:space="preserve"> в соответствии с действующей редакцией </w:t>
      </w:r>
      <w:r w:rsidR="00C879D3" w:rsidRPr="002C4067">
        <w:t xml:space="preserve">Постановления Правительства РФ от 22.02.2012 № 154 </w:t>
      </w:r>
      <w:r w:rsidR="0080158A" w:rsidRPr="002C4067">
        <w:t xml:space="preserve"> «О требованиях к схемам теплоснабжения, порядку их </w:t>
      </w:r>
      <w:r w:rsidR="008E4EBE" w:rsidRPr="002C4067">
        <w:t>разработки</w:t>
      </w:r>
      <w:r w:rsidR="0080158A" w:rsidRPr="002C4067">
        <w:t xml:space="preserve"> и утверждения» и Метод</w:t>
      </w:r>
      <w:r w:rsidR="00127490" w:rsidRPr="002C4067">
        <w:t>ическими указаниями (</w:t>
      </w:r>
      <w:r w:rsidR="003965AF" w:rsidRPr="002C4067">
        <w:t>утв. Приказом Минэнерго России от 05.0</w:t>
      </w:r>
      <w:r w:rsidR="003E674F" w:rsidRPr="002C4067">
        <w:t>7.</w:t>
      </w:r>
      <w:r w:rsidR="003965AF" w:rsidRPr="002C4067">
        <w:t>2019 № 212 «Об утверждении Методических указаний по разработке схем теплоснабжения»</w:t>
      </w:r>
      <w:r w:rsidR="00127490" w:rsidRPr="002C4067">
        <w:t>).</w:t>
      </w:r>
    </w:p>
    <w:p w:rsidR="00E025F8" w:rsidRPr="00C21840" w:rsidRDefault="00B749FA" w:rsidP="000B3DDF">
      <w:pPr>
        <w:pStyle w:val="aff2"/>
        <w:rPr>
          <w:b/>
          <w:bCs/>
        </w:rPr>
      </w:pPr>
      <w:bookmarkStart w:id="801" w:name="_Toc162211239"/>
      <w:bookmarkStart w:id="802" w:name="_Toc162259347"/>
      <w:bookmarkStart w:id="803" w:name="_Toc165985233"/>
      <w:r w:rsidRPr="00C21840">
        <w:rPr>
          <w:b/>
        </w:rPr>
        <w:t xml:space="preserve">РАЗДЕЛ </w:t>
      </w:r>
      <w:r w:rsidR="00E025F8" w:rsidRPr="00C21840">
        <w:rPr>
          <w:b/>
        </w:rPr>
        <w:t>9 Предложения по переводу открытых систем теплоснабжения (горячего водоснабжения) в закрытые системы горячего водоснабжения</w:t>
      </w:r>
      <w:bookmarkEnd w:id="801"/>
      <w:bookmarkEnd w:id="802"/>
      <w:bookmarkEnd w:id="803"/>
    </w:p>
    <w:p w:rsidR="001509D9" w:rsidRPr="002C4067" w:rsidRDefault="004F602D" w:rsidP="00393334">
      <w:pPr>
        <w:pStyle w:val="aff2"/>
      </w:pPr>
      <w:r w:rsidRPr="00B3208B">
        <w:t xml:space="preserve">Не разрабатывалась, так как горячее водоснабжение на </w:t>
      </w:r>
      <w:r w:rsidR="004E6EE1">
        <w:t>муниципального образования «Гагаринский муниципальный округ» Смоленкой области</w:t>
      </w:r>
      <w:r w:rsidR="004E6EE1" w:rsidRPr="00B3208B">
        <w:t xml:space="preserve"> </w:t>
      </w:r>
      <w:r w:rsidRPr="00B3208B">
        <w:t>организованно по закрытой схеме.</w:t>
      </w:r>
    </w:p>
    <w:p w:rsidR="00E025F8" w:rsidRPr="00C21840" w:rsidRDefault="00B749FA" w:rsidP="000B3DDF">
      <w:pPr>
        <w:pStyle w:val="aff2"/>
        <w:rPr>
          <w:b/>
          <w:bCs/>
        </w:rPr>
      </w:pPr>
      <w:bookmarkStart w:id="804" w:name="_Toc162211240"/>
      <w:bookmarkStart w:id="805" w:name="_Toc162259348"/>
      <w:bookmarkStart w:id="806" w:name="_Toc165985234"/>
      <w:r w:rsidRPr="00C21840">
        <w:rPr>
          <w:b/>
        </w:rPr>
        <w:t xml:space="preserve">РАЗДЕЛ </w:t>
      </w:r>
      <w:r w:rsidR="00E025F8" w:rsidRPr="00C21840">
        <w:rPr>
          <w:b/>
        </w:rPr>
        <w:t>10 Перспективные топливные балансы</w:t>
      </w:r>
      <w:bookmarkEnd w:id="804"/>
      <w:bookmarkEnd w:id="805"/>
      <w:bookmarkEnd w:id="806"/>
    </w:p>
    <w:p w:rsidR="00010E76" w:rsidRPr="002C4067" w:rsidRDefault="00C21840" w:rsidP="00393334">
      <w:pPr>
        <w:pStyle w:val="aff2"/>
      </w:pPr>
      <w:r>
        <w:t>Раздел</w:t>
      </w:r>
      <w:r w:rsidRPr="002C4067">
        <w:t xml:space="preserve"> </w:t>
      </w:r>
      <w:r>
        <w:t>актуализирован</w:t>
      </w:r>
      <w:r w:rsidRPr="002C4067">
        <w:t xml:space="preserve"> </w:t>
      </w:r>
      <w:r w:rsidR="0080158A" w:rsidRPr="002C4067">
        <w:t xml:space="preserve">в соответствии с действующей редакцией </w:t>
      </w:r>
      <w:r w:rsidR="00C879D3" w:rsidRPr="002C4067">
        <w:t xml:space="preserve">Постановления Правительства РФ от 22.02.2012 № 154 </w:t>
      </w:r>
      <w:r w:rsidR="0080158A" w:rsidRPr="002C4067">
        <w:t xml:space="preserve"> «О требованиях к схемам теплоснабжения, порядку их </w:t>
      </w:r>
      <w:r w:rsidR="008E4EBE" w:rsidRPr="002C4067">
        <w:t>разработки</w:t>
      </w:r>
      <w:r w:rsidR="0080158A" w:rsidRPr="002C4067">
        <w:t xml:space="preserve"> и утверждения» и Методическими указан</w:t>
      </w:r>
      <w:r w:rsidR="00127490" w:rsidRPr="002C4067">
        <w:t>иями (</w:t>
      </w:r>
      <w:r w:rsidR="003965AF" w:rsidRPr="002C4067">
        <w:t>утв. Приказом Минэнерго России от 05.0</w:t>
      </w:r>
      <w:r w:rsidR="003E674F" w:rsidRPr="002C4067">
        <w:t>7.</w:t>
      </w:r>
      <w:r w:rsidR="003965AF" w:rsidRPr="002C4067">
        <w:t>2019 № 212 «Об утверждении Методических указаний по разработке схем теплоснабжения»</w:t>
      </w:r>
      <w:r w:rsidR="00127490" w:rsidRPr="002C4067">
        <w:t>).</w:t>
      </w:r>
    </w:p>
    <w:p w:rsidR="00E025F8" w:rsidRPr="00C21840" w:rsidRDefault="00B749FA" w:rsidP="000B3DDF">
      <w:pPr>
        <w:pStyle w:val="aff2"/>
        <w:rPr>
          <w:b/>
          <w:bCs/>
        </w:rPr>
      </w:pPr>
      <w:bookmarkStart w:id="807" w:name="_Toc162211241"/>
      <w:bookmarkStart w:id="808" w:name="_Toc162259349"/>
      <w:bookmarkStart w:id="809" w:name="_Toc165985235"/>
      <w:r w:rsidRPr="00C21840">
        <w:rPr>
          <w:b/>
        </w:rPr>
        <w:t xml:space="preserve">РАЗДЕЛ </w:t>
      </w:r>
      <w:r w:rsidR="00E025F8" w:rsidRPr="00C21840">
        <w:rPr>
          <w:b/>
        </w:rPr>
        <w:t>11 Оценка надежности теплоснабжения</w:t>
      </w:r>
      <w:bookmarkEnd w:id="807"/>
      <w:bookmarkEnd w:id="808"/>
      <w:bookmarkEnd w:id="809"/>
    </w:p>
    <w:p w:rsidR="00010E76" w:rsidRPr="002C4067" w:rsidRDefault="00C21840" w:rsidP="00393334">
      <w:pPr>
        <w:pStyle w:val="aff2"/>
      </w:pPr>
      <w:r>
        <w:t>Раздел</w:t>
      </w:r>
      <w:r w:rsidRPr="002C4067">
        <w:t xml:space="preserve"> </w:t>
      </w:r>
      <w:r>
        <w:t>актуализирован</w:t>
      </w:r>
      <w:r w:rsidRPr="002C4067">
        <w:t xml:space="preserve"> </w:t>
      </w:r>
      <w:r w:rsidR="0080158A" w:rsidRPr="002C4067">
        <w:t xml:space="preserve">в соответствии с действующей редакцией </w:t>
      </w:r>
      <w:r w:rsidR="00C879D3" w:rsidRPr="002C4067">
        <w:t xml:space="preserve">Постановления Правительства РФ от 22.02.2012 № 154 </w:t>
      </w:r>
      <w:r w:rsidR="0080158A" w:rsidRPr="002C4067">
        <w:t xml:space="preserve"> «О требованиях к схемам теплоснабжения, порядку их </w:t>
      </w:r>
      <w:r w:rsidR="008E4EBE" w:rsidRPr="002C4067">
        <w:t>разработки</w:t>
      </w:r>
      <w:r w:rsidR="0080158A" w:rsidRPr="002C4067">
        <w:t xml:space="preserve"> и утверждения» и Методиче</w:t>
      </w:r>
      <w:r w:rsidR="001509D9" w:rsidRPr="002C4067">
        <w:t>скими указаниями (утв. Приказом Минэнерго России от 05.0</w:t>
      </w:r>
      <w:r w:rsidR="003E674F" w:rsidRPr="002C4067">
        <w:t>7.</w:t>
      </w:r>
      <w:r w:rsidR="001509D9" w:rsidRPr="002C4067">
        <w:t>2019 № 212 «Об утверждении Методических указаний по разработке схем теплоснабжения»).</w:t>
      </w:r>
    </w:p>
    <w:p w:rsidR="00E025F8" w:rsidRPr="00C21840" w:rsidRDefault="00B749FA" w:rsidP="000B3DDF">
      <w:pPr>
        <w:pStyle w:val="aff2"/>
        <w:rPr>
          <w:b/>
          <w:bCs/>
        </w:rPr>
      </w:pPr>
      <w:bookmarkStart w:id="810" w:name="_Toc162211242"/>
      <w:bookmarkStart w:id="811" w:name="_Toc162259350"/>
      <w:bookmarkStart w:id="812" w:name="_Toc165985236"/>
      <w:r w:rsidRPr="00C21840">
        <w:rPr>
          <w:b/>
        </w:rPr>
        <w:t xml:space="preserve">РАЗДЕЛ </w:t>
      </w:r>
      <w:r w:rsidR="00E025F8" w:rsidRPr="00C21840">
        <w:rPr>
          <w:b/>
        </w:rPr>
        <w:t>12 Обоснование инвестиций в строительство, реконструкцию, техническое перевооружение и (или) модернизацию</w:t>
      </w:r>
      <w:bookmarkEnd w:id="810"/>
      <w:bookmarkEnd w:id="811"/>
      <w:bookmarkEnd w:id="812"/>
    </w:p>
    <w:p w:rsidR="00C21840" w:rsidRDefault="00C21840" w:rsidP="00984B6E">
      <w:pPr>
        <w:pStyle w:val="aff2"/>
        <w:rPr>
          <w:b/>
        </w:rPr>
      </w:pPr>
      <w:r>
        <w:t>Раздел</w:t>
      </w:r>
      <w:r w:rsidRPr="002C4067">
        <w:t xml:space="preserve"> </w:t>
      </w:r>
      <w:r>
        <w:t>актуализирован</w:t>
      </w:r>
      <w:r w:rsidRPr="002C4067">
        <w:t xml:space="preserve"> </w:t>
      </w:r>
      <w:r w:rsidR="0080158A" w:rsidRPr="002C4067">
        <w:t>в соответствии с действующей редакцией</w:t>
      </w:r>
      <w:r w:rsidR="00010E76" w:rsidRPr="002C4067">
        <w:t xml:space="preserve"> </w:t>
      </w:r>
      <w:r w:rsidR="00C879D3" w:rsidRPr="002C4067">
        <w:t xml:space="preserve">Постановления Правительства РФ от 22.02.2012 № 154 </w:t>
      </w:r>
      <w:r w:rsidR="00010E76" w:rsidRPr="002C4067">
        <w:t xml:space="preserve"> «О требованиях к схемам теплоснабжения, порядку их разработки и утверждения» и Методическими указаниями по разработке схем теплоснабжения (</w:t>
      </w:r>
      <w:r w:rsidR="003965AF" w:rsidRPr="002C4067">
        <w:t>утв. Приказом Минэнерго России от 05.0</w:t>
      </w:r>
      <w:r w:rsidR="003E674F" w:rsidRPr="002C4067">
        <w:t>7.</w:t>
      </w:r>
      <w:r w:rsidR="003965AF" w:rsidRPr="002C4067">
        <w:t>2019 № 212 «Об утверждении Методических указаний по разработке схем теплоснабжения»</w:t>
      </w:r>
      <w:r w:rsidR="00010E76" w:rsidRPr="002C4067">
        <w:t>).</w:t>
      </w:r>
      <w:bookmarkStart w:id="813" w:name="_Toc162211243"/>
      <w:bookmarkStart w:id="814" w:name="_Toc162259351"/>
      <w:bookmarkStart w:id="815" w:name="_Toc165985237"/>
      <w:r>
        <w:rPr>
          <w:b/>
        </w:rPr>
        <w:br w:type="page"/>
      </w:r>
    </w:p>
    <w:p w:rsidR="00E025F8" w:rsidRPr="00C21840" w:rsidRDefault="00B749FA" w:rsidP="000B3DDF">
      <w:pPr>
        <w:pStyle w:val="aff2"/>
        <w:rPr>
          <w:b/>
          <w:bCs/>
        </w:rPr>
      </w:pPr>
      <w:r w:rsidRPr="00C21840">
        <w:rPr>
          <w:b/>
        </w:rPr>
        <w:lastRenderedPageBreak/>
        <w:t xml:space="preserve">РАЗДЕЛ </w:t>
      </w:r>
      <w:r w:rsidR="00E025F8" w:rsidRPr="00C21840">
        <w:rPr>
          <w:b/>
        </w:rPr>
        <w:t>13 Индикаторы развития систем теплоснабжения</w:t>
      </w:r>
      <w:bookmarkEnd w:id="813"/>
      <w:bookmarkEnd w:id="814"/>
      <w:bookmarkEnd w:id="815"/>
      <w:r w:rsidR="004C0D54">
        <w:rPr>
          <w:b/>
        </w:rPr>
        <w:t xml:space="preserve"> </w:t>
      </w:r>
      <w:r w:rsidR="00D551EC" w:rsidRPr="00D551EC">
        <w:rPr>
          <w:b/>
        </w:rPr>
        <w:t>поселения, муниципального округа, городского округа, города федерального значения</w:t>
      </w:r>
    </w:p>
    <w:p w:rsidR="00010E76" w:rsidRPr="002C4067" w:rsidRDefault="00C21840" w:rsidP="00393334">
      <w:pPr>
        <w:pStyle w:val="aff2"/>
      </w:pPr>
      <w:r>
        <w:t>Раздел</w:t>
      </w:r>
      <w:r w:rsidRPr="002C4067">
        <w:t xml:space="preserve"> </w:t>
      </w:r>
      <w:r>
        <w:t>актуализирован</w:t>
      </w:r>
      <w:r w:rsidRPr="002C4067">
        <w:t xml:space="preserve"> </w:t>
      </w:r>
      <w:r w:rsidR="0080158A" w:rsidRPr="002C4067">
        <w:t>в соответствии с действующей редакцией</w:t>
      </w:r>
      <w:r w:rsidR="00010E76" w:rsidRPr="002C4067">
        <w:t xml:space="preserve"> </w:t>
      </w:r>
      <w:r w:rsidR="00C879D3" w:rsidRPr="002C4067">
        <w:t xml:space="preserve">Постановления Правительства РФ от 22.02.2012 № 154 </w:t>
      </w:r>
      <w:r w:rsidR="00010E76" w:rsidRPr="002C4067">
        <w:t xml:space="preserve"> «О требованиях к схемам теплоснабжения, порядку их разработки и утверждения» и Методическими указаниями по разработке схем теплоснабжения (</w:t>
      </w:r>
      <w:r w:rsidR="003965AF" w:rsidRPr="002C4067">
        <w:t>утв. Приказом Минэнерго России от 05.0</w:t>
      </w:r>
      <w:r w:rsidR="003E674F" w:rsidRPr="002C4067">
        <w:t>7.</w:t>
      </w:r>
      <w:r w:rsidR="003965AF" w:rsidRPr="002C4067">
        <w:t>2019 № 212 «Об утверждении Методических указаний по разработке схем теплоснабжения»</w:t>
      </w:r>
      <w:r w:rsidR="00010E76" w:rsidRPr="002C4067">
        <w:t>).</w:t>
      </w:r>
    </w:p>
    <w:p w:rsidR="00E025F8" w:rsidRPr="00C21840" w:rsidRDefault="00B749FA" w:rsidP="000B3DDF">
      <w:pPr>
        <w:pStyle w:val="aff2"/>
        <w:rPr>
          <w:b/>
          <w:bCs/>
        </w:rPr>
      </w:pPr>
      <w:bookmarkStart w:id="816" w:name="_Toc162211244"/>
      <w:bookmarkStart w:id="817" w:name="_Toc162259352"/>
      <w:bookmarkStart w:id="818" w:name="_Toc165985238"/>
      <w:r w:rsidRPr="00C21840">
        <w:rPr>
          <w:b/>
        </w:rPr>
        <w:t xml:space="preserve">РАЗДЕЛ </w:t>
      </w:r>
      <w:r w:rsidR="00E025F8" w:rsidRPr="00C21840">
        <w:rPr>
          <w:b/>
        </w:rPr>
        <w:t>14 Ценовые (тарифные) последствия</w:t>
      </w:r>
      <w:bookmarkEnd w:id="816"/>
      <w:bookmarkEnd w:id="817"/>
      <w:bookmarkEnd w:id="818"/>
    </w:p>
    <w:p w:rsidR="00010E76" w:rsidRPr="002C4067" w:rsidRDefault="00C21840" w:rsidP="00393334">
      <w:pPr>
        <w:pStyle w:val="aff2"/>
      </w:pPr>
      <w:r>
        <w:t>Раздел</w:t>
      </w:r>
      <w:r w:rsidRPr="002C4067">
        <w:t xml:space="preserve"> </w:t>
      </w:r>
      <w:r>
        <w:t>актуализирован</w:t>
      </w:r>
      <w:r w:rsidRPr="002C4067">
        <w:t xml:space="preserve"> </w:t>
      </w:r>
      <w:r w:rsidR="0080158A" w:rsidRPr="002C4067">
        <w:t>в соответствии с действующей редакцией</w:t>
      </w:r>
      <w:r w:rsidR="00010E76" w:rsidRPr="002C4067">
        <w:t xml:space="preserve"> </w:t>
      </w:r>
      <w:r w:rsidR="00C879D3" w:rsidRPr="002C4067">
        <w:t xml:space="preserve">Постановления Правительства РФ от 22.02.2012 № 154 </w:t>
      </w:r>
      <w:r w:rsidR="00010E76" w:rsidRPr="002C4067">
        <w:t xml:space="preserve"> «О требованиях к схемам теплоснабжения, порядку их разработки и утверждения» и Методическими указаниями по разработке схем теплоснабжения (</w:t>
      </w:r>
      <w:r w:rsidR="003965AF" w:rsidRPr="002C4067">
        <w:t>утв. Приказом Минэнерго России от 05.0</w:t>
      </w:r>
      <w:r w:rsidR="003E674F" w:rsidRPr="002C4067">
        <w:t>7.</w:t>
      </w:r>
      <w:r w:rsidR="003965AF" w:rsidRPr="002C4067">
        <w:t>2019 № 212 «Об утверждении Методических указаний по разработке схем теплоснабжения»</w:t>
      </w:r>
      <w:r w:rsidR="00010E76" w:rsidRPr="002C4067">
        <w:t>).</w:t>
      </w:r>
    </w:p>
    <w:p w:rsidR="00E025F8" w:rsidRPr="00C21840" w:rsidRDefault="00B749FA" w:rsidP="000B3DDF">
      <w:pPr>
        <w:pStyle w:val="aff2"/>
        <w:rPr>
          <w:b/>
          <w:bCs/>
        </w:rPr>
      </w:pPr>
      <w:bookmarkStart w:id="819" w:name="_Toc162211245"/>
      <w:bookmarkStart w:id="820" w:name="_Toc162259353"/>
      <w:bookmarkStart w:id="821" w:name="_Toc165985239"/>
      <w:r w:rsidRPr="00C21840">
        <w:rPr>
          <w:b/>
        </w:rPr>
        <w:t xml:space="preserve">РАЗДЕЛ </w:t>
      </w:r>
      <w:r w:rsidR="00E025F8" w:rsidRPr="00C21840">
        <w:rPr>
          <w:b/>
        </w:rPr>
        <w:t>15 Реестр единых теплоснабжающих организаций</w:t>
      </w:r>
      <w:bookmarkEnd w:id="819"/>
      <w:bookmarkEnd w:id="820"/>
      <w:bookmarkEnd w:id="821"/>
    </w:p>
    <w:p w:rsidR="00010E76" w:rsidRPr="002C4067" w:rsidRDefault="00C21840" w:rsidP="00393334">
      <w:pPr>
        <w:pStyle w:val="aff2"/>
      </w:pPr>
      <w:r>
        <w:t>Раздел</w:t>
      </w:r>
      <w:r w:rsidRPr="002C4067">
        <w:t xml:space="preserve"> </w:t>
      </w:r>
      <w:r>
        <w:t>актуализирован</w:t>
      </w:r>
      <w:r w:rsidRPr="002C4067">
        <w:t xml:space="preserve"> </w:t>
      </w:r>
      <w:r w:rsidR="0080158A" w:rsidRPr="002C4067">
        <w:t>в соответствии с действующей редакцией</w:t>
      </w:r>
      <w:r w:rsidR="00010E76" w:rsidRPr="002C4067">
        <w:t xml:space="preserve"> </w:t>
      </w:r>
      <w:r w:rsidR="00C879D3" w:rsidRPr="002C4067">
        <w:t xml:space="preserve">Постановления Правительства РФ от 22.02.2012 № 154 </w:t>
      </w:r>
      <w:r w:rsidR="00010E76" w:rsidRPr="002C4067">
        <w:t xml:space="preserve"> «О требованиях к схемам теплоснабжения, порядку их разработки и утверждения» и Методическими указаниями по разработке схем теплоснабжения (</w:t>
      </w:r>
      <w:r w:rsidR="003965AF" w:rsidRPr="002C4067">
        <w:t>утв. Приказом Минэнерго России от 05.0</w:t>
      </w:r>
      <w:r w:rsidR="003E674F" w:rsidRPr="002C4067">
        <w:t>7.</w:t>
      </w:r>
      <w:r w:rsidR="003965AF" w:rsidRPr="002C4067">
        <w:t>2019 № 212 «Об утверждении Методических указаний по разработке схем теплоснабжения»</w:t>
      </w:r>
      <w:r w:rsidR="00010E76" w:rsidRPr="002C4067">
        <w:t>).</w:t>
      </w:r>
    </w:p>
    <w:p w:rsidR="00E025F8" w:rsidRPr="00C21840" w:rsidRDefault="00B749FA" w:rsidP="000B3DDF">
      <w:pPr>
        <w:pStyle w:val="aff2"/>
        <w:rPr>
          <w:b/>
          <w:bCs/>
        </w:rPr>
      </w:pPr>
      <w:bookmarkStart w:id="822" w:name="_Toc162211246"/>
      <w:bookmarkStart w:id="823" w:name="_Toc162259354"/>
      <w:bookmarkStart w:id="824" w:name="_Toc165985240"/>
      <w:r w:rsidRPr="00C21840">
        <w:rPr>
          <w:b/>
        </w:rPr>
        <w:t xml:space="preserve">РАЗДЕЛ </w:t>
      </w:r>
      <w:r w:rsidR="00E025F8" w:rsidRPr="00C21840">
        <w:rPr>
          <w:b/>
        </w:rPr>
        <w:t>16 Реестр мероприятий схемы теплоснабжения</w:t>
      </w:r>
      <w:bookmarkEnd w:id="822"/>
      <w:bookmarkEnd w:id="823"/>
      <w:bookmarkEnd w:id="824"/>
    </w:p>
    <w:p w:rsidR="00010E76" w:rsidRDefault="00C21840" w:rsidP="00393334">
      <w:pPr>
        <w:pStyle w:val="aff2"/>
      </w:pPr>
      <w:r>
        <w:t>Раздел</w:t>
      </w:r>
      <w:r w:rsidRPr="002C4067">
        <w:t xml:space="preserve"> </w:t>
      </w:r>
      <w:r>
        <w:t>актуализирован</w:t>
      </w:r>
      <w:r w:rsidRPr="002C4067">
        <w:t xml:space="preserve"> </w:t>
      </w:r>
      <w:r w:rsidR="0080158A" w:rsidRPr="002C4067">
        <w:t>в соответствии с действующей редакцией</w:t>
      </w:r>
      <w:r w:rsidR="00010E76" w:rsidRPr="002C4067">
        <w:t xml:space="preserve"> </w:t>
      </w:r>
      <w:r w:rsidR="00C879D3" w:rsidRPr="002C4067">
        <w:t xml:space="preserve">Постановления Правительства РФ от 22.02.2012 № </w:t>
      </w:r>
      <w:r w:rsidR="00B749FA" w:rsidRPr="002C4067">
        <w:t>154 «</w:t>
      </w:r>
      <w:r w:rsidR="00010E76" w:rsidRPr="002C4067">
        <w:t xml:space="preserve">О требованиях к схемам теплоснабжения, порядку их разработки и утверждения» и Методическими указаниями по разработке схем теплоснабжения (утв. Приказом Министерства энергетики РФ от 5 марта 2019 года </w:t>
      </w:r>
      <w:r w:rsidR="00E07727">
        <w:t>№ 2</w:t>
      </w:r>
      <w:r w:rsidR="00010E76" w:rsidRPr="002C4067">
        <w:t>12).</w:t>
      </w:r>
      <w:bookmarkEnd w:id="774"/>
      <w:bookmarkEnd w:id="775"/>
      <w:bookmarkEnd w:id="776"/>
    </w:p>
    <w:p w:rsidR="00636BBA" w:rsidRDefault="00636BBA" w:rsidP="00393334">
      <w:pPr>
        <w:pStyle w:val="aff2"/>
      </w:pPr>
    </w:p>
    <w:p w:rsidR="00B3208B" w:rsidRDefault="00B3208B" w:rsidP="00393334">
      <w:pPr>
        <w:pStyle w:val="aff2"/>
      </w:pPr>
      <w:r>
        <w:br w:type="page"/>
      </w:r>
    </w:p>
    <w:p w:rsidR="00B3208B" w:rsidRPr="00A10D09" w:rsidRDefault="00D27B1D" w:rsidP="0057488B">
      <w:pPr>
        <w:pStyle w:val="afffffff4"/>
        <w:numPr>
          <w:ilvl w:val="0"/>
          <w:numId w:val="12"/>
        </w:numPr>
        <w:jc w:val="left"/>
        <w:rPr>
          <w:rStyle w:val="ed"/>
        </w:rPr>
      </w:pPr>
      <w:bookmarkStart w:id="825" w:name="_Toc205122381"/>
      <w:r w:rsidRPr="00A10D09">
        <w:rPr>
          <w:rStyle w:val="ed"/>
        </w:rPr>
        <w:lastRenderedPageBreak/>
        <w:t>Оценка экологической безопасности теплоснабжения</w:t>
      </w:r>
      <w:bookmarkEnd w:id="825"/>
    </w:p>
    <w:p w:rsidR="00B3208B" w:rsidRPr="00A10D09" w:rsidRDefault="00A10D09" w:rsidP="00FB3DF5">
      <w:pPr>
        <w:pStyle w:val="a1"/>
      </w:pPr>
      <w:bookmarkStart w:id="826" w:name="_Toc205122382"/>
      <w:r w:rsidRPr="00A10D09">
        <w:t>Описание фоновых и/или сводных расчетов концентраций вредных (загрязняющих) веществ на территории</w:t>
      </w:r>
      <w:r>
        <w:t xml:space="preserve"> округа</w:t>
      </w:r>
      <w:bookmarkEnd w:id="826"/>
    </w:p>
    <w:p w:rsidR="00A10D09" w:rsidRPr="00A10D09" w:rsidRDefault="00B3208B" w:rsidP="00A10D09">
      <w:pPr>
        <w:pStyle w:val="aff2"/>
      </w:pPr>
      <w:r w:rsidRPr="00A10D09">
        <w:t xml:space="preserve">Наиболее </w:t>
      </w:r>
      <w:r w:rsidR="00A10D09" w:rsidRPr="00A10D09">
        <w:t>Основными гигиеническими критериями качества атмосферного воздуха при установлении ПДВ для источников загрязнения атмосферы являются предельно-допустимые концентрации (ПДК) вредных веществ в атмосферном воздухе, утвержденные Министерством здравоохранения Российской Федерации.</w:t>
      </w:r>
    </w:p>
    <w:p w:rsidR="00B3208B" w:rsidRPr="00A10D09" w:rsidRDefault="00A10D09" w:rsidP="00A10D09">
      <w:pPr>
        <w:pStyle w:val="aff2"/>
      </w:pPr>
      <w:r w:rsidRPr="00A10D09">
        <w:t xml:space="preserve">Данные для описания фоновых и/или сводных расчетов концентраций вредных (загрязняющих) веществ на территории </w:t>
      </w:r>
      <w:r w:rsidR="004E6EE1">
        <w:t>муниципального образования «Гагаринский муниципальный округ» Смоленкой области</w:t>
      </w:r>
      <w:r w:rsidR="004E6EE1" w:rsidRPr="00A10D09">
        <w:t xml:space="preserve"> </w:t>
      </w:r>
      <w:r w:rsidRPr="00A10D09">
        <w:t>не предоставлены или отсутствуют</w:t>
      </w:r>
      <w:r w:rsidR="00B3208B" w:rsidRPr="00A10D09">
        <w:t>.</w:t>
      </w:r>
    </w:p>
    <w:p w:rsidR="00B3208B" w:rsidRPr="00A10D09" w:rsidRDefault="00A10D09" w:rsidP="00FB3DF5">
      <w:pPr>
        <w:pStyle w:val="a1"/>
      </w:pPr>
      <w:bookmarkStart w:id="827" w:name="_Toc205122383"/>
      <w:r w:rsidRPr="00A10D09">
        <w:t>Прогнозные расчеты максимальных разовых концентраций вредных (загрязняющих) веществ в приземном слое атмосферного воздуха от сохраняемых, модернизируемых и планируемых к строительству объектов теплоснабжения с учетом плана реализации мер по уменьшению загрязнения атмосферного воздуха</w:t>
      </w:r>
      <w:bookmarkEnd w:id="827"/>
    </w:p>
    <w:p w:rsidR="00B3208B" w:rsidRPr="00A10D09" w:rsidRDefault="00921389" w:rsidP="00A10D09">
      <w:pPr>
        <w:pStyle w:val="aff2"/>
      </w:pPr>
      <w:r w:rsidRPr="00A10D09">
        <w:t xml:space="preserve">В </w:t>
      </w:r>
      <w:r w:rsidR="00A10D09" w:rsidRPr="00A10D09">
        <w:t>Максимальные разовые концентрации вредных (загрязняющих) веществ в приземном слое атмосферного воздуха от сохраняемых, модернизируемых и планируемых к строительству объектов теплоснабжения, с учетом плана реализации мер по уменьшению загрязнения атмосферного воздуха не предоставлены</w:t>
      </w:r>
      <w:r w:rsidR="00B3208B" w:rsidRPr="00A10D09">
        <w:t>.</w:t>
      </w:r>
    </w:p>
    <w:p w:rsidR="00B3208B" w:rsidRPr="00A10D09" w:rsidRDefault="00A10D09" w:rsidP="00A10D09">
      <w:pPr>
        <w:pStyle w:val="a1"/>
      </w:pPr>
      <w:bookmarkStart w:id="828" w:name="_Toc205122384"/>
      <w:r>
        <w:t>Прогнозные расчеты вкладов выбросов от объектов теплоснабжения, в фоновые (сводные) концентрации загрязняющих веществ на территории округа</w:t>
      </w:r>
      <w:bookmarkEnd w:id="828"/>
    </w:p>
    <w:p w:rsidR="00B3208B" w:rsidRPr="00476859" w:rsidRDefault="00A10D09" w:rsidP="00393334">
      <w:pPr>
        <w:pStyle w:val="aff2"/>
      </w:pPr>
      <w:r w:rsidRPr="00476859">
        <w:t>Расчет прогнозных вкладов выбросов от объектов теплоснабжения, в фоновые (сводные) концентрации загрязняющих веществ произвести не предоставляется возможным ввиду отсутствия данных для расчета</w:t>
      </w:r>
      <w:r w:rsidR="00B3208B" w:rsidRPr="00476859">
        <w:t>.</w:t>
      </w:r>
    </w:p>
    <w:p w:rsidR="00B3208B" w:rsidRPr="00476859" w:rsidRDefault="00A10D09" w:rsidP="00A10D09">
      <w:pPr>
        <w:pStyle w:val="a1"/>
      </w:pPr>
      <w:bookmarkStart w:id="829" w:name="_Toc205122385"/>
      <w:r w:rsidRPr="00476859">
        <w:t>Прогнозы удельных выбросов загрязняющих веществ на выработку тепловой и электрической энергии, согласованных с требованиями к обеспечению экологической безопасности объектов теплоэнергетики, устанавливаемых в соответствии с законодательством Российской Федерации</w:t>
      </w:r>
      <w:bookmarkEnd w:id="829"/>
    </w:p>
    <w:p w:rsidR="00B3208B" w:rsidRPr="00476859" w:rsidRDefault="00A10D09" w:rsidP="00393334">
      <w:pPr>
        <w:pStyle w:val="aff2"/>
        <w:rPr>
          <w:shd w:val="clear" w:color="auto" w:fill="FFFFFF"/>
        </w:rPr>
      </w:pPr>
      <w:r w:rsidRPr="00476859">
        <w:t xml:space="preserve">В таблице </w:t>
      </w:r>
      <w:r w:rsidR="00CF4207">
        <w:t>7</w:t>
      </w:r>
      <w:r w:rsidR="0016088A">
        <w:t>1</w:t>
      </w:r>
      <w:r w:rsidRPr="00476859">
        <w:t xml:space="preserve"> приведены нормативы удельных выбросов в атмосферу оксидов серы для котельных установок, введенных в эксплуатацию на ТЭС до 31 декабря 2000 года</w:t>
      </w:r>
      <w:r w:rsidR="00B3208B" w:rsidRPr="00476859">
        <w:rPr>
          <w:shd w:val="clear" w:color="auto" w:fill="FFFFFF"/>
        </w:rPr>
        <w:t>.</w:t>
      </w:r>
    </w:p>
    <w:p w:rsidR="00A10D09" w:rsidRPr="00476859" w:rsidRDefault="00A10D09" w:rsidP="00A10D09">
      <w:pPr>
        <w:pStyle w:val="afffffffa"/>
      </w:pPr>
      <w:r w:rsidRPr="00476859">
        <w:t xml:space="preserve">Таблица </w:t>
      </w:r>
      <w:r w:rsidR="00827E3F" w:rsidRPr="00476859">
        <w:rPr>
          <w:noProof/>
        </w:rPr>
        <w:fldChar w:fldCharType="begin"/>
      </w:r>
      <w:r w:rsidRPr="00476859">
        <w:rPr>
          <w:noProof/>
        </w:rPr>
        <w:instrText xml:space="preserve"> SEQ Таблица \* ARABIC </w:instrText>
      </w:r>
      <w:r w:rsidR="00827E3F" w:rsidRPr="00476859">
        <w:rPr>
          <w:noProof/>
        </w:rPr>
        <w:fldChar w:fldCharType="separate"/>
      </w:r>
      <w:r w:rsidR="00C83B43">
        <w:rPr>
          <w:noProof/>
        </w:rPr>
        <w:t>71</w:t>
      </w:r>
      <w:r w:rsidR="00827E3F" w:rsidRPr="00476859">
        <w:rPr>
          <w:noProof/>
        </w:rPr>
        <w:fldChar w:fldCharType="end"/>
      </w:r>
      <w:r w:rsidRPr="00476859">
        <w:rPr>
          <w:noProof/>
        </w:rPr>
        <w:t xml:space="preserve"> </w:t>
      </w:r>
      <w:r w:rsidRPr="00476859">
        <w:t>– Нормативы удельных выбросов в атмосферу оксидов серы для котельных установок, введенных в эксплуатацию до 31 декабря 2000 года</w:t>
      </w:r>
    </w:p>
    <w:tbl>
      <w:tblPr>
        <w:tblStyle w:val="af8"/>
        <w:tblW w:w="0" w:type="auto"/>
        <w:tblInd w:w="108" w:type="dxa"/>
        <w:tblLook w:val="04A0"/>
      </w:tblPr>
      <w:tblGrid>
        <w:gridCol w:w="3023"/>
        <w:gridCol w:w="1765"/>
        <w:gridCol w:w="1765"/>
        <w:gridCol w:w="1296"/>
        <w:gridCol w:w="1923"/>
      </w:tblGrid>
      <w:tr w:rsidR="00A10D09" w:rsidRPr="00476859" w:rsidTr="00A10D09">
        <w:trPr>
          <w:trHeight w:val="57"/>
        </w:trPr>
        <w:tc>
          <w:tcPr>
            <w:tcW w:w="3023" w:type="dxa"/>
            <w:tcBorders>
              <w:top w:val="single" w:sz="4" w:space="0" w:color="auto"/>
              <w:left w:val="single" w:sz="4" w:space="0" w:color="auto"/>
              <w:bottom w:val="single" w:sz="4" w:space="0" w:color="auto"/>
              <w:right w:val="single" w:sz="4" w:space="0" w:color="auto"/>
            </w:tcBorders>
            <w:vAlign w:val="center"/>
            <w:hideMark/>
          </w:tcPr>
          <w:p w:rsidR="00A10D09" w:rsidRPr="00476859" w:rsidRDefault="00A10D09" w:rsidP="006E3CBD">
            <w:pPr>
              <w:spacing w:before="120" w:after="120"/>
              <w:ind w:left="-57" w:right="-57"/>
              <w:contextualSpacing/>
              <w:jc w:val="center"/>
              <w:rPr>
                <w:rFonts w:ascii="Segoe UI" w:hAnsi="Segoe UI" w:cs="Segoe UI"/>
                <w:b/>
                <w:sz w:val="22"/>
              </w:rPr>
            </w:pPr>
            <w:r w:rsidRPr="00476859">
              <w:rPr>
                <w:rFonts w:ascii="Segoe UI" w:hAnsi="Segoe UI" w:cs="Segoe UI"/>
                <w:b/>
                <w:sz w:val="22"/>
              </w:rPr>
              <w:t>Тепловая мощность котлов Q, МВт (паропроизводительность котла D, т/ч)</w:t>
            </w:r>
          </w:p>
        </w:tc>
        <w:tc>
          <w:tcPr>
            <w:tcW w:w="1765" w:type="dxa"/>
            <w:tcBorders>
              <w:top w:val="single" w:sz="4" w:space="0" w:color="auto"/>
              <w:left w:val="single" w:sz="4" w:space="0" w:color="auto"/>
              <w:bottom w:val="single" w:sz="4" w:space="0" w:color="auto"/>
              <w:right w:val="single" w:sz="4" w:space="0" w:color="auto"/>
            </w:tcBorders>
            <w:vAlign w:val="center"/>
            <w:hideMark/>
          </w:tcPr>
          <w:p w:rsidR="00A10D09" w:rsidRPr="00476859" w:rsidRDefault="00A10D09" w:rsidP="006E3CBD">
            <w:pPr>
              <w:spacing w:before="120" w:after="120"/>
              <w:ind w:left="-57" w:right="-57"/>
              <w:contextualSpacing/>
              <w:jc w:val="center"/>
              <w:rPr>
                <w:rFonts w:ascii="Segoe UI" w:hAnsi="Segoe UI" w:cs="Segoe UI"/>
                <w:b/>
                <w:sz w:val="22"/>
              </w:rPr>
            </w:pPr>
            <w:r w:rsidRPr="00476859">
              <w:rPr>
                <w:rFonts w:ascii="Segoe UI" w:hAnsi="Segoe UI" w:cs="Segoe UI"/>
                <w:b/>
                <w:sz w:val="22"/>
              </w:rPr>
              <w:t>Приведенное содержание золы Sпр, %·кг/МДж</w:t>
            </w:r>
          </w:p>
        </w:tc>
        <w:tc>
          <w:tcPr>
            <w:tcW w:w="1765" w:type="dxa"/>
            <w:tcBorders>
              <w:top w:val="single" w:sz="4" w:space="0" w:color="auto"/>
              <w:left w:val="single" w:sz="4" w:space="0" w:color="auto"/>
              <w:bottom w:val="single" w:sz="4" w:space="0" w:color="auto"/>
              <w:right w:val="single" w:sz="4" w:space="0" w:color="auto"/>
            </w:tcBorders>
            <w:vAlign w:val="center"/>
            <w:hideMark/>
          </w:tcPr>
          <w:p w:rsidR="00A10D09" w:rsidRPr="00476859" w:rsidRDefault="00A10D09" w:rsidP="006E3CBD">
            <w:pPr>
              <w:spacing w:before="120" w:after="120"/>
              <w:ind w:left="-57" w:right="-57"/>
              <w:contextualSpacing/>
              <w:jc w:val="center"/>
              <w:rPr>
                <w:rFonts w:ascii="Segoe UI" w:hAnsi="Segoe UI" w:cs="Segoe UI"/>
                <w:b/>
                <w:sz w:val="22"/>
              </w:rPr>
            </w:pPr>
            <w:r w:rsidRPr="00476859">
              <w:rPr>
                <w:rFonts w:ascii="Segoe UI" w:hAnsi="Segoe UI" w:cs="Segoe UI"/>
                <w:b/>
                <w:sz w:val="22"/>
              </w:rPr>
              <w:t>Массовый выброс SОх на единицу тепловой энергии, г/МДж</w:t>
            </w:r>
          </w:p>
        </w:tc>
        <w:tc>
          <w:tcPr>
            <w:tcW w:w="1296" w:type="dxa"/>
            <w:tcBorders>
              <w:top w:val="single" w:sz="4" w:space="0" w:color="auto"/>
              <w:left w:val="single" w:sz="4" w:space="0" w:color="auto"/>
              <w:bottom w:val="single" w:sz="4" w:space="0" w:color="auto"/>
              <w:right w:val="single" w:sz="4" w:space="0" w:color="auto"/>
            </w:tcBorders>
            <w:vAlign w:val="center"/>
            <w:hideMark/>
          </w:tcPr>
          <w:p w:rsidR="00A10D09" w:rsidRPr="00476859" w:rsidRDefault="00A10D09" w:rsidP="006E3CBD">
            <w:pPr>
              <w:spacing w:before="120" w:after="120"/>
              <w:ind w:left="-57" w:right="-57"/>
              <w:contextualSpacing/>
              <w:jc w:val="center"/>
              <w:rPr>
                <w:rFonts w:ascii="Segoe UI" w:hAnsi="Segoe UI" w:cs="Segoe UI"/>
                <w:b/>
                <w:sz w:val="22"/>
              </w:rPr>
            </w:pPr>
            <w:r w:rsidRPr="00476859">
              <w:rPr>
                <w:rFonts w:ascii="Segoe UI" w:hAnsi="Segoe UI" w:cs="Segoe UI"/>
                <w:b/>
                <w:sz w:val="22"/>
              </w:rPr>
              <w:t>Массовый выброс SОх, кг/т у.т.</w:t>
            </w:r>
          </w:p>
        </w:tc>
        <w:tc>
          <w:tcPr>
            <w:tcW w:w="1923" w:type="dxa"/>
            <w:tcBorders>
              <w:top w:val="single" w:sz="4" w:space="0" w:color="auto"/>
              <w:left w:val="single" w:sz="4" w:space="0" w:color="auto"/>
              <w:bottom w:val="single" w:sz="4" w:space="0" w:color="auto"/>
              <w:right w:val="single" w:sz="4" w:space="0" w:color="auto"/>
            </w:tcBorders>
            <w:vAlign w:val="center"/>
            <w:hideMark/>
          </w:tcPr>
          <w:p w:rsidR="00A10D09" w:rsidRPr="00476859" w:rsidRDefault="00A10D09" w:rsidP="006E3CBD">
            <w:pPr>
              <w:spacing w:before="120" w:after="120"/>
              <w:ind w:left="-57" w:right="-57"/>
              <w:contextualSpacing/>
              <w:jc w:val="center"/>
              <w:rPr>
                <w:rFonts w:ascii="Segoe UI" w:hAnsi="Segoe UI" w:cs="Segoe UI"/>
                <w:b/>
                <w:sz w:val="22"/>
              </w:rPr>
            </w:pPr>
            <w:r w:rsidRPr="00476859">
              <w:rPr>
                <w:rFonts w:ascii="Segoe UI" w:hAnsi="Segoe UI" w:cs="Segoe UI"/>
                <w:b/>
                <w:sz w:val="22"/>
              </w:rPr>
              <w:t>Массовая концентрация SOх в дымовых газах при α = 1,4, мг/м³</w:t>
            </w:r>
          </w:p>
        </w:tc>
      </w:tr>
      <w:tr w:rsidR="00A10D09" w:rsidRPr="00476859" w:rsidTr="00A10D09">
        <w:trPr>
          <w:trHeight w:val="337"/>
        </w:trPr>
        <w:tc>
          <w:tcPr>
            <w:tcW w:w="3023" w:type="dxa"/>
            <w:vMerge w:val="restart"/>
            <w:tcBorders>
              <w:top w:val="single" w:sz="4" w:space="0" w:color="auto"/>
              <w:left w:val="single" w:sz="4" w:space="0" w:color="auto"/>
              <w:bottom w:val="single" w:sz="4" w:space="0" w:color="auto"/>
              <w:right w:val="single" w:sz="4" w:space="0" w:color="auto"/>
            </w:tcBorders>
            <w:vAlign w:val="center"/>
            <w:hideMark/>
          </w:tcPr>
          <w:p w:rsidR="00A10D09" w:rsidRPr="00476859" w:rsidRDefault="00A10D09" w:rsidP="006E3CBD">
            <w:pPr>
              <w:spacing w:before="120" w:after="120"/>
              <w:ind w:left="-57" w:right="-57"/>
              <w:contextualSpacing/>
              <w:jc w:val="center"/>
              <w:rPr>
                <w:rFonts w:ascii="Segoe UI" w:hAnsi="Segoe UI" w:cs="Segoe UI"/>
                <w:sz w:val="22"/>
              </w:rPr>
            </w:pPr>
            <w:r w:rsidRPr="00476859">
              <w:rPr>
                <w:rFonts w:ascii="Segoe UI" w:hAnsi="Segoe UI" w:cs="Segoe UI"/>
                <w:sz w:val="22"/>
              </w:rPr>
              <w:lastRenderedPageBreak/>
              <w:t>До 299 (до 420)</w:t>
            </w:r>
          </w:p>
        </w:tc>
        <w:tc>
          <w:tcPr>
            <w:tcW w:w="1765" w:type="dxa"/>
            <w:tcBorders>
              <w:top w:val="single" w:sz="4" w:space="0" w:color="auto"/>
              <w:left w:val="single" w:sz="4" w:space="0" w:color="auto"/>
              <w:bottom w:val="single" w:sz="4" w:space="0" w:color="auto"/>
              <w:right w:val="single" w:sz="4" w:space="0" w:color="auto"/>
            </w:tcBorders>
            <w:vAlign w:val="center"/>
            <w:hideMark/>
          </w:tcPr>
          <w:p w:rsidR="00A10D09" w:rsidRPr="00476859" w:rsidRDefault="00A10D09" w:rsidP="006E3CBD">
            <w:pPr>
              <w:spacing w:before="120" w:after="120"/>
              <w:ind w:left="-57" w:right="-57"/>
              <w:contextualSpacing/>
              <w:jc w:val="center"/>
              <w:rPr>
                <w:rFonts w:ascii="Segoe UI" w:hAnsi="Segoe UI" w:cs="Segoe UI"/>
                <w:sz w:val="22"/>
              </w:rPr>
            </w:pPr>
            <w:r w:rsidRPr="00476859">
              <w:rPr>
                <w:rFonts w:ascii="Segoe UI" w:hAnsi="Segoe UI" w:cs="Segoe UI"/>
                <w:sz w:val="22"/>
              </w:rPr>
              <w:t>0,045 и менее</w:t>
            </w:r>
          </w:p>
        </w:tc>
        <w:tc>
          <w:tcPr>
            <w:tcW w:w="1765" w:type="dxa"/>
            <w:tcBorders>
              <w:top w:val="single" w:sz="4" w:space="0" w:color="auto"/>
              <w:left w:val="single" w:sz="4" w:space="0" w:color="auto"/>
              <w:bottom w:val="single" w:sz="4" w:space="0" w:color="auto"/>
              <w:right w:val="single" w:sz="4" w:space="0" w:color="auto"/>
            </w:tcBorders>
            <w:vAlign w:val="center"/>
            <w:hideMark/>
          </w:tcPr>
          <w:p w:rsidR="00A10D09" w:rsidRPr="00476859" w:rsidRDefault="00A10D09" w:rsidP="006E3CBD">
            <w:pPr>
              <w:spacing w:before="120" w:after="120"/>
              <w:ind w:left="-57" w:right="-57"/>
              <w:contextualSpacing/>
              <w:jc w:val="center"/>
              <w:rPr>
                <w:rFonts w:ascii="Segoe UI" w:hAnsi="Segoe UI" w:cs="Segoe UI"/>
                <w:sz w:val="22"/>
              </w:rPr>
            </w:pPr>
            <w:r w:rsidRPr="00476859">
              <w:rPr>
                <w:rFonts w:ascii="Segoe UI" w:hAnsi="Segoe UI" w:cs="Segoe UI"/>
                <w:sz w:val="22"/>
              </w:rPr>
              <w:t>0,575</w:t>
            </w:r>
          </w:p>
        </w:tc>
        <w:tc>
          <w:tcPr>
            <w:tcW w:w="1296" w:type="dxa"/>
            <w:tcBorders>
              <w:top w:val="single" w:sz="4" w:space="0" w:color="auto"/>
              <w:left w:val="single" w:sz="4" w:space="0" w:color="auto"/>
              <w:bottom w:val="single" w:sz="4" w:space="0" w:color="auto"/>
              <w:right w:val="single" w:sz="4" w:space="0" w:color="auto"/>
            </w:tcBorders>
            <w:vAlign w:val="center"/>
            <w:hideMark/>
          </w:tcPr>
          <w:p w:rsidR="00A10D09" w:rsidRPr="00476859" w:rsidRDefault="00A10D09" w:rsidP="006E3CBD">
            <w:pPr>
              <w:spacing w:before="120" w:after="120"/>
              <w:ind w:left="-57" w:right="-57"/>
              <w:contextualSpacing/>
              <w:jc w:val="center"/>
              <w:rPr>
                <w:rFonts w:ascii="Segoe UI" w:hAnsi="Segoe UI" w:cs="Segoe UI"/>
                <w:sz w:val="22"/>
              </w:rPr>
            </w:pPr>
            <w:r w:rsidRPr="00476859">
              <w:rPr>
                <w:rFonts w:ascii="Segoe UI" w:hAnsi="Segoe UI" w:cs="Segoe UI"/>
                <w:sz w:val="22"/>
              </w:rPr>
              <w:t>25,7</w:t>
            </w:r>
          </w:p>
        </w:tc>
        <w:tc>
          <w:tcPr>
            <w:tcW w:w="1923" w:type="dxa"/>
            <w:tcBorders>
              <w:top w:val="single" w:sz="4" w:space="0" w:color="auto"/>
              <w:left w:val="single" w:sz="4" w:space="0" w:color="auto"/>
              <w:bottom w:val="single" w:sz="4" w:space="0" w:color="auto"/>
              <w:right w:val="single" w:sz="4" w:space="0" w:color="auto"/>
            </w:tcBorders>
            <w:vAlign w:val="center"/>
            <w:hideMark/>
          </w:tcPr>
          <w:p w:rsidR="00A10D09" w:rsidRPr="00476859" w:rsidRDefault="00A10D09" w:rsidP="006E3CBD">
            <w:pPr>
              <w:spacing w:before="120" w:after="120"/>
              <w:ind w:left="-57" w:right="-57"/>
              <w:contextualSpacing/>
              <w:jc w:val="center"/>
              <w:rPr>
                <w:rFonts w:ascii="Segoe UI" w:hAnsi="Segoe UI" w:cs="Segoe UI"/>
                <w:sz w:val="22"/>
              </w:rPr>
            </w:pPr>
            <w:r w:rsidRPr="00476859">
              <w:rPr>
                <w:rFonts w:ascii="Segoe UI" w:hAnsi="Segoe UI" w:cs="Segoe UI"/>
                <w:sz w:val="22"/>
              </w:rPr>
              <w:t>2000</w:t>
            </w:r>
          </w:p>
        </w:tc>
      </w:tr>
      <w:tr w:rsidR="00A10D09" w:rsidRPr="00476859" w:rsidTr="00A10D09">
        <w:trPr>
          <w:trHeight w:val="327"/>
        </w:trPr>
        <w:tc>
          <w:tcPr>
            <w:tcW w:w="3023" w:type="dxa"/>
            <w:vMerge/>
            <w:tcBorders>
              <w:top w:val="single" w:sz="4" w:space="0" w:color="auto"/>
              <w:left w:val="single" w:sz="4" w:space="0" w:color="auto"/>
              <w:bottom w:val="single" w:sz="4" w:space="0" w:color="auto"/>
              <w:right w:val="single" w:sz="4" w:space="0" w:color="auto"/>
            </w:tcBorders>
            <w:vAlign w:val="center"/>
            <w:hideMark/>
          </w:tcPr>
          <w:p w:rsidR="00A10D09" w:rsidRPr="00476859" w:rsidRDefault="00A10D09" w:rsidP="006E3CBD">
            <w:pPr>
              <w:spacing w:before="120" w:after="120"/>
              <w:contextualSpacing/>
              <w:jc w:val="center"/>
              <w:rPr>
                <w:rFonts w:ascii="Segoe UI" w:hAnsi="Segoe UI" w:cs="Segoe UI"/>
                <w:sz w:val="22"/>
              </w:rPr>
            </w:pPr>
          </w:p>
        </w:tc>
        <w:tc>
          <w:tcPr>
            <w:tcW w:w="1765" w:type="dxa"/>
            <w:tcBorders>
              <w:top w:val="single" w:sz="4" w:space="0" w:color="auto"/>
              <w:left w:val="single" w:sz="4" w:space="0" w:color="auto"/>
              <w:bottom w:val="single" w:sz="4" w:space="0" w:color="auto"/>
              <w:right w:val="single" w:sz="4" w:space="0" w:color="auto"/>
            </w:tcBorders>
            <w:vAlign w:val="center"/>
            <w:hideMark/>
          </w:tcPr>
          <w:p w:rsidR="00A10D09" w:rsidRPr="00476859" w:rsidRDefault="00A10D09" w:rsidP="006E3CBD">
            <w:pPr>
              <w:spacing w:before="120" w:after="120"/>
              <w:ind w:left="-57" w:right="-57"/>
              <w:contextualSpacing/>
              <w:jc w:val="center"/>
              <w:rPr>
                <w:rFonts w:ascii="Segoe UI" w:hAnsi="Segoe UI" w:cs="Segoe UI"/>
                <w:sz w:val="22"/>
              </w:rPr>
            </w:pPr>
            <w:r w:rsidRPr="00476859">
              <w:rPr>
                <w:rFonts w:ascii="Segoe UI" w:hAnsi="Segoe UI" w:cs="Segoe UI"/>
                <w:sz w:val="22"/>
              </w:rPr>
              <w:t>Более 0,045</w:t>
            </w:r>
          </w:p>
        </w:tc>
        <w:tc>
          <w:tcPr>
            <w:tcW w:w="1765" w:type="dxa"/>
            <w:tcBorders>
              <w:top w:val="single" w:sz="4" w:space="0" w:color="auto"/>
              <w:left w:val="single" w:sz="4" w:space="0" w:color="auto"/>
              <w:bottom w:val="single" w:sz="4" w:space="0" w:color="auto"/>
              <w:right w:val="single" w:sz="4" w:space="0" w:color="auto"/>
            </w:tcBorders>
            <w:vAlign w:val="center"/>
            <w:hideMark/>
          </w:tcPr>
          <w:p w:rsidR="00A10D09" w:rsidRPr="00476859" w:rsidRDefault="00A10D09" w:rsidP="006E3CBD">
            <w:pPr>
              <w:spacing w:before="120" w:after="120"/>
              <w:ind w:left="-57" w:right="-57"/>
              <w:contextualSpacing/>
              <w:jc w:val="center"/>
              <w:rPr>
                <w:rFonts w:ascii="Segoe UI" w:hAnsi="Segoe UI" w:cs="Segoe UI"/>
                <w:sz w:val="22"/>
              </w:rPr>
            </w:pPr>
            <w:r w:rsidRPr="00476859">
              <w:rPr>
                <w:rFonts w:ascii="Segoe UI" w:hAnsi="Segoe UI" w:cs="Segoe UI"/>
                <w:sz w:val="22"/>
              </w:rPr>
              <w:t>1,5</w:t>
            </w:r>
          </w:p>
        </w:tc>
        <w:tc>
          <w:tcPr>
            <w:tcW w:w="1296" w:type="dxa"/>
            <w:tcBorders>
              <w:top w:val="single" w:sz="4" w:space="0" w:color="auto"/>
              <w:left w:val="single" w:sz="4" w:space="0" w:color="auto"/>
              <w:bottom w:val="single" w:sz="4" w:space="0" w:color="auto"/>
              <w:right w:val="single" w:sz="4" w:space="0" w:color="auto"/>
            </w:tcBorders>
            <w:vAlign w:val="center"/>
            <w:hideMark/>
          </w:tcPr>
          <w:p w:rsidR="00A10D09" w:rsidRPr="00476859" w:rsidRDefault="00A10D09" w:rsidP="006E3CBD">
            <w:pPr>
              <w:spacing w:before="120" w:after="120"/>
              <w:ind w:left="-57" w:right="-57"/>
              <w:contextualSpacing/>
              <w:jc w:val="center"/>
              <w:rPr>
                <w:rFonts w:ascii="Segoe UI" w:hAnsi="Segoe UI" w:cs="Segoe UI"/>
                <w:sz w:val="22"/>
              </w:rPr>
            </w:pPr>
            <w:r w:rsidRPr="00476859">
              <w:rPr>
                <w:rFonts w:ascii="Segoe UI" w:hAnsi="Segoe UI" w:cs="Segoe UI"/>
                <w:sz w:val="22"/>
              </w:rPr>
              <w:t>44</w:t>
            </w:r>
          </w:p>
        </w:tc>
        <w:tc>
          <w:tcPr>
            <w:tcW w:w="1923" w:type="dxa"/>
            <w:tcBorders>
              <w:top w:val="single" w:sz="4" w:space="0" w:color="auto"/>
              <w:left w:val="single" w:sz="4" w:space="0" w:color="auto"/>
              <w:bottom w:val="single" w:sz="4" w:space="0" w:color="auto"/>
              <w:right w:val="single" w:sz="4" w:space="0" w:color="auto"/>
            </w:tcBorders>
            <w:vAlign w:val="center"/>
            <w:hideMark/>
          </w:tcPr>
          <w:p w:rsidR="00A10D09" w:rsidRPr="00476859" w:rsidRDefault="00A10D09" w:rsidP="006E3CBD">
            <w:pPr>
              <w:spacing w:before="120" w:after="120"/>
              <w:ind w:left="-57" w:right="-57"/>
              <w:contextualSpacing/>
              <w:jc w:val="center"/>
              <w:rPr>
                <w:rFonts w:ascii="Segoe UI" w:hAnsi="Segoe UI" w:cs="Segoe UI"/>
                <w:sz w:val="22"/>
              </w:rPr>
            </w:pPr>
            <w:r w:rsidRPr="00476859">
              <w:rPr>
                <w:rFonts w:ascii="Segoe UI" w:hAnsi="Segoe UI" w:cs="Segoe UI"/>
                <w:sz w:val="22"/>
              </w:rPr>
              <w:t>3400</w:t>
            </w:r>
          </w:p>
        </w:tc>
      </w:tr>
      <w:tr w:rsidR="00A10D09" w:rsidRPr="00476859" w:rsidTr="00A10D09">
        <w:trPr>
          <w:trHeight w:val="331"/>
        </w:trPr>
        <w:tc>
          <w:tcPr>
            <w:tcW w:w="3023" w:type="dxa"/>
            <w:vMerge w:val="restart"/>
            <w:tcBorders>
              <w:top w:val="single" w:sz="4" w:space="0" w:color="auto"/>
              <w:left w:val="single" w:sz="4" w:space="0" w:color="auto"/>
              <w:bottom w:val="single" w:sz="4" w:space="0" w:color="auto"/>
              <w:right w:val="single" w:sz="4" w:space="0" w:color="auto"/>
            </w:tcBorders>
            <w:vAlign w:val="center"/>
            <w:hideMark/>
          </w:tcPr>
          <w:p w:rsidR="00A10D09" w:rsidRPr="00476859" w:rsidRDefault="00A10D09" w:rsidP="006E3CBD">
            <w:pPr>
              <w:spacing w:before="120" w:after="120"/>
              <w:ind w:left="-57" w:right="-57"/>
              <w:contextualSpacing/>
              <w:jc w:val="center"/>
              <w:rPr>
                <w:rFonts w:ascii="Segoe UI" w:hAnsi="Segoe UI" w:cs="Segoe UI"/>
                <w:sz w:val="22"/>
              </w:rPr>
            </w:pPr>
            <w:r w:rsidRPr="00476859">
              <w:rPr>
                <w:rFonts w:ascii="Segoe UI" w:hAnsi="Segoe UI" w:cs="Segoe UI"/>
                <w:sz w:val="22"/>
              </w:rPr>
              <w:t>300 и более (420 и более)</w:t>
            </w:r>
          </w:p>
        </w:tc>
        <w:tc>
          <w:tcPr>
            <w:tcW w:w="1765" w:type="dxa"/>
            <w:tcBorders>
              <w:top w:val="single" w:sz="4" w:space="0" w:color="auto"/>
              <w:left w:val="single" w:sz="4" w:space="0" w:color="auto"/>
              <w:bottom w:val="single" w:sz="4" w:space="0" w:color="auto"/>
              <w:right w:val="single" w:sz="4" w:space="0" w:color="auto"/>
            </w:tcBorders>
            <w:vAlign w:val="center"/>
            <w:hideMark/>
          </w:tcPr>
          <w:p w:rsidR="00A10D09" w:rsidRPr="00476859" w:rsidRDefault="00A10D09" w:rsidP="006E3CBD">
            <w:pPr>
              <w:spacing w:before="120" w:after="120"/>
              <w:ind w:left="-57" w:right="-57"/>
              <w:contextualSpacing/>
              <w:jc w:val="center"/>
              <w:rPr>
                <w:rFonts w:ascii="Segoe UI" w:hAnsi="Segoe UI" w:cs="Segoe UI"/>
                <w:sz w:val="22"/>
              </w:rPr>
            </w:pPr>
            <w:r w:rsidRPr="00476859">
              <w:rPr>
                <w:rFonts w:ascii="Segoe UI" w:hAnsi="Segoe UI" w:cs="Segoe UI"/>
                <w:sz w:val="22"/>
              </w:rPr>
              <w:t>0,045 и менее</w:t>
            </w:r>
          </w:p>
        </w:tc>
        <w:tc>
          <w:tcPr>
            <w:tcW w:w="1765" w:type="dxa"/>
            <w:tcBorders>
              <w:top w:val="single" w:sz="4" w:space="0" w:color="auto"/>
              <w:left w:val="single" w:sz="4" w:space="0" w:color="auto"/>
              <w:bottom w:val="single" w:sz="4" w:space="0" w:color="auto"/>
              <w:right w:val="single" w:sz="4" w:space="0" w:color="auto"/>
            </w:tcBorders>
            <w:vAlign w:val="center"/>
            <w:hideMark/>
          </w:tcPr>
          <w:p w:rsidR="00A10D09" w:rsidRPr="00476859" w:rsidRDefault="00A10D09" w:rsidP="006E3CBD">
            <w:pPr>
              <w:spacing w:before="120" w:after="120"/>
              <w:ind w:left="-57" w:right="-57"/>
              <w:contextualSpacing/>
              <w:jc w:val="center"/>
              <w:rPr>
                <w:rFonts w:ascii="Segoe UI" w:hAnsi="Segoe UI" w:cs="Segoe UI"/>
                <w:sz w:val="22"/>
              </w:rPr>
            </w:pPr>
            <w:r w:rsidRPr="00476859">
              <w:rPr>
                <w:rFonts w:ascii="Segoe UI" w:hAnsi="Segoe UI" w:cs="Segoe UI"/>
                <w:sz w:val="22"/>
              </w:rPr>
              <w:t>0,875</w:t>
            </w:r>
          </w:p>
        </w:tc>
        <w:tc>
          <w:tcPr>
            <w:tcW w:w="1296" w:type="dxa"/>
            <w:tcBorders>
              <w:top w:val="single" w:sz="4" w:space="0" w:color="auto"/>
              <w:left w:val="single" w:sz="4" w:space="0" w:color="auto"/>
              <w:bottom w:val="single" w:sz="4" w:space="0" w:color="auto"/>
              <w:right w:val="single" w:sz="4" w:space="0" w:color="auto"/>
            </w:tcBorders>
            <w:vAlign w:val="center"/>
            <w:hideMark/>
          </w:tcPr>
          <w:p w:rsidR="00A10D09" w:rsidRPr="00476859" w:rsidRDefault="00A10D09" w:rsidP="006E3CBD">
            <w:pPr>
              <w:spacing w:before="120" w:after="120"/>
              <w:ind w:left="-57" w:right="-57"/>
              <w:contextualSpacing/>
              <w:jc w:val="center"/>
              <w:rPr>
                <w:rFonts w:ascii="Segoe UI" w:hAnsi="Segoe UI" w:cs="Segoe UI"/>
                <w:sz w:val="22"/>
              </w:rPr>
            </w:pPr>
            <w:r w:rsidRPr="00476859">
              <w:rPr>
                <w:rFonts w:ascii="Segoe UI" w:hAnsi="Segoe UI" w:cs="Segoe UI"/>
                <w:sz w:val="22"/>
              </w:rPr>
              <w:t>25,7</w:t>
            </w:r>
          </w:p>
        </w:tc>
        <w:tc>
          <w:tcPr>
            <w:tcW w:w="1923" w:type="dxa"/>
            <w:tcBorders>
              <w:top w:val="single" w:sz="4" w:space="0" w:color="auto"/>
              <w:left w:val="single" w:sz="4" w:space="0" w:color="auto"/>
              <w:bottom w:val="single" w:sz="4" w:space="0" w:color="auto"/>
              <w:right w:val="single" w:sz="4" w:space="0" w:color="auto"/>
            </w:tcBorders>
            <w:vAlign w:val="center"/>
            <w:hideMark/>
          </w:tcPr>
          <w:p w:rsidR="00A10D09" w:rsidRPr="00476859" w:rsidRDefault="00A10D09" w:rsidP="006E3CBD">
            <w:pPr>
              <w:spacing w:before="120" w:after="120"/>
              <w:ind w:left="-57" w:right="-57"/>
              <w:contextualSpacing/>
              <w:jc w:val="center"/>
              <w:rPr>
                <w:rFonts w:ascii="Segoe UI" w:hAnsi="Segoe UI" w:cs="Segoe UI"/>
                <w:sz w:val="22"/>
              </w:rPr>
            </w:pPr>
            <w:r w:rsidRPr="00476859">
              <w:rPr>
                <w:rFonts w:ascii="Segoe UI" w:hAnsi="Segoe UI" w:cs="Segoe UI"/>
                <w:sz w:val="22"/>
              </w:rPr>
              <w:t>2000</w:t>
            </w:r>
          </w:p>
        </w:tc>
      </w:tr>
      <w:tr w:rsidR="00A10D09" w:rsidRPr="00476859" w:rsidTr="00A10D09">
        <w:trPr>
          <w:trHeight w:val="335"/>
        </w:trPr>
        <w:tc>
          <w:tcPr>
            <w:tcW w:w="3023" w:type="dxa"/>
            <w:vMerge/>
            <w:tcBorders>
              <w:top w:val="single" w:sz="4" w:space="0" w:color="auto"/>
              <w:left w:val="single" w:sz="4" w:space="0" w:color="auto"/>
              <w:bottom w:val="single" w:sz="4" w:space="0" w:color="auto"/>
              <w:right w:val="single" w:sz="4" w:space="0" w:color="auto"/>
            </w:tcBorders>
            <w:vAlign w:val="center"/>
            <w:hideMark/>
          </w:tcPr>
          <w:p w:rsidR="00A10D09" w:rsidRPr="00476859" w:rsidRDefault="00A10D09" w:rsidP="006E3CBD">
            <w:pPr>
              <w:spacing w:before="120" w:after="120"/>
              <w:contextualSpacing/>
              <w:jc w:val="center"/>
              <w:rPr>
                <w:rFonts w:ascii="Segoe UI" w:hAnsi="Segoe UI" w:cs="Segoe UI"/>
                <w:sz w:val="22"/>
              </w:rPr>
            </w:pPr>
          </w:p>
        </w:tc>
        <w:tc>
          <w:tcPr>
            <w:tcW w:w="1765" w:type="dxa"/>
            <w:tcBorders>
              <w:top w:val="single" w:sz="4" w:space="0" w:color="auto"/>
              <w:left w:val="single" w:sz="4" w:space="0" w:color="auto"/>
              <w:bottom w:val="single" w:sz="4" w:space="0" w:color="auto"/>
              <w:right w:val="single" w:sz="4" w:space="0" w:color="auto"/>
            </w:tcBorders>
            <w:vAlign w:val="center"/>
            <w:hideMark/>
          </w:tcPr>
          <w:p w:rsidR="00A10D09" w:rsidRPr="00476859" w:rsidRDefault="00A10D09" w:rsidP="006E3CBD">
            <w:pPr>
              <w:spacing w:before="120" w:after="120"/>
              <w:ind w:left="-57" w:right="-57"/>
              <w:contextualSpacing/>
              <w:jc w:val="center"/>
              <w:rPr>
                <w:rFonts w:ascii="Segoe UI" w:hAnsi="Segoe UI" w:cs="Segoe UI"/>
                <w:sz w:val="22"/>
              </w:rPr>
            </w:pPr>
            <w:r w:rsidRPr="00476859">
              <w:rPr>
                <w:rFonts w:ascii="Segoe UI" w:hAnsi="Segoe UI" w:cs="Segoe UI"/>
                <w:sz w:val="22"/>
              </w:rPr>
              <w:t>Более 0,045</w:t>
            </w:r>
          </w:p>
        </w:tc>
        <w:tc>
          <w:tcPr>
            <w:tcW w:w="1765" w:type="dxa"/>
            <w:tcBorders>
              <w:top w:val="single" w:sz="4" w:space="0" w:color="auto"/>
              <w:left w:val="single" w:sz="4" w:space="0" w:color="auto"/>
              <w:bottom w:val="single" w:sz="4" w:space="0" w:color="auto"/>
              <w:right w:val="single" w:sz="4" w:space="0" w:color="auto"/>
            </w:tcBorders>
            <w:vAlign w:val="center"/>
            <w:hideMark/>
          </w:tcPr>
          <w:p w:rsidR="00A10D09" w:rsidRPr="00476859" w:rsidRDefault="00A10D09" w:rsidP="006E3CBD">
            <w:pPr>
              <w:spacing w:before="120" w:after="120"/>
              <w:ind w:left="-57" w:right="-57"/>
              <w:contextualSpacing/>
              <w:jc w:val="center"/>
              <w:rPr>
                <w:rFonts w:ascii="Segoe UI" w:hAnsi="Segoe UI" w:cs="Segoe UI"/>
                <w:sz w:val="22"/>
              </w:rPr>
            </w:pPr>
            <w:r w:rsidRPr="00476859">
              <w:rPr>
                <w:rFonts w:ascii="Segoe UI" w:hAnsi="Segoe UI" w:cs="Segoe UI"/>
                <w:sz w:val="22"/>
              </w:rPr>
              <w:t>1,3</w:t>
            </w:r>
          </w:p>
        </w:tc>
        <w:tc>
          <w:tcPr>
            <w:tcW w:w="1296" w:type="dxa"/>
            <w:tcBorders>
              <w:top w:val="single" w:sz="4" w:space="0" w:color="auto"/>
              <w:left w:val="single" w:sz="4" w:space="0" w:color="auto"/>
              <w:bottom w:val="single" w:sz="4" w:space="0" w:color="auto"/>
              <w:right w:val="single" w:sz="4" w:space="0" w:color="auto"/>
            </w:tcBorders>
            <w:vAlign w:val="center"/>
            <w:hideMark/>
          </w:tcPr>
          <w:p w:rsidR="00A10D09" w:rsidRPr="00476859" w:rsidRDefault="00A10D09" w:rsidP="006E3CBD">
            <w:pPr>
              <w:spacing w:before="120" w:after="120"/>
              <w:ind w:left="-57" w:right="-57"/>
              <w:contextualSpacing/>
              <w:jc w:val="center"/>
              <w:rPr>
                <w:rFonts w:ascii="Segoe UI" w:hAnsi="Segoe UI" w:cs="Segoe UI"/>
                <w:sz w:val="22"/>
              </w:rPr>
            </w:pPr>
            <w:r w:rsidRPr="00476859">
              <w:rPr>
                <w:rFonts w:ascii="Segoe UI" w:hAnsi="Segoe UI" w:cs="Segoe UI"/>
                <w:sz w:val="22"/>
              </w:rPr>
              <w:t>38</w:t>
            </w:r>
          </w:p>
        </w:tc>
        <w:tc>
          <w:tcPr>
            <w:tcW w:w="1923" w:type="dxa"/>
            <w:tcBorders>
              <w:top w:val="single" w:sz="4" w:space="0" w:color="auto"/>
              <w:left w:val="single" w:sz="4" w:space="0" w:color="auto"/>
              <w:bottom w:val="single" w:sz="4" w:space="0" w:color="auto"/>
              <w:right w:val="single" w:sz="4" w:space="0" w:color="auto"/>
            </w:tcBorders>
            <w:vAlign w:val="center"/>
            <w:hideMark/>
          </w:tcPr>
          <w:p w:rsidR="00A10D09" w:rsidRPr="00476859" w:rsidRDefault="00A10D09" w:rsidP="006E3CBD">
            <w:pPr>
              <w:spacing w:before="120" w:after="120"/>
              <w:ind w:left="-57" w:right="-57"/>
              <w:contextualSpacing/>
              <w:jc w:val="center"/>
              <w:rPr>
                <w:rFonts w:ascii="Segoe UI" w:hAnsi="Segoe UI" w:cs="Segoe UI"/>
                <w:sz w:val="22"/>
              </w:rPr>
            </w:pPr>
            <w:r w:rsidRPr="00476859">
              <w:rPr>
                <w:rFonts w:ascii="Segoe UI" w:hAnsi="Segoe UI" w:cs="Segoe UI"/>
                <w:sz w:val="22"/>
              </w:rPr>
              <w:t>3000</w:t>
            </w:r>
          </w:p>
        </w:tc>
      </w:tr>
    </w:tbl>
    <w:p w:rsidR="00A10D09" w:rsidRPr="00476859" w:rsidRDefault="00A10D09" w:rsidP="00A10D09">
      <w:pPr>
        <w:pStyle w:val="afffffffa"/>
        <w:ind w:firstLine="708"/>
        <w:rPr>
          <w:shd w:val="clear" w:color="auto" w:fill="FFFFFF"/>
        </w:rPr>
      </w:pPr>
      <w:r w:rsidRPr="00476859">
        <w:rPr>
          <w:shd w:val="clear" w:color="auto" w:fill="FFFFFF"/>
        </w:rPr>
        <w:t>Норматив удельных выбросов в атмосферу окиси углерода от котельных установок при коэффициенте избытка воздуха 1,4 не должен превышать для газа и мазута 300 мг/м³ при нормальных условиях.</w:t>
      </w:r>
    </w:p>
    <w:p w:rsidR="00B3208B" w:rsidRPr="00476859" w:rsidRDefault="00A10D09" w:rsidP="00FB3DF5">
      <w:pPr>
        <w:pStyle w:val="a1"/>
      </w:pPr>
      <w:bookmarkStart w:id="830" w:name="_Toc205122386"/>
      <w:r w:rsidRPr="00476859">
        <w:t>Прогнозы образования и размещения отходов сжигания топлива на сохраняемых, модернизируемых и планируемых к строительству объектах теплоснабжения</w:t>
      </w:r>
      <w:bookmarkEnd w:id="830"/>
    </w:p>
    <w:p w:rsidR="00B3208B" w:rsidRPr="00476859" w:rsidRDefault="00A10D09" w:rsidP="00FA1C46">
      <w:pPr>
        <w:pStyle w:val="aff2"/>
      </w:pPr>
      <w:r w:rsidRPr="00476859">
        <w:t xml:space="preserve">Отходы сжигания топлива ни на одном из источников тепловой энергии в </w:t>
      </w:r>
      <w:r w:rsidR="004E6EE1">
        <w:t>муниципального образования «Гагаринский муниципальный округ» Смоленкой области</w:t>
      </w:r>
      <w:r w:rsidRPr="00476859">
        <w:t xml:space="preserve"> не имеются и не планируются</w:t>
      </w:r>
      <w:r w:rsidR="00B3208B" w:rsidRPr="00476859">
        <w:t>.</w:t>
      </w:r>
    </w:p>
    <w:p w:rsidR="00B3208B" w:rsidRPr="00476859" w:rsidRDefault="00A10D09" w:rsidP="00FB3DF5">
      <w:pPr>
        <w:pStyle w:val="a1"/>
      </w:pPr>
      <w:bookmarkStart w:id="831" w:name="_Toc205122387"/>
      <w:r w:rsidRPr="00476859">
        <w:t xml:space="preserve">Информация о суммарном объеме потребляемого топлива в </w:t>
      </w:r>
      <w:r w:rsidR="00476859" w:rsidRPr="00476859">
        <w:t>округе</w:t>
      </w:r>
      <w:r w:rsidRPr="00476859">
        <w:t xml:space="preserve"> в натуральном и условном выражении с выделением газа, угля и мазута с разбивкой на каждый год действия схемы теплоснабжения</w:t>
      </w:r>
      <w:bookmarkEnd w:id="831"/>
    </w:p>
    <w:p w:rsidR="00B3208B" w:rsidRPr="00476859" w:rsidRDefault="00A10D09" w:rsidP="00393334">
      <w:pPr>
        <w:pStyle w:val="aff2"/>
        <w:rPr>
          <w:shd w:val="clear" w:color="auto" w:fill="FFFFFF"/>
        </w:rPr>
      </w:pPr>
      <w:r w:rsidRPr="00476859">
        <w:rPr>
          <w:shd w:val="clear" w:color="auto" w:fill="FFFFFF"/>
        </w:rPr>
        <w:t>Информация о суммарном объеме потребляемого топлива в поселении в натуральном и условном выражении с разбивкой на каждый год действия схемы теплоснабжения представлена в Главе 10 Обосновывающих материалов</w:t>
      </w:r>
      <w:r w:rsidR="00B3208B" w:rsidRPr="00476859">
        <w:rPr>
          <w:shd w:val="clear" w:color="auto" w:fill="FFFFFF"/>
        </w:rPr>
        <w:t>.</w:t>
      </w:r>
    </w:p>
    <w:sectPr w:rsidR="00B3208B" w:rsidRPr="00476859" w:rsidSect="00396A3D">
      <w:pgSz w:w="11904" w:h="16838"/>
      <w:pgMar w:top="567" w:right="567" w:bottom="567" w:left="1134" w:header="720" w:footer="0" w:gutter="0"/>
      <w:cols w:space="720"/>
      <w:noEndnote/>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4121A" w:rsidRDefault="00A4121A">
      <w:r>
        <w:separator/>
      </w:r>
    </w:p>
  </w:endnote>
  <w:endnote w:type="continuationSeparator" w:id="0">
    <w:p w:rsidR="00A4121A" w:rsidRDefault="00A4121A">
      <w:r>
        <w:continuationSeparator/>
      </w:r>
    </w:p>
  </w:endnote>
  <w:endnote w:type="continuationNotice" w:id="1">
    <w:p w:rsidR="00A4121A" w:rsidRDefault="00A4121A"/>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CC"/>
    <w:family w:val="swiss"/>
    <w:pitch w:val="variable"/>
    <w:sig w:usb0="E10022FF" w:usb1="C000E47F" w:usb2="00000029" w:usb3="00000000" w:csb0="000001DF" w:csb1="00000000"/>
  </w:font>
  <w:font w:name="Calibri">
    <w:panose1 w:val="020F0502020204030204"/>
    <w:charset w:val="CC"/>
    <w:family w:val="swiss"/>
    <w:pitch w:val="variable"/>
    <w:sig w:usb0="E10002FF" w:usb1="4000ACFF" w:usb2="00000009" w:usb3="00000000" w:csb0="0000019F" w:csb1="00000000"/>
  </w:font>
  <w:font w:name="Times New Roman CYR">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Microsoft YaHei">
    <w:panose1 w:val="020B0503020204020204"/>
    <w:charset w:val="86"/>
    <w:family w:val="swiss"/>
    <w:pitch w:val="variable"/>
    <w:sig w:usb0="80000287" w:usb1="280F3C52" w:usb2="00000016" w:usb3="00000000" w:csb0="0004001F" w:csb1="00000000"/>
  </w:font>
  <w:font w:name="Andale Sans UI">
    <w:altName w:val="Times New Roman"/>
    <w:panose1 w:val="00000000000000000000"/>
    <w:charset w:val="00"/>
    <w:family w:val="roman"/>
    <w:notTrueType/>
    <w:pitch w:val="default"/>
    <w:sig w:usb0="00000000" w:usb1="00000000" w:usb2="00000000" w:usb3="00000000" w:csb0="00000000" w:csb1="00000000"/>
  </w:font>
  <w:font w:name="Verdana">
    <w:panose1 w:val="020B0604030504040204"/>
    <w:charset w:val="CC"/>
    <w:family w:val="swiss"/>
    <w:pitch w:val="variable"/>
    <w:sig w:usb0="A10006FF" w:usb1="4000205B" w:usb2="00000010" w:usb3="00000000" w:csb0="0000019F" w:csb1="00000000"/>
  </w:font>
  <w:font w:name="OpenSymbol">
    <w:altName w:val="Cambria"/>
    <w:charset w:val="CC"/>
    <w:family w:val="roman"/>
    <w:pitch w:val="variable"/>
    <w:sig w:usb0="00000000" w:usb1="00000000" w:usb2="00000000" w:usb3="00000000" w:csb0="00000000"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CC"/>
    <w:family w:val="swiss"/>
    <w:pitch w:val="variable"/>
    <w:sig w:usb0="00000287" w:usb1="00000800" w:usb2="00000000" w:usb3="00000000" w:csb0="0000009F" w:csb1="00000000"/>
  </w:font>
  <w:font w:name="Garamond">
    <w:panose1 w:val="02020404030301010803"/>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Century Gothic">
    <w:panose1 w:val="020B0502020202020204"/>
    <w:charset w:val="CC"/>
    <w:family w:val="swiss"/>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Consolas">
    <w:panose1 w:val="020B0609020204030204"/>
    <w:charset w:val="CC"/>
    <w:family w:val="modern"/>
    <w:pitch w:val="fixed"/>
    <w:sig w:usb0="E10002FF" w:usb1="4000F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GOST Type BU">
    <w:altName w:val="Calibri"/>
    <w:charset w:val="CC"/>
    <w:family w:val="auto"/>
    <w:pitch w:val="variable"/>
    <w:sig w:usb0="800002AF" w:usb1="1000004A" w:usb2="00000000" w:usb3="00000000" w:csb0="8000009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5" w:type="dxa"/>
      <w:tblLook w:val="04A0"/>
    </w:tblPr>
    <w:tblGrid>
      <w:gridCol w:w="9493"/>
      <w:gridCol w:w="702"/>
    </w:tblGrid>
    <w:tr w:rsidR="00CE4CF1" w:rsidTr="00974FA4">
      <w:tc>
        <w:tcPr>
          <w:tcW w:w="9493" w:type="dxa"/>
          <w:shd w:val="clear" w:color="auto" w:fill="auto"/>
          <w:vAlign w:val="center"/>
        </w:tcPr>
        <w:p w:rsidR="00CE4CF1" w:rsidRPr="00554AE6" w:rsidRDefault="00CE4CF1" w:rsidP="00974FA4">
          <w:pPr>
            <w:pStyle w:val="aff6"/>
            <w:jc w:val="center"/>
            <w:rPr>
              <w:rFonts w:ascii="Segoe UI" w:hAnsi="Segoe UI" w:cs="Segoe UI"/>
              <w:color w:val="D9D9D9"/>
            </w:rPr>
          </w:pPr>
        </w:p>
      </w:tc>
      <w:tc>
        <w:tcPr>
          <w:tcW w:w="702" w:type="dxa"/>
          <w:shd w:val="clear" w:color="auto" w:fill="auto"/>
          <w:vAlign w:val="center"/>
        </w:tcPr>
        <w:p w:rsidR="00CE4CF1" w:rsidRPr="008D6A4D" w:rsidRDefault="00CE4CF1" w:rsidP="00974FA4">
          <w:pPr>
            <w:pStyle w:val="aff6"/>
            <w:jc w:val="center"/>
          </w:pPr>
        </w:p>
      </w:tc>
    </w:tr>
  </w:tbl>
  <w:p w:rsidR="00CE4CF1" w:rsidRDefault="00CE4CF1" w:rsidP="00974FA4">
    <w:pPr>
      <w:pStyle w:val="aff6"/>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15114"/>
      <w:gridCol w:w="806"/>
    </w:tblGrid>
    <w:tr w:rsidR="00CE4CF1" w:rsidTr="00DC4617">
      <w:tc>
        <w:tcPr>
          <w:tcW w:w="4747" w:type="pct"/>
          <w:shd w:val="clear" w:color="auto" w:fill="auto"/>
          <w:vAlign w:val="center"/>
        </w:tcPr>
        <w:p w:rsidR="00CE4CF1" w:rsidRPr="00554AE6" w:rsidRDefault="00CE4CF1" w:rsidP="00974FA4">
          <w:pPr>
            <w:pStyle w:val="aff6"/>
            <w:jc w:val="center"/>
            <w:rPr>
              <w:rFonts w:ascii="Segoe UI" w:hAnsi="Segoe UI" w:cs="Segoe UI"/>
              <w:color w:val="D9D9D9"/>
            </w:rPr>
          </w:pPr>
        </w:p>
      </w:tc>
      <w:tc>
        <w:tcPr>
          <w:tcW w:w="253" w:type="pct"/>
          <w:shd w:val="clear" w:color="auto" w:fill="auto"/>
          <w:vAlign w:val="center"/>
        </w:tcPr>
        <w:p w:rsidR="00CE4CF1" w:rsidRPr="008D6A4D" w:rsidRDefault="00CE4CF1" w:rsidP="00974FA4">
          <w:pPr>
            <w:pStyle w:val="aff6"/>
            <w:jc w:val="center"/>
          </w:pPr>
          <w:r w:rsidRPr="00554AE6">
            <w:rPr>
              <w:rFonts w:ascii="Segoe UI" w:hAnsi="Segoe UI" w:cs="Segoe UI"/>
            </w:rPr>
            <w:fldChar w:fldCharType="begin"/>
          </w:r>
          <w:r w:rsidRPr="00554AE6">
            <w:rPr>
              <w:rFonts w:ascii="Segoe UI" w:hAnsi="Segoe UI" w:cs="Segoe UI"/>
            </w:rPr>
            <w:instrText xml:space="preserve"> PAGE   \* MERGEFORMAT </w:instrText>
          </w:r>
          <w:r w:rsidRPr="00554AE6">
            <w:rPr>
              <w:rFonts w:ascii="Segoe UI" w:hAnsi="Segoe UI" w:cs="Segoe UI"/>
            </w:rPr>
            <w:fldChar w:fldCharType="separate"/>
          </w:r>
          <w:r w:rsidR="00A9322B">
            <w:rPr>
              <w:rFonts w:ascii="Segoe UI" w:hAnsi="Segoe UI" w:cs="Segoe UI"/>
              <w:noProof/>
            </w:rPr>
            <w:t>115</w:t>
          </w:r>
          <w:r w:rsidRPr="00554AE6">
            <w:rPr>
              <w:rFonts w:ascii="Segoe UI" w:hAnsi="Segoe UI" w:cs="Segoe UI"/>
              <w:noProof/>
            </w:rPr>
            <w:fldChar w:fldCharType="end"/>
          </w:r>
        </w:p>
      </w:tc>
    </w:tr>
  </w:tbl>
  <w:p w:rsidR="00CE4CF1" w:rsidRDefault="00CE4CF1">
    <w:pPr>
      <w:pStyle w:val="aff6"/>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9881"/>
      <w:gridCol w:w="540"/>
    </w:tblGrid>
    <w:tr w:rsidR="00CE4CF1" w:rsidTr="00DC4617">
      <w:tc>
        <w:tcPr>
          <w:tcW w:w="4747" w:type="pct"/>
          <w:shd w:val="clear" w:color="auto" w:fill="auto"/>
          <w:vAlign w:val="center"/>
        </w:tcPr>
        <w:p w:rsidR="00CE4CF1" w:rsidRPr="00554AE6" w:rsidRDefault="00CE4CF1" w:rsidP="00974FA4">
          <w:pPr>
            <w:pStyle w:val="aff6"/>
            <w:jc w:val="center"/>
            <w:rPr>
              <w:rFonts w:ascii="Segoe UI" w:hAnsi="Segoe UI" w:cs="Segoe UI"/>
              <w:color w:val="D9D9D9"/>
            </w:rPr>
          </w:pPr>
        </w:p>
      </w:tc>
      <w:tc>
        <w:tcPr>
          <w:tcW w:w="253" w:type="pct"/>
          <w:shd w:val="clear" w:color="auto" w:fill="auto"/>
          <w:vAlign w:val="center"/>
        </w:tcPr>
        <w:p w:rsidR="00CE4CF1" w:rsidRPr="008D6A4D" w:rsidRDefault="00CE4CF1" w:rsidP="00974FA4">
          <w:pPr>
            <w:pStyle w:val="aff6"/>
            <w:jc w:val="center"/>
          </w:pPr>
          <w:r w:rsidRPr="00554AE6">
            <w:rPr>
              <w:rFonts w:ascii="Segoe UI" w:hAnsi="Segoe UI" w:cs="Segoe UI"/>
            </w:rPr>
            <w:fldChar w:fldCharType="begin"/>
          </w:r>
          <w:r w:rsidRPr="00554AE6">
            <w:rPr>
              <w:rFonts w:ascii="Segoe UI" w:hAnsi="Segoe UI" w:cs="Segoe UI"/>
            </w:rPr>
            <w:instrText xml:space="preserve"> PAGE   \* MERGEFORMAT </w:instrText>
          </w:r>
          <w:r w:rsidRPr="00554AE6">
            <w:rPr>
              <w:rFonts w:ascii="Segoe UI" w:hAnsi="Segoe UI" w:cs="Segoe UI"/>
            </w:rPr>
            <w:fldChar w:fldCharType="separate"/>
          </w:r>
          <w:r w:rsidR="00A9322B">
            <w:rPr>
              <w:rFonts w:ascii="Segoe UI" w:hAnsi="Segoe UI" w:cs="Segoe UI"/>
              <w:noProof/>
            </w:rPr>
            <w:t>117</w:t>
          </w:r>
          <w:r w:rsidRPr="00554AE6">
            <w:rPr>
              <w:rFonts w:ascii="Segoe UI" w:hAnsi="Segoe UI" w:cs="Segoe UI"/>
              <w:noProof/>
            </w:rPr>
            <w:fldChar w:fldCharType="end"/>
          </w:r>
        </w:p>
      </w:tc>
    </w:tr>
  </w:tbl>
  <w:p w:rsidR="00CE4CF1" w:rsidRDefault="00CE4CF1">
    <w:pPr>
      <w:pStyle w:val="aff6"/>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15114"/>
      <w:gridCol w:w="806"/>
    </w:tblGrid>
    <w:tr w:rsidR="00CE4CF1" w:rsidTr="00DC4617">
      <w:tc>
        <w:tcPr>
          <w:tcW w:w="4747" w:type="pct"/>
          <w:shd w:val="clear" w:color="auto" w:fill="auto"/>
          <w:vAlign w:val="center"/>
        </w:tcPr>
        <w:p w:rsidR="00CE4CF1" w:rsidRPr="00554AE6" w:rsidRDefault="00CE4CF1" w:rsidP="00974FA4">
          <w:pPr>
            <w:pStyle w:val="aff6"/>
            <w:jc w:val="center"/>
            <w:rPr>
              <w:rFonts w:ascii="Segoe UI" w:hAnsi="Segoe UI" w:cs="Segoe UI"/>
              <w:color w:val="D9D9D9"/>
            </w:rPr>
          </w:pPr>
        </w:p>
      </w:tc>
      <w:tc>
        <w:tcPr>
          <w:tcW w:w="253" w:type="pct"/>
          <w:shd w:val="clear" w:color="auto" w:fill="auto"/>
          <w:vAlign w:val="center"/>
        </w:tcPr>
        <w:p w:rsidR="00CE4CF1" w:rsidRPr="008D6A4D" w:rsidRDefault="00CE4CF1" w:rsidP="00974FA4">
          <w:pPr>
            <w:pStyle w:val="aff6"/>
            <w:jc w:val="center"/>
          </w:pPr>
          <w:r w:rsidRPr="00554AE6">
            <w:rPr>
              <w:rFonts w:ascii="Segoe UI" w:hAnsi="Segoe UI" w:cs="Segoe UI"/>
            </w:rPr>
            <w:fldChar w:fldCharType="begin"/>
          </w:r>
          <w:r w:rsidRPr="00554AE6">
            <w:rPr>
              <w:rFonts w:ascii="Segoe UI" w:hAnsi="Segoe UI" w:cs="Segoe UI"/>
            </w:rPr>
            <w:instrText xml:space="preserve"> PAGE   \* MERGEFORMAT </w:instrText>
          </w:r>
          <w:r w:rsidRPr="00554AE6">
            <w:rPr>
              <w:rFonts w:ascii="Segoe UI" w:hAnsi="Segoe UI" w:cs="Segoe UI"/>
            </w:rPr>
            <w:fldChar w:fldCharType="separate"/>
          </w:r>
          <w:r w:rsidR="00A9322B">
            <w:rPr>
              <w:rFonts w:ascii="Segoe UI" w:hAnsi="Segoe UI" w:cs="Segoe UI"/>
              <w:noProof/>
            </w:rPr>
            <w:t>119</w:t>
          </w:r>
          <w:r w:rsidRPr="00554AE6">
            <w:rPr>
              <w:rFonts w:ascii="Segoe UI" w:hAnsi="Segoe UI" w:cs="Segoe UI"/>
              <w:noProof/>
            </w:rPr>
            <w:fldChar w:fldCharType="end"/>
          </w:r>
        </w:p>
      </w:tc>
    </w:tr>
  </w:tbl>
  <w:p w:rsidR="00CE4CF1" w:rsidRDefault="00CE4CF1">
    <w:pPr>
      <w:pStyle w:val="aff6"/>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9881"/>
      <w:gridCol w:w="540"/>
    </w:tblGrid>
    <w:tr w:rsidR="00CE4CF1" w:rsidTr="00DC4617">
      <w:tc>
        <w:tcPr>
          <w:tcW w:w="4747" w:type="pct"/>
          <w:shd w:val="clear" w:color="auto" w:fill="auto"/>
          <w:vAlign w:val="center"/>
        </w:tcPr>
        <w:p w:rsidR="00CE4CF1" w:rsidRPr="00554AE6" w:rsidRDefault="00CE4CF1" w:rsidP="00974FA4">
          <w:pPr>
            <w:pStyle w:val="aff6"/>
            <w:jc w:val="center"/>
            <w:rPr>
              <w:rFonts w:ascii="Segoe UI" w:hAnsi="Segoe UI" w:cs="Segoe UI"/>
              <w:color w:val="D9D9D9"/>
            </w:rPr>
          </w:pPr>
        </w:p>
      </w:tc>
      <w:tc>
        <w:tcPr>
          <w:tcW w:w="253" w:type="pct"/>
          <w:shd w:val="clear" w:color="auto" w:fill="auto"/>
          <w:vAlign w:val="center"/>
        </w:tcPr>
        <w:p w:rsidR="00CE4CF1" w:rsidRPr="008D6A4D" w:rsidRDefault="00CE4CF1" w:rsidP="00974FA4">
          <w:pPr>
            <w:pStyle w:val="aff6"/>
            <w:jc w:val="center"/>
          </w:pPr>
          <w:r w:rsidRPr="00554AE6">
            <w:rPr>
              <w:rFonts w:ascii="Segoe UI" w:hAnsi="Segoe UI" w:cs="Segoe UI"/>
            </w:rPr>
            <w:fldChar w:fldCharType="begin"/>
          </w:r>
          <w:r w:rsidRPr="00554AE6">
            <w:rPr>
              <w:rFonts w:ascii="Segoe UI" w:hAnsi="Segoe UI" w:cs="Segoe UI"/>
            </w:rPr>
            <w:instrText xml:space="preserve"> PAGE   \* MERGEFORMAT </w:instrText>
          </w:r>
          <w:r w:rsidRPr="00554AE6">
            <w:rPr>
              <w:rFonts w:ascii="Segoe UI" w:hAnsi="Segoe UI" w:cs="Segoe UI"/>
            </w:rPr>
            <w:fldChar w:fldCharType="separate"/>
          </w:r>
          <w:r w:rsidR="00A9322B">
            <w:rPr>
              <w:rFonts w:ascii="Segoe UI" w:hAnsi="Segoe UI" w:cs="Segoe UI"/>
              <w:noProof/>
            </w:rPr>
            <w:t>122</w:t>
          </w:r>
          <w:r w:rsidRPr="00554AE6">
            <w:rPr>
              <w:rFonts w:ascii="Segoe UI" w:hAnsi="Segoe UI" w:cs="Segoe UI"/>
              <w:noProof/>
            </w:rPr>
            <w:fldChar w:fldCharType="end"/>
          </w:r>
        </w:p>
      </w:tc>
    </w:tr>
  </w:tbl>
  <w:p w:rsidR="00CE4CF1" w:rsidRDefault="00CE4CF1">
    <w:pPr>
      <w:pStyle w:val="aff6"/>
    </w:pP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15114"/>
      <w:gridCol w:w="806"/>
    </w:tblGrid>
    <w:tr w:rsidR="00CE4CF1" w:rsidTr="00DC4617">
      <w:tc>
        <w:tcPr>
          <w:tcW w:w="4747" w:type="pct"/>
          <w:shd w:val="clear" w:color="auto" w:fill="auto"/>
          <w:vAlign w:val="center"/>
        </w:tcPr>
        <w:p w:rsidR="00CE4CF1" w:rsidRPr="00554AE6" w:rsidRDefault="00CE4CF1" w:rsidP="00974FA4">
          <w:pPr>
            <w:pStyle w:val="aff6"/>
            <w:jc w:val="center"/>
            <w:rPr>
              <w:rFonts w:ascii="Segoe UI" w:hAnsi="Segoe UI" w:cs="Segoe UI"/>
              <w:color w:val="D9D9D9"/>
            </w:rPr>
          </w:pPr>
        </w:p>
      </w:tc>
      <w:tc>
        <w:tcPr>
          <w:tcW w:w="253" w:type="pct"/>
          <w:shd w:val="clear" w:color="auto" w:fill="auto"/>
          <w:vAlign w:val="center"/>
        </w:tcPr>
        <w:p w:rsidR="00CE4CF1" w:rsidRPr="008D6A4D" w:rsidRDefault="00CE4CF1" w:rsidP="00974FA4">
          <w:pPr>
            <w:pStyle w:val="aff6"/>
            <w:jc w:val="center"/>
          </w:pPr>
          <w:r w:rsidRPr="00554AE6">
            <w:rPr>
              <w:rFonts w:ascii="Segoe UI" w:hAnsi="Segoe UI" w:cs="Segoe UI"/>
            </w:rPr>
            <w:fldChar w:fldCharType="begin"/>
          </w:r>
          <w:r w:rsidRPr="00554AE6">
            <w:rPr>
              <w:rFonts w:ascii="Segoe UI" w:hAnsi="Segoe UI" w:cs="Segoe UI"/>
            </w:rPr>
            <w:instrText xml:space="preserve"> PAGE   \* MERGEFORMAT </w:instrText>
          </w:r>
          <w:r w:rsidRPr="00554AE6">
            <w:rPr>
              <w:rFonts w:ascii="Segoe UI" w:hAnsi="Segoe UI" w:cs="Segoe UI"/>
            </w:rPr>
            <w:fldChar w:fldCharType="separate"/>
          </w:r>
          <w:r w:rsidR="00A9322B">
            <w:rPr>
              <w:rFonts w:ascii="Segoe UI" w:hAnsi="Segoe UI" w:cs="Segoe UI"/>
              <w:noProof/>
            </w:rPr>
            <w:t>124</w:t>
          </w:r>
          <w:r w:rsidRPr="00554AE6">
            <w:rPr>
              <w:rFonts w:ascii="Segoe UI" w:hAnsi="Segoe UI" w:cs="Segoe UI"/>
              <w:noProof/>
            </w:rPr>
            <w:fldChar w:fldCharType="end"/>
          </w:r>
        </w:p>
      </w:tc>
    </w:tr>
  </w:tbl>
  <w:p w:rsidR="00CE4CF1" w:rsidRDefault="00CE4CF1">
    <w:pPr>
      <w:pStyle w:val="aff6"/>
    </w:pP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9881"/>
      <w:gridCol w:w="540"/>
    </w:tblGrid>
    <w:tr w:rsidR="00CE4CF1" w:rsidTr="00DC4617">
      <w:tc>
        <w:tcPr>
          <w:tcW w:w="4747" w:type="pct"/>
          <w:shd w:val="clear" w:color="auto" w:fill="auto"/>
          <w:vAlign w:val="center"/>
        </w:tcPr>
        <w:p w:rsidR="00CE4CF1" w:rsidRPr="00554AE6" w:rsidRDefault="00CE4CF1" w:rsidP="00974FA4">
          <w:pPr>
            <w:pStyle w:val="aff6"/>
            <w:jc w:val="center"/>
            <w:rPr>
              <w:rFonts w:ascii="Segoe UI" w:hAnsi="Segoe UI" w:cs="Segoe UI"/>
              <w:color w:val="D9D9D9"/>
            </w:rPr>
          </w:pPr>
        </w:p>
      </w:tc>
      <w:tc>
        <w:tcPr>
          <w:tcW w:w="253" w:type="pct"/>
          <w:shd w:val="clear" w:color="auto" w:fill="auto"/>
          <w:vAlign w:val="center"/>
        </w:tcPr>
        <w:p w:rsidR="00CE4CF1" w:rsidRPr="008D6A4D" w:rsidRDefault="00CE4CF1" w:rsidP="00974FA4">
          <w:pPr>
            <w:pStyle w:val="aff6"/>
            <w:jc w:val="center"/>
          </w:pPr>
          <w:r w:rsidRPr="00554AE6">
            <w:rPr>
              <w:rFonts w:ascii="Segoe UI" w:hAnsi="Segoe UI" w:cs="Segoe UI"/>
            </w:rPr>
            <w:fldChar w:fldCharType="begin"/>
          </w:r>
          <w:r w:rsidRPr="00554AE6">
            <w:rPr>
              <w:rFonts w:ascii="Segoe UI" w:hAnsi="Segoe UI" w:cs="Segoe UI"/>
            </w:rPr>
            <w:instrText xml:space="preserve"> PAGE   \* MERGEFORMAT </w:instrText>
          </w:r>
          <w:r w:rsidRPr="00554AE6">
            <w:rPr>
              <w:rFonts w:ascii="Segoe UI" w:hAnsi="Segoe UI" w:cs="Segoe UI"/>
            </w:rPr>
            <w:fldChar w:fldCharType="separate"/>
          </w:r>
          <w:r w:rsidR="00A9322B">
            <w:rPr>
              <w:rFonts w:ascii="Segoe UI" w:hAnsi="Segoe UI" w:cs="Segoe UI"/>
              <w:noProof/>
            </w:rPr>
            <w:t>135</w:t>
          </w:r>
          <w:r w:rsidRPr="00554AE6">
            <w:rPr>
              <w:rFonts w:ascii="Segoe UI" w:hAnsi="Segoe UI" w:cs="Segoe UI"/>
              <w:noProof/>
            </w:rPr>
            <w:fldChar w:fldCharType="end"/>
          </w:r>
        </w:p>
      </w:tc>
    </w:tr>
  </w:tbl>
  <w:p w:rsidR="00CE4CF1" w:rsidRDefault="00CE4CF1">
    <w:pPr>
      <w:pStyle w:val="aff6"/>
    </w:pP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15114"/>
      <w:gridCol w:w="806"/>
    </w:tblGrid>
    <w:tr w:rsidR="00CE4CF1" w:rsidTr="00DC4617">
      <w:tc>
        <w:tcPr>
          <w:tcW w:w="4747" w:type="pct"/>
          <w:shd w:val="clear" w:color="auto" w:fill="auto"/>
          <w:vAlign w:val="center"/>
        </w:tcPr>
        <w:p w:rsidR="00CE4CF1" w:rsidRPr="00554AE6" w:rsidRDefault="00CE4CF1" w:rsidP="00974FA4">
          <w:pPr>
            <w:pStyle w:val="aff6"/>
            <w:jc w:val="center"/>
            <w:rPr>
              <w:rFonts w:ascii="Segoe UI" w:hAnsi="Segoe UI" w:cs="Segoe UI"/>
              <w:color w:val="D9D9D9"/>
            </w:rPr>
          </w:pPr>
        </w:p>
      </w:tc>
      <w:tc>
        <w:tcPr>
          <w:tcW w:w="253" w:type="pct"/>
          <w:shd w:val="clear" w:color="auto" w:fill="auto"/>
          <w:vAlign w:val="center"/>
        </w:tcPr>
        <w:p w:rsidR="00CE4CF1" w:rsidRPr="008D6A4D" w:rsidRDefault="00CE4CF1" w:rsidP="00974FA4">
          <w:pPr>
            <w:pStyle w:val="aff6"/>
            <w:jc w:val="center"/>
          </w:pPr>
          <w:r w:rsidRPr="00554AE6">
            <w:rPr>
              <w:rFonts w:ascii="Segoe UI" w:hAnsi="Segoe UI" w:cs="Segoe UI"/>
            </w:rPr>
            <w:fldChar w:fldCharType="begin"/>
          </w:r>
          <w:r w:rsidRPr="00554AE6">
            <w:rPr>
              <w:rFonts w:ascii="Segoe UI" w:hAnsi="Segoe UI" w:cs="Segoe UI"/>
            </w:rPr>
            <w:instrText xml:space="preserve"> PAGE   \* MERGEFORMAT </w:instrText>
          </w:r>
          <w:r w:rsidRPr="00554AE6">
            <w:rPr>
              <w:rFonts w:ascii="Segoe UI" w:hAnsi="Segoe UI" w:cs="Segoe UI"/>
            </w:rPr>
            <w:fldChar w:fldCharType="separate"/>
          </w:r>
          <w:r w:rsidR="00A9322B">
            <w:rPr>
              <w:rFonts w:ascii="Segoe UI" w:hAnsi="Segoe UI" w:cs="Segoe UI"/>
              <w:noProof/>
            </w:rPr>
            <w:t>137</w:t>
          </w:r>
          <w:r w:rsidRPr="00554AE6">
            <w:rPr>
              <w:rFonts w:ascii="Segoe UI" w:hAnsi="Segoe UI" w:cs="Segoe UI"/>
              <w:noProof/>
            </w:rPr>
            <w:fldChar w:fldCharType="end"/>
          </w:r>
        </w:p>
      </w:tc>
    </w:tr>
  </w:tbl>
  <w:p w:rsidR="00CE4CF1" w:rsidRDefault="00CE4CF1">
    <w:pPr>
      <w:pStyle w:val="aff6"/>
    </w:pP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9881"/>
      <w:gridCol w:w="540"/>
    </w:tblGrid>
    <w:tr w:rsidR="00CE4CF1" w:rsidTr="00DC4617">
      <w:tc>
        <w:tcPr>
          <w:tcW w:w="4747" w:type="pct"/>
          <w:shd w:val="clear" w:color="auto" w:fill="auto"/>
          <w:vAlign w:val="center"/>
        </w:tcPr>
        <w:p w:rsidR="00CE4CF1" w:rsidRPr="00554AE6" w:rsidRDefault="00CE4CF1" w:rsidP="00974FA4">
          <w:pPr>
            <w:pStyle w:val="aff6"/>
            <w:jc w:val="center"/>
            <w:rPr>
              <w:rFonts w:ascii="Segoe UI" w:hAnsi="Segoe UI" w:cs="Segoe UI"/>
              <w:color w:val="D9D9D9"/>
            </w:rPr>
          </w:pPr>
        </w:p>
      </w:tc>
      <w:tc>
        <w:tcPr>
          <w:tcW w:w="253" w:type="pct"/>
          <w:shd w:val="clear" w:color="auto" w:fill="auto"/>
          <w:vAlign w:val="center"/>
        </w:tcPr>
        <w:p w:rsidR="00CE4CF1" w:rsidRPr="008D6A4D" w:rsidRDefault="00CE4CF1" w:rsidP="00974FA4">
          <w:pPr>
            <w:pStyle w:val="aff6"/>
            <w:jc w:val="center"/>
          </w:pPr>
          <w:r w:rsidRPr="00554AE6">
            <w:rPr>
              <w:rFonts w:ascii="Segoe UI" w:hAnsi="Segoe UI" w:cs="Segoe UI"/>
            </w:rPr>
            <w:fldChar w:fldCharType="begin"/>
          </w:r>
          <w:r w:rsidRPr="00554AE6">
            <w:rPr>
              <w:rFonts w:ascii="Segoe UI" w:hAnsi="Segoe UI" w:cs="Segoe UI"/>
            </w:rPr>
            <w:instrText xml:space="preserve"> PAGE   \* MERGEFORMAT </w:instrText>
          </w:r>
          <w:r w:rsidRPr="00554AE6">
            <w:rPr>
              <w:rFonts w:ascii="Segoe UI" w:hAnsi="Segoe UI" w:cs="Segoe UI"/>
            </w:rPr>
            <w:fldChar w:fldCharType="separate"/>
          </w:r>
          <w:r w:rsidR="00A9322B">
            <w:rPr>
              <w:rFonts w:ascii="Segoe UI" w:hAnsi="Segoe UI" w:cs="Segoe UI"/>
              <w:noProof/>
            </w:rPr>
            <w:t>139</w:t>
          </w:r>
          <w:r w:rsidRPr="00554AE6">
            <w:rPr>
              <w:rFonts w:ascii="Segoe UI" w:hAnsi="Segoe UI" w:cs="Segoe UI"/>
              <w:noProof/>
            </w:rPr>
            <w:fldChar w:fldCharType="end"/>
          </w:r>
        </w:p>
      </w:tc>
    </w:tr>
  </w:tbl>
  <w:p w:rsidR="00CE4CF1" w:rsidRDefault="00CE4CF1">
    <w:pPr>
      <w:pStyle w:val="aff6"/>
    </w:pP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15114"/>
      <w:gridCol w:w="806"/>
    </w:tblGrid>
    <w:tr w:rsidR="00CE4CF1" w:rsidTr="00DC4617">
      <w:tc>
        <w:tcPr>
          <w:tcW w:w="4747" w:type="pct"/>
          <w:shd w:val="clear" w:color="auto" w:fill="auto"/>
          <w:vAlign w:val="center"/>
        </w:tcPr>
        <w:p w:rsidR="00CE4CF1" w:rsidRPr="00554AE6" w:rsidRDefault="00CE4CF1" w:rsidP="00974FA4">
          <w:pPr>
            <w:pStyle w:val="aff6"/>
            <w:jc w:val="center"/>
            <w:rPr>
              <w:rFonts w:ascii="Segoe UI" w:hAnsi="Segoe UI" w:cs="Segoe UI"/>
              <w:color w:val="D9D9D9"/>
            </w:rPr>
          </w:pPr>
        </w:p>
      </w:tc>
      <w:tc>
        <w:tcPr>
          <w:tcW w:w="253" w:type="pct"/>
          <w:shd w:val="clear" w:color="auto" w:fill="auto"/>
          <w:vAlign w:val="center"/>
        </w:tcPr>
        <w:p w:rsidR="00CE4CF1" w:rsidRPr="008D6A4D" w:rsidRDefault="00CE4CF1" w:rsidP="00974FA4">
          <w:pPr>
            <w:pStyle w:val="aff6"/>
            <w:jc w:val="center"/>
          </w:pPr>
          <w:r w:rsidRPr="00554AE6">
            <w:rPr>
              <w:rFonts w:ascii="Segoe UI" w:hAnsi="Segoe UI" w:cs="Segoe UI"/>
            </w:rPr>
            <w:fldChar w:fldCharType="begin"/>
          </w:r>
          <w:r w:rsidRPr="00554AE6">
            <w:rPr>
              <w:rFonts w:ascii="Segoe UI" w:hAnsi="Segoe UI" w:cs="Segoe UI"/>
            </w:rPr>
            <w:instrText xml:space="preserve"> PAGE   \* MERGEFORMAT </w:instrText>
          </w:r>
          <w:r w:rsidRPr="00554AE6">
            <w:rPr>
              <w:rFonts w:ascii="Segoe UI" w:hAnsi="Segoe UI" w:cs="Segoe UI"/>
            </w:rPr>
            <w:fldChar w:fldCharType="separate"/>
          </w:r>
          <w:r w:rsidR="00A9322B">
            <w:rPr>
              <w:rFonts w:ascii="Segoe UI" w:hAnsi="Segoe UI" w:cs="Segoe UI"/>
              <w:noProof/>
            </w:rPr>
            <w:t>142</w:t>
          </w:r>
          <w:r w:rsidRPr="00554AE6">
            <w:rPr>
              <w:rFonts w:ascii="Segoe UI" w:hAnsi="Segoe UI" w:cs="Segoe UI"/>
              <w:noProof/>
            </w:rPr>
            <w:fldChar w:fldCharType="end"/>
          </w:r>
        </w:p>
      </w:tc>
    </w:tr>
  </w:tbl>
  <w:p w:rsidR="00CE4CF1" w:rsidRDefault="00CE4CF1">
    <w:pPr>
      <w:pStyle w:val="aff6"/>
    </w:pPr>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9881"/>
      <w:gridCol w:w="540"/>
    </w:tblGrid>
    <w:tr w:rsidR="00CE4CF1" w:rsidTr="00DC4617">
      <w:tc>
        <w:tcPr>
          <w:tcW w:w="4747" w:type="pct"/>
          <w:shd w:val="clear" w:color="auto" w:fill="auto"/>
          <w:vAlign w:val="center"/>
        </w:tcPr>
        <w:p w:rsidR="00CE4CF1" w:rsidRPr="00554AE6" w:rsidRDefault="00CE4CF1" w:rsidP="00974FA4">
          <w:pPr>
            <w:pStyle w:val="aff6"/>
            <w:jc w:val="center"/>
            <w:rPr>
              <w:rFonts w:ascii="Segoe UI" w:hAnsi="Segoe UI" w:cs="Segoe UI"/>
              <w:color w:val="D9D9D9"/>
            </w:rPr>
          </w:pPr>
        </w:p>
      </w:tc>
      <w:tc>
        <w:tcPr>
          <w:tcW w:w="253" w:type="pct"/>
          <w:shd w:val="clear" w:color="auto" w:fill="auto"/>
          <w:vAlign w:val="center"/>
        </w:tcPr>
        <w:p w:rsidR="00CE4CF1" w:rsidRPr="008D6A4D" w:rsidRDefault="00CE4CF1" w:rsidP="00974FA4">
          <w:pPr>
            <w:pStyle w:val="aff6"/>
            <w:jc w:val="center"/>
          </w:pPr>
          <w:r w:rsidRPr="00554AE6">
            <w:rPr>
              <w:rFonts w:ascii="Segoe UI" w:hAnsi="Segoe UI" w:cs="Segoe UI"/>
            </w:rPr>
            <w:fldChar w:fldCharType="begin"/>
          </w:r>
          <w:r w:rsidRPr="00554AE6">
            <w:rPr>
              <w:rFonts w:ascii="Segoe UI" w:hAnsi="Segoe UI" w:cs="Segoe UI"/>
            </w:rPr>
            <w:instrText xml:space="preserve"> PAGE   \* MERGEFORMAT </w:instrText>
          </w:r>
          <w:r w:rsidRPr="00554AE6">
            <w:rPr>
              <w:rFonts w:ascii="Segoe UI" w:hAnsi="Segoe UI" w:cs="Segoe UI"/>
            </w:rPr>
            <w:fldChar w:fldCharType="separate"/>
          </w:r>
          <w:r w:rsidR="00A9322B">
            <w:rPr>
              <w:rFonts w:ascii="Segoe UI" w:hAnsi="Segoe UI" w:cs="Segoe UI"/>
              <w:noProof/>
            </w:rPr>
            <w:t>143</w:t>
          </w:r>
          <w:r w:rsidRPr="00554AE6">
            <w:rPr>
              <w:rFonts w:ascii="Segoe UI" w:hAnsi="Segoe UI" w:cs="Segoe UI"/>
              <w:noProof/>
            </w:rPr>
            <w:fldChar w:fldCharType="end"/>
          </w:r>
        </w:p>
      </w:tc>
    </w:tr>
  </w:tbl>
  <w:p w:rsidR="00CE4CF1" w:rsidRDefault="00CE4CF1">
    <w:pPr>
      <w:pStyle w:val="aff6"/>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5" w:type="dxa"/>
      <w:tblLook w:val="04A0"/>
    </w:tblPr>
    <w:tblGrid>
      <w:gridCol w:w="9493"/>
      <w:gridCol w:w="702"/>
    </w:tblGrid>
    <w:tr w:rsidR="00CE4CF1" w:rsidTr="00F4372A">
      <w:tc>
        <w:tcPr>
          <w:tcW w:w="9493" w:type="dxa"/>
          <w:shd w:val="clear" w:color="auto" w:fill="auto"/>
          <w:vAlign w:val="center"/>
        </w:tcPr>
        <w:p w:rsidR="00CE4CF1" w:rsidRPr="00554AE6" w:rsidRDefault="00CE4CF1" w:rsidP="002F59BF">
          <w:pPr>
            <w:pStyle w:val="aff6"/>
            <w:pBdr>
              <w:top w:val="single" w:sz="4" w:space="1" w:color="D9D9D9"/>
            </w:pBdr>
            <w:jc w:val="center"/>
            <w:rPr>
              <w:rFonts w:ascii="Segoe UI" w:hAnsi="Segoe UI" w:cs="Segoe UI"/>
              <w:color w:val="D9D9D9"/>
            </w:rPr>
          </w:pPr>
          <w:r w:rsidRPr="00554AE6">
            <w:rPr>
              <w:rFonts w:ascii="Segoe UI" w:hAnsi="Segoe UI" w:cs="Segoe UI"/>
              <w:color w:val="D9D9D9"/>
            </w:rPr>
            <w:t>ООО "ВЯТКА НАЛАДКА» ИНН 4345482592 ОГРН 1184350009348</w:t>
          </w:r>
        </w:p>
        <w:p w:rsidR="00CE4CF1" w:rsidRPr="00554AE6" w:rsidRDefault="00CE4CF1" w:rsidP="002F59BF">
          <w:pPr>
            <w:pStyle w:val="aff6"/>
            <w:jc w:val="center"/>
            <w:rPr>
              <w:rFonts w:ascii="Segoe UI" w:hAnsi="Segoe UI" w:cs="Segoe UI"/>
              <w:color w:val="D9D9D9"/>
            </w:rPr>
          </w:pPr>
          <w:r w:rsidRPr="00554AE6">
            <w:rPr>
              <w:rFonts w:ascii="Segoe UI" w:hAnsi="Segoe UI" w:cs="Segoe UI"/>
              <w:color w:val="D9D9D9"/>
            </w:rPr>
            <w:t>пер. Северный, д. 11, кв. 1, п. Ганино, г. Киров, 610029</w:t>
          </w:r>
        </w:p>
      </w:tc>
      <w:tc>
        <w:tcPr>
          <w:tcW w:w="702" w:type="dxa"/>
          <w:shd w:val="clear" w:color="auto" w:fill="auto"/>
          <w:vAlign w:val="center"/>
        </w:tcPr>
        <w:p w:rsidR="00CE4CF1" w:rsidRPr="008D6A4D" w:rsidRDefault="00CE4CF1" w:rsidP="002F59BF">
          <w:pPr>
            <w:pStyle w:val="aff6"/>
            <w:jc w:val="center"/>
          </w:pPr>
          <w:r w:rsidRPr="00554AE6">
            <w:rPr>
              <w:rFonts w:ascii="Segoe UI" w:hAnsi="Segoe UI" w:cs="Segoe UI"/>
            </w:rPr>
            <w:fldChar w:fldCharType="begin"/>
          </w:r>
          <w:r w:rsidRPr="00554AE6">
            <w:rPr>
              <w:rFonts w:ascii="Segoe UI" w:hAnsi="Segoe UI" w:cs="Segoe UI"/>
            </w:rPr>
            <w:instrText xml:space="preserve"> PAGE   \* MERGEFORMAT </w:instrText>
          </w:r>
          <w:r w:rsidRPr="00554AE6">
            <w:rPr>
              <w:rFonts w:ascii="Segoe UI" w:hAnsi="Segoe UI" w:cs="Segoe UI"/>
            </w:rPr>
            <w:fldChar w:fldCharType="separate"/>
          </w:r>
          <w:r w:rsidRPr="00554AE6">
            <w:rPr>
              <w:rFonts w:ascii="Segoe UI" w:hAnsi="Segoe UI" w:cs="Segoe UI"/>
            </w:rPr>
            <w:t>5</w:t>
          </w:r>
          <w:r w:rsidRPr="00554AE6">
            <w:rPr>
              <w:rFonts w:ascii="Segoe UI" w:hAnsi="Segoe UI" w:cs="Segoe UI"/>
              <w:noProof/>
            </w:rPr>
            <w:fldChar w:fldCharType="end"/>
          </w:r>
        </w:p>
      </w:tc>
    </w:tr>
  </w:tbl>
  <w:p w:rsidR="00CE4CF1" w:rsidRDefault="00CE4CF1" w:rsidP="002F59BF">
    <w:pPr>
      <w:pStyle w:val="aff6"/>
    </w:pPr>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15114"/>
      <w:gridCol w:w="806"/>
    </w:tblGrid>
    <w:tr w:rsidR="00CE4CF1" w:rsidTr="00DC4617">
      <w:tc>
        <w:tcPr>
          <w:tcW w:w="4747" w:type="pct"/>
          <w:shd w:val="clear" w:color="auto" w:fill="auto"/>
          <w:vAlign w:val="center"/>
        </w:tcPr>
        <w:p w:rsidR="00CE4CF1" w:rsidRPr="00554AE6" w:rsidRDefault="00CE4CF1" w:rsidP="00974FA4">
          <w:pPr>
            <w:pStyle w:val="aff6"/>
            <w:jc w:val="center"/>
            <w:rPr>
              <w:rFonts w:ascii="Segoe UI" w:hAnsi="Segoe UI" w:cs="Segoe UI"/>
              <w:color w:val="D9D9D9"/>
            </w:rPr>
          </w:pPr>
        </w:p>
      </w:tc>
      <w:tc>
        <w:tcPr>
          <w:tcW w:w="253" w:type="pct"/>
          <w:shd w:val="clear" w:color="auto" w:fill="auto"/>
          <w:vAlign w:val="center"/>
        </w:tcPr>
        <w:p w:rsidR="00CE4CF1" w:rsidRPr="008D6A4D" w:rsidRDefault="00CE4CF1" w:rsidP="00974FA4">
          <w:pPr>
            <w:pStyle w:val="aff6"/>
            <w:jc w:val="center"/>
          </w:pPr>
          <w:r w:rsidRPr="00554AE6">
            <w:rPr>
              <w:rFonts w:ascii="Segoe UI" w:hAnsi="Segoe UI" w:cs="Segoe UI"/>
            </w:rPr>
            <w:fldChar w:fldCharType="begin"/>
          </w:r>
          <w:r w:rsidRPr="00554AE6">
            <w:rPr>
              <w:rFonts w:ascii="Segoe UI" w:hAnsi="Segoe UI" w:cs="Segoe UI"/>
            </w:rPr>
            <w:instrText xml:space="preserve"> PAGE   \* MERGEFORMAT </w:instrText>
          </w:r>
          <w:r w:rsidRPr="00554AE6">
            <w:rPr>
              <w:rFonts w:ascii="Segoe UI" w:hAnsi="Segoe UI" w:cs="Segoe UI"/>
            </w:rPr>
            <w:fldChar w:fldCharType="separate"/>
          </w:r>
          <w:r w:rsidR="00A9322B">
            <w:rPr>
              <w:rFonts w:ascii="Segoe UI" w:hAnsi="Segoe UI" w:cs="Segoe UI"/>
              <w:noProof/>
            </w:rPr>
            <w:t>148</w:t>
          </w:r>
          <w:r w:rsidRPr="00554AE6">
            <w:rPr>
              <w:rFonts w:ascii="Segoe UI" w:hAnsi="Segoe UI" w:cs="Segoe UI"/>
              <w:noProof/>
            </w:rPr>
            <w:fldChar w:fldCharType="end"/>
          </w:r>
        </w:p>
      </w:tc>
    </w:tr>
  </w:tbl>
  <w:p w:rsidR="00CE4CF1" w:rsidRDefault="00CE4CF1">
    <w:pPr>
      <w:pStyle w:val="aff6"/>
    </w:pPr>
  </w:p>
</w:ftr>
</file>

<file path=word/footer2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9881"/>
      <w:gridCol w:w="540"/>
    </w:tblGrid>
    <w:tr w:rsidR="00CE4CF1" w:rsidTr="00DC4617">
      <w:tc>
        <w:tcPr>
          <w:tcW w:w="4747" w:type="pct"/>
          <w:shd w:val="clear" w:color="auto" w:fill="auto"/>
          <w:vAlign w:val="center"/>
        </w:tcPr>
        <w:p w:rsidR="00CE4CF1" w:rsidRPr="00554AE6" w:rsidRDefault="00CE4CF1" w:rsidP="00974FA4">
          <w:pPr>
            <w:pStyle w:val="aff6"/>
            <w:jc w:val="center"/>
            <w:rPr>
              <w:rFonts w:ascii="Segoe UI" w:hAnsi="Segoe UI" w:cs="Segoe UI"/>
              <w:color w:val="D9D9D9"/>
            </w:rPr>
          </w:pPr>
        </w:p>
      </w:tc>
      <w:tc>
        <w:tcPr>
          <w:tcW w:w="253" w:type="pct"/>
          <w:shd w:val="clear" w:color="auto" w:fill="auto"/>
          <w:vAlign w:val="center"/>
        </w:tcPr>
        <w:p w:rsidR="00CE4CF1" w:rsidRPr="008D6A4D" w:rsidRDefault="00CE4CF1" w:rsidP="00974FA4">
          <w:pPr>
            <w:pStyle w:val="aff6"/>
            <w:jc w:val="center"/>
          </w:pPr>
          <w:r w:rsidRPr="00554AE6">
            <w:rPr>
              <w:rFonts w:ascii="Segoe UI" w:hAnsi="Segoe UI" w:cs="Segoe UI"/>
            </w:rPr>
            <w:fldChar w:fldCharType="begin"/>
          </w:r>
          <w:r w:rsidRPr="00554AE6">
            <w:rPr>
              <w:rFonts w:ascii="Segoe UI" w:hAnsi="Segoe UI" w:cs="Segoe UI"/>
            </w:rPr>
            <w:instrText xml:space="preserve"> PAGE   \* MERGEFORMAT </w:instrText>
          </w:r>
          <w:r w:rsidRPr="00554AE6">
            <w:rPr>
              <w:rFonts w:ascii="Segoe UI" w:hAnsi="Segoe UI" w:cs="Segoe UI"/>
            </w:rPr>
            <w:fldChar w:fldCharType="separate"/>
          </w:r>
          <w:r w:rsidR="00A9322B">
            <w:rPr>
              <w:rFonts w:ascii="Segoe UI" w:hAnsi="Segoe UI" w:cs="Segoe UI"/>
              <w:noProof/>
            </w:rPr>
            <w:t>167</w:t>
          </w:r>
          <w:r w:rsidRPr="00554AE6">
            <w:rPr>
              <w:rFonts w:ascii="Segoe UI" w:hAnsi="Segoe UI" w:cs="Segoe UI"/>
              <w:noProof/>
            </w:rPr>
            <w:fldChar w:fldCharType="end"/>
          </w:r>
        </w:p>
      </w:tc>
    </w:tr>
  </w:tbl>
  <w:p w:rsidR="00CE4CF1" w:rsidRDefault="00CE4CF1">
    <w:pPr>
      <w:pStyle w:val="aff6"/>
    </w:pPr>
  </w:p>
</w:ftr>
</file>

<file path=word/footer2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9881"/>
      <w:gridCol w:w="540"/>
    </w:tblGrid>
    <w:tr w:rsidR="00CE4CF1" w:rsidTr="00DC4617">
      <w:tc>
        <w:tcPr>
          <w:tcW w:w="4747" w:type="pct"/>
          <w:shd w:val="clear" w:color="auto" w:fill="auto"/>
          <w:vAlign w:val="center"/>
        </w:tcPr>
        <w:p w:rsidR="00CE4CF1" w:rsidRPr="00554AE6" w:rsidRDefault="00CE4CF1" w:rsidP="00974FA4">
          <w:pPr>
            <w:pStyle w:val="aff6"/>
            <w:jc w:val="center"/>
            <w:rPr>
              <w:rFonts w:ascii="Segoe UI" w:hAnsi="Segoe UI" w:cs="Segoe UI"/>
              <w:color w:val="D9D9D9"/>
            </w:rPr>
          </w:pPr>
        </w:p>
      </w:tc>
      <w:tc>
        <w:tcPr>
          <w:tcW w:w="253" w:type="pct"/>
          <w:shd w:val="clear" w:color="auto" w:fill="auto"/>
          <w:vAlign w:val="center"/>
        </w:tcPr>
        <w:p w:rsidR="00CE4CF1" w:rsidRPr="008D6A4D" w:rsidRDefault="00CE4CF1" w:rsidP="00974FA4">
          <w:pPr>
            <w:pStyle w:val="aff6"/>
            <w:jc w:val="center"/>
          </w:pPr>
          <w:r w:rsidRPr="00554AE6">
            <w:rPr>
              <w:rFonts w:ascii="Segoe UI" w:hAnsi="Segoe UI" w:cs="Segoe UI"/>
            </w:rPr>
            <w:fldChar w:fldCharType="begin"/>
          </w:r>
          <w:r w:rsidRPr="00554AE6">
            <w:rPr>
              <w:rFonts w:ascii="Segoe UI" w:hAnsi="Segoe UI" w:cs="Segoe UI"/>
            </w:rPr>
            <w:instrText xml:space="preserve"> PAGE   \* MERGEFORMAT </w:instrText>
          </w:r>
          <w:r w:rsidRPr="00554AE6">
            <w:rPr>
              <w:rFonts w:ascii="Segoe UI" w:hAnsi="Segoe UI" w:cs="Segoe UI"/>
            </w:rPr>
            <w:fldChar w:fldCharType="separate"/>
          </w:r>
          <w:r w:rsidR="00A9322B">
            <w:rPr>
              <w:rFonts w:ascii="Segoe UI" w:hAnsi="Segoe UI" w:cs="Segoe UI"/>
              <w:noProof/>
            </w:rPr>
            <w:t>168</w:t>
          </w:r>
          <w:r w:rsidRPr="00554AE6">
            <w:rPr>
              <w:rFonts w:ascii="Segoe UI" w:hAnsi="Segoe UI" w:cs="Segoe UI"/>
              <w:noProof/>
            </w:rPr>
            <w:fldChar w:fldCharType="end"/>
          </w:r>
        </w:p>
      </w:tc>
    </w:tr>
  </w:tbl>
  <w:p w:rsidR="00CE4CF1" w:rsidRDefault="00CE4CF1">
    <w:pPr>
      <w:pStyle w:val="aff6"/>
    </w:pPr>
  </w:p>
</w:ftr>
</file>

<file path=word/footer2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15114"/>
      <w:gridCol w:w="806"/>
    </w:tblGrid>
    <w:tr w:rsidR="00CE4CF1" w:rsidTr="00DC4617">
      <w:tc>
        <w:tcPr>
          <w:tcW w:w="4747" w:type="pct"/>
          <w:shd w:val="clear" w:color="auto" w:fill="auto"/>
          <w:vAlign w:val="center"/>
        </w:tcPr>
        <w:p w:rsidR="00CE4CF1" w:rsidRPr="00554AE6" w:rsidRDefault="00CE4CF1" w:rsidP="00974FA4">
          <w:pPr>
            <w:pStyle w:val="aff6"/>
            <w:jc w:val="center"/>
            <w:rPr>
              <w:rFonts w:ascii="Segoe UI" w:hAnsi="Segoe UI" w:cs="Segoe UI"/>
              <w:color w:val="D9D9D9"/>
            </w:rPr>
          </w:pPr>
        </w:p>
      </w:tc>
      <w:tc>
        <w:tcPr>
          <w:tcW w:w="253" w:type="pct"/>
          <w:shd w:val="clear" w:color="auto" w:fill="auto"/>
          <w:vAlign w:val="center"/>
        </w:tcPr>
        <w:p w:rsidR="00CE4CF1" w:rsidRPr="008D6A4D" w:rsidRDefault="00CE4CF1" w:rsidP="00974FA4">
          <w:pPr>
            <w:pStyle w:val="aff6"/>
            <w:jc w:val="center"/>
          </w:pPr>
          <w:r w:rsidRPr="00554AE6">
            <w:rPr>
              <w:rFonts w:ascii="Segoe UI" w:hAnsi="Segoe UI" w:cs="Segoe UI"/>
            </w:rPr>
            <w:fldChar w:fldCharType="begin"/>
          </w:r>
          <w:r w:rsidRPr="00554AE6">
            <w:rPr>
              <w:rFonts w:ascii="Segoe UI" w:hAnsi="Segoe UI" w:cs="Segoe UI"/>
            </w:rPr>
            <w:instrText xml:space="preserve"> PAGE   \* MERGEFORMAT </w:instrText>
          </w:r>
          <w:r w:rsidRPr="00554AE6">
            <w:rPr>
              <w:rFonts w:ascii="Segoe UI" w:hAnsi="Segoe UI" w:cs="Segoe UI"/>
            </w:rPr>
            <w:fldChar w:fldCharType="separate"/>
          </w:r>
          <w:r w:rsidR="00A9322B">
            <w:rPr>
              <w:rFonts w:ascii="Segoe UI" w:hAnsi="Segoe UI" w:cs="Segoe UI"/>
              <w:noProof/>
            </w:rPr>
            <w:t>178</w:t>
          </w:r>
          <w:r w:rsidRPr="00554AE6">
            <w:rPr>
              <w:rFonts w:ascii="Segoe UI" w:hAnsi="Segoe UI" w:cs="Segoe UI"/>
              <w:noProof/>
            </w:rPr>
            <w:fldChar w:fldCharType="end"/>
          </w:r>
        </w:p>
      </w:tc>
    </w:tr>
  </w:tbl>
  <w:p w:rsidR="00CE4CF1" w:rsidRDefault="00CE4CF1">
    <w:pPr>
      <w:pStyle w:val="aff6"/>
    </w:pPr>
  </w:p>
</w:ftr>
</file>

<file path=word/footer2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9881"/>
      <w:gridCol w:w="540"/>
    </w:tblGrid>
    <w:tr w:rsidR="00CE4CF1" w:rsidTr="00DC4617">
      <w:tc>
        <w:tcPr>
          <w:tcW w:w="4747" w:type="pct"/>
          <w:shd w:val="clear" w:color="auto" w:fill="auto"/>
          <w:vAlign w:val="center"/>
        </w:tcPr>
        <w:p w:rsidR="00CE4CF1" w:rsidRPr="00554AE6" w:rsidRDefault="00CE4CF1" w:rsidP="00974FA4">
          <w:pPr>
            <w:pStyle w:val="aff6"/>
            <w:jc w:val="center"/>
            <w:rPr>
              <w:rFonts w:ascii="Segoe UI" w:hAnsi="Segoe UI" w:cs="Segoe UI"/>
              <w:color w:val="D9D9D9"/>
            </w:rPr>
          </w:pPr>
        </w:p>
      </w:tc>
      <w:tc>
        <w:tcPr>
          <w:tcW w:w="253" w:type="pct"/>
          <w:shd w:val="clear" w:color="auto" w:fill="auto"/>
          <w:vAlign w:val="center"/>
        </w:tcPr>
        <w:p w:rsidR="00CE4CF1" w:rsidRPr="008D6A4D" w:rsidRDefault="00CE4CF1" w:rsidP="00974FA4">
          <w:pPr>
            <w:pStyle w:val="aff6"/>
            <w:jc w:val="center"/>
          </w:pPr>
          <w:r w:rsidRPr="00554AE6">
            <w:rPr>
              <w:rFonts w:ascii="Segoe UI" w:hAnsi="Segoe UI" w:cs="Segoe UI"/>
            </w:rPr>
            <w:fldChar w:fldCharType="begin"/>
          </w:r>
          <w:r w:rsidRPr="00554AE6">
            <w:rPr>
              <w:rFonts w:ascii="Segoe UI" w:hAnsi="Segoe UI" w:cs="Segoe UI"/>
            </w:rPr>
            <w:instrText xml:space="preserve"> PAGE   \* MERGEFORMAT </w:instrText>
          </w:r>
          <w:r w:rsidRPr="00554AE6">
            <w:rPr>
              <w:rFonts w:ascii="Segoe UI" w:hAnsi="Segoe UI" w:cs="Segoe UI"/>
            </w:rPr>
            <w:fldChar w:fldCharType="separate"/>
          </w:r>
          <w:r w:rsidR="00A9322B">
            <w:rPr>
              <w:rFonts w:ascii="Segoe UI" w:hAnsi="Segoe UI" w:cs="Segoe UI"/>
              <w:noProof/>
            </w:rPr>
            <w:t>182</w:t>
          </w:r>
          <w:r w:rsidRPr="00554AE6">
            <w:rPr>
              <w:rFonts w:ascii="Segoe UI" w:hAnsi="Segoe UI" w:cs="Segoe UI"/>
              <w:noProof/>
            </w:rPr>
            <w:fldChar w:fldCharType="end"/>
          </w:r>
        </w:p>
      </w:tc>
    </w:tr>
  </w:tbl>
  <w:p w:rsidR="00CE4CF1" w:rsidRDefault="00CE4CF1">
    <w:pPr>
      <w:pStyle w:val="aff6"/>
    </w:pPr>
  </w:p>
</w:ftr>
</file>

<file path=word/footer2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9881"/>
      <w:gridCol w:w="540"/>
    </w:tblGrid>
    <w:tr w:rsidR="00CE4CF1" w:rsidTr="00DC4617">
      <w:tc>
        <w:tcPr>
          <w:tcW w:w="4747" w:type="pct"/>
          <w:shd w:val="clear" w:color="auto" w:fill="auto"/>
          <w:vAlign w:val="center"/>
        </w:tcPr>
        <w:p w:rsidR="00CE4CF1" w:rsidRPr="00554AE6" w:rsidRDefault="00CE4CF1" w:rsidP="00974FA4">
          <w:pPr>
            <w:pStyle w:val="aff6"/>
            <w:jc w:val="center"/>
            <w:rPr>
              <w:rFonts w:ascii="Segoe UI" w:hAnsi="Segoe UI" w:cs="Segoe UI"/>
              <w:color w:val="D9D9D9"/>
            </w:rPr>
          </w:pPr>
        </w:p>
      </w:tc>
      <w:tc>
        <w:tcPr>
          <w:tcW w:w="253" w:type="pct"/>
          <w:shd w:val="clear" w:color="auto" w:fill="auto"/>
          <w:vAlign w:val="center"/>
        </w:tcPr>
        <w:p w:rsidR="00CE4CF1" w:rsidRPr="008D6A4D" w:rsidRDefault="00CE4CF1" w:rsidP="00974FA4">
          <w:pPr>
            <w:pStyle w:val="aff6"/>
            <w:jc w:val="center"/>
          </w:pPr>
          <w:r w:rsidRPr="00554AE6">
            <w:rPr>
              <w:rFonts w:ascii="Segoe UI" w:hAnsi="Segoe UI" w:cs="Segoe UI"/>
            </w:rPr>
            <w:fldChar w:fldCharType="begin"/>
          </w:r>
          <w:r w:rsidRPr="00554AE6">
            <w:rPr>
              <w:rFonts w:ascii="Segoe UI" w:hAnsi="Segoe UI" w:cs="Segoe UI"/>
            </w:rPr>
            <w:instrText xml:space="preserve"> PAGE   \* MERGEFORMAT </w:instrText>
          </w:r>
          <w:r w:rsidRPr="00554AE6">
            <w:rPr>
              <w:rFonts w:ascii="Segoe UI" w:hAnsi="Segoe UI" w:cs="Segoe UI"/>
            </w:rPr>
            <w:fldChar w:fldCharType="separate"/>
          </w:r>
          <w:r w:rsidR="00A9322B">
            <w:rPr>
              <w:rFonts w:ascii="Segoe UI" w:hAnsi="Segoe UI" w:cs="Segoe UI"/>
              <w:noProof/>
            </w:rPr>
            <w:t>183</w:t>
          </w:r>
          <w:r w:rsidRPr="00554AE6">
            <w:rPr>
              <w:rFonts w:ascii="Segoe UI" w:hAnsi="Segoe UI" w:cs="Segoe UI"/>
              <w:noProof/>
            </w:rPr>
            <w:fldChar w:fldCharType="end"/>
          </w:r>
        </w:p>
      </w:tc>
    </w:tr>
  </w:tbl>
  <w:p w:rsidR="00CE4CF1" w:rsidRDefault="00CE4CF1">
    <w:pPr>
      <w:pStyle w:val="aff6"/>
    </w:pPr>
  </w:p>
</w:ftr>
</file>

<file path=word/footer2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15114"/>
      <w:gridCol w:w="806"/>
    </w:tblGrid>
    <w:tr w:rsidR="00CE4CF1" w:rsidTr="00DC4617">
      <w:tc>
        <w:tcPr>
          <w:tcW w:w="4747" w:type="pct"/>
          <w:shd w:val="clear" w:color="auto" w:fill="auto"/>
          <w:vAlign w:val="center"/>
        </w:tcPr>
        <w:p w:rsidR="00CE4CF1" w:rsidRPr="00554AE6" w:rsidRDefault="00CE4CF1" w:rsidP="00974FA4">
          <w:pPr>
            <w:pStyle w:val="aff6"/>
            <w:jc w:val="center"/>
            <w:rPr>
              <w:rFonts w:ascii="Segoe UI" w:hAnsi="Segoe UI" w:cs="Segoe UI"/>
              <w:color w:val="D9D9D9"/>
            </w:rPr>
          </w:pPr>
        </w:p>
      </w:tc>
      <w:tc>
        <w:tcPr>
          <w:tcW w:w="253" w:type="pct"/>
          <w:shd w:val="clear" w:color="auto" w:fill="auto"/>
          <w:vAlign w:val="center"/>
        </w:tcPr>
        <w:p w:rsidR="00CE4CF1" w:rsidRPr="008D6A4D" w:rsidRDefault="00CE4CF1" w:rsidP="00974FA4">
          <w:pPr>
            <w:pStyle w:val="aff6"/>
            <w:jc w:val="center"/>
          </w:pPr>
          <w:r w:rsidRPr="00554AE6">
            <w:rPr>
              <w:rFonts w:ascii="Segoe UI" w:hAnsi="Segoe UI" w:cs="Segoe UI"/>
            </w:rPr>
            <w:fldChar w:fldCharType="begin"/>
          </w:r>
          <w:r w:rsidRPr="00554AE6">
            <w:rPr>
              <w:rFonts w:ascii="Segoe UI" w:hAnsi="Segoe UI" w:cs="Segoe UI"/>
            </w:rPr>
            <w:instrText xml:space="preserve"> PAGE   \* MERGEFORMAT </w:instrText>
          </w:r>
          <w:r w:rsidRPr="00554AE6">
            <w:rPr>
              <w:rFonts w:ascii="Segoe UI" w:hAnsi="Segoe UI" w:cs="Segoe UI"/>
            </w:rPr>
            <w:fldChar w:fldCharType="separate"/>
          </w:r>
          <w:r w:rsidR="00A9322B">
            <w:rPr>
              <w:rFonts w:ascii="Segoe UI" w:hAnsi="Segoe UI" w:cs="Segoe UI"/>
              <w:noProof/>
            </w:rPr>
            <w:t>185</w:t>
          </w:r>
          <w:r w:rsidRPr="00554AE6">
            <w:rPr>
              <w:rFonts w:ascii="Segoe UI" w:hAnsi="Segoe UI" w:cs="Segoe UI"/>
              <w:noProof/>
            </w:rPr>
            <w:fldChar w:fldCharType="end"/>
          </w:r>
        </w:p>
      </w:tc>
    </w:tr>
  </w:tbl>
  <w:p w:rsidR="00CE4CF1" w:rsidRDefault="00CE4CF1">
    <w:pPr>
      <w:pStyle w:val="aff6"/>
    </w:pPr>
  </w:p>
</w:ftr>
</file>

<file path=word/footer2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9881"/>
      <w:gridCol w:w="540"/>
    </w:tblGrid>
    <w:tr w:rsidR="00CE4CF1" w:rsidTr="00DC4617">
      <w:tc>
        <w:tcPr>
          <w:tcW w:w="4747" w:type="pct"/>
          <w:shd w:val="clear" w:color="auto" w:fill="auto"/>
          <w:vAlign w:val="center"/>
        </w:tcPr>
        <w:p w:rsidR="00CE4CF1" w:rsidRPr="00554AE6" w:rsidRDefault="00CE4CF1" w:rsidP="00974FA4">
          <w:pPr>
            <w:pStyle w:val="aff6"/>
            <w:jc w:val="center"/>
            <w:rPr>
              <w:rFonts w:ascii="Segoe UI" w:hAnsi="Segoe UI" w:cs="Segoe UI"/>
              <w:color w:val="D9D9D9"/>
            </w:rPr>
          </w:pPr>
        </w:p>
      </w:tc>
      <w:tc>
        <w:tcPr>
          <w:tcW w:w="253" w:type="pct"/>
          <w:shd w:val="clear" w:color="auto" w:fill="auto"/>
          <w:vAlign w:val="center"/>
        </w:tcPr>
        <w:p w:rsidR="00CE4CF1" w:rsidRPr="008D6A4D" w:rsidRDefault="00CE4CF1" w:rsidP="00974FA4">
          <w:pPr>
            <w:pStyle w:val="aff6"/>
            <w:jc w:val="center"/>
          </w:pPr>
          <w:r w:rsidRPr="00554AE6">
            <w:rPr>
              <w:rFonts w:ascii="Segoe UI" w:hAnsi="Segoe UI" w:cs="Segoe UI"/>
            </w:rPr>
            <w:fldChar w:fldCharType="begin"/>
          </w:r>
          <w:r w:rsidRPr="00554AE6">
            <w:rPr>
              <w:rFonts w:ascii="Segoe UI" w:hAnsi="Segoe UI" w:cs="Segoe UI"/>
            </w:rPr>
            <w:instrText xml:space="preserve"> PAGE   \* MERGEFORMAT </w:instrText>
          </w:r>
          <w:r w:rsidRPr="00554AE6">
            <w:rPr>
              <w:rFonts w:ascii="Segoe UI" w:hAnsi="Segoe UI" w:cs="Segoe UI"/>
            </w:rPr>
            <w:fldChar w:fldCharType="separate"/>
          </w:r>
          <w:r w:rsidR="00A9322B">
            <w:rPr>
              <w:rFonts w:ascii="Segoe UI" w:hAnsi="Segoe UI" w:cs="Segoe UI"/>
              <w:noProof/>
            </w:rPr>
            <w:t>186</w:t>
          </w:r>
          <w:r w:rsidRPr="00554AE6">
            <w:rPr>
              <w:rFonts w:ascii="Segoe UI" w:hAnsi="Segoe UI" w:cs="Segoe UI"/>
              <w:noProof/>
            </w:rPr>
            <w:fldChar w:fldCharType="end"/>
          </w:r>
        </w:p>
      </w:tc>
    </w:tr>
  </w:tbl>
  <w:p w:rsidR="00CE4CF1" w:rsidRDefault="00CE4CF1">
    <w:pPr>
      <w:pStyle w:val="aff6"/>
    </w:pPr>
  </w:p>
</w:ftr>
</file>

<file path=word/footer2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15114"/>
      <w:gridCol w:w="806"/>
    </w:tblGrid>
    <w:tr w:rsidR="00CE4CF1" w:rsidTr="00DC4617">
      <w:tc>
        <w:tcPr>
          <w:tcW w:w="4747" w:type="pct"/>
          <w:shd w:val="clear" w:color="auto" w:fill="auto"/>
          <w:vAlign w:val="center"/>
        </w:tcPr>
        <w:p w:rsidR="00CE4CF1" w:rsidRPr="00554AE6" w:rsidRDefault="00CE4CF1" w:rsidP="00974FA4">
          <w:pPr>
            <w:pStyle w:val="aff6"/>
            <w:jc w:val="center"/>
            <w:rPr>
              <w:rFonts w:ascii="Segoe UI" w:hAnsi="Segoe UI" w:cs="Segoe UI"/>
              <w:color w:val="D9D9D9"/>
            </w:rPr>
          </w:pPr>
        </w:p>
      </w:tc>
      <w:tc>
        <w:tcPr>
          <w:tcW w:w="253" w:type="pct"/>
          <w:shd w:val="clear" w:color="auto" w:fill="auto"/>
          <w:vAlign w:val="center"/>
        </w:tcPr>
        <w:p w:rsidR="00CE4CF1" w:rsidRPr="008D6A4D" w:rsidRDefault="00CE4CF1" w:rsidP="00974FA4">
          <w:pPr>
            <w:pStyle w:val="aff6"/>
            <w:jc w:val="center"/>
          </w:pPr>
          <w:r w:rsidRPr="00554AE6">
            <w:rPr>
              <w:rFonts w:ascii="Segoe UI" w:hAnsi="Segoe UI" w:cs="Segoe UI"/>
            </w:rPr>
            <w:fldChar w:fldCharType="begin"/>
          </w:r>
          <w:r w:rsidRPr="00554AE6">
            <w:rPr>
              <w:rFonts w:ascii="Segoe UI" w:hAnsi="Segoe UI" w:cs="Segoe UI"/>
            </w:rPr>
            <w:instrText xml:space="preserve"> PAGE   \* MERGEFORMAT </w:instrText>
          </w:r>
          <w:r w:rsidRPr="00554AE6">
            <w:rPr>
              <w:rFonts w:ascii="Segoe UI" w:hAnsi="Segoe UI" w:cs="Segoe UI"/>
            </w:rPr>
            <w:fldChar w:fldCharType="separate"/>
          </w:r>
          <w:r w:rsidR="00A9322B">
            <w:rPr>
              <w:rFonts w:ascii="Segoe UI" w:hAnsi="Segoe UI" w:cs="Segoe UI"/>
              <w:noProof/>
            </w:rPr>
            <w:t>188</w:t>
          </w:r>
          <w:r w:rsidRPr="00554AE6">
            <w:rPr>
              <w:rFonts w:ascii="Segoe UI" w:hAnsi="Segoe UI" w:cs="Segoe UI"/>
              <w:noProof/>
            </w:rPr>
            <w:fldChar w:fldCharType="end"/>
          </w:r>
        </w:p>
      </w:tc>
    </w:tr>
  </w:tbl>
  <w:p w:rsidR="00CE4CF1" w:rsidRDefault="00CE4CF1">
    <w:pPr>
      <w:pStyle w:val="aff6"/>
    </w:pPr>
  </w:p>
</w:ftr>
</file>

<file path=word/footer2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9881"/>
      <w:gridCol w:w="540"/>
    </w:tblGrid>
    <w:tr w:rsidR="00CE4CF1" w:rsidTr="00DC4617">
      <w:tc>
        <w:tcPr>
          <w:tcW w:w="4747" w:type="pct"/>
          <w:shd w:val="clear" w:color="auto" w:fill="auto"/>
          <w:vAlign w:val="center"/>
        </w:tcPr>
        <w:p w:rsidR="00CE4CF1" w:rsidRPr="00554AE6" w:rsidRDefault="00CE4CF1" w:rsidP="00974FA4">
          <w:pPr>
            <w:pStyle w:val="aff6"/>
            <w:jc w:val="center"/>
            <w:rPr>
              <w:rFonts w:ascii="Segoe UI" w:hAnsi="Segoe UI" w:cs="Segoe UI"/>
              <w:color w:val="D9D9D9"/>
            </w:rPr>
          </w:pPr>
        </w:p>
      </w:tc>
      <w:tc>
        <w:tcPr>
          <w:tcW w:w="253" w:type="pct"/>
          <w:shd w:val="clear" w:color="auto" w:fill="auto"/>
          <w:vAlign w:val="center"/>
        </w:tcPr>
        <w:p w:rsidR="00CE4CF1" w:rsidRPr="008D6A4D" w:rsidRDefault="00CE4CF1" w:rsidP="00974FA4">
          <w:pPr>
            <w:pStyle w:val="aff6"/>
            <w:jc w:val="center"/>
          </w:pPr>
          <w:r w:rsidRPr="00554AE6">
            <w:rPr>
              <w:rFonts w:ascii="Segoe UI" w:hAnsi="Segoe UI" w:cs="Segoe UI"/>
            </w:rPr>
            <w:fldChar w:fldCharType="begin"/>
          </w:r>
          <w:r w:rsidRPr="00554AE6">
            <w:rPr>
              <w:rFonts w:ascii="Segoe UI" w:hAnsi="Segoe UI" w:cs="Segoe UI"/>
            </w:rPr>
            <w:instrText xml:space="preserve"> PAGE   \* MERGEFORMAT </w:instrText>
          </w:r>
          <w:r w:rsidRPr="00554AE6">
            <w:rPr>
              <w:rFonts w:ascii="Segoe UI" w:hAnsi="Segoe UI" w:cs="Segoe UI"/>
            </w:rPr>
            <w:fldChar w:fldCharType="separate"/>
          </w:r>
          <w:r w:rsidR="00A9322B">
            <w:rPr>
              <w:rFonts w:ascii="Segoe UI" w:hAnsi="Segoe UI" w:cs="Segoe UI"/>
              <w:noProof/>
            </w:rPr>
            <w:t>189</w:t>
          </w:r>
          <w:r w:rsidRPr="00554AE6">
            <w:rPr>
              <w:rFonts w:ascii="Segoe UI" w:hAnsi="Segoe UI" w:cs="Segoe UI"/>
              <w:noProof/>
            </w:rPr>
            <w:fldChar w:fldCharType="end"/>
          </w:r>
        </w:p>
      </w:tc>
    </w:tr>
  </w:tbl>
  <w:p w:rsidR="00CE4CF1" w:rsidRDefault="00CE4CF1">
    <w:pPr>
      <w:pStyle w:val="aff6"/>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9894"/>
      <w:gridCol w:w="527"/>
    </w:tblGrid>
    <w:tr w:rsidR="00CE4CF1" w:rsidTr="00DC4617">
      <w:tc>
        <w:tcPr>
          <w:tcW w:w="4747" w:type="pct"/>
          <w:shd w:val="clear" w:color="auto" w:fill="auto"/>
          <w:vAlign w:val="center"/>
        </w:tcPr>
        <w:p w:rsidR="00CE4CF1" w:rsidRPr="00554AE6" w:rsidRDefault="00CE4CF1" w:rsidP="00974FA4">
          <w:pPr>
            <w:pStyle w:val="aff6"/>
            <w:jc w:val="center"/>
            <w:rPr>
              <w:rFonts w:ascii="Segoe UI" w:hAnsi="Segoe UI" w:cs="Segoe UI"/>
              <w:color w:val="D9D9D9"/>
            </w:rPr>
          </w:pPr>
        </w:p>
      </w:tc>
      <w:tc>
        <w:tcPr>
          <w:tcW w:w="253" w:type="pct"/>
          <w:shd w:val="clear" w:color="auto" w:fill="auto"/>
          <w:vAlign w:val="center"/>
        </w:tcPr>
        <w:p w:rsidR="00CE4CF1" w:rsidRPr="008D6A4D" w:rsidRDefault="00CE4CF1" w:rsidP="00974FA4">
          <w:pPr>
            <w:pStyle w:val="aff6"/>
            <w:jc w:val="center"/>
          </w:pPr>
          <w:r w:rsidRPr="00554AE6">
            <w:rPr>
              <w:rFonts w:ascii="Segoe UI" w:hAnsi="Segoe UI" w:cs="Segoe UI"/>
            </w:rPr>
            <w:fldChar w:fldCharType="begin"/>
          </w:r>
          <w:r w:rsidRPr="00554AE6">
            <w:rPr>
              <w:rFonts w:ascii="Segoe UI" w:hAnsi="Segoe UI" w:cs="Segoe UI"/>
            </w:rPr>
            <w:instrText xml:space="preserve"> PAGE   \* MERGEFORMAT </w:instrText>
          </w:r>
          <w:r w:rsidRPr="00554AE6">
            <w:rPr>
              <w:rFonts w:ascii="Segoe UI" w:hAnsi="Segoe UI" w:cs="Segoe UI"/>
            </w:rPr>
            <w:fldChar w:fldCharType="separate"/>
          </w:r>
          <w:r w:rsidR="00A9322B">
            <w:rPr>
              <w:rFonts w:ascii="Segoe UI" w:hAnsi="Segoe UI" w:cs="Segoe UI"/>
              <w:noProof/>
            </w:rPr>
            <w:t>33</w:t>
          </w:r>
          <w:r w:rsidRPr="00554AE6">
            <w:rPr>
              <w:rFonts w:ascii="Segoe UI" w:hAnsi="Segoe UI" w:cs="Segoe UI"/>
              <w:noProof/>
            </w:rPr>
            <w:fldChar w:fldCharType="end"/>
          </w:r>
        </w:p>
      </w:tc>
    </w:tr>
  </w:tbl>
  <w:p w:rsidR="00CE4CF1" w:rsidRDefault="00CE4CF1">
    <w:pPr>
      <w:pStyle w:val="aff6"/>
    </w:pPr>
  </w:p>
</w:ftr>
</file>

<file path=word/footer3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9881"/>
      <w:gridCol w:w="540"/>
    </w:tblGrid>
    <w:tr w:rsidR="00CE4CF1" w:rsidTr="00DC4617">
      <w:tc>
        <w:tcPr>
          <w:tcW w:w="4747" w:type="pct"/>
          <w:shd w:val="clear" w:color="auto" w:fill="auto"/>
          <w:vAlign w:val="center"/>
        </w:tcPr>
        <w:p w:rsidR="00CE4CF1" w:rsidRPr="00554AE6" w:rsidRDefault="00CE4CF1" w:rsidP="00974FA4">
          <w:pPr>
            <w:pStyle w:val="aff6"/>
            <w:jc w:val="center"/>
            <w:rPr>
              <w:rFonts w:ascii="Segoe UI" w:hAnsi="Segoe UI" w:cs="Segoe UI"/>
              <w:color w:val="D9D9D9"/>
            </w:rPr>
          </w:pPr>
        </w:p>
      </w:tc>
      <w:tc>
        <w:tcPr>
          <w:tcW w:w="253" w:type="pct"/>
          <w:shd w:val="clear" w:color="auto" w:fill="auto"/>
          <w:vAlign w:val="center"/>
        </w:tcPr>
        <w:p w:rsidR="00CE4CF1" w:rsidRPr="008D6A4D" w:rsidRDefault="00CE4CF1" w:rsidP="00974FA4">
          <w:pPr>
            <w:pStyle w:val="aff6"/>
            <w:jc w:val="center"/>
          </w:pPr>
          <w:r w:rsidRPr="00554AE6">
            <w:rPr>
              <w:rFonts w:ascii="Segoe UI" w:hAnsi="Segoe UI" w:cs="Segoe UI"/>
            </w:rPr>
            <w:fldChar w:fldCharType="begin"/>
          </w:r>
          <w:r w:rsidRPr="00554AE6">
            <w:rPr>
              <w:rFonts w:ascii="Segoe UI" w:hAnsi="Segoe UI" w:cs="Segoe UI"/>
            </w:rPr>
            <w:instrText xml:space="preserve"> PAGE   \* MERGEFORMAT </w:instrText>
          </w:r>
          <w:r w:rsidRPr="00554AE6">
            <w:rPr>
              <w:rFonts w:ascii="Segoe UI" w:hAnsi="Segoe UI" w:cs="Segoe UI"/>
            </w:rPr>
            <w:fldChar w:fldCharType="separate"/>
          </w:r>
          <w:r w:rsidR="00A9322B">
            <w:rPr>
              <w:rFonts w:ascii="Segoe UI" w:hAnsi="Segoe UI" w:cs="Segoe UI"/>
              <w:noProof/>
            </w:rPr>
            <w:t>198</w:t>
          </w:r>
          <w:r w:rsidRPr="00554AE6">
            <w:rPr>
              <w:rFonts w:ascii="Segoe UI" w:hAnsi="Segoe UI" w:cs="Segoe UI"/>
              <w:noProof/>
            </w:rPr>
            <w:fldChar w:fldCharType="end"/>
          </w:r>
        </w:p>
      </w:tc>
    </w:tr>
  </w:tbl>
  <w:p w:rsidR="00CE4CF1" w:rsidRDefault="00CE4CF1">
    <w:pPr>
      <w:pStyle w:val="aff6"/>
    </w:pPr>
  </w:p>
</w:ftr>
</file>

<file path=word/footer3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9881"/>
      <w:gridCol w:w="540"/>
    </w:tblGrid>
    <w:tr w:rsidR="00CE4CF1" w:rsidTr="00DC4617">
      <w:tc>
        <w:tcPr>
          <w:tcW w:w="4747" w:type="pct"/>
          <w:shd w:val="clear" w:color="auto" w:fill="auto"/>
          <w:vAlign w:val="center"/>
        </w:tcPr>
        <w:p w:rsidR="00CE4CF1" w:rsidRPr="00554AE6" w:rsidRDefault="00CE4CF1" w:rsidP="00974FA4">
          <w:pPr>
            <w:pStyle w:val="aff6"/>
            <w:jc w:val="center"/>
            <w:rPr>
              <w:rFonts w:ascii="Segoe UI" w:hAnsi="Segoe UI" w:cs="Segoe UI"/>
              <w:color w:val="D9D9D9"/>
            </w:rPr>
          </w:pPr>
        </w:p>
      </w:tc>
      <w:tc>
        <w:tcPr>
          <w:tcW w:w="253" w:type="pct"/>
          <w:shd w:val="clear" w:color="auto" w:fill="auto"/>
          <w:vAlign w:val="center"/>
        </w:tcPr>
        <w:p w:rsidR="00CE4CF1" w:rsidRPr="008D6A4D" w:rsidRDefault="00CE4CF1" w:rsidP="00974FA4">
          <w:pPr>
            <w:pStyle w:val="aff6"/>
            <w:jc w:val="center"/>
          </w:pPr>
          <w:r w:rsidRPr="00554AE6">
            <w:rPr>
              <w:rFonts w:ascii="Segoe UI" w:hAnsi="Segoe UI" w:cs="Segoe UI"/>
            </w:rPr>
            <w:fldChar w:fldCharType="begin"/>
          </w:r>
          <w:r w:rsidRPr="00554AE6">
            <w:rPr>
              <w:rFonts w:ascii="Segoe UI" w:hAnsi="Segoe UI" w:cs="Segoe UI"/>
            </w:rPr>
            <w:instrText xml:space="preserve"> PAGE   \* MERGEFORMAT </w:instrText>
          </w:r>
          <w:r w:rsidRPr="00554AE6">
            <w:rPr>
              <w:rFonts w:ascii="Segoe UI" w:hAnsi="Segoe UI" w:cs="Segoe UI"/>
            </w:rPr>
            <w:fldChar w:fldCharType="separate"/>
          </w:r>
          <w:r w:rsidR="00A9322B">
            <w:rPr>
              <w:rFonts w:ascii="Segoe UI" w:hAnsi="Segoe UI" w:cs="Segoe UI"/>
              <w:noProof/>
            </w:rPr>
            <w:t>200</w:t>
          </w:r>
          <w:r w:rsidRPr="00554AE6">
            <w:rPr>
              <w:rFonts w:ascii="Segoe UI" w:hAnsi="Segoe UI" w:cs="Segoe UI"/>
              <w:noProof/>
            </w:rPr>
            <w:fldChar w:fldCharType="end"/>
          </w:r>
        </w:p>
      </w:tc>
    </w:tr>
  </w:tbl>
  <w:p w:rsidR="00CE4CF1" w:rsidRDefault="00CE4CF1">
    <w:pPr>
      <w:pStyle w:val="aff6"/>
    </w:pPr>
  </w:p>
</w:ftr>
</file>

<file path=word/footer3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15114"/>
      <w:gridCol w:w="806"/>
    </w:tblGrid>
    <w:tr w:rsidR="00CE4CF1" w:rsidTr="00DC4617">
      <w:tc>
        <w:tcPr>
          <w:tcW w:w="4747" w:type="pct"/>
          <w:shd w:val="clear" w:color="auto" w:fill="auto"/>
          <w:vAlign w:val="center"/>
        </w:tcPr>
        <w:p w:rsidR="00CE4CF1" w:rsidRPr="00554AE6" w:rsidRDefault="00CE4CF1" w:rsidP="00974FA4">
          <w:pPr>
            <w:pStyle w:val="aff6"/>
            <w:pBdr>
              <w:top w:val="single" w:sz="4" w:space="1" w:color="D9D9D9"/>
            </w:pBdr>
            <w:jc w:val="center"/>
            <w:rPr>
              <w:rFonts w:ascii="Segoe UI" w:hAnsi="Segoe UI" w:cs="Segoe UI"/>
              <w:color w:val="D9D9D9"/>
            </w:rPr>
          </w:pPr>
          <w:r w:rsidRPr="00554AE6">
            <w:rPr>
              <w:rFonts w:ascii="Segoe UI" w:hAnsi="Segoe UI" w:cs="Segoe UI"/>
              <w:color w:val="D9D9D9"/>
            </w:rPr>
            <w:t>ООО "ВЯТКА НАЛАДКА» ИНН 4345482592 ОГРН 1184350009348</w:t>
          </w:r>
        </w:p>
        <w:p w:rsidR="00CE4CF1" w:rsidRPr="00554AE6" w:rsidRDefault="00CE4CF1" w:rsidP="00974FA4">
          <w:pPr>
            <w:pStyle w:val="aff6"/>
            <w:jc w:val="center"/>
            <w:rPr>
              <w:rFonts w:ascii="Segoe UI" w:hAnsi="Segoe UI" w:cs="Segoe UI"/>
              <w:color w:val="D9D9D9"/>
            </w:rPr>
          </w:pPr>
          <w:r w:rsidRPr="00554AE6">
            <w:rPr>
              <w:rFonts w:ascii="Segoe UI" w:hAnsi="Segoe UI" w:cs="Segoe UI"/>
              <w:color w:val="D9D9D9"/>
            </w:rPr>
            <w:t>пер. Северный, д. 11, кв. 1, п. Ганино, г. Киров, 610029</w:t>
          </w:r>
        </w:p>
      </w:tc>
      <w:tc>
        <w:tcPr>
          <w:tcW w:w="253" w:type="pct"/>
          <w:shd w:val="clear" w:color="auto" w:fill="auto"/>
          <w:vAlign w:val="center"/>
        </w:tcPr>
        <w:p w:rsidR="00CE4CF1" w:rsidRPr="008D6A4D" w:rsidRDefault="00CE4CF1" w:rsidP="00974FA4">
          <w:pPr>
            <w:pStyle w:val="aff6"/>
            <w:jc w:val="center"/>
          </w:pPr>
          <w:r w:rsidRPr="00554AE6">
            <w:rPr>
              <w:rFonts w:ascii="Segoe UI" w:hAnsi="Segoe UI" w:cs="Segoe UI"/>
            </w:rPr>
            <w:fldChar w:fldCharType="begin"/>
          </w:r>
          <w:r w:rsidRPr="00554AE6">
            <w:rPr>
              <w:rFonts w:ascii="Segoe UI" w:hAnsi="Segoe UI" w:cs="Segoe UI"/>
            </w:rPr>
            <w:instrText xml:space="preserve"> PAGE   \* MERGEFORMAT </w:instrText>
          </w:r>
          <w:r w:rsidRPr="00554AE6">
            <w:rPr>
              <w:rFonts w:ascii="Segoe UI" w:hAnsi="Segoe UI" w:cs="Segoe UI"/>
            </w:rPr>
            <w:fldChar w:fldCharType="separate"/>
          </w:r>
          <w:r w:rsidR="00A9322B">
            <w:rPr>
              <w:rFonts w:ascii="Segoe UI" w:hAnsi="Segoe UI" w:cs="Segoe UI"/>
              <w:noProof/>
            </w:rPr>
            <w:t>209</w:t>
          </w:r>
          <w:r w:rsidRPr="00554AE6">
            <w:rPr>
              <w:rFonts w:ascii="Segoe UI" w:hAnsi="Segoe UI" w:cs="Segoe UI"/>
              <w:noProof/>
            </w:rPr>
            <w:fldChar w:fldCharType="end"/>
          </w:r>
        </w:p>
      </w:tc>
    </w:tr>
  </w:tbl>
  <w:p w:rsidR="00CE4CF1" w:rsidRDefault="00CE4CF1">
    <w:pPr>
      <w:pStyle w:val="aff6"/>
    </w:pPr>
  </w:p>
</w:ftr>
</file>

<file path=word/footer3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9881"/>
      <w:gridCol w:w="540"/>
    </w:tblGrid>
    <w:tr w:rsidR="00CE4CF1" w:rsidTr="00DC4617">
      <w:tc>
        <w:tcPr>
          <w:tcW w:w="4747" w:type="pct"/>
          <w:shd w:val="clear" w:color="auto" w:fill="auto"/>
          <w:vAlign w:val="center"/>
        </w:tcPr>
        <w:p w:rsidR="00CE4CF1" w:rsidRPr="00554AE6" w:rsidRDefault="00CE4CF1" w:rsidP="00974FA4">
          <w:pPr>
            <w:pStyle w:val="aff6"/>
            <w:jc w:val="center"/>
            <w:rPr>
              <w:rFonts w:ascii="Segoe UI" w:hAnsi="Segoe UI" w:cs="Segoe UI"/>
              <w:color w:val="D9D9D9"/>
            </w:rPr>
          </w:pPr>
        </w:p>
      </w:tc>
      <w:tc>
        <w:tcPr>
          <w:tcW w:w="253" w:type="pct"/>
          <w:shd w:val="clear" w:color="auto" w:fill="auto"/>
          <w:vAlign w:val="center"/>
        </w:tcPr>
        <w:p w:rsidR="00CE4CF1" w:rsidRPr="008D6A4D" w:rsidRDefault="00CE4CF1" w:rsidP="00974FA4">
          <w:pPr>
            <w:pStyle w:val="aff6"/>
            <w:jc w:val="center"/>
          </w:pPr>
          <w:r w:rsidRPr="00554AE6">
            <w:rPr>
              <w:rFonts w:ascii="Segoe UI" w:hAnsi="Segoe UI" w:cs="Segoe UI"/>
            </w:rPr>
            <w:fldChar w:fldCharType="begin"/>
          </w:r>
          <w:r w:rsidRPr="00554AE6">
            <w:rPr>
              <w:rFonts w:ascii="Segoe UI" w:hAnsi="Segoe UI" w:cs="Segoe UI"/>
            </w:rPr>
            <w:instrText xml:space="preserve"> PAGE   \* MERGEFORMAT </w:instrText>
          </w:r>
          <w:r w:rsidRPr="00554AE6">
            <w:rPr>
              <w:rFonts w:ascii="Segoe UI" w:hAnsi="Segoe UI" w:cs="Segoe UI"/>
            </w:rPr>
            <w:fldChar w:fldCharType="separate"/>
          </w:r>
          <w:r w:rsidR="00A9322B">
            <w:rPr>
              <w:rFonts w:ascii="Segoe UI" w:hAnsi="Segoe UI" w:cs="Segoe UI"/>
              <w:noProof/>
            </w:rPr>
            <w:t>218</w:t>
          </w:r>
          <w:r w:rsidRPr="00554AE6">
            <w:rPr>
              <w:rFonts w:ascii="Segoe UI" w:hAnsi="Segoe UI" w:cs="Segoe UI"/>
              <w:noProof/>
            </w:rPr>
            <w:fldChar w:fldCharType="end"/>
          </w:r>
        </w:p>
      </w:tc>
    </w:tr>
  </w:tbl>
  <w:p w:rsidR="00CE4CF1" w:rsidRDefault="00CE4CF1">
    <w:pPr>
      <w:pStyle w:val="aff6"/>
    </w:pPr>
  </w:p>
</w:ftr>
</file>

<file path=word/footer3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4CF1" w:rsidRDefault="00CE4CF1">
    <w:pPr>
      <w:pStyle w:val="aff6"/>
      <w:jc w:val="right"/>
    </w:pPr>
  </w:p>
  <w:p w:rsidR="00CE4CF1" w:rsidRDefault="00CE4CF1">
    <w:pPr>
      <w:pStyle w:val="aff6"/>
    </w:pPr>
  </w:p>
</w:ftr>
</file>

<file path=word/footer3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15114"/>
      <w:gridCol w:w="806"/>
    </w:tblGrid>
    <w:tr w:rsidR="00CE4CF1" w:rsidTr="00DC4617">
      <w:tc>
        <w:tcPr>
          <w:tcW w:w="4747" w:type="pct"/>
          <w:shd w:val="clear" w:color="auto" w:fill="auto"/>
          <w:vAlign w:val="center"/>
        </w:tcPr>
        <w:p w:rsidR="00CE4CF1" w:rsidRPr="00554AE6" w:rsidRDefault="00CE4CF1" w:rsidP="00974FA4">
          <w:pPr>
            <w:pStyle w:val="aff6"/>
            <w:jc w:val="center"/>
            <w:rPr>
              <w:rFonts w:ascii="Segoe UI" w:hAnsi="Segoe UI" w:cs="Segoe UI"/>
              <w:color w:val="D9D9D9"/>
            </w:rPr>
          </w:pPr>
        </w:p>
      </w:tc>
      <w:tc>
        <w:tcPr>
          <w:tcW w:w="253" w:type="pct"/>
          <w:shd w:val="clear" w:color="auto" w:fill="auto"/>
          <w:vAlign w:val="center"/>
        </w:tcPr>
        <w:p w:rsidR="00CE4CF1" w:rsidRPr="008D6A4D" w:rsidRDefault="00CE4CF1" w:rsidP="00974FA4">
          <w:pPr>
            <w:pStyle w:val="aff6"/>
            <w:jc w:val="center"/>
          </w:pPr>
          <w:r w:rsidRPr="00554AE6">
            <w:rPr>
              <w:rFonts w:ascii="Segoe UI" w:hAnsi="Segoe UI" w:cs="Segoe UI"/>
            </w:rPr>
            <w:fldChar w:fldCharType="begin"/>
          </w:r>
          <w:r w:rsidRPr="00554AE6">
            <w:rPr>
              <w:rFonts w:ascii="Segoe UI" w:hAnsi="Segoe UI" w:cs="Segoe UI"/>
            </w:rPr>
            <w:instrText xml:space="preserve"> PAGE   \* MERGEFORMAT </w:instrText>
          </w:r>
          <w:r w:rsidRPr="00554AE6">
            <w:rPr>
              <w:rFonts w:ascii="Segoe UI" w:hAnsi="Segoe UI" w:cs="Segoe UI"/>
            </w:rPr>
            <w:fldChar w:fldCharType="separate"/>
          </w:r>
          <w:r w:rsidR="00A9322B">
            <w:rPr>
              <w:rFonts w:ascii="Segoe UI" w:hAnsi="Segoe UI" w:cs="Segoe UI"/>
              <w:noProof/>
            </w:rPr>
            <w:t>220</w:t>
          </w:r>
          <w:r w:rsidRPr="00554AE6">
            <w:rPr>
              <w:rFonts w:ascii="Segoe UI" w:hAnsi="Segoe UI" w:cs="Segoe UI"/>
              <w:noProof/>
            </w:rPr>
            <w:fldChar w:fldCharType="end"/>
          </w:r>
        </w:p>
      </w:tc>
    </w:tr>
  </w:tbl>
  <w:p w:rsidR="00CE4CF1" w:rsidRDefault="00CE4CF1">
    <w:pPr>
      <w:pStyle w:val="aff6"/>
    </w:pPr>
  </w:p>
</w:ftr>
</file>

<file path=word/footer3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9881"/>
      <w:gridCol w:w="540"/>
    </w:tblGrid>
    <w:tr w:rsidR="00CE4CF1" w:rsidTr="00DC4617">
      <w:tc>
        <w:tcPr>
          <w:tcW w:w="4747" w:type="pct"/>
          <w:shd w:val="clear" w:color="auto" w:fill="auto"/>
          <w:vAlign w:val="center"/>
        </w:tcPr>
        <w:p w:rsidR="00CE4CF1" w:rsidRPr="00554AE6" w:rsidRDefault="00CE4CF1" w:rsidP="00974FA4">
          <w:pPr>
            <w:pStyle w:val="aff6"/>
            <w:jc w:val="center"/>
            <w:rPr>
              <w:rFonts w:ascii="Segoe UI" w:hAnsi="Segoe UI" w:cs="Segoe UI"/>
              <w:color w:val="D9D9D9"/>
            </w:rPr>
          </w:pPr>
        </w:p>
      </w:tc>
      <w:tc>
        <w:tcPr>
          <w:tcW w:w="253" w:type="pct"/>
          <w:shd w:val="clear" w:color="auto" w:fill="auto"/>
          <w:vAlign w:val="center"/>
        </w:tcPr>
        <w:p w:rsidR="00CE4CF1" w:rsidRPr="008D6A4D" w:rsidRDefault="00CE4CF1" w:rsidP="00974FA4">
          <w:pPr>
            <w:pStyle w:val="aff6"/>
            <w:jc w:val="center"/>
          </w:pPr>
          <w:r w:rsidRPr="00554AE6">
            <w:rPr>
              <w:rFonts w:ascii="Segoe UI" w:hAnsi="Segoe UI" w:cs="Segoe UI"/>
            </w:rPr>
            <w:fldChar w:fldCharType="begin"/>
          </w:r>
          <w:r w:rsidRPr="00554AE6">
            <w:rPr>
              <w:rFonts w:ascii="Segoe UI" w:hAnsi="Segoe UI" w:cs="Segoe UI"/>
            </w:rPr>
            <w:instrText xml:space="preserve"> PAGE   \* MERGEFORMAT </w:instrText>
          </w:r>
          <w:r w:rsidRPr="00554AE6">
            <w:rPr>
              <w:rFonts w:ascii="Segoe UI" w:hAnsi="Segoe UI" w:cs="Segoe UI"/>
            </w:rPr>
            <w:fldChar w:fldCharType="separate"/>
          </w:r>
          <w:r w:rsidR="00A9322B">
            <w:rPr>
              <w:rFonts w:ascii="Segoe UI" w:hAnsi="Segoe UI" w:cs="Segoe UI"/>
              <w:noProof/>
            </w:rPr>
            <w:t>222</w:t>
          </w:r>
          <w:r w:rsidRPr="00554AE6">
            <w:rPr>
              <w:rFonts w:ascii="Segoe UI" w:hAnsi="Segoe UI" w:cs="Segoe UI"/>
              <w:noProof/>
            </w:rPr>
            <w:fldChar w:fldCharType="end"/>
          </w:r>
        </w:p>
      </w:tc>
    </w:tr>
  </w:tbl>
  <w:p w:rsidR="00CE4CF1" w:rsidRDefault="00CE4CF1">
    <w:pPr>
      <w:pStyle w:val="aff6"/>
    </w:pPr>
  </w:p>
</w:ftr>
</file>

<file path=word/footer3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9881"/>
      <w:gridCol w:w="540"/>
    </w:tblGrid>
    <w:tr w:rsidR="00CE4CF1" w:rsidTr="00DC4617">
      <w:tc>
        <w:tcPr>
          <w:tcW w:w="4747" w:type="pct"/>
          <w:shd w:val="clear" w:color="auto" w:fill="auto"/>
          <w:vAlign w:val="center"/>
        </w:tcPr>
        <w:p w:rsidR="00CE4CF1" w:rsidRPr="00554AE6" w:rsidRDefault="00CE4CF1" w:rsidP="00974FA4">
          <w:pPr>
            <w:pStyle w:val="aff6"/>
            <w:jc w:val="center"/>
            <w:rPr>
              <w:rFonts w:ascii="Segoe UI" w:hAnsi="Segoe UI" w:cs="Segoe UI"/>
              <w:color w:val="D9D9D9"/>
            </w:rPr>
          </w:pPr>
        </w:p>
      </w:tc>
      <w:tc>
        <w:tcPr>
          <w:tcW w:w="253" w:type="pct"/>
          <w:shd w:val="clear" w:color="auto" w:fill="auto"/>
          <w:vAlign w:val="center"/>
        </w:tcPr>
        <w:p w:rsidR="00CE4CF1" w:rsidRPr="008D6A4D" w:rsidRDefault="00CE4CF1" w:rsidP="00974FA4">
          <w:pPr>
            <w:pStyle w:val="aff6"/>
            <w:jc w:val="center"/>
          </w:pPr>
          <w:r w:rsidRPr="00554AE6">
            <w:rPr>
              <w:rFonts w:ascii="Segoe UI" w:hAnsi="Segoe UI" w:cs="Segoe UI"/>
            </w:rPr>
            <w:fldChar w:fldCharType="begin"/>
          </w:r>
          <w:r w:rsidRPr="00554AE6">
            <w:rPr>
              <w:rFonts w:ascii="Segoe UI" w:hAnsi="Segoe UI" w:cs="Segoe UI"/>
            </w:rPr>
            <w:instrText xml:space="preserve"> PAGE   \* MERGEFORMAT </w:instrText>
          </w:r>
          <w:r w:rsidRPr="00554AE6">
            <w:rPr>
              <w:rFonts w:ascii="Segoe UI" w:hAnsi="Segoe UI" w:cs="Segoe UI"/>
            </w:rPr>
            <w:fldChar w:fldCharType="separate"/>
          </w:r>
          <w:r w:rsidR="00A9322B">
            <w:rPr>
              <w:rFonts w:ascii="Segoe UI" w:hAnsi="Segoe UI" w:cs="Segoe UI"/>
              <w:noProof/>
            </w:rPr>
            <w:t>224</w:t>
          </w:r>
          <w:r w:rsidRPr="00554AE6">
            <w:rPr>
              <w:rFonts w:ascii="Segoe UI" w:hAnsi="Segoe UI" w:cs="Segoe UI"/>
              <w:noProof/>
            </w:rPr>
            <w:fldChar w:fldCharType="end"/>
          </w:r>
        </w:p>
      </w:tc>
    </w:tr>
  </w:tbl>
  <w:p w:rsidR="00CE4CF1" w:rsidRDefault="00CE4CF1">
    <w:pPr>
      <w:pStyle w:val="aff6"/>
    </w:pPr>
  </w:p>
</w:ftr>
</file>

<file path=word/footer3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15114"/>
      <w:gridCol w:w="806"/>
    </w:tblGrid>
    <w:tr w:rsidR="00CE4CF1" w:rsidTr="00DC4617">
      <w:tc>
        <w:tcPr>
          <w:tcW w:w="4747" w:type="pct"/>
          <w:shd w:val="clear" w:color="auto" w:fill="auto"/>
          <w:vAlign w:val="center"/>
        </w:tcPr>
        <w:p w:rsidR="00CE4CF1" w:rsidRPr="00554AE6" w:rsidRDefault="00CE4CF1" w:rsidP="00974FA4">
          <w:pPr>
            <w:pStyle w:val="aff6"/>
            <w:pBdr>
              <w:top w:val="single" w:sz="4" w:space="1" w:color="D9D9D9"/>
            </w:pBdr>
            <w:jc w:val="center"/>
            <w:rPr>
              <w:rFonts w:ascii="Segoe UI" w:hAnsi="Segoe UI" w:cs="Segoe UI"/>
              <w:color w:val="D9D9D9"/>
            </w:rPr>
          </w:pPr>
          <w:r w:rsidRPr="00554AE6">
            <w:rPr>
              <w:rFonts w:ascii="Segoe UI" w:hAnsi="Segoe UI" w:cs="Segoe UI"/>
              <w:color w:val="D9D9D9"/>
            </w:rPr>
            <w:t>ООО "ВЯТКА НАЛАДКА» ИНН 4345482592 ОГРН 1184350009348</w:t>
          </w:r>
        </w:p>
        <w:p w:rsidR="00CE4CF1" w:rsidRPr="00554AE6" w:rsidRDefault="00CE4CF1" w:rsidP="00974FA4">
          <w:pPr>
            <w:pStyle w:val="aff6"/>
            <w:jc w:val="center"/>
            <w:rPr>
              <w:rFonts w:ascii="Segoe UI" w:hAnsi="Segoe UI" w:cs="Segoe UI"/>
              <w:color w:val="D9D9D9"/>
            </w:rPr>
          </w:pPr>
          <w:r w:rsidRPr="00554AE6">
            <w:rPr>
              <w:rFonts w:ascii="Segoe UI" w:hAnsi="Segoe UI" w:cs="Segoe UI"/>
              <w:color w:val="D9D9D9"/>
            </w:rPr>
            <w:t>пер. Северный, д. 11, кв. 1, п. Ганино, г. Киров, 610029</w:t>
          </w:r>
        </w:p>
      </w:tc>
      <w:tc>
        <w:tcPr>
          <w:tcW w:w="253" w:type="pct"/>
          <w:shd w:val="clear" w:color="auto" w:fill="auto"/>
          <w:vAlign w:val="center"/>
        </w:tcPr>
        <w:p w:rsidR="00CE4CF1" w:rsidRPr="008D6A4D" w:rsidRDefault="00CE4CF1" w:rsidP="00974FA4">
          <w:pPr>
            <w:pStyle w:val="aff6"/>
            <w:jc w:val="center"/>
          </w:pPr>
          <w:r w:rsidRPr="00554AE6">
            <w:rPr>
              <w:rFonts w:ascii="Segoe UI" w:hAnsi="Segoe UI" w:cs="Segoe UI"/>
            </w:rPr>
            <w:fldChar w:fldCharType="begin"/>
          </w:r>
          <w:r w:rsidRPr="00554AE6">
            <w:rPr>
              <w:rFonts w:ascii="Segoe UI" w:hAnsi="Segoe UI" w:cs="Segoe UI"/>
            </w:rPr>
            <w:instrText xml:space="preserve"> PAGE   \* MERGEFORMAT </w:instrText>
          </w:r>
          <w:r w:rsidRPr="00554AE6">
            <w:rPr>
              <w:rFonts w:ascii="Segoe UI" w:hAnsi="Segoe UI" w:cs="Segoe UI"/>
            </w:rPr>
            <w:fldChar w:fldCharType="separate"/>
          </w:r>
          <w:r w:rsidR="00A9322B">
            <w:rPr>
              <w:rFonts w:ascii="Segoe UI" w:hAnsi="Segoe UI" w:cs="Segoe UI"/>
              <w:noProof/>
            </w:rPr>
            <w:t>231</w:t>
          </w:r>
          <w:r w:rsidRPr="00554AE6">
            <w:rPr>
              <w:rFonts w:ascii="Segoe UI" w:hAnsi="Segoe UI" w:cs="Segoe UI"/>
              <w:noProof/>
            </w:rPr>
            <w:fldChar w:fldCharType="end"/>
          </w:r>
        </w:p>
      </w:tc>
    </w:tr>
  </w:tbl>
  <w:p w:rsidR="00CE4CF1" w:rsidRDefault="00CE4CF1">
    <w:pPr>
      <w:pStyle w:val="aff6"/>
    </w:pPr>
  </w:p>
</w:ftr>
</file>

<file path=word/footer3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9881"/>
      <w:gridCol w:w="540"/>
    </w:tblGrid>
    <w:tr w:rsidR="00CE4CF1" w:rsidTr="00DC4617">
      <w:tc>
        <w:tcPr>
          <w:tcW w:w="4747" w:type="pct"/>
          <w:shd w:val="clear" w:color="auto" w:fill="auto"/>
          <w:vAlign w:val="center"/>
        </w:tcPr>
        <w:p w:rsidR="00CE4CF1" w:rsidRPr="00554AE6" w:rsidRDefault="00CE4CF1" w:rsidP="00974FA4">
          <w:pPr>
            <w:pStyle w:val="aff6"/>
            <w:pBdr>
              <w:top w:val="single" w:sz="4" w:space="1" w:color="D9D9D9"/>
            </w:pBdr>
            <w:jc w:val="center"/>
            <w:rPr>
              <w:rFonts w:ascii="Segoe UI" w:hAnsi="Segoe UI" w:cs="Segoe UI"/>
              <w:color w:val="D9D9D9"/>
            </w:rPr>
          </w:pPr>
          <w:r w:rsidRPr="00554AE6">
            <w:rPr>
              <w:rFonts w:ascii="Segoe UI" w:hAnsi="Segoe UI" w:cs="Segoe UI"/>
              <w:color w:val="D9D9D9"/>
            </w:rPr>
            <w:t>ООО "ВЯТКА НАЛАДКА» ИНН 4345482592 ОГРН 1184350009348</w:t>
          </w:r>
        </w:p>
        <w:p w:rsidR="00CE4CF1" w:rsidRPr="00554AE6" w:rsidRDefault="00CE4CF1" w:rsidP="00974FA4">
          <w:pPr>
            <w:pStyle w:val="aff6"/>
            <w:jc w:val="center"/>
            <w:rPr>
              <w:rFonts w:ascii="Segoe UI" w:hAnsi="Segoe UI" w:cs="Segoe UI"/>
              <w:color w:val="D9D9D9"/>
            </w:rPr>
          </w:pPr>
          <w:r w:rsidRPr="00554AE6">
            <w:rPr>
              <w:rFonts w:ascii="Segoe UI" w:hAnsi="Segoe UI" w:cs="Segoe UI"/>
              <w:color w:val="D9D9D9"/>
            </w:rPr>
            <w:t>пер. Северный, д. 11, кв. 1, п. Ганино, г. Киров, 610029</w:t>
          </w:r>
        </w:p>
      </w:tc>
      <w:tc>
        <w:tcPr>
          <w:tcW w:w="253" w:type="pct"/>
          <w:shd w:val="clear" w:color="auto" w:fill="auto"/>
          <w:vAlign w:val="center"/>
        </w:tcPr>
        <w:p w:rsidR="00CE4CF1" w:rsidRPr="008D6A4D" w:rsidRDefault="00CE4CF1" w:rsidP="00974FA4">
          <w:pPr>
            <w:pStyle w:val="aff6"/>
            <w:jc w:val="center"/>
          </w:pPr>
          <w:r w:rsidRPr="00554AE6">
            <w:rPr>
              <w:rFonts w:ascii="Segoe UI" w:hAnsi="Segoe UI" w:cs="Segoe UI"/>
            </w:rPr>
            <w:fldChar w:fldCharType="begin"/>
          </w:r>
          <w:r w:rsidRPr="00554AE6">
            <w:rPr>
              <w:rFonts w:ascii="Segoe UI" w:hAnsi="Segoe UI" w:cs="Segoe UI"/>
            </w:rPr>
            <w:instrText xml:space="preserve"> PAGE   \* MERGEFORMAT </w:instrText>
          </w:r>
          <w:r w:rsidRPr="00554AE6">
            <w:rPr>
              <w:rFonts w:ascii="Segoe UI" w:hAnsi="Segoe UI" w:cs="Segoe UI"/>
            </w:rPr>
            <w:fldChar w:fldCharType="separate"/>
          </w:r>
          <w:r w:rsidR="00A9322B">
            <w:rPr>
              <w:rFonts w:ascii="Segoe UI" w:hAnsi="Segoe UI" w:cs="Segoe UI"/>
              <w:noProof/>
            </w:rPr>
            <w:t>232</w:t>
          </w:r>
          <w:r w:rsidRPr="00554AE6">
            <w:rPr>
              <w:rFonts w:ascii="Segoe UI" w:hAnsi="Segoe UI" w:cs="Segoe UI"/>
              <w:noProof/>
            </w:rPr>
            <w:fldChar w:fldCharType="end"/>
          </w:r>
        </w:p>
      </w:tc>
    </w:tr>
  </w:tbl>
  <w:p w:rsidR="00CE4CF1" w:rsidRDefault="00CE4CF1">
    <w:pPr>
      <w:pStyle w:val="aff6"/>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15114"/>
      <w:gridCol w:w="806"/>
    </w:tblGrid>
    <w:tr w:rsidR="00CE4CF1" w:rsidTr="00DC4617">
      <w:tc>
        <w:tcPr>
          <w:tcW w:w="4747" w:type="pct"/>
          <w:shd w:val="clear" w:color="auto" w:fill="auto"/>
          <w:vAlign w:val="center"/>
        </w:tcPr>
        <w:p w:rsidR="00CE4CF1" w:rsidRPr="00554AE6" w:rsidRDefault="00CE4CF1" w:rsidP="00974FA4">
          <w:pPr>
            <w:pStyle w:val="aff6"/>
            <w:jc w:val="center"/>
            <w:rPr>
              <w:rFonts w:ascii="Segoe UI" w:hAnsi="Segoe UI" w:cs="Segoe UI"/>
              <w:color w:val="D9D9D9"/>
            </w:rPr>
          </w:pPr>
        </w:p>
      </w:tc>
      <w:tc>
        <w:tcPr>
          <w:tcW w:w="253" w:type="pct"/>
          <w:shd w:val="clear" w:color="auto" w:fill="auto"/>
          <w:vAlign w:val="center"/>
        </w:tcPr>
        <w:p w:rsidR="00CE4CF1" w:rsidRPr="008D6A4D" w:rsidRDefault="00CE4CF1" w:rsidP="00974FA4">
          <w:pPr>
            <w:pStyle w:val="aff6"/>
            <w:jc w:val="center"/>
          </w:pPr>
          <w:r w:rsidRPr="00554AE6">
            <w:rPr>
              <w:rFonts w:ascii="Segoe UI" w:hAnsi="Segoe UI" w:cs="Segoe UI"/>
            </w:rPr>
            <w:fldChar w:fldCharType="begin"/>
          </w:r>
          <w:r w:rsidRPr="00554AE6">
            <w:rPr>
              <w:rFonts w:ascii="Segoe UI" w:hAnsi="Segoe UI" w:cs="Segoe UI"/>
            </w:rPr>
            <w:instrText xml:space="preserve"> PAGE   \* MERGEFORMAT </w:instrText>
          </w:r>
          <w:r w:rsidRPr="00554AE6">
            <w:rPr>
              <w:rFonts w:ascii="Segoe UI" w:hAnsi="Segoe UI" w:cs="Segoe UI"/>
            </w:rPr>
            <w:fldChar w:fldCharType="separate"/>
          </w:r>
          <w:r w:rsidR="00A9322B">
            <w:rPr>
              <w:rFonts w:ascii="Segoe UI" w:hAnsi="Segoe UI" w:cs="Segoe UI"/>
              <w:noProof/>
            </w:rPr>
            <w:t>70</w:t>
          </w:r>
          <w:r w:rsidRPr="00554AE6">
            <w:rPr>
              <w:rFonts w:ascii="Segoe UI" w:hAnsi="Segoe UI" w:cs="Segoe UI"/>
              <w:noProof/>
            </w:rPr>
            <w:fldChar w:fldCharType="end"/>
          </w:r>
        </w:p>
      </w:tc>
    </w:tr>
  </w:tbl>
  <w:p w:rsidR="00CE4CF1" w:rsidRDefault="00CE4CF1">
    <w:pPr>
      <w:pStyle w:val="aff6"/>
    </w:pPr>
  </w:p>
</w:ftr>
</file>

<file path=word/footer4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15114"/>
      <w:gridCol w:w="806"/>
    </w:tblGrid>
    <w:tr w:rsidR="00CE4CF1" w:rsidTr="00DC4617">
      <w:tc>
        <w:tcPr>
          <w:tcW w:w="4747" w:type="pct"/>
          <w:shd w:val="clear" w:color="auto" w:fill="auto"/>
          <w:vAlign w:val="center"/>
        </w:tcPr>
        <w:p w:rsidR="00CE4CF1" w:rsidRPr="00554AE6" w:rsidRDefault="00CE4CF1" w:rsidP="00974FA4">
          <w:pPr>
            <w:pStyle w:val="aff6"/>
            <w:pBdr>
              <w:top w:val="single" w:sz="4" w:space="1" w:color="D9D9D9"/>
            </w:pBdr>
            <w:jc w:val="center"/>
            <w:rPr>
              <w:rFonts w:ascii="Segoe UI" w:hAnsi="Segoe UI" w:cs="Segoe UI"/>
              <w:color w:val="D9D9D9"/>
            </w:rPr>
          </w:pPr>
          <w:r w:rsidRPr="00554AE6">
            <w:rPr>
              <w:rFonts w:ascii="Segoe UI" w:hAnsi="Segoe UI" w:cs="Segoe UI"/>
              <w:color w:val="D9D9D9"/>
            </w:rPr>
            <w:t>ООО "ВЯТКА НАЛАДКА» ИНН 4345482592 ОГРН 1184350009348</w:t>
          </w:r>
        </w:p>
        <w:p w:rsidR="00CE4CF1" w:rsidRPr="00554AE6" w:rsidRDefault="00CE4CF1" w:rsidP="00974FA4">
          <w:pPr>
            <w:pStyle w:val="aff6"/>
            <w:jc w:val="center"/>
            <w:rPr>
              <w:rFonts w:ascii="Segoe UI" w:hAnsi="Segoe UI" w:cs="Segoe UI"/>
              <w:color w:val="D9D9D9"/>
            </w:rPr>
          </w:pPr>
          <w:r w:rsidRPr="00554AE6">
            <w:rPr>
              <w:rFonts w:ascii="Segoe UI" w:hAnsi="Segoe UI" w:cs="Segoe UI"/>
              <w:color w:val="D9D9D9"/>
            </w:rPr>
            <w:t>пер. Северный, д. 11, кв. 1, п. Ганино, г. Киров, 610029</w:t>
          </w:r>
        </w:p>
      </w:tc>
      <w:tc>
        <w:tcPr>
          <w:tcW w:w="253" w:type="pct"/>
          <w:shd w:val="clear" w:color="auto" w:fill="auto"/>
          <w:vAlign w:val="center"/>
        </w:tcPr>
        <w:p w:rsidR="00CE4CF1" w:rsidRPr="008D6A4D" w:rsidRDefault="00CE4CF1" w:rsidP="00974FA4">
          <w:pPr>
            <w:pStyle w:val="aff6"/>
            <w:jc w:val="center"/>
          </w:pPr>
          <w:r w:rsidRPr="00554AE6">
            <w:rPr>
              <w:rFonts w:ascii="Segoe UI" w:hAnsi="Segoe UI" w:cs="Segoe UI"/>
            </w:rPr>
            <w:fldChar w:fldCharType="begin"/>
          </w:r>
          <w:r w:rsidRPr="00554AE6">
            <w:rPr>
              <w:rFonts w:ascii="Segoe UI" w:hAnsi="Segoe UI" w:cs="Segoe UI"/>
            </w:rPr>
            <w:instrText xml:space="preserve"> PAGE   \* MERGEFORMAT </w:instrText>
          </w:r>
          <w:r w:rsidRPr="00554AE6">
            <w:rPr>
              <w:rFonts w:ascii="Segoe UI" w:hAnsi="Segoe UI" w:cs="Segoe UI"/>
            </w:rPr>
            <w:fldChar w:fldCharType="separate"/>
          </w:r>
          <w:r w:rsidR="00A9322B">
            <w:rPr>
              <w:rFonts w:ascii="Segoe UI" w:hAnsi="Segoe UI" w:cs="Segoe UI"/>
              <w:noProof/>
            </w:rPr>
            <w:t>245</w:t>
          </w:r>
          <w:r w:rsidRPr="00554AE6">
            <w:rPr>
              <w:rFonts w:ascii="Segoe UI" w:hAnsi="Segoe UI" w:cs="Segoe UI"/>
              <w:noProof/>
            </w:rPr>
            <w:fldChar w:fldCharType="end"/>
          </w:r>
        </w:p>
      </w:tc>
    </w:tr>
  </w:tbl>
  <w:p w:rsidR="00CE4CF1" w:rsidRDefault="00CE4CF1">
    <w:pPr>
      <w:pStyle w:val="aff6"/>
    </w:pPr>
  </w:p>
</w:ftr>
</file>

<file path=word/footer4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9881"/>
      <w:gridCol w:w="540"/>
    </w:tblGrid>
    <w:tr w:rsidR="00CE4CF1" w:rsidTr="00DC4617">
      <w:tc>
        <w:tcPr>
          <w:tcW w:w="4747" w:type="pct"/>
          <w:shd w:val="clear" w:color="auto" w:fill="auto"/>
          <w:vAlign w:val="center"/>
        </w:tcPr>
        <w:p w:rsidR="00CE4CF1" w:rsidRPr="00554AE6" w:rsidRDefault="00CE4CF1" w:rsidP="00974FA4">
          <w:pPr>
            <w:pStyle w:val="aff6"/>
            <w:pBdr>
              <w:top w:val="single" w:sz="4" w:space="1" w:color="D9D9D9"/>
            </w:pBdr>
            <w:jc w:val="center"/>
            <w:rPr>
              <w:rFonts w:ascii="Segoe UI" w:hAnsi="Segoe UI" w:cs="Segoe UI"/>
              <w:color w:val="D9D9D9"/>
            </w:rPr>
          </w:pPr>
          <w:r w:rsidRPr="00554AE6">
            <w:rPr>
              <w:rFonts w:ascii="Segoe UI" w:hAnsi="Segoe UI" w:cs="Segoe UI"/>
              <w:color w:val="D9D9D9"/>
            </w:rPr>
            <w:t>ООО "ВЯТКА НАЛАДКА» ИНН 4345482592 ОГРН 1184350009348</w:t>
          </w:r>
        </w:p>
        <w:p w:rsidR="00CE4CF1" w:rsidRPr="00554AE6" w:rsidRDefault="00CE4CF1" w:rsidP="00974FA4">
          <w:pPr>
            <w:pStyle w:val="aff6"/>
            <w:jc w:val="center"/>
            <w:rPr>
              <w:rFonts w:ascii="Segoe UI" w:hAnsi="Segoe UI" w:cs="Segoe UI"/>
              <w:color w:val="D9D9D9"/>
            </w:rPr>
          </w:pPr>
          <w:r w:rsidRPr="00554AE6">
            <w:rPr>
              <w:rFonts w:ascii="Segoe UI" w:hAnsi="Segoe UI" w:cs="Segoe UI"/>
              <w:color w:val="D9D9D9"/>
            </w:rPr>
            <w:t>пер. Северный, д. 11, кв. 1, п. Ганино, г. Киров, 610029</w:t>
          </w:r>
        </w:p>
      </w:tc>
      <w:tc>
        <w:tcPr>
          <w:tcW w:w="253" w:type="pct"/>
          <w:shd w:val="clear" w:color="auto" w:fill="auto"/>
          <w:vAlign w:val="center"/>
        </w:tcPr>
        <w:p w:rsidR="00CE4CF1" w:rsidRPr="008D6A4D" w:rsidRDefault="00CE4CF1" w:rsidP="00974FA4">
          <w:pPr>
            <w:pStyle w:val="aff6"/>
            <w:jc w:val="center"/>
          </w:pPr>
          <w:r w:rsidRPr="00554AE6">
            <w:rPr>
              <w:rFonts w:ascii="Segoe UI" w:hAnsi="Segoe UI" w:cs="Segoe UI"/>
            </w:rPr>
            <w:fldChar w:fldCharType="begin"/>
          </w:r>
          <w:r w:rsidRPr="00554AE6">
            <w:rPr>
              <w:rFonts w:ascii="Segoe UI" w:hAnsi="Segoe UI" w:cs="Segoe UI"/>
            </w:rPr>
            <w:instrText xml:space="preserve"> PAGE   \* MERGEFORMAT </w:instrText>
          </w:r>
          <w:r w:rsidRPr="00554AE6">
            <w:rPr>
              <w:rFonts w:ascii="Segoe UI" w:hAnsi="Segoe UI" w:cs="Segoe UI"/>
            </w:rPr>
            <w:fldChar w:fldCharType="separate"/>
          </w:r>
          <w:r w:rsidR="00A9322B">
            <w:rPr>
              <w:rFonts w:ascii="Segoe UI" w:hAnsi="Segoe UI" w:cs="Segoe UI"/>
              <w:noProof/>
            </w:rPr>
            <w:t>247</w:t>
          </w:r>
          <w:r w:rsidRPr="00554AE6">
            <w:rPr>
              <w:rFonts w:ascii="Segoe UI" w:hAnsi="Segoe UI" w:cs="Segoe UI"/>
              <w:noProof/>
            </w:rPr>
            <w:fldChar w:fldCharType="end"/>
          </w:r>
        </w:p>
      </w:tc>
    </w:tr>
  </w:tbl>
  <w:p w:rsidR="00CE4CF1" w:rsidRDefault="00CE4CF1">
    <w:pPr>
      <w:pStyle w:val="aff6"/>
    </w:pPr>
  </w:p>
</w:ftr>
</file>

<file path=word/footer4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9881"/>
      <w:gridCol w:w="540"/>
    </w:tblGrid>
    <w:tr w:rsidR="00CE4CF1" w:rsidTr="00DC4617">
      <w:tc>
        <w:tcPr>
          <w:tcW w:w="4747" w:type="pct"/>
          <w:shd w:val="clear" w:color="auto" w:fill="auto"/>
          <w:vAlign w:val="center"/>
        </w:tcPr>
        <w:p w:rsidR="00CE4CF1" w:rsidRPr="00554AE6" w:rsidRDefault="00CE4CF1" w:rsidP="00974FA4">
          <w:pPr>
            <w:pStyle w:val="aff6"/>
            <w:pBdr>
              <w:top w:val="single" w:sz="4" w:space="1" w:color="D9D9D9"/>
            </w:pBdr>
            <w:jc w:val="center"/>
            <w:rPr>
              <w:rFonts w:ascii="Segoe UI" w:hAnsi="Segoe UI" w:cs="Segoe UI"/>
              <w:color w:val="D9D9D9"/>
            </w:rPr>
          </w:pPr>
          <w:r w:rsidRPr="00554AE6">
            <w:rPr>
              <w:rFonts w:ascii="Segoe UI" w:hAnsi="Segoe UI" w:cs="Segoe UI"/>
              <w:color w:val="D9D9D9"/>
            </w:rPr>
            <w:t>ООО "ВЯТКА НАЛАДКА» ИНН 4345482592 ОГРН 1184350009348</w:t>
          </w:r>
        </w:p>
        <w:p w:rsidR="00CE4CF1" w:rsidRPr="00554AE6" w:rsidRDefault="00CE4CF1" w:rsidP="00974FA4">
          <w:pPr>
            <w:pStyle w:val="aff6"/>
            <w:jc w:val="center"/>
            <w:rPr>
              <w:rFonts w:ascii="Segoe UI" w:hAnsi="Segoe UI" w:cs="Segoe UI"/>
              <w:color w:val="D9D9D9"/>
            </w:rPr>
          </w:pPr>
          <w:r w:rsidRPr="00554AE6">
            <w:rPr>
              <w:rFonts w:ascii="Segoe UI" w:hAnsi="Segoe UI" w:cs="Segoe UI"/>
              <w:color w:val="D9D9D9"/>
            </w:rPr>
            <w:t>пер. Северный, д. 11, кв. 1, п. Ганино, г. Киров, 610029</w:t>
          </w:r>
        </w:p>
      </w:tc>
      <w:tc>
        <w:tcPr>
          <w:tcW w:w="253" w:type="pct"/>
          <w:shd w:val="clear" w:color="auto" w:fill="auto"/>
          <w:vAlign w:val="center"/>
        </w:tcPr>
        <w:p w:rsidR="00CE4CF1" w:rsidRPr="008D6A4D" w:rsidRDefault="00CE4CF1" w:rsidP="00974FA4">
          <w:pPr>
            <w:pStyle w:val="aff6"/>
            <w:jc w:val="center"/>
          </w:pPr>
          <w:r w:rsidRPr="00554AE6">
            <w:rPr>
              <w:rFonts w:ascii="Segoe UI" w:hAnsi="Segoe UI" w:cs="Segoe UI"/>
            </w:rPr>
            <w:fldChar w:fldCharType="begin"/>
          </w:r>
          <w:r w:rsidRPr="00554AE6">
            <w:rPr>
              <w:rFonts w:ascii="Segoe UI" w:hAnsi="Segoe UI" w:cs="Segoe UI"/>
            </w:rPr>
            <w:instrText xml:space="preserve"> PAGE   \* MERGEFORMAT </w:instrText>
          </w:r>
          <w:r w:rsidRPr="00554AE6">
            <w:rPr>
              <w:rFonts w:ascii="Segoe UI" w:hAnsi="Segoe UI" w:cs="Segoe UI"/>
            </w:rPr>
            <w:fldChar w:fldCharType="separate"/>
          </w:r>
          <w:r w:rsidR="00A9322B">
            <w:rPr>
              <w:rFonts w:ascii="Segoe UI" w:hAnsi="Segoe UI" w:cs="Segoe UI"/>
              <w:noProof/>
            </w:rPr>
            <w:t>253</w:t>
          </w:r>
          <w:r w:rsidRPr="00554AE6">
            <w:rPr>
              <w:rFonts w:ascii="Segoe UI" w:hAnsi="Segoe UI" w:cs="Segoe UI"/>
              <w:noProof/>
            </w:rPr>
            <w:fldChar w:fldCharType="end"/>
          </w:r>
        </w:p>
      </w:tc>
    </w:tr>
  </w:tbl>
  <w:p w:rsidR="00CE4CF1" w:rsidRDefault="00CE4CF1">
    <w:pPr>
      <w:pStyle w:val="aff6"/>
    </w:pPr>
  </w:p>
</w:ftr>
</file>

<file path=word/footer4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15114"/>
      <w:gridCol w:w="806"/>
    </w:tblGrid>
    <w:tr w:rsidR="00CE4CF1" w:rsidTr="00DC4617">
      <w:tc>
        <w:tcPr>
          <w:tcW w:w="4747" w:type="pct"/>
          <w:shd w:val="clear" w:color="auto" w:fill="auto"/>
          <w:vAlign w:val="center"/>
        </w:tcPr>
        <w:p w:rsidR="00CE4CF1" w:rsidRPr="00554AE6" w:rsidRDefault="00CE4CF1" w:rsidP="00974FA4">
          <w:pPr>
            <w:pStyle w:val="aff6"/>
            <w:jc w:val="center"/>
            <w:rPr>
              <w:rFonts w:ascii="Segoe UI" w:hAnsi="Segoe UI" w:cs="Segoe UI"/>
              <w:color w:val="D9D9D9"/>
            </w:rPr>
          </w:pPr>
        </w:p>
      </w:tc>
      <w:tc>
        <w:tcPr>
          <w:tcW w:w="253" w:type="pct"/>
          <w:shd w:val="clear" w:color="auto" w:fill="auto"/>
          <w:vAlign w:val="center"/>
        </w:tcPr>
        <w:p w:rsidR="00CE4CF1" w:rsidRPr="008D6A4D" w:rsidRDefault="00CE4CF1" w:rsidP="00974FA4">
          <w:pPr>
            <w:pStyle w:val="aff6"/>
            <w:jc w:val="center"/>
          </w:pPr>
          <w:r w:rsidRPr="00554AE6">
            <w:rPr>
              <w:rFonts w:ascii="Segoe UI" w:hAnsi="Segoe UI" w:cs="Segoe UI"/>
            </w:rPr>
            <w:fldChar w:fldCharType="begin"/>
          </w:r>
          <w:r w:rsidRPr="00554AE6">
            <w:rPr>
              <w:rFonts w:ascii="Segoe UI" w:hAnsi="Segoe UI" w:cs="Segoe UI"/>
            </w:rPr>
            <w:instrText xml:space="preserve"> PAGE   \* MERGEFORMAT </w:instrText>
          </w:r>
          <w:r w:rsidRPr="00554AE6">
            <w:rPr>
              <w:rFonts w:ascii="Segoe UI" w:hAnsi="Segoe UI" w:cs="Segoe UI"/>
            </w:rPr>
            <w:fldChar w:fldCharType="separate"/>
          </w:r>
          <w:r w:rsidR="00A9322B">
            <w:rPr>
              <w:rFonts w:ascii="Segoe UI" w:hAnsi="Segoe UI" w:cs="Segoe UI"/>
              <w:noProof/>
            </w:rPr>
            <w:t>256</w:t>
          </w:r>
          <w:r w:rsidRPr="00554AE6">
            <w:rPr>
              <w:rFonts w:ascii="Segoe UI" w:hAnsi="Segoe UI" w:cs="Segoe UI"/>
              <w:noProof/>
            </w:rPr>
            <w:fldChar w:fldCharType="end"/>
          </w:r>
        </w:p>
      </w:tc>
    </w:tr>
  </w:tbl>
  <w:p w:rsidR="00CE4CF1" w:rsidRDefault="00CE4CF1">
    <w:pPr>
      <w:pStyle w:val="aff6"/>
    </w:pPr>
  </w:p>
</w:ftr>
</file>

<file path=word/footer4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9879"/>
      <w:gridCol w:w="540"/>
    </w:tblGrid>
    <w:tr w:rsidR="00CE4CF1" w:rsidTr="003E50EA">
      <w:trPr>
        <w:trHeight w:val="284"/>
      </w:trPr>
      <w:tc>
        <w:tcPr>
          <w:tcW w:w="4747" w:type="pct"/>
          <w:shd w:val="clear" w:color="auto" w:fill="auto"/>
          <w:vAlign w:val="center"/>
        </w:tcPr>
        <w:p w:rsidR="00CE4CF1" w:rsidRPr="00554AE6" w:rsidRDefault="00CE4CF1" w:rsidP="00974FA4">
          <w:pPr>
            <w:pStyle w:val="aff6"/>
            <w:jc w:val="center"/>
            <w:rPr>
              <w:rFonts w:ascii="Segoe UI" w:hAnsi="Segoe UI" w:cs="Segoe UI"/>
              <w:color w:val="D9D9D9"/>
            </w:rPr>
          </w:pPr>
        </w:p>
      </w:tc>
      <w:tc>
        <w:tcPr>
          <w:tcW w:w="253" w:type="pct"/>
          <w:shd w:val="clear" w:color="auto" w:fill="auto"/>
          <w:vAlign w:val="center"/>
        </w:tcPr>
        <w:p w:rsidR="00CE4CF1" w:rsidRPr="008D6A4D" w:rsidRDefault="00CE4CF1" w:rsidP="00974FA4">
          <w:pPr>
            <w:pStyle w:val="aff6"/>
            <w:jc w:val="center"/>
          </w:pPr>
          <w:r w:rsidRPr="00554AE6">
            <w:rPr>
              <w:rFonts w:ascii="Segoe UI" w:hAnsi="Segoe UI" w:cs="Segoe UI"/>
            </w:rPr>
            <w:fldChar w:fldCharType="begin"/>
          </w:r>
          <w:r w:rsidRPr="00554AE6">
            <w:rPr>
              <w:rFonts w:ascii="Segoe UI" w:hAnsi="Segoe UI" w:cs="Segoe UI"/>
            </w:rPr>
            <w:instrText xml:space="preserve"> PAGE   \* MERGEFORMAT </w:instrText>
          </w:r>
          <w:r w:rsidRPr="00554AE6">
            <w:rPr>
              <w:rFonts w:ascii="Segoe UI" w:hAnsi="Segoe UI" w:cs="Segoe UI"/>
            </w:rPr>
            <w:fldChar w:fldCharType="separate"/>
          </w:r>
          <w:r w:rsidR="00A9322B">
            <w:rPr>
              <w:rFonts w:ascii="Segoe UI" w:hAnsi="Segoe UI" w:cs="Segoe UI"/>
              <w:noProof/>
            </w:rPr>
            <w:t>262</w:t>
          </w:r>
          <w:r w:rsidRPr="00554AE6">
            <w:rPr>
              <w:rFonts w:ascii="Segoe UI" w:hAnsi="Segoe UI" w:cs="Segoe UI"/>
              <w:noProof/>
            </w:rPr>
            <w:fldChar w:fldCharType="end"/>
          </w:r>
        </w:p>
      </w:tc>
    </w:tr>
  </w:tbl>
  <w:p w:rsidR="00CE4CF1" w:rsidRDefault="00CE4CF1">
    <w:pPr>
      <w:pStyle w:val="aff6"/>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9894"/>
      <w:gridCol w:w="527"/>
    </w:tblGrid>
    <w:tr w:rsidR="00CE4CF1" w:rsidTr="00DC4617">
      <w:tc>
        <w:tcPr>
          <w:tcW w:w="4747" w:type="pct"/>
          <w:shd w:val="clear" w:color="auto" w:fill="auto"/>
          <w:vAlign w:val="center"/>
        </w:tcPr>
        <w:p w:rsidR="00CE4CF1" w:rsidRPr="00554AE6" w:rsidRDefault="00CE4CF1" w:rsidP="00974FA4">
          <w:pPr>
            <w:pStyle w:val="aff6"/>
            <w:jc w:val="center"/>
            <w:rPr>
              <w:rFonts w:ascii="Segoe UI" w:hAnsi="Segoe UI" w:cs="Segoe UI"/>
              <w:color w:val="D9D9D9"/>
            </w:rPr>
          </w:pPr>
        </w:p>
      </w:tc>
      <w:tc>
        <w:tcPr>
          <w:tcW w:w="253" w:type="pct"/>
          <w:shd w:val="clear" w:color="auto" w:fill="auto"/>
          <w:vAlign w:val="center"/>
        </w:tcPr>
        <w:p w:rsidR="00CE4CF1" w:rsidRPr="008D6A4D" w:rsidRDefault="00CE4CF1" w:rsidP="00974FA4">
          <w:pPr>
            <w:pStyle w:val="aff6"/>
            <w:jc w:val="center"/>
          </w:pPr>
          <w:r w:rsidRPr="00554AE6">
            <w:rPr>
              <w:rFonts w:ascii="Segoe UI" w:hAnsi="Segoe UI" w:cs="Segoe UI"/>
            </w:rPr>
            <w:fldChar w:fldCharType="begin"/>
          </w:r>
          <w:r w:rsidRPr="00554AE6">
            <w:rPr>
              <w:rFonts w:ascii="Segoe UI" w:hAnsi="Segoe UI" w:cs="Segoe UI"/>
            </w:rPr>
            <w:instrText xml:space="preserve"> PAGE   \* MERGEFORMAT </w:instrText>
          </w:r>
          <w:r w:rsidRPr="00554AE6">
            <w:rPr>
              <w:rFonts w:ascii="Segoe UI" w:hAnsi="Segoe UI" w:cs="Segoe UI"/>
            </w:rPr>
            <w:fldChar w:fldCharType="separate"/>
          </w:r>
          <w:r w:rsidR="00A9322B">
            <w:rPr>
              <w:rFonts w:ascii="Segoe UI" w:hAnsi="Segoe UI" w:cs="Segoe UI"/>
              <w:noProof/>
            </w:rPr>
            <w:t>86</w:t>
          </w:r>
          <w:r w:rsidRPr="00554AE6">
            <w:rPr>
              <w:rFonts w:ascii="Segoe UI" w:hAnsi="Segoe UI" w:cs="Segoe UI"/>
              <w:noProof/>
            </w:rPr>
            <w:fldChar w:fldCharType="end"/>
          </w:r>
        </w:p>
      </w:tc>
    </w:tr>
  </w:tbl>
  <w:p w:rsidR="00CE4CF1" w:rsidRDefault="00CE4CF1">
    <w:pPr>
      <w:pStyle w:val="aff6"/>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15114"/>
      <w:gridCol w:w="806"/>
    </w:tblGrid>
    <w:tr w:rsidR="00CE4CF1" w:rsidTr="00DC4617">
      <w:tc>
        <w:tcPr>
          <w:tcW w:w="4747" w:type="pct"/>
          <w:shd w:val="clear" w:color="auto" w:fill="auto"/>
          <w:vAlign w:val="center"/>
        </w:tcPr>
        <w:p w:rsidR="00CE4CF1" w:rsidRPr="00554AE6" w:rsidRDefault="00CE4CF1" w:rsidP="00974FA4">
          <w:pPr>
            <w:pStyle w:val="aff6"/>
            <w:jc w:val="center"/>
            <w:rPr>
              <w:rFonts w:ascii="Segoe UI" w:hAnsi="Segoe UI" w:cs="Segoe UI"/>
              <w:color w:val="D9D9D9"/>
            </w:rPr>
          </w:pPr>
        </w:p>
      </w:tc>
      <w:tc>
        <w:tcPr>
          <w:tcW w:w="253" w:type="pct"/>
          <w:shd w:val="clear" w:color="auto" w:fill="auto"/>
          <w:vAlign w:val="center"/>
        </w:tcPr>
        <w:p w:rsidR="00CE4CF1" w:rsidRPr="008D6A4D" w:rsidRDefault="00CE4CF1" w:rsidP="00974FA4">
          <w:pPr>
            <w:pStyle w:val="aff6"/>
            <w:jc w:val="center"/>
          </w:pPr>
          <w:r w:rsidRPr="00554AE6">
            <w:rPr>
              <w:rFonts w:ascii="Segoe UI" w:hAnsi="Segoe UI" w:cs="Segoe UI"/>
            </w:rPr>
            <w:fldChar w:fldCharType="begin"/>
          </w:r>
          <w:r w:rsidRPr="00554AE6">
            <w:rPr>
              <w:rFonts w:ascii="Segoe UI" w:hAnsi="Segoe UI" w:cs="Segoe UI"/>
            </w:rPr>
            <w:instrText xml:space="preserve"> PAGE   \* MERGEFORMAT </w:instrText>
          </w:r>
          <w:r w:rsidRPr="00554AE6">
            <w:rPr>
              <w:rFonts w:ascii="Segoe UI" w:hAnsi="Segoe UI" w:cs="Segoe UI"/>
            </w:rPr>
            <w:fldChar w:fldCharType="separate"/>
          </w:r>
          <w:r w:rsidR="00A9322B">
            <w:rPr>
              <w:rFonts w:ascii="Segoe UI" w:hAnsi="Segoe UI" w:cs="Segoe UI"/>
              <w:noProof/>
            </w:rPr>
            <w:t>101</w:t>
          </w:r>
          <w:r w:rsidRPr="00554AE6">
            <w:rPr>
              <w:rFonts w:ascii="Segoe UI" w:hAnsi="Segoe UI" w:cs="Segoe UI"/>
              <w:noProof/>
            </w:rPr>
            <w:fldChar w:fldCharType="end"/>
          </w:r>
        </w:p>
      </w:tc>
    </w:tr>
  </w:tbl>
  <w:p w:rsidR="00CE4CF1" w:rsidRDefault="00CE4CF1">
    <w:pPr>
      <w:pStyle w:val="aff6"/>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9881"/>
      <w:gridCol w:w="540"/>
    </w:tblGrid>
    <w:tr w:rsidR="00CE4CF1" w:rsidTr="00DC4617">
      <w:tc>
        <w:tcPr>
          <w:tcW w:w="4747" w:type="pct"/>
          <w:shd w:val="clear" w:color="auto" w:fill="auto"/>
          <w:vAlign w:val="center"/>
        </w:tcPr>
        <w:p w:rsidR="00CE4CF1" w:rsidRPr="00554AE6" w:rsidRDefault="00CE4CF1" w:rsidP="00974FA4">
          <w:pPr>
            <w:pStyle w:val="aff6"/>
            <w:jc w:val="center"/>
            <w:rPr>
              <w:rFonts w:ascii="Segoe UI" w:hAnsi="Segoe UI" w:cs="Segoe UI"/>
              <w:color w:val="D9D9D9"/>
            </w:rPr>
          </w:pPr>
        </w:p>
      </w:tc>
      <w:tc>
        <w:tcPr>
          <w:tcW w:w="253" w:type="pct"/>
          <w:shd w:val="clear" w:color="auto" w:fill="auto"/>
          <w:vAlign w:val="center"/>
        </w:tcPr>
        <w:p w:rsidR="00CE4CF1" w:rsidRPr="008D6A4D" w:rsidRDefault="00CE4CF1" w:rsidP="00974FA4">
          <w:pPr>
            <w:pStyle w:val="aff6"/>
            <w:jc w:val="center"/>
          </w:pPr>
          <w:r w:rsidRPr="00554AE6">
            <w:rPr>
              <w:rFonts w:ascii="Segoe UI" w:hAnsi="Segoe UI" w:cs="Segoe UI"/>
            </w:rPr>
            <w:fldChar w:fldCharType="begin"/>
          </w:r>
          <w:r w:rsidRPr="00554AE6">
            <w:rPr>
              <w:rFonts w:ascii="Segoe UI" w:hAnsi="Segoe UI" w:cs="Segoe UI"/>
            </w:rPr>
            <w:instrText xml:space="preserve"> PAGE   \* MERGEFORMAT </w:instrText>
          </w:r>
          <w:r w:rsidRPr="00554AE6">
            <w:rPr>
              <w:rFonts w:ascii="Segoe UI" w:hAnsi="Segoe UI" w:cs="Segoe UI"/>
            </w:rPr>
            <w:fldChar w:fldCharType="separate"/>
          </w:r>
          <w:r w:rsidR="00A9322B">
            <w:rPr>
              <w:rFonts w:ascii="Segoe UI" w:hAnsi="Segoe UI" w:cs="Segoe UI"/>
              <w:noProof/>
            </w:rPr>
            <w:t>102</w:t>
          </w:r>
          <w:r w:rsidRPr="00554AE6">
            <w:rPr>
              <w:rFonts w:ascii="Segoe UI" w:hAnsi="Segoe UI" w:cs="Segoe UI"/>
              <w:noProof/>
            </w:rPr>
            <w:fldChar w:fldCharType="end"/>
          </w:r>
        </w:p>
      </w:tc>
    </w:tr>
  </w:tbl>
  <w:p w:rsidR="00CE4CF1" w:rsidRDefault="00CE4CF1">
    <w:pPr>
      <w:pStyle w:val="aff6"/>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15114"/>
      <w:gridCol w:w="806"/>
    </w:tblGrid>
    <w:tr w:rsidR="00CE4CF1" w:rsidTr="00DC4617">
      <w:tc>
        <w:tcPr>
          <w:tcW w:w="4747" w:type="pct"/>
          <w:shd w:val="clear" w:color="auto" w:fill="auto"/>
          <w:vAlign w:val="center"/>
        </w:tcPr>
        <w:p w:rsidR="00CE4CF1" w:rsidRPr="00554AE6" w:rsidRDefault="00CE4CF1" w:rsidP="00974FA4">
          <w:pPr>
            <w:pStyle w:val="aff6"/>
            <w:jc w:val="center"/>
            <w:rPr>
              <w:rFonts w:ascii="Segoe UI" w:hAnsi="Segoe UI" w:cs="Segoe UI"/>
              <w:color w:val="D9D9D9"/>
            </w:rPr>
          </w:pPr>
        </w:p>
      </w:tc>
      <w:tc>
        <w:tcPr>
          <w:tcW w:w="253" w:type="pct"/>
          <w:shd w:val="clear" w:color="auto" w:fill="auto"/>
          <w:vAlign w:val="center"/>
        </w:tcPr>
        <w:p w:rsidR="00CE4CF1" w:rsidRPr="008D6A4D" w:rsidRDefault="00CE4CF1" w:rsidP="00974FA4">
          <w:pPr>
            <w:pStyle w:val="aff6"/>
            <w:jc w:val="center"/>
          </w:pPr>
          <w:r w:rsidRPr="00554AE6">
            <w:rPr>
              <w:rFonts w:ascii="Segoe UI" w:hAnsi="Segoe UI" w:cs="Segoe UI"/>
            </w:rPr>
            <w:fldChar w:fldCharType="begin"/>
          </w:r>
          <w:r w:rsidRPr="00554AE6">
            <w:rPr>
              <w:rFonts w:ascii="Segoe UI" w:hAnsi="Segoe UI" w:cs="Segoe UI"/>
            </w:rPr>
            <w:instrText xml:space="preserve"> PAGE   \* MERGEFORMAT </w:instrText>
          </w:r>
          <w:r w:rsidRPr="00554AE6">
            <w:rPr>
              <w:rFonts w:ascii="Segoe UI" w:hAnsi="Segoe UI" w:cs="Segoe UI"/>
            </w:rPr>
            <w:fldChar w:fldCharType="separate"/>
          </w:r>
          <w:r w:rsidR="00A9322B">
            <w:rPr>
              <w:rFonts w:ascii="Segoe UI" w:hAnsi="Segoe UI" w:cs="Segoe UI"/>
              <w:noProof/>
            </w:rPr>
            <w:t>103</w:t>
          </w:r>
          <w:r w:rsidRPr="00554AE6">
            <w:rPr>
              <w:rFonts w:ascii="Segoe UI" w:hAnsi="Segoe UI" w:cs="Segoe UI"/>
              <w:noProof/>
            </w:rPr>
            <w:fldChar w:fldCharType="end"/>
          </w:r>
        </w:p>
      </w:tc>
    </w:tr>
  </w:tbl>
  <w:p w:rsidR="00CE4CF1" w:rsidRDefault="00CE4CF1">
    <w:pPr>
      <w:pStyle w:val="aff6"/>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9881"/>
      <w:gridCol w:w="540"/>
    </w:tblGrid>
    <w:tr w:rsidR="00CE4CF1" w:rsidTr="00DC4617">
      <w:tc>
        <w:tcPr>
          <w:tcW w:w="4747" w:type="pct"/>
          <w:shd w:val="clear" w:color="auto" w:fill="auto"/>
          <w:vAlign w:val="center"/>
        </w:tcPr>
        <w:p w:rsidR="00CE4CF1" w:rsidRPr="00554AE6" w:rsidRDefault="00CE4CF1" w:rsidP="00974FA4">
          <w:pPr>
            <w:pStyle w:val="aff6"/>
            <w:jc w:val="center"/>
            <w:rPr>
              <w:rFonts w:ascii="Segoe UI" w:hAnsi="Segoe UI" w:cs="Segoe UI"/>
              <w:color w:val="D9D9D9"/>
            </w:rPr>
          </w:pPr>
        </w:p>
      </w:tc>
      <w:tc>
        <w:tcPr>
          <w:tcW w:w="253" w:type="pct"/>
          <w:shd w:val="clear" w:color="auto" w:fill="auto"/>
          <w:vAlign w:val="center"/>
        </w:tcPr>
        <w:p w:rsidR="00CE4CF1" w:rsidRPr="008D6A4D" w:rsidRDefault="00CE4CF1" w:rsidP="00974FA4">
          <w:pPr>
            <w:pStyle w:val="aff6"/>
            <w:jc w:val="center"/>
          </w:pPr>
          <w:r w:rsidRPr="00554AE6">
            <w:rPr>
              <w:rFonts w:ascii="Segoe UI" w:hAnsi="Segoe UI" w:cs="Segoe UI"/>
            </w:rPr>
            <w:fldChar w:fldCharType="begin"/>
          </w:r>
          <w:r w:rsidRPr="00554AE6">
            <w:rPr>
              <w:rFonts w:ascii="Segoe UI" w:hAnsi="Segoe UI" w:cs="Segoe UI"/>
            </w:rPr>
            <w:instrText xml:space="preserve"> PAGE   \* MERGEFORMAT </w:instrText>
          </w:r>
          <w:r w:rsidRPr="00554AE6">
            <w:rPr>
              <w:rFonts w:ascii="Segoe UI" w:hAnsi="Segoe UI" w:cs="Segoe UI"/>
            </w:rPr>
            <w:fldChar w:fldCharType="separate"/>
          </w:r>
          <w:r w:rsidR="00A9322B">
            <w:rPr>
              <w:rFonts w:ascii="Segoe UI" w:hAnsi="Segoe UI" w:cs="Segoe UI"/>
              <w:noProof/>
            </w:rPr>
            <w:t>113</w:t>
          </w:r>
          <w:r w:rsidRPr="00554AE6">
            <w:rPr>
              <w:rFonts w:ascii="Segoe UI" w:hAnsi="Segoe UI" w:cs="Segoe UI"/>
              <w:noProof/>
            </w:rPr>
            <w:fldChar w:fldCharType="end"/>
          </w:r>
        </w:p>
      </w:tc>
    </w:tr>
  </w:tbl>
  <w:p w:rsidR="00CE4CF1" w:rsidRDefault="00CE4CF1">
    <w:pPr>
      <w:pStyle w:val="aff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4121A" w:rsidRDefault="00A4121A">
      <w:r>
        <w:separator/>
      </w:r>
    </w:p>
  </w:footnote>
  <w:footnote w:type="continuationSeparator" w:id="0">
    <w:p w:rsidR="00A4121A" w:rsidRDefault="00A4121A">
      <w:r>
        <w:continuationSeparator/>
      </w:r>
    </w:p>
  </w:footnote>
  <w:footnote w:type="continuationNotice" w:id="1">
    <w:p w:rsidR="00A4121A" w:rsidRDefault="00A4121A"/>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92C2BC4C"/>
    <w:lvl w:ilvl="0">
      <w:start w:val="1"/>
      <w:numFmt w:val="decimal"/>
      <w:pStyle w:val="2"/>
      <w:lvlText w:val="%1."/>
      <w:lvlJc w:val="left"/>
      <w:pPr>
        <w:tabs>
          <w:tab w:val="num" w:pos="643"/>
        </w:tabs>
        <w:ind w:left="643" w:hanging="360"/>
      </w:pPr>
    </w:lvl>
  </w:abstractNum>
  <w:abstractNum w:abstractNumId="1">
    <w:nsid w:val="FFFFFF80"/>
    <w:multiLevelType w:val="singleLevel"/>
    <w:tmpl w:val="3F0C434A"/>
    <w:lvl w:ilvl="0">
      <w:start w:val="1"/>
      <w:numFmt w:val="bullet"/>
      <w:pStyle w:val="5"/>
      <w:lvlText w:val=""/>
      <w:lvlJc w:val="left"/>
      <w:pPr>
        <w:ind w:left="1800" w:hanging="360"/>
      </w:pPr>
      <w:rPr>
        <w:rFonts w:ascii="Symbol" w:hAnsi="Symbol" w:hint="default"/>
        <w:color w:val="C0504D"/>
      </w:rPr>
    </w:lvl>
  </w:abstractNum>
  <w:abstractNum w:abstractNumId="2">
    <w:nsid w:val="FFFFFF81"/>
    <w:multiLevelType w:val="singleLevel"/>
    <w:tmpl w:val="78B8BCEC"/>
    <w:lvl w:ilvl="0">
      <w:start w:val="1"/>
      <w:numFmt w:val="bullet"/>
      <w:pStyle w:val="4"/>
      <w:lvlText w:val=""/>
      <w:lvlJc w:val="left"/>
      <w:pPr>
        <w:ind w:left="1440" w:hanging="360"/>
      </w:pPr>
      <w:rPr>
        <w:rFonts w:ascii="Symbol" w:hAnsi="Symbol" w:hint="default"/>
        <w:color w:val="943634"/>
      </w:rPr>
    </w:lvl>
  </w:abstractNum>
  <w:abstractNum w:abstractNumId="3">
    <w:nsid w:val="FFFFFF82"/>
    <w:multiLevelType w:val="singleLevel"/>
    <w:tmpl w:val="99340E5E"/>
    <w:lvl w:ilvl="0">
      <w:start w:val="1"/>
      <w:numFmt w:val="bullet"/>
      <w:pStyle w:val="3"/>
      <w:lvlText w:val=""/>
      <w:lvlJc w:val="left"/>
      <w:pPr>
        <w:ind w:left="1080" w:hanging="360"/>
      </w:pPr>
      <w:rPr>
        <w:rFonts w:ascii="Wingdings 3" w:hAnsi="Wingdings 3" w:hint="default"/>
        <w:color w:val="808080"/>
      </w:rPr>
    </w:lvl>
  </w:abstractNum>
  <w:abstractNum w:abstractNumId="4">
    <w:nsid w:val="FFFFFF83"/>
    <w:multiLevelType w:val="singleLevel"/>
    <w:tmpl w:val="5B846FA6"/>
    <w:lvl w:ilvl="0">
      <w:start w:val="1"/>
      <w:numFmt w:val="bullet"/>
      <w:pStyle w:val="20"/>
      <w:lvlText w:val=""/>
      <w:lvlJc w:val="left"/>
      <w:pPr>
        <w:ind w:left="720" w:hanging="360"/>
      </w:pPr>
      <w:rPr>
        <w:rFonts w:ascii="Wingdings 3" w:hAnsi="Wingdings 3" w:hint="default"/>
        <w:color w:val="C0504D"/>
      </w:rPr>
    </w:lvl>
  </w:abstractNum>
  <w:abstractNum w:abstractNumId="5">
    <w:nsid w:val="FFFFFF89"/>
    <w:multiLevelType w:val="singleLevel"/>
    <w:tmpl w:val="0C4634EC"/>
    <w:lvl w:ilvl="0">
      <w:start w:val="1"/>
      <w:numFmt w:val="bullet"/>
      <w:pStyle w:val="a"/>
      <w:lvlText w:val=""/>
      <w:lvlJc w:val="left"/>
      <w:pPr>
        <w:ind w:left="360" w:hanging="360"/>
      </w:pPr>
      <w:rPr>
        <w:rFonts w:ascii="Symbol" w:hAnsi="Symbol" w:hint="default"/>
        <w:caps w:val="0"/>
        <w:strike w:val="0"/>
        <w:dstrike w:val="0"/>
        <w:vanish w:val="0"/>
        <w:webHidden w:val="0"/>
        <w:color w:val="auto"/>
        <w:u w:val="none"/>
        <w:effect w:val="none"/>
        <w:vertAlign w:val="baseline"/>
        <w:specVanish w:val="0"/>
      </w:rPr>
    </w:lvl>
  </w:abstractNum>
  <w:abstractNum w:abstractNumId="6">
    <w:nsid w:val="00000002"/>
    <w:multiLevelType w:val="singleLevel"/>
    <w:tmpl w:val="00000002"/>
    <w:name w:val="WW8Num2"/>
    <w:lvl w:ilvl="0">
      <w:start w:val="1"/>
      <w:numFmt w:val="decimal"/>
      <w:lvlText w:val="%1."/>
      <w:lvlJc w:val="left"/>
      <w:pPr>
        <w:tabs>
          <w:tab w:val="num" w:pos="0"/>
        </w:tabs>
        <w:ind w:left="1698" w:hanging="990"/>
      </w:pPr>
      <w:rPr>
        <w:rFonts w:cs="Times New Roman"/>
      </w:rPr>
    </w:lvl>
  </w:abstractNum>
  <w:abstractNum w:abstractNumId="7">
    <w:nsid w:val="07336AAB"/>
    <w:multiLevelType w:val="hybridMultilevel"/>
    <w:tmpl w:val="E5F6D57C"/>
    <w:lvl w:ilvl="0" w:tplc="CE3422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09146E43"/>
    <w:multiLevelType w:val="hybridMultilevel"/>
    <w:tmpl w:val="7E842158"/>
    <w:lvl w:ilvl="0" w:tplc="CE3422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099B3088"/>
    <w:multiLevelType w:val="hybridMultilevel"/>
    <w:tmpl w:val="0DBA1F40"/>
    <w:lvl w:ilvl="0" w:tplc="CE3422B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0A2B3BD1"/>
    <w:multiLevelType w:val="hybridMultilevel"/>
    <w:tmpl w:val="FC32D808"/>
    <w:lvl w:ilvl="0" w:tplc="CE3422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0CD90AAA"/>
    <w:multiLevelType w:val="multilevel"/>
    <w:tmpl w:val="B6E86B0A"/>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0E4A6551"/>
    <w:multiLevelType w:val="hybridMultilevel"/>
    <w:tmpl w:val="3A0E7E16"/>
    <w:lvl w:ilvl="0" w:tplc="CE3422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10A66B7B"/>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4">
    <w:nsid w:val="111A3F1F"/>
    <w:multiLevelType w:val="hybridMultilevel"/>
    <w:tmpl w:val="AC12E270"/>
    <w:lvl w:ilvl="0" w:tplc="CE3422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1208029C"/>
    <w:multiLevelType w:val="hybridMultilevel"/>
    <w:tmpl w:val="A0602E4C"/>
    <w:lvl w:ilvl="0" w:tplc="CE3422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14790AEC"/>
    <w:multiLevelType w:val="hybridMultilevel"/>
    <w:tmpl w:val="64B039C4"/>
    <w:lvl w:ilvl="0" w:tplc="CE3422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15673C03"/>
    <w:multiLevelType w:val="hybridMultilevel"/>
    <w:tmpl w:val="9D64A7D4"/>
    <w:lvl w:ilvl="0" w:tplc="CE3422B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18EF3160"/>
    <w:multiLevelType w:val="hybridMultilevel"/>
    <w:tmpl w:val="B816B474"/>
    <w:lvl w:ilvl="0" w:tplc="CE3422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19951F41"/>
    <w:multiLevelType w:val="multilevel"/>
    <w:tmpl w:val="B6E86B0A"/>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nsid w:val="1A4F7C2A"/>
    <w:multiLevelType w:val="hybridMultilevel"/>
    <w:tmpl w:val="3A960C1A"/>
    <w:lvl w:ilvl="0" w:tplc="CE3422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293E739F"/>
    <w:multiLevelType w:val="hybridMultilevel"/>
    <w:tmpl w:val="8526A00E"/>
    <w:lvl w:ilvl="0" w:tplc="CE3422B2">
      <w:start w:val="1"/>
      <w:numFmt w:val="bullet"/>
      <w:lvlText w:val=""/>
      <w:lvlJc w:val="left"/>
      <w:pPr>
        <w:ind w:left="720" w:hanging="360"/>
      </w:pPr>
      <w:rPr>
        <w:rFonts w:ascii="Symbol" w:hAnsi="Symbol" w:hint="default"/>
      </w:rPr>
    </w:lvl>
    <w:lvl w:ilvl="1" w:tplc="E6AE22C6">
      <w:numFmt w:val="bullet"/>
      <w:lvlText w:val="•"/>
      <w:lvlJc w:val="left"/>
      <w:pPr>
        <w:ind w:left="1785" w:hanging="705"/>
      </w:pPr>
      <w:rPr>
        <w:rFonts w:ascii="Segoe UI" w:eastAsiaTheme="minorHAnsi" w:hAnsi="Segoe UI" w:cs="Segoe UI"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29B7078E"/>
    <w:multiLevelType w:val="hybridMultilevel"/>
    <w:tmpl w:val="EB62CB2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2A6A5F5B"/>
    <w:multiLevelType w:val="hybridMultilevel"/>
    <w:tmpl w:val="714AC118"/>
    <w:lvl w:ilvl="0" w:tplc="04190011">
      <w:start w:val="1"/>
      <w:numFmt w:val="decimal"/>
      <w:lvlText w:val="%1)"/>
      <w:lvlJc w:val="left"/>
      <w:pPr>
        <w:ind w:left="720" w:hanging="360"/>
      </w:pPr>
      <w:rPr>
        <w:rFonts w:hint="default"/>
      </w:rPr>
    </w:lvl>
    <w:lvl w:ilvl="1" w:tplc="43EC0CF4">
      <w:start w:val="1"/>
      <w:numFmt w:val="decimal"/>
      <w:lvlText w:val="%2."/>
      <w:lvlJc w:val="left"/>
      <w:pPr>
        <w:ind w:left="1440" w:hanging="360"/>
      </w:pPr>
      <w:rPr>
        <w:rFonts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2B29011F"/>
    <w:multiLevelType w:val="hybridMultilevel"/>
    <w:tmpl w:val="679437DA"/>
    <w:lvl w:ilvl="0" w:tplc="CE3422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2CD8205E"/>
    <w:multiLevelType w:val="hybridMultilevel"/>
    <w:tmpl w:val="E4F06E7A"/>
    <w:lvl w:ilvl="0" w:tplc="CE3422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31525B84"/>
    <w:multiLevelType w:val="hybridMultilevel"/>
    <w:tmpl w:val="26F604F6"/>
    <w:lvl w:ilvl="0" w:tplc="CE3422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37782FA7"/>
    <w:multiLevelType w:val="hybridMultilevel"/>
    <w:tmpl w:val="A2204E26"/>
    <w:lvl w:ilvl="0" w:tplc="CE3422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377E18B9"/>
    <w:multiLevelType w:val="hybridMultilevel"/>
    <w:tmpl w:val="4D680EF2"/>
    <w:lvl w:ilvl="0" w:tplc="CE3422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38BC35BC"/>
    <w:multiLevelType w:val="hybridMultilevel"/>
    <w:tmpl w:val="3244BB42"/>
    <w:lvl w:ilvl="0" w:tplc="CE3422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3D2F7AAA"/>
    <w:multiLevelType w:val="hybridMultilevel"/>
    <w:tmpl w:val="58B0F10A"/>
    <w:lvl w:ilvl="0" w:tplc="CE3422B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3E89459D"/>
    <w:multiLevelType w:val="hybridMultilevel"/>
    <w:tmpl w:val="2CFE7A7C"/>
    <w:lvl w:ilvl="0" w:tplc="04FED18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3F347D36"/>
    <w:multiLevelType w:val="hybridMultilevel"/>
    <w:tmpl w:val="ACE683C8"/>
    <w:styleLink w:val="1111112"/>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33">
    <w:nsid w:val="401C36FC"/>
    <w:multiLevelType w:val="hybridMultilevel"/>
    <w:tmpl w:val="56AA1F48"/>
    <w:lvl w:ilvl="0" w:tplc="CE3422B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40386587"/>
    <w:multiLevelType w:val="hybridMultilevel"/>
    <w:tmpl w:val="78E0A62C"/>
    <w:lvl w:ilvl="0" w:tplc="CE3422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404568BA"/>
    <w:multiLevelType w:val="hybridMultilevel"/>
    <w:tmpl w:val="5E7075D4"/>
    <w:lvl w:ilvl="0" w:tplc="CE3422B2">
      <w:start w:val="1"/>
      <w:numFmt w:val="bullet"/>
      <w:lvlText w:val=""/>
      <w:lvlJc w:val="left"/>
      <w:pPr>
        <w:ind w:left="1485" w:hanging="360"/>
      </w:pPr>
      <w:rPr>
        <w:rFonts w:ascii="Symbol" w:hAnsi="Symbol" w:hint="default"/>
      </w:rPr>
    </w:lvl>
    <w:lvl w:ilvl="1" w:tplc="04190003" w:tentative="1">
      <w:start w:val="1"/>
      <w:numFmt w:val="bullet"/>
      <w:lvlText w:val="o"/>
      <w:lvlJc w:val="left"/>
      <w:pPr>
        <w:ind w:left="2205" w:hanging="360"/>
      </w:pPr>
      <w:rPr>
        <w:rFonts w:ascii="Courier New" w:hAnsi="Courier New" w:cs="Courier New" w:hint="default"/>
      </w:rPr>
    </w:lvl>
    <w:lvl w:ilvl="2" w:tplc="04190005" w:tentative="1">
      <w:start w:val="1"/>
      <w:numFmt w:val="bullet"/>
      <w:lvlText w:val=""/>
      <w:lvlJc w:val="left"/>
      <w:pPr>
        <w:ind w:left="2925" w:hanging="360"/>
      </w:pPr>
      <w:rPr>
        <w:rFonts w:ascii="Wingdings" w:hAnsi="Wingdings" w:hint="default"/>
      </w:rPr>
    </w:lvl>
    <w:lvl w:ilvl="3" w:tplc="04190001" w:tentative="1">
      <w:start w:val="1"/>
      <w:numFmt w:val="bullet"/>
      <w:lvlText w:val=""/>
      <w:lvlJc w:val="left"/>
      <w:pPr>
        <w:ind w:left="3645" w:hanging="360"/>
      </w:pPr>
      <w:rPr>
        <w:rFonts w:ascii="Symbol" w:hAnsi="Symbol" w:hint="default"/>
      </w:rPr>
    </w:lvl>
    <w:lvl w:ilvl="4" w:tplc="04190003" w:tentative="1">
      <w:start w:val="1"/>
      <w:numFmt w:val="bullet"/>
      <w:lvlText w:val="o"/>
      <w:lvlJc w:val="left"/>
      <w:pPr>
        <w:ind w:left="4365" w:hanging="360"/>
      </w:pPr>
      <w:rPr>
        <w:rFonts w:ascii="Courier New" w:hAnsi="Courier New" w:cs="Courier New" w:hint="default"/>
      </w:rPr>
    </w:lvl>
    <w:lvl w:ilvl="5" w:tplc="04190005" w:tentative="1">
      <w:start w:val="1"/>
      <w:numFmt w:val="bullet"/>
      <w:lvlText w:val=""/>
      <w:lvlJc w:val="left"/>
      <w:pPr>
        <w:ind w:left="5085" w:hanging="360"/>
      </w:pPr>
      <w:rPr>
        <w:rFonts w:ascii="Wingdings" w:hAnsi="Wingdings" w:hint="default"/>
      </w:rPr>
    </w:lvl>
    <w:lvl w:ilvl="6" w:tplc="04190001" w:tentative="1">
      <w:start w:val="1"/>
      <w:numFmt w:val="bullet"/>
      <w:lvlText w:val=""/>
      <w:lvlJc w:val="left"/>
      <w:pPr>
        <w:ind w:left="5805" w:hanging="360"/>
      </w:pPr>
      <w:rPr>
        <w:rFonts w:ascii="Symbol" w:hAnsi="Symbol" w:hint="default"/>
      </w:rPr>
    </w:lvl>
    <w:lvl w:ilvl="7" w:tplc="04190003" w:tentative="1">
      <w:start w:val="1"/>
      <w:numFmt w:val="bullet"/>
      <w:lvlText w:val="o"/>
      <w:lvlJc w:val="left"/>
      <w:pPr>
        <w:ind w:left="6525" w:hanging="360"/>
      </w:pPr>
      <w:rPr>
        <w:rFonts w:ascii="Courier New" w:hAnsi="Courier New" w:cs="Courier New" w:hint="default"/>
      </w:rPr>
    </w:lvl>
    <w:lvl w:ilvl="8" w:tplc="04190005" w:tentative="1">
      <w:start w:val="1"/>
      <w:numFmt w:val="bullet"/>
      <w:lvlText w:val=""/>
      <w:lvlJc w:val="left"/>
      <w:pPr>
        <w:ind w:left="7245" w:hanging="360"/>
      </w:pPr>
      <w:rPr>
        <w:rFonts w:ascii="Wingdings" w:hAnsi="Wingdings" w:hint="default"/>
      </w:rPr>
    </w:lvl>
  </w:abstractNum>
  <w:abstractNum w:abstractNumId="36">
    <w:nsid w:val="420D29BC"/>
    <w:multiLevelType w:val="hybridMultilevel"/>
    <w:tmpl w:val="53E600E8"/>
    <w:lvl w:ilvl="0" w:tplc="CE3422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42E75819"/>
    <w:multiLevelType w:val="hybridMultilevel"/>
    <w:tmpl w:val="0DAE47D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48DD13E4"/>
    <w:multiLevelType w:val="hybridMultilevel"/>
    <w:tmpl w:val="97D2D6E4"/>
    <w:lvl w:ilvl="0" w:tplc="CE3422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4A491F68"/>
    <w:multiLevelType w:val="hybridMultilevel"/>
    <w:tmpl w:val="1AF0D5D6"/>
    <w:lvl w:ilvl="0" w:tplc="CE3422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4B5F4F3B"/>
    <w:multiLevelType w:val="hybridMultilevel"/>
    <w:tmpl w:val="B644FC7A"/>
    <w:lvl w:ilvl="0" w:tplc="CE3422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4D765D23"/>
    <w:multiLevelType w:val="hybridMultilevel"/>
    <w:tmpl w:val="949830D6"/>
    <w:lvl w:ilvl="0" w:tplc="CE3422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4D7D7C7D"/>
    <w:multiLevelType w:val="hybridMultilevel"/>
    <w:tmpl w:val="69AE9F8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4FE543C0"/>
    <w:multiLevelType w:val="multilevel"/>
    <w:tmpl w:val="B6E86B0A"/>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nsid w:val="5316331C"/>
    <w:multiLevelType w:val="singleLevel"/>
    <w:tmpl w:val="73A030B2"/>
    <w:lvl w:ilvl="0">
      <w:start w:val="1"/>
      <w:numFmt w:val="decimal"/>
      <w:pStyle w:val="a0"/>
      <w:lvlText w:val="%1."/>
      <w:lvlJc w:val="left"/>
      <w:pPr>
        <w:tabs>
          <w:tab w:val="num" w:pos="562"/>
        </w:tabs>
        <w:ind w:left="562" w:hanging="562"/>
      </w:pPr>
    </w:lvl>
  </w:abstractNum>
  <w:abstractNum w:abstractNumId="45">
    <w:nsid w:val="5415616D"/>
    <w:multiLevelType w:val="multilevel"/>
    <w:tmpl w:val="B6E86B0A"/>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nsid w:val="54D66580"/>
    <w:multiLevelType w:val="hybridMultilevel"/>
    <w:tmpl w:val="4044C8B8"/>
    <w:lvl w:ilvl="0" w:tplc="CE3422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55015DA1"/>
    <w:multiLevelType w:val="hybridMultilevel"/>
    <w:tmpl w:val="44224922"/>
    <w:lvl w:ilvl="0" w:tplc="CE3422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nsid w:val="55AB4E14"/>
    <w:multiLevelType w:val="hybridMultilevel"/>
    <w:tmpl w:val="19EE261A"/>
    <w:lvl w:ilvl="0" w:tplc="CE3422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5A901D39"/>
    <w:multiLevelType w:val="multilevel"/>
    <w:tmpl w:val="1A64E7E0"/>
    <w:lvl w:ilvl="0">
      <w:start w:val="1"/>
      <w:numFmt w:val="decimal"/>
      <w:suff w:val="space"/>
      <w:lvlText w:val="%1"/>
      <w:lvlJc w:val="left"/>
      <w:pPr>
        <w:ind w:left="360" w:hanging="360"/>
      </w:pPr>
      <w:rPr>
        <w:rFonts w:hint="default"/>
        <w:b/>
        <w:i w:val="0"/>
      </w:rPr>
    </w:lvl>
    <w:lvl w:ilvl="1">
      <w:start w:val="1"/>
      <w:numFmt w:val="decimal"/>
      <w:pStyle w:val="a1"/>
      <w:suff w:val="space"/>
      <w:lvlText w:val="%1.%2."/>
      <w:lvlJc w:val="left"/>
      <w:pPr>
        <w:ind w:left="858" w:hanging="432"/>
      </w:pPr>
      <w:rPr>
        <w:rFonts w:hint="default"/>
        <w:b/>
        <w:i w:val="0"/>
        <w:caps w:val="0"/>
      </w:rPr>
    </w:lvl>
    <w:lvl w:ilvl="2">
      <w:start w:val="1"/>
      <w:numFmt w:val="decimal"/>
      <w:pStyle w:val="a2"/>
      <w:suff w:val="space"/>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0">
    <w:nsid w:val="5BCC77C2"/>
    <w:multiLevelType w:val="hybridMultilevel"/>
    <w:tmpl w:val="62920D7E"/>
    <w:lvl w:ilvl="0" w:tplc="CE3422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nsid w:val="5C515CC6"/>
    <w:multiLevelType w:val="hybridMultilevel"/>
    <w:tmpl w:val="D1B6DE12"/>
    <w:lvl w:ilvl="0" w:tplc="CE3422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nsid w:val="5CDF26F8"/>
    <w:multiLevelType w:val="hybridMultilevel"/>
    <w:tmpl w:val="7D8035B2"/>
    <w:lvl w:ilvl="0" w:tplc="62D6011A">
      <w:start w:val="1"/>
      <w:numFmt w:val="bullet"/>
      <w:pStyle w:val="a3"/>
      <w:lvlText w:val="–"/>
      <w:lvlJc w:val="left"/>
      <w:pPr>
        <w:ind w:left="1429" w:hanging="360"/>
      </w:pPr>
      <w:rPr>
        <w:rFonts w:ascii="Times New Roman CYR" w:hAnsi="Times New Roman CYR" w:hint="default"/>
      </w:rPr>
    </w:lvl>
    <w:lvl w:ilvl="1" w:tplc="04190003">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nsid w:val="5D055BAD"/>
    <w:multiLevelType w:val="hybridMultilevel"/>
    <w:tmpl w:val="9E0498C4"/>
    <w:lvl w:ilvl="0" w:tplc="CE3422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nsid w:val="5D083E63"/>
    <w:multiLevelType w:val="hybridMultilevel"/>
    <w:tmpl w:val="214A8B6A"/>
    <w:lvl w:ilvl="0" w:tplc="CE3422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5EB5075F"/>
    <w:multiLevelType w:val="hybridMultilevel"/>
    <w:tmpl w:val="1548B8E0"/>
    <w:lvl w:ilvl="0" w:tplc="CE3422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nsid w:val="60572FB0"/>
    <w:multiLevelType w:val="hybridMultilevel"/>
    <w:tmpl w:val="9C1C7034"/>
    <w:lvl w:ilvl="0" w:tplc="B61AA82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7">
    <w:nsid w:val="60795F4E"/>
    <w:multiLevelType w:val="hybridMultilevel"/>
    <w:tmpl w:val="60122328"/>
    <w:lvl w:ilvl="0" w:tplc="04190011">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nsid w:val="60FA2BD7"/>
    <w:multiLevelType w:val="hybridMultilevel"/>
    <w:tmpl w:val="0CC41278"/>
    <w:lvl w:ilvl="0" w:tplc="CE3422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nsid w:val="618F798D"/>
    <w:multiLevelType w:val="hybridMultilevel"/>
    <w:tmpl w:val="E3C6C22C"/>
    <w:lvl w:ilvl="0" w:tplc="CE3422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nsid w:val="61B23C96"/>
    <w:multiLevelType w:val="hybridMultilevel"/>
    <w:tmpl w:val="0E5639A0"/>
    <w:lvl w:ilvl="0" w:tplc="CE3422B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nsid w:val="65CB7B3F"/>
    <w:multiLevelType w:val="multilevel"/>
    <w:tmpl w:val="B6E86B0A"/>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2">
    <w:nsid w:val="6CCD3EC2"/>
    <w:multiLevelType w:val="hybridMultilevel"/>
    <w:tmpl w:val="9F04DEC6"/>
    <w:lvl w:ilvl="0" w:tplc="CE3422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nsid w:val="6E631C8A"/>
    <w:multiLevelType w:val="hybridMultilevel"/>
    <w:tmpl w:val="B126944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nsid w:val="6EF50AEB"/>
    <w:multiLevelType w:val="hybridMultilevel"/>
    <w:tmpl w:val="962446EC"/>
    <w:lvl w:ilvl="0" w:tplc="634E3142">
      <w:start w:val="1"/>
      <w:numFmt w:val="decimal"/>
      <w:pStyle w:val="a4"/>
      <w:lvlText w:val="Таблица %1"/>
      <w:lvlJc w:val="left"/>
      <w:pPr>
        <w:ind w:left="348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nsid w:val="74CA42D0"/>
    <w:multiLevelType w:val="hybridMultilevel"/>
    <w:tmpl w:val="6526F6FA"/>
    <w:lvl w:ilvl="0" w:tplc="CE3422B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6">
    <w:nsid w:val="763362CB"/>
    <w:multiLevelType w:val="hybridMultilevel"/>
    <w:tmpl w:val="8940D2CC"/>
    <w:lvl w:ilvl="0" w:tplc="CE3422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nsid w:val="78A70360"/>
    <w:multiLevelType w:val="hybridMultilevel"/>
    <w:tmpl w:val="62F23764"/>
    <w:lvl w:ilvl="0" w:tplc="CE3422B2">
      <w:start w:val="1"/>
      <w:numFmt w:val="bullet"/>
      <w:lvlText w:val=""/>
      <w:lvlJc w:val="left"/>
      <w:pPr>
        <w:ind w:left="1996" w:hanging="360"/>
      </w:pPr>
      <w:rPr>
        <w:rFonts w:ascii="Symbol" w:hAnsi="Symbol" w:hint="default"/>
      </w:rPr>
    </w:lvl>
    <w:lvl w:ilvl="1" w:tplc="04190003" w:tentative="1">
      <w:start w:val="1"/>
      <w:numFmt w:val="bullet"/>
      <w:lvlText w:val="o"/>
      <w:lvlJc w:val="left"/>
      <w:pPr>
        <w:ind w:left="2716" w:hanging="360"/>
      </w:pPr>
      <w:rPr>
        <w:rFonts w:ascii="Courier New" w:hAnsi="Courier New" w:cs="Courier New" w:hint="default"/>
      </w:rPr>
    </w:lvl>
    <w:lvl w:ilvl="2" w:tplc="04190005" w:tentative="1">
      <w:start w:val="1"/>
      <w:numFmt w:val="bullet"/>
      <w:lvlText w:val=""/>
      <w:lvlJc w:val="left"/>
      <w:pPr>
        <w:ind w:left="3436" w:hanging="360"/>
      </w:pPr>
      <w:rPr>
        <w:rFonts w:ascii="Wingdings" w:hAnsi="Wingdings" w:hint="default"/>
      </w:rPr>
    </w:lvl>
    <w:lvl w:ilvl="3" w:tplc="04190001" w:tentative="1">
      <w:start w:val="1"/>
      <w:numFmt w:val="bullet"/>
      <w:lvlText w:val=""/>
      <w:lvlJc w:val="left"/>
      <w:pPr>
        <w:ind w:left="4156" w:hanging="360"/>
      </w:pPr>
      <w:rPr>
        <w:rFonts w:ascii="Symbol" w:hAnsi="Symbol" w:hint="default"/>
      </w:rPr>
    </w:lvl>
    <w:lvl w:ilvl="4" w:tplc="04190003" w:tentative="1">
      <w:start w:val="1"/>
      <w:numFmt w:val="bullet"/>
      <w:lvlText w:val="o"/>
      <w:lvlJc w:val="left"/>
      <w:pPr>
        <w:ind w:left="4876" w:hanging="360"/>
      </w:pPr>
      <w:rPr>
        <w:rFonts w:ascii="Courier New" w:hAnsi="Courier New" w:cs="Courier New" w:hint="default"/>
      </w:rPr>
    </w:lvl>
    <w:lvl w:ilvl="5" w:tplc="04190005" w:tentative="1">
      <w:start w:val="1"/>
      <w:numFmt w:val="bullet"/>
      <w:lvlText w:val=""/>
      <w:lvlJc w:val="left"/>
      <w:pPr>
        <w:ind w:left="5596" w:hanging="360"/>
      </w:pPr>
      <w:rPr>
        <w:rFonts w:ascii="Wingdings" w:hAnsi="Wingdings" w:hint="default"/>
      </w:rPr>
    </w:lvl>
    <w:lvl w:ilvl="6" w:tplc="04190001" w:tentative="1">
      <w:start w:val="1"/>
      <w:numFmt w:val="bullet"/>
      <w:lvlText w:val=""/>
      <w:lvlJc w:val="left"/>
      <w:pPr>
        <w:ind w:left="6316" w:hanging="360"/>
      </w:pPr>
      <w:rPr>
        <w:rFonts w:ascii="Symbol" w:hAnsi="Symbol" w:hint="default"/>
      </w:rPr>
    </w:lvl>
    <w:lvl w:ilvl="7" w:tplc="04190003" w:tentative="1">
      <w:start w:val="1"/>
      <w:numFmt w:val="bullet"/>
      <w:lvlText w:val="o"/>
      <w:lvlJc w:val="left"/>
      <w:pPr>
        <w:ind w:left="7036" w:hanging="360"/>
      </w:pPr>
      <w:rPr>
        <w:rFonts w:ascii="Courier New" w:hAnsi="Courier New" w:cs="Courier New" w:hint="default"/>
      </w:rPr>
    </w:lvl>
    <w:lvl w:ilvl="8" w:tplc="04190005" w:tentative="1">
      <w:start w:val="1"/>
      <w:numFmt w:val="bullet"/>
      <w:lvlText w:val=""/>
      <w:lvlJc w:val="left"/>
      <w:pPr>
        <w:ind w:left="7756" w:hanging="360"/>
      </w:pPr>
      <w:rPr>
        <w:rFonts w:ascii="Wingdings" w:hAnsi="Wingdings" w:hint="default"/>
      </w:rPr>
    </w:lvl>
  </w:abstractNum>
  <w:abstractNum w:abstractNumId="68">
    <w:nsid w:val="799F0EEC"/>
    <w:multiLevelType w:val="hybridMultilevel"/>
    <w:tmpl w:val="5DFAAC06"/>
    <w:lvl w:ilvl="0" w:tplc="CE3422B2">
      <w:start w:val="1"/>
      <w:numFmt w:val="bullet"/>
      <w:lvlText w:val=""/>
      <w:lvlJc w:val="left"/>
      <w:pPr>
        <w:ind w:left="1429" w:hanging="360"/>
      </w:pPr>
      <w:rPr>
        <w:rFonts w:ascii="Symbol" w:hAnsi="Symbol" w:hint="default"/>
      </w:rPr>
    </w:lvl>
    <w:lvl w:ilvl="1" w:tplc="CE3422B2">
      <w:start w:val="1"/>
      <w:numFmt w:val="bullet"/>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nsid w:val="7E4F7502"/>
    <w:multiLevelType w:val="hybridMultilevel"/>
    <w:tmpl w:val="4A5891EA"/>
    <w:lvl w:ilvl="0" w:tplc="CE3422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5"/>
  </w:num>
  <w:num w:numId="2">
    <w:abstractNumId w:val="44"/>
    <w:lvlOverride w:ilvl="0">
      <w:startOverride w:val="1"/>
    </w:lvlOverride>
  </w:num>
  <w:num w:numId="3">
    <w:abstractNumId w:val="4"/>
  </w:num>
  <w:num w:numId="4">
    <w:abstractNumId w:val="3"/>
  </w:num>
  <w:num w:numId="5">
    <w:abstractNumId w:val="2"/>
  </w:num>
  <w:num w:numId="6">
    <w:abstractNumId w:val="1"/>
  </w:num>
  <w:num w:numId="7">
    <w:abstractNumId w:val="0"/>
    <w:lvlOverride w:ilvl="0">
      <w:startOverride w:val="1"/>
    </w:lvlOverride>
  </w:num>
  <w:num w:numId="8">
    <w:abstractNumId w:val="13"/>
  </w:num>
  <w:num w:numId="9">
    <w:abstractNumId w:val="52"/>
  </w:num>
  <w:num w:numId="10">
    <w:abstractNumId w:val="32"/>
  </w:num>
  <w:num w:numId="11">
    <w:abstractNumId w:val="64"/>
  </w:num>
  <w:num w:numId="12">
    <w:abstractNumId w:val="49"/>
  </w:num>
  <w:num w:numId="13">
    <w:abstractNumId w:val="47"/>
  </w:num>
  <w:num w:numId="14">
    <w:abstractNumId w:val="28"/>
  </w:num>
  <w:num w:numId="15">
    <w:abstractNumId w:val="69"/>
  </w:num>
  <w:num w:numId="16">
    <w:abstractNumId w:val="7"/>
  </w:num>
  <w:num w:numId="17">
    <w:abstractNumId w:val="40"/>
  </w:num>
  <w:num w:numId="18">
    <w:abstractNumId w:val="15"/>
  </w:num>
  <w:num w:numId="19">
    <w:abstractNumId w:val="8"/>
  </w:num>
  <w:num w:numId="20">
    <w:abstractNumId w:val="57"/>
  </w:num>
  <w:num w:numId="21">
    <w:abstractNumId w:val="23"/>
  </w:num>
  <w:num w:numId="22">
    <w:abstractNumId w:val="45"/>
  </w:num>
  <w:num w:numId="23">
    <w:abstractNumId w:val="61"/>
  </w:num>
  <w:num w:numId="24">
    <w:abstractNumId w:val="19"/>
  </w:num>
  <w:num w:numId="25">
    <w:abstractNumId w:val="43"/>
  </w:num>
  <w:num w:numId="26">
    <w:abstractNumId w:val="11"/>
  </w:num>
  <w:num w:numId="27">
    <w:abstractNumId w:val="38"/>
  </w:num>
  <w:num w:numId="28">
    <w:abstractNumId w:val="39"/>
  </w:num>
  <w:num w:numId="29">
    <w:abstractNumId w:val="51"/>
  </w:num>
  <w:num w:numId="30">
    <w:abstractNumId w:val="48"/>
  </w:num>
  <w:num w:numId="31">
    <w:abstractNumId w:val="66"/>
  </w:num>
  <w:num w:numId="32">
    <w:abstractNumId w:val="12"/>
  </w:num>
  <w:num w:numId="33">
    <w:abstractNumId w:val="27"/>
  </w:num>
  <w:num w:numId="34">
    <w:abstractNumId w:val="20"/>
  </w:num>
  <w:num w:numId="35">
    <w:abstractNumId w:val="22"/>
  </w:num>
  <w:num w:numId="36">
    <w:abstractNumId w:val="50"/>
  </w:num>
  <w:num w:numId="37">
    <w:abstractNumId w:val="37"/>
  </w:num>
  <w:num w:numId="38">
    <w:abstractNumId w:val="58"/>
  </w:num>
  <w:num w:numId="39">
    <w:abstractNumId w:val="55"/>
  </w:num>
  <w:num w:numId="40">
    <w:abstractNumId w:val="53"/>
  </w:num>
  <w:num w:numId="41">
    <w:abstractNumId w:val="26"/>
  </w:num>
  <w:num w:numId="42">
    <w:abstractNumId w:val="54"/>
  </w:num>
  <w:num w:numId="43">
    <w:abstractNumId w:val="21"/>
  </w:num>
  <w:num w:numId="44">
    <w:abstractNumId w:val="41"/>
  </w:num>
  <w:num w:numId="45">
    <w:abstractNumId w:val="10"/>
  </w:num>
  <w:num w:numId="46">
    <w:abstractNumId w:val="59"/>
  </w:num>
  <w:num w:numId="47">
    <w:abstractNumId w:val="29"/>
  </w:num>
  <w:num w:numId="48">
    <w:abstractNumId w:val="34"/>
  </w:num>
  <w:num w:numId="49">
    <w:abstractNumId w:val="62"/>
  </w:num>
  <w:num w:numId="50">
    <w:abstractNumId w:val="18"/>
  </w:num>
  <w:num w:numId="51">
    <w:abstractNumId w:val="63"/>
  </w:num>
  <w:num w:numId="52">
    <w:abstractNumId w:val="67"/>
  </w:num>
  <w:num w:numId="53">
    <w:abstractNumId w:val="31"/>
  </w:num>
  <w:num w:numId="54">
    <w:abstractNumId w:val="46"/>
  </w:num>
  <w:num w:numId="55">
    <w:abstractNumId w:val="36"/>
  </w:num>
  <w:num w:numId="56">
    <w:abstractNumId w:val="42"/>
  </w:num>
  <w:num w:numId="57">
    <w:abstractNumId w:val="24"/>
  </w:num>
  <w:num w:numId="58">
    <w:abstractNumId w:val="16"/>
  </w:num>
  <w:num w:numId="59">
    <w:abstractNumId w:val="14"/>
  </w:num>
  <w:num w:numId="60">
    <w:abstractNumId w:val="25"/>
  </w:num>
  <w:num w:numId="61">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65"/>
  </w:num>
  <w:num w:numId="63">
    <w:abstractNumId w:val="30"/>
  </w:num>
  <w:num w:numId="64">
    <w:abstractNumId w:val="9"/>
  </w:num>
  <w:num w:numId="65">
    <w:abstractNumId w:val="60"/>
  </w:num>
  <w:num w:numId="66">
    <w:abstractNumId w:val="33"/>
  </w:num>
  <w:num w:numId="67">
    <w:abstractNumId w:val="35"/>
  </w:num>
  <w:num w:numId="68">
    <w:abstractNumId w:val="56"/>
  </w:num>
  <w:num w:numId="69">
    <w:abstractNumId w:val="68"/>
  </w:num>
  <w:num w:numId="70">
    <w:abstractNumId w:val="17"/>
  </w:num>
  <w:numIdMacAtCleanup w:val="7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hideSpellingErrors/>
  <w:defaultTabStop w:val="708"/>
  <w:drawingGridHorizontalSpacing w:val="120"/>
  <w:displayHorizontalDrawingGridEvery w:val="2"/>
  <w:characterSpacingControl w:val="doNotCompress"/>
  <w:hdrShapeDefaults>
    <o:shapedefaults v:ext="edit" spidmax="4098"/>
  </w:hdrShapeDefaults>
  <w:footnotePr>
    <w:footnote w:id="-1"/>
    <w:footnote w:id="0"/>
    <w:footnote w:id="1"/>
  </w:footnotePr>
  <w:endnotePr>
    <w:endnote w:id="-1"/>
    <w:endnote w:id="0"/>
    <w:endnote w:id="1"/>
  </w:endnotePr>
  <w:compat/>
  <w:rsids>
    <w:rsidRoot w:val="00E3281E"/>
    <w:rsid w:val="00000E82"/>
    <w:rsid w:val="000019FE"/>
    <w:rsid w:val="000020C8"/>
    <w:rsid w:val="000021B9"/>
    <w:rsid w:val="0000293E"/>
    <w:rsid w:val="00004BB7"/>
    <w:rsid w:val="00004C4E"/>
    <w:rsid w:val="00004F18"/>
    <w:rsid w:val="00004F1E"/>
    <w:rsid w:val="00005194"/>
    <w:rsid w:val="000055C8"/>
    <w:rsid w:val="000056AB"/>
    <w:rsid w:val="00005E90"/>
    <w:rsid w:val="00006E96"/>
    <w:rsid w:val="00010A90"/>
    <w:rsid w:val="00010C02"/>
    <w:rsid w:val="00010E76"/>
    <w:rsid w:val="0001113C"/>
    <w:rsid w:val="00011246"/>
    <w:rsid w:val="00011724"/>
    <w:rsid w:val="00011F03"/>
    <w:rsid w:val="000120E2"/>
    <w:rsid w:val="00012AE2"/>
    <w:rsid w:val="00012F45"/>
    <w:rsid w:val="00013852"/>
    <w:rsid w:val="00013B45"/>
    <w:rsid w:val="0001426C"/>
    <w:rsid w:val="00014946"/>
    <w:rsid w:val="00014A37"/>
    <w:rsid w:val="00016400"/>
    <w:rsid w:val="000166B6"/>
    <w:rsid w:val="000173A8"/>
    <w:rsid w:val="000175CC"/>
    <w:rsid w:val="0002151B"/>
    <w:rsid w:val="00021AA1"/>
    <w:rsid w:val="00021CB1"/>
    <w:rsid w:val="00021E04"/>
    <w:rsid w:val="00023FE8"/>
    <w:rsid w:val="0002437D"/>
    <w:rsid w:val="00024BC9"/>
    <w:rsid w:val="000250F9"/>
    <w:rsid w:val="0002610D"/>
    <w:rsid w:val="000263FA"/>
    <w:rsid w:val="00027782"/>
    <w:rsid w:val="00027BAE"/>
    <w:rsid w:val="00030315"/>
    <w:rsid w:val="000308C9"/>
    <w:rsid w:val="0003156F"/>
    <w:rsid w:val="000319CF"/>
    <w:rsid w:val="0003266E"/>
    <w:rsid w:val="00032A2D"/>
    <w:rsid w:val="00033256"/>
    <w:rsid w:val="00034A39"/>
    <w:rsid w:val="00034DF7"/>
    <w:rsid w:val="00035534"/>
    <w:rsid w:val="000355A1"/>
    <w:rsid w:val="000355A7"/>
    <w:rsid w:val="00035D2B"/>
    <w:rsid w:val="0003617B"/>
    <w:rsid w:val="000361F5"/>
    <w:rsid w:val="00036DBD"/>
    <w:rsid w:val="00036ED8"/>
    <w:rsid w:val="000378D9"/>
    <w:rsid w:val="000379FA"/>
    <w:rsid w:val="0004016D"/>
    <w:rsid w:val="00041E78"/>
    <w:rsid w:val="00041EDB"/>
    <w:rsid w:val="00042A16"/>
    <w:rsid w:val="0004323E"/>
    <w:rsid w:val="00043924"/>
    <w:rsid w:val="0004487D"/>
    <w:rsid w:val="00044A44"/>
    <w:rsid w:val="00044BE0"/>
    <w:rsid w:val="00045160"/>
    <w:rsid w:val="00045BE0"/>
    <w:rsid w:val="000463D1"/>
    <w:rsid w:val="000463D9"/>
    <w:rsid w:val="00047647"/>
    <w:rsid w:val="000511A1"/>
    <w:rsid w:val="000516E6"/>
    <w:rsid w:val="000517CA"/>
    <w:rsid w:val="00051A0F"/>
    <w:rsid w:val="00051F26"/>
    <w:rsid w:val="00052312"/>
    <w:rsid w:val="00052DD4"/>
    <w:rsid w:val="00053304"/>
    <w:rsid w:val="0005408F"/>
    <w:rsid w:val="000553D9"/>
    <w:rsid w:val="00056487"/>
    <w:rsid w:val="00056709"/>
    <w:rsid w:val="0005686F"/>
    <w:rsid w:val="00056999"/>
    <w:rsid w:val="00057C52"/>
    <w:rsid w:val="00060594"/>
    <w:rsid w:val="00060A2E"/>
    <w:rsid w:val="0006129B"/>
    <w:rsid w:val="00061444"/>
    <w:rsid w:val="00061D3E"/>
    <w:rsid w:val="00064193"/>
    <w:rsid w:val="000642FE"/>
    <w:rsid w:val="00064739"/>
    <w:rsid w:val="00065688"/>
    <w:rsid w:val="00066508"/>
    <w:rsid w:val="000672DA"/>
    <w:rsid w:val="0006744C"/>
    <w:rsid w:val="00070327"/>
    <w:rsid w:val="00070355"/>
    <w:rsid w:val="0007138F"/>
    <w:rsid w:val="00073341"/>
    <w:rsid w:val="00073AF6"/>
    <w:rsid w:val="00073C60"/>
    <w:rsid w:val="00074539"/>
    <w:rsid w:val="00074D77"/>
    <w:rsid w:val="000757DE"/>
    <w:rsid w:val="000763A5"/>
    <w:rsid w:val="00076690"/>
    <w:rsid w:val="00077CD2"/>
    <w:rsid w:val="00077F62"/>
    <w:rsid w:val="00080364"/>
    <w:rsid w:val="00080A00"/>
    <w:rsid w:val="00080C36"/>
    <w:rsid w:val="0008181F"/>
    <w:rsid w:val="00081F28"/>
    <w:rsid w:val="000820AA"/>
    <w:rsid w:val="00082938"/>
    <w:rsid w:val="00084260"/>
    <w:rsid w:val="000842D4"/>
    <w:rsid w:val="00084AC4"/>
    <w:rsid w:val="00084DD8"/>
    <w:rsid w:val="00084DF7"/>
    <w:rsid w:val="00085163"/>
    <w:rsid w:val="00085B38"/>
    <w:rsid w:val="00086C2C"/>
    <w:rsid w:val="00087108"/>
    <w:rsid w:val="000873A0"/>
    <w:rsid w:val="00087607"/>
    <w:rsid w:val="00087A6C"/>
    <w:rsid w:val="00090A54"/>
    <w:rsid w:val="0009100D"/>
    <w:rsid w:val="0009178E"/>
    <w:rsid w:val="0009215B"/>
    <w:rsid w:val="0009232B"/>
    <w:rsid w:val="00092887"/>
    <w:rsid w:val="000929F0"/>
    <w:rsid w:val="00093EBE"/>
    <w:rsid w:val="00094CE9"/>
    <w:rsid w:val="000951B8"/>
    <w:rsid w:val="0009563E"/>
    <w:rsid w:val="000964F7"/>
    <w:rsid w:val="00097584"/>
    <w:rsid w:val="00097D1B"/>
    <w:rsid w:val="00097E6E"/>
    <w:rsid w:val="000A0007"/>
    <w:rsid w:val="000A164A"/>
    <w:rsid w:val="000A2CEF"/>
    <w:rsid w:val="000A31FC"/>
    <w:rsid w:val="000A4209"/>
    <w:rsid w:val="000A5247"/>
    <w:rsid w:val="000A53AD"/>
    <w:rsid w:val="000A5523"/>
    <w:rsid w:val="000A583B"/>
    <w:rsid w:val="000A5A43"/>
    <w:rsid w:val="000A799A"/>
    <w:rsid w:val="000B1B11"/>
    <w:rsid w:val="000B1CF9"/>
    <w:rsid w:val="000B1E53"/>
    <w:rsid w:val="000B23DB"/>
    <w:rsid w:val="000B2614"/>
    <w:rsid w:val="000B2DC1"/>
    <w:rsid w:val="000B2DCD"/>
    <w:rsid w:val="000B2E1C"/>
    <w:rsid w:val="000B3101"/>
    <w:rsid w:val="000B35CE"/>
    <w:rsid w:val="000B3DDF"/>
    <w:rsid w:val="000B420C"/>
    <w:rsid w:val="000B4E51"/>
    <w:rsid w:val="000B5225"/>
    <w:rsid w:val="000B5965"/>
    <w:rsid w:val="000B67E7"/>
    <w:rsid w:val="000B7BF7"/>
    <w:rsid w:val="000C21D3"/>
    <w:rsid w:val="000C41F8"/>
    <w:rsid w:val="000C4400"/>
    <w:rsid w:val="000C5402"/>
    <w:rsid w:val="000C5D13"/>
    <w:rsid w:val="000C65B0"/>
    <w:rsid w:val="000C686D"/>
    <w:rsid w:val="000C6F28"/>
    <w:rsid w:val="000C7413"/>
    <w:rsid w:val="000C7801"/>
    <w:rsid w:val="000C7C9D"/>
    <w:rsid w:val="000C7CFC"/>
    <w:rsid w:val="000D0219"/>
    <w:rsid w:val="000D03BC"/>
    <w:rsid w:val="000D1D22"/>
    <w:rsid w:val="000D1EAD"/>
    <w:rsid w:val="000D27A6"/>
    <w:rsid w:val="000D35EC"/>
    <w:rsid w:val="000D49F6"/>
    <w:rsid w:val="000D4A03"/>
    <w:rsid w:val="000D4A0F"/>
    <w:rsid w:val="000D4AF5"/>
    <w:rsid w:val="000D6CF6"/>
    <w:rsid w:val="000D78B7"/>
    <w:rsid w:val="000D7930"/>
    <w:rsid w:val="000D7A9E"/>
    <w:rsid w:val="000D7E73"/>
    <w:rsid w:val="000D7F13"/>
    <w:rsid w:val="000E0346"/>
    <w:rsid w:val="000E081F"/>
    <w:rsid w:val="000E0FB4"/>
    <w:rsid w:val="000E1031"/>
    <w:rsid w:val="000E1305"/>
    <w:rsid w:val="000E1F42"/>
    <w:rsid w:val="000E2361"/>
    <w:rsid w:val="000E2449"/>
    <w:rsid w:val="000E2B9C"/>
    <w:rsid w:val="000E2D27"/>
    <w:rsid w:val="000E3373"/>
    <w:rsid w:val="000E34D3"/>
    <w:rsid w:val="000E34E8"/>
    <w:rsid w:val="000E3BA2"/>
    <w:rsid w:val="000E4F67"/>
    <w:rsid w:val="000E594E"/>
    <w:rsid w:val="000E5AB6"/>
    <w:rsid w:val="000E66EF"/>
    <w:rsid w:val="000E7000"/>
    <w:rsid w:val="000E7065"/>
    <w:rsid w:val="000E7219"/>
    <w:rsid w:val="000E7C60"/>
    <w:rsid w:val="000E7FA0"/>
    <w:rsid w:val="000E7FD2"/>
    <w:rsid w:val="000F0AA7"/>
    <w:rsid w:val="000F17A5"/>
    <w:rsid w:val="000F290F"/>
    <w:rsid w:val="000F2B23"/>
    <w:rsid w:val="000F2CC9"/>
    <w:rsid w:val="000F2D1E"/>
    <w:rsid w:val="000F34E7"/>
    <w:rsid w:val="000F3710"/>
    <w:rsid w:val="000F3F26"/>
    <w:rsid w:val="000F43D3"/>
    <w:rsid w:val="000F44E2"/>
    <w:rsid w:val="000F49FF"/>
    <w:rsid w:val="000F5173"/>
    <w:rsid w:val="000F53CC"/>
    <w:rsid w:val="000F5683"/>
    <w:rsid w:val="000F6E6E"/>
    <w:rsid w:val="000F796D"/>
    <w:rsid w:val="000F7B2B"/>
    <w:rsid w:val="00100647"/>
    <w:rsid w:val="0010103B"/>
    <w:rsid w:val="0010158F"/>
    <w:rsid w:val="00101D96"/>
    <w:rsid w:val="001030DA"/>
    <w:rsid w:val="00103133"/>
    <w:rsid w:val="0010345B"/>
    <w:rsid w:val="00103F7A"/>
    <w:rsid w:val="00104EE9"/>
    <w:rsid w:val="0010574B"/>
    <w:rsid w:val="001064E0"/>
    <w:rsid w:val="00106CD7"/>
    <w:rsid w:val="00107433"/>
    <w:rsid w:val="001077A1"/>
    <w:rsid w:val="00107D6D"/>
    <w:rsid w:val="00107DB4"/>
    <w:rsid w:val="00111C0C"/>
    <w:rsid w:val="00111C13"/>
    <w:rsid w:val="001125F4"/>
    <w:rsid w:val="00112EED"/>
    <w:rsid w:val="00113850"/>
    <w:rsid w:val="00113BC2"/>
    <w:rsid w:val="00113D61"/>
    <w:rsid w:val="00114195"/>
    <w:rsid w:val="00114626"/>
    <w:rsid w:val="00115250"/>
    <w:rsid w:val="00115AE1"/>
    <w:rsid w:val="00115CB3"/>
    <w:rsid w:val="001164B2"/>
    <w:rsid w:val="0011750B"/>
    <w:rsid w:val="001209CB"/>
    <w:rsid w:val="00121826"/>
    <w:rsid w:val="00121857"/>
    <w:rsid w:val="00121D2A"/>
    <w:rsid w:val="00122D42"/>
    <w:rsid w:val="00123091"/>
    <w:rsid w:val="00123E30"/>
    <w:rsid w:val="0012467B"/>
    <w:rsid w:val="00124D87"/>
    <w:rsid w:val="001257BE"/>
    <w:rsid w:val="00126439"/>
    <w:rsid w:val="00126792"/>
    <w:rsid w:val="00127490"/>
    <w:rsid w:val="001276AB"/>
    <w:rsid w:val="00127AE0"/>
    <w:rsid w:val="00127D3A"/>
    <w:rsid w:val="001307AD"/>
    <w:rsid w:val="00130A00"/>
    <w:rsid w:val="00130EA0"/>
    <w:rsid w:val="001318D5"/>
    <w:rsid w:val="00131C62"/>
    <w:rsid w:val="00131E1C"/>
    <w:rsid w:val="00131E5A"/>
    <w:rsid w:val="00132AA5"/>
    <w:rsid w:val="00132E2B"/>
    <w:rsid w:val="00133249"/>
    <w:rsid w:val="00133591"/>
    <w:rsid w:val="00133D7C"/>
    <w:rsid w:val="00134975"/>
    <w:rsid w:val="00134FC3"/>
    <w:rsid w:val="001358E3"/>
    <w:rsid w:val="00136C5C"/>
    <w:rsid w:val="00137BBB"/>
    <w:rsid w:val="00140447"/>
    <w:rsid w:val="001408C9"/>
    <w:rsid w:val="00141A78"/>
    <w:rsid w:val="00141EAC"/>
    <w:rsid w:val="00143B02"/>
    <w:rsid w:val="001448D1"/>
    <w:rsid w:val="001451D3"/>
    <w:rsid w:val="00145336"/>
    <w:rsid w:val="0014555C"/>
    <w:rsid w:val="00145662"/>
    <w:rsid w:val="00145BBA"/>
    <w:rsid w:val="00146216"/>
    <w:rsid w:val="001467AA"/>
    <w:rsid w:val="00146AB9"/>
    <w:rsid w:val="00147295"/>
    <w:rsid w:val="0015014C"/>
    <w:rsid w:val="0015066B"/>
    <w:rsid w:val="001506F8"/>
    <w:rsid w:val="001509D9"/>
    <w:rsid w:val="00150BB8"/>
    <w:rsid w:val="00150D58"/>
    <w:rsid w:val="00150FEB"/>
    <w:rsid w:val="001511DB"/>
    <w:rsid w:val="00153DEF"/>
    <w:rsid w:val="00153FD3"/>
    <w:rsid w:val="001540EC"/>
    <w:rsid w:val="001547BA"/>
    <w:rsid w:val="00155593"/>
    <w:rsid w:val="00155BC3"/>
    <w:rsid w:val="001566A2"/>
    <w:rsid w:val="00157010"/>
    <w:rsid w:val="0015715B"/>
    <w:rsid w:val="001574EA"/>
    <w:rsid w:val="00157A31"/>
    <w:rsid w:val="001606B4"/>
    <w:rsid w:val="001606FF"/>
    <w:rsid w:val="0016088A"/>
    <w:rsid w:val="00160B1E"/>
    <w:rsid w:val="001626DB"/>
    <w:rsid w:val="00162A40"/>
    <w:rsid w:val="001639B0"/>
    <w:rsid w:val="00163DDA"/>
    <w:rsid w:val="00164578"/>
    <w:rsid w:val="001649E6"/>
    <w:rsid w:val="00164A1E"/>
    <w:rsid w:val="001654A4"/>
    <w:rsid w:val="001655F7"/>
    <w:rsid w:val="00165A06"/>
    <w:rsid w:val="00165DB8"/>
    <w:rsid w:val="00166347"/>
    <w:rsid w:val="00166D20"/>
    <w:rsid w:val="00167B53"/>
    <w:rsid w:val="00167B9E"/>
    <w:rsid w:val="001703E1"/>
    <w:rsid w:val="0017064F"/>
    <w:rsid w:val="00171784"/>
    <w:rsid w:val="001717AA"/>
    <w:rsid w:val="00171EC7"/>
    <w:rsid w:val="00172122"/>
    <w:rsid w:val="00172C0D"/>
    <w:rsid w:val="00173189"/>
    <w:rsid w:val="001740E5"/>
    <w:rsid w:val="00174325"/>
    <w:rsid w:val="0017461A"/>
    <w:rsid w:val="00174F4E"/>
    <w:rsid w:val="001756AC"/>
    <w:rsid w:val="0017653F"/>
    <w:rsid w:val="001773E3"/>
    <w:rsid w:val="00177690"/>
    <w:rsid w:val="001777BC"/>
    <w:rsid w:val="001834B9"/>
    <w:rsid w:val="001834EB"/>
    <w:rsid w:val="00183AB9"/>
    <w:rsid w:val="0018420B"/>
    <w:rsid w:val="001842B6"/>
    <w:rsid w:val="00184358"/>
    <w:rsid w:val="001847E6"/>
    <w:rsid w:val="00185DF9"/>
    <w:rsid w:val="00185E20"/>
    <w:rsid w:val="00185F87"/>
    <w:rsid w:val="001860C7"/>
    <w:rsid w:val="00186614"/>
    <w:rsid w:val="00186917"/>
    <w:rsid w:val="00186F05"/>
    <w:rsid w:val="001870FD"/>
    <w:rsid w:val="00190A9D"/>
    <w:rsid w:val="00190F10"/>
    <w:rsid w:val="0019311F"/>
    <w:rsid w:val="00194194"/>
    <w:rsid w:val="001946E3"/>
    <w:rsid w:val="0019472E"/>
    <w:rsid w:val="0019500D"/>
    <w:rsid w:val="00195CCC"/>
    <w:rsid w:val="00195CD5"/>
    <w:rsid w:val="00195F85"/>
    <w:rsid w:val="00196C5B"/>
    <w:rsid w:val="00196E7A"/>
    <w:rsid w:val="001976BB"/>
    <w:rsid w:val="001979A5"/>
    <w:rsid w:val="00197B18"/>
    <w:rsid w:val="00197B36"/>
    <w:rsid w:val="00197B54"/>
    <w:rsid w:val="001A0E3B"/>
    <w:rsid w:val="001A1111"/>
    <w:rsid w:val="001A274F"/>
    <w:rsid w:val="001A2B92"/>
    <w:rsid w:val="001A3253"/>
    <w:rsid w:val="001A3C37"/>
    <w:rsid w:val="001A3DCF"/>
    <w:rsid w:val="001A45B7"/>
    <w:rsid w:val="001A4BDE"/>
    <w:rsid w:val="001A4F63"/>
    <w:rsid w:val="001A5511"/>
    <w:rsid w:val="001A5DAB"/>
    <w:rsid w:val="001A5F30"/>
    <w:rsid w:val="001A655F"/>
    <w:rsid w:val="001A74EC"/>
    <w:rsid w:val="001B0283"/>
    <w:rsid w:val="001B04B8"/>
    <w:rsid w:val="001B0873"/>
    <w:rsid w:val="001B1063"/>
    <w:rsid w:val="001B152E"/>
    <w:rsid w:val="001B1553"/>
    <w:rsid w:val="001B1683"/>
    <w:rsid w:val="001B265B"/>
    <w:rsid w:val="001B359C"/>
    <w:rsid w:val="001B4926"/>
    <w:rsid w:val="001B5D0A"/>
    <w:rsid w:val="001B6336"/>
    <w:rsid w:val="001B70BE"/>
    <w:rsid w:val="001B7629"/>
    <w:rsid w:val="001B7814"/>
    <w:rsid w:val="001B7CFA"/>
    <w:rsid w:val="001C0343"/>
    <w:rsid w:val="001C0951"/>
    <w:rsid w:val="001C0F40"/>
    <w:rsid w:val="001C1CD9"/>
    <w:rsid w:val="001C20F3"/>
    <w:rsid w:val="001C2227"/>
    <w:rsid w:val="001C2847"/>
    <w:rsid w:val="001C2C5E"/>
    <w:rsid w:val="001C328B"/>
    <w:rsid w:val="001C3B2B"/>
    <w:rsid w:val="001C414A"/>
    <w:rsid w:val="001C4205"/>
    <w:rsid w:val="001C4478"/>
    <w:rsid w:val="001C461D"/>
    <w:rsid w:val="001C4CF0"/>
    <w:rsid w:val="001C5831"/>
    <w:rsid w:val="001C5FCB"/>
    <w:rsid w:val="001C6A42"/>
    <w:rsid w:val="001D22DC"/>
    <w:rsid w:val="001D23F1"/>
    <w:rsid w:val="001D29ED"/>
    <w:rsid w:val="001D481A"/>
    <w:rsid w:val="001D492B"/>
    <w:rsid w:val="001D51CE"/>
    <w:rsid w:val="001D63E3"/>
    <w:rsid w:val="001D6501"/>
    <w:rsid w:val="001D6E0E"/>
    <w:rsid w:val="001D70BE"/>
    <w:rsid w:val="001D77B9"/>
    <w:rsid w:val="001D7929"/>
    <w:rsid w:val="001E0359"/>
    <w:rsid w:val="001E0B55"/>
    <w:rsid w:val="001E0D29"/>
    <w:rsid w:val="001E1733"/>
    <w:rsid w:val="001E1AAA"/>
    <w:rsid w:val="001E1CDE"/>
    <w:rsid w:val="001E2378"/>
    <w:rsid w:val="001E2531"/>
    <w:rsid w:val="001E412C"/>
    <w:rsid w:val="001E5468"/>
    <w:rsid w:val="001E5AAD"/>
    <w:rsid w:val="001E6038"/>
    <w:rsid w:val="001E67C6"/>
    <w:rsid w:val="001E696D"/>
    <w:rsid w:val="001E6DA8"/>
    <w:rsid w:val="001E6EE5"/>
    <w:rsid w:val="001E74CC"/>
    <w:rsid w:val="001E7697"/>
    <w:rsid w:val="001E7B99"/>
    <w:rsid w:val="001F02A2"/>
    <w:rsid w:val="001F03AA"/>
    <w:rsid w:val="001F0429"/>
    <w:rsid w:val="001F0CC2"/>
    <w:rsid w:val="001F1E9D"/>
    <w:rsid w:val="001F1F1D"/>
    <w:rsid w:val="001F2DC5"/>
    <w:rsid w:val="001F3360"/>
    <w:rsid w:val="001F37EA"/>
    <w:rsid w:val="001F3AB0"/>
    <w:rsid w:val="001F4145"/>
    <w:rsid w:val="00200463"/>
    <w:rsid w:val="00201169"/>
    <w:rsid w:val="0020274D"/>
    <w:rsid w:val="00203726"/>
    <w:rsid w:val="00203F3E"/>
    <w:rsid w:val="00204156"/>
    <w:rsid w:val="002044D5"/>
    <w:rsid w:val="002047BF"/>
    <w:rsid w:val="002062DC"/>
    <w:rsid w:val="00206483"/>
    <w:rsid w:val="00206C58"/>
    <w:rsid w:val="0020761E"/>
    <w:rsid w:val="00207760"/>
    <w:rsid w:val="0020784F"/>
    <w:rsid w:val="00211153"/>
    <w:rsid w:val="00211732"/>
    <w:rsid w:val="00212142"/>
    <w:rsid w:val="00213987"/>
    <w:rsid w:val="00213A28"/>
    <w:rsid w:val="00213A8B"/>
    <w:rsid w:val="0021558D"/>
    <w:rsid w:val="002158AB"/>
    <w:rsid w:val="0021595D"/>
    <w:rsid w:val="00215B49"/>
    <w:rsid w:val="00215E80"/>
    <w:rsid w:val="0021616B"/>
    <w:rsid w:val="00216794"/>
    <w:rsid w:val="00216BEA"/>
    <w:rsid w:val="00216DF1"/>
    <w:rsid w:val="00217AF1"/>
    <w:rsid w:val="00220B15"/>
    <w:rsid w:val="00220B5D"/>
    <w:rsid w:val="002212D9"/>
    <w:rsid w:val="0022226D"/>
    <w:rsid w:val="00222AE0"/>
    <w:rsid w:val="00223135"/>
    <w:rsid w:val="00223164"/>
    <w:rsid w:val="002231A2"/>
    <w:rsid w:val="00223629"/>
    <w:rsid w:val="00223DAB"/>
    <w:rsid w:val="00224872"/>
    <w:rsid w:val="00224DEF"/>
    <w:rsid w:val="0022635E"/>
    <w:rsid w:val="00226453"/>
    <w:rsid w:val="00226A67"/>
    <w:rsid w:val="00226C71"/>
    <w:rsid w:val="00226FEE"/>
    <w:rsid w:val="00227654"/>
    <w:rsid w:val="00230132"/>
    <w:rsid w:val="0023053C"/>
    <w:rsid w:val="00230756"/>
    <w:rsid w:val="00230E4C"/>
    <w:rsid w:val="00231152"/>
    <w:rsid w:val="0023181C"/>
    <w:rsid w:val="00232C5A"/>
    <w:rsid w:val="0023308A"/>
    <w:rsid w:val="002345F0"/>
    <w:rsid w:val="00234830"/>
    <w:rsid w:val="00235405"/>
    <w:rsid w:val="002355D3"/>
    <w:rsid w:val="00235A59"/>
    <w:rsid w:val="00236549"/>
    <w:rsid w:val="00236654"/>
    <w:rsid w:val="0023686A"/>
    <w:rsid w:val="00240F70"/>
    <w:rsid w:val="00242677"/>
    <w:rsid w:val="00242920"/>
    <w:rsid w:val="002432F7"/>
    <w:rsid w:val="00243402"/>
    <w:rsid w:val="002451F5"/>
    <w:rsid w:val="0024564D"/>
    <w:rsid w:val="00247084"/>
    <w:rsid w:val="00247379"/>
    <w:rsid w:val="002504E7"/>
    <w:rsid w:val="002504FF"/>
    <w:rsid w:val="00250686"/>
    <w:rsid w:val="002509C9"/>
    <w:rsid w:val="0025148E"/>
    <w:rsid w:val="00251D04"/>
    <w:rsid w:val="002526EA"/>
    <w:rsid w:val="002529DB"/>
    <w:rsid w:val="00253112"/>
    <w:rsid w:val="00253709"/>
    <w:rsid w:val="002558A7"/>
    <w:rsid w:val="00255B44"/>
    <w:rsid w:val="00256B48"/>
    <w:rsid w:val="0025726E"/>
    <w:rsid w:val="0025773C"/>
    <w:rsid w:val="00257885"/>
    <w:rsid w:val="00257D34"/>
    <w:rsid w:val="00260134"/>
    <w:rsid w:val="00260A48"/>
    <w:rsid w:val="0026115F"/>
    <w:rsid w:val="0026190F"/>
    <w:rsid w:val="0026191D"/>
    <w:rsid w:val="00261A37"/>
    <w:rsid w:val="00261A7A"/>
    <w:rsid w:val="00261DE3"/>
    <w:rsid w:val="0026278C"/>
    <w:rsid w:val="0026344B"/>
    <w:rsid w:val="00263C5A"/>
    <w:rsid w:val="00263E44"/>
    <w:rsid w:val="00263EA2"/>
    <w:rsid w:val="00263F0D"/>
    <w:rsid w:val="00264472"/>
    <w:rsid w:val="00264618"/>
    <w:rsid w:val="002654BE"/>
    <w:rsid w:val="00265BDD"/>
    <w:rsid w:val="00265C8A"/>
    <w:rsid w:val="00265DED"/>
    <w:rsid w:val="002664F2"/>
    <w:rsid w:val="00267238"/>
    <w:rsid w:val="002675B2"/>
    <w:rsid w:val="00267729"/>
    <w:rsid w:val="0027019D"/>
    <w:rsid w:val="00270392"/>
    <w:rsid w:val="00270BF9"/>
    <w:rsid w:val="00271221"/>
    <w:rsid w:val="0027150D"/>
    <w:rsid w:val="00271FC6"/>
    <w:rsid w:val="00272477"/>
    <w:rsid w:val="00273065"/>
    <w:rsid w:val="002734DE"/>
    <w:rsid w:val="002735B4"/>
    <w:rsid w:val="00273626"/>
    <w:rsid w:val="00273DA2"/>
    <w:rsid w:val="00274271"/>
    <w:rsid w:val="002744CD"/>
    <w:rsid w:val="00274C31"/>
    <w:rsid w:val="002750DC"/>
    <w:rsid w:val="002759B9"/>
    <w:rsid w:val="00275FDF"/>
    <w:rsid w:val="00276A43"/>
    <w:rsid w:val="00276DE6"/>
    <w:rsid w:val="002805B6"/>
    <w:rsid w:val="002806A0"/>
    <w:rsid w:val="00280DBB"/>
    <w:rsid w:val="0028124C"/>
    <w:rsid w:val="00281997"/>
    <w:rsid w:val="00281C68"/>
    <w:rsid w:val="002821E7"/>
    <w:rsid w:val="00282D51"/>
    <w:rsid w:val="0028432A"/>
    <w:rsid w:val="00284D52"/>
    <w:rsid w:val="00285883"/>
    <w:rsid w:val="00286A1E"/>
    <w:rsid w:val="00286E1D"/>
    <w:rsid w:val="002874E3"/>
    <w:rsid w:val="00287AC6"/>
    <w:rsid w:val="00287BF4"/>
    <w:rsid w:val="002904CC"/>
    <w:rsid w:val="00290F68"/>
    <w:rsid w:val="00291369"/>
    <w:rsid w:val="002927B3"/>
    <w:rsid w:val="00292ED3"/>
    <w:rsid w:val="00294DDC"/>
    <w:rsid w:val="0029587A"/>
    <w:rsid w:val="002A07F2"/>
    <w:rsid w:val="002A136D"/>
    <w:rsid w:val="002A1493"/>
    <w:rsid w:val="002A18A5"/>
    <w:rsid w:val="002A1CAF"/>
    <w:rsid w:val="002A250F"/>
    <w:rsid w:val="002A2C2D"/>
    <w:rsid w:val="002A2E38"/>
    <w:rsid w:val="002A3473"/>
    <w:rsid w:val="002A35EA"/>
    <w:rsid w:val="002A3E38"/>
    <w:rsid w:val="002A4209"/>
    <w:rsid w:val="002A4FDA"/>
    <w:rsid w:val="002A64E8"/>
    <w:rsid w:val="002A66BB"/>
    <w:rsid w:val="002A66C8"/>
    <w:rsid w:val="002A6E6E"/>
    <w:rsid w:val="002A7421"/>
    <w:rsid w:val="002B046D"/>
    <w:rsid w:val="002B0BC8"/>
    <w:rsid w:val="002B109E"/>
    <w:rsid w:val="002B1445"/>
    <w:rsid w:val="002B1A89"/>
    <w:rsid w:val="002B26DE"/>
    <w:rsid w:val="002B361D"/>
    <w:rsid w:val="002B3844"/>
    <w:rsid w:val="002B459D"/>
    <w:rsid w:val="002B497C"/>
    <w:rsid w:val="002B508A"/>
    <w:rsid w:val="002B5129"/>
    <w:rsid w:val="002B54F9"/>
    <w:rsid w:val="002B6231"/>
    <w:rsid w:val="002B6273"/>
    <w:rsid w:val="002B6485"/>
    <w:rsid w:val="002B6DA3"/>
    <w:rsid w:val="002B7616"/>
    <w:rsid w:val="002B77B1"/>
    <w:rsid w:val="002B787F"/>
    <w:rsid w:val="002B7A90"/>
    <w:rsid w:val="002B7D25"/>
    <w:rsid w:val="002C0426"/>
    <w:rsid w:val="002C0C77"/>
    <w:rsid w:val="002C178F"/>
    <w:rsid w:val="002C1A04"/>
    <w:rsid w:val="002C1E2E"/>
    <w:rsid w:val="002C269D"/>
    <w:rsid w:val="002C2C4A"/>
    <w:rsid w:val="002C32ED"/>
    <w:rsid w:val="002C3784"/>
    <w:rsid w:val="002C3909"/>
    <w:rsid w:val="002C3CA5"/>
    <w:rsid w:val="002C3FE8"/>
    <w:rsid w:val="002C4067"/>
    <w:rsid w:val="002C480E"/>
    <w:rsid w:val="002C4873"/>
    <w:rsid w:val="002C5110"/>
    <w:rsid w:val="002C6232"/>
    <w:rsid w:val="002C6E28"/>
    <w:rsid w:val="002C763E"/>
    <w:rsid w:val="002D056B"/>
    <w:rsid w:val="002D08C1"/>
    <w:rsid w:val="002D0D64"/>
    <w:rsid w:val="002D22F6"/>
    <w:rsid w:val="002D2528"/>
    <w:rsid w:val="002D25E1"/>
    <w:rsid w:val="002D2E40"/>
    <w:rsid w:val="002D3288"/>
    <w:rsid w:val="002D34EC"/>
    <w:rsid w:val="002D359D"/>
    <w:rsid w:val="002D38C9"/>
    <w:rsid w:val="002D3A37"/>
    <w:rsid w:val="002D3AE5"/>
    <w:rsid w:val="002D3E4D"/>
    <w:rsid w:val="002D41C7"/>
    <w:rsid w:val="002D4584"/>
    <w:rsid w:val="002D48F2"/>
    <w:rsid w:val="002D496A"/>
    <w:rsid w:val="002D4D2D"/>
    <w:rsid w:val="002D572B"/>
    <w:rsid w:val="002D5835"/>
    <w:rsid w:val="002D721D"/>
    <w:rsid w:val="002E16C5"/>
    <w:rsid w:val="002E4457"/>
    <w:rsid w:val="002E4537"/>
    <w:rsid w:val="002E5444"/>
    <w:rsid w:val="002E57A7"/>
    <w:rsid w:val="002E6537"/>
    <w:rsid w:val="002E6D35"/>
    <w:rsid w:val="002F023E"/>
    <w:rsid w:val="002F0387"/>
    <w:rsid w:val="002F0497"/>
    <w:rsid w:val="002F0EBC"/>
    <w:rsid w:val="002F15FD"/>
    <w:rsid w:val="002F1C58"/>
    <w:rsid w:val="002F1F38"/>
    <w:rsid w:val="002F2C4A"/>
    <w:rsid w:val="002F32A3"/>
    <w:rsid w:val="002F3465"/>
    <w:rsid w:val="002F4224"/>
    <w:rsid w:val="002F4AE4"/>
    <w:rsid w:val="002F4F47"/>
    <w:rsid w:val="002F5504"/>
    <w:rsid w:val="002F559F"/>
    <w:rsid w:val="002F59BF"/>
    <w:rsid w:val="002F5DCC"/>
    <w:rsid w:val="002F7753"/>
    <w:rsid w:val="002F7B3E"/>
    <w:rsid w:val="002F7EC3"/>
    <w:rsid w:val="00300518"/>
    <w:rsid w:val="0030210C"/>
    <w:rsid w:val="0030224D"/>
    <w:rsid w:val="00302B66"/>
    <w:rsid w:val="00302C84"/>
    <w:rsid w:val="00304CB8"/>
    <w:rsid w:val="003060C2"/>
    <w:rsid w:val="00306264"/>
    <w:rsid w:val="00306457"/>
    <w:rsid w:val="003064F9"/>
    <w:rsid w:val="00306B4D"/>
    <w:rsid w:val="0030778E"/>
    <w:rsid w:val="003102AD"/>
    <w:rsid w:val="0031034B"/>
    <w:rsid w:val="003104E4"/>
    <w:rsid w:val="00310B69"/>
    <w:rsid w:val="003113FD"/>
    <w:rsid w:val="00311CCC"/>
    <w:rsid w:val="003125E4"/>
    <w:rsid w:val="00312630"/>
    <w:rsid w:val="003147A4"/>
    <w:rsid w:val="00315BBC"/>
    <w:rsid w:val="00315BCC"/>
    <w:rsid w:val="00316737"/>
    <w:rsid w:val="0031688D"/>
    <w:rsid w:val="00316AF3"/>
    <w:rsid w:val="00316BD6"/>
    <w:rsid w:val="00317078"/>
    <w:rsid w:val="0031709E"/>
    <w:rsid w:val="003174C8"/>
    <w:rsid w:val="00321DE3"/>
    <w:rsid w:val="00322153"/>
    <w:rsid w:val="00322881"/>
    <w:rsid w:val="003231FD"/>
    <w:rsid w:val="00323CF7"/>
    <w:rsid w:val="00323D93"/>
    <w:rsid w:val="003248A5"/>
    <w:rsid w:val="00324B20"/>
    <w:rsid w:val="00325862"/>
    <w:rsid w:val="003261DF"/>
    <w:rsid w:val="00326EAF"/>
    <w:rsid w:val="0032742E"/>
    <w:rsid w:val="00327C12"/>
    <w:rsid w:val="003319C2"/>
    <w:rsid w:val="003326C1"/>
    <w:rsid w:val="00333124"/>
    <w:rsid w:val="003331A8"/>
    <w:rsid w:val="00333B00"/>
    <w:rsid w:val="00333F3D"/>
    <w:rsid w:val="0033433D"/>
    <w:rsid w:val="00334AC6"/>
    <w:rsid w:val="00335C20"/>
    <w:rsid w:val="00336882"/>
    <w:rsid w:val="00336D2F"/>
    <w:rsid w:val="003376D5"/>
    <w:rsid w:val="00340918"/>
    <w:rsid w:val="00340B5B"/>
    <w:rsid w:val="00341137"/>
    <w:rsid w:val="0034116F"/>
    <w:rsid w:val="00341E68"/>
    <w:rsid w:val="003420D3"/>
    <w:rsid w:val="00342F20"/>
    <w:rsid w:val="00342FC5"/>
    <w:rsid w:val="003438EA"/>
    <w:rsid w:val="003438F1"/>
    <w:rsid w:val="00343B5C"/>
    <w:rsid w:val="00343E69"/>
    <w:rsid w:val="003442E9"/>
    <w:rsid w:val="0034433C"/>
    <w:rsid w:val="003443CA"/>
    <w:rsid w:val="00345F6A"/>
    <w:rsid w:val="00346167"/>
    <w:rsid w:val="0034646C"/>
    <w:rsid w:val="00346BF2"/>
    <w:rsid w:val="003476D9"/>
    <w:rsid w:val="0035012E"/>
    <w:rsid w:val="00351141"/>
    <w:rsid w:val="00351624"/>
    <w:rsid w:val="00351ADA"/>
    <w:rsid w:val="00352BAB"/>
    <w:rsid w:val="00353413"/>
    <w:rsid w:val="00353414"/>
    <w:rsid w:val="00353F47"/>
    <w:rsid w:val="00354CB5"/>
    <w:rsid w:val="003552A2"/>
    <w:rsid w:val="00356395"/>
    <w:rsid w:val="003563EA"/>
    <w:rsid w:val="00356962"/>
    <w:rsid w:val="00356CF4"/>
    <w:rsid w:val="003572E1"/>
    <w:rsid w:val="00357F49"/>
    <w:rsid w:val="00360AF0"/>
    <w:rsid w:val="00360FA3"/>
    <w:rsid w:val="003615C8"/>
    <w:rsid w:val="00362275"/>
    <w:rsid w:val="003632A5"/>
    <w:rsid w:val="003633BE"/>
    <w:rsid w:val="003635BF"/>
    <w:rsid w:val="0036462D"/>
    <w:rsid w:val="00364717"/>
    <w:rsid w:val="00364A82"/>
    <w:rsid w:val="00364D43"/>
    <w:rsid w:val="00365DBE"/>
    <w:rsid w:val="00365FB8"/>
    <w:rsid w:val="00365FC6"/>
    <w:rsid w:val="003663BB"/>
    <w:rsid w:val="00367594"/>
    <w:rsid w:val="00367657"/>
    <w:rsid w:val="0037016A"/>
    <w:rsid w:val="00370AE0"/>
    <w:rsid w:val="00370FF7"/>
    <w:rsid w:val="003713C7"/>
    <w:rsid w:val="00371459"/>
    <w:rsid w:val="003722BF"/>
    <w:rsid w:val="00372D10"/>
    <w:rsid w:val="003733A9"/>
    <w:rsid w:val="0037359F"/>
    <w:rsid w:val="003735A7"/>
    <w:rsid w:val="00373F7B"/>
    <w:rsid w:val="003744BF"/>
    <w:rsid w:val="00374BFA"/>
    <w:rsid w:val="00374C2A"/>
    <w:rsid w:val="0037554C"/>
    <w:rsid w:val="00375972"/>
    <w:rsid w:val="00375F7E"/>
    <w:rsid w:val="003767F3"/>
    <w:rsid w:val="0038032A"/>
    <w:rsid w:val="00380AF7"/>
    <w:rsid w:val="00380B23"/>
    <w:rsid w:val="00380B49"/>
    <w:rsid w:val="00380E00"/>
    <w:rsid w:val="00380F5A"/>
    <w:rsid w:val="00381176"/>
    <w:rsid w:val="003811BE"/>
    <w:rsid w:val="00381357"/>
    <w:rsid w:val="00381615"/>
    <w:rsid w:val="0038209B"/>
    <w:rsid w:val="00382961"/>
    <w:rsid w:val="00382C77"/>
    <w:rsid w:val="0038358A"/>
    <w:rsid w:val="0038531F"/>
    <w:rsid w:val="00385465"/>
    <w:rsid w:val="00385678"/>
    <w:rsid w:val="00385782"/>
    <w:rsid w:val="003857B8"/>
    <w:rsid w:val="00386635"/>
    <w:rsid w:val="00386CE5"/>
    <w:rsid w:val="00387A55"/>
    <w:rsid w:val="003901D2"/>
    <w:rsid w:val="003913AD"/>
    <w:rsid w:val="00391D5C"/>
    <w:rsid w:val="00391E9A"/>
    <w:rsid w:val="0039203F"/>
    <w:rsid w:val="003923F3"/>
    <w:rsid w:val="00393334"/>
    <w:rsid w:val="0039349B"/>
    <w:rsid w:val="0039390E"/>
    <w:rsid w:val="00393C7B"/>
    <w:rsid w:val="00394970"/>
    <w:rsid w:val="00394A93"/>
    <w:rsid w:val="00394DBA"/>
    <w:rsid w:val="00395E21"/>
    <w:rsid w:val="003965AF"/>
    <w:rsid w:val="00396A3D"/>
    <w:rsid w:val="003979A3"/>
    <w:rsid w:val="00397BCF"/>
    <w:rsid w:val="003A0E6E"/>
    <w:rsid w:val="003A1670"/>
    <w:rsid w:val="003A1A57"/>
    <w:rsid w:val="003A2D93"/>
    <w:rsid w:val="003A3855"/>
    <w:rsid w:val="003A39CB"/>
    <w:rsid w:val="003A3BED"/>
    <w:rsid w:val="003A44ED"/>
    <w:rsid w:val="003A508F"/>
    <w:rsid w:val="003A54F7"/>
    <w:rsid w:val="003A5836"/>
    <w:rsid w:val="003A6591"/>
    <w:rsid w:val="003A6614"/>
    <w:rsid w:val="003A6830"/>
    <w:rsid w:val="003A6DC8"/>
    <w:rsid w:val="003A7479"/>
    <w:rsid w:val="003A7EA6"/>
    <w:rsid w:val="003B124A"/>
    <w:rsid w:val="003B17B4"/>
    <w:rsid w:val="003B20B6"/>
    <w:rsid w:val="003B2407"/>
    <w:rsid w:val="003B2971"/>
    <w:rsid w:val="003B2994"/>
    <w:rsid w:val="003B2B40"/>
    <w:rsid w:val="003B3044"/>
    <w:rsid w:val="003B32D1"/>
    <w:rsid w:val="003B3869"/>
    <w:rsid w:val="003B3B07"/>
    <w:rsid w:val="003B3CE2"/>
    <w:rsid w:val="003B3FDE"/>
    <w:rsid w:val="003B565C"/>
    <w:rsid w:val="003B5A8D"/>
    <w:rsid w:val="003B5D52"/>
    <w:rsid w:val="003B765F"/>
    <w:rsid w:val="003B773A"/>
    <w:rsid w:val="003B7BFC"/>
    <w:rsid w:val="003C1396"/>
    <w:rsid w:val="003C2D11"/>
    <w:rsid w:val="003C31B6"/>
    <w:rsid w:val="003C360C"/>
    <w:rsid w:val="003C3780"/>
    <w:rsid w:val="003C3AD7"/>
    <w:rsid w:val="003C486D"/>
    <w:rsid w:val="003C4B8D"/>
    <w:rsid w:val="003C4C91"/>
    <w:rsid w:val="003C53DA"/>
    <w:rsid w:val="003C5CA7"/>
    <w:rsid w:val="003C6D26"/>
    <w:rsid w:val="003C709E"/>
    <w:rsid w:val="003C728B"/>
    <w:rsid w:val="003C7464"/>
    <w:rsid w:val="003C7923"/>
    <w:rsid w:val="003C7AB1"/>
    <w:rsid w:val="003D1FD4"/>
    <w:rsid w:val="003D206D"/>
    <w:rsid w:val="003D2460"/>
    <w:rsid w:val="003D29D6"/>
    <w:rsid w:val="003D300D"/>
    <w:rsid w:val="003D397C"/>
    <w:rsid w:val="003D39AA"/>
    <w:rsid w:val="003D5112"/>
    <w:rsid w:val="003D5BF7"/>
    <w:rsid w:val="003D62D6"/>
    <w:rsid w:val="003D6459"/>
    <w:rsid w:val="003D65B9"/>
    <w:rsid w:val="003D6614"/>
    <w:rsid w:val="003D67A4"/>
    <w:rsid w:val="003D6889"/>
    <w:rsid w:val="003D6CCF"/>
    <w:rsid w:val="003D6D24"/>
    <w:rsid w:val="003D7216"/>
    <w:rsid w:val="003E1274"/>
    <w:rsid w:val="003E164E"/>
    <w:rsid w:val="003E1F07"/>
    <w:rsid w:val="003E2C0E"/>
    <w:rsid w:val="003E2CA2"/>
    <w:rsid w:val="003E349E"/>
    <w:rsid w:val="003E443E"/>
    <w:rsid w:val="003E4474"/>
    <w:rsid w:val="003E50EA"/>
    <w:rsid w:val="003E6050"/>
    <w:rsid w:val="003E6614"/>
    <w:rsid w:val="003E674F"/>
    <w:rsid w:val="003E78CF"/>
    <w:rsid w:val="003E78D9"/>
    <w:rsid w:val="003F18A5"/>
    <w:rsid w:val="003F2EE2"/>
    <w:rsid w:val="003F33E4"/>
    <w:rsid w:val="003F365C"/>
    <w:rsid w:val="003F3B38"/>
    <w:rsid w:val="003F4381"/>
    <w:rsid w:val="003F4407"/>
    <w:rsid w:val="003F45FB"/>
    <w:rsid w:val="003F4627"/>
    <w:rsid w:val="003F5383"/>
    <w:rsid w:val="003F5B9C"/>
    <w:rsid w:val="003F5BAF"/>
    <w:rsid w:val="003F6307"/>
    <w:rsid w:val="003F642D"/>
    <w:rsid w:val="003F6464"/>
    <w:rsid w:val="003F688F"/>
    <w:rsid w:val="003F68AA"/>
    <w:rsid w:val="0040001E"/>
    <w:rsid w:val="00401E8A"/>
    <w:rsid w:val="0040241C"/>
    <w:rsid w:val="00402CFF"/>
    <w:rsid w:val="0040312D"/>
    <w:rsid w:val="00403FD6"/>
    <w:rsid w:val="004040A2"/>
    <w:rsid w:val="004045EA"/>
    <w:rsid w:val="00404F56"/>
    <w:rsid w:val="00406649"/>
    <w:rsid w:val="0041097E"/>
    <w:rsid w:val="004116D4"/>
    <w:rsid w:val="0041175F"/>
    <w:rsid w:val="00411CE6"/>
    <w:rsid w:val="00411FB9"/>
    <w:rsid w:val="00412391"/>
    <w:rsid w:val="00412A13"/>
    <w:rsid w:val="00412DCE"/>
    <w:rsid w:val="004132C5"/>
    <w:rsid w:val="004134A6"/>
    <w:rsid w:val="00413BFB"/>
    <w:rsid w:val="00414134"/>
    <w:rsid w:val="00414BF6"/>
    <w:rsid w:val="00414E2C"/>
    <w:rsid w:val="00414FEA"/>
    <w:rsid w:val="00415FBD"/>
    <w:rsid w:val="004167AD"/>
    <w:rsid w:val="00416B76"/>
    <w:rsid w:val="004174C8"/>
    <w:rsid w:val="004206F2"/>
    <w:rsid w:val="0042153E"/>
    <w:rsid w:val="004222D3"/>
    <w:rsid w:val="00422C34"/>
    <w:rsid w:val="0042505B"/>
    <w:rsid w:val="004250F1"/>
    <w:rsid w:val="004255D3"/>
    <w:rsid w:val="004257CA"/>
    <w:rsid w:val="00426D24"/>
    <w:rsid w:val="00427644"/>
    <w:rsid w:val="004302AC"/>
    <w:rsid w:val="004304D5"/>
    <w:rsid w:val="00430B7D"/>
    <w:rsid w:val="00430C04"/>
    <w:rsid w:val="004327B2"/>
    <w:rsid w:val="00432811"/>
    <w:rsid w:val="00432F6A"/>
    <w:rsid w:val="004334F5"/>
    <w:rsid w:val="00433BCB"/>
    <w:rsid w:val="004356E0"/>
    <w:rsid w:val="004361A7"/>
    <w:rsid w:val="00436403"/>
    <w:rsid w:val="00440428"/>
    <w:rsid w:val="00440B42"/>
    <w:rsid w:val="0044107D"/>
    <w:rsid w:val="00442FA1"/>
    <w:rsid w:val="0044366D"/>
    <w:rsid w:val="00443E9D"/>
    <w:rsid w:val="00444AFD"/>
    <w:rsid w:val="00444D4B"/>
    <w:rsid w:val="004452C2"/>
    <w:rsid w:val="0044571E"/>
    <w:rsid w:val="00445BE5"/>
    <w:rsid w:val="00445DCF"/>
    <w:rsid w:val="00445E53"/>
    <w:rsid w:val="00445F87"/>
    <w:rsid w:val="00446E4E"/>
    <w:rsid w:val="00447C3C"/>
    <w:rsid w:val="00447F7D"/>
    <w:rsid w:val="004510E9"/>
    <w:rsid w:val="004515ED"/>
    <w:rsid w:val="00452768"/>
    <w:rsid w:val="00453111"/>
    <w:rsid w:val="004533F0"/>
    <w:rsid w:val="00453581"/>
    <w:rsid w:val="004540C8"/>
    <w:rsid w:val="00454123"/>
    <w:rsid w:val="00454207"/>
    <w:rsid w:val="004547B5"/>
    <w:rsid w:val="00454801"/>
    <w:rsid w:val="004552F8"/>
    <w:rsid w:val="00455E34"/>
    <w:rsid w:val="0045696F"/>
    <w:rsid w:val="00460CF7"/>
    <w:rsid w:val="00461684"/>
    <w:rsid w:val="00463A28"/>
    <w:rsid w:val="00464F0A"/>
    <w:rsid w:val="00466830"/>
    <w:rsid w:val="004676E9"/>
    <w:rsid w:val="00467CF3"/>
    <w:rsid w:val="00467F30"/>
    <w:rsid w:val="0047147E"/>
    <w:rsid w:val="00471997"/>
    <w:rsid w:val="00474058"/>
    <w:rsid w:val="004746A8"/>
    <w:rsid w:val="00475DD8"/>
    <w:rsid w:val="00476859"/>
    <w:rsid w:val="00476B5B"/>
    <w:rsid w:val="00477F25"/>
    <w:rsid w:val="004803B6"/>
    <w:rsid w:val="004805A7"/>
    <w:rsid w:val="00481C67"/>
    <w:rsid w:val="00482354"/>
    <w:rsid w:val="00482DB9"/>
    <w:rsid w:val="00483094"/>
    <w:rsid w:val="00483BDC"/>
    <w:rsid w:val="004845C9"/>
    <w:rsid w:val="00484B66"/>
    <w:rsid w:val="00484EAA"/>
    <w:rsid w:val="004858B5"/>
    <w:rsid w:val="00485F20"/>
    <w:rsid w:val="004865B4"/>
    <w:rsid w:val="00486999"/>
    <w:rsid w:val="00487180"/>
    <w:rsid w:val="00487B22"/>
    <w:rsid w:val="004907AB"/>
    <w:rsid w:val="004909EA"/>
    <w:rsid w:val="004926FF"/>
    <w:rsid w:val="004927DF"/>
    <w:rsid w:val="004930A0"/>
    <w:rsid w:val="004946B2"/>
    <w:rsid w:val="00495733"/>
    <w:rsid w:val="00495958"/>
    <w:rsid w:val="00495E2C"/>
    <w:rsid w:val="00496B51"/>
    <w:rsid w:val="00496D0E"/>
    <w:rsid w:val="00496D37"/>
    <w:rsid w:val="004975EB"/>
    <w:rsid w:val="004977A5"/>
    <w:rsid w:val="004A0655"/>
    <w:rsid w:val="004A25D4"/>
    <w:rsid w:val="004A2FDA"/>
    <w:rsid w:val="004A3338"/>
    <w:rsid w:val="004A3FD2"/>
    <w:rsid w:val="004A4173"/>
    <w:rsid w:val="004A42D0"/>
    <w:rsid w:val="004A508A"/>
    <w:rsid w:val="004A53AF"/>
    <w:rsid w:val="004A540E"/>
    <w:rsid w:val="004A55E4"/>
    <w:rsid w:val="004A56B2"/>
    <w:rsid w:val="004A57D1"/>
    <w:rsid w:val="004A58D2"/>
    <w:rsid w:val="004A5C44"/>
    <w:rsid w:val="004A5E38"/>
    <w:rsid w:val="004A606A"/>
    <w:rsid w:val="004A6224"/>
    <w:rsid w:val="004A6539"/>
    <w:rsid w:val="004A77C5"/>
    <w:rsid w:val="004B03FD"/>
    <w:rsid w:val="004B13F9"/>
    <w:rsid w:val="004B2614"/>
    <w:rsid w:val="004B2B90"/>
    <w:rsid w:val="004B2BC9"/>
    <w:rsid w:val="004B32ED"/>
    <w:rsid w:val="004B3BAB"/>
    <w:rsid w:val="004B4295"/>
    <w:rsid w:val="004B5490"/>
    <w:rsid w:val="004B5C14"/>
    <w:rsid w:val="004B6378"/>
    <w:rsid w:val="004B7D97"/>
    <w:rsid w:val="004C00E6"/>
    <w:rsid w:val="004C05B7"/>
    <w:rsid w:val="004C0D54"/>
    <w:rsid w:val="004C13A4"/>
    <w:rsid w:val="004C2475"/>
    <w:rsid w:val="004C25B8"/>
    <w:rsid w:val="004C28F2"/>
    <w:rsid w:val="004C2B24"/>
    <w:rsid w:val="004C347C"/>
    <w:rsid w:val="004C35C3"/>
    <w:rsid w:val="004C3B62"/>
    <w:rsid w:val="004C4B3F"/>
    <w:rsid w:val="004C4B82"/>
    <w:rsid w:val="004C51F5"/>
    <w:rsid w:val="004C572F"/>
    <w:rsid w:val="004C5AB7"/>
    <w:rsid w:val="004C6530"/>
    <w:rsid w:val="004C6E71"/>
    <w:rsid w:val="004C7165"/>
    <w:rsid w:val="004C755C"/>
    <w:rsid w:val="004D011B"/>
    <w:rsid w:val="004D0857"/>
    <w:rsid w:val="004D257D"/>
    <w:rsid w:val="004D382B"/>
    <w:rsid w:val="004D47BE"/>
    <w:rsid w:val="004D4D36"/>
    <w:rsid w:val="004D5104"/>
    <w:rsid w:val="004D620F"/>
    <w:rsid w:val="004D63E4"/>
    <w:rsid w:val="004D6675"/>
    <w:rsid w:val="004D6962"/>
    <w:rsid w:val="004D6EBA"/>
    <w:rsid w:val="004D7B82"/>
    <w:rsid w:val="004E0576"/>
    <w:rsid w:val="004E0BBF"/>
    <w:rsid w:val="004E12F8"/>
    <w:rsid w:val="004E1BE4"/>
    <w:rsid w:val="004E2542"/>
    <w:rsid w:val="004E2E56"/>
    <w:rsid w:val="004E3267"/>
    <w:rsid w:val="004E3763"/>
    <w:rsid w:val="004E3951"/>
    <w:rsid w:val="004E422E"/>
    <w:rsid w:val="004E46E8"/>
    <w:rsid w:val="004E4CEA"/>
    <w:rsid w:val="004E4FD0"/>
    <w:rsid w:val="004E513F"/>
    <w:rsid w:val="004E5708"/>
    <w:rsid w:val="004E60D3"/>
    <w:rsid w:val="004E6EE1"/>
    <w:rsid w:val="004E6F6A"/>
    <w:rsid w:val="004E73D4"/>
    <w:rsid w:val="004E79D8"/>
    <w:rsid w:val="004E7D74"/>
    <w:rsid w:val="004F0688"/>
    <w:rsid w:val="004F2846"/>
    <w:rsid w:val="004F2CCE"/>
    <w:rsid w:val="004F3C56"/>
    <w:rsid w:val="004F477E"/>
    <w:rsid w:val="004F4A5F"/>
    <w:rsid w:val="004F59A8"/>
    <w:rsid w:val="004F602D"/>
    <w:rsid w:val="004F63D3"/>
    <w:rsid w:val="004F6A18"/>
    <w:rsid w:val="004F7125"/>
    <w:rsid w:val="004F71F4"/>
    <w:rsid w:val="004F75D3"/>
    <w:rsid w:val="0050041E"/>
    <w:rsid w:val="00500E99"/>
    <w:rsid w:val="00500ED4"/>
    <w:rsid w:val="00501521"/>
    <w:rsid w:val="005025E8"/>
    <w:rsid w:val="00503042"/>
    <w:rsid w:val="005033C9"/>
    <w:rsid w:val="005034C1"/>
    <w:rsid w:val="00503B04"/>
    <w:rsid w:val="00504CAE"/>
    <w:rsid w:val="00504DF0"/>
    <w:rsid w:val="00505A23"/>
    <w:rsid w:val="0050636E"/>
    <w:rsid w:val="00506420"/>
    <w:rsid w:val="0050698B"/>
    <w:rsid w:val="0050724D"/>
    <w:rsid w:val="00507858"/>
    <w:rsid w:val="00507A7C"/>
    <w:rsid w:val="005102BF"/>
    <w:rsid w:val="00510545"/>
    <w:rsid w:val="00510B5B"/>
    <w:rsid w:val="00510CEE"/>
    <w:rsid w:val="0051120F"/>
    <w:rsid w:val="0051126F"/>
    <w:rsid w:val="00511922"/>
    <w:rsid w:val="00512573"/>
    <w:rsid w:val="0051282F"/>
    <w:rsid w:val="0051298C"/>
    <w:rsid w:val="005137D5"/>
    <w:rsid w:val="00513ED7"/>
    <w:rsid w:val="0051459C"/>
    <w:rsid w:val="005148DF"/>
    <w:rsid w:val="0051493B"/>
    <w:rsid w:val="00515005"/>
    <w:rsid w:val="0051534E"/>
    <w:rsid w:val="005170D7"/>
    <w:rsid w:val="00517770"/>
    <w:rsid w:val="00517EF6"/>
    <w:rsid w:val="00517F8E"/>
    <w:rsid w:val="005209B1"/>
    <w:rsid w:val="00520A5A"/>
    <w:rsid w:val="00522E93"/>
    <w:rsid w:val="0052399D"/>
    <w:rsid w:val="00523BBF"/>
    <w:rsid w:val="00524194"/>
    <w:rsid w:val="00524968"/>
    <w:rsid w:val="00525D84"/>
    <w:rsid w:val="00526558"/>
    <w:rsid w:val="00527A53"/>
    <w:rsid w:val="00527E5F"/>
    <w:rsid w:val="00527F98"/>
    <w:rsid w:val="00530A12"/>
    <w:rsid w:val="00531302"/>
    <w:rsid w:val="0053142D"/>
    <w:rsid w:val="00532CE6"/>
    <w:rsid w:val="00535E22"/>
    <w:rsid w:val="005367C1"/>
    <w:rsid w:val="0053696A"/>
    <w:rsid w:val="00537CDA"/>
    <w:rsid w:val="0054006D"/>
    <w:rsid w:val="005400C6"/>
    <w:rsid w:val="00540202"/>
    <w:rsid w:val="00540956"/>
    <w:rsid w:val="00540B63"/>
    <w:rsid w:val="00540C21"/>
    <w:rsid w:val="00540E0B"/>
    <w:rsid w:val="005413D0"/>
    <w:rsid w:val="00541739"/>
    <w:rsid w:val="00541DF5"/>
    <w:rsid w:val="00542A0E"/>
    <w:rsid w:val="00544264"/>
    <w:rsid w:val="00544B89"/>
    <w:rsid w:val="005452AF"/>
    <w:rsid w:val="00545486"/>
    <w:rsid w:val="005461FE"/>
    <w:rsid w:val="005464F6"/>
    <w:rsid w:val="00547BAF"/>
    <w:rsid w:val="0055093E"/>
    <w:rsid w:val="00550A25"/>
    <w:rsid w:val="005514A6"/>
    <w:rsid w:val="005530D5"/>
    <w:rsid w:val="00553247"/>
    <w:rsid w:val="0055396A"/>
    <w:rsid w:val="00553E80"/>
    <w:rsid w:val="00554156"/>
    <w:rsid w:val="005554A5"/>
    <w:rsid w:val="005568B7"/>
    <w:rsid w:val="0055695D"/>
    <w:rsid w:val="00557177"/>
    <w:rsid w:val="00557216"/>
    <w:rsid w:val="00560B0E"/>
    <w:rsid w:val="00562379"/>
    <w:rsid w:val="005646C5"/>
    <w:rsid w:val="00564AA8"/>
    <w:rsid w:val="00564BE5"/>
    <w:rsid w:val="00564ED9"/>
    <w:rsid w:val="005652CD"/>
    <w:rsid w:val="00565A17"/>
    <w:rsid w:val="0056608F"/>
    <w:rsid w:val="00566367"/>
    <w:rsid w:val="00566601"/>
    <w:rsid w:val="0056696F"/>
    <w:rsid w:val="005677AB"/>
    <w:rsid w:val="0057016F"/>
    <w:rsid w:val="00570703"/>
    <w:rsid w:val="00570C4F"/>
    <w:rsid w:val="00570F3D"/>
    <w:rsid w:val="00572BC1"/>
    <w:rsid w:val="005744A0"/>
    <w:rsid w:val="0057488B"/>
    <w:rsid w:val="00574B88"/>
    <w:rsid w:val="0057590D"/>
    <w:rsid w:val="00575DE1"/>
    <w:rsid w:val="005768FF"/>
    <w:rsid w:val="00576B68"/>
    <w:rsid w:val="00576B91"/>
    <w:rsid w:val="00576D8A"/>
    <w:rsid w:val="00577257"/>
    <w:rsid w:val="00577C59"/>
    <w:rsid w:val="00580D92"/>
    <w:rsid w:val="005821B0"/>
    <w:rsid w:val="00582635"/>
    <w:rsid w:val="00582902"/>
    <w:rsid w:val="00583015"/>
    <w:rsid w:val="00583C2F"/>
    <w:rsid w:val="0058438A"/>
    <w:rsid w:val="0058472E"/>
    <w:rsid w:val="00584B2E"/>
    <w:rsid w:val="00584CB5"/>
    <w:rsid w:val="00585D03"/>
    <w:rsid w:val="00586F22"/>
    <w:rsid w:val="00586F7C"/>
    <w:rsid w:val="00587198"/>
    <w:rsid w:val="005875C0"/>
    <w:rsid w:val="00587BF5"/>
    <w:rsid w:val="00590630"/>
    <w:rsid w:val="0059102F"/>
    <w:rsid w:val="0059234E"/>
    <w:rsid w:val="00592C9A"/>
    <w:rsid w:val="00593402"/>
    <w:rsid w:val="00593D7C"/>
    <w:rsid w:val="00594A99"/>
    <w:rsid w:val="00594FE1"/>
    <w:rsid w:val="00595295"/>
    <w:rsid w:val="00595A14"/>
    <w:rsid w:val="00595C14"/>
    <w:rsid w:val="005A010D"/>
    <w:rsid w:val="005A140F"/>
    <w:rsid w:val="005A2AF8"/>
    <w:rsid w:val="005A37B3"/>
    <w:rsid w:val="005A3E95"/>
    <w:rsid w:val="005A6185"/>
    <w:rsid w:val="005A76E8"/>
    <w:rsid w:val="005A7E69"/>
    <w:rsid w:val="005B0ACE"/>
    <w:rsid w:val="005B0C8D"/>
    <w:rsid w:val="005B0D44"/>
    <w:rsid w:val="005B129F"/>
    <w:rsid w:val="005B1AB4"/>
    <w:rsid w:val="005B1BFC"/>
    <w:rsid w:val="005B21CE"/>
    <w:rsid w:val="005B255B"/>
    <w:rsid w:val="005B273F"/>
    <w:rsid w:val="005B2F54"/>
    <w:rsid w:val="005B3771"/>
    <w:rsid w:val="005B4C68"/>
    <w:rsid w:val="005B5024"/>
    <w:rsid w:val="005B5077"/>
    <w:rsid w:val="005B6E79"/>
    <w:rsid w:val="005B6FC7"/>
    <w:rsid w:val="005B70D9"/>
    <w:rsid w:val="005B73F4"/>
    <w:rsid w:val="005C0517"/>
    <w:rsid w:val="005C07D3"/>
    <w:rsid w:val="005C0C18"/>
    <w:rsid w:val="005C0E3A"/>
    <w:rsid w:val="005C1A94"/>
    <w:rsid w:val="005C1B50"/>
    <w:rsid w:val="005C1B9D"/>
    <w:rsid w:val="005C3BD4"/>
    <w:rsid w:val="005C3E1A"/>
    <w:rsid w:val="005C437C"/>
    <w:rsid w:val="005C4710"/>
    <w:rsid w:val="005C475C"/>
    <w:rsid w:val="005C4E07"/>
    <w:rsid w:val="005C5156"/>
    <w:rsid w:val="005C51E1"/>
    <w:rsid w:val="005C55DC"/>
    <w:rsid w:val="005C58E5"/>
    <w:rsid w:val="005C6D46"/>
    <w:rsid w:val="005C78C9"/>
    <w:rsid w:val="005C79EF"/>
    <w:rsid w:val="005D0221"/>
    <w:rsid w:val="005D036C"/>
    <w:rsid w:val="005D0525"/>
    <w:rsid w:val="005D16D0"/>
    <w:rsid w:val="005D1772"/>
    <w:rsid w:val="005D17BC"/>
    <w:rsid w:val="005D1DEC"/>
    <w:rsid w:val="005D318D"/>
    <w:rsid w:val="005D33A1"/>
    <w:rsid w:val="005D3625"/>
    <w:rsid w:val="005D4173"/>
    <w:rsid w:val="005D4352"/>
    <w:rsid w:val="005D4738"/>
    <w:rsid w:val="005D47BE"/>
    <w:rsid w:val="005D4C8F"/>
    <w:rsid w:val="005D4E4C"/>
    <w:rsid w:val="005D5233"/>
    <w:rsid w:val="005D5807"/>
    <w:rsid w:val="005D5814"/>
    <w:rsid w:val="005D5A93"/>
    <w:rsid w:val="005D5B84"/>
    <w:rsid w:val="005D6481"/>
    <w:rsid w:val="005D64D7"/>
    <w:rsid w:val="005D6618"/>
    <w:rsid w:val="005D6D1F"/>
    <w:rsid w:val="005D6E3F"/>
    <w:rsid w:val="005D766B"/>
    <w:rsid w:val="005D7B7C"/>
    <w:rsid w:val="005D7D5F"/>
    <w:rsid w:val="005E0AC2"/>
    <w:rsid w:val="005E0EA7"/>
    <w:rsid w:val="005E1AA0"/>
    <w:rsid w:val="005E271C"/>
    <w:rsid w:val="005E3603"/>
    <w:rsid w:val="005E3892"/>
    <w:rsid w:val="005E3A3E"/>
    <w:rsid w:val="005E3BF3"/>
    <w:rsid w:val="005E3E3F"/>
    <w:rsid w:val="005E3EDA"/>
    <w:rsid w:val="005E54C8"/>
    <w:rsid w:val="005E54DD"/>
    <w:rsid w:val="005E5A5E"/>
    <w:rsid w:val="005E5DE4"/>
    <w:rsid w:val="005E64D8"/>
    <w:rsid w:val="005E6DFE"/>
    <w:rsid w:val="005E7420"/>
    <w:rsid w:val="005E7DCF"/>
    <w:rsid w:val="005F00EE"/>
    <w:rsid w:val="005F0986"/>
    <w:rsid w:val="005F0BA6"/>
    <w:rsid w:val="005F0D17"/>
    <w:rsid w:val="005F16DF"/>
    <w:rsid w:val="005F1CD2"/>
    <w:rsid w:val="005F2194"/>
    <w:rsid w:val="005F38AA"/>
    <w:rsid w:val="005F390E"/>
    <w:rsid w:val="005F3EC0"/>
    <w:rsid w:val="005F4138"/>
    <w:rsid w:val="005F4656"/>
    <w:rsid w:val="005F533E"/>
    <w:rsid w:val="005F577E"/>
    <w:rsid w:val="005F64B1"/>
    <w:rsid w:val="005F699F"/>
    <w:rsid w:val="005F6DC9"/>
    <w:rsid w:val="005F6F70"/>
    <w:rsid w:val="0060036D"/>
    <w:rsid w:val="00600E6A"/>
    <w:rsid w:val="0060164C"/>
    <w:rsid w:val="00601DF2"/>
    <w:rsid w:val="00601F86"/>
    <w:rsid w:val="006029DE"/>
    <w:rsid w:val="0060330C"/>
    <w:rsid w:val="00605022"/>
    <w:rsid w:val="00605C92"/>
    <w:rsid w:val="00605E0B"/>
    <w:rsid w:val="00606F65"/>
    <w:rsid w:val="00607675"/>
    <w:rsid w:val="00607C5B"/>
    <w:rsid w:val="0061014C"/>
    <w:rsid w:val="00610925"/>
    <w:rsid w:val="00611F97"/>
    <w:rsid w:val="0061237C"/>
    <w:rsid w:val="006128A6"/>
    <w:rsid w:val="00612965"/>
    <w:rsid w:val="006137A8"/>
    <w:rsid w:val="0061403F"/>
    <w:rsid w:val="00614739"/>
    <w:rsid w:val="00614B1C"/>
    <w:rsid w:val="00614E12"/>
    <w:rsid w:val="006150DB"/>
    <w:rsid w:val="00615AF0"/>
    <w:rsid w:val="00615FAA"/>
    <w:rsid w:val="006164C6"/>
    <w:rsid w:val="00616886"/>
    <w:rsid w:val="00616998"/>
    <w:rsid w:val="0061699B"/>
    <w:rsid w:val="006227D9"/>
    <w:rsid w:val="0062286A"/>
    <w:rsid w:val="00624A62"/>
    <w:rsid w:val="00625092"/>
    <w:rsid w:val="00625851"/>
    <w:rsid w:val="00625EDF"/>
    <w:rsid w:val="00625FDA"/>
    <w:rsid w:val="00626277"/>
    <w:rsid w:val="00627A9F"/>
    <w:rsid w:val="00627E27"/>
    <w:rsid w:val="00627E98"/>
    <w:rsid w:val="006301FB"/>
    <w:rsid w:val="00630D1C"/>
    <w:rsid w:val="0063177F"/>
    <w:rsid w:val="00631856"/>
    <w:rsid w:val="00632111"/>
    <w:rsid w:val="00632A22"/>
    <w:rsid w:val="00632CC0"/>
    <w:rsid w:val="006335EA"/>
    <w:rsid w:val="00633D83"/>
    <w:rsid w:val="00634265"/>
    <w:rsid w:val="0063475A"/>
    <w:rsid w:val="00634F89"/>
    <w:rsid w:val="0063592C"/>
    <w:rsid w:val="00636650"/>
    <w:rsid w:val="00636BBA"/>
    <w:rsid w:val="00640364"/>
    <w:rsid w:val="00640EE4"/>
    <w:rsid w:val="0064118E"/>
    <w:rsid w:val="00641797"/>
    <w:rsid w:val="00641F13"/>
    <w:rsid w:val="00642B9C"/>
    <w:rsid w:val="006434E5"/>
    <w:rsid w:val="00643580"/>
    <w:rsid w:val="00643E03"/>
    <w:rsid w:val="00645289"/>
    <w:rsid w:val="0064587D"/>
    <w:rsid w:val="0064622D"/>
    <w:rsid w:val="00646A38"/>
    <w:rsid w:val="00646AF3"/>
    <w:rsid w:val="00647689"/>
    <w:rsid w:val="006476C3"/>
    <w:rsid w:val="00650F87"/>
    <w:rsid w:val="006514DD"/>
    <w:rsid w:val="00651755"/>
    <w:rsid w:val="00651C06"/>
    <w:rsid w:val="00652C10"/>
    <w:rsid w:val="00653784"/>
    <w:rsid w:val="00653965"/>
    <w:rsid w:val="00653F10"/>
    <w:rsid w:val="00654006"/>
    <w:rsid w:val="00654250"/>
    <w:rsid w:val="006545D0"/>
    <w:rsid w:val="006551DC"/>
    <w:rsid w:val="006557DC"/>
    <w:rsid w:val="00655C93"/>
    <w:rsid w:val="00655CE6"/>
    <w:rsid w:val="00655E0C"/>
    <w:rsid w:val="00656162"/>
    <w:rsid w:val="006576F5"/>
    <w:rsid w:val="00657D97"/>
    <w:rsid w:val="006601A4"/>
    <w:rsid w:val="00660C6D"/>
    <w:rsid w:val="0066159C"/>
    <w:rsid w:val="00661713"/>
    <w:rsid w:val="00661844"/>
    <w:rsid w:val="00662941"/>
    <w:rsid w:val="0066338B"/>
    <w:rsid w:val="00663763"/>
    <w:rsid w:val="00663777"/>
    <w:rsid w:val="00663D15"/>
    <w:rsid w:val="006659BB"/>
    <w:rsid w:val="00666206"/>
    <w:rsid w:val="00666F2D"/>
    <w:rsid w:val="006678AC"/>
    <w:rsid w:val="0067087D"/>
    <w:rsid w:val="00671D8A"/>
    <w:rsid w:val="00671DCE"/>
    <w:rsid w:val="00672191"/>
    <w:rsid w:val="00672C26"/>
    <w:rsid w:val="00672E41"/>
    <w:rsid w:val="006743D4"/>
    <w:rsid w:val="00675153"/>
    <w:rsid w:val="006759E0"/>
    <w:rsid w:val="00675B33"/>
    <w:rsid w:val="006760E6"/>
    <w:rsid w:val="00676C28"/>
    <w:rsid w:val="00677E99"/>
    <w:rsid w:val="0068087B"/>
    <w:rsid w:val="00680FB8"/>
    <w:rsid w:val="00681149"/>
    <w:rsid w:val="00681A3E"/>
    <w:rsid w:val="00681D0E"/>
    <w:rsid w:val="0068226A"/>
    <w:rsid w:val="00682789"/>
    <w:rsid w:val="00682F25"/>
    <w:rsid w:val="006837DA"/>
    <w:rsid w:val="00683FD6"/>
    <w:rsid w:val="006845A5"/>
    <w:rsid w:val="00684AB0"/>
    <w:rsid w:val="00684D99"/>
    <w:rsid w:val="006859E8"/>
    <w:rsid w:val="00685EC3"/>
    <w:rsid w:val="0068711B"/>
    <w:rsid w:val="006876FD"/>
    <w:rsid w:val="00687982"/>
    <w:rsid w:val="00687C34"/>
    <w:rsid w:val="0069058A"/>
    <w:rsid w:val="00690CCC"/>
    <w:rsid w:val="00691AF3"/>
    <w:rsid w:val="0069339D"/>
    <w:rsid w:val="006938CE"/>
    <w:rsid w:val="00694016"/>
    <w:rsid w:val="006942C0"/>
    <w:rsid w:val="006947C8"/>
    <w:rsid w:val="00694BBD"/>
    <w:rsid w:val="006953DF"/>
    <w:rsid w:val="006958EA"/>
    <w:rsid w:val="00695925"/>
    <w:rsid w:val="00695FCB"/>
    <w:rsid w:val="006972A4"/>
    <w:rsid w:val="00697483"/>
    <w:rsid w:val="006A03F6"/>
    <w:rsid w:val="006A09FB"/>
    <w:rsid w:val="006A0C36"/>
    <w:rsid w:val="006A0CBA"/>
    <w:rsid w:val="006A1AEF"/>
    <w:rsid w:val="006A1DFB"/>
    <w:rsid w:val="006A3791"/>
    <w:rsid w:val="006A411C"/>
    <w:rsid w:val="006A4883"/>
    <w:rsid w:val="006A5815"/>
    <w:rsid w:val="006A5DFC"/>
    <w:rsid w:val="006A620C"/>
    <w:rsid w:val="006A6E76"/>
    <w:rsid w:val="006A7EB1"/>
    <w:rsid w:val="006B0AA0"/>
    <w:rsid w:val="006B12FA"/>
    <w:rsid w:val="006B13D9"/>
    <w:rsid w:val="006B1CAA"/>
    <w:rsid w:val="006B2270"/>
    <w:rsid w:val="006B2534"/>
    <w:rsid w:val="006B2BD1"/>
    <w:rsid w:val="006B30AA"/>
    <w:rsid w:val="006B3154"/>
    <w:rsid w:val="006B368E"/>
    <w:rsid w:val="006B453C"/>
    <w:rsid w:val="006B5571"/>
    <w:rsid w:val="006B5E19"/>
    <w:rsid w:val="006B61BC"/>
    <w:rsid w:val="006B61E2"/>
    <w:rsid w:val="006B660B"/>
    <w:rsid w:val="006B664C"/>
    <w:rsid w:val="006B6CC3"/>
    <w:rsid w:val="006B6D90"/>
    <w:rsid w:val="006B77FC"/>
    <w:rsid w:val="006B7814"/>
    <w:rsid w:val="006B7BAF"/>
    <w:rsid w:val="006C0701"/>
    <w:rsid w:val="006C24A7"/>
    <w:rsid w:val="006C299A"/>
    <w:rsid w:val="006C2C01"/>
    <w:rsid w:val="006C2DD5"/>
    <w:rsid w:val="006C495F"/>
    <w:rsid w:val="006C4CE6"/>
    <w:rsid w:val="006C5147"/>
    <w:rsid w:val="006C530D"/>
    <w:rsid w:val="006C54B3"/>
    <w:rsid w:val="006C73FA"/>
    <w:rsid w:val="006C74E0"/>
    <w:rsid w:val="006C7ADF"/>
    <w:rsid w:val="006C7F31"/>
    <w:rsid w:val="006C7FE4"/>
    <w:rsid w:val="006D08F5"/>
    <w:rsid w:val="006D091B"/>
    <w:rsid w:val="006D0B42"/>
    <w:rsid w:val="006D1047"/>
    <w:rsid w:val="006D262D"/>
    <w:rsid w:val="006D2B35"/>
    <w:rsid w:val="006D3234"/>
    <w:rsid w:val="006D3239"/>
    <w:rsid w:val="006D334A"/>
    <w:rsid w:val="006D4009"/>
    <w:rsid w:val="006D450F"/>
    <w:rsid w:val="006D4B11"/>
    <w:rsid w:val="006D6272"/>
    <w:rsid w:val="006D67D7"/>
    <w:rsid w:val="006D716D"/>
    <w:rsid w:val="006D73BE"/>
    <w:rsid w:val="006D7553"/>
    <w:rsid w:val="006D789F"/>
    <w:rsid w:val="006E0FB3"/>
    <w:rsid w:val="006E1278"/>
    <w:rsid w:val="006E15BA"/>
    <w:rsid w:val="006E1BBE"/>
    <w:rsid w:val="006E2463"/>
    <w:rsid w:val="006E2902"/>
    <w:rsid w:val="006E3568"/>
    <w:rsid w:val="006E379B"/>
    <w:rsid w:val="006E3CBD"/>
    <w:rsid w:val="006E3E4A"/>
    <w:rsid w:val="006E3EC4"/>
    <w:rsid w:val="006E428E"/>
    <w:rsid w:val="006E4B96"/>
    <w:rsid w:val="006E54D0"/>
    <w:rsid w:val="006E5B47"/>
    <w:rsid w:val="006F1505"/>
    <w:rsid w:val="006F1D98"/>
    <w:rsid w:val="006F26C7"/>
    <w:rsid w:val="006F2EB8"/>
    <w:rsid w:val="006F53E7"/>
    <w:rsid w:val="006F54C1"/>
    <w:rsid w:val="006F58F8"/>
    <w:rsid w:val="006F5977"/>
    <w:rsid w:val="006F66B5"/>
    <w:rsid w:val="006F73EF"/>
    <w:rsid w:val="006F799E"/>
    <w:rsid w:val="007010E8"/>
    <w:rsid w:val="0070197E"/>
    <w:rsid w:val="00702D56"/>
    <w:rsid w:val="00703FD8"/>
    <w:rsid w:val="00704205"/>
    <w:rsid w:val="007042CA"/>
    <w:rsid w:val="00704601"/>
    <w:rsid w:val="00704840"/>
    <w:rsid w:val="007048B0"/>
    <w:rsid w:val="00704ECD"/>
    <w:rsid w:val="007065CE"/>
    <w:rsid w:val="00706BCF"/>
    <w:rsid w:val="00706CAC"/>
    <w:rsid w:val="00707767"/>
    <w:rsid w:val="00707844"/>
    <w:rsid w:val="00707985"/>
    <w:rsid w:val="00707E57"/>
    <w:rsid w:val="0071119B"/>
    <w:rsid w:val="00711897"/>
    <w:rsid w:val="0071256A"/>
    <w:rsid w:val="00712824"/>
    <w:rsid w:val="00712932"/>
    <w:rsid w:val="00712B58"/>
    <w:rsid w:val="00713956"/>
    <w:rsid w:val="0071464F"/>
    <w:rsid w:val="0071506E"/>
    <w:rsid w:val="007155B2"/>
    <w:rsid w:val="00715D0C"/>
    <w:rsid w:val="007164E6"/>
    <w:rsid w:val="007166F6"/>
    <w:rsid w:val="007171D6"/>
    <w:rsid w:val="00717246"/>
    <w:rsid w:val="00717872"/>
    <w:rsid w:val="00720B86"/>
    <w:rsid w:val="007210B9"/>
    <w:rsid w:val="00721300"/>
    <w:rsid w:val="00722061"/>
    <w:rsid w:val="007225A3"/>
    <w:rsid w:val="007226DB"/>
    <w:rsid w:val="0072279C"/>
    <w:rsid w:val="00722A22"/>
    <w:rsid w:val="00723E76"/>
    <w:rsid w:val="00723EFD"/>
    <w:rsid w:val="007241C7"/>
    <w:rsid w:val="007256EE"/>
    <w:rsid w:val="0072576C"/>
    <w:rsid w:val="00725906"/>
    <w:rsid w:val="00726F2F"/>
    <w:rsid w:val="0072763B"/>
    <w:rsid w:val="00727FEF"/>
    <w:rsid w:val="00730174"/>
    <w:rsid w:val="00732457"/>
    <w:rsid w:val="007337BF"/>
    <w:rsid w:val="007339B0"/>
    <w:rsid w:val="00733C81"/>
    <w:rsid w:val="00733CA4"/>
    <w:rsid w:val="00733E72"/>
    <w:rsid w:val="00734487"/>
    <w:rsid w:val="0073454E"/>
    <w:rsid w:val="00734B1C"/>
    <w:rsid w:val="00734F81"/>
    <w:rsid w:val="00735052"/>
    <w:rsid w:val="007354F6"/>
    <w:rsid w:val="0073644C"/>
    <w:rsid w:val="007372DF"/>
    <w:rsid w:val="0073763C"/>
    <w:rsid w:val="00737A62"/>
    <w:rsid w:val="00737BFF"/>
    <w:rsid w:val="00740460"/>
    <w:rsid w:val="007407FB"/>
    <w:rsid w:val="00740C2A"/>
    <w:rsid w:val="0074264E"/>
    <w:rsid w:val="00743366"/>
    <w:rsid w:val="00743D58"/>
    <w:rsid w:val="007443B7"/>
    <w:rsid w:val="00744704"/>
    <w:rsid w:val="0074485D"/>
    <w:rsid w:val="007450E0"/>
    <w:rsid w:val="00745613"/>
    <w:rsid w:val="0074590C"/>
    <w:rsid w:val="00745EA4"/>
    <w:rsid w:val="00745FB4"/>
    <w:rsid w:val="00746074"/>
    <w:rsid w:val="007463EB"/>
    <w:rsid w:val="007465CF"/>
    <w:rsid w:val="00747101"/>
    <w:rsid w:val="00747340"/>
    <w:rsid w:val="00747EBA"/>
    <w:rsid w:val="0075084C"/>
    <w:rsid w:val="00750B7E"/>
    <w:rsid w:val="00751E30"/>
    <w:rsid w:val="00752AA4"/>
    <w:rsid w:val="0075344B"/>
    <w:rsid w:val="0075418F"/>
    <w:rsid w:val="0075422A"/>
    <w:rsid w:val="00754E84"/>
    <w:rsid w:val="00756C71"/>
    <w:rsid w:val="00757BF2"/>
    <w:rsid w:val="00757C2A"/>
    <w:rsid w:val="00757E58"/>
    <w:rsid w:val="0076173A"/>
    <w:rsid w:val="00761A14"/>
    <w:rsid w:val="007621B1"/>
    <w:rsid w:val="00762BA6"/>
    <w:rsid w:val="00763C90"/>
    <w:rsid w:val="00764604"/>
    <w:rsid w:val="007646CC"/>
    <w:rsid w:val="00764A13"/>
    <w:rsid w:val="00764D49"/>
    <w:rsid w:val="00765124"/>
    <w:rsid w:val="007651F9"/>
    <w:rsid w:val="007653E4"/>
    <w:rsid w:val="00766F3F"/>
    <w:rsid w:val="007675F3"/>
    <w:rsid w:val="0076786C"/>
    <w:rsid w:val="00767A21"/>
    <w:rsid w:val="00767F52"/>
    <w:rsid w:val="00770D17"/>
    <w:rsid w:val="00770F59"/>
    <w:rsid w:val="007710B6"/>
    <w:rsid w:val="007711B9"/>
    <w:rsid w:val="007712C8"/>
    <w:rsid w:val="00771AB9"/>
    <w:rsid w:val="0077210D"/>
    <w:rsid w:val="0077238B"/>
    <w:rsid w:val="0077242E"/>
    <w:rsid w:val="0077418E"/>
    <w:rsid w:val="007748E5"/>
    <w:rsid w:val="007756DD"/>
    <w:rsid w:val="00775731"/>
    <w:rsid w:val="007760B6"/>
    <w:rsid w:val="007773B0"/>
    <w:rsid w:val="00777571"/>
    <w:rsid w:val="00780224"/>
    <w:rsid w:val="00780721"/>
    <w:rsid w:val="00780802"/>
    <w:rsid w:val="007809D8"/>
    <w:rsid w:val="00781258"/>
    <w:rsid w:val="00781A29"/>
    <w:rsid w:val="00781F78"/>
    <w:rsid w:val="00782CF7"/>
    <w:rsid w:val="0078329C"/>
    <w:rsid w:val="00783C1C"/>
    <w:rsid w:val="00783F80"/>
    <w:rsid w:val="007845D5"/>
    <w:rsid w:val="00784A25"/>
    <w:rsid w:val="00784DB5"/>
    <w:rsid w:val="007850D4"/>
    <w:rsid w:val="007855E2"/>
    <w:rsid w:val="007857A7"/>
    <w:rsid w:val="007858F4"/>
    <w:rsid w:val="00785BF4"/>
    <w:rsid w:val="007860FC"/>
    <w:rsid w:val="00786AA1"/>
    <w:rsid w:val="00787B99"/>
    <w:rsid w:val="00787F74"/>
    <w:rsid w:val="0079052A"/>
    <w:rsid w:val="00790D46"/>
    <w:rsid w:val="00790F1D"/>
    <w:rsid w:val="00793902"/>
    <w:rsid w:val="00793979"/>
    <w:rsid w:val="00793FAE"/>
    <w:rsid w:val="00794316"/>
    <w:rsid w:val="00794B75"/>
    <w:rsid w:val="00794DBA"/>
    <w:rsid w:val="007952C8"/>
    <w:rsid w:val="00795C0B"/>
    <w:rsid w:val="0079747D"/>
    <w:rsid w:val="007A0892"/>
    <w:rsid w:val="007A0B22"/>
    <w:rsid w:val="007A138C"/>
    <w:rsid w:val="007A1864"/>
    <w:rsid w:val="007A2C1F"/>
    <w:rsid w:val="007A3556"/>
    <w:rsid w:val="007A3716"/>
    <w:rsid w:val="007A384B"/>
    <w:rsid w:val="007A4A96"/>
    <w:rsid w:val="007A50DE"/>
    <w:rsid w:val="007A5396"/>
    <w:rsid w:val="007A633A"/>
    <w:rsid w:val="007A63D5"/>
    <w:rsid w:val="007A6669"/>
    <w:rsid w:val="007A6B8C"/>
    <w:rsid w:val="007A6CBE"/>
    <w:rsid w:val="007A7207"/>
    <w:rsid w:val="007A7405"/>
    <w:rsid w:val="007B088C"/>
    <w:rsid w:val="007B1A00"/>
    <w:rsid w:val="007B1A46"/>
    <w:rsid w:val="007B1CC9"/>
    <w:rsid w:val="007B1DCE"/>
    <w:rsid w:val="007B1DE4"/>
    <w:rsid w:val="007B3369"/>
    <w:rsid w:val="007B3688"/>
    <w:rsid w:val="007B36A6"/>
    <w:rsid w:val="007B3845"/>
    <w:rsid w:val="007B38EB"/>
    <w:rsid w:val="007B3FEF"/>
    <w:rsid w:val="007B4613"/>
    <w:rsid w:val="007B527E"/>
    <w:rsid w:val="007B56A6"/>
    <w:rsid w:val="007B5841"/>
    <w:rsid w:val="007B66E9"/>
    <w:rsid w:val="007B6D9E"/>
    <w:rsid w:val="007B715A"/>
    <w:rsid w:val="007B7DFF"/>
    <w:rsid w:val="007C0763"/>
    <w:rsid w:val="007C07F3"/>
    <w:rsid w:val="007C0A7C"/>
    <w:rsid w:val="007C237E"/>
    <w:rsid w:val="007C2BBA"/>
    <w:rsid w:val="007C2C3C"/>
    <w:rsid w:val="007C5580"/>
    <w:rsid w:val="007C63F1"/>
    <w:rsid w:val="007C6C9E"/>
    <w:rsid w:val="007C77A5"/>
    <w:rsid w:val="007C7CCC"/>
    <w:rsid w:val="007D0CAA"/>
    <w:rsid w:val="007D12AB"/>
    <w:rsid w:val="007D13A5"/>
    <w:rsid w:val="007D1BAA"/>
    <w:rsid w:val="007D1D49"/>
    <w:rsid w:val="007D377F"/>
    <w:rsid w:val="007D3D1A"/>
    <w:rsid w:val="007D3E0A"/>
    <w:rsid w:val="007D5298"/>
    <w:rsid w:val="007D7571"/>
    <w:rsid w:val="007D7E97"/>
    <w:rsid w:val="007E0D6F"/>
    <w:rsid w:val="007E0E7C"/>
    <w:rsid w:val="007E11AE"/>
    <w:rsid w:val="007E1C45"/>
    <w:rsid w:val="007E1FD3"/>
    <w:rsid w:val="007E2318"/>
    <w:rsid w:val="007E2E9D"/>
    <w:rsid w:val="007E3807"/>
    <w:rsid w:val="007E3A86"/>
    <w:rsid w:val="007E471F"/>
    <w:rsid w:val="007E4FB6"/>
    <w:rsid w:val="007E6A5D"/>
    <w:rsid w:val="007E6C12"/>
    <w:rsid w:val="007E6CAD"/>
    <w:rsid w:val="007E6F97"/>
    <w:rsid w:val="007E7181"/>
    <w:rsid w:val="007E7699"/>
    <w:rsid w:val="007F04BA"/>
    <w:rsid w:val="007F0EA3"/>
    <w:rsid w:val="007F0F60"/>
    <w:rsid w:val="007F14D8"/>
    <w:rsid w:val="007F1657"/>
    <w:rsid w:val="007F1863"/>
    <w:rsid w:val="007F193E"/>
    <w:rsid w:val="007F24A1"/>
    <w:rsid w:val="007F37A9"/>
    <w:rsid w:val="007F4555"/>
    <w:rsid w:val="007F4C93"/>
    <w:rsid w:val="007F4D0C"/>
    <w:rsid w:val="007F5336"/>
    <w:rsid w:val="007F550D"/>
    <w:rsid w:val="007F57AD"/>
    <w:rsid w:val="007F6153"/>
    <w:rsid w:val="007F61EB"/>
    <w:rsid w:val="007F6972"/>
    <w:rsid w:val="008000DC"/>
    <w:rsid w:val="00800DE9"/>
    <w:rsid w:val="008013ED"/>
    <w:rsid w:val="0080158A"/>
    <w:rsid w:val="00802512"/>
    <w:rsid w:val="0080385A"/>
    <w:rsid w:val="008044FB"/>
    <w:rsid w:val="0080453F"/>
    <w:rsid w:val="00804622"/>
    <w:rsid w:val="008049D9"/>
    <w:rsid w:val="008052E7"/>
    <w:rsid w:val="0080571B"/>
    <w:rsid w:val="0080654B"/>
    <w:rsid w:val="00806F02"/>
    <w:rsid w:val="0081008A"/>
    <w:rsid w:val="00810237"/>
    <w:rsid w:val="008111F9"/>
    <w:rsid w:val="0081141F"/>
    <w:rsid w:val="008122C5"/>
    <w:rsid w:val="008129AD"/>
    <w:rsid w:val="00812B83"/>
    <w:rsid w:val="0081348C"/>
    <w:rsid w:val="00814188"/>
    <w:rsid w:val="008145F8"/>
    <w:rsid w:val="00815241"/>
    <w:rsid w:val="00815927"/>
    <w:rsid w:val="00815EB7"/>
    <w:rsid w:val="00815EB9"/>
    <w:rsid w:val="008163FC"/>
    <w:rsid w:val="0081681A"/>
    <w:rsid w:val="00816865"/>
    <w:rsid w:val="00817EED"/>
    <w:rsid w:val="00817FE5"/>
    <w:rsid w:val="008202AC"/>
    <w:rsid w:val="008207A0"/>
    <w:rsid w:val="00820B95"/>
    <w:rsid w:val="00820CEC"/>
    <w:rsid w:val="00821338"/>
    <w:rsid w:val="00821340"/>
    <w:rsid w:val="008213AE"/>
    <w:rsid w:val="00822252"/>
    <w:rsid w:val="008226BC"/>
    <w:rsid w:val="00822C6A"/>
    <w:rsid w:val="008231D1"/>
    <w:rsid w:val="00823360"/>
    <w:rsid w:val="00823726"/>
    <w:rsid w:val="00823E31"/>
    <w:rsid w:val="008247B5"/>
    <w:rsid w:val="0082481F"/>
    <w:rsid w:val="00824BEA"/>
    <w:rsid w:val="00825EF6"/>
    <w:rsid w:val="00826072"/>
    <w:rsid w:val="008265CB"/>
    <w:rsid w:val="00827225"/>
    <w:rsid w:val="00827E3F"/>
    <w:rsid w:val="00831A3A"/>
    <w:rsid w:val="008326E6"/>
    <w:rsid w:val="00834241"/>
    <w:rsid w:val="0083479F"/>
    <w:rsid w:val="00834B18"/>
    <w:rsid w:val="00835040"/>
    <w:rsid w:val="00835349"/>
    <w:rsid w:val="00835495"/>
    <w:rsid w:val="0083585E"/>
    <w:rsid w:val="00835BDE"/>
    <w:rsid w:val="00835CB7"/>
    <w:rsid w:val="0083686E"/>
    <w:rsid w:val="00836F64"/>
    <w:rsid w:val="00840997"/>
    <w:rsid w:val="00841830"/>
    <w:rsid w:val="00841DF8"/>
    <w:rsid w:val="00841FD3"/>
    <w:rsid w:val="00844C28"/>
    <w:rsid w:val="00846B21"/>
    <w:rsid w:val="008511AE"/>
    <w:rsid w:val="00851204"/>
    <w:rsid w:val="00851C39"/>
    <w:rsid w:val="0085309B"/>
    <w:rsid w:val="00853231"/>
    <w:rsid w:val="00853713"/>
    <w:rsid w:val="008539C1"/>
    <w:rsid w:val="00854425"/>
    <w:rsid w:val="00854C00"/>
    <w:rsid w:val="00854F2E"/>
    <w:rsid w:val="00855930"/>
    <w:rsid w:val="00855D84"/>
    <w:rsid w:val="00855DC1"/>
    <w:rsid w:val="00855EBB"/>
    <w:rsid w:val="008561B8"/>
    <w:rsid w:val="00856A42"/>
    <w:rsid w:val="00856FE5"/>
    <w:rsid w:val="00857615"/>
    <w:rsid w:val="00857EC2"/>
    <w:rsid w:val="0086041D"/>
    <w:rsid w:val="008615CD"/>
    <w:rsid w:val="008617FD"/>
    <w:rsid w:val="008618F3"/>
    <w:rsid w:val="00862210"/>
    <w:rsid w:val="008637A1"/>
    <w:rsid w:val="008637F7"/>
    <w:rsid w:val="00863D84"/>
    <w:rsid w:val="008646C1"/>
    <w:rsid w:val="00864954"/>
    <w:rsid w:val="00864A18"/>
    <w:rsid w:val="008652C1"/>
    <w:rsid w:val="008656F9"/>
    <w:rsid w:val="00865D0E"/>
    <w:rsid w:val="00865FED"/>
    <w:rsid w:val="00866290"/>
    <w:rsid w:val="00866DD0"/>
    <w:rsid w:val="008676B4"/>
    <w:rsid w:val="008700CE"/>
    <w:rsid w:val="0087053F"/>
    <w:rsid w:val="0087095D"/>
    <w:rsid w:val="00871548"/>
    <w:rsid w:val="0087192E"/>
    <w:rsid w:val="00871B61"/>
    <w:rsid w:val="008722CF"/>
    <w:rsid w:val="00872E0B"/>
    <w:rsid w:val="00873F84"/>
    <w:rsid w:val="00874A13"/>
    <w:rsid w:val="00874FEF"/>
    <w:rsid w:val="008764FF"/>
    <w:rsid w:val="00876998"/>
    <w:rsid w:val="008769FC"/>
    <w:rsid w:val="00876DE1"/>
    <w:rsid w:val="00876FCB"/>
    <w:rsid w:val="00877395"/>
    <w:rsid w:val="0087757C"/>
    <w:rsid w:val="008803A3"/>
    <w:rsid w:val="00880455"/>
    <w:rsid w:val="008804DD"/>
    <w:rsid w:val="008807FE"/>
    <w:rsid w:val="00880939"/>
    <w:rsid w:val="00880A42"/>
    <w:rsid w:val="00880C53"/>
    <w:rsid w:val="00882A49"/>
    <w:rsid w:val="00882A55"/>
    <w:rsid w:val="00882AFB"/>
    <w:rsid w:val="00882F76"/>
    <w:rsid w:val="00883509"/>
    <w:rsid w:val="00883B35"/>
    <w:rsid w:val="00884008"/>
    <w:rsid w:val="00884492"/>
    <w:rsid w:val="008848EC"/>
    <w:rsid w:val="00884AA5"/>
    <w:rsid w:val="008850C1"/>
    <w:rsid w:val="008851DF"/>
    <w:rsid w:val="0088612B"/>
    <w:rsid w:val="00886531"/>
    <w:rsid w:val="008878FD"/>
    <w:rsid w:val="00887FB8"/>
    <w:rsid w:val="00890669"/>
    <w:rsid w:val="00892EAC"/>
    <w:rsid w:val="00892F68"/>
    <w:rsid w:val="00893175"/>
    <w:rsid w:val="00893D3A"/>
    <w:rsid w:val="00895103"/>
    <w:rsid w:val="00895273"/>
    <w:rsid w:val="0089722B"/>
    <w:rsid w:val="008A068B"/>
    <w:rsid w:val="008A0D57"/>
    <w:rsid w:val="008A179A"/>
    <w:rsid w:val="008A1F0A"/>
    <w:rsid w:val="008A2203"/>
    <w:rsid w:val="008A269E"/>
    <w:rsid w:val="008A3BAC"/>
    <w:rsid w:val="008A3CE6"/>
    <w:rsid w:val="008A3F6F"/>
    <w:rsid w:val="008A451F"/>
    <w:rsid w:val="008A52D5"/>
    <w:rsid w:val="008A5650"/>
    <w:rsid w:val="008A6E73"/>
    <w:rsid w:val="008A7B5E"/>
    <w:rsid w:val="008B1049"/>
    <w:rsid w:val="008B1361"/>
    <w:rsid w:val="008B16F4"/>
    <w:rsid w:val="008B1DF4"/>
    <w:rsid w:val="008B2827"/>
    <w:rsid w:val="008B2FA6"/>
    <w:rsid w:val="008B4B8E"/>
    <w:rsid w:val="008B4E4F"/>
    <w:rsid w:val="008B4EE3"/>
    <w:rsid w:val="008B5093"/>
    <w:rsid w:val="008B55F6"/>
    <w:rsid w:val="008B5BB5"/>
    <w:rsid w:val="008B6149"/>
    <w:rsid w:val="008C007B"/>
    <w:rsid w:val="008C00BB"/>
    <w:rsid w:val="008C0A95"/>
    <w:rsid w:val="008C0C27"/>
    <w:rsid w:val="008C0DD5"/>
    <w:rsid w:val="008C194F"/>
    <w:rsid w:val="008C1C2C"/>
    <w:rsid w:val="008C1C51"/>
    <w:rsid w:val="008C1CBF"/>
    <w:rsid w:val="008C2CEC"/>
    <w:rsid w:val="008C2D59"/>
    <w:rsid w:val="008C4EE1"/>
    <w:rsid w:val="008C6A04"/>
    <w:rsid w:val="008C6C29"/>
    <w:rsid w:val="008C6F2A"/>
    <w:rsid w:val="008C71E8"/>
    <w:rsid w:val="008C7C0D"/>
    <w:rsid w:val="008D16B8"/>
    <w:rsid w:val="008D318E"/>
    <w:rsid w:val="008D352E"/>
    <w:rsid w:val="008D3CA9"/>
    <w:rsid w:val="008D40BD"/>
    <w:rsid w:val="008D47CF"/>
    <w:rsid w:val="008D4817"/>
    <w:rsid w:val="008D4C26"/>
    <w:rsid w:val="008D4F32"/>
    <w:rsid w:val="008D5609"/>
    <w:rsid w:val="008D5863"/>
    <w:rsid w:val="008D6449"/>
    <w:rsid w:val="008D6F68"/>
    <w:rsid w:val="008D776A"/>
    <w:rsid w:val="008E01AF"/>
    <w:rsid w:val="008E0837"/>
    <w:rsid w:val="008E0FF0"/>
    <w:rsid w:val="008E14A4"/>
    <w:rsid w:val="008E2B03"/>
    <w:rsid w:val="008E3963"/>
    <w:rsid w:val="008E3F6C"/>
    <w:rsid w:val="008E4EBE"/>
    <w:rsid w:val="008E55FB"/>
    <w:rsid w:val="008E5FA0"/>
    <w:rsid w:val="008E6F20"/>
    <w:rsid w:val="008E7436"/>
    <w:rsid w:val="008E74F5"/>
    <w:rsid w:val="008E76C0"/>
    <w:rsid w:val="008E7A5F"/>
    <w:rsid w:val="008E7B8D"/>
    <w:rsid w:val="008E7F72"/>
    <w:rsid w:val="008F0F7F"/>
    <w:rsid w:val="008F1A8E"/>
    <w:rsid w:val="008F1D53"/>
    <w:rsid w:val="008F2462"/>
    <w:rsid w:val="008F4264"/>
    <w:rsid w:val="008F4661"/>
    <w:rsid w:val="008F50E2"/>
    <w:rsid w:val="008F5D12"/>
    <w:rsid w:val="008F671B"/>
    <w:rsid w:val="008F7325"/>
    <w:rsid w:val="008F79E4"/>
    <w:rsid w:val="008F7A0C"/>
    <w:rsid w:val="008F7D8F"/>
    <w:rsid w:val="008F7ED6"/>
    <w:rsid w:val="00900E2D"/>
    <w:rsid w:val="00900F52"/>
    <w:rsid w:val="009011BF"/>
    <w:rsid w:val="00901BD7"/>
    <w:rsid w:val="00901E30"/>
    <w:rsid w:val="00901FA5"/>
    <w:rsid w:val="0090307C"/>
    <w:rsid w:val="0090487E"/>
    <w:rsid w:val="00905701"/>
    <w:rsid w:val="009069B6"/>
    <w:rsid w:val="009069D8"/>
    <w:rsid w:val="009123DA"/>
    <w:rsid w:val="009127DA"/>
    <w:rsid w:val="009127E1"/>
    <w:rsid w:val="00912C04"/>
    <w:rsid w:val="00913249"/>
    <w:rsid w:val="009134D9"/>
    <w:rsid w:val="00913504"/>
    <w:rsid w:val="009138F6"/>
    <w:rsid w:val="00913C25"/>
    <w:rsid w:val="00915707"/>
    <w:rsid w:val="00915A06"/>
    <w:rsid w:val="00915E2B"/>
    <w:rsid w:val="00916D09"/>
    <w:rsid w:val="009176E5"/>
    <w:rsid w:val="00917DB5"/>
    <w:rsid w:val="00920059"/>
    <w:rsid w:val="00920D86"/>
    <w:rsid w:val="00921389"/>
    <w:rsid w:val="00921A58"/>
    <w:rsid w:val="00921F25"/>
    <w:rsid w:val="0092209D"/>
    <w:rsid w:val="00922110"/>
    <w:rsid w:val="00922410"/>
    <w:rsid w:val="00922C93"/>
    <w:rsid w:val="00922FB8"/>
    <w:rsid w:val="0092450C"/>
    <w:rsid w:val="00926C7D"/>
    <w:rsid w:val="009277B4"/>
    <w:rsid w:val="00927C31"/>
    <w:rsid w:val="00931547"/>
    <w:rsid w:val="00931984"/>
    <w:rsid w:val="009319BE"/>
    <w:rsid w:val="009320C1"/>
    <w:rsid w:val="00932502"/>
    <w:rsid w:val="00932D4A"/>
    <w:rsid w:val="00933018"/>
    <w:rsid w:val="00933B4F"/>
    <w:rsid w:val="00933F08"/>
    <w:rsid w:val="0093467D"/>
    <w:rsid w:val="00934933"/>
    <w:rsid w:val="00934DE5"/>
    <w:rsid w:val="009354D5"/>
    <w:rsid w:val="00935E97"/>
    <w:rsid w:val="00936290"/>
    <w:rsid w:val="00936F04"/>
    <w:rsid w:val="009400C9"/>
    <w:rsid w:val="0094081B"/>
    <w:rsid w:val="0094195C"/>
    <w:rsid w:val="00941D3A"/>
    <w:rsid w:val="00942863"/>
    <w:rsid w:val="00942A39"/>
    <w:rsid w:val="00942E84"/>
    <w:rsid w:val="009430A7"/>
    <w:rsid w:val="00943B01"/>
    <w:rsid w:val="0094485C"/>
    <w:rsid w:val="0094496D"/>
    <w:rsid w:val="00944E77"/>
    <w:rsid w:val="0094581B"/>
    <w:rsid w:val="00945BDC"/>
    <w:rsid w:val="00945BFF"/>
    <w:rsid w:val="00945C18"/>
    <w:rsid w:val="00946377"/>
    <w:rsid w:val="0094797C"/>
    <w:rsid w:val="00947AF9"/>
    <w:rsid w:val="00950A8B"/>
    <w:rsid w:val="00950EF9"/>
    <w:rsid w:val="009517F2"/>
    <w:rsid w:val="00951AE4"/>
    <w:rsid w:val="00952071"/>
    <w:rsid w:val="00952590"/>
    <w:rsid w:val="00953F4E"/>
    <w:rsid w:val="0095575F"/>
    <w:rsid w:val="00956D2E"/>
    <w:rsid w:val="00957B3A"/>
    <w:rsid w:val="00960211"/>
    <w:rsid w:val="00960D35"/>
    <w:rsid w:val="00960DF6"/>
    <w:rsid w:val="00961143"/>
    <w:rsid w:val="009614F2"/>
    <w:rsid w:val="009616C4"/>
    <w:rsid w:val="00961DBA"/>
    <w:rsid w:val="00962552"/>
    <w:rsid w:val="00963822"/>
    <w:rsid w:val="00963C29"/>
    <w:rsid w:val="0096419C"/>
    <w:rsid w:val="00964571"/>
    <w:rsid w:val="00965C4F"/>
    <w:rsid w:val="00966DF9"/>
    <w:rsid w:val="00966E6F"/>
    <w:rsid w:val="009671A4"/>
    <w:rsid w:val="00967306"/>
    <w:rsid w:val="00967E0F"/>
    <w:rsid w:val="0097161D"/>
    <w:rsid w:val="009719C4"/>
    <w:rsid w:val="009724DA"/>
    <w:rsid w:val="009734AC"/>
    <w:rsid w:val="00973B19"/>
    <w:rsid w:val="00974302"/>
    <w:rsid w:val="009746D5"/>
    <w:rsid w:val="0097488B"/>
    <w:rsid w:val="00974CF6"/>
    <w:rsid w:val="00974FA4"/>
    <w:rsid w:val="00977135"/>
    <w:rsid w:val="0098034E"/>
    <w:rsid w:val="00980ABE"/>
    <w:rsid w:val="00981421"/>
    <w:rsid w:val="00982E55"/>
    <w:rsid w:val="00982F18"/>
    <w:rsid w:val="0098408C"/>
    <w:rsid w:val="00984562"/>
    <w:rsid w:val="009848AC"/>
    <w:rsid w:val="00984963"/>
    <w:rsid w:val="00984B6E"/>
    <w:rsid w:val="00984C21"/>
    <w:rsid w:val="009856C4"/>
    <w:rsid w:val="00985B9F"/>
    <w:rsid w:val="00986C52"/>
    <w:rsid w:val="00987E98"/>
    <w:rsid w:val="009903D9"/>
    <w:rsid w:val="00991BED"/>
    <w:rsid w:val="00991E12"/>
    <w:rsid w:val="00991E5A"/>
    <w:rsid w:val="0099333E"/>
    <w:rsid w:val="00993950"/>
    <w:rsid w:val="009950DD"/>
    <w:rsid w:val="0099599F"/>
    <w:rsid w:val="00995CF8"/>
    <w:rsid w:val="009962EB"/>
    <w:rsid w:val="00996662"/>
    <w:rsid w:val="00996EF7"/>
    <w:rsid w:val="00997865"/>
    <w:rsid w:val="00997C9E"/>
    <w:rsid w:val="00997FB7"/>
    <w:rsid w:val="009A06A9"/>
    <w:rsid w:val="009A0B33"/>
    <w:rsid w:val="009A0C42"/>
    <w:rsid w:val="009A1872"/>
    <w:rsid w:val="009A2B17"/>
    <w:rsid w:val="009A30B5"/>
    <w:rsid w:val="009A3988"/>
    <w:rsid w:val="009A3B89"/>
    <w:rsid w:val="009A3EBC"/>
    <w:rsid w:val="009A3F3F"/>
    <w:rsid w:val="009A42DB"/>
    <w:rsid w:val="009A45A6"/>
    <w:rsid w:val="009A68B4"/>
    <w:rsid w:val="009A6EAF"/>
    <w:rsid w:val="009A6F8E"/>
    <w:rsid w:val="009A741B"/>
    <w:rsid w:val="009A782D"/>
    <w:rsid w:val="009A7A7C"/>
    <w:rsid w:val="009B03A8"/>
    <w:rsid w:val="009B106F"/>
    <w:rsid w:val="009B11EF"/>
    <w:rsid w:val="009B19C8"/>
    <w:rsid w:val="009B2BEE"/>
    <w:rsid w:val="009B2C4D"/>
    <w:rsid w:val="009B361E"/>
    <w:rsid w:val="009B3DA5"/>
    <w:rsid w:val="009B5066"/>
    <w:rsid w:val="009B6851"/>
    <w:rsid w:val="009B6C4A"/>
    <w:rsid w:val="009B71DD"/>
    <w:rsid w:val="009B7D43"/>
    <w:rsid w:val="009C04B0"/>
    <w:rsid w:val="009C08F7"/>
    <w:rsid w:val="009C11F1"/>
    <w:rsid w:val="009C15EC"/>
    <w:rsid w:val="009C15F9"/>
    <w:rsid w:val="009C1CAE"/>
    <w:rsid w:val="009C229D"/>
    <w:rsid w:val="009C30A9"/>
    <w:rsid w:val="009C38E7"/>
    <w:rsid w:val="009C3ED8"/>
    <w:rsid w:val="009C3EF9"/>
    <w:rsid w:val="009C4C0C"/>
    <w:rsid w:val="009C4D72"/>
    <w:rsid w:val="009C5369"/>
    <w:rsid w:val="009C55F6"/>
    <w:rsid w:val="009C57BB"/>
    <w:rsid w:val="009C6351"/>
    <w:rsid w:val="009C6451"/>
    <w:rsid w:val="009C6685"/>
    <w:rsid w:val="009C698A"/>
    <w:rsid w:val="009C6E51"/>
    <w:rsid w:val="009C741E"/>
    <w:rsid w:val="009C75AD"/>
    <w:rsid w:val="009C79D4"/>
    <w:rsid w:val="009C7C94"/>
    <w:rsid w:val="009C7D92"/>
    <w:rsid w:val="009C7E6A"/>
    <w:rsid w:val="009D037A"/>
    <w:rsid w:val="009D042D"/>
    <w:rsid w:val="009D042F"/>
    <w:rsid w:val="009D058F"/>
    <w:rsid w:val="009D05E3"/>
    <w:rsid w:val="009D07A9"/>
    <w:rsid w:val="009D087E"/>
    <w:rsid w:val="009D0A52"/>
    <w:rsid w:val="009D0DDE"/>
    <w:rsid w:val="009D0E79"/>
    <w:rsid w:val="009D0F71"/>
    <w:rsid w:val="009D11F6"/>
    <w:rsid w:val="009D25A2"/>
    <w:rsid w:val="009D37DF"/>
    <w:rsid w:val="009D38D0"/>
    <w:rsid w:val="009D3B8E"/>
    <w:rsid w:val="009D4A3C"/>
    <w:rsid w:val="009D61FF"/>
    <w:rsid w:val="009D7CF0"/>
    <w:rsid w:val="009E2922"/>
    <w:rsid w:val="009E2945"/>
    <w:rsid w:val="009E2FDF"/>
    <w:rsid w:val="009E37D3"/>
    <w:rsid w:val="009E4127"/>
    <w:rsid w:val="009E49DC"/>
    <w:rsid w:val="009E589C"/>
    <w:rsid w:val="009E6DC0"/>
    <w:rsid w:val="009F03FD"/>
    <w:rsid w:val="009F0A5F"/>
    <w:rsid w:val="009F0EA4"/>
    <w:rsid w:val="009F1057"/>
    <w:rsid w:val="009F17BD"/>
    <w:rsid w:val="009F18EB"/>
    <w:rsid w:val="009F1B13"/>
    <w:rsid w:val="009F1E04"/>
    <w:rsid w:val="009F200C"/>
    <w:rsid w:val="009F28D0"/>
    <w:rsid w:val="009F2B34"/>
    <w:rsid w:val="009F322A"/>
    <w:rsid w:val="009F4183"/>
    <w:rsid w:val="009F42E9"/>
    <w:rsid w:val="009F459B"/>
    <w:rsid w:val="009F4EE4"/>
    <w:rsid w:val="009F5C3A"/>
    <w:rsid w:val="009F5F65"/>
    <w:rsid w:val="009F66B5"/>
    <w:rsid w:val="009F7458"/>
    <w:rsid w:val="00A006BF"/>
    <w:rsid w:val="00A01A07"/>
    <w:rsid w:val="00A02B3B"/>
    <w:rsid w:val="00A02D4D"/>
    <w:rsid w:val="00A04D3F"/>
    <w:rsid w:val="00A05866"/>
    <w:rsid w:val="00A0632A"/>
    <w:rsid w:val="00A06FCC"/>
    <w:rsid w:val="00A102E3"/>
    <w:rsid w:val="00A10357"/>
    <w:rsid w:val="00A1035D"/>
    <w:rsid w:val="00A10D09"/>
    <w:rsid w:val="00A114FA"/>
    <w:rsid w:val="00A11BDD"/>
    <w:rsid w:val="00A12290"/>
    <w:rsid w:val="00A12586"/>
    <w:rsid w:val="00A12BBB"/>
    <w:rsid w:val="00A12EA9"/>
    <w:rsid w:val="00A1317D"/>
    <w:rsid w:val="00A136F1"/>
    <w:rsid w:val="00A14618"/>
    <w:rsid w:val="00A146A4"/>
    <w:rsid w:val="00A14FFE"/>
    <w:rsid w:val="00A15F08"/>
    <w:rsid w:val="00A1657E"/>
    <w:rsid w:val="00A1674C"/>
    <w:rsid w:val="00A16804"/>
    <w:rsid w:val="00A16AD0"/>
    <w:rsid w:val="00A20581"/>
    <w:rsid w:val="00A21946"/>
    <w:rsid w:val="00A21DD9"/>
    <w:rsid w:val="00A21E01"/>
    <w:rsid w:val="00A227EC"/>
    <w:rsid w:val="00A22B8E"/>
    <w:rsid w:val="00A2301E"/>
    <w:rsid w:val="00A232E2"/>
    <w:rsid w:val="00A237D9"/>
    <w:rsid w:val="00A23CAA"/>
    <w:rsid w:val="00A23D1D"/>
    <w:rsid w:val="00A23FA5"/>
    <w:rsid w:val="00A253C1"/>
    <w:rsid w:val="00A25D2D"/>
    <w:rsid w:val="00A3003B"/>
    <w:rsid w:val="00A30273"/>
    <w:rsid w:val="00A304AA"/>
    <w:rsid w:val="00A3054B"/>
    <w:rsid w:val="00A31B31"/>
    <w:rsid w:val="00A31CEC"/>
    <w:rsid w:val="00A31D4A"/>
    <w:rsid w:val="00A32757"/>
    <w:rsid w:val="00A32AC6"/>
    <w:rsid w:val="00A32F4C"/>
    <w:rsid w:val="00A331C3"/>
    <w:rsid w:val="00A33426"/>
    <w:rsid w:val="00A33FD4"/>
    <w:rsid w:val="00A3450E"/>
    <w:rsid w:val="00A34A55"/>
    <w:rsid w:val="00A350A0"/>
    <w:rsid w:val="00A3536A"/>
    <w:rsid w:val="00A357B4"/>
    <w:rsid w:val="00A35FBE"/>
    <w:rsid w:val="00A36638"/>
    <w:rsid w:val="00A37AE0"/>
    <w:rsid w:val="00A37C4D"/>
    <w:rsid w:val="00A40130"/>
    <w:rsid w:val="00A4121A"/>
    <w:rsid w:val="00A41C66"/>
    <w:rsid w:val="00A4218F"/>
    <w:rsid w:val="00A428AF"/>
    <w:rsid w:val="00A431F0"/>
    <w:rsid w:val="00A43B82"/>
    <w:rsid w:val="00A43E18"/>
    <w:rsid w:val="00A44063"/>
    <w:rsid w:val="00A456E8"/>
    <w:rsid w:val="00A459AC"/>
    <w:rsid w:val="00A45A9C"/>
    <w:rsid w:val="00A45E87"/>
    <w:rsid w:val="00A47AC9"/>
    <w:rsid w:val="00A50154"/>
    <w:rsid w:val="00A506EC"/>
    <w:rsid w:val="00A50C9E"/>
    <w:rsid w:val="00A50D91"/>
    <w:rsid w:val="00A517B5"/>
    <w:rsid w:val="00A52A46"/>
    <w:rsid w:val="00A53A08"/>
    <w:rsid w:val="00A54B50"/>
    <w:rsid w:val="00A555B6"/>
    <w:rsid w:val="00A55E2B"/>
    <w:rsid w:val="00A55FBA"/>
    <w:rsid w:val="00A561D5"/>
    <w:rsid w:val="00A564AE"/>
    <w:rsid w:val="00A56DEE"/>
    <w:rsid w:val="00A575BB"/>
    <w:rsid w:val="00A60FC3"/>
    <w:rsid w:val="00A61388"/>
    <w:rsid w:val="00A61665"/>
    <w:rsid w:val="00A61AA1"/>
    <w:rsid w:val="00A61B6A"/>
    <w:rsid w:val="00A64001"/>
    <w:rsid w:val="00A6466F"/>
    <w:rsid w:val="00A66169"/>
    <w:rsid w:val="00A662CE"/>
    <w:rsid w:val="00A67336"/>
    <w:rsid w:val="00A674D4"/>
    <w:rsid w:val="00A67E9A"/>
    <w:rsid w:val="00A7042F"/>
    <w:rsid w:val="00A705FB"/>
    <w:rsid w:val="00A7069A"/>
    <w:rsid w:val="00A70A98"/>
    <w:rsid w:val="00A7126C"/>
    <w:rsid w:val="00A715EE"/>
    <w:rsid w:val="00A717A8"/>
    <w:rsid w:val="00A72416"/>
    <w:rsid w:val="00A72755"/>
    <w:rsid w:val="00A72789"/>
    <w:rsid w:val="00A7339B"/>
    <w:rsid w:val="00A734B1"/>
    <w:rsid w:val="00A74D5D"/>
    <w:rsid w:val="00A7531E"/>
    <w:rsid w:val="00A75FC5"/>
    <w:rsid w:val="00A7641A"/>
    <w:rsid w:val="00A76A0B"/>
    <w:rsid w:val="00A76C97"/>
    <w:rsid w:val="00A776A4"/>
    <w:rsid w:val="00A807D7"/>
    <w:rsid w:val="00A81DEB"/>
    <w:rsid w:val="00A83978"/>
    <w:rsid w:val="00A84008"/>
    <w:rsid w:val="00A851D1"/>
    <w:rsid w:val="00A86288"/>
    <w:rsid w:val="00A863BD"/>
    <w:rsid w:val="00A86BD3"/>
    <w:rsid w:val="00A8746A"/>
    <w:rsid w:val="00A876C3"/>
    <w:rsid w:val="00A87DD9"/>
    <w:rsid w:val="00A90644"/>
    <w:rsid w:val="00A90C0C"/>
    <w:rsid w:val="00A90C26"/>
    <w:rsid w:val="00A91461"/>
    <w:rsid w:val="00A91DE0"/>
    <w:rsid w:val="00A92596"/>
    <w:rsid w:val="00A92FB6"/>
    <w:rsid w:val="00A930DA"/>
    <w:rsid w:val="00A9322B"/>
    <w:rsid w:val="00A9341D"/>
    <w:rsid w:val="00A93639"/>
    <w:rsid w:val="00A939C1"/>
    <w:rsid w:val="00A93E3A"/>
    <w:rsid w:val="00A93F49"/>
    <w:rsid w:val="00A93FA4"/>
    <w:rsid w:val="00A94CC3"/>
    <w:rsid w:val="00A94DCB"/>
    <w:rsid w:val="00A95700"/>
    <w:rsid w:val="00A95DF0"/>
    <w:rsid w:val="00A96857"/>
    <w:rsid w:val="00A97364"/>
    <w:rsid w:val="00A97C25"/>
    <w:rsid w:val="00AA0AC4"/>
    <w:rsid w:val="00AA0F23"/>
    <w:rsid w:val="00AA1189"/>
    <w:rsid w:val="00AA181A"/>
    <w:rsid w:val="00AA1925"/>
    <w:rsid w:val="00AA1F70"/>
    <w:rsid w:val="00AA3CBC"/>
    <w:rsid w:val="00AA3F14"/>
    <w:rsid w:val="00AA4B19"/>
    <w:rsid w:val="00AA69C1"/>
    <w:rsid w:val="00AB0258"/>
    <w:rsid w:val="00AB0E83"/>
    <w:rsid w:val="00AB1977"/>
    <w:rsid w:val="00AB1A7E"/>
    <w:rsid w:val="00AB1F62"/>
    <w:rsid w:val="00AB2234"/>
    <w:rsid w:val="00AB2479"/>
    <w:rsid w:val="00AB2927"/>
    <w:rsid w:val="00AB2C15"/>
    <w:rsid w:val="00AB369B"/>
    <w:rsid w:val="00AB40F0"/>
    <w:rsid w:val="00AB49ED"/>
    <w:rsid w:val="00AB4F34"/>
    <w:rsid w:val="00AB5006"/>
    <w:rsid w:val="00AB5CD6"/>
    <w:rsid w:val="00AB6C5E"/>
    <w:rsid w:val="00AB6EC8"/>
    <w:rsid w:val="00AB78BC"/>
    <w:rsid w:val="00AB7C4A"/>
    <w:rsid w:val="00AC0134"/>
    <w:rsid w:val="00AC01BD"/>
    <w:rsid w:val="00AC1E4A"/>
    <w:rsid w:val="00AC3708"/>
    <w:rsid w:val="00AC37AF"/>
    <w:rsid w:val="00AC382E"/>
    <w:rsid w:val="00AC38C4"/>
    <w:rsid w:val="00AC3B0A"/>
    <w:rsid w:val="00AC42A9"/>
    <w:rsid w:val="00AC4D0A"/>
    <w:rsid w:val="00AC50B2"/>
    <w:rsid w:val="00AC5A76"/>
    <w:rsid w:val="00AC6842"/>
    <w:rsid w:val="00AD1EA2"/>
    <w:rsid w:val="00AD2530"/>
    <w:rsid w:val="00AD3E88"/>
    <w:rsid w:val="00AD4128"/>
    <w:rsid w:val="00AD4C8A"/>
    <w:rsid w:val="00AD5E0A"/>
    <w:rsid w:val="00AD7C97"/>
    <w:rsid w:val="00AE0E2F"/>
    <w:rsid w:val="00AE10C2"/>
    <w:rsid w:val="00AE12A7"/>
    <w:rsid w:val="00AE1CF8"/>
    <w:rsid w:val="00AE207D"/>
    <w:rsid w:val="00AE24A9"/>
    <w:rsid w:val="00AE28B8"/>
    <w:rsid w:val="00AE3557"/>
    <w:rsid w:val="00AE6592"/>
    <w:rsid w:val="00AE703A"/>
    <w:rsid w:val="00AE72E8"/>
    <w:rsid w:val="00AE787F"/>
    <w:rsid w:val="00AE7F83"/>
    <w:rsid w:val="00AF1339"/>
    <w:rsid w:val="00AF24AB"/>
    <w:rsid w:val="00AF2B7A"/>
    <w:rsid w:val="00AF3615"/>
    <w:rsid w:val="00AF3D75"/>
    <w:rsid w:val="00AF47BE"/>
    <w:rsid w:val="00AF4EC1"/>
    <w:rsid w:val="00AF5FBF"/>
    <w:rsid w:val="00AF5FF0"/>
    <w:rsid w:val="00AF6247"/>
    <w:rsid w:val="00AF6F0D"/>
    <w:rsid w:val="00AF7123"/>
    <w:rsid w:val="00AF778D"/>
    <w:rsid w:val="00AF78D6"/>
    <w:rsid w:val="00AF7EA1"/>
    <w:rsid w:val="00AF7EE4"/>
    <w:rsid w:val="00B008DE"/>
    <w:rsid w:val="00B008EC"/>
    <w:rsid w:val="00B0132B"/>
    <w:rsid w:val="00B016E1"/>
    <w:rsid w:val="00B01D55"/>
    <w:rsid w:val="00B029A0"/>
    <w:rsid w:val="00B035EB"/>
    <w:rsid w:val="00B03ACD"/>
    <w:rsid w:val="00B0465B"/>
    <w:rsid w:val="00B05745"/>
    <w:rsid w:val="00B05E41"/>
    <w:rsid w:val="00B05F9F"/>
    <w:rsid w:val="00B068B4"/>
    <w:rsid w:val="00B06DFB"/>
    <w:rsid w:val="00B070DF"/>
    <w:rsid w:val="00B07105"/>
    <w:rsid w:val="00B074B5"/>
    <w:rsid w:val="00B0757F"/>
    <w:rsid w:val="00B07A48"/>
    <w:rsid w:val="00B114BE"/>
    <w:rsid w:val="00B11847"/>
    <w:rsid w:val="00B118BF"/>
    <w:rsid w:val="00B13CA2"/>
    <w:rsid w:val="00B13EAF"/>
    <w:rsid w:val="00B14707"/>
    <w:rsid w:val="00B14B0B"/>
    <w:rsid w:val="00B14BCD"/>
    <w:rsid w:val="00B15602"/>
    <w:rsid w:val="00B175AD"/>
    <w:rsid w:val="00B17BD8"/>
    <w:rsid w:val="00B20159"/>
    <w:rsid w:val="00B208A3"/>
    <w:rsid w:val="00B2109D"/>
    <w:rsid w:val="00B2194A"/>
    <w:rsid w:val="00B222B7"/>
    <w:rsid w:val="00B2243C"/>
    <w:rsid w:val="00B225DA"/>
    <w:rsid w:val="00B2339D"/>
    <w:rsid w:val="00B24F74"/>
    <w:rsid w:val="00B2505E"/>
    <w:rsid w:val="00B2577E"/>
    <w:rsid w:val="00B26524"/>
    <w:rsid w:val="00B26EFE"/>
    <w:rsid w:val="00B27E8E"/>
    <w:rsid w:val="00B3002F"/>
    <w:rsid w:val="00B317FC"/>
    <w:rsid w:val="00B3208B"/>
    <w:rsid w:val="00B32B93"/>
    <w:rsid w:val="00B32D27"/>
    <w:rsid w:val="00B34241"/>
    <w:rsid w:val="00B35576"/>
    <w:rsid w:val="00B37548"/>
    <w:rsid w:val="00B375E8"/>
    <w:rsid w:val="00B37A6A"/>
    <w:rsid w:val="00B4008F"/>
    <w:rsid w:val="00B40477"/>
    <w:rsid w:val="00B413CF"/>
    <w:rsid w:val="00B4183F"/>
    <w:rsid w:val="00B41FCD"/>
    <w:rsid w:val="00B42360"/>
    <w:rsid w:val="00B4239B"/>
    <w:rsid w:val="00B42F30"/>
    <w:rsid w:val="00B4305D"/>
    <w:rsid w:val="00B436E0"/>
    <w:rsid w:val="00B43AF6"/>
    <w:rsid w:val="00B44D36"/>
    <w:rsid w:val="00B45D9F"/>
    <w:rsid w:val="00B45F49"/>
    <w:rsid w:val="00B460D8"/>
    <w:rsid w:val="00B46719"/>
    <w:rsid w:val="00B46AA5"/>
    <w:rsid w:val="00B46D22"/>
    <w:rsid w:val="00B4713A"/>
    <w:rsid w:val="00B47292"/>
    <w:rsid w:val="00B518E3"/>
    <w:rsid w:val="00B5230A"/>
    <w:rsid w:val="00B526D1"/>
    <w:rsid w:val="00B54476"/>
    <w:rsid w:val="00B5642C"/>
    <w:rsid w:val="00B566C0"/>
    <w:rsid w:val="00B5675D"/>
    <w:rsid w:val="00B56D2C"/>
    <w:rsid w:val="00B574E2"/>
    <w:rsid w:val="00B57620"/>
    <w:rsid w:val="00B6059D"/>
    <w:rsid w:val="00B60D2A"/>
    <w:rsid w:val="00B627B4"/>
    <w:rsid w:val="00B62A6E"/>
    <w:rsid w:val="00B63038"/>
    <w:rsid w:val="00B63925"/>
    <w:rsid w:val="00B63C0A"/>
    <w:rsid w:val="00B63F75"/>
    <w:rsid w:val="00B64709"/>
    <w:rsid w:val="00B6474D"/>
    <w:rsid w:val="00B655D6"/>
    <w:rsid w:val="00B71046"/>
    <w:rsid w:val="00B72EBD"/>
    <w:rsid w:val="00B738E5"/>
    <w:rsid w:val="00B742C6"/>
    <w:rsid w:val="00B749FA"/>
    <w:rsid w:val="00B75A4D"/>
    <w:rsid w:val="00B75B8D"/>
    <w:rsid w:val="00B76367"/>
    <w:rsid w:val="00B76729"/>
    <w:rsid w:val="00B767CE"/>
    <w:rsid w:val="00B76927"/>
    <w:rsid w:val="00B76B6A"/>
    <w:rsid w:val="00B775EC"/>
    <w:rsid w:val="00B7793F"/>
    <w:rsid w:val="00B77E2A"/>
    <w:rsid w:val="00B80CB6"/>
    <w:rsid w:val="00B815EF"/>
    <w:rsid w:val="00B81934"/>
    <w:rsid w:val="00B8211D"/>
    <w:rsid w:val="00B82F16"/>
    <w:rsid w:val="00B83D2B"/>
    <w:rsid w:val="00B84437"/>
    <w:rsid w:val="00B845E2"/>
    <w:rsid w:val="00B8530F"/>
    <w:rsid w:val="00B853AD"/>
    <w:rsid w:val="00B8668B"/>
    <w:rsid w:val="00B87234"/>
    <w:rsid w:val="00B87631"/>
    <w:rsid w:val="00B879DF"/>
    <w:rsid w:val="00B87AEC"/>
    <w:rsid w:val="00B87BF6"/>
    <w:rsid w:val="00B9143D"/>
    <w:rsid w:val="00B92896"/>
    <w:rsid w:val="00B92932"/>
    <w:rsid w:val="00B95A11"/>
    <w:rsid w:val="00B96268"/>
    <w:rsid w:val="00B963C5"/>
    <w:rsid w:val="00B97259"/>
    <w:rsid w:val="00B97500"/>
    <w:rsid w:val="00B97745"/>
    <w:rsid w:val="00BA009E"/>
    <w:rsid w:val="00BA059E"/>
    <w:rsid w:val="00BA1B68"/>
    <w:rsid w:val="00BA1D42"/>
    <w:rsid w:val="00BA1FA4"/>
    <w:rsid w:val="00BA22A6"/>
    <w:rsid w:val="00BA35A9"/>
    <w:rsid w:val="00BA4089"/>
    <w:rsid w:val="00BA4263"/>
    <w:rsid w:val="00BA4CDB"/>
    <w:rsid w:val="00BA5214"/>
    <w:rsid w:val="00BA554E"/>
    <w:rsid w:val="00BA57E9"/>
    <w:rsid w:val="00BA5E24"/>
    <w:rsid w:val="00BA6CB9"/>
    <w:rsid w:val="00BA6CF2"/>
    <w:rsid w:val="00BA7555"/>
    <w:rsid w:val="00BA7C9C"/>
    <w:rsid w:val="00BB0469"/>
    <w:rsid w:val="00BB1D9F"/>
    <w:rsid w:val="00BB1F82"/>
    <w:rsid w:val="00BB233C"/>
    <w:rsid w:val="00BB280D"/>
    <w:rsid w:val="00BB326E"/>
    <w:rsid w:val="00BB3425"/>
    <w:rsid w:val="00BB34D8"/>
    <w:rsid w:val="00BB3E60"/>
    <w:rsid w:val="00BB3F1F"/>
    <w:rsid w:val="00BB4350"/>
    <w:rsid w:val="00BB4A56"/>
    <w:rsid w:val="00BB75A5"/>
    <w:rsid w:val="00BB7B26"/>
    <w:rsid w:val="00BB7F5F"/>
    <w:rsid w:val="00BC05E2"/>
    <w:rsid w:val="00BC10F6"/>
    <w:rsid w:val="00BC16B4"/>
    <w:rsid w:val="00BC2A69"/>
    <w:rsid w:val="00BC36B7"/>
    <w:rsid w:val="00BC36CB"/>
    <w:rsid w:val="00BC43E8"/>
    <w:rsid w:val="00BC52BC"/>
    <w:rsid w:val="00BC55C3"/>
    <w:rsid w:val="00BC56CC"/>
    <w:rsid w:val="00BC5A60"/>
    <w:rsid w:val="00BC5B47"/>
    <w:rsid w:val="00BC6A14"/>
    <w:rsid w:val="00BC7226"/>
    <w:rsid w:val="00BC74F9"/>
    <w:rsid w:val="00BC7C88"/>
    <w:rsid w:val="00BC7FF3"/>
    <w:rsid w:val="00BD0202"/>
    <w:rsid w:val="00BD2D81"/>
    <w:rsid w:val="00BD2E61"/>
    <w:rsid w:val="00BD2F1A"/>
    <w:rsid w:val="00BD3CDA"/>
    <w:rsid w:val="00BD3D42"/>
    <w:rsid w:val="00BD4C43"/>
    <w:rsid w:val="00BD615A"/>
    <w:rsid w:val="00BD6A4D"/>
    <w:rsid w:val="00BD6BE9"/>
    <w:rsid w:val="00BE03BB"/>
    <w:rsid w:val="00BE15AF"/>
    <w:rsid w:val="00BE16D1"/>
    <w:rsid w:val="00BE19D9"/>
    <w:rsid w:val="00BE437F"/>
    <w:rsid w:val="00BE4C9C"/>
    <w:rsid w:val="00BE548E"/>
    <w:rsid w:val="00BE5614"/>
    <w:rsid w:val="00BE62FF"/>
    <w:rsid w:val="00BE70F3"/>
    <w:rsid w:val="00BE79C6"/>
    <w:rsid w:val="00BF0263"/>
    <w:rsid w:val="00BF03F7"/>
    <w:rsid w:val="00BF12B5"/>
    <w:rsid w:val="00BF12E6"/>
    <w:rsid w:val="00BF1751"/>
    <w:rsid w:val="00BF1843"/>
    <w:rsid w:val="00BF1952"/>
    <w:rsid w:val="00BF2698"/>
    <w:rsid w:val="00BF338C"/>
    <w:rsid w:val="00BF542E"/>
    <w:rsid w:val="00BF5716"/>
    <w:rsid w:val="00BF580E"/>
    <w:rsid w:val="00C00D33"/>
    <w:rsid w:val="00C01007"/>
    <w:rsid w:val="00C011DF"/>
    <w:rsid w:val="00C01582"/>
    <w:rsid w:val="00C041AA"/>
    <w:rsid w:val="00C05011"/>
    <w:rsid w:val="00C05F70"/>
    <w:rsid w:val="00C060A8"/>
    <w:rsid w:val="00C06287"/>
    <w:rsid w:val="00C064D6"/>
    <w:rsid w:val="00C066EE"/>
    <w:rsid w:val="00C076F9"/>
    <w:rsid w:val="00C07C4D"/>
    <w:rsid w:val="00C1150E"/>
    <w:rsid w:val="00C1166F"/>
    <w:rsid w:val="00C118D0"/>
    <w:rsid w:val="00C11A42"/>
    <w:rsid w:val="00C11D25"/>
    <w:rsid w:val="00C12533"/>
    <w:rsid w:val="00C126D0"/>
    <w:rsid w:val="00C12AB2"/>
    <w:rsid w:val="00C13DC3"/>
    <w:rsid w:val="00C13F95"/>
    <w:rsid w:val="00C14307"/>
    <w:rsid w:val="00C16756"/>
    <w:rsid w:val="00C20474"/>
    <w:rsid w:val="00C21840"/>
    <w:rsid w:val="00C23CC2"/>
    <w:rsid w:val="00C244CE"/>
    <w:rsid w:val="00C258B3"/>
    <w:rsid w:val="00C2655B"/>
    <w:rsid w:val="00C26737"/>
    <w:rsid w:val="00C27B41"/>
    <w:rsid w:val="00C3028C"/>
    <w:rsid w:val="00C30A21"/>
    <w:rsid w:val="00C30C8F"/>
    <w:rsid w:val="00C30CF8"/>
    <w:rsid w:val="00C30D5C"/>
    <w:rsid w:val="00C30D7A"/>
    <w:rsid w:val="00C317A5"/>
    <w:rsid w:val="00C317A6"/>
    <w:rsid w:val="00C3197A"/>
    <w:rsid w:val="00C32FDC"/>
    <w:rsid w:val="00C333CF"/>
    <w:rsid w:val="00C33CDB"/>
    <w:rsid w:val="00C35858"/>
    <w:rsid w:val="00C366FF"/>
    <w:rsid w:val="00C369EC"/>
    <w:rsid w:val="00C40146"/>
    <w:rsid w:val="00C401C6"/>
    <w:rsid w:val="00C4070E"/>
    <w:rsid w:val="00C40748"/>
    <w:rsid w:val="00C407F1"/>
    <w:rsid w:val="00C40E13"/>
    <w:rsid w:val="00C43AB2"/>
    <w:rsid w:val="00C43EA9"/>
    <w:rsid w:val="00C45690"/>
    <w:rsid w:val="00C45C8D"/>
    <w:rsid w:val="00C4699B"/>
    <w:rsid w:val="00C50299"/>
    <w:rsid w:val="00C508C4"/>
    <w:rsid w:val="00C517F8"/>
    <w:rsid w:val="00C53384"/>
    <w:rsid w:val="00C53DED"/>
    <w:rsid w:val="00C54620"/>
    <w:rsid w:val="00C5510D"/>
    <w:rsid w:val="00C55FA8"/>
    <w:rsid w:val="00C57068"/>
    <w:rsid w:val="00C60C31"/>
    <w:rsid w:val="00C6158B"/>
    <w:rsid w:val="00C61E5B"/>
    <w:rsid w:val="00C62329"/>
    <w:rsid w:val="00C62408"/>
    <w:rsid w:val="00C63955"/>
    <w:rsid w:val="00C641F9"/>
    <w:rsid w:val="00C643F4"/>
    <w:rsid w:val="00C651B3"/>
    <w:rsid w:val="00C6607B"/>
    <w:rsid w:val="00C6628A"/>
    <w:rsid w:val="00C663B7"/>
    <w:rsid w:val="00C66980"/>
    <w:rsid w:val="00C669D7"/>
    <w:rsid w:val="00C66FD1"/>
    <w:rsid w:val="00C6704F"/>
    <w:rsid w:val="00C67D8F"/>
    <w:rsid w:val="00C67F55"/>
    <w:rsid w:val="00C700E4"/>
    <w:rsid w:val="00C7056D"/>
    <w:rsid w:val="00C70944"/>
    <w:rsid w:val="00C71F15"/>
    <w:rsid w:val="00C729A4"/>
    <w:rsid w:val="00C72DF2"/>
    <w:rsid w:val="00C73979"/>
    <w:rsid w:val="00C73D38"/>
    <w:rsid w:val="00C73E97"/>
    <w:rsid w:val="00C760B0"/>
    <w:rsid w:val="00C767E0"/>
    <w:rsid w:val="00C76C26"/>
    <w:rsid w:val="00C76DB5"/>
    <w:rsid w:val="00C76E32"/>
    <w:rsid w:val="00C76FF6"/>
    <w:rsid w:val="00C77225"/>
    <w:rsid w:val="00C77A89"/>
    <w:rsid w:val="00C82271"/>
    <w:rsid w:val="00C8273F"/>
    <w:rsid w:val="00C82B2A"/>
    <w:rsid w:val="00C83B07"/>
    <w:rsid w:val="00C83B43"/>
    <w:rsid w:val="00C84906"/>
    <w:rsid w:val="00C8509E"/>
    <w:rsid w:val="00C850EF"/>
    <w:rsid w:val="00C8513F"/>
    <w:rsid w:val="00C866C5"/>
    <w:rsid w:val="00C86AF1"/>
    <w:rsid w:val="00C8712D"/>
    <w:rsid w:val="00C87365"/>
    <w:rsid w:val="00C8770D"/>
    <w:rsid w:val="00C879D3"/>
    <w:rsid w:val="00C900B2"/>
    <w:rsid w:val="00C907CA"/>
    <w:rsid w:val="00C90956"/>
    <w:rsid w:val="00C9115A"/>
    <w:rsid w:val="00C9190F"/>
    <w:rsid w:val="00C92004"/>
    <w:rsid w:val="00C924F7"/>
    <w:rsid w:val="00C92AB6"/>
    <w:rsid w:val="00C92D81"/>
    <w:rsid w:val="00C92DFE"/>
    <w:rsid w:val="00C9343D"/>
    <w:rsid w:val="00C93502"/>
    <w:rsid w:val="00C9357E"/>
    <w:rsid w:val="00C94231"/>
    <w:rsid w:val="00C94400"/>
    <w:rsid w:val="00C94BC5"/>
    <w:rsid w:val="00C94EE4"/>
    <w:rsid w:val="00C95B17"/>
    <w:rsid w:val="00C9601A"/>
    <w:rsid w:val="00C961EB"/>
    <w:rsid w:val="00C963E6"/>
    <w:rsid w:val="00C9729C"/>
    <w:rsid w:val="00C97376"/>
    <w:rsid w:val="00C97C83"/>
    <w:rsid w:val="00C97EB9"/>
    <w:rsid w:val="00CA0CDE"/>
    <w:rsid w:val="00CA0FD9"/>
    <w:rsid w:val="00CA191E"/>
    <w:rsid w:val="00CA3D2A"/>
    <w:rsid w:val="00CA413C"/>
    <w:rsid w:val="00CA595E"/>
    <w:rsid w:val="00CA5A22"/>
    <w:rsid w:val="00CA5D44"/>
    <w:rsid w:val="00CA5EBA"/>
    <w:rsid w:val="00CA5FE2"/>
    <w:rsid w:val="00CA6E81"/>
    <w:rsid w:val="00CA6E8A"/>
    <w:rsid w:val="00CA77BC"/>
    <w:rsid w:val="00CA7A71"/>
    <w:rsid w:val="00CA7EA2"/>
    <w:rsid w:val="00CB03AE"/>
    <w:rsid w:val="00CB0895"/>
    <w:rsid w:val="00CB08CB"/>
    <w:rsid w:val="00CB123D"/>
    <w:rsid w:val="00CB1405"/>
    <w:rsid w:val="00CB152C"/>
    <w:rsid w:val="00CB159D"/>
    <w:rsid w:val="00CB16ED"/>
    <w:rsid w:val="00CB17A6"/>
    <w:rsid w:val="00CB17F0"/>
    <w:rsid w:val="00CB19F4"/>
    <w:rsid w:val="00CB26AB"/>
    <w:rsid w:val="00CB32CF"/>
    <w:rsid w:val="00CB3874"/>
    <w:rsid w:val="00CB388A"/>
    <w:rsid w:val="00CB43A1"/>
    <w:rsid w:val="00CB453F"/>
    <w:rsid w:val="00CB5FC0"/>
    <w:rsid w:val="00CB6CF6"/>
    <w:rsid w:val="00CB6DBF"/>
    <w:rsid w:val="00CB7381"/>
    <w:rsid w:val="00CB7E36"/>
    <w:rsid w:val="00CC10B6"/>
    <w:rsid w:val="00CC10CD"/>
    <w:rsid w:val="00CC156C"/>
    <w:rsid w:val="00CC244E"/>
    <w:rsid w:val="00CC2503"/>
    <w:rsid w:val="00CC2674"/>
    <w:rsid w:val="00CC284C"/>
    <w:rsid w:val="00CC3685"/>
    <w:rsid w:val="00CC3717"/>
    <w:rsid w:val="00CC39FA"/>
    <w:rsid w:val="00CC521F"/>
    <w:rsid w:val="00CC5592"/>
    <w:rsid w:val="00CC739D"/>
    <w:rsid w:val="00CC79AC"/>
    <w:rsid w:val="00CD000A"/>
    <w:rsid w:val="00CD1318"/>
    <w:rsid w:val="00CD1518"/>
    <w:rsid w:val="00CD3663"/>
    <w:rsid w:val="00CD3D2F"/>
    <w:rsid w:val="00CD4A93"/>
    <w:rsid w:val="00CD56C2"/>
    <w:rsid w:val="00CD588D"/>
    <w:rsid w:val="00CD697E"/>
    <w:rsid w:val="00CD7175"/>
    <w:rsid w:val="00CE167F"/>
    <w:rsid w:val="00CE1BA4"/>
    <w:rsid w:val="00CE22C8"/>
    <w:rsid w:val="00CE24AB"/>
    <w:rsid w:val="00CE33A9"/>
    <w:rsid w:val="00CE359A"/>
    <w:rsid w:val="00CE4145"/>
    <w:rsid w:val="00CE4CF1"/>
    <w:rsid w:val="00CE502D"/>
    <w:rsid w:val="00CE50A3"/>
    <w:rsid w:val="00CE5C22"/>
    <w:rsid w:val="00CE672B"/>
    <w:rsid w:val="00CE6763"/>
    <w:rsid w:val="00CE6DC5"/>
    <w:rsid w:val="00CF1E8F"/>
    <w:rsid w:val="00CF21D5"/>
    <w:rsid w:val="00CF26EC"/>
    <w:rsid w:val="00CF3234"/>
    <w:rsid w:val="00CF35EA"/>
    <w:rsid w:val="00CF3923"/>
    <w:rsid w:val="00CF3D36"/>
    <w:rsid w:val="00CF3DBD"/>
    <w:rsid w:val="00CF4207"/>
    <w:rsid w:val="00CF457B"/>
    <w:rsid w:val="00CF4AF5"/>
    <w:rsid w:val="00CF4C68"/>
    <w:rsid w:val="00CF5642"/>
    <w:rsid w:val="00CF565C"/>
    <w:rsid w:val="00CF5C1F"/>
    <w:rsid w:val="00CF6A53"/>
    <w:rsid w:val="00CF6C22"/>
    <w:rsid w:val="00CF6E74"/>
    <w:rsid w:val="00CF7238"/>
    <w:rsid w:val="00CF7314"/>
    <w:rsid w:val="00CF776E"/>
    <w:rsid w:val="00CF77E7"/>
    <w:rsid w:val="00CF7862"/>
    <w:rsid w:val="00CF7E7A"/>
    <w:rsid w:val="00D00F33"/>
    <w:rsid w:val="00D01392"/>
    <w:rsid w:val="00D01D25"/>
    <w:rsid w:val="00D02121"/>
    <w:rsid w:val="00D023B5"/>
    <w:rsid w:val="00D028D5"/>
    <w:rsid w:val="00D02B1C"/>
    <w:rsid w:val="00D02C34"/>
    <w:rsid w:val="00D02D82"/>
    <w:rsid w:val="00D049B2"/>
    <w:rsid w:val="00D04A60"/>
    <w:rsid w:val="00D050C3"/>
    <w:rsid w:val="00D05B1F"/>
    <w:rsid w:val="00D060B9"/>
    <w:rsid w:val="00D077BD"/>
    <w:rsid w:val="00D07C2A"/>
    <w:rsid w:val="00D102E6"/>
    <w:rsid w:val="00D10626"/>
    <w:rsid w:val="00D1098C"/>
    <w:rsid w:val="00D10CB7"/>
    <w:rsid w:val="00D11F58"/>
    <w:rsid w:val="00D12429"/>
    <w:rsid w:val="00D128CC"/>
    <w:rsid w:val="00D12B06"/>
    <w:rsid w:val="00D12F84"/>
    <w:rsid w:val="00D13141"/>
    <w:rsid w:val="00D136A6"/>
    <w:rsid w:val="00D13B2C"/>
    <w:rsid w:val="00D14E31"/>
    <w:rsid w:val="00D14F9C"/>
    <w:rsid w:val="00D17A6D"/>
    <w:rsid w:val="00D17D97"/>
    <w:rsid w:val="00D2072D"/>
    <w:rsid w:val="00D21101"/>
    <w:rsid w:val="00D224E5"/>
    <w:rsid w:val="00D22918"/>
    <w:rsid w:val="00D22D91"/>
    <w:rsid w:val="00D23445"/>
    <w:rsid w:val="00D2353C"/>
    <w:rsid w:val="00D23EC7"/>
    <w:rsid w:val="00D241C0"/>
    <w:rsid w:val="00D246FA"/>
    <w:rsid w:val="00D24FD4"/>
    <w:rsid w:val="00D259CE"/>
    <w:rsid w:val="00D26335"/>
    <w:rsid w:val="00D2651F"/>
    <w:rsid w:val="00D27007"/>
    <w:rsid w:val="00D27406"/>
    <w:rsid w:val="00D27B1D"/>
    <w:rsid w:val="00D30E38"/>
    <w:rsid w:val="00D31737"/>
    <w:rsid w:val="00D31A0D"/>
    <w:rsid w:val="00D329E2"/>
    <w:rsid w:val="00D339E8"/>
    <w:rsid w:val="00D339ED"/>
    <w:rsid w:val="00D34CBD"/>
    <w:rsid w:val="00D351BA"/>
    <w:rsid w:val="00D3557E"/>
    <w:rsid w:val="00D35C4B"/>
    <w:rsid w:val="00D36664"/>
    <w:rsid w:val="00D406BF"/>
    <w:rsid w:val="00D406F3"/>
    <w:rsid w:val="00D4076B"/>
    <w:rsid w:val="00D40D4C"/>
    <w:rsid w:val="00D40EE2"/>
    <w:rsid w:val="00D41130"/>
    <w:rsid w:val="00D42DA6"/>
    <w:rsid w:val="00D433BD"/>
    <w:rsid w:val="00D43EFB"/>
    <w:rsid w:val="00D44C30"/>
    <w:rsid w:val="00D45369"/>
    <w:rsid w:val="00D458C1"/>
    <w:rsid w:val="00D460EF"/>
    <w:rsid w:val="00D4667F"/>
    <w:rsid w:val="00D4676D"/>
    <w:rsid w:val="00D46D1B"/>
    <w:rsid w:val="00D47980"/>
    <w:rsid w:val="00D50E71"/>
    <w:rsid w:val="00D527EC"/>
    <w:rsid w:val="00D53CD8"/>
    <w:rsid w:val="00D53D1F"/>
    <w:rsid w:val="00D543B9"/>
    <w:rsid w:val="00D548D2"/>
    <w:rsid w:val="00D551EC"/>
    <w:rsid w:val="00D55934"/>
    <w:rsid w:val="00D55AAD"/>
    <w:rsid w:val="00D55E99"/>
    <w:rsid w:val="00D55EFE"/>
    <w:rsid w:val="00D576B2"/>
    <w:rsid w:val="00D57755"/>
    <w:rsid w:val="00D57D25"/>
    <w:rsid w:val="00D60195"/>
    <w:rsid w:val="00D6084A"/>
    <w:rsid w:val="00D6217C"/>
    <w:rsid w:val="00D62457"/>
    <w:rsid w:val="00D6249C"/>
    <w:rsid w:val="00D631F4"/>
    <w:rsid w:val="00D659B8"/>
    <w:rsid w:val="00D663F6"/>
    <w:rsid w:val="00D67499"/>
    <w:rsid w:val="00D677AF"/>
    <w:rsid w:val="00D7005E"/>
    <w:rsid w:val="00D705B3"/>
    <w:rsid w:val="00D709EE"/>
    <w:rsid w:val="00D70DE9"/>
    <w:rsid w:val="00D71A70"/>
    <w:rsid w:val="00D73662"/>
    <w:rsid w:val="00D747D9"/>
    <w:rsid w:val="00D76441"/>
    <w:rsid w:val="00D767B6"/>
    <w:rsid w:val="00D76D0C"/>
    <w:rsid w:val="00D76F9C"/>
    <w:rsid w:val="00D77F42"/>
    <w:rsid w:val="00D80208"/>
    <w:rsid w:val="00D81ECC"/>
    <w:rsid w:val="00D820EB"/>
    <w:rsid w:val="00D8243B"/>
    <w:rsid w:val="00D832B2"/>
    <w:rsid w:val="00D832CB"/>
    <w:rsid w:val="00D83538"/>
    <w:rsid w:val="00D83670"/>
    <w:rsid w:val="00D83A7D"/>
    <w:rsid w:val="00D8443A"/>
    <w:rsid w:val="00D84DCD"/>
    <w:rsid w:val="00D85A95"/>
    <w:rsid w:val="00D86297"/>
    <w:rsid w:val="00D8644B"/>
    <w:rsid w:val="00D90344"/>
    <w:rsid w:val="00D90362"/>
    <w:rsid w:val="00D903F8"/>
    <w:rsid w:val="00D921B3"/>
    <w:rsid w:val="00D92202"/>
    <w:rsid w:val="00D92276"/>
    <w:rsid w:val="00D92C5D"/>
    <w:rsid w:val="00D92DBB"/>
    <w:rsid w:val="00D930EA"/>
    <w:rsid w:val="00D94032"/>
    <w:rsid w:val="00D9498B"/>
    <w:rsid w:val="00D94A25"/>
    <w:rsid w:val="00D951B6"/>
    <w:rsid w:val="00D9559A"/>
    <w:rsid w:val="00D95C9A"/>
    <w:rsid w:val="00D9673D"/>
    <w:rsid w:val="00D970EC"/>
    <w:rsid w:val="00D97107"/>
    <w:rsid w:val="00D97178"/>
    <w:rsid w:val="00D973D6"/>
    <w:rsid w:val="00D9767E"/>
    <w:rsid w:val="00DA0201"/>
    <w:rsid w:val="00DA02D6"/>
    <w:rsid w:val="00DA0493"/>
    <w:rsid w:val="00DA087E"/>
    <w:rsid w:val="00DA08AD"/>
    <w:rsid w:val="00DA0F1F"/>
    <w:rsid w:val="00DA152A"/>
    <w:rsid w:val="00DA17CF"/>
    <w:rsid w:val="00DA1B21"/>
    <w:rsid w:val="00DA2000"/>
    <w:rsid w:val="00DA252E"/>
    <w:rsid w:val="00DA4A49"/>
    <w:rsid w:val="00DA5F82"/>
    <w:rsid w:val="00DA625F"/>
    <w:rsid w:val="00DA629F"/>
    <w:rsid w:val="00DA64B6"/>
    <w:rsid w:val="00DA6AD2"/>
    <w:rsid w:val="00DA70FA"/>
    <w:rsid w:val="00DA74DE"/>
    <w:rsid w:val="00DB025A"/>
    <w:rsid w:val="00DB10DD"/>
    <w:rsid w:val="00DB212D"/>
    <w:rsid w:val="00DB2222"/>
    <w:rsid w:val="00DB2537"/>
    <w:rsid w:val="00DB2742"/>
    <w:rsid w:val="00DB3801"/>
    <w:rsid w:val="00DB3855"/>
    <w:rsid w:val="00DB597A"/>
    <w:rsid w:val="00DB78E3"/>
    <w:rsid w:val="00DC0493"/>
    <w:rsid w:val="00DC08CB"/>
    <w:rsid w:val="00DC0B18"/>
    <w:rsid w:val="00DC1298"/>
    <w:rsid w:val="00DC2E82"/>
    <w:rsid w:val="00DC36C2"/>
    <w:rsid w:val="00DC4358"/>
    <w:rsid w:val="00DC441B"/>
    <w:rsid w:val="00DC4617"/>
    <w:rsid w:val="00DC47A9"/>
    <w:rsid w:val="00DC506E"/>
    <w:rsid w:val="00DC57FB"/>
    <w:rsid w:val="00DC65A0"/>
    <w:rsid w:val="00DC6781"/>
    <w:rsid w:val="00DC6C41"/>
    <w:rsid w:val="00DC6DD0"/>
    <w:rsid w:val="00DC744B"/>
    <w:rsid w:val="00DC78B2"/>
    <w:rsid w:val="00DC7D4D"/>
    <w:rsid w:val="00DD0300"/>
    <w:rsid w:val="00DD0BFB"/>
    <w:rsid w:val="00DD1B1F"/>
    <w:rsid w:val="00DD1D60"/>
    <w:rsid w:val="00DD236D"/>
    <w:rsid w:val="00DD2731"/>
    <w:rsid w:val="00DD2C52"/>
    <w:rsid w:val="00DD3921"/>
    <w:rsid w:val="00DD3F70"/>
    <w:rsid w:val="00DD4D6A"/>
    <w:rsid w:val="00DD4EB0"/>
    <w:rsid w:val="00DD513E"/>
    <w:rsid w:val="00DD5196"/>
    <w:rsid w:val="00DD57A1"/>
    <w:rsid w:val="00DD664A"/>
    <w:rsid w:val="00DD6E11"/>
    <w:rsid w:val="00DD7A9D"/>
    <w:rsid w:val="00DE075B"/>
    <w:rsid w:val="00DE09FA"/>
    <w:rsid w:val="00DE137F"/>
    <w:rsid w:val="00DE178C"/>
    <w:rsid w:val="00DE29A5"/>
    <w:rsid w:val="00DE3EC5"/>
    <w:rsid w:val="00DE4526"/>
    <w:rsid w:val="00DE4725"/>
    <w:rsid w:val="00DE4B43"/>
    <w:rsid w:val="00DE53C9"/>
    <w:rsid w:val="00DE55A1"/>
    <w:rsid w:val="00DE5AD3"/>
    <w:rsid w:val="00DE6574"/>
    <w:rsid w:val="00DE730F"/>
    <w:rsid w:val="00DF083C"/>
    <w:rsid w:val="00DF0989"/>
    <w:rsid w:val="00DF0C5D"/>
    <w:rsid w:val="00DF17A1"/>
    <w:rsid w:val="00DF18F8"/>
    <w:rsid w:val="00DF26EC"/>
    <w:rsid w:val="00DF28B3"/>
    <w:rsid w:val="00DF2A1A"/>
    <w:rsid w:val="00DF3858"/>
    <w:rsid w:val="00DF3E27"/>
    <w:rsid w:val="00DF41F5"/>
    <w:rsid w:val="00DF509C"/>
    <w:rsid w:val="00DF5E60"/>
    <w:rsid w:val="00DF664A"/>
    <w:rsid w:val="00DF700F"/>
    <w:rsid w:val="00DF71A1"/>
    <w:rsid w:val="00DF74D0"/>
    <w:rsid w:val="00E00D0A"/>
    <w:rsid w:val="00E0108E"/>
    <w:rsid w:val="00E025F8"/>
    <w:rsid w:val="00E03193"/>
    <w:rsid w:val="00E033F2"/>
    <w:rsid w:val="00E03AB2"/>
    <w:rsid w:val="00E04075"/>
    <w:rsid w:val="00E05FDE"/>
    <w:rsid w:val="00E07093"/>
    <w:rsid w:val="00E072C2"/>
    <w:rsid w:val="00E076CF"/>
    <w:rsid w:val="00E07727"/>
    <w:rsid w:val="00E10829"/>
    <w:rsid w:val="00E10985"/>
    <w:rsid w:val="00E10EB3"/>
    <w:rsid w:val="00E10EE5"/>
    <w:rsid w:val="00E1170F"/>
    <w:rsid w:val="00E11844"/>
    <w:rsid w:val="00E1197C"/>
    <w:rsid w:val="00E11B7B"/>
    <w:rsid w:val="00E11E6D"/>
    <w:rsid w:val="00E12D4F"/>
    <w:rsid w:val="00E12EC0"/>
    <w:rsid w:val="00E13774"/>
    <w:rsid w:val="00E14386"/>
    <w:rsid w:val="00E143B4"/>
    <w:rsid w:val="00E1490F"/>
    <w:rsid w:val="00E15079"/>
    <w:rsid w:val="00E15F43"/>
    <w:rsid w:val="00E17604"/>
    <w:rsid w:val="00E20BDB"/>
    <w:rsid w:val="00E21C5E"/>
    <w:rsid w:val="00E21D90"/>
    <w:rsid w:val="00E21F51"/>
    <w:rsid w:val="00E2238E"/>
    <w:rsid w:val="00E22704"/>
    <w:rsid w:val="00E22907"/>
    <w:rsid w:val="00E23450"/>
    <w:rsid w:val="00E235B4"/>
    <w:rsid w:val="00E235EE"/>
    <w:rsid w:val="00E24ADD"/>
    <w:rsid w:val="00E25775"/>
    <w:rsid w:val="00E25FA4"/>
    <w:rsid w:val="00E26978"/>
    <w:rsid w:val="00E2702C"/>
    <w:rsid w:val="00E270BB"/>
    <w:rsid w:val="00E27C68"/>
    <w:rsid w:val="00E30AC9"/>
    <w:rsid w:val="00E3107E"/>
    <w:rsid w:val="00E320FF"/>
    <w:rsid w:val="00E325E9"/>
    <w:rsid w:val="00E3281E"/>
    <w:rsid w:val="00E32897"/>
    <w:rsid w:val="00E32AC6"/>
    <w:rsid w:val="00E331BF"/>
    <w:rsid w:val="00E33490"/>
    <w:rsid w:val="00E334DC"/>
    <w:rsid w:val="00E33738"/>
    <w:rsid w:val="00E3438F"/>
    <w:rsid w:val="00E34AEA"/>
    <w:rsid w:val="00E3570D"/>
    <w:rsid w:val="00E35777"/>
    <w:rsid w:val="00E35D57"/>
    <w:rsid w:val="00E35DB8"/>
    <w:rsid w:val="00E36F8F"/>
    <w:rsid w:val="00E37BE8"/>
    <w:rsid w:val="00E40247"/>
    <w:rsid w:val="00E41600"/>
    <w:rsid w:val="00E41F6F"/>
    <w:rsid w:val="00E41FF2"/>
    <w:rsid w:val="00E42AB5"/>
    <w:rsid w:val="00E43616"/>
    <w:rsid w:val="00E43A98"/>
    <w:rsid w:val="00E43C64"/>
    <w:rsid w:val="00E44D80"/>
    <w:rsid w:val="00E46637"/>
    <w:rsid w:val="00E46B2D"/>
    <w:rsid w:val="00E4725B"/>
    <w:rsid w:val="00E472E0"/>
    <w:rsid w:val="00E47B94"/>
    <w:rsid w:val="00E50004"/>
    <w:rsid w:val="00E5007A"/>
    <w:rsid w:val="00E50241"/>
    <w:rsid w:val="00E50C45"/>
    <w:rsid w:val="00E51AFA"/>
    <w:rsid w:val="00E51C0A"/>
    <w:rsid w:val="00E51C30"/>
    <w:rsid w:val="00E52A55"/>
    <w:rsid w:val="00E536B0"/>
    <w:rsid w:val="00E54832"/>
    <w:rsid w:val="00E54DAB"/>
    <w:rsid w:val="00E55438"/>
    <w:rsid w:val="00E55BCF"/>
    <w:rsid w:val="00E55DB0"/>
    <w:rsid w:val="00E56074"/>
    <w:rsid w:val="00E562F7"/>
    <w:rsid w:val="00E56344"/>
    <w:rsid w:val="00E56BC5"/>
    <w:rsid w:val="00E57783"/>
    <w:rsid w:val="00E57A68"/>
    <w:rsid w:val="00E57D05"/>
    <w:rsid w:val="00E60213"/>
    <w:rsid w:val="00E60244"/>
    <w:rsid w:val="00E60366"/>
    <w:rsid w:val="00E6047E"/>
    <w:rsid w:val="00E60877"/>
    <w:rsid w:val="00E615B9"/>
    <w:rsid w:val="00E61AB7"/>
    <w:rsid w:val="00E6221D"/>
    <w:rsid w:val="00E63F14"/>
    <w:rsid w:val="00E643C3"/>
    <w:rsid w:val="00E64EA9"/>
    <w:rsid w:val="00E65384"/>
    <w:rsid w:val="00E664B3"/>
    <w:rsid w:val="00E675E6"/>
    <w:rsid w:val="00E67A61"/>
    <w:rsid w:val="00E700DF"/>
    <w:rsid w:val="00E70320"/>
    <w:rsid w:val="00E70806"/>
    <w:rsid w:val="00E71595"/>
    <w:rsid w:val="00E71929"/>
    <w:rsid w:val="00E72600"/>
    <w:rsid w:val="00E72983"/>
    <w:rsid w:val="00E72C17"/>
    <w:rsid w:val="00E73F41"/>
    <w:rsid w:val="00E73FE7"/>
    <w:rsid w:val="00E74765"/>
    <w:rsid w:val="00E747F3"/>
    <w:rsid w:val="00E74FB5"/>
    <w:rsid w:val="00E7535D"/>
    <w:rsid w:val="00E762BA"/>
    <w:rsid w:val="00E762C3"/>
    <w:rsid w:val="00E76309"/>
    <w:rsid w:val="00E770DC"/>
    <w:rsid w:val="00E800F8"/>
    <w:rsid w:val="00E815A4"/>
    <w:rsid w:val="00E82378"/>
    <w:rsid w:val="00E843FF"/>
    <w:rsid w:val="00E84716"/>
    <w:rsid w:val="00E847A2"/>
    <w:rsid w:val="00E847F5"/>
    <w:rsid w:val="00E85364"/>
    <w:rsid w:val="00E85BE6"/>
    <w:rsid w:val="00E87432"/>
    <w:rsid w:val="00E91E5B"/>
    <w:rsid w:val="00E92422"/>
    <w:rsid w:val="00E925A2"/>
    <w:rsid w:val="00E927D1"/>
    <w:rsid w:val="00E9428E"/>
    <w:rsid w:val="00E9455F"/>
    <w:rsid w:val="00E957C7"/>
    <w:rsid w:val="00E966AE"/>
    <w:rsid w:val="00E96CCA"/>
    <w:rsid w:val="00E96CFE"/>
    <w:rsid w:val="00E97D07"/>
    <w:rsid w:val="00EA044F"/>
    <w:rsid w:val="00EA0D24"/>
    <w:rsid w:val="00EA138A"/>
    <w:rsid w:val="00EA185F"/>
    <w:rsid w:val="00EA1AEE"/>
    <w:rsid w:val="00EA21CC"/>
    <w:rsid w:val="00EA38E0"/>
    <w:rsid w:val="00EA4571"/>
    <w:rsid w:val="00EA4ABC"/>
    <w:rsid w:val="00EA4AF9"/>
    <w:rsid w:val="00EA4E13"/>
    <w:rsid w:val="00EA5065"/>
    <w:rsid w:val="00EA522D"/>
    <w:rsid w:val="00EA645E"/>
    <w:rsid w:val="00EA75BB"/>
    <w:rsid w:val="00EB08E6"/>
    <w:rsid w:val="00EB0AEE"/>
    <w:rsid w:val="00EB0C45"/>
    <w:rsid w:val="00EB21E0"/>
    <w:rsid w:val="00EB2BF4"/>
    <w:rsid w:val="00EB32D4"/>
    <w:rsid w:val="00EB3B2E"/>
    <w:rsid w:val="00EB498F"/>
    <w:rsid w:val="00EB4F76"/>
    <w:rsid w:val="00EB57AC"/>
    <w:rsid w:val="00EB5F4E"/>
    <w:rsid w:val="00EB6635"/>
    <w:rsid w:val="00EB6D1B"/>
    <w:rsid w:val="00EB735A"/>
    <w:rsid w:val="00EC0359"/>
    <w:rsid w:val="00EC0368"/>
    <w:rsid w:val="00EC069D"/>
    <w:rsid w:val="00EC08A7"/>
    <w:rsid w:val="00EC0C19"/>
    <w:rsid w:val="00EC11E3"/>
    <w:rsid w:val="00EC122E"/>
    <w:rsid w:val="00EC161B"/>
    <w:rsid w:val="00EC1846"/>
    <w:rsid w:val="00EC2118"/>
    <w:rsid w:val="00EC223C"/>
    <w:rsid w:val="00EC32F8"/>
    <w:rsid w:val="00EC32FA"/>
    <w:rsid w:val="00EC39EC"/>
    <w:rsid w:val="00EC3DD9"/>
    <w:rsid w:val="00EC4277"/>
    <w:rsid w:val="00EC47E9"/>
    <w:rsid w:val="00EC50CE"/>
    <w:rsid w:val="00EC5DD5"/>
    <w:rsid w:val="00EC5FAC"/>
    <w:rsid w:val="00EC6593"/>
    <w:rsid w:val="00EC6C21"/>
    <w:rsid w:val="00EC6E41"/>
    <w:rsid w:val="00EC6F9C"/>
    <w:rsid w:val="00EC7009"/>
    <w:rsid w:val="00EC723B"/>
    <w:rsid w:val="00EC77DA"/>
    <w:rsid w:val="00EC7988"/>
    <w:rsid w:val="00ED2299"/>
    <w:rsid w:val="00ED2749"/>
    <w:rsid w:val="00ED2D81"/>
    <w:rsid w:val="00ED2FE9"/>
    <w:rsid w:val="00ED36C4"/>
    <w:rsid w:val="00ED3F31"/>
    <w:rsid w:val="00ED3FB8"/>
    <w:rsid w:val="00ED517A"/>
    <w:rsid w:val="00ED51A2"/>
    <w:rsid w:val="00ED5AF3"/>
    <w:rsid w:val="00ED6484"/>
    <w:rsid w:val="00ED69F4"/>
    <w:rsid w:val="00ED72F7"/>
    <w:rsid w:val="00ED730E"/>
    <w:rsid w:val="00ED7891"/>
    <w:rsid w:val="00ED797B"/>
    <w:rsid w:val="00EE09B9"/>
    <w:rsid w:val="00EE0C51"/>
    <w:rsid w:val="00EE0FAC"/>
    <w:rsid w:val="00EE0FD0"/>
    <w:rsid w:val="00EE1079"/>
    <w:rsid w:val="00EE15C9"/>
    <w:rsid w:val="00EE1962"/>
    <w:rsid w:val="00EE1FE5"/>
    <w:rsid w:val="00EE5079"/>
    <w:rsid w:val="00EE57D5"/>
    <w:rsid w:val="00EE691D"/>
    <w:rsid w:val="00EE7313"/>
    <w:rsid w:val="00EE7467"/>
    <w:rsid w:val="00EE7621"/>
    <w:rsid w:val="00EE78DC"/>
    <w:rsid w:val="00EF052E"/>
    <w:rsid w:val="00EF19F4"/>
    <w:rsid w:val="00EF1C32"/>
    <w:rsid w:val="00EF2C19"/>
    <w:rsid w:val="00EF3FE7"/>
    <w:rsid w:val="00EF3FEF"/>
    <w:rsid w:val="00EF4723"/>
    <w:rsid w:val="00EF4AD0"/>
    <w:rsid w:val="00EF54A6"/>
    <w:rsid w:val="00EF659C"/>
    <w:rsid w:val="00EF65A8"/>
    <w:rsid w:val="00EF6A30"/>
    <w:rsid w:val="00EF6B87"/>
    <w:rsid w:val="00EF74C7"/>
    <w:rsid w:val="00F001D6"/>
    <w:rsid w:val="00F005EE"/>
    <w:rsid w:val="00F006DA"/>
    <w:rsid w:val="00F01136"/>
    <w:rsid w:val="00F01A5C"/>
    <w:rsid w:val="00F01B05"/>
    <w:rsid w:val="00F01F6E"/>
    <w:rsid w:val="00F02052"/>
    <w:rsid w:val="00F023BA"/>
    <w:rsid w:val="00F02B6A"/>
    <w:rsid w:val="00F02C44"/>
    <w:rsid w:val="00F0314C"/>
    <w:rsid w:val="00F03211"/>
    <w:rsid w:val="00F03226"/>
    <w:rsid w:val="00F04017"/>
    <w:rsid w:val="00F04593"/>
    <w:rsid w:val="00F0487E"/>
    <w:rsid w:val="00F0526D"/>
    <w:rsid w:val="00F054DC"/>
    <w:rsid w:val="00F05635"/>
    <w:rsid w:val="00F0634E"/>
    <w:rsid w:val="00F068FA"/>
    <w:rsid w:val="00F07B2D"/>
    <w:rsid w:val="00F07E9B"/>
    <w:rsid w:val="00F10281"/>
    <w:rsid w:val="00F11337"/>
    <w:rsid w:val="00F126FD"/>
    <w:rsid w:val="00F12EB8"/>
    <w:rsid w:val="00F147BA"/>
    <w:rsid w:val="00F14BD3"/>
    <w:rsid w:val="00F15782"/>
    <w:rsid w:val="00F164A9"/>
    <w:rsid w:val="00F164EF"/>
    <w:rsid w:val="00F20B6F"/>
    <w:rsid w:val="00F218E3"/>
    <w:rsid w:val="00F21B2C"/>
    <w:rsid w:val="00F22A0D"/>
    <w:rsid w:val="00F236EA"/>
    <w:rsid w:val="00F25338"/>
    <w:rsid w:val="00F25B37"/>
    <w:rsid w:val="00F26452"/>
    <w:rsid w:val="00F266F4"/>
    <w:rsid w:val="00F2797C"/>
    <w:rsid w:val="00F27BAD"/>
    <w:rsid w:val="00F30847"/>
    <w:rsid w:val="00F30C46"/>
    <w:rsid w:val="00F30D67"/>
    <w:rsid w:val="00F31467"/>
    <w:rsid w:val="00F32E1F"/>
    <w:rsid w:val="00F32E4E"/>
    <w:rsid w:val="00F339BB"/>
    <w:rsid w:val="00F33CD1"/>
    <w:rsid w:val="00F33E9C"/>
    <w:rsid w:val="00F34023"/>
    <w:rsid w:val="00F34D07"/>
    <w:rsid w:val="00F34FB6"/>
    <w:rsid w:val="00F37E7B"/>
    <w:rsid w:val="00F400C7"/>
    <w:rsid w:val="00F408F2"/>
    <w:rsid w:val="00F40E61"/>
    <w:rsid w:val="00F4199A"/>
    <w:rsid w:val="00F4372A"/>
    <w:rsid w:val="00F458F4"/>
    <w:rsid w:val="00F4664A"/>
    <w:rsid w:val="00F4670B"/>
    <w:rsid w:val="00F51DE3"/>
    <w:rsid w:val="00F5215E"/>
    <w:rsid w:val="00F52264"/>
    <w:rsid w:val="00F52B4A"/>
    <w:rsid w:val="00F5363A"/>
    <w:rsid w:val="00F540B7"/>
    <w:rsid w:val="00F54CCE"/>
    <w:rsid w:val="00F54FC2"/>
    <w:rsid w:val="00F56C26"/>
    <w:rsid w:val="00F57D7A"/>
    <w:rsid w:val="00F604A5"/>
    <w:rsid w:val="00F60A22"/>
    <w:rsid w:val="00F61DDF"/>
    <w:rsid w:val="00F61EE4"/>
    <w:rsid w:val="00F63118"/>
    <w:rsid w:val="00F638B4"/>
    <w:rsid w:val="00F63CDD"/>
    <w:rsid w:val="00F6424E"/>
    <w:rsid w:val="00F647D8"/>
    <w:rsid w:val="00F649CA"/>
    <w:rsid w:val="00F64C15"/>
    <w:rsid w:val="00F65D5E"/>
    <w:rsid w:val="00F65D80"/>
    <w:rsid w:val="00F66056"/>
    <w:rsid w:val="00F665CA"/>
    <w:rsid w:val="00F6699C"/>
    <w:rsid w:val="00F66FB2"/>
    <w:rsid w:val="00F67DED"/>
    <w:rsid w:val="00F67FAF"/>
    <w:rsid w:val="00F7063E"/>
    <w:rsid w:val="00F71CD2"/>
    <w:rsid w:val="00F71F3D"/>
    <w:rsid w:val="00F7215F"/>
    <w:rsid w:val="00F72966"/>
    <w:rsid w:val="00F72C5F"/>
    <w:rsid w:val="00F739BD"/>
    <w:rsid w:val="00F753C5"/>
    <w:rsid w:val="00F753E9"/>
    <w:rsid w:val="00F75D0B"/>
    <w:rsid w:val="00F75EBB"/>
    <w:rsid w:val="00F76676"/>
    <w:rsid w:val="00F80290"/>
    <w:rsid w:val="00F80FD4"/>
    <w:rsid w:val="00F8118E"/>
    <w:rsid w:val="00F8193E"/>
    <w:rsid w:val="00F81F2A"/>
    <w:rsid w:val="00F823F2"/>
    <w:rsid w:val="00F825A9"/>
    <w:rsid w:val="00F82854"/>
    <w:rsid w:val="00F8300F"/>
    <w:rsid w:val="00F83589"/>
    <w:rsid w:val="00F84461"/>
    <w:rsid w:val="00F858B6"/>
    <w:rsid w:val="00F85E1D"/>
    <w:rsid w:val="00F8606D"/>
    <w:rsid w:val="00F86DD0"/>
    <w:rsid w:val="00F874E6"/>
    <w:rsid w:val="00F879DD"/>
    <w:rsid w:val="00F87CD0"/>
    <w:rsid w:val="00F87D15"/>
    <w:rsid w:val="00F87E7C"/>
    <w:rsid w:val="00F907FD"/>
    <w:rsid w:val="00F91F54"/>
    <w:rsid w:val="00F9285A"/>
    <w:rsid w:val="00F92B16"/>
    <w:rsid w:val="00F92FD0"/>
    <w:rsid w:val="00F945AA"/>
    <w:rsid w:val="00F95BCD"/>
    <w:rsid w:val="00F96237"/>
    <w:rsid w:val="00F96434"/>
    <w:rsid w:val="00F97CAE"/>
    <w:rsid w:val="00FA0A27"/>
    <w:rsid w:val="00FA1505"/>
    <w:rsid w:val="00FA1C46"/>
    <w:rsid w:val="00FA20E5"/>
    <w:rsid w:val="00FA3785"/>
    <w:rsid w:val="00FA4B3B"/>
    <w:rsid w:val="00FA5628"/>
    <w:rsid w:val="00FA5B6B"/>
    <w:rsid w:val="00FA61EF"/>
    <w:rsid w:val="00FA67E8"/>
    <w:rsid w:val="00FA6A84"/>
    <w:rsid w:val="00FB0073"/>
    <w:rsid w:val="00FB063C"/>
    <w:rsid w:val="00FB074D"/>
    <w:rsid w:val="00FB0E09"/>
    <w:rsid w:val="00FB1322"/>
    <w:rsid w:val="00FB1716"/>
    <w:rsid w:val="00FB1DE1"/>
    <w:rsid w:val="00FB26EE"/>
    <w:rsid w:val="00FB2944"/>
    <w:rsid w:val="00FB3DF5"/>
    <w:rsid w:val="00FB3E36"/>
    <w:rsid w:val="00FB4461"/>
    <w:rsid w:val="00FB4AA2"/>
    <w:rsid w:val="00FB4CDE"/>
    <w:rsid w:val="00FB5439"/>
    <w:rsid w:val="00FB591F"/>
    <w:rsid w:val="00FB60AE"/>
    <w:rsid w:val="00FB7F9E"/>
    <w:rsid w:val="00FC0CD1"/>
    <w:rsid w:val="00FC18A7"/>
    <w:rsid w:val="00FC31BF"/>
    <w:rsid w:val="00FC387B"/>
    <w:rsid w:val="00FC4021"/>
    <w:rsid w:val="00FC423B"/>
    <w:rsid w:val="00FC44B3"/>
    <w:rsid w:val="00FC4F26"/>
    <w:rsid w:val="00FC5F46"/>
    <w:rsid w:val="00FC65BC"/>
    <w:rsid w:val="00FC6B7E"/>
    <w:rsid w:val="00FC7623"/>
    <w:rsid w:val="00FC7763"/>
    <w:rsid w:val="00FC79DC"/>
    <w:rsid w:val="00FC7DCE"/>
    <w:rsid w:val="00FD14A0"/>
    <w:rsid w:val="00FD15E4"/>
    <w:rsid w:val="00FD1956"/>
    <w:rsid w:val="00FD25AB"/>
    <w:rsid w:val="00FD2808"/>
    <w:rsid w:val="00FD2B6A"/>
    <w:rsid w:val="00FD2ECA"/>
    <w:rsid w:val="00FD2F40"/>
    <w:rsid w:val="00FD2F9B"/>
    <w:rsid w:val="00FD314A"/>
    <w:rsid w:val="00FD33EB"/>
    <w:rsid w:val="00FD4DF3"/>
    <w:rsid w:val="00FD6194"/>
    <w:rsid w:val="00FD6734"/>
    <w:rsid w:val="00FD762D"/>
    <w:rsid w:val="00FD7825"/>
    <w:rsid w:val="00FE0953"/>
    <w:rsid w:val="00FE1E27"/>
    <w:rsid w:val="00FE26AC"/>
    <w:rsid w:val="00FE30A5"/>
    <w:rsid w:val="00FE3E48"/>
    <w:rsid w:val="00FE4F3A"/>
    <w:rsid w:val="00FE530C"/>
    <w:rsid w:val="00FE54E4"/>
    <w:rsid w:val="00FE5546"/>
    <w:rsid w:val="00FE5AA0"/>
    <w:rsid w:val="00FE6195"/>
    <w:rsid w:val="00FF0A7B"/>
    <w:rsid w:val="00FF13D2"/>
    <w:rsid w:val="00FF17A9"/>
    <w:rsid w:val="00FF1CF5"/>
    <w:rsid w:val="00FF22EE"/>
    <w:rsid w:val="00FF31CB"/>
    <w:rsid w:val="00FF3921"/>
    <w:rsid w:val="00FF3E7B"/>
    <w:rsid w:val="00FF401A"/>
    <w:rsid w:val="00FF435E"/>
    <w:rsid w:val="00FF4BAF"/>
    <w:rsid w:val="00FF5D9C"/>
    <w:rsid w:val="00FF5DFF"/>
    <w:rsid w:val="00FF5F93"/>
    <w:rsid w:val="00FF79FD"/>
    <w:rsid w:val="00FF7AA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1" w:unhideWhenUsed="0" w:qFormat="1"/>
    <w:lsdException w:name="heading 4" w:semiHidden="0" w:uiPriority="1" w:unhideWhenUsed="0" w:qFormat="1"/>
    <w:lsdException w:name="heading 5" w:semiHidden="0" w:uiPriority="1" w:unhideWhenUsed="0" w:qFormat="1"/>
    <w:lsdException w:name="heading 6" w:semiHidden="0" w:uiPriority="1" w:unhideWhenUsed="0" w:qFormat="1"/>
    <w:lsdException w:name="heading 7" w:semiHidden="0" w:uiPriority="1" w:unhideWhenUsed="0" w:qFormat="1"/>
    <w:lsdException w:name="heading 8" w:semiHidden="0" w:uiPriority="1" w:unhideWhenUsed="0" w:qFormat="1"/>
    <w:lsdException w:name="heading 9" w:semiHidden="0" w:uiPriority="1" w:unhideWhenUsed="0"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lsdException w:name="toc 9" w:uiPriority="39"/>
    <w:lsdException w:name="footer" w:qFormat="1"/>
    <w:lsdException w:name="caption" w:semiHidden="0" w:uiPriority="0" w:unhideWhenUsed="0" w:qFormat="1"/>
    <w:lsdException w:name="List Bullet" w:uiPriority="0" w:qFormat="1"/>
    <w:lsdException w:name="List Number" w:uiPriority="0"/>
    <w:lsdException w:name="List Bullet 2" w:qFormat="1"/>
    <w:lsdException w:name="List Bullet 3" w:uiPriority="36" w:qFormat="1"/>
    <w:lsdException w:name="List Bullet 4" w:uiPriority="36" w:qFormat="1"/>
    <w:lsdException w:name="List Bullet 5" w:uiPriority="36" w:qFormat="1"/>
    <w:lsdException w:name="Title" w:semiHidden="0" w:uiPriority="1" w:unhideWhenUsed="0" w:qFormat="1"/>
    <w:lsdException w:name="Default Paragraph Font" w:uiPriority="1"/>
    <w:lsdException w:name="Body Text" w:uiPriority="1" w:qFormat="1"/>
    <w:lsdException w:name="Subtitle" w:semiHidden="0" w:uiPriority="0" w:unhideWhenUsed="0" w:qFormat="1"/>
    <w:lsdException w:name="Strong" w:semiHidden="0" w:uiPriority="22" w:unhideWhenUsed="0" w:qFormat="1"/>
    <w:lsdException w:name="Emphasis" w:semiHidden="0" w:uiPriority="20" w:unhideWhenUsed="0" w:qFormat="1"/>
    <w:lsdException w:name="Plain Text" w:uiPriority="0"/>
    <w:lsdException w:name="Normal (Web)" w:qFormat="1"/>
    <w:lsdException w:name="Outline List 2"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5">
    <w:name w:val="Normal"/>
    <w:aliases w:val="Таблицы"/>
    <w:qFormat/>
    <w:rsid w:val="004845C9"/>
    <w:pPr>
      <w:jc w:val="both"/>
    </w:pPr>
    <w:rPr>
      <w:rFonts w:ascii="Times New Roman" w:hAnsi="Times New Roman"/>
      <w:sz w:val="24"/>
      <w:szCs w:val="22"/>
      <w:lang w:eastAsia="en-US"/>
    </w:rPr>
  </w:style>
  <w:style w:type="paragraph" w:styleId="1">
    <w:name w:val="heading 1"/>
    <w:aliases w:val="Пункт общий"/>
    <w:basedOn w:val="a5"/>
    <w:next w:val="a5"/>
    <w:link w:val="10"/>
    <w:uiPriority w:val="9"/>
    <w:qFormat/>
    <w:rsid w:val="00333124"/>
    <w:pPr>
      <w:keepNext/>
      <w:keepLines/>
      <w:spacing w:after="120"/>
      <w:jc w:val="center"/>
      <w:outlineLvl w:val="0"/>
    </w:pPr>
    <w:rPr>
      <w:rFonts w:eastAsia="Times New Roman"/>
      <w:b/>
      <w:bCs/>
      <w:caps/>
      <w:szCs w:val="28"/>
    </w:rPr>
  </w:style>
  <w:style w:type="paragraph" w:styleId="21">
    <w:name w:val="heading 2"/>
    <w:basedOn w:val="a5"/>
    <w:next w:val="a5"/>
    <w:link w:val="22"/>
    <w:uiPriority w:val="9"/>
    <w:qFormat/>
    <w:rsid w:val="00A96857"/>
    <w:pPr>
      <w:keepNext/>
      <w:keepLines/>
      <w:spacing w:before="240" w:line="276" w:lineRule="auto"/>
      <w:ind w:firstLine="709"/>
      <w:outlineLvl w:val="1"/>
    </w:pPr>
    <w:rPr>
      <w:rFonts w:eastAsia="Times New Roman"/>
      <w:b/>
      <w:bCs/>
      <w:szCs w:val="26"/>
    </w:rPr>
  </w:style>
  <w:style w:type="paragraph" w:styleId="30">
    <w:name w:val="heading 3"/>
    <w:basedOn w:val="a5"/>
    <w:next w:val="a5"/>
    <w:link w:val="31"/>
    <w:uiPriority w:val="1"/>
    <w:qFormat/>
    <w:rsid w:val="005148DF"/>
    <w:pPr>
      <w:keepNext/>
      <w:spacing w:before="60" w:line="276" w:lineRule="auto"/>
      <w:ind w:firstLine="567"/>
      <w:outlineLvl w:val="2"/>
    </w:pPr>
    <w:rPr>
      <w:rFonts w:eastAsia="Times New Roman"/>
      <w:b/>
      <w:bCs/>
      <w:szCs w:val="26"/>
    </w:rPr>
  </w:style>
  <w:style w:type="paragraph" w:styleId="40">
    <w:name w:val="heading 4"/>
    <w:aliases w:val="Таб"/>
    <w:basedOn w:val="a5"/>
    <w:next w:val="a5"/>
    <w:link w:val="41"/>
    <w:uiPriority w:val="1"/>
    <w:qFormat/>
    <w:rsid w:val="00085B38"/>
    <w:pPr>
      <w:keepNext/>
      <w:spacing w:before="240" w:after="60"/>
      <w:outlineLvl w:val="3"/>
    </w:pPr>
    <w:rPr>
      <w:rFonts w:ascii="Calibri" w:eastAsia="Times New Roman" w:hAnsi="Calibri"/>
      <w:b/>
      <w:bCs/>
      <w:sz w:val="28"/>
      <w:szCs w:val="28"/>
    </w:rPr>
  </w:style>
  <w:style w:type="paragraph" w:styleId="50">
    <w:name w:val="heading 5"/>
    <w:basedOn w:val="a5"/>
    <w:next w:val="a5"/>
    <w:link w:val="51"/>
    <w:uiPriority w:val="1"/>
    <w:qFormat/>
    <w:rsid w:val="00C729A4"/>
    <w:pPr>
      <w:keepNext/>
      <w:keepLines/>
      <w:spacing w:before="200"/>
      <w:ind w:left="1008" w:hanging="1008"/>
      <w:outlineLvl w:val="4"/>
    </w:pPr>
    <w:rPr>
      <w:rFonts w:ascii="Cambria" w:eastAsia="Times New Roman" w:hAnsi="Cambria"/>
      <w:color w:val="243F60"/>
      <w:szCs w:val="24"/>
    </w:rPr>
  </w:style>
  <w:style w:type="paragraph" w:styleId="6">
    <w:name w:val="heading 6"/>
    <w:aliases w:val="Заголовок таб."/>
    <w:basedOn w:val="a5"/>
    <w:next w:val="a5"/>
    <w:link w:val="60"/>
    <w:uiPriority w:val="1"/>
    <w:qFormat/>
    <w:rsid w:val="00C729A4"/>
    <w:pPr>
      <w:keepNext/>
      <w:keepLines/>
      <w:spacing w:before="200"/>
      <w:ind w:left="1152" w:hanging="1152"/>
      <w:outlineLvl w:val="5"/>
    </w:pPr>
    <w:rPr>
      <w:rFonts w:ascii="Cambria" w:eastAsia="Times New Roman" w:hAnsi="Cambria"/>
      <w:i/>
      <w:iCs/>
      <w:color w:val="243F60"/>
      <w:szCs w:val="24"/>
    </w:rPr>
  </w:style>
  <w:style w:type="paragraph" w:styleId="7">
    <w:name w:val="heading 7"/>
    <w:basedOn w:val="a5"/>
    <w:next w:val="a5"/>
    <w:link w:val="70"/>
    <w:uiPriority w:val="1"/>
    <w:qFormat/>
    <w:rsid w:val="00E3281E"/>
    <w:pPr>
      <w:spacing w:after="120" w:line="252" w:lineRule="auto"/>
      <w:jc w:val="center"/>
      <w:outlineLvl w:val="6"/>
    </w:pPr>
    <w:rPr>
      <w:rFonts w:ascii="Cambria" w:eastAsia="Times New Roman" w:hAnsi="Cambria"/>
      <w:i/>
      <w:iCs/>
      <w:caps/>
      <w:color w:val="943634"/>
      <w:spacing w:val="10"/>
      <w:sz w:val="20"/>
      <w:szCs w:val="20"/>
      <w:lang w:val="en-US"/>
    </w:rPr>
  </w:style>
  <w:style w:type="paragraph" w:styleId="8">
    <w:name w:val="heading 8"/>
    <w:aliases w:val="ОС8"/>
    <w:basedOn w:val="a5"/>
    <w:next w:val="a5"/>
    <w:link w:val="80"/>
    <w:uiPriority w:val="1"/>
    <w:qFormat/>
    <w:rsid w:val="00C729A4"/>
    <w:pPr>
      <w:keepNext/>
      <w:keepLines/>
      <w:spacing w:before="200"/>
      <w:ind w:left="1440" w:hanging="1440"/>
      <w:outlineLvl w:val="7"/>
    </w:pPr>
    <w:rPr>
      <w:rFonts w:ascii="Cambria" w:eastAsia="Times New Roman" w:hAnsi="Cambria"/>
      <w:color w:val="404040"/>
      <w:sz w:val="20"/>
      <w:szCs w:val="20"/>
    </w:rPr>
  </w:style>
  <w:style w:type="paragraph" w:styleId="9">
    <w:name w:val="heading 9"/>
    <w:aliases w:val="ОС9"/>
    <w:basedOn w:val="a5"/>
    <w:next w:val="a5"/>
    <w:link w:val="90"/>
    <w:uiPriority w:val="1"/>
    <w:qFormat/>
    <w:rsid w:val="00C729A4"/>
    <w:pPr>
      <w:keepNext/>
      <w:keepLines/>
      <w:spacing w:before="200"/>
      <w:ind w:left="1584" w:hanging="1584"/>
      <w:outlineLvl w:val="8"/>
    </w:pPr>
    <w:rPr>
      <w:rFonts w:ascii="Cambria" w:eastAsia="Times New Roman" w:hAnsi="Cambria"/>
      <w:i/>
      <w:iCs/>
      <w:color w:val="404040"/>
      <w:sz w:val="20"/>
      <w:szCs w:val="20"/>
    </w:rPr>
  </w:style>
  <w:style w:type="character" w:default="1" w:styleId="a6">
    <w:name w:val="Default Paragraph Font"/>
    <w:uiPriority w:val="1"/>
    <w:semiHidden/>
    <w:unhideWhenUsed/>
  </w:style>
  <w:style w:type="table" w:default="1" w:styleId="a7">
    <w:name w:val="Normal Table"/>
    <w:uiPriority w:val="99"/>
    <w:semiHidden/>
    <w:unhideWhenUsed/>
    <w:qFormat/>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0">
    <w:name w:val="Заголовок 1 Знак"/>
    <w:aliases w:val="Пункт общий Знак"/>
    <w:link w:val="1"/>
    <w:uiPriority w:val="9"/>
    <w:qFormat/>
    <w:rsid w:val="00333124"/>
    <w:rPr>
      <w:rFonts w:ascii="Times New Roman" w:eastAsia="Times New Roman" w:hAnsi="Times New Roman"/>
      <w:b/>
      <w:bCs/>
      <w:caps/>
      <w:sz w:val="24"/>
      <w:szCs w:val="28"/>
      <w:lang w:eastAsia="en-US"/>
    </w:rPr>
  </w:style>
  <w:style w:type="character" w:customStyle="1" w:styleId="22">
    <w:name w:val="Заголовок 2 Знак"/>
    <w:link w:val="21"/>
    <w:uiPriority w:val="9"/>
    <w:rsid w:val="00A96857"/>
    <w:rPr>
      <w:rFonts w:ascii="Times New Roman" w:eastAsia="Times New Roman" w:hAnsi="Times New Roman"/>
      <w:b/>
      <w:bCs/>
      <w:sz w:val="24"/>
      <w:szCs w:val="26"/>
      <w:lang w:eastAsia="en-US"/>
    </w:rPr>
  </w:style>
  <w:style w:type="character" w:customStyle="1" w:styleId="70">
    <w:name w:val="Заголовок 7 Знак"/>
    <w:link w:val="7"/>
    <w:uiPriority w:val="1"/>
    <w:rsid w:val="00E3281E"/>
    <w:rPr>
      <w:rFonts w:ascii="Cambria" w:eastAsia="Times New Roman" w:hAnsi="Cambria" w:cs="Times New Roman"/>
      <w:i/>
      <w:iCs/>
      <w:caps/>
      <w:color w:val="943634"/>
      <w:spacing w:val="10"/>
      <w:lang w:val="en-US"/>
    </w:rPr>
  </w:style>
  <w:style w:type="paragraph" w:customStyle="1" w:styleId="a9">
    <w:name w:val="Раздел"/>
    <w:basedOn w:val="a5"/>
    <w:link w:val="aa"/>
    <w:qFormat/>
    <w:rsid w:val="00E3281E"/>
    <w:pPr>
      <w:jc w:val="center"/>
    </w:pPr>
    <w:rPr>
      <w:b/>
      <w:szCs w:val="24"/>
    </w:rPr>
  </w:style>
  <w:style w:type="character" w:customStyle="1" w:styleId="aa">
    <w:name w:val="Раздел Знак"/>
    <w:link w:val="a9"/>
    <w:locked/>
    <w:rsid w:val="00E3281E"/>
    <w:rPr>
      <w:rFonts w:ascii="Times New Roman" w:eastAsia="Calibri" w:hAnsi="Times New Roman" w:cs="Times New Roman"/>
      <w:b/>
      <w:sz w:val="24"/>
      <w:szCs w:val="24"/>
    </w:rPr>
  </w:style>
  <w:style w:type="paragraph" w:customStyle="1" w:styleId="ab">
    <w:name w:val="Глава"/>
    <w:basedOn w:val="ac"/>
    <w:link w:val="ad"/>
    <w:uiPriority w:val="99"/>
    <w:qFormat/>
    <w:rsid w:val="00E3281E"/>
    <w:pPr>
      <w:ind w:right="-21"/>
    </w:pPr>
    <w:rPr>
      <w:b/>
      <w:szCs w:val="24"/>
    </w:rPr>
  </w:style>
  <w:style w:type="character" w:customStyle="1" w:styleId="ad">
    <w:name w:val="Глава Знак"/>
    <w:link w:val="ab"/>
    <w:uiPriority w:val="99"/>
    <w:locked/>
    <w:rsid w:val="00E3281E"/>
    <w:rPr>
      <w:rFonts w:ascii="Times New Roman" w:eastAsia="Calibri" w:hAnsi="Times New Roman" w:cs="Times New Roman"/>
      <w:b/>
      <w:sz w:val="24"/>
      <w:szCs w:val="24"/>
    </w:rPr>
  </w:style>
  <w:style w:type="paragraph" w:styleId="ac">
    <w:name w:val="List Paragraph"/>
    <w:aliases w:val="Варианты ответов,Абзац списка основной,List Paragraph2,ПАРАГРАФ,Нумерация,список 1,СПИСКИ,маркированный,List Paragraph,it_List1,Ненумерованный список,основной диплом,Введение,3_Абзац списка,Таблица,Заголовок7"/>
    <w:basedOn w:val="a5"/>
    <w:link w:val="ae"/>
    <w:uiPriority w:val="34"/>
    <w:qFormat/>
    <w:rsid w:val="00944E77"/>
    <w:pPr>
      <w:contextualSpacing/>
    </w:pPr>
    <w:rPr>
      <w:szCs w:val="20"/>
    </w:rPr>
  </w:style>
  <w:style w:type="character" w:styleId="af">
    <w:name w:val="Strong"/>
    <w:aliases w:val="Оглавление_1"/>
    <w:uiPriority w:val="22"/>
    <w:qFormat/>
    <w:rsid w:val="00E3281E"/>
    <w:rPr>
      <w:rFonts w:cs="Times New Roman"/>
      <w:b/>
      <w:bCs/>
    </w:rPr>
  </w:style>
  <w:style w:type="paragraph" w:styleId="23">
    <w:name w:val="toc 2"/>
    <w:basedOn w:val="a5"/>
    <w:next w:val="a5"/>
    <w:uiPriority w:val="39"/>
    <w:qFormat/>
    <w:rsid w:val="00ED36C4"/>
    <w:pPr>
      <w:ind w:left="240"/>
      <w:jc w:val="left"/>
    </w:pPr>
    <w:rPr>
      <w:rFonts w:asciiTheme="minorHAnsi" w:hAnsiTheme="minorHAnsi" w:cstheme="minorHAnsi"/>
      <w:smallCaps/>
      <w:sz w:val="20"/>
      <w:szCs w:val="20"/>
    </w:rPr>
  </w:style>
  <w:style w:type="paragraph" w:styleId="af0">
    <w:name w:val="Normal (Web)"/>
    <w:aliases w:val="Знак2 Знак,Знак2 Знак1,Обычный (веб) Знак Знак1,Знак2 Знак Знак,Обычный (веб) Знак Знак Знак,Знак2 Знак2 Знак Знак,Обычный (веб) Знак1 Знак Знак Знак,Знак2 Знак Знак Знак Знак,Знак2 Знак1 Знак1 Знак Знак, Знак Знак4,Знак Знак4"/>
    <w:basedOn w:val="a5"/>
    <w:link w:val="af1"/>
    <w:uiPriority w:val="99"/>
    <w:qFormat/>
    <w:rsid w:val="00E3281E"/>
    <w:pPr>
      <w:suppressAutoHyphens/>
      <w:spacing w:before="280" w:after="280"/>
      <w:jc w:val="center"/>
    </w:pPr>
    <w:rPr>
      <w:rFonts w:eastAsia="Times New Roman"/>
      <w:szCs w:val="24"/>
      <w:lang w:eastAsia="ar-SA"/>
    </w:rPr>
  </w:style>
  <w:style w:type="paragraph" w:customStyle="1" w:styleId="af2">
    <w:name w:val="ОснТекст"/>
    <w:basedOn w:val="a5"/>
    <w:link w:val="af3"/>
    <w:qFormat/>
    <w:rsid w:val="00E3281E"/>
    <w:pPr>
      <w:suppressAutoHyphens/>
      <w:ind w:firstLine="540"/>
    </w:pPr>
    <w:rPr>
      <w:szCs w:val="24"/>
      <w:lang w:eastAsia="ar-SA"/>
    </w:rPr>
  </w:style>
  <w:style w:type="paragraph" w:styleId="af4">
    <w:name w:val="Title"/>
    <w:aliases w:val="Рис."/>
    <w:basedOn w:val="a5"/>
    <w:next w:val="a5"/>
    <w:link w:val="af5"/>
    <w:uiPriority w:val="1"/>
    <w:qFormat/>
    <w:rsid w:val="00E3281E"/>
    <w:pPr>
      <w:spacing w:before="240" w:after="60"/>
      <w:jc w:val="center"/>
      <w:outlineLvl w:val="0"/>
    </w:pPr>
    <w:rPr>
      <w:rFonts w:ascii="Cambria" w:eastAsia="Times New Roman" w:hAnsi="Cambria"/>
      <w:b/>
      <w:bCs/>
      <w:kern w:val="28"/>
      <w:sz w:val="32"/>
      <w:szCs w:val="32"/>
    </w:rPr>
  </w:style>
  <w:style w:type="character" w:customStyle="1" w:styleId="af5">
    <w:name w:val="Название Знак"/>
    <w:aliases w:val="Рис. Знак"/>
    <w:link w:val="af4"/>
    <w:uiPriority w:val="1"/>
    <w:rsid w:val="00E3281E"/>
    <w:rPr>
      <w:rFonts w:ascii="Cambria" w:eastAsia="Times New Roman" w:hAnsi="Cambria" w:cs="Times New Roman"/>
      <w:b/>
      <w:bCs/>
      <w:kern w:val="28"/>
      <w:sz w:val="32"/>
      <w:szCs w:val="32"/>
    </w:rPr>
  </w:style>
  <w:style w:type="character" w:customStyle="1" w:styleId="ae">
    <w:name w:val="Абзац списка Знак"/>
    <w:aliases w:val="Варианты ответов Знак,Абзац списка основной Знак,List Paragraph2 Знак,ПАРАГРАФ Знак,Нумерация Знак,список 1 Знак,СПИСКИ Знак,маркированный Знак,List Paragraph Знак,it_List1 Знак,Ненумерованный список Знак,основной диплом Знак"/>
    <w:link w:val="ac"/>
    <w:uiPriority w:val="34"/>
    <w:qFormat/>
    <w:locked/>
    <w:rsid w:val="00944E77"/>
    <w:rPr>
      <w:rFonts w:ascii="Times New Roman" w:hAnsi="Times New Roman"/>
      <w:sz w:val="24"/>
      <w:lang w:eastAsia="en-US"/>
    </w:rPr>
  </w:style>
  <w:style w:type="paragraph" w:styleId="af6">
    <w:name w:val="No Spacing"/>
    <w:link w:val="af7"/>
    <w:uiPriority w:val="1"/>
    <w:qFormat/>
    <w:rsid w:val="00E3281E"/>
    <w:pPr>
      <w:jc w:val="center"/>
    </w:pPr>
  </w:style>
  <w:style w:type="character" w:customStyle="1" w:styleId="docbody">
    <w:name w:val="docbody"/>
    <w:uiPriority w:val="99"/>
    <w:rsid w:val="00E3281E"/>
    <w:rPr>
      <w:rFonts w:cs="Times New Roman"/>
    </w:rPr>
  </w:style>
  <w:style w:type="character" w:customStyle="1" w:styleId="FontStyle13">
    <w:name w:val="Font Style13"/>
    <w:uiPriority w:val="99"/>
    <w:rsid w:val="00E3281E"/>
    <w:rPr>
      <w:rFonts w:ascii="Times New Roman" w:hAnsi="Times New Roman" w:cs="Times New Roman"/>
      <w:sz w:val="26"/>
      <w:szCs w:val="26"/>
    </w:rPr>
  </w:style>
  <w:style w:type="character" w:customStyle="1" w:styleId="af3">
    <w:name w:val="ОснТекст Знак"/>
    <w:link w:val="af2"/>
    <w:rsid w:val="00E3281E"/>
    <w:rPr>
      <w:rFonts w:ascii="Times New Roman" w:eastAsia="Calibri" w:hAnsi="Times New Roman" w:cs="Times New Roman"/>
      <w:sz w:val="24"/>
      <w:szCs w:val="24"/>
      <w:lang w:eastAsia="ar-SA"/>
    </w:rPr>
  </w:style>
  <w:style w:type="character" w:customStyle="1" w:styleId="af7">
    <w:name w:val="Без интервала Знак"/>
    <w:link w:val="af6"/>
    <w:uiPriority w:val="1"/>
    <w:rsid w:val="00E3281E"/>
    <w:rPr>
      <w:lang w:val="ru-RU" w:eastAsia="ru-RU" w:bidi="ar-SA"/>
    </w:rPr>
  </w:style>
  <w:style w:type="table" w:styleId="af8">
    <w:name w:val="Table Grid"/>
    <w:aliases w:val="Таблица ОРГРЭС1,Table Grid Report,ТАБЛИЦА ДЛЯ ЗАПИСОК,OTR"/>
    <w:basedOn w:val="a7"/>
    <w:uiPriority w:val="59"/>
    <w:rsid w:val="00E3281E"/>
    <w:pPr>
      <w:jc w:val="center"/>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9">
    <w:name w:val="Body Text"/>
    <w:basedOn w:val="a5"/>
    <w:link w:val="afa"/>
    <w:uiPriority w:val="1"/>
    <w:qFormat/>
    <w:rsid w:val="00E3281E"/>
    <w:pPr>
      <w:tabs>
        <w:tab w:val="left" w:pos="0"/>
      </w:tabs>
      <w:jc w:val="center"/>
    </w:pPr>
    <w:rPr>
      <w:rFonts w:eastAsia="Times New Roman"/>
      <w:b/>
      <w:bCs/>
      <w:sz w:val="28"/>
      <w:szCs w:val="24"/>
      <w:lang w:eastAsia="ru-RU"/>
    </w:rPr>
  </w:style>
  <w:style w:type="character" w:customStyle="1" w:styleId="afa">
    <w:name w:val="Основной текст Знак"/>
    <w:link w:val="af9"/>
    <w:uiPriority w:val="1"/>
    <w:rsid w:val="00E3281E"/>
    <w:rPr>
      <w:rFonts w:ascii="Times New Roman" w:eastAsia="Times New Roman" w:hAnsi="Times New Roman" w:cs="Times New Roman"/>
      <w:b/>
      <w:bCs/>
      <w:sz w:val="28"/>
      <w:szCs w:val="24"/>
      <w:lang w:eastAsia="ru-RU"/>
    </w:rPr>
  </w:style>
  <w:style w:type="paragraph" w:customStyle="1" w:styleId="ConsPlusNormal">
    <w:name w:val="ConsPlusNormal"/>
    <w:rsid w:val="00E3281E"/>
    <w:pPr>
      <w:widowControl w:val="0"/>
      <w:autoSpaceDE w:val="0"/>
      <w:autoSpaceDN w:val="0"/>
      <w:adjustRightInd w:val="0"/>
      <w:ind w:firstLine="720"/>
    </w:pPr>
    <w:rPr>
      <w:rFonts w:ascii="Arial" w:eastAsia="Times New Roman" w:hAnsi="Arial" w:cs="Arial"/>
    </w:rPr>
  </w:style>
  <w:style w:type="paragraph" w:customStyle="1" w:styleId="13">
    <w:name w:val="стиль13"/>
    <w:basedOn w:val="a5"/>
    <w:rsid w:val="00E3281E"/>
    <w:pPr>
      <w:spacing w:before="100" w:beforeAutospacing="1" w:after="100" w:afterAutospacing="1"/>
    </w:pPr>
    <w:rPr>
      <w:rFonts w:eastAsia="Times New Roman"/>
      <w:szCs w:val="24"/>
      <w:lang w:eastAsia="ru-RU"/>
    </w:rPr>
  </w:style>
  <w:style w:type="paragraph" w:styleId="afb">
    <w:name w:val="Balloon Text"/>
    <w:basedOn w:val="a5"/>
    <w:link w:val="afc"/>
    <w:uiPriority w:val="99"/>
    <w:unhideWhenUsed/>
    <w:rsid w:val="00E3281E"/>
    <w:rPr>
      <w:rFonts w:ascii="Tahoma" w:hAnsi="Tahoma"/>
      <w:sz w:val="16"/>
      <w:szCs w:val="16"/>
    </w:rPr>
  </w:style>
  <w:style w:type="character" w:customStyle="1" w:styleId="afc">
    <w:name w:val="Текст выноски Знак"/>
    <w:link w:val="afb"/>
    <w:uiPriority w:val="99"/>
    <w:rsid w:val="00E3281E"/>
    <w:rPr>
      <w:rFonts w:ascii="Tahoma" w:eastAsia="Calibri" w:hAnsi="Tahoma" w:cs="Tahoma"/>
      <w:sz w:val="16"/>
      <w:szCs w:val="16"/>
    </w:rPr>
  </w:style>
  <w:style w:type="character" w:customStyle="1" w:styleId="apple-converted-space">
    <w:name w:val="apple-converted-space"/>
    <w:rsid w:val="00E3281E"/>
  </w:style>
  <w:style w:type="paragraph" w:customStyle="1" w:styleId="11">
    <w:name w:val="Абзац списка1"/>
    <w:basedOn w:val="a5"/>
    <w:link w:val="ListParagraphChar1"/>
    <w:rsid w:val="00E3281E"/>
    <w:pPr>
      <w:ind w:left="720"/>
      <w:contextualSpacing/>
      <w:jc w:val="center"/>
    </w:pPr>
    <w:rPr>
      <w:rFonts w:ascii="Calibri" w:eastAsia="Times New Roman" w:hAnsi="Calibri"/>
      <w:sz w:val="20"/>
      <w:szCs w:val="20"/>
    </w:rPr>
  </w:style>
  <w:style w:type="character" w:customStyle="1" w:styleId="ListParagraphChar1">
    <w:name w:val="List Paragraph Char1"/>
    <w:link w:val="11"/>
    <w:locked/>
    <w:rsid w:val="00E3281E"/>
    <w:rPr>
      <w:rFonts w:ascii="Calibri" w:eastAsia="Times New Roman" w:hAnsi="Calibri" w:cs="Times New Roman"/>
    </w:rPr>
  </w:style>
  <w:style w:type="paragraph" w:customStyle="1" w:styleId="afd">
    <w:name w:val="ТАБЛИЦЫ"/>
    <w:basedOn w:val="af6"/>
    <w:link w:val="afe"/>
    <w:qFormat/>
    <w:rsid w:val="00E3281E"/>
    <w:rPr>
      <w:rFonts w:ascii="Times New Roman" w:hAnsi="Times New Roman"/>
    </w:rPr>
  </w:style>
  <w:style w:type="character" w:customStyle="1" w:styleId="afe">
    <w:name w:val="ТАБЛИЦЫ Знак"/>
    <w:link w:val="afd"/>
    <w:rsid w:val="00E3281E"/>
    <w:rPr>
      <w:rFonts w:ascii="Times New Roman" w:eastAsia="Calibri" w:hAnsi="Times New Roman" w:cs="Times New Roman"/>
      <w:sz w:val="20"/>
      <w:szCs w:val="20"/>
    </w:rPr>
  </w:style>
  <w:style w:type="paragraph" w:customStyle="1" w:styleId="12">
    <w:name w:val="Без интервала1"/>
    <w:rsid w:val="00E3281E"/>
    <w:pPr>
      <w:jc w:val="center"/>
    </w:pPr>
    <w:rPr>
      <w:rFonts w:eastAsia="Times New Roman"/>
      <w:sz w:val="22"/>
      <w:szCs w:val="22"/>
      <w:lang w:eastAsia="en-US"/>
    </w:rPr>
  </w:style>
  <w:style w:type="paragraph" w:styleId="aff">
    <w:name w:val="Body Text Indent"/>
    <w:basedOn w:val="a5"/>
    <w:link w:val="aff0"/>
    <w:uiPriority w:val="99"/>
    <w:unhideWhenUsed/>
    <w:rsid w:val="00E3281E"/>
    <w:pPr>
      <w:spacing w:after="120"/>
      <w:ind w:left="283"/>
    </w:pPr>
    <w:rPr>
      <w:rFonts w:ascii="Calibri" w:hAnsi="Calibri"/>
      <w:sz w:val="20"/>
      <w:szCs w:val="20"/>
    </w:rPr>
  </w:style>
  <w:style w:type="character" w:customStyle="1" w:styleId="aff0">
    <w:name w:val="Основной текст с отступом Знак"/>
    <w:link w:val="aff"/>
    <w:uiPriority w:val="99"/>
    <w:rsid w:val="00E3281E"/>
    <w:rPr>
      <w:rFonts w:ascii="Calibri" w:eastAsia="Calibri" w:hAnsi="Calibri" w:cs="Times New Roman"/>
    </w:rPr>
  </w:style>
  <w:style w:type="paragraph" w:styleId="aff1">
    <w:name w:val="TOC Heading"/>
    <w:basedOn w:val="1"/>
    <w:next w:val="a5"/>
    <w:uiPriority w:val="39"/>
    <w:qFormat/>
    <w:rsid w:val="00E3281E"/>
    <w:pPr>
      <w:outlineLvl w:val="9"/>
    </w:pPr>
  </w:style>
  <w:style w:type="paragraph" w:styleId="14">
    <w:name w:val="toc 1"/>
    <w:next w:val="aff2"/>
    <w:autoRedefine/>
    <w:uiPriority w:val="39"/>
    <w:unhideWhenUsed/>
    <w:qFormat/>
    <w:rsid w:val="0028124C"/>
    <w:pPr>
      <w:spacing w:before="120" w:after="120"/>
    </w:pPr>
    <w:rPr>
      <w:rFonts w:asciiTheme="minorHAnsi" w:hAnsiTheme="minorHAnsi" w:cstheme="minorHAnsi"/>
      <w:b/>
      <w:bCs/>
      <w:caps/>
      <w:lang w:eastAsia="en-US"/>
    </w:rPr>
  </w:style>
  <w:style w:type="paragraph" w:styleId="32">
    <w:name w:val="toc 3"/>
    <w:basedOn w:val="a5"/>
    <w:next w:val="a5"/>
    <w:autoRedefine/>
    <w:uiPriority w:val="39"/>
    <w:unhideWhenUsed/>
    <w:qFormat/>
    <w:rsid w:val="00846B21"/>
    <w:pPr>
      <w:ind w:left="480"/>
      <w:jc w:val="left"/>
    </w:pPr>
    <w:rPr>
      <w:rFonts w:asciiTheme="minorHAnsi" w:hAnsiTheme="minorHAnsi" w:cstheme="minorHAnsi"/>
      <w:i/>
      <w:iCs/>
      <w:sz w:val="20"/>
      <w:szCs w:val="20"/>
    </w:rPr>
  </w:style>
  <w:style w:type="character" w:styleId="aff3">
    <w:name w:val="Hyperlink"/>
    <w:uiPriority w:val="99"/>
    <w:unhideWhenUsed/>
    <w:rsid w:val="00E3281E"/>
    <w:rPr>
      <w:color w:val="0000FF"/>
      <w:u w:val="single"/>
    </w:rPr>
  </w:style>
  <w:style w:type="paragraph" w:styleId="aff4">
    <w:name w:val="header"/>
    <w:basedOn w:val="a5"/>
    <w:link w:val="aff5"/>
    <w:uiPriority w:val="99"/>
    <w:unhideWhenUsed/>
    <w:rsid w:val="00E3281E"/>
    <w:pPr>
      <w:tabs>
        <w:tab w:val="center" w:pos="4677"/>
        <w:tab w:val="right" w:pos="9355"/>
      </w:tabs>
    </w:pPr>
    <w:rPr>
      <w:rFonts w:ascii="Calibri" w:hAnsi="Calibri"/>
      <w:sz w:val="20"/>
      <w:szCs w:val="20"/>
    </w:rPr>
  </w:style>
  <w:style w:type="character" w:customStyle="1" w:styleId="aff5">
    <w:name w:val="Верхний колонтитул Знак"/>
    <w:link w:val="aff4"/>
    <w:uiPriority w:val="99"/>
    <w:rsid w:val="00E3281E"/>
    <w:rPr>
      <w:rFonts w:ascii="Calibri" w:eastAsia="Calibri" w:hAnsi="Calibri" w:cs="Times New Roman"/>
    </w:rPr>
  </w:style>
  <w:style w:type="paragraph" w:styleId="aff6">
    <w:name w:val="footer"/>
    <w:aliases w:val=" Знак6, Знак14,Знак6"/>
    <w:basedOn w:val="a5"/>
    <w:link w:val="aff7"/>
    <w:uiPriority w:val="99"/>
    <w:unhideWhenUsed/>
    <w:qFormat/>
    <w:rsid w:val="00E3281E"/>
    <w:pPr>
      <w:tabs>
        <w:tab w:val="center" w:pos="4677"/>
        <w:tab w:val="right" w:pos="9355"/>
      </w:tabs>
    </w:pPr>
    <w:rPr>
      <w:rFonts w:ascii="Calibri" w:hAnsi="Calibri"/>
      <w:sz w:val="20"/>
      <w:szCs w:val="20"/>
    </w:rPr>
  </w:style>
  <w:style w:type="character" w:customStyle="1" w:styleId="aff7">
    <w:name w:val="Нижний колонтитул Знак"/>
    <w:aliases w:val=" Знак6 Знак, Знак14 Знак,Знак6 Знак"/>
    <w:link w:val="aff6"/>
    <w:uiPriority w:val="99"/>
    <w:rsid w:val="00E3281E"/>
    <w:rPr>
      <w:rFonts w:ascii="Calibri" w:eastAsia="Calibri" w:hAnsi="Calibri" w:cs="Times New Roman"/>
    </w:rPr>
  </w:style>
  <w:style w:type="paragraph" w:customStyle="1" w:styleId="aff8">
    <w:name w:val="Современный"/>
    <w:link w:val="aff9"/>
    <w:rsid w:val="00E3281E"/>
    <w:pPr>
      <w:jc w:val="center"/>
    </w:pPr>
    <w:rPr>
      <w:rFonts w:ascii="Times New Roman" w:eastAsia="Times New Roman" w:hAnsi="Times New Roman"/>
      <w:b/>
      <w:sz w:val="24"/>
      <w:lang w:eastAsia="ja-JP"/>
    </w:rPr>
  </w:style>
  <w:style w:type="character" w:customStyle="1" w:styleId="aff9">
    <w:name w:val="Современный Знак"/>
    <w:link w:val="aff8"/>
    <w:rsid w:val="00E3281E"/>
    <w:rPr>
      <w:rFonts w:ascii="Times New Roman" w:eastAsia="Times New Roman" w:hAnsi="Times New Roman"/>
      <w:b/>
      <w:sz w:val="24"/>
      <w:lang w:eastAsia="ja-JP" w:bidi="ar-SA"/>
    </w:rPr>
  </w:style>
  <w:style w:type="paragraph" w:customStyle="1" w:styleId="33">
    <w:name w:val="Абзац списка3"/>
    <w:basedOn w:val="a5"/>
    <w:rsid w:val="00E3281E"/>
    <w:pPr>
      <w:ind w:left="720"/>
      <w:contextualSpacing/>
    </w:pPr>
    <w:rPr>
      <w:rFonts w:eastAsia="Times New Roman"/>
    </w:rPr>
  </w:style>
  <w:style w:type="paragraph" w:customStyle="1" w:styleId="Default">
    <w:name w:val="Default"/>
    <w:uiPriority w:val="99"/>
    <w:rsid w:val="00E3281E"/>
    <w:pPr>
      <w:autoSpaceDE w:val="0"/>
      <w:autoSpaceDN w:val="0"/>
      <w:adjustRightInd w:val="0"/>
    </w:pPr>
    <w:rPr>
      <w:rFonts w:ascii="Times New Roman" w:hAnsi="Times New Roman"/>
      <w:color w:val="000000"/>
      <w:sz w:val="24"/>
      <w:szCs w:val="24"/>
      <w:lang w:eastAsia="en-US"/>
    </w:rPr>
  </w:style>
  <w:style w:type="character" w:customStyle="1" w:styleId="41">
    <w:name w:val="Заголовок 4 Знак"/>
    <w:aliases w:val="Таб Знак"/>
    <w:link w:val="40"/>
    <w:uiPriority w:val="1"/>
    <w:rsid w:val="00085B38"/>
    <w:rPr>
      <w:rFonts w:ascii="Calibri" w:eastAsia="Times New Roman" w:hAnsi="Calibri" w:cs="Times New Roman"/>
      <w:b/>
      <w:bCs/>
      <w:sz w:val="28"/>
      <w:szCs w:val="28"/>
      <w:lang w:eastAsia="en-US"/>
    </w:rPr>
  </w:style>
  <w:style w:type="numbering" w:customStyle="1" w:styleId="15">
    <w:name w:val="Нет списка1"/>
    <w:next w:val="a8"/>
    <w:uiPriority w:val="99"/>
    <w:semiHidden/>
    <w:unhideWhenUsed/>
    <w:rsid w:val="003A5836"/>
  </w:style>
  <w:style w:type="table" w:customStyle="1" w:styleId="16">
    <w:name w:val="Сетка таблицы1"/>
    <w:basedOn w:val="a7"/>
    <w:next w:val="af8"/>
    <w:uiPriority w:val="59"/>
    <w:rsid w:val="003A5836"/>
    <w:pPr>
      <w:jc w:val="center"/>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ffa">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fb"/>
    <w:locked/>
    <w:rsid w:val="00F4199A"/>
    <w:rPr>
      <w:rFonts w:ascii="Times New Roman" w:eastAsia="Microsoft YaHei" w:hAnsi="Times New Roman"/>
      <w:bCs/>
      <w:spacing w:val="-5"/>
      <w:sz w:val="24"/>
      <w:szCs w:val="18"/>
      <w:lang w:eastAsia="en-US"/>
    </w:rPr>
  </w:style>
  <w:style w:type="paragraph" w:styleId="affb">
    <w:name w:val="caption"/>
    <w:aliases w:val="Таблица - Название объекта,!! Object Novogor !!,Знак,Caption Char,Caption Char1 Char1 Char Char,Caption Char Char2 Char1 Char Char,Caption Char Char Char Char Char1 Char1 Char Char1 Char,Caption Char Char Char1 Char Char Char,Знак1"/>
    <w:basedOn w:val="a5"/>
    <w:next w:val="a5"/>
    <w:link w:val="affa"/>
    <w:qFormat/>
    <w:rsid w:val="00F4199A"/>
    <w:pPr>
      <w:widowControl w:val="0"/>
      <w:adjustRightInd w:val="0"/>
      <w:spacing w:line="276" w:lineRule="auto"/>
      <w:textAlignment w:val="baseline"/>
    </w:pPr>
    <w:rPr>
      <w:rFonts w:eastAsia="Microsoft YaHei"/>
      <w:bCs/>
      <w:spacing w:val="-5"/>
      <w:szCs w:val="18"/>
    </w:rPr>
  </w:style>
  <w:style w:type="character" w:styleId="affc">
    <w:name w:val="Book Title"/>
    <w:uiPriority w:val="33"/>
    <w:qFormat/>
    <w:rsid w:val="003A5836"/>
    <w:rPr>
      <w:b/>
      <w:bCs/>
      <w:smallCaps/>
      <w:spacing w:val="5"/>
    </w:rPr>
  </w:style>
  <w:style w:type="paragraph" w:customStyle="1" w:styleId="17">
    <w:name w:val="Для таблицы (приложения 1)"/>
    <w:basedOn w:val="a5"/>
    <w:uiPriority w:val="99"/>
    <w:rsid w:val="003A5836"/>
    <w:pPr>
      <w:widowControl w:val="0"/>
      <w:adjustRightInd w:val="0"/>
      <w:spacing w:line="240" w:lineRule="atLeast"/>
      <w:textAlignment w:val="baseline"/>
    </w:pPr>
    <w:rPr>
      <w:rFonts w:eastAsia="Times New Roman"/>
      <w:bCs/>
      <w:color w:val="000000"/>
      <w:spacing w:val="-5"/>
      <w:sz w:val="18"/>
    </w:rPr>
  </w:style>
  <w:style w:type="table" w:customStyle="1" w:styleId="34">
    <w:name w:val="Сетка таблицы3"/>
    <w:basedOn w:val="a7"/>
    <w:next w:val="af8"/>
    <w:uiPriority w:val="59"/>
    <w:rsid w:val="003A5836"/>
    <w:pPr>
      <w:jc w:val="center"/>
    </w:pPr>
    <w:rPr>
      <w:rFonts w:ascii="Times New Roman" w:hAnsi="Times New Roman"/>
      <w:sz w:val="24"/>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character" w:customStyle="1" w:styleId="31">
    <w:name w:val="Заголовок 3 Знак"/>
    <w:link w:val="30"/>
    <w:uiPriority w:val="1"/>
    <w:rsid w:val="005148DF"/>
    <w:rPr>
      <w:rFonts w:ascii="Times New Roman" w:eastAsia="Times New Roman" w:hAnsi="Times New Roman"/>
      <w:b/>
      <w:bCs/>
      <w:sz w:val="24"/>
      <w:szCs w:val="26"/>
      <w:lang w:eastAsia="en-US"/>
    </w:rPr>
  </w:style>
  <w:style w:type="paragraph" w:customStyle="1" w:styleId="Affd">
    <w:name w:val="Aобычный текст"/>
    <w:basedOn w:val="a5"/>
    <w:link w:val="Affe"/>
    <w:qFormat/>
    <w:rsid w:val="00863D84"/>
    <w:pPr>
      <w:ind w:firstLine="567"/>
      <w:contextualSpacing/>
    </w:pPr>
    <w:rPr>
      <w:szCs w:val="28"/>
    </w:rPr>
  </w:style>
  <w:style w:type="character" w:customStyle="1" w:styleId="Affe">
    <w:name w:val="Aобычный текст Знак"/>
    <w:link w:val="Affd"/>
    <w:qFormat/>
    <w:rsid w:val="00863D84"/>
    <w:rPr>
      <w:rFonts w:ascii="Times New Roman" w:hAnsi="Times New Roman"/>
      <w:sz w:val="24"/>
      <w:szCs w:val="28"/>
      <w:lang w:eastAsia="en-US"/>
    </w:rPr>
  </w:style>
  <w:style w:type="character" w:customStyle="1" w:styleId="afff">
    <w:name w:val="Цветовое выделение"/>
    <w:uiPriority w:val="99"/>
    <w:rsid w:val="00E04075"/>
    <w:rPr>
      <w:b/>
      <w:bCs/>
      <w:color w:val="26282F"/>
      <w:sz w:val="26"/>
      <w:szCs w:val="26"/>
    </w:rPr>
  </w:style>
  <w:style w:type="paragraph" w:customStyle="1" w:styleId="afff0">
    <w:name w:val="Нормальный (таблица)"/>
    <w:basedOn w:val="a5"/>
    <w:next w:val="a5"/>
    <w:uiPriority w:val="99"/>
    <w:rsid w:val="00E04075"/>
    <w:pPr>
      <w:widowControl w:val="0"/>
      <w:autoSpaceDE w:val="0"/>
      <w:autoSpaceDN w:val="0"/>
      <w:adjustRightInd w:val="0"/>
    </w:pPr>
    <w:rPr>
      <w:rFonts w:ascii="Arial" w:eastAsia="Times New Roman" w:hAnsi="Arial" w:cs="Arial"/>
      <w:szCs w:val="24"/>
      <w:lang w:eastAsia="ru-RU"/>
    </w:rPr>
  </w:style>
  <w:style w:type="paragraph" w:customStyle="1" w:styleId="afff1">
    <w:name w:val="Прижатый влево"/>
    <w:basedOn w:val="a5"/>
    <w:next w:val="a5"/>
    <w:uiPriority w:val="99"/>
    <w:rsid w:val="00E04075"/>
    <w:pPr>
      <w:widowControl w:val="0"/>
      <w:autoSpaceDE w:val="0"/>
      <w:autoSpaceDN w:val="0"/>
      <w:adjustRightInd w:val="0"/>
    </w:pPr>
    <w:rPr>
      <w:rFonts w:ascii="Arial" w:eastAsia="Times New Roman" w:hAnsi="Arial" w:cs="Arial"/>
      <w:szCs w:val="24"/>
      <w:lang w:eastAsia="ru-RU"/>
    </w:rPr>
  </w:style>
  <w:style w:type="character" w:customStyle="1" w:styleId="afff2">
    <w:name w:val="Гипертекстовая ссылка"/>
    <w:uiPriority w:val="99"/>
    <w:rsid w:val="00E04075"/>
    <w:rPr>
      <w:b/>
      <w:bCs/>
      <w:color w:val="106BBE"/>
      <w:sz w:val="26"/>
      <w:szCs w:val="26"/>
    </w:rPr>
  </w:style>
  <w:style w:type="character" w:customStyle="1" w:styleId="headeraff6">
    <w:name w:val="header_aff6"/>
    <w:rsid w:val="00527A53"/>
  </w:style>
  <w:style w:type="character" w:customStyle="1" w:styleId="headerafff0">
    <w:name w:val="header_afff0"/>
    <w:rsid w:val="00527A53"/>
  </w:style>
  <w:style w:type="paragraph" w:customStyle="1" w:styleId="1312761">
    <w:name w:val="Стиль 13 пт По ширине Первая строка:  127 см Перед:  6 пт1"/>
    <w:basedOn w:val="a5"/>
    <w:link w:val="13127610"/>
    <w:autoRedefine/>
    <w:rsid w:val="005C437C"/>
    <w:pPr>
      <w:suppressAutoHyphens/>
      <w:snapToGrid w:val="0"/>
      <w:spacing w:before="120"/>
      <w:ind w:firstLine="709"/>
    </w:pPr>
    <w:rPr>
      <w:rFonts w:eastAsia="Times New Roman"/>
      <w:sz w:val="26"/>
      <w:szCs w:val="20"/>
    </w:rPr>
  </w:style>
  <w:style w:type="character" w:customStyle="1" w:styleId="13127610">
    <w:name w:val="Стиль 13 пт По ширине Первая строка:  127 см Перед:  6 пт1 Знак"/>
    <w:link w:val="1312761"/>
    <w:rsid w:val="005C437C"/>
    <w:rPr>
      <w:rFonts w:ascii="Times New Roman" w:eastAsia="Times New Roman" w:hAnsi="Times New Roman"/>
      <w:sz w:val="26"/>
    </w:rPr>
  </w:style>
  <w:style w:type="paragraph" w:customStyle="1" w:styleId="ConsPlusNonformat">
    <w:name w:val="ConsPlusNonformat"/>
    <w:uiPriority w:val="99"/>
    <w:rsid w:val="005E3E3F"/>
    <w:pPr>
      <w:widowControl w:val="0"/>
      <w:autoSpaceDE w:val="0"/>
      <w:autoSpaceDN w:val="0"/>
    </w:pPr>
    <w:rPr>
      <w:rFonts w:ascii="Courier New" w:eastAsia="Times New Roman" w:hAnsi="Courier New" w:cs="Courier New"/>
    </w:rPr>
  </w:style>
  <w:style w:type="paragraph" w:customStyle="1" w:styleId="ConsPlusTitle">
    <w:name w:val="ConsPlusTitle"/>
    <w:rsid w:val="005E3E3F"/>
    <w:pPr>
      <w:widowControl w:val="0"/>
      <w:autoSpaceDE w:val="0"/>
      <w:autoSpaceDN w:val="0"/>
    </w:pPr>
    <w:rPr>
      <w:rFonts w:eastAsia="Times New Roman" w:cs="Calibri"/>
      <w:b/>
      <w:sz w:val="22"/>
    </w:rPr>
  </w:style>
  <w:style w:type="paragraph" w:customStyle="1" w:styleId="ConsPlusCell">
    <w:name w:val="ConsPlusCell"/>
    <w:rsid w:val="005E3E3F"/>
    <w:pPr>
      <w:widowControl w:val="0"/>
      <w:autoSpaceDE w:val="0"/>
      <w:autoSpaceDN w:val="0"/>
    </w:pPr>
    <w:rPr>
      <w:rFonts w:ascii="Courier New" w:eastAsia="Times New Roman" w:hAnsi="Courier New" w:cs="Courier New"/>
    </w:rPr>
  </w:style>
  <w:style w:type="paragraph" w:customStyle="1" w:styleId="ConsPlusDocList">
    <w:name w:val="ConsPlusDocList"/>
    <w:rsid w:val="005E3E3F"/>
    <w:pPr>
      <w:widowControl w:val="0"/>
      <w:autoSpaceDE w:val="0"/>
      <w:autoSpaceDN w:val="0"/>
    </w:pPr>
    <w:rPr>
      <w:rFonts w:ascii="Courier New" w:eastAsia="Times New Roman" w:hAnsi="Courier New" w:cs="Courier New"/>
    </w:rPr>
  </w:style>
  <w:style w:type="paragraph" w:customStyle="1" w:styleId="ConsPlusTitlePage">
    <w:name w:val="ConsPlusTitlePage"/>
    <w:rsid w:val="005E3E3F"/>
    <w:pPr>
      <w:widowControl w:val="0"/>
      <w:autoSpaceDE w:val="0"/>
      <w:autoSpaceDN w:val="0"/>
    </w:pPr>
    <w:rPr>
      <w:rFonts w:ascii="Tahoma" w:eastAsia="Times New Roman" w:hAnsi="Tahoma" w:cs="Tahoma"/>
    </w:rPr>
  </w:style>
  <w:style w:type="paragraph" w:customStyle="1" w:styleId="ConsPlusJurTerm">
    <w:name w:val="ConsPlusJurTerm"/>
    <w:rsid w:val="005E3E3F"/>
    <w:pPr>
      <w:widowControl w:val="0"/>
      <w:autoSpaceDE w:val="0"/>
      <w:autoSpaceDN w:val="0"/>
    </w:pPr>
    <w:rPr>
      <w:rFonts w:ascii="Tahoma" w:eastAsia="Times New Roman" w:hAnsi="Tahoma" w:cs="Tahoma"/>
      <w:sz w:val="22"/>
    </w:rPr>
  </w:style>
  <w:style w:type="paragraph" w:customStyle="1" w:styleId="ConsPlusTextList">
    <w:name w:val="ConsPlusTextList"/>
    <w:rsid w:val="005E3E3F"/>
    <w:pPr>
      <w:widowControl w:val="0"/>
      <w:autoSpaceDE w:val="0"/>
      <w:autoSpaceDN w:val="0"/>
    </w:pPr>
    <w:rPr>
      <w:rFonts w:ascii="Arial" w:eastAsia="Times New Roman" w:hAnsi="Arial" w:cs="Arial"/>
    </w:rPr>
  </w:style>
  <w:style w:type="paragraph" w:customStyle="1" w:styleId="Standard">
    <w:name w:val="Standard"/>
    <w:rsid w:val="005E3E3F"/>
    <w:pPr>
      <w:widowControl w:val="0"/>
      <w:suppressAutoHyphens/>
      <w:autoSpaceDN w:val="0"/>
      <w:textAlignment w:val="baseline"/>
    </w:pPr>
    <w:rPr>
      <w:rFonts w:ascii="Times New Roman" w:eastAsia="Andale Sans UI" w:hAnsi="Times New Roman" w:cs="Tahoma"/>
      <w:kern w:val="3"/>
      <w:sz w:val="24"/>
      <w:szCs w:val="24"/>
      <w:lang w:val="de-DE" w:eastAsia="ja-JP" w:bidi="fa-IR"/>
    </w:rPr>
  </w:style>
  <w:style w:type="character" w:styleId="afff3">
    <w:name w:val="Emphasis"/>
    <w:uiPriority w:val="20"/>
    <w:qFormat/>
    <w:rsid w:val="005E3E3F"/>
    <w:rPr>
      <w:i/>
      <w:iCs/>
    </w:rPr>
  </w:style>
  <w:style w:type="character" w:customStyle="1" w:styleId="afff4">
    <w:name w:val="Текст примечания Знак"/>
    <w:link w:val="afff5"/>
    <w:uiPriority w:val="99"/>
    <w:rsid w:val="005E3E3F"/>
  </w:style>
  <w:style w:type="paragraph" w:styleId="afff5">
    <w:name w:val="annotation text"/>
    <w:basedOn w:val="a5"/>
    <w:link w:val="afff4"/>
    <w:uiPriority w:val="99"/>
    <w:unhideWhenUsed/>
    <w:rsid w:val="005E3E3F"/>
    <w:pPr>
      <w:spacing w:after="200"/>
    </w:pPr>
    <w:rPr>
      <w:rFonts w:ascii="Calibri" w:hAnsi="Calibri"/>
      <w:sz w:val="20"/>
      <w:szCs w:val="20"/>
      <w:lang w:eastAsia="ru-RU"/>
    </w:rPr>
  </w:style>
  <w:style w:type="character" w:customStyle="1" w:styleId="18">
    <w:name w:val="Текст примечания Знак1"/>
    <w:uiPriority w:val="99"/>
    <w:semiHidden/>
    <w:rsid w:val="005E3E3F"/>
    <w:rPr>
      <w:rFonts w:ascii="Times New Roman" w:hAnsi="Times New Roman"/>
      <w:lang w:eastAsia="en-US"/>
    </w:rPr>
  </w:style>
  <w:style w:type="character" w:customStyle="1" w:styleId="afff6">
    <w:name w:val="Тема примечания Знак"/>
    <w:link w:val="afff7"/>
    <w:uiPriority w:val="99"/>
    <w:semiHidden/>
    <w:rsid w:val="005E3E3F"/>
    <w:rPr>
      <w:b/>
      <w:bCs/>
    </w:rPr>
  </w:style>
  <w:style w:type="paragraph" w:styleId="afff7">
    <w:name w:val="annotation subject"/>
    <w:basedOn w:val="afff5"/>
    <w:next w:val="afff5"/>
    <w:link w:val="afff6"/>
    <w:uiPriority w:val="99"/>
    <w:semiHidden/>
    <w:unhideWhenUsed/>
    <w:rsid w:val="005E3E3F"/>
    <w:rPr>
      <w:b/>
      <w:bCs/>
    </w:rPr>
  </w:style>
  <w:style w:type="character" w:customStyle="1" w:styleId="19">
    <w:name w:val="Тема примечания Знак1"/>
    <w:uiPriority w:val="99"/>
    <w:semiHidden/>
    <w:rsid w:val="005E3E3F"/>
    <w:rPr>
      <w:rFonts w:ascii="Times New Roman" w:hAnsi="Times New Roman"/>
      <w:b/>
      <w:bCs/>
      <w:lang w:eastAsia="en-US"/>
    </w:rPr>
  </w:style>
  <w:style w:type="paragraph" w:customStyle="1" w:styleId="font5">
    <w:name w:val="font5"/>
    <w:basedOn w:val="a5"/>
    <w:uiPriority w:val="99"/>
    <w:rsid w:val="005E3E3F"/>
    <w:pPr>
      <w:spacing w:before="100" w:beforeAutospacing="1" w:after="100" w:afterAutospacing="1"/>
    </w:pPr>
    <w:rPr>
      <w:rFonts w:eastAsia="Times New Roman"/>
      <w:color w:val="000000"/>
      <w:szCs w:val="24"/>
      <w:lang w:eastAsia="ru-RU"/>
    </w:rPr>
  </w:style>
  <w:style w:type="paragraph" w:customStyle="1" w:styleId="font6">
    <w:name w:val="font6"/>
    <w:basedOn w:val="a5"/>
    <w:uiPriority w:val="99"/>
    <w:rsid w:val="005E3E3F"/>
    <w:pPr>
      <w:spacing w:before="100" w:beforeAutospacing="1" w:after="100" w:afterAutospacing="1"/>
    </w:pPr>
    <w:rPr>
      <w:rFonts w:eastAsia="Times New Roman"/>
      <w:color w:val="000000"/>
      <w:sz w:val="22"/>
      <w:lang w:eastAsia="ru-RU"/>
    </w:rPr>
  </w:style>
  <w:style w:type="paragraph" w:customStyle="1" w:styleId="xl63">
    <w:name w:val="xl63"/>
    <w:basedOn w:val="a5"/>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Cs w:val="24"/>
      <w:lang w:eastAsia="ru-RU"/>
    </w:rPr>
  </w:style>
  <w:style w:type="paragraph" w:customStyle="1" w:styleId="xl64">
    <w:name w:val="xl64"/>
    <w:basedOn w:val="a5"/>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b/>
      <w:bCs/>
      <w:i/>
      <w:iCs/>
      <w:color w:val="000000"/>
      <w:szCs w:val="24"/>
      <w:lang w:eastAsia="ru-RU"/>
    </w:rPr>
  </w:style>
  <w:style w:type="paragraph" w:customStyle="1" w:styleId="xl65">
    <w:name w:val="xl65"/>
    <w:basedOn w:val="a5"/>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Cs w:val="24"/>
      <w:lang w:eastAsia="ru-RU"/>
    </w:rPr>
  </w:style>
  <w:style w:type="paragraph" w:customStyle="1" w:styleId="xl66">
    <w:name w:val="xl66"/>
    <w:basedOn w:val="a5"/>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olor w:val="000000"/>
      <w:szCs w:val="24"/>
      <w:lang w:eastAsia="ru-RU"/>
    </w:rPr>
  </w:style>
  <w:style w:type="paragraph" w:customStyle="1" w:styleId="xl67">
    <w:name w:val="xl67"/>
    <w:basedOn w:val="a5"/>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000000"/>
      <w:szCs w:val="24"/>
      <w:lang w:eastAsia="ru-RU"/>
    </w:rPr>
  </w:style>
  <w:style w:type="paragraph" w:customStyle="1" w:styleId="xl68">
    <w:name w:val="xl68"/>
    <w:basedOn w:val="a5"/>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olor w:val="000000"/>
      <w:szCs w:val="24"/>
      <w:lang w:eastAsia="ru-RU"/>
    </w:rPr>
  </w:style>
  <w:style w:type="paragraph" w:customStyle="1" w:styleId="xl69">
    <w:name w:val="xl69"/>
    <w:basedOn w:val="a5"/>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olor w:val="000000"/>
      <w:szCs w:val="24"/>
      <w:lang w:eastAsia="ru-RU"/>
    </w:rPr>
  </w:style>
  <w:style w:type="paragraph" w:customStyle="1" w:styleId="xl70">
    <w:name w:val="xl70"/>
    <w:basedOn w:val="a5"/>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olor w:val="000000"/>
      <w:szCs w:val="24"/>
      <w:lang w:eastAsia="ru-RU"/>
    </w:rPr>
  </w:style>
  <w:style w:type="paragraph" w:customStyle="1" w:styleId="xl71">
    <w:name w:val="xl71"/>
    <w:basedOn w:val="a5"/>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b/>
      <w:bCs/>
      <w:color w:val="000000"/>
      <w:szCs w:val="24"/>
      <w:lang w:eastAsia="ru-RU"/>
    </w:rPr>
  </w:style>
  <w:style w:type="paragraph" w:customStyle="1" w:styleId="xl72">
    <w:name w:val="xl72"/>
    <w:basedOn w:val="a5"/>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color w:val="000000"/>
      <w:szCs w:val="24"/>
      <w:lang w:eastAsia="ru-RU"/>
    </w:rPr>
  </w:style>
  <w:style w:type="paragraph" w:customStyle="1" w:styleId="xl73">
    <w:name w:val="xl73"/>
    <w:basedOn w:val="a5"/>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b/>
      <w:bCs/>
      <w:color w:val="000000"/>
      <w:szCs w:val="24"/>
      <w:lang w:eastAsia="ru-RU"/>
    </w:rPr>
  </w:style>
  <w:style w:type="paragraph" w:customStyle="1" w:styleId="xl74">
    <w:name w:val="xl74"/>
    <w:basedOn w:val="a5"/>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b/>
      <w:bCs/>
      <w:color w:val="000000"/>
      <w:szCs w:val="24"/>
      <w:lang w:eastAsia="ru-RU"/>
    </w:rPr>
  </w:style>
  <w:style w:type="paragraph" w:customStyle="1" w:styleId="xl75">
    <w:name w:val="xl75"/>
    <w:basedOn w:val="a5"/>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olor w:val="000000"/>
      <w:szCs w:val="24"/>
      <w:lang w:eastAsia="ru-RU"/>
    </w:rPr>
  </w:style>
  <w:style w:type="paragraph" w:customStyle="1" w:styleId="xl76">
    <w:name w:val="xl76"/>
    <w:basedOn w:val="a5"/>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olor w:val="000000"/>
      <w:szCs w:val="24"/>
      <w:lang w:eastAsia="ru-RU"/>
    </w:rPr>
  </w:style>
  <w:style w:type="paragraph" w:customStyle="1" w:styleId="xl77">
    <w:name w:val="xl77"/>
    <w:basedOn w:val="a5"/>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Cs w:val="24"/>
      <w:lang w:eastAsia="ru-RU"/>
    </w:rPr>
  </w:style>
  <w:style w:type="paragraph" w:customStyle="1" w:styleId="xl78">
    <w:name w:val="xl78"/>
    <w:basedOn w:val="a5"/>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Cs w:val="24"/>
      <w:lang w:eastAsia="ru-RU"/>
    </w:rPr>
  </w:style>
  <w:style w:type="paragraph" w:customStyle="1" w:styleId="xl79">
    <w:name w:val="xl79"/>
    <w:basedOn w:val="a5"/>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Cs w:val="24"/>
      <w:lang w:eastAsia="ru-RU"/>
    </w:rPr>
  </w:style>
  <w:style w:type="paragraph" w:customStyle="1" w:styleId="xl80">
    <w:name w:val="xl80"/>
    <w:basedOn w:val="a5"/>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Cs w:val="24"/>
      <w:lang w:eastAsia="ru-RU"/>
    </w:rPr>
  </w:style>
  <w:style w:type="paragraph" w:customStyle="1" w:styleId="xl81">
    <w:name w:val="xl81"/>
    <w:basedOn w:val="a5"/>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olor w:val="000000"/>
      <w:szCs w:val="24"/>
      <w:lang w:eastAsia="ru-RU"/>
    </w:rPr>
  </w:style>
  <w:style w:type="paragraph" w:customStyle="1" w:styleId="xl82">
    <w:name w:val="xl82"/>
    <w:basedOn w:val="a5"/>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olor w:val="000000"/>
      <w:szCs w:val="24"/>
      <w:lang w:eastAsia="ru-RU"/>
    </w:rPr>
  </w:style>
  <w:style w:type="paragraph" w:customStyle="1" w:styleId="xl83">
    <w:name w:val="xl83"/>
    <w:basedOn w:val="a5"/>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Cs w:val="24"/>
      <w:lang w:eastAsia="ru-RU"/>
    </w:rPr>
  </w:style>
  <w:style w:type="paragraph" w:customStyle="1" w:styleId="xl84">
    <w:name w:val="xl84"/>
    <w:basedOn w:val="a5"/>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Cs w:val="24"/>
      <w:lang w:eastAsia="ru-RU"/>
    </w:rPr>
  </w:style>
  <w:style w:type="paragraph" w:customStyle="1" w:styleId="xl85">
    <w:name w:val="xl85"/>
    <w:basedOn w:val="a5"/>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Cs w:val="24"/>
      <w:lang w:eastAsia="ru-RU"/>
    </w:rPr>
  </w:style>
  <w:style w:type="paragraph" w:customStyle="1" w:styleId="western">
    <w:name w:val="western"/>
    <w:basedOn w:val="a5"/>
    <w:rsid w:val="005E3E3F"/>
    <w:pPr>
      <w:spacing w:before="100" w:beforeAutospacing="1" w:after="100" w:afterAutospacing="1"/>
    </w:pPr>
    <w:rPr>
      <w:rFonts w:eastAsia="Times New Roman"/>
      <w:szCs w:val="24"/>
      <w:lang w:eastAsia="ru-RU"/>
    </w:rPr>
  </w:style>
  <w:style w:type="character" w:customStyle="1" w:styleId="51">
    <w:name w:val="Заголовок 5 Знак"/>
    <w:link w:val="50"/>
    <w:uiPriority w:val="1"/>
    <w:rsid w:val="00C729A4"/>
    <w:rPr>
      <w:rFonts w:ascii="Cambria" w:eastAsia="Times New Roman" w:hAnsi="Cambria"/>
      <w:color w:val="243F60"/>
      <w:sz w:val="24"/>
      <w:szCs w:val="24"/>
    </w:rPr>
  </w:style>
  <w:style w:type="character" w:customStyle="1" w:styleId="60">
    <w:name w:val="Заголовок 6 Знак"/>
    <w:aliases w:val="Заголовок таб. Знак"/>
    <w:link w:val="6"/>
    <w:uiPriority w:val="1"/>
    <w:rsid w:val="00C729A4"/>
    <w:rPr>
      <w:rFonts w:ascii="Cambria" w:eastAsia="Times New Roman" w:hAnsi="Cambria"/>
      <w:i/>
      <w:iCs/>
      <w:color w:val="243F60"/>
      <w:sz w:val="24"/>
      <w:szCs w:val="24"/>
    </w:rPr>
  </w:style>
  <w:style w:type="character" w:customStyle="1" w:styleId="80">
    <w:name w:val="Заголовок 8 Знак"/>
    <w:aliases w:val="ОС8 Знак"/>
    <w:link w:val="8"/>
    <w:uiPriority w:val="1"/>
    <w:rsid w:val="00C729A4"/>
    <w:rPr>
      <w:rFonts w:ascii="Cambria" w:eastAsia="Times New Roman" w:hAnsi="Cambria"/>
      <w:color w:val="404040"/>
    </w:rPr>
  </w:style>
  <w:style w:type="character" w:customStyle="1" w:styleId="90">
    <w:name w:val="Заголовок 9 Знак"/>
    <w:aliases w:val="ОС9 Знак"/>
    <w:link w:val="9"/>
    <w:uiPriority w:val="1"/>
    <w:rsid w:val="00C729A4"/>
    <w:rPr>
      <w:rFonts w:ascii="Cambria" w:eastAsia="Times New Roman" w:hAnsi="Cambria"/>
      <w:i/>
      <w:iCs/>
      <w:color w:val="404040"/>
    </w:rPr>
  </w:style>
  <w:style w:type="paragraph" w:styleId="24">
    <w:name w:val="Body Text Indent 2"/>
    <w:basedOn w:val="a5"/>
    <w:link w:val="25"/>
    <w:uiPriority w:val="99"/>
    <w:rsid w:val="00C729A4"/>
    <w:pPr>
      <w:ind w:firstLine="709"/>
    </w:pPr>
    <w:rPr>
      <w:rFonts w:eastAsia="Times New Roman"/>
      <w:b/>
      <w:bCs/>
      <w:sz w:val="28"/>
      <w:szCs w:val="24"/>
    </w:rPr>
  </w:style>
  <w:style w:type="character" w:customStyle="1" w:styleId="25">
    <w:name w:val="Основной текст с отступом 2 Знак"/>
    <w:link w:val="24"/>
    <w:uiPriority w:val="99"/>
    <w:rsid w:val="00C729A4"/>
    <w:rPr>
      <w:rFonts w:ascii="Times New Roman" w:eastAsia="Times New Roman" w:hAnsi="Times New Roman"/>
      <w:b/>
      <w:bCs/>
      <w:sz w:val="28"/>
      <w:szCs w:val="24"/>
    </w:rPr>
  </w:style>
  <w:style w:type="paragraph" w:customStyle="1" w:styleId="bodytext4">
    <w:name w:val="bodytext4"/>
    <w:basedOn w:val="a5"/>
    <w:uiPriority w:val="99"/>
    <w:rsid w:val="00C729A4"/>
    <w:pPr>
      <w:spacing w:before="100" w:beforeAutospacing="1" w:after="150"/>
    </w:pPr>
    <w:rPr>
      <w:rFonts w:eastAsia="Times New Roman"/>
      <w:color w:val="949494"/>
      <w:szCs w:val="24"/>
      <w:lang w:eastAsia="ru-RU"/>
    </w:rPr>
  </w:style>
  <w:style w:type="paragraph" w:customStyle="1" w:styleId="1a">
    <w:name w:val="Знак Знак Знак1 Знак Знак Знак"/>
    <w:basedOn w:val="a5"/>
    <w:uiPriority w:val="99"/>
    <w:rsid w:val="00C729A4"/>
    <w:rPr>
      <w:rFonts w:ascii="Verdana" w:eastAsia="Times New Roman" w:hAnsi="Verdana" w:cs="Verdana"/>
      <w:sz w:val="20"/>
      <w:szCs w:val="20"/>
      <w:lang w:val="en-US" w:eastAsia="ru-RU"/>
    </w:rPr>
  </w:style>
  <w:style w:type="paragraph" w:customStyle="1" w:styleId="110">
    <w:name w:val="Знак Знак Знак1 Знак Знак Знак1"/>
    <w:basedOn w:val="a5"/>
    <w:uiPriority w:val="99"/>
    <w:rsid w:val="00C729A4"/>
    <w:rPr>
      <w:rFonts w:ascii="Verdana" w:eastAsia="Times New Roman" w:hAnsi="Verdana" w:cs="Verdana"/>
      <w:sz w:val="20"/>
      <w:szCs w:val="20"/>
      <w:lang w:val="en-US" w:eastAsia="ru-RU"/>
    </w:rPr>
  </w:style>
  <w:style w:type="paragraph" w:customStyle="1" w:styleId="1b">
    <w:name w:val="Верхний колонтитул1"/>
    <w:basedOn w:val="a5"/>
    <w:next w:val="aff4"/>
    <w:uiPriority w:val="99"/>
    <w:rsid w:val="00C729A4"/>
    <w:pPr>
      <w:tabs>
        <w:tab w:val="center" w:pos="4677"/>
        <w:tab w:val="right" w:pos="9355"/>
      </w:tabs>
    </w:pPr>
    <w:rPr>
      <w:rFonts w:ascii="Calibri" w:eastAsia="Times New Roman" w:hAnsi="Calibri"/>
      <w:sz w:val="22"/>
      <w:lang w:eastAsia="ru-RU"/>
    </w:rPr>
  </w:style>
  <w:style w:type="character" w:customStyle="1" w:styleId="1c">
    <w:name w:val="Верхний колонтитул Знак1"/>
    <w:uiPriority w:val="99"/>
    <w:semiHidden/>
    <w:rsid w:val="00C729A4"/>
    <w:rPr>
      <w:rFonts w:ascii="Times New Roman" w:eastAsia="Times New Roman" w:hAnsi="Times New Roman" w:cs="Times New Roman"/>
      <w:sz w:val="24"/>
      <w:szCs w:val="24"/>
      <w:lang w:eastAsia="ru-RU"/>
    </w:rPr>
  </w:style>
  <w:style w:type="paragraph" w:customStyle="1" w:styleId="1d">
    <w:name w:val="Нижний колонтитул1"/>
    <w:basedOn w:val="a5"/>
    <w:next w:val="aff6"/>
    <w:uiPriority w:val="99"/>
    <w:rsid w:val="00C729A4"/>
    <w:pPr>
      <w:tabs>
        <w:tab w:val="center" w:pos="4677"/>
        <w:tab w:val="right" w:pos="9355"/>
      </w:tabs>
    </w:pPr>
    <w:rPr>
      <w:rFonts w:ascii="Calibri" w:eastAsia="Times New Roman" w:hAnsi="Calibri"/>
      <w:sz w:val="22"/>
      <w:lang w:eastAsia="ru-RU"/>
    </w:rPr>
  </w:style>
  <w:style w:type="character" w:customStyle="1" w:styleId="1e">
    <w:name w:val="Нижний колонтитул Знак1"/>
    <w:uiPriority w:val="99"/>
    <w:semiHidden/>
    <w:rsid w:val="00C729A4"/>
    <w:rPr>
      <w:rFonts w:ascii="Times New Roman" w:eastAsia="Times New Roman" w:hAnsi="Times New Roman" w:cs="Times New Roman"/>
      <w:sz w:val="24"/>
      <w:szCs w:val="24"/>
      <w:lang w:eastAsia="ru-RU"/>
    </w:rPr>
  </w:style>
  <w:style w:type="character" w:customStyle="1" w:styleId="26">
    <w:name w:val="Основной текст 2 Знак"/>
    <w:link w:val="27"/>
    <w:uiPriority w:val="99"/>
    <w:locked/>
    <w:rsid w:val="00C729A4"/>
    <w:rPr>
      <w:rFonts w:eastAsia="Times New Roman"/>
    </w:rPr>
  </w:style>
  <w:style w:type="paragraph" w:styleId="27">
    <w:name w:val="Body Text 2"/>
    <w:basedOn w:val="a5"/>
    <w:link w:val="26"/>
    <w:uiPriority w:val="99"/>
    <w:rsid w:val="00C729A4"/>
    <w:pPr>
      <w:spacing w:before="120" w:after="120" w:line="480" w:lineRule="auto"/>
    </w:pPr>
    <w:rPr>
      <w:rFonts w:ascii="Calibri" w:eastAsia="Times New Roman" w:hAnsi="Calibri"/>
      <w:sz w:val="20"/>
      <w:szCs w:val="20"/>
    </w:rPr>
  </w:style>
  <w:style w:type="character" w:customStyle="1" w:styleId="210">
    <w:name w:val="Основной текст 2 Знак1"/>
    <w:uiPriority w:val="99"/>
    <w:rsid w:val="00C729A4"/>
    <w:rPr>
      <w:rFonts w:ascii="Times New Roman" w:hAnsi="Times New Roman"/>
      <w:sz w:val="24"/>
      <w:szCs w:val="22"/>
      <w:lang w:eastAsia="en-US"/>
    </w:rPr>
  </w:style>
  <w:style w:type="table" w:styleId="-5">
    <w:name w:val="Light Shading Accent 5"/>
    <w:basedOn w:val="a7"/>
    <w:uiPriority w:val="99"/>
    <w:rsid w:val="00C729A4"/>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styleId="afff8">
    <w:name w:val="page number"/>
    <w:uiPriority w:val="99"/>
    <w:rsid w:val="00C729A4"/>
    <w:rPr>
      <w:rFonts w:cs="Times New Roman"/>
    </w:rPr>
  </w:style>
  <w:style w:type="paragraph" w:customStyle="1" w:styleId="1f">
    <w:name w:val="Схема документа1"/>
    <w:basedOn w:val="a5"/>
    <w:next w:val="afff9"/>
    <w:link w:val="afffa"/>
    <w:uiPriority w:val="99"/>
    <w:semiHidden/>
    <w:unhideWhenUsed/>
    <w:rsid w:val="00C729A4"/>
    <w:rPr>
      <w:rFonts w:ascii="Tahoma" w:eastAsia="Times New Roman" w:hAnsi="Tahoma"/>
      <w:sz w:val="16"/>
      <w:szCs w:val="16"/>
    </w:rPr>
  </w:style>
  <w:style w:type="character" w:customStyle="1" w:styleId="afffa">
    <w:name w:val="Схема документа Знак"/>
    <w:link w:val="1f"/>
    <w:uiPriority w:val="99"/>
    <w:semiHidden/>
    <w:rsid w:val="00C729A4"/>
    <w:rPr>
      <w:rFonts w:ascii="Tahoma" w:eastAsia="Times New Roman" w:hAnsi="Tahoma"/>
      <w:sz w:val="16"/>
      <w:szCs w:val="16"/>
    </w:rPr>
  </w:style>
  <w:style w:type="paragraph" w:customStyle="1" w:styleId="1f0">
    <w:name w:val="Заголовок оглавления1"/>
    <w:basedOn w:val="1"/>
    <w:next w:val="a5"/>
    <w:uiPriority w:val="39"/>
    <w:semiHidden/>
    <w:unhideWhenUsed/>
    <w:qFormat/>
    <w:rsid w:val="00C729A4"/>
    <w:pPr>
      <w:spacing w:before="480" w:after="0"/>
      <w:jc w:val="left"/>
      <w:outlineLvl w:val="9"/>
    </w:pPr>
    <w:rPr>
      <w:caps w:val="0"/>
      <w:color w:val="365F91"/>
      <w:sz w:val="28"/>
    </w:rPr>
  </w:style>
  <w:style w:type="paragraph" w:customStyle="1" w:styleId="1f1">
    <w:name w:val="Название объекта1"/>
    <w:basedOn w:val="a5"/>
    <w:next w:val="a5"/>
    <w:uiPriority w:val="35"/>
    <w:unhideWhenUsed/>
    <w:qFormat/>
    <w:rsid w:val="00C729A4"/>
    <w:pPr>
      <w:spacing w:after="200"/>
    </w:pPr>
    <w:rPr>
      <w:rFonts w:eastAsia="Times New Roman"/>
      <w:b/>
      <w:bCs/>
      <w:color w:val="4F81BD"/>
      <w:sz w:val="18"/>
      <w:szCs w:val="18"/>
      <w:lang w:eastAsia="ru-RU"/>
    </w:rPr>
  </w:style>
  <w:style w:type="paragraph" w:customStyle="1" w:styleId="410">
    <w:name w:val="Оглавление 41"/>
    <w:basedOn w:val="a5"/>
    <w:next w:val="a5"/>
    <w:autoRedefine/>
    <w:uiPriority w:val="39"/>
    <w:unhideWhenUsed/>
    <w:rsid w:val="00C729A4"/>
    <w:pPr>
      <w:spacing w:after="100"/>
      <w:ind w:left="660"/>
    </w:pPr>
    <w:rPr>
      <w:rFonts w:ascii="Calibri" w:eastAsia="Times New Roman" w:hAnsi="Calibri"/>
      <w:sz w:val="22"/>
      <w:lang w:eastAsia="ru-RU"/>
    </w:rPr>
  </w:style>
  <w:style w:type="paragraph" w:customStyle="1" w:styleId="510">
    <w:name w:val="Оглавление 51"/>
    <w:basedOn w:val="a5"/>
    <w:next w:val="a5"/>
    <w:autoRedefine/>
    <w:uiPriority w:val="39"/>
    <w:unhideWhenUsed/>
    <w:rsid w:val="00C729A4"/>
    <w:pPr>
      <w:spacing w:after="100"/>
      <w:ind w:left="880"/>
    </w:pPr>
    <w:rPr>
      <w:rFonts w:ascii="Calibri" w:eastAsia="Times New Roman" w:hAnsi="Calibri"/>
      <w:sz w:val="22"/>
      <w:lang w:eastAsia="ru-RU"/>
    </w:rPr>
  </w:style>
  <w:style w:type="paragraph" w:customStyle="1" w:styleId="61">
    <w:name w:val="Оглавление 61"/>
    <w:basedOn w:val="a5"/>
    <w:next w:val="a5"/>
    <w:autoRedefine/>
    <w:uiPriority w:val="39"/>
    <w:unhideWhenUsed/>
    <w:rsid w:val="00C729A4"/>
    <w:pPr>
      <w:spacing w:after="100"/>
      <w:ind w:left="1100"/>
    </w:pPr>
    <w:rPr>
      <w:rFonts w:ascii="Calibri" w:eastAsia="Times New Roman" w:hAnsi="Calibri"/>
      <w:sz w:val="22"/>
      <w:lang w:eastAsia="ru-RU"/>
    </w:rPr>
  </w:style>
  <w:style w:type="paragraph" w:customStyle="1" w:styleId="71">
    <w:name w:val="Оглавление 71"/>
    <w:basedOn w:val="a5"/>
    <w:next w:val="a5"/>
    <w:autoRedefine/>
    <w:uiPriority w:val="39"/>
    <w:unhideWhenUsed/>
    <w:rsid w:val="00C729A4"/>
    <w:pPr>
      <w:spacing w:after="100"/>
      <w:ind w:left="1320"/>
    </w:pPr>
    <w:rPr>
      <w:rFonts w:ascii="Calibri" w:eastAsia="Times New Roman" w:hAnsi="Calibri"/>
      <w:sz w:val="22"/>
      <w:lang w:eastAsia="ru-RU"/>
    </w:rPr>
  </w:style>
  <w:style w:type="paragraph" w:customStyle="1" w:styleId="81">
    <w:name w:val="Оглавление 81"/>
    <w:basedOn w:val="a5"/>
    <w:next w:val="a5"/>
    <w:autoRedefine/>
    <w:uiPriority w:val="39"/>
    <w:unhideWhenUsed/>
    <w:rsid w:val="00C729A4"/>
    <w:pPr>
      <w:spacing w:after="100"/>
      <w:ind w:left="1540"/>
    </w:pPr>
    <w:rPr>
      <w:rFonts w:ascii="Calibri" w:eastAsia="Times New Roman" w:hAnsi="Calibri"/>
      <w:sz w:val="22"/>
      <w:lang w:eastAsia="ru-RU"/>
    </w:rPr>
  </w:style>
  <w:style w:type="paragraph" w:customStyle="1" w:styleId="91">
    <w:name w:val="Оглавление 91"/>
    <w:basedOn w:val="a5"/>
    <w:next w:val="a5"/>
    <w:autoRedefine/>
    <w:uiPriority w:val="39"/>
    <w:unhideWhenUsed/>
    <w:rsid w:val="00C729A4"/>
    <w:pPr>
      <w:spacing w:after="100"/>
      <w:ind w:left="1760"/>
    </w:pPr>
    <w:rPr>
      <w:rFonts w:ascii="Calibri" w:eastAsia="Times New Roman" w:hAnsi="Calibri"/>
      <w:sz w:val="22"/>
      <w:lang w:eastAsia="ru-RU"/>
    </w:rPr>
  </w:style>
  <w:style w:type="paragraph" w:customStyle="1" w:styleId="xl60">
    <w:name w:val="xl60"/>
    <w:basedOn w:val="a5"/>
    <w:uiPriority w:val="99"/>
    <w:rsid w:val="00C729A4"/>
    <w:pPr>
      <w:pBdr>
        <w:top w:val="single" w:sz="4" w:space="0" w:color="auto"/>
        <w:left w:val="single" w:sz="4" w:space="0" w:color="auto"/>
        <w:bottom w:val="single" w:sz="4" w:space="0" w:color="auto"/>
        <w:right w:val="single" w:sz="4" w:space="0" w:color="auto"/>
      </w:pBdr>
      <w:shd w:val="clear" w:color="000000" w:fill="FFFFC0"/>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61">
    <w:name w:val="xl61"/>
    <w:basedOn w:val="a5"/>
    <w:uiPriority w:val="99"/>
    <w:rsid w:val="00C729A4"/>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szCs w:val="24"/>
      <w:lang w:eastAsia="ru-RU"/>
    </w:rPr>
  </w:style>
  <w:style w:type="paragraph" w:customStyle="1" w:styleId="xl62">
    <w:name w:val="xl62"/>
    <w:basedOn w:val="a5"/>
    <w:uiPriority w:val="99"/>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Cs w:val="24"/>
      <w:lang w:eastAsia="ru-RU"/>
    </w:rPr>
  </w:style>
  <w:style w:type="paragraph" w:styleId="afffb">
    <w:name w:val="footnote text"/>
    <w:basedOn w:val="a5"/>
    <w:link w:val="afffc"/>
    <w:uiPriority w:val="99"/>
    <w:unhideWhenUsed/>
    <w:rsid w:val="00C729A4"/>
    <w:rPr>
      <w:rFonts w:eastAsia="Times New Roman"/>
      <w:sz w:val="20"/>
      <w:szCs w:val="20"/>
    </w:rPr>
  </w:style>
  <w:style w:type="character" w:customStyle="1" w:styleId="afffc">
    <w:name w:val="Текст сноски Знак"/>
    <w:link w:val="afffb"/>
    <w:uiPriority w:val="99"/>
    <w:rsid w:val="00C729A4"/>
    <w:rPr>
      <w:rFonts w:ascii="Times New Roman" w:eastAsia="Times New Roman" w:hAnsi="Times New Roman"/>
    </w:rPr>
  </w:style>
  <w:style w:type="character" w:styleId="afffd">
    <w:name w:val="footnote reference"/>
    <w:uiPriority w:val="99"/>
    <w:unhideWhenUsed/>
    <w:rsid w:val="00C729A4"/>
    <w:rPr>
      <w:vertAlign w:val="superscript"/>
    </w:rPr>
  </w:style>
  <w:style w:type="character" w:styleId="afffe">
    <w:name w:val="FollowedHyperlink"/>
    <w:uiPriority w:val="99"/>
    <w:unhideWhenUsed/>
    <w:rsid w:val="00C729A4"/>
    <w:rPr>
      <w:color w:val="800080"/>
      <w:u w:val="single"/>
    </w:rPr>
  </w:style>
  <w:style w:type="character" w:customStyle="1" w:styleId="28">
    <w:name w:val="Верхний колонтитул Знак2"/>
    <w:uiPriority w:val="99"/>
    <w:semiHidden/>
    <w:rsid w:val="00C729A4"/>
  </w:style>
  <w:style w:type="character" w:customStyle="1" w:styleId="29">
    <w:name w:val="Нижний колонтитул Знак2"/>
    <w:uiPriority w:val="99"/>
    <w:semiHidden/>
    <w:rsid w:val="00C729A4"/>
  </w:style>
  <w:style w:type="paragraph" w:styleId="afff9">
    <w:name w:val="Document Map"/>
    <w:basedOn w:val="a5"/>
    <w:link w:val="1f2"/>
    <w:uiPriority w:val="99"/>
    <w:unhideWhenUsed/>
    <w:rsid w:val="00C729A4"/>
    <w:rPr>
      <w:rFonts w:ascii="Tahoma" w:eastAsia="Times New Roman" w:hAnsi="Tahoma"/>
      <w:sz w:val="16"/>
      <w:szCs w:val="16"/>
    </w:rPr>
  </w:style>
  <w:style w:type="character" w:customStyle="1" w:styleId="1f2">
    <w:name w:val="Схема документа Знак1"/>
    <w:link w:val="afff9"/>
    <w:uiPriority w:val="99"/>
    <w:rsid w:val="00C729A4"/>
    <w:rPr>
      <w:rFonts w:ascii="Tahoma" w:eastAsia="Times New Roman" w:hAnsi="Tahoma"/>
      <w:sz w:val="16"/>
      <w:szCs w:val="16"/>
    </w:rPr>
  </w:style>
  <w:style w:type="paragraph" w:styleId="42">
    <w:name w:val="toc 4"/>
    <w:basedOn w:val="a5"/>
    <w:next w:val="a5"/>
    <w:autoRedefine/>
    <w:uiPriority w:val="39"/>
    <w:unhideWhenUsed/>
    <w:qFormat/>
    <w:rsid w:val="00C729A4"/>
    <w:pPr>
      <w:ind w:left="720"/>
      <w:jc w:val="left"/>
    </w:pPr>
    <w:rPr>
      <w:rFonts w:asciiTheme="minorHAnsi" w:hAnsiTheme="minorHAnsi" w:cstheme="minorHAnsi"/>
      <w:sz w:val="18"/>
      <w:szCs w:val="18"/>
    </w:rPr>
  </w:style>
  <w:style w:type="paragraph" w:styleId="52">
    <w:name w:val="toc 5"/>
    <w:basedOn w:val="a5"/>
    <w:next w:val="a5"/>
    <w:autoRedefine/>
    <w:uiPriority w:val="39"/>
    <w:unhideWhenUsed/>
    <w:qFormat/>
    <w:rsid w:val="00C729A4"/>
    <w:pPr>
      <w:ind w:left="960"/>
      <w:jc w:val="left"/>
    </w:pPr>
    <w:rPr>
      <w:rFonts w:asciiTheme="minorHAnsi" w:hAnsiTheme="minorHAnsi" w:cstheme="minorHAnsi"/>
      <w:sz w:val="18"/>
      <w:szCs w:val="18"/>
    </w:rPr>
  </w:style>
  <w:style w:type="paragraph" w:styleId="62">
    <w:name w:val="toc 6"/>
    <w:basedOn w:val="a5"/>
    <w:next w:val="a5"/>
    <w:autoRedefine/>
    <w:uiPriority w:val="39"/>
    <w:unhideWhenUsed/>
    <w:rsid w:val="00C729A4"/>
    <w:pPr>
      <w:ind w:left="1200"/>
      <w:jc w:val="left"/>
    </w:pPr>
    <w:rPr>
      <w:rFonts w:asciiTheme="minorHAnsi" w:hAnsiTheme="minorHAnsi" w:cstheme="minorHAnsi"/>
      <w:sz w:val="18"/>
      <w:szCs w:val="18"/>
    </w:rPr>
  </w:style>
  <w:style w:type="paragraph" w:styleId="72">
    <w:name w:val="toc 7"/>
    <w:basedOn w:val="a5"/>
    <w:next w:val="a5"/>
    <w:autoRedefine/>
    <w:uiPriority w:val="39"/>
    <w:unhideWhenUsed/>
    <w:rsid w:val="00C729A4"/>
    <w:pPr>
      <w:ind w:left="1440"/>
      <w:jc w:val="left"/>
    </w:pPr>
    <w:rPr>
      <w:rFonts w:asciiTheme="minorHAnsi" w:hAnsiTheme="minorHAnsi" w:cstheme="minorHAnsi"/>
      <w:sz w:val="18"/>
      <w:szCs w:val="18"/>
    </w:rPr>
  </w:style>
  <w:style w:type="paragraph" w:styleId="82">
    <w:name w:val="toc 8"/>
    <w:basedOn w:val="a5"/>
    <w:next w:val="a5"/>
    <w:autoRedefine/>
    <w:uiPriority w:val="39"/>
    <w:unhideWhenUsed/>
    <w:rsid w:val="00C729A4"/>
    <w:pPr>
      <w:ind w:left="1680"/>
      <w:jc w:val="left"/>
    </w:pPr>
    <w:rPr>
      <w:rFonts w:asciiTheme="minorHAnsi" w:hAnsiTheme="minorHAnsi" w:cstheme="minorHAnsi"/>
      <w:sz w:val="18"/>
      <w:szCs w:val="18"/>
    </w:rPr>
  </w:style>
  <w:style w:type="paragraph" w:styleId="92">
    <w:name w:val="toc 9"/>
    <w:basedOn w:val="a5"/>
    <w:next w:val="a5"/>
    <w:autoRedefine/>
    <w:uiPriority w:val="39"/>
    <w:unhideWhenUsed/>
    <w:rsid w:val="00C729A4"/>
    <w:pPr>
      <w:ind w:left="1920"/>
      <w:jc w:val="left"/>
    </w:pPr>
    <w:rPr>
      <w:rFonts w:asciiTheme="minorHAnsi" w:hAnsiTheme="minorHAnsi" w:cstheme="minorHAnsi"/>
      <w:sz w:val="18"/>
      <w:szCs w:val="18"/>
    </w:rPr>
  </w:style>
  <w:style w:type="table" w:customStyle="1" w:styleId="-51">
    <w:name w:val="Светлая заливка - Акцент 51"/>
    <w:basedOn w:val="a7"/>
    <w:next w:val="-5"/>
    <w:uiPriority w:val="99"/>
    <w:rsid w:val="00C729A4"/>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customStyle="1" w:styleId="FR2">
    <w:name w:val="FR2"/>
    <w:rsid w:val="00C729A4"/>
    <w:pPr>
      <w:widowControl w:val="0"/>
      <w:autoSpaceDE w:val="0"/>
      <w:autoSpaceDN w:val="0"/>
      <w:adjustRightInd w:val="0"/>
      <w:spacing w:line="480" w:lineRule="auto"/>
      <w:ind w:left="1240" w:hanging="420"/>
    </w:pPr>
    <w:rPr>
      <w:rFonts w:ascii="Times New Roman" w:eastAsia="Times New Roman" w:hAnsi="Times New Roman"/>
      <w:sz w:val="18"/>
      <w:szCs w:val="18"/>
    </w:rPr>
  </w:style>
  <w:style w:type="character" w:customStyle="1" w:styleId="mw-headline">
    <w:name w:val="mw-headline"/>
    <w:rsid w:val="00C729A4"/>
  </w:style>
  <w:style w:type="paragraph" w:customStyle="1" w:styleId="affff">
    <w:name w:val="Стандартный"/>
    <w:basedOn w:val="a5"/>
    <w:rsid w:val="00C729A4"/>
    <w:pPr>
      <w:suppressAutoHyphens/>
      <w:ind w:firstLine="851"/>
    </w:pPr>
    <w:rPr>
      <w:rFonts w:eastAsia="Times New Roman"/>
      <w:sz w:val="26"/>
      <w:szCs w:val="24"/>
      <w:lang w:eastAsia="ar-SA"/>
    </w:rPr>
  </w:style>
  <w:style w:type="paragraph" w:customStyle="1" w:styleId="1f3">
    <w:name w:val="заголовок 1"/>
    <w:basedOn w:val="a5"/>
    <w:next w:val="a5"/>
    <w:rsid w:val="00C729A4"/>
    <w:pPr>
      <w:keepNext/>
      <w:suppressAutoHyphens/>
    </w:pPr>
    <w:rPr>
      <w:rFonts w:eastAsia="Times New Roman"/>
      <w:szCs w:val="20"/>
      <w:lang w:eastAsia="ar-SA"/>
    </w:rPr>
  </w:style>
  <w:style w:type="character" w:customStyle="1" w:styleId="WW8Num2z1">
    <w:name w:val="WW8Num2z1"/>
    <w:rsid w:val="00C729A4"/>
    <w:rPr>
      <w:rFonts w:ascii="OpenSymbol" w:hAnsi="OpenSymbol" w:cs="OpenSymbol"/>
    </w:rPr>
  </w:style>
  <w:style w:type="paragraph" w:customStyle="1" w:styleId="xl86">
    <w:name w:val="xl86"/>
    <w:basedOn w:val="a5"/>
    <w:rsid w:val="00C729A4"/>
    <w:pPr>
      <w:pBdr>
        <w:top w:val="single" w:sz="8" w:space="0" w:color="auto"/>
        <w:left w:val="single" w:sz="4" w:space="0" w:color="auto"/>
        <w:bottom w:val="single" w:sz="8" w:space="0" w:color="auto"/>
        <w:right w:val="single" w:sz="8" w:space="0" w:color="auto"/>
      </w:pBdr>
      <w:spacing w:before="100" w:beforeAutospacing="1" w:after="100" w:afterAutospacing="1"/>
    </w:pPr>
    <w:rPr>
      <w:rFonts w:eastAsia="Times New Roman"/>
      <w:szCs w:val="24"/>
      <w:lang w:eastAsia="ru-RU"/>
    </w:rPr>
  </w:style>
  <w:style w:type="paragraph" w:customStyle="1" w:styleId="xl87">
    <w:name w:val="xl87"/>
    <w:basedOn w:val="a5"/>
    <w:rsid w:val="00C729A4"/>
    <w:pPr>
      <w:pBdr>
        <w:top w:val="single" w:sz="8" w:space="0" w:color="auto"/>
        <w:left w:val="single" w:sz="8" w:space="0" w:color="auto"/>
        <w:right w:val="single" w:sz="8" w:space="0" w:color="auto"/>
      </w:pBdr>
      <w:spacing w:before="100" w:beforeAutospacing="1" w:after="100" w:afterAutospacing="1"/>
      <w:jc w:val="center"/>
      <w:textAlignment w:val="center"/>
    </w:pPr>
    <w:rPr>
      <w:rFonts w:eastAsia="Times New Roman"/>
      <w:color w:val="000000"/>
      <w:szCs w:val="24"/>
      <w:lang w:eastAsia="ru-RU"/>
    </w:rPr>
  </w:style>
  <w:style w:type="paragraph" w:customStyle="1" w:styleId="xl88">
    <w:name w:val="xl88"/>
    <w:basedOn w:val="a5"/>
    <w:rsid w:val="00C729A4"/>
    <w:pPr>
      <w:pBdr>
        <w:left w:val="single" w:sz="8" w:space="0" w:color="auto"/>
        <w:right w:val="single" w:sz="8" w:space="0" w:color="auto"/>
      </w:pBdr>
      <w:spacing w:before="100" w:beforeAutospacing="1" w:after="100" w:afterAutospacing="1"/>
      <w:jc w:val="center"/>
      <w:textAlignment w:val="center"/>
    </w:pPr>
    <w:rPr>
      <w:rFonts w:eastAsia="Times New Roman"/>
      <w:color w:val="000000"/>
      <w:szCs w:val="24"/>
      <w:lang w:eastAsia="ru-RU"/>
    </w:rPr>
  </w:style>
  <w:style w:type="paragraph" w:customStyle="1" w:styleId="xl89">
    <w:name w:val="xl89"/>
    <w:basedOn w:val="a5"/>
    <w:rsid w:val="00C729A4"/>
    <w:pPr>
      <w:pBdr>
        <w:top w:val="single" w:sz="8" w:space="0" w:color="auto"/>
        <w:left w:val="single" w:sz="8" w:space="0" w:color="auto"/>
      </w:pBdr>
      <w:spacing w:before="100" w:beforeAutospacing="1" w:after="100" w:afterAutospacing="1"/>
      <w:jc w:val="center"/>
      <w:textAlignment w:val="center"/>
    </w:pPr>
    <w:rPr>
      <w:rFonts w:eastAsia="Times New Roman"/>
      <w:color w:val="000000"/>
      <w:szCs w:val="24"/>
      <w:lang w:eastAsia="ru-RU"/>
    </w:rPr>
  </w:style>
  <w:style w:type="paragraph" w:customStyle="1" w:styleId="xl90">
    <w:name w:val="xl90"/>
    <w:basedOn w:val="a5"/>
    <w:rsid w:val="00C729A4"/>
    <w:pPr>
      <w:pBdr>
        <w:top w:val="single" w:sz="8" w:space="0" w:color="auto"/>
        <w:bottom w:val="single" w:sz="8" w:space="0" w:color="auto"/>
      </w:pBdr>
      <w:spacing w:before="100" w:beforeAutospacing="1" w:after="100" w:afterAutospacing="1"/>
      <w:jc w:val="center"/>
      <w:textAlignment w:val="center"/>
    </w:pPr>
    <w:rPr>
      <w:rFonts w:eastAsia="Times New Roman"/>
      <w:color w:val="000000"/>
      <w:szCs w:val="24"/>
      <w:lang w:eastAsia="ru-RU"/>
    </w:rPr>
  </w:style>
  <w:style w:type="paragraph" w:customStyle="1" w:styleId="xl91">
    <w:name w:val="xl91"/>
    <w:basedOn w:val="a5"/>
    <w:rsid w:val="00C729A4"/>
    <w:pPr>
      <w:pBdr>
        <w:top w:val="single" w:sz="8" w:space="0" w:color="auto"/>
        <w:bottom w:val="single" w:sz="8" w:space="0" w:color="auto"/>
        <w:right w:val="single" w:sz="8" w:space="0" w:color="auto"/>
      </w:pBdr>
      <w:spacing w:before="100" w:beforeAutospacing="1" w:after="100" w:afterAutospacing="1"/>
      <w:jc w:val="center"/>
      <w:textAlignment w:val="center"/>
    </w:pPr>
    <w:rPr>
      <w:rFonts w:eastAsia="Times New Roman"/>
      <w:color w:val="000000"/>
      <w:szCs w:val="24"/>
      <w:lang w:eastAsia="ru-RU"/>
    </w:rPr>
  </w:style>
  <w:style w:type="paragraph" w:customStyle="1" w:styleId="xl92">
    <w:name w:val="xl92"/>
    <w:basedOn w:val="a5"/>
    <w:rsid w:val="00C729A4"/>
    <w:pPr>
      <w:pBdr>
        <w:top w:val="single" w:sz="8" w:space="0" w:color="auto"/>
        <w:left w:val="single" w:sz="8" w:space="0" w:color="auto"/>
        <w:right w:val="single" w:sz="8" w:space="0" w:color="auto"/>
      </w:pBdr>
      <w:spacing w:before="100" w:beforeAutospacing="1" w:after="100" w:afterAutospacing="1"/>
      <w:textAlignment w:val="center"/>
    </w:pPr>
    <w:rPr>
      <w:rFonts w:eastAsia="Times New Roman"/>
      <w:color w:val="000000"/>
      <w:szCs w:val="24"/>
      <w:lang w:eastAsia="ru-RU"/>
    </w:rPr>
  </w:style>
  <w:style w:type="paragraph" w:customStyle="1" w:styleId="xl93">
    <w:name w:val="xl93"/>
    <w:basedOn w:val="a5"/>
    <w:rsid w:val="00C729A4"/>
    <w:pPr>
      <w:pBdr>
        <w:left w:val="single" w:sz="8" w:space="0" w:color="auto"/>
        <w:right w:val="single" w:sz="8" w:space="0" w:color="auto"/>
      </w:pBdr>
      <w:spacing w:before="100" w:beforeAutospacing="1" w:after="100" w:afterAutospacing="1"/>
      <w:textAlignment w:val="center"/>
    </w:pPr>
    <w:rPr>
      <w:rFonts w:eastAsia="Times New Roman"/>
      <w:color w:val="000000"/>
      <w:szCs w:val="24"/>
      <w:lang w:eastAsia="ru-RU"/>
    </w:rPr>
  </w:style>
  <w:style w:type="paragraph" w:customStyle="1" w:styleId="xl94">
    <w:name w:val="xl94"/>
    <w:basedOn w:val="a5"/>
    <w:rsid w:val="00C729A4"/>
    <w:pPr>
      <w:pBdr>
        <w:left w:val="single" w:sz="8" w:space="0" w:color="auto"/>
        <w:bottom w:val="single" w:sz="8" w:space="0" w:color="auto"/>
        <w:right w:val="single" w:sz="8" w:space="0" w:color="auto"/>
      </w:pBdr>
      <w:spacing w:before="100" w:beforeAutospacing="1" w:after="100" w:afterAutospacing="1"/>
      <w:textAlignment w:val="center"/>
    </w:pPr>
    <w:rPr>
      <w:rFonts w:eastAsia="Times New Roman"/>
      <w:color w:val="000000"/>
      <w:szCs w:val="24"/>
      <w:lang w:eastAsia="ru-RU"/>
    </w:rPr>
  </w:style>
  <w:style w:type="paragraph" w:customStyle="1" w:styleId="font7">
    <w:name w:val="font7"/>
    <w:basedOn w:val="a5"/>
    <w:rsid w:val="00C729A4"/>
    <w:pPr>
      <w:spacing w:before="100" w:beforeAutospacing="1" w:after="100" w:afterAutospacing="1"/>
    </w:pPr>
    <w:rPr>
      <w:rFonts w:eastAsia="Times New Roman"/>
      <w:sz w:val="16"/>
      <w:szCs w:val="16"/>
      <w:lang w:eastAsia="ru-RU"/>
    </w:rPr>
  </w:style>
  <w:style w:type="paragraph" w:customStyle="1" w:styleId="font8">
    <w:name w:val="font8"/>
    <w:basedOn w:val="a5"/>
    <w:rsid w:val="00C729A4"/>
    <w:pPr>
      <w:spacing w:before="100" w:beforeAutospacing="1" w:after="100" w:afterAutospacing="1"/>
    </w:pPr>
    <w:rPr>
      <w:rFonts w:eastAsia="Times New Roman"/>
      <w:sz w:val="16"/>
      <w:szCs w:val="16"/>
      <w:lang w:eastAsia="ru-RU"/>
    </w:rPr>
  </w:style>
  <w:style w:type="paragraph" w:customStyle="1" w:styleId="font9">
    <w:name w:val="font9"/>
    <w:basedOn w:val="a5"/>
    <w:rsid w:val="00C729A4"/>
    <w:pPr>
      <w:spacing w:before="100" w:beforeAutospacing="1" w:after="100" w:afterAutospacing="1"/>
    </w:pPr>
    <w:rPr>
      <w:rFonts w:ascii="Arial" w:eastAsia="Times New Roman" w:hAnsi="Arial" w:cs="Arial"/>
      <w:b/>
      <w:bCs/>
      <w:sz w:val="20"/>
      <w:szCs w:val="20"/>
      <w:lang w:eastAsia="ru-RU"/>
    </w:rPr>
  </w:style>
  <w:style w:type="paragraph" w:customStyle="1" w:styleId="xl95">
    <w:name w:val="xl95"/>
    <w:basedOn w:val="a5"/>
    <w:rsid w:val="00C729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96">
    <w:name w:val="xl96"/>
    <w:basedOn w:val="a5"/>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0"/>
      <w:szCs w:val="20"/>
      <w:lang w:eastAsia="ru-RU"/>
    </w:rPr>
  </w:style>
  <w:style w:type="paragraph" w:customStyle="1" w:styleId="xl97">
    <w:name w:val="xl97"/>
    <w:basedOn w:val="a5"/>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0"/>
      <w:szCs w:val="20"/>
      <w:lang w:eastAsia="ru-RU"/>
    </w:rPr>
  </w:style>
  <w:style w:type="paragraph" w:customStyle="1" w:styleId="xl98">
    <w:name w:val="xl98"/>
    <w:basedOn w:val="a5"/>
    <w:rsid w:val="00C729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99">
    <w:name w:val="xl99"/>
    <w:basedOn w:val="a5"/>
    <w:rsid w:val="00C729A4"/>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100">
    <w:name w:val="xl100"/>
    <w:basedOn w:val="a5"/>
    <w:rsid w:val="00C729A4"/>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b/>
      <w:bCs/>
      <w:sz w:val="20"/>
      <w:szCs w:val="20"/>
      <w:lang w:eastAsia="ru-RU"/>
    </w:rPr>
  </w:style>
  <w:style w:type="paragraph" w:customStyle="1" w:styleId="xl101">
    <w:name w:val="xl101"/>
    <w:basedOn w:val="a5"/>
    <w:rsid w:val="00C729A4"/>
    <w:pPr>
      <w:pBdr>
        <w:top w:val="single" w:sz="4" w:space="0" w:color="auto"/>
        <w:bottom w:val="single" w:sz="4" w:space="0" w:color="auto"/>
      </w:pBdr>
      <w:spacing w:before="100" w:beforeAutospacing="1" w:after="100" w:afterAutospacing="1"/>
      <w:jc w:val="center"/>
      <w:textAlignment w:val="center"/>
    </w:pPr>
    <w:rPr>
      <w:rFonts w:eastAsia="Times New Roman"/>
      <w:b/>
      <w:bCs/>
      <w:color w:val="000000"/>
      <w:szCs w:val="24"/>
      <w:lang w:eastAsia="ru-RU"/>
    </w:rPr>
  </w:style>
  <w:style w:type="paragraph" w:customStyle="1" w:styleId="xl102">
    <w:name w:val="xl102"/>
    <w:basedOn w:val="a5"/>
    <w:rsid w:val="00C729A4"/>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color w:val="000000"/>
      <w:szCs w:val="24"/>
      <w:lang w:eastAsia="ru-RU"/>
    </w:rPr>
  </w:style>
  <w:style w:type="paragraph" w:customStyle="1" w:styleId="xl103">
    <w:name w:val="xl103"/>
    <w:basedOn w:val="a5"/>
    <w:rsid w:val="00C729A4"/>
    <w:pPr>
      <w:pBdr>
        <w:top w:val="single" w:sz="8" w:space="0" w:color="auto"/>
        <w:left w:val="single" w:sz="8" w:space="0" w:color="auto"/>
        <w:bottom w:val="single" w:sz="4" w:space="0" w:color="auto"/>
      </w:pBdr>
      <w:spacing w:before="100" w:beforeAutospacing="1" w:after="100" w:afterAutospacing="1"/>
      <w:jc w:val="center"/>
      <w:textAlignment w:val="center"/>
    </w:pPr>
    <w:rPr>
      <w:rFonts w:eastAsia="Times New Roman"/>
      <w:color w:val="000000"/>
      <w:szCs w:val="24"/>
      <w:lang w:eastAsia="ru-RU"/>
    </w:rPr>
  </w:style>
  <w:style w:type="paragraph" w:customStyle="1" w:styleId="xl104">
    <w:name w:val="xl104"/>
    <w:basedOn w:val="a5"/>
    <w:rsid w:val="00C729A4"/>
    <w:pPr>
      <w:pBdr>
        <w:top w:val="single" w:sz="8" w:space="0" w:color="auto"/>
        <w:bottom w:val="single" w:sz="4" w:space="0" w:color="auto"/>
      </w:pBdr>
      <w:spacing w:before="100" w:beforeAutospacing="1" w:after="100" w:afterAutospacing="1"/>
      <w:jc w:val="center"/>
      <w:textAlignment w:val="center"/>
    </w:pPr>
    <w:rPr>
      <w:rFonts w:eastAsia="Times New Roman"/>
      <w:color w:val="000000"/>
      <w:szCs w:val="24"/>
      <w:lang w:eastAsia="ru-RU"/>
    </w:rPr>
  </w:style>
  <w:style w:type="paragraph" w:customStyle="1" w:styleId="xl105">
    <w:name w:val="xl105"/>
    <w:basedOn w:val="a5"/>
    <w:rsid w:val="00C729A4"/>
    <w:pPr>
      <w:pBdr>
        <w:top w:val="single" w:sz="4" w:space="0" w:color="auto"/>
        <w:bottom w:val="single" w:sz="4" w:space="0" w:color="auto"/>
      </w:pBdr>
      <w:spacing w:before="100" w:beforeAutospacing="1" w:after="100" w:afterAutospacing="1"/>
    </w:pPr>
    <w:rPr>
      <w:rFonts w:eastAsia="Times New Roman"/>
      <w:b/>
      <w:bCs/>
      <w:color w:val="000000"/>
      <w:szCs w:val="24"/>
      <w:lang w:eastAsia="ru-RU"/>
    </w:rPr>
  </w:style>
  <w:style w:type="paragraph" w:customStyle="1" w:styleId="xl106">
    <w:name w:val="xl106"/>
    <w:basedOn w:val="a5"/>
    <w:rsid w:val="00C729A4"/>
    <w:pPr>
      <w:pBdr>
        <w:top w:val="single" w:sz="4" w:space="0" w:color="auto"/>
        <w:bottom w:val="single" w:sz="4" w:space="0" w:color="auto"/>
        <w:right w:val="single" w:sz="4" w:space="0" w:color="auto"/>
      </w:pBdr>
      <w:spacing w:before="100" w:beforeAutospacing="1" w:after="100" w:afterAutospacing="1"/>
    </w:pPr>
    <w:rPr>
      <w:rFonts w:eastAsia="Times New Roman"/>
      <w:b/>
      <w:bCs/>
      <w:color w:val="000000"/>
      <w:szCs w:val="24"/>
      <w:lang w:eastAsia="ru-RU"/>
    </w:rPr>
  </w:style>
  <w:style w:type="numbering" w:customStyle="1" w:styleId="2a">
    <w:name w:val="Нет списка2"/>
    <w:next w:val="a8"/>
    <w:uiPriority w:val="99"/>
    <w:semiHidden/>
    <w:unhideWhenUsed/>
    <w:rsid w:val="00C729A4"/>
  </w:style>
  <w:style w:type="numbering" w:customStyle="1" w:styleId="35">
    <w:name w:val="Нет списка3"/>
    <w:next w:val="a8"/>
    <w:uiPriority w:val="99"/>
    <w:semiHidden/>
    <w:unhideWhenUsed/>
    <w:rsid w:val="00C729A4"/>
  </w:style>
  <w:style w:type="table" w:customStyle="1" w:styleId="2b">
    <w:name w:val="Сетка таблицы2"/>
    <w:basedOn w:val="a7"/>
    <w:next w:val="af8"/>
    <w:uiPriority w:val="5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
    <w:name w:val="Нет списка4"/>
    <w:next w:val="a8"/>
    <w:uiPriority w:val="99"/>
    <w:semiHidden/>
    <w:unhideWhenUsed/>
    <w:rsid w:val="00C729A4"/>
  </w:style>
  <w:style w:type="paragraph" w:customStyle="1" w:styleId="xl129">
    <w:name w:val="xl129"/>
    <w:basedOn w:val="a5"/>
    <w:rsid w:val="00C729A4"/>
    <w:pPr>
      <w:spacing w:before="100" w:beforeAutospacing="1" w:after="100" w:afterAutospacing="1"/>
    </w:pPr>
    <w:rPr>
      <w:rFonts w:eastAsia="Times New Roman"/>
      <w:szCs w:val="24"/>
      <w:lang w:eastAsia="ru-RU"/>
    </w:rPr>
  </w:style>
  <w:style w:type="paragraph" w:customStyle="1" w:styleId="xl130">
    <w:name w:val="xl130"/>
    <w:basedOn w:val="a5"/>
    <w:rsid w:val="00C729A4"/>
    <w:pPr>
      <w:spacing w:before="100" w:beforeAutospacing="1" w:after="100" w:afterAutospacing="1"/>
      <w:jc w:val="center"/>
    </w:pPr>
    <w:rPr>
      <w:rFonts w:eastAsia="Times New Roman"/>
      <w:szCs w:val="24"/>
      <w:lang w:eastAsia="ru-RU"/>
    </w:rPr>
  </w:style>
  <w:style w:type="paragraph" w:customStyle="1" w:styleId="xl131">
    <w:name w:val="xl131"/>
    <w:basedOn w:val="a5"/>
    <w:rsid w:val="00C729A4"/>
    <w:pPr>
      <w:spacing w:before="100" w:beforeAutospacing="1" w:after="100" w:afterAutospacing="1"/>
    </w:pPr>
    <w:rPr>
      <w:rFonts w:eastAsia="Times New Roman"/>
      <w:szCs w:val="24"/>
      <w:lang w:eastAsia="ru-RU"/>
    </w:rPr>
  </w:style>
  <w:style w:type="paragraph" w:customStyle="1" w:styleId="xl132">
    <w:name w:val="xl132"/>
    <w:basedOn w:val="a5"/>
    <w:rsid w:val="00C729A4"/>
    <w:pPr>
      <w:pBdr>
        <w:left w:val="single" w:sz="8" w:space="0" w:color="auto"/>
        <w:bottom w:val="single" w:sz="8" w:space="0" w:color="auto"/>
        <w:right w:val="single" w:sz="8" w:space="0" w:color="auto"/>
      </w:pBdr>
      <w:spacing w:before="100" w:beforeAutospacing="1" w:after="100" w:afterAutospacing="1"/>
      <w:jc w:val="center"/>
      <w:textAlignment w:val="center"/>
    </w:pPr>
    <w:rPr>
      <w:rFonts w:eastAsia="Times New Roman"/>
      <w:color w:val="000000"/>
      <w:szCs w:val="24"/>
      <w:lang w:eastAsia="ru-RU"/>
    </w:rPr>
  </w:style>
  <w:style w:type="paragraph" w:customStyle="1" w:styleId="xl133">
    <w:name w:val="xl133"/>
    <w:basedOn w:val="a5"/>
    <w:rsid w:val="00C729A4"/>
    <w:pPr>
      <w:pBdr>
        <w:bottom w:val="single" w:sz="8" w:space="0" w:color="auto"/>
        <w:right w:val="single" w:sz="8" w:space="0" w:color="auto"/>
      </w:pBdr>
      <w:spacing w:before="100" w:beforeAutospacing="1" w:after="100" w:afterAutospacing="1"/>
      <w:textAlignment w:val="center"/>
    </w:pPr>
    <w:rPr>
      <w:rFonts w:eastAsia="Times New Roman"/>
      <w:color w:val="000000"/>
      <w:szCs w:val="24"/>
      <w:lang w:eastAsia="ru-RU"/>
    </w:rPr>
  </w:style>
  <w:style w:type="paragraph" w:customStyle="1" w:styleId="xl134">
    <w:name w:val="xl134"/>
    <w:basedOn w:val="a5"/>
    <w:rsid w:val="00C729A4"/>
    <w:pPr>
      <w:pBdr>
        <w:bottom w:val="single" w:sz="8" w:space="0" w:color="auto"/>
        <w:right w:val="single" w:sz="8" w:space="0" w:color="auto"/>
      </w:pBdr>
      <w:spacing w:before="100" w:beforeAutospacing="1" w:after="100" w:afterAutospacing="1"/>
      <w:jc w:val="center"/>
      <w:textAlignment w:val="center"/>
    </w:pPr>
    <w:rPr>
      <w:rFonts w:eastAsia="Times New Roman"/>
      <w:color w:val="000000"/>
      <w:szCs w:val="24"/>
      <w:lang w:eastAsia="ru-RU"/>
    </w:rPr>
  </w:style>
  <w:style w:type="paragraph" w:customStyle="1" w:styleId="xl135">
    <w:name w:val="xl135"/>
    <w:basedOn w:val="a5"/>
    <w:rsid w:val="00C729A4"/>
    <w:pPr>
      <w:pBdr>
        <w:top w:val="single" w:sz="4" w:space="0" w:color="auto"/>
        <w:left w:val="single" w:sz="8" w:space="0" w:color="auto"/>
        <w:bottom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xl136">
    <w:name w:val="xl136"/>
    <w:basedOn w:val="a5"/>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Cs w:val="24"/>
      <w:u w:val="single"/>
      <w:lang w:eastAsia="ru-RU"/>
    </w:rPr>
  </w:style>
  <w:style w:type="paragraph" w:customStyle="1" w:styleId="xl137">
    <w:name w:val="xl137"/>
    <w:basedOn w:val="a5"/>
    <w:rsid w:val="00C729A4"/>
    <w:pPr>
      <w:pBdr>
        <w:right w:val="single" w:sz="8" w:space="0" w:color="auto"/>
      </w:pBdr>
      <w:spacing w:before="100" w:beforeAutospacing="1" w:after="100" w:afterAutospacing="1"/>
    </w:pPr>
    <w:rPr>
      <w:rFonts w:eastAsia="Times New Roman"/>
      <w:szCs w:val="24"/>
      <w:lang w:eastAsia="ru-RU"/>
    </w:rPr>
  </w:style>
  <w:style w:type="paragraph" w:customStyle="1" w:styleId="xl138">
    <w:name w:val="xl138"/>
    <w:basedOn w:val="a5"/>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xl139">
    <w:name w:val="xl139"/>
    <w:basedOn w:val="a5"/>
    <w:rsid w:val="00C729A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140">
    <w:name w:val="xl140"/>
    <w:basedOn w:val="a5"/>
    <w:rsid w:val="00C729A4"/>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eastAsia="Times New Roman"/>
      <w:szCs w:val="24"/>
      <w:lang w:eastAsia="ru-RU"/>
    </w:rPr>
  </w:style>
  <w:style w:type="paragraph" w:customStyle="1" w:styleId="xl141">
    <w:name w:val="xl141"/>
    <w:basedOn w:val="a5"/>
    <w:rsid w:val="00C729A4"/>
    <w:pPr>
      <w:pBdr>
        <w:top w:val="single" w:sz="4" w:space="0" w:color="auto"/>
        <w:left w:val="single" w:sz="8" w:space="0" w:color="auto"/>
        <w:right w:val="single" w:sz="4" w:space="0" w:color="auto"/>
      </w:pBdr>
      <w:spacing w:before="100" w:beforeAutospacing="1" w:after="100" w:afterAutospacing="1"/>
    </w:pPr>
    <w:rPr>
      <w:rFonts w:eastAsia="Times New Roman"/>
      <w:szCs w:val="24"/>
      <w:lang w:eastAsia="ru-RU"/>
    </w:rPr>
  </w:style>
  <w:style w:type="paragraph" w:customStyle="1" w:styleId="xl142">
    <w:name w:val="xl142"/>
    <w:basedOn w:val="a5"/>
    <w:rsid w:val="00C729A4"/>
    <w:pPr>
      <w:pBdr>
        <w:top w:val="single" w:sz="4" w:space="0" w:color="auto"/>
        <w:left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xl143">
    <w:name w:val="xl143"/>
    <w:basedOn w:val="a5"/>
    <w:rsid w:val="00C729A4"/>
    <w:pPr>
      <w:pBdr>
        <w:top w:val="single" w:sz="4" w:space="0" w:color="auto"/>
        <w:left w:val="single" w:sz="4"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144">
    <w:name w:val="xl144"/>
    <w:basedOn w:val="a5"/>
    <w:rsid w:val="00C729A4"/>
    <w:pPr>
      <w:pBdr>
        <w:top w:val="single" w:sz="4" w:space="0" w:color="auto"/>
        <w:left w:val="single" w:sz="4" w:space="0" w:color="auto"/>
        <w:right w:val="single" w:sz="8" w:space="0" w:color="auto"/>
      </w:pBdr>
      <w:spacing w:before="100" w:beforeAutospacing="1" w:after="100" w:afterAutospacing="1"/>
      <w:jc w:val="center"/>
    </w:pPr>
    <w:rPr>
      <w:rFonts w:eastAsia="Times New Roman"/>
      <w:szCs w:val="24"/>
      <w:lang w:eastAsia="ru-RU"/>
    </w:rPr>
  </w:style>
  <w:style w:type="paragraph" w:customStyle="1" w:styleId="xl145">
    <w:name w:val="xl145"/>
    <w:basedOn w:val="a5"/>
    <w:rsid w:val="00C729A4"/>
    <w:pPr>
      <w:pBdr>
        <w:top w:val="single" w:sz="8" w:space="0" w:color="auto"/>
        <w:left w:val="single" w:sz="8" w:space="0" w:color="auto"/>
        <w:bottom w:val="single" w:sz="8" w:space="0" w:color="auto"/>
        <w:right w:val="single" w:sz="4" w:space="0" w:color="auto"/>
      </w:pBdr>
      <w:spacing w:before="100" w:beforeAutospacing="1" w:after="100" w:afterAutospacing="1"/>
    </w:pPr>
    <w:rPr>
      <w:rFonts w:eastAsia="Times New Roman"/>
      <w:szCs w:val="24"/>
      <w:lang w:eastAsia="ru-RU"/>
    </w:rPr>
  </w:style>
  <w:style w:type="paragraph" w:customStyle="1" w:styleId="xl146">
    <w:name w:val="xl146"/>
    <w:basedOn w:val="a5"/>
    <w:rsid w:val="00C729A4"/>
    <w:pPr>
      <w:pBdr>
        <w:top w:val="single" w:sz="8" w:space="0" w:color="auto"/>
        <w:left w:val="single" w:sz="4" w:space="0" w:color="auto"/>
        <w:bottom w:val="single" w:sz="8" w:space="0" w:color="auto"/>
        <w:right w:val="single" w:sz="4" w:space="0" w:color="auto"/>
      </w:pBdr>
      <w:spacing w:before="100" w:beforeAutospacing="1" w:after="100" w:afterAutospacing="1"/>
    </w:pPr>
    <w:rPr>
      <w:rFonts w:eastAsia="Times New Roman"/>
      <w:szCs w:val="24"/>
      <w:lang w:eastAsia="ru-RU"/>
    </w:rPr>
  </w:style>
  <w:style w:type="paragraph" w:customStyle="1" w:styleId="xl147">
    <w:name w:val="xl147"/>
    <w:basedOn w:val="a5"/>
    <w:rsid w:val="00C729A4"/>
    <w:pPr>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148">
    <w:name w:val="xl148"/>
    <w:basedOn w:val="a5"/>
    <w:rsid w:val="00C729A4"/>
    <w:pPr>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eastAsia="Times New Roman"/>
      <w:b/>
      <w:bCs/>
      <w:szCs w:val="24"/>
      <w:lang w:eastAsia="ru-RU"/>
    </w:rPr>
  </w:style>
  <w:style w:type="paragraph" w:customStyle="1" w:styleId="xl149">
    <w:name w:val="xl149"/>
    <w:basedOn w:val="a5"/>
    <w:rsid w:val="00C729A4"/>
    <w:pPr>
      <w:pBdr>
        <w:top w:val="single" w:sz="8" w:space="0" w:color="auto"/>
        <w:left w:val="single" w:sz="4" w:space="0" w:color="auto"/>
        <w:bottom w:val="single" w:sz="8" w:space="0" w:color="auto"/>
        <w:right w:val="single" w:sz="4" w:space="0" w:color="auto"/>
      </w:pBdr>
      <w:spacing w:before="100" w:beforeAutospacing="1" w:after="100" w:afterAutospacing="1"/>
    </w:pPr>
    <w:rPr>
      <w:rFonts w:eastAsia="Times New Roman"/>
      <w:szCs w:val="24"/>
      <w:lang w:eastAsia="ru-RU"/>
    </w:rPr>
  </w:style>
  <w:style w:type="paragraph" w:customStyle="1" w:styleId="xl150">
    <w:name w:val="xl150"/>
    <w:basedOn w:val="a5"/>
    <w:rsid w:val="00C729A4"/>
    <w:pPr>
      <w:pBdr>
        <w:top w:val="single" w:sz="8" w:space="0" w:color="auto"/>
        <w:left w:val="single" w:sz="4" w:space="0" w:color="auto"/>
        <w:bottom w:val="single" w:sz="8" w:space="0" w:color="auto"/>
        <w:right w:val="single" w:sz="8" w:space="0" w:color="auto"/>
      </w:pBdr>
      <w:spacing w:before="100" w:beforeAutospacing="1" w:after="100" w:afterAutospacing="1"/>
    </w:pPr>
    <w:rPr>
      <w:rFonts w:eastAsia="Times New Roman"/>
      <w:szCs w:val="24"/>
      <w:lang w:eastAsia="ru-RU"/>
    </w:rPr>
  </w:style>
  <w:style w:type="paragraph" w:customStyle="1" w:styleId="xl151">
    <w:name w:val="xl151"/>
    <w:basedOn w:val="a5"/>
    <w:rsid w:val="00C729A4"/>
    <w:pPr>
      <w:pBdr>
        <w:bottom w:val="single" w:sz="8" w:space="0" w:color="auto"/>
        <w:right w:val="single" w:sz="8" w:space="0" w:color="auto"/>
      </w:pBdr>
      <w:shd w:val="clear" w:color="000000" w:fill="FFFF99"/>
      <w:spacing w:before="100" w:beforeAutospacing="1" w:after="100" w:afterAutospacing="1"/>
      <w:jc w:val="center"/>
      <w:textAlignment w:val="center"/>
    </w:pPr>
    <w:rPr>
      <w:rFonts w:eastAsia="Times New Roman"/>
      <w:color w:val="000000"/>
      <w:szCs w:val="24"/>
      <w:lang w:eastAsia="ru-RU"/>
    </w:rPr>
  </w:style>
  <w:style w:type="paragraph" w:customStyle="1" w:styleId="xl152">
    <w:name w:val="xl152"/>
    <w:basedOn w:val="a5"/>
    <w:rsid w:val="00C729A4"/>
    <w:pPr>
      <w:shd w:val="clear" w:color="000000" w:fill="FFFF99"/>
      <w:spacing w:before="100" w:beforeAutospacing="1" w:after="100" w:afterAutospacing="1"/>
    </w:pPr>
    <w:rPr>
      <w:rFonts w:eastAsia="Times New Roman"/>
      <w:szCs w:val="24"/>
      <w:lang w:eastAsia="ru-RU"/>
    </w:rPr>
  </w:style>
  <w:style w:type="paragraph" w:customStyle="1" w:styleId="xl153">
    <w:name w:val="xl153"/>
    <w:basedOn w:val="a5"/>
    <w:rsid w:val="00C729A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pPr>
    <w:rPr>
      <w:rFonts w:eastAsia="Times New Roman"/>
      <w:szCs w:val="24"/>
      <w:lang w:eastAsia="ru-RU"/>
    </w:rPr>
  </w:style>
  <w:style w:type="paragraph" w:customStyle="1" w:styleId="xl154">
    <w:name w:val="xl154"/>
    <w:basedOn w:val="a5"/>
    <w:rsid w:val="00C729A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pPr>
    <w:rPr>
      <w:rFonts w:eastAsia="Times New Roman"/>
      <w:szCs w:val="24"/>
      <w:lang w:eastAsia="ru-RU"/>
    </w:rPr>
  </w:style>
  <w:style w:type="paragraph" w:customStyle="1" w:styleId="xl155">
    <w:name w:val="xl155"/>
    <w:basedOn w:val="a5"/>
    <w:rsid w:val="00C729A4"/>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pPr>
    <w:rPr>
      <w:rFonts w:eastAsia="Times New Roman"/>
      <w:szCs w:val="24"/>
      <w:lang w:eastAsia="ru-RU"/>
    </w:rPr>
  </w:style>
  <w:style w:type="paragraph" w:customStyle="1" w:styleId="xl156">
    <w:name w:val="xl156"/>
    <w:basedOn w:val="a5"/>
    <w:rsid w:val="00C729A4"/>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pPr>
    <w:rPr>
      <w:rFonts w:eastAsia="Times New Roman"/>
      <w:szCs w:val="24"/>
      <w:lang w:eastAsia="ru-RU"/>
    </w:rPr>
  </w:style>
  <w:style w:type="paragraph" w:customStyle="1" w:styleId="xl157">
    <w:name w:val="xl157"/>
    <w:basedOn w:val="a5"/>
    <w:rsid w:val="00C729A4"/>
    <w:pPr>
      <w:pBdr>
        <w:top w:val="single" w:sz="4" w:space="0" w:color="auto"/>
        <w:left w:val="single" w:sz="4" w:space="0" w:color="auto"/>
        <w:right w:val="single" w:sz="4" w:space="0" w:color="auto"/>
      </w:pBdr>
      <w:shd w:val="clear" w:color="000000" w:fill="FFFF99"/>
      <w:spacing w:before="100" w:beforeAutospacing="1" w:after="100" w:afterAutospacing="1"/>
      <w:jc w:val="center"/>
    </w:pPr>
    <w:rPr>
      <w:rFonts w:eastAsia="Times New Roman"/>
      <w:szCs w:val="24"/>
      <w:lang w:eastAsia="ru-RU"/>
    </w:rPr>
  </w:style>
  <w:style w:type="paragraph" w:customStyle="1" w:styleId="xl158">
    <w:name w:val="xl158"/>
    <w:basedOn w:val="a5"/>
    <w:rsid w:val="00C729A4"/>
    <w:pPr>
      <w:pBdr>
        <w:top w:val="single" w:sz="8" w:space="0" w:color="auto"/>
        <w:left w:val="single" w:sz="4" w:space="0" w:color="auto"/>
        <w:bottom w:val="single" w:sz="8" w:space="0" w:color="auto"/>
        <w:right w:val="single" w:sz="4" w:space="0" w:color="auto"/>
      </w:pBdr>
      <w:shd w:val="clear" w:color="000000" w:fill="FFFF99"/>
      <w:spacing w:before="100" w:beforeAutospacing="1" w:after="100" w:afterAutospacing="1"/>
    </w:pPr>
    <w:rPr>
      <w:rFonts w:eastAsia="Times New Roman"/>
      <w:szCs w:val="24"/>
      <w:lang w:eastAsia="ru-RU"/>
    </w:rPr>
  </w:style>
  <w:style w:type="paragraph" w:customStyle="1" w:styleId="xl159">
    <w:name w:val="xl159"/>
    <w:basedOn w:val="a5"/>
    <w:rsid w:val="00C729A4"/>
    <w:pPr>
      <w:pBdr>
        <w:top w:val="single" w:sz="8" w:space="0" w:color="auto"/>
        <w:left w:val="single" w:sz="8" w:space="0" w:color="auto"/>
        <w:right w:val="single" w:sz="8" w:space="0" w:color="auto"/>
      </w:pBdr>
      <w:spacing w:before="100" w:beforeAutospacing="1" w:after="100" w:afterAutospacing="1"/>
      <w:jc w:val="center"/>
      <w:textAlignment w:val="center"/>
    </w:pPr>
    <w:rPr>
      <w:rFonts w:eastAsia="Times New Roman"/>
      <w:color w:val="000000"/>
      <w:szCs w:val="24"/>
      <w:lang w:eastAsia="ru-RU"/>
    </w:rPr>
  </w:style>
  <w:style w:type="paragraph" w:customStyle="1" w:styleId="xl160">
    <w:name w:val="xl160"/>
    <w:basedOn w:val="a5"/>
    <w:rsid w:val="00C729A4"/>
    <w:pPr>
      <w:pBdr>
        <w:left w:val="single" w:sz="8" w:space="0" w:color="auto"/>
        <w:right w:val="single" w:sz="8" w:space="0" w:color="auto"/>
      </w:pBdr>
      <w:spacing w:before="100" w:beforeAutospacing="1" w:after="100" w:afterAutospacing="1"/>
      <w:jc w:val="center"/>
      <w:textAlignment w:val="center"/>
    </w:pPr>
    <w:rPr>
      <w:rFonts w:eastAsia="Times New Roman"/>
      <w:color w:val="000000"/>
      <w:szCs w:val="24"/>
      <w:lang w:eastAsia="ru-RU"/>
    </w:rPr>
  </w:style>
  <w:style w:type="paragraph" w:customStyle="1" w:styleId="xl161">
    <w:name w:val="xl161"/>
    <w:basedOn w:val="a5"/>
    <w:rsid w:val="00C729A4"/>
    <w:pPr>
      <w:pBdr>
        <w:top w:val="single" w:sz="8" w:space="0" w:color="auto"/>
        <w:left w:val="single" w:sz="8" w:space="0" w:color="auto"/>
      </w:pBdr>
      <w:spacing w:before="100" w:beforeAutospacing="1" w:after="100" w:afterAutospacing="1"/>
      <w:jc w:val="center"/>
      <w:textAlignment w:val="center"/>
    </w:pPr>
    <w:rPr>
      <w:rFonts w:eastAsia="Times New Roman"/>
      <w:color w:val="000000"/>
      <w:szCs w:val="24"/>
      <w:lang w:eastAsia="ru-RU"/>
    </w:rPr>
  </w:style>
  <w:style w:type="paragraph" w:customStyle="1" w:styleId="xl162">
    <w:name w:val="xl162"/>
    <w:basedOn w:val="a5"/>
    <w:rsid w:val="00C729A4"/>
    <w:pPr>
      <w:pBdr>
        <w:top w:val="single" w:sz="8" w:space="0" w:color="auto"/>
        <w:bottom w:val="single" w:sz="8" w:space="0" w:color="auto"/>
      </w:pBdr>
      <w:spacing w:before="100" w:beforeAutospacing="1" w:after="100" w:afterAutospacing="1"/>
      <w:jc w:val="center"/>
      <w:textAlignment w:val="center"/>
    </w:pPr>
    <w:rPr>
      <w:rFonts w:eastAsia="Times New Roman"/>
      <w:color w:val="000000"/>
      <w:szCs w:val="24"/>
      <w:lang w:eastAsia="ru-RU"/>
    </w:rPr>
  </w:style>
  <w:style w:type="paragraph" w:customStyle="1" w:styleId="xl163">
    <w:name w:val="xl163"/>
    <w:basedOn w:val="a5"/>
    <w:rsid w:val="00C729A4"/>
    <w:pPr>
      <w:pBdr>
        <w:top w:val="single" w:sz="8" w:space="0" w:color="auto"/>
        <w:bottom w:val="single" w:sz="8" w:space="0" w:color="auto"/>
        <w:right w:val="single" w:sz="8" w:space="0" w:color="auto"/>
      </w:pBdr>
      <w:spacing w:before="100" w:beforeAutospacing="1" w:after="100" w:afterAutospacing="1"/>
      <w:jc w:val="center"/>
      <w:textAlignment w:val="center"/>
    </w:pPr>
    <w:rPr>
      <w:rFonts w:eastAsia="Times New Roman"/>
      <w:color w:val="000000"/>
      <w:szCs w:val="24"/>
      <w:lang w:eastAsia="ru-RU"/>
    </w:rPr>
  </w:style>
  <w:style w:type="paragraph" w:customStyle="1" w:styleId="xl164">
    <w:name w:val="xl164"/>
    <w:basedOn w:val="a5"/>
    <w:rsid w:val="00C729A4"/>
    <w:pPr>
      <w:pBdr>
        <w:top w:val="single" w:sz="8" w:space="0" w:color="auto"/>
        <w:left w:val="single" w:sz="8" w:space="0" w:color="auto"/>
        <w:right w:val="single" w:sz="8" w:space="0" w:color="auto"/>
      </w:pBdr>
      <w:shd w:val="clear" w:color="000000" w:fill="FFFF99"/>
      <w:spacing w:before="100" w:beforeAutospacing="1" w:after="100" w:afterAutospacing="1"/>
      <w:jc w:val="center"/>
      <w:textAlignment w:val="center"/>
    </w:pPr>
    <w:rPr>
      <w:rFonts w:eastAsia="Times New Roman"/>
      <w:color w:val="000000"/>
      <w:szCs w:val="24"/>
      <w:lang w:eastAsia="ru-RU"/>
    </w:rPr>
  </w:style>
  <w:style w:type="paragraph" w:customStyle="1" w:styleId="xl165">
    <w:name w:val="xl165"/>
    <w:basedOn w:val="a5"/>
    <w:rsid w:val="00C729A4"/>
    <w:pPr>
      <w:pBdr>
        <w:left w:val="single" w:sz="8" w:space="0" w:color="auto"/>
        <w:right w:val="single" w:sz="8" w:space="0" w:color="auto"/>
      </w:pBdr>
      <w:shd w:val="clear" w:color="000000" w:fill="FFFF99"/>
      <w:spacing w:before="100" w:beforeAutospacing="1" w:after="100" w:afterAutospacing="1"/>
      <w:jc w:val="center"/>
      <w:textAlignment w:val="center"/>
    </w:pPr>
    <w:rPr>
      <w:rFonts w:eastAsia="Times New Roman"/>
      <w:color w:val="000000"/>
      <w:szCs w:val="24"/>
      <w:lang w:eastAsia="ru-RU"/>
    </w:rPr>
  </w:style>
  <w:style w:type="paragraph" w:customStyle="1" w:styleId="xl166">
    <w:name w:val="xl166"/>
    <w:basedOn w:val="a5"/>
    <w:rsid w:val="00C729A4"/>
    <w:pPr>
      <w:pBdr>
        <w:left w:val="single" w:sz="8" w:space="0" w:color="auto"/>
        <w:bottom w:val="single" w:sz="8" w:space="0" w:color="auto"/>
        <w:right w:val="single" w:sz="8" w:space="0" w:color="auto"/>
      </w:pBdr>
      <w:shd w:val="clear" w:color="000000" w:fill="FFFF99"/>
      <w:spacing w:before="100" w:beforeAutospacing="1" w:after="100" w:afterAutospacing="1"/>
      <w:jc w:val="center"/>
      <w:textAlignment w:val="center"/>
    </w:pPr>
    <w:rPr>
      <w:rFonts w:eastAsia="Times New Roman"/>
      <w:color w:val="000000"/>
      <w:szCs w:val="24"/>
      <w:lang w:eastAsia="ru-RU"/>
    </w:rPr>
  </w:style>
  <w:style w:type="paragraph" w:customStyle="1" w:styleId="xl167">
    <w:name w:val="xl167"/>
    <w:basedOn w:val="a5"/>
    <w:rsid w:val="00C729A4"/>
    <w:pPr>
      <w:pBdr>
        <w:top w:val="single" w:sz="8" w:space="0" w:color="auto"/>
        <w:left w:val="single" w:sz="8" w:space="0" w:color="auto"/>
        <w:right w:val="single" w:sz="8" w:space="0" w:color="auto"/>
      </w:pBdr>
      <w:spacing w:before="100" w:beforeAutospacing="1" w:after="100" w:afterAutospacing="1"/>
      <w:textAlignment w:val="center"/>
    </w:pPr>
    <w:rPr>
      <w:rFonts w:eastAsia="Times New Roman"/>
      <w:color w:val="000000"/>
      <w:szCs w:val="24"/>
      <w:lang w:eastAsia="ru-RU"/>
    </w:rPr>
  </w:style>
  <w:style w:type="paragraph" w:customStyle="1" w:styleId="xl168">
    <w:name w:val="xl168"/>
    <w:basedOn w:val="a5"/>
    <w:rsid w:val="00C729A4"/>
    <w:pPr>
      <w:pBdr>
        <w:left w:val="single" w:sz="8" w:space="0" w:color="auto"/>
        <w:right w:val="single" w:sz="8" w:space="0" w:color="auto"/>
      </w:pBdr>
      <w:spacing w:before="100" w:beforeAutospacing="1" w:after="100" w:afterAutospacing="1"/>
      <w:textAlignment w:val="center"/>
    </w:pPr>
    <w:rPr>
      <w:rFonts w:eastAsia="Times New Roman"/>
      <w:color w:val="000000"/>
      <w:szCs w:val="24"/>
      <w:lang w:eastAsia="ru-RU"/>
    </w:rPr>
  </w:style>
  <w:style w:type="paragraph" w:customStyle="1" w:styleId="xl169">
    <w:name w:val="xl169"/>
    <w:basedOn w:val="a5"/>
    <w:rsid w:val="00C729A4"/>
    <w:pPr>
      <w:pBdr>
        <w:left w:val="single" w:sz="8" w:space="0" w:color="auto"/>
        <w:bottom w:val="single" w:sz="8" w:space="0" w:color="auto"/>
        <w:right w:val="single" w:sz="8" w:space="0" w:color="auto"/>
      </w:pBdr>
      <w:spacing w:before="100" w:beforeAutospacing="1" w:after="100" w:afterAutospacing="1"/>
      <w:textAlignment w:val="center"/>
    </w:pPr>
    <w:rPr>
      <w:rFonts w:eastAsia="Times New Roman"/>
      <w:color w:val="000000"/>
      <w:szCs w:val="24"/>
      <w:lang w:eastAsia="ru-RU"/>
    </w:rPr>
  </w:style>
  <w:style w:type="paragraph" w:styleId="affff0">
    <w:name w:val="Revision"/>
    <w:hidden/>
    <w:uiPriority w:val="99"/>
    <w:semiHidden/>
    <w:rsid w:val="00C729A4"/>
    <w:rPr>
      <w:rFonts w:eastAsia="Times New Roman"/>
      <w:sz w:val="22"/>
      <w:szCs w:val="22"/>
    </w:rPr>
  </w:style>
  <w:style w:type="character" w:customStyle="1" w:styleId="2c">
    <w:name w:val="Основной текст2"/>
    <w:rsid w:val="00C729A4"/>
    <w:rPr>
      <w:rFonts w:ascii="Arial Unicode MS" w:eastAsia="Arial Unicode MS" w:hAnsi="Arial Unicode MS" w:cs="Arial Unicode MS"/>
      <w:color w:val="000000"/>
      <w:spacing w:val="0"/>
      <w:w w:val="100"/>
      <w:position w:val="0"/>
      <w:sz w:val="23"/>
      <w:szCs w:val="23"/>
      <w:shd w:val="clear" w:color="auto" w:fill="FFFFFF"/>
      <w:lang w:val="ru-RU" w:eastAsia="ru-RU" w:bidi="ru-RU"/>
    </w:rPr>
  </w:style>
  <w:style w:type="character" w:customStyle="1" w:styleId="affff1">
    <w:name w:val="Основной текст_"/>
    <w:link w:val="73"/>
    <w:rsid w:val="00C729A4"/>
    <w:rPr>
      <w:rFonts w:ascii="Arial Unicode MS" w:eastAsia="Arial Unicode MS" w:hAnsi="Arial Unicode MS" w:cs="Arial Unicode MS"/>
      <w:sz w:val="23"/>
      <w:szCs w:val="23"/>
      <w:shd w:val="clear" w:color="auto" w:fill="FFFFFF"/>
    </w:rPr>
  </w:style>
  <w:style w:type="paragraph" w:customStyle="1" w:styleId="73">
    <w:name w:val="Основной текст7"/>
    <w:basedOn w:val="a5"/>
    <w:link w:val="affff1"/>
    <w:rsid w:val="00C729A4"/>
    <w:pPr>
      <w:widowControl w:val="0"/>
      <w:shd w:val="clear" w:color="auto" w:fill="FFFFFF"/>
      <w:spacing w:after="1920" w:line="274" w:lineRule="exact"/>
      <w:ind w:hanging="360"/>
      <w:jc w:val="right"/>
    </w:pPr>
    <w:rPr>
      <w:rFonts w:ascii="Arial Unicode MS" w:eastAsia="Arial Unicode MS" w:hAnsi="Arial Unicode MS"/>
      <w:sz w:val="23"/>
      <w:szCs w:val="23"/>
    </w:rPr>
  </w:style>
  <w:style w:type="character" w:customStyle="1" w:styleId="290">
    <w:name w:val="Основной текст (29)_"/>
    <w:link w:val="291"/>
    <w:uiPriority w:val="99"/>
    <w:locked/>
    <w:rsid w:val="00C729A4"/>
    <w:rPr>
      <w:sz w:val="19"/>
      <w:szCs w:val="19"/>
      <w:shd w:val="clear" w:color="auto" w:fill="FFFFFF"/>
    </w:rPr>
  </w:style>
  <w:style w:type="paragraph" w:customStyle="1" w:styleId="291">
    <w:name w:val="Основной текст (29)"/>
    <w:basedOn w:val="a5"/>
    <w:link w:val="290"/>
    <w:uiPriority w:val="99"/>
    <w:rsid w:val="00C729A4"/>
    <w:pPr>
      <w:shd w:val="clear" w:color="auto" w:fill="FFFFFF"/>
      <w:spacing w:line="240" w:lineRule="atLeast"/>
    </w:pPr>
    <w:rPr>
      <w:rFonts w:ascii="Calibri" w:hAnsi="Calibri"/>
      <w:sz w:val="19"/>
      <w:szCs w:val="19"/>
      <w:shd w:val="clear" w:color="auto" w:fill="FFFFFF"/>
    </w:rPr>
  </w:style>
  <w:style w:type="paragraph" w:customStyle="1" w:styleId="2d">
    <w:name w:val="Абзац списка2"/>
    <w:basedOn w:val="a5"/>
    <w:rsid w:val="00C729A4"/>
    <w:pPr>
      <w:widowControl w:val="0"/>
      <w:adjustRightInd w:val="0"/>
      <w:spacing w:before="120" w:after="120"/>
      <w:textAlignment w:val="baseline"/>
    </w:pPr>
    <w:rPr>
      <w:rFonts w:eastAsia="Times New Roman"/>
      <w:spacing w:val="-5"/>
      <w:sz w:val="28"/>
      <w:lang w:eastAsia="ru-RU"/>
    </w:rPr>
  </w:style>
  <w:style w:type="character" w:customStyle="1" w:styleId="affff2">
    <w:name w:val="Колонтитул_"/>
    <w:link w:val="affff3"/>
    <w:rsid w:val="00C729A4"/>
    <w:rPr>
      <w:rFonts w:ascii="Arial Narrow" w:eastAsia="Arial Narrow" w:hAnsi="Arial Narrow" w:cs="Arial Narrow"/>
      <w:b/>
      <w:bCs/>
      <w:sz w:val="15"/>
      <w:szCs w:val="15"/>
      <w:shd w:val="clear" w:color="auto" w:fill="FFFFFF"/>
    </w:rPr>
  </w:style>
  <w:style w:type="paragraph" w:customStyle="1" w:styleId="affff3">
    <w:name w:val="Колонтитул"/>
    <w:basedOn w:val="a5"/>
    <w:link w:val="affff2"/>
    <w:rsid w:val="00C729A4"/>
    <w:pPr>
      <w:widowControl w:val="0"/>
      <w:shd w:val="clear" w:color="auto" w:fill="FFFFFF"/>
      <w:spacing w:line="0" w:lineRule="atLeast"/>
    </w:pPr>
    <w:rPr>
      <w:rFonts w:ascii="Arial Narrow" w:eastAsia="Arial Narrow" w:hAnsi="Arial Narrow"/>
      <w:b/>
      <w:bCs/>
      <w:sz w:val="15"/>
      <w:szCs w:val="15"/>
    </w:rPr>
  </w:style>
  <w:style w:type="character" w:customStyle="1" w:styleId="affff4">
    <w:name w:val="Подпись к таблице_"/>
    <w:link w:val="affff5"/>
    <w:rsid w:val="00C729A4"/>
    <w:rPr>
      <w:rFonts w:ascii="Arial Narrow" w:eastAsia="Arial Narrow" w:hAnsi="Arial Narrow" w:cs="Arial Narrow"/>
      <w:b/>
      <w:bCs/>
      <w:sz w:val="17"/>
      <w:szCs w:val="17"/>
      <w:shd w:val="clear" w:color="auto" w:fill="FFFFFF"/>
    </w:rPr>
  </w:style>
  <w:style w:type="paragraph" w:customStyle="1" w:styleId="affff5">
    <w:name w:val="Подпись к таблице"/>
    <w:basedOn w:val="a5"/>
    <w:link w:val="affff4"/>
    <w:rsid w:val="00C729A4"/>
    <w:pPr>
      <w:widowControl w:val="0"/>
      <w:shd w:val="clear" w:color="auto" w:fill="FFFFFF"/>
      <w:spacing w:line="0" w:lineRule="atLeast"/>
    </w:pPr>
    <w:rPr>
      <w:rFonts w:ascii="Arial Narrow" w:eastAsia="Arial Narrow" w:hAnsi="Arial Narrow"/>
      <w:b/>
      <w:bCs/>
      <w:sz w:val="17"/>
      <w:szCs w:val="17"/>
    </w:rPr>
  </w:style>
  <w:style w:type="character" w:customStyle="1" w:styleId="8pt">
    <w:name w:val="Основной текст + 8 pt;Полужирный"/>
    <w:rsid w:val="00C729A4"/>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8pt0">
    <w:name w:val="Основной текст + 8 pt"/>
    <w:rsid w:val="00C729A4"/>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36">
    <w:name w:val="Основной текст3"/>
    <w:basedOn w:val="a5"/>
    <w:rsid w:val="00C729A4"/>
    <w:pPr>
      <w:widowControl w:val="0"/>
      <w:shd w:val="clear" w:color="auto" w:fill="FFFFFF"/>
      <w:spacing w:before="3060" w:line="0" w:lineRule="atLeast"/>
      <w:ind w:hanging="360"/>
      <w:jc w:val="center"/>
    </w:pPr>
    <w:rPr>
      <w:rFonts w:ascii="Arial" w:eastAsia="Arial" w:hAnsi="Arial" w:cs="Arial"/>
      <w:color w:val="000000"/>
      <w:sz w:val="22"/>
      <w:lang w:eastAsia="ru-RU" w:bidi="ru-RU"/>
    </w:rPr>
  </w:style>
  <w:style w:type="character" w:customStyle="1" w:styleId="44">
    <w:name w:val="Основной текст (4)_"/>
    <w:link w:val="45"/>
    <w:rsid w:val="00C729A4"/>
    <w:rPr>
      <w:rFonts w:ascii="Arial Narrow" w:eastAsia="Arial Narrow" w:hAnsi="Arial Narrow" w:cs="Arial Narrow"/>
      <w:b/>
      <w:bCs/>
      <w:sz w:val="15"/>
      <w:szCs w:val="15"/>
      <w:shd w:val="clear" w:color="auto" w:fill="FFFFFF"/>
    </w:rPr>
  </w:style>
  <w:style w:type="paragraph" w:customStyle="1" w:styleId="45">
    <w:name w:val="Основной текст (4)"/>
    <w:basedOn w:val="a5"/>
    <w:link w:val="44"/>
    <w:rsid w:val="00C729A4"/>
    <w:pPr>
      <w:widowControl w:val="0"/>
      <w:shd w:val="clear" w:color="auto" w:fill="FFFFFF"/>
      <w:spacing w:after="180" w:line="0" w:lineRule="atLeast"/>
      <w:jc w:val="center"/>
    </w:pPr>
    <w:rPr>
      <w:rFonts w:ascii="Arial Narrow" w:eastAsia="Arial Narrow" w:hAnsi="Arial Narrow"/>
      <w:b/>
      <w:bCs/>
      <w:sz w:val="15"/>
      <w:szCs w:val="15"/>
    </w:rPr>
  </w:style>
  <w:style w:type="paragraph" w:customStyle="1" w:styleId="1f4">
    <w:name w:val="Стиль1"/>
    <w:basedOn w:val="21"/>
    <w:link w:val="1f5"/>
    <w:qFormat/>
    <w:rsid w:val="00C729A4"/>
    <w:pPr>
      <w:keepNext w:val="0"/>
      <w:keepLines w:val="0"/>
      <w:widowControl w:val="0"/>
      <w:numPr>
        <w:ilvl w:val="1"/>
      </w:numPr>
      <w:tabs>
        <w:tab w:val="left" w:pos="-142"/>
        <w:tab w:val="left" w:pos="426"/>
      </w:tabs>
      <w:suppressAutoHyphens/>
      <w:spacing w:before="0"/>
      <w:ind w:left="576" w:hanging="576"/>
      <w:textAlignment w:val="baseline"/>
    </w:pPr>
    <w:rPr>
      <w:bCs w:val="0"/>
      <w:sz w:val="28"/>
      <w:szCs w:val="28"/>
    </w:rPr>
  </w:style>
  <w:style w:type="character" w:customStyle="1" w:styleId="2e">
    <w:name w:val="Основной текст (2)"/>
    <w:rsid w:val="00C729A4"/>
    <w:rPr>
      <w:rFonts w:ascii="Arial" w:eastAsia="Arial" w:hAnsi="Arial" w:cs="Arial"/>
      <w:b/>
      <w:bCs/>
      <w:i w:val="0"/>
      <w:iCs w:val="0"/>
      <w:smallCaps w:val="0"/>
      <w:strike w:val="0"/>
      <w:color w:val="000000"/>
      <w:spacing w:val="0"/>
      <w:w w:val="100"/>
      <w:position w:val="0"/>
      <w:sz w:val="21"/>
      <w:szCs w:val="21"/>
      <w:u w:val="none"/>
      <w:lang w:val="ru-RU" w:eastAsia="ru-RU" w:bidi="ru-RU"/>
    </w:rPr>
  </w:style>
  <w:style w:type="character" w:customStyle="1" w:styleId="1f5">
    <w:name w:val="Стиль1 Знак"/>
    <w:link w:val="1f4"/>
    <w:rsid w:val="00C729A4"/>
    <w:rPr>
      <w:rFonts w:ascii="Times New Roman" w:eastAsia="Times New Roman" w:hAnsi="Times New Roman"/>
      <w:b/>
      <w:sz w:val="28"/>
      <w:szCs w:val="28"/>
    </w:rPr>
  </w:style>
  <w:style w:type="paragraph" w:customStyle="1" w:styleId="211">
    <w:name w:val="Абзац списка21"/>
    <w:basedOn w:val="a5"/>
    <w:rsid w:val="00C729A4"/>
    <w:pPr>
      <w:widowControl w:val="0"/>
      <w:adjustRightInd w:val="0"/>
      <w:spacing w:before="120" w:after="120"/>
      <w:textAlignment w:val="baseline"/>
    </w:pPr>
    <w:rPr>
      <w:rFonts w:eastAsia="Times New Roman"/>
      <w:spacing w:val="-5"/>
      <w:sz w:val="28"/>
      <w:lang w:eastAsia="ru-RU"/>
    </w:rPr>
  </w:style>
  <w:style w:type="character" w:customStyle="1" w:styleId="1f6">
    <w:name w:val="Основной текст1"/>
    <w:rsid w:val="00C729A4"/>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2f">
    <w:name w:val="Основной текст (2)_"/>
    <w:uiPriority w:val="99"/>
    <w:rsid w:val="00C729A4"/>
    <w:rPr>
      <w:rFonts w:ascii="Arial" w:eastAsia="Arial" w:hAnsi="Arial" w:cs="Arial"/>
      <w:b/>
      <w:bCs/>
      <w:i w:val="0"/>
      <w:iCs w:val="0"/>
      <w:smallCaps w:val="0"/>
      <w:strike w:val="0"/>
      <w:sz w:val="21"/>
      <w:szCs w:val="21"/>
      <w:u w:val="none"/>
    </w:rPr>
  </w:style>
  <w:style w:type="paragraph" w:customStyle="1" w:styleId="46">
    <w:name w:val="Абзац списка4"/>
    <w:basedOn w:val="a5"/>
    <w:rsid w:val="00C729A4"/>
    <w:pPr>
      <w:widowControl w:val="0"/>
      <w:adjustRightInd w:val="0"/>
      <w:spacing w:before="120" w:after="120"/>
      <w:textAlignment w:val="baseline"/>
    </w:pPr>
    <w:rPr>
      <w:rFonts w:eastAsia="Times New Roman"/>
      <w:spacing w:val="-5"/>
      <w:sz w:val="28"/>
      <w:lang w:eastAsia="ru-RU"/>
    </w:rPr>
  </w:style>
  <w:style w:type="paragraph" w:customStyle="1" w:styleId="53">
    <w:name w:val="Абзац списка5"/>
    <w:basedOn w:val="a5"/>
    <w:rsid w:val="00C729A4"/>
    <w:pPr>
      <w:widowControl w:val="0"/>
      <w:adjustRightInd w:val="0"/>
      <w:spacing w:before="120" w:after="120"/>
    </w:pPr>
    <w:rPr>
      <w:rFonts w:eastAsia="Times New Roman"/>
      <w:spacing w:val="-5"/>
      <w:sz w:val="28"/>
      <w:lang w:eastAsia="ru-RU"/>
    </w:rPr>
  </w:style>
  <w:style w:type="paragraph" w:customStyle="1" w:styleId="xl107">
    <w:name w:val="xl107"/>
    <w:basedOn w:val="a5"/>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pPr>
    <w:rPr>
      <w:rFonts w:ascii="Arial" w:eastAsia="Times New Roman" w:hAnsi="Arial" w:cs="Arial"/>
      <w:sz w:val="20"/>
      <w:szCs w:val="20"/>
      <w:lang w:eastAsia="ru-RU"/>
    </w:rPr>
  </w:style>
  <w:style w:type="paragraph" w:customStyle="1" w:styleId="xl108">
    <w:name w:val="xl108"/>
    <w:basedOn w:val="a5"/>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pPr>
    <w:rPr>
      <w:rFonts w:ascii="Arial" w:eastAsia="Times New Roman" w:hAnsi="Arial" w:cs="Arial"/>
      <w:sz w:val="20"/>
      <w:szCs w:val="20"/>
      <w:lang w:eastAsia="ru-RU"/>
    </w:rPr>
  </w:style>
  <w:style w:type="paragraph" w:customStyle="1" w:styleId="xl109">
    <w:name w:val="xl109"/>
    <w:basedOn w:val="a5"/>
    <w:rsid w:val="00C729A4"/>
    <w:pPr>
      <w:pBdr>
        <w:left w:val="single" w:sz="4" w:space="0" w:color="auto"/>
        <w:bottom w:val="single" w:sz="4" w:space="0" w:color="auto"/>
        <w:right w:val="single" w:sz="4" w:space="0" w:color="auto"/>
      </w:pBdr>
      <w:shd w:val="clear" w:color="000000" w:fill="FFFF00"/>
      <w:spacing w:before="100" w:beforeAutospacing="1" w:after="100" w:afterAutospacing="1"/>
    </w:pPr>
    <w:rPr>
      <w:rFonts w:ascii="Arial" w:eastAsia="Times New Roman" w:hAnsi="Arial" w:cs="Arial"/>
      <w:sz w:val="20"/>
      <w:szCs w:val="20"/>
      <w:lang w:eastAsia="ru-RU"/>
    </w:rPr>
  </w:style>
  <w:style w:type="paragraph" w:customStyle="1" w:styleId="xl110">
    <w:name w:val="xl110"/>
    <w:basedOn w:val="a5"/>
    <w:rsid w:val="00C729A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Arial" w:eastAsia="Times New Roman" w:hAnsi="Arial" w:cs="Arial"/>
      <w:sz w:val="20"/>
      <w:szCs w:val="20"/>
      <w:lang w:eastAsia="ru-RU"/>
    </w:rPr>
  </w:style>
  <w:style w:type="paragraph" w:customStyle="1" w:styleId="xl111">
    <w:name w:val="xl111"/>
    <w:basedOn w:val="a5"/>
    <w:rsid w:val="00C729A4"/>
    <w:pPr>
      <w:pBdr>
        <w:left w:val="single" w:sz="4" w:space="0" w:color="auto"/>
        <w:bottom w:val="single" w:sz="4" w:space="0" w:color="auto"/>
      </w:pBdr>
      <w:shd w:val="clear" w:color="000000" w:fill="F2DDDC"/>
      <w:spacing w:before="100" w:beforeAutospacing="1" w:after="100" w:afterAutospacing="1"/>
    </w:pPr>
    <w:rPr>
      <w:rFonts w:ascii="Arial" w:eastAsia="Times New Roman" w:hAnsi="Arial" w:cs="Arial"/>
      <w:sz w:val="20"/>
      <w:szCs w:val="20"/>
      <w:lang w:eastAsia="ru-RU"/>
    </w:rPr>
  </w:style>
  <w:style w:type="paragraph" w:customStyle="1" w:styleId="xl112">
    <w:name w:val="xl112"/>
    <w:basedOn w:val="a5"/>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Cs w:val="24"/>
      <w:lang w:eastAsia="ru-RU"/>
    </w:rPr>
  </w:style>
  <w:style w:type="paragraph" w:customStyle="1" w:styleId="xl113">
    <w:name w:val="xl113"/>
    <w:basedOn w:val="a5"/>
    <w:rsid w:val="00C729A4"/>
    <w:pPr>
      <w:pBdr>
        <w:left w:val="single" w:sz="4" w:space="0" w:color="auto"/>
        <w:bottom w:val="single" w:sz="4" w:space="0" w:color="auto"/>
        <w:right w:val="single" w:sz="4" w:space="0" w:color="auto"/>
      </w:pBdr>
      <w:shd w:val="clear" w:color="000000" w:fill="FFFF00"/>
      <w:spacing w:before="100" w:beforeAutospacing="1" w:after="100" w:afterAutospacing="1"/>
    </w:pPr>
    <w:rPr>
      <w:rFonts w:ascii="Arial" w:eastAsia="Times New Roman" w:hAnsi="Arial" w:cs="Arial"/>
      <w:sz w:val="20"/>
      <w:szCs w:val="20"/>
      <w:lang w:eastAsia="ru-RU"/>
    </w:rPr>
  </w:style>
  <w:style w:type="paragraph" w:customStyle="1" w:styleId="xl114">
    <w:name w:val="xl114"/>
    <w:basedOn w:val="a5"/>
    <w:rsid w:val="00C729A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Arial" w:eastAsia="Times New Roman" w:hAnsi="Arial" w:cs="Arial"/>
      <w:sz w:val="20"/>
      <w:szCs w:val="20"/>
      <w:lang w:eastAsia="ru-RU"/>
    </w:rPr>
  </w:style>
  <w:style w:type="paragraph" w:customStyle="1" w:styleId="xl115">
    <w:name w:val="xl115"/>
    <w:basedOn w:val="a5"/>
    <w:rsid w:val="00C729A4"/>
    <w:pPr>
      <w:pBdr>
        <w:left w:val="single" w:sz="4" w:space="0" w:color="auto"/>
        <w:bottom w:val="single" w:sz="4" w:space="0" w:color="auto"/>
      </w:pBdr>
      <w:shd w:val="clear" w:color="000000" w:fill="F2DDDC"/>
      <w:spacing w:before="100" w:beforeAutospacing="1" w:after="100" w:afterAutospacing="1"/>
    </w:pPr>
    <w:rPr>
      <w:rFonts w:ascii="Arial" w:eastAsia="Times New Roman" w:hAnsi="Arial" w:cs="Arial"/>
      <w:sz w:val="20"/>
      <w:szCs w:val="20"/>
      <w:lang w:eastAsia="ru-RU"/>
    </w:rPr>
  </w:style>
  <w:style w:type="paragraph" w:customStyle="1" w:styleId="xl116">
    <w:name w:val="xl116"/>
    <w:basedOn w:val="a5"/>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Cs w:val="24"/>
      <w:lang w:eastAsia="ru-RU"/>
    </w:rPr>
  </w:style>
  <w:style w:type="character" w:customStyle="1" w:styleId="37">
    <w:name w:val="Подпись к таблице (3)_"/>
    <w:link w:val="310"/>
    <w:uiPriority w:val="99"/>
    <w:locked/>
    <w:rsid w:val="00C729A4"/>
    <w:rPr>
      <w:sz w:val="23"/>
      <w:szCs w:val="23"/>
      <w:shd w:val="clear" w:color="auto" w:fill="FFFFFF"/>
    </w:rPr>
  </w:style>
  <w:style w:type="paragraph" w:customStyle="1" w:styleId="310">
    <w:name w:val="Подпись к таблице (3)1"/>
    <w:basedOn w:val="a5"/>
    <w:link w:val="37"/>
    <w:uiPriority w:val="99"/>
    <w:rsid w:val="00C729A4"/>
    <w:pPr>
      <w:shd w:val="clear" w:color="auto" w:fill="FFFFFF"/>
      <w:spacing w:line="274" w:lineRule="exact"/>
    </w:pPr>
    <w:rPr>
      <w:rFonts w:ascii="Calibri" w:hAnsi="Calibri"/>
      <w:sz w:val="23"/>
      <w:szCs w:val="23"/>
      <w:shd w:val="clear" w:color="auto" w:fill="FFFFFF"/>
    </w:rPr>
  </w:style>
  <w:style w:type="numbering" w:customStyle="1" w:styleId="54">
    <w:name w:val="Нет списка5"/>
    <w:next w:val="a8"/>
    <w:uiPriority w:val="99"/>
    <w:semiHidden/>
    <w:unhideWhenUsed/>
    <w:rsid w:val="00C729A4"/>
  </w:style>
  <w:style w:type="numbering" w:customStyle="1" w:styleId="111">
    <w:name w:val="Нет списка11"/>
    <w:next w:val="a8"/>
    <w:uiPriority w:val="99"/>
    <w:semiHidden/>
    <w:rsid w:val="00C729A4"/>
  </w:style>
  <w:style w:type="table" w:customStyle="1" w:styleId="47">
    <w:name w:val="Сетка таблицы4"/>
    <w:basedOn w:val="a7"/>
    <w:next w:val="af8"/>
    <w:uiPriority w:val="59"/>
    <w:rsid w:val="00C729A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
    <w:name w:val="Нет списка21"/>
    <w:next w:val="a8"/>
    <w:uiPriority w:val="99"/>
    <w:semiHidden/>
    <w:rsid w:val="00C729A4"/>
  </w:style>
  <w:style w:type="numbering" w:customStyle="1" w:styleId="311">
    <w:name w:val="Нет списка31"/>
    <w:next w:val="a8"/>
    <w:uiPriority w:val="99"/>
    <w:semiHidden/>
    <w:rsid w:val="00C729A4"/>
  </w:style>
  <w:style w:type="numbering" w:customStyle="1" w:styleId="411">
    <w:name w:val="Нет списка41"/>
    <w:next w:val="a8"/>
    <w:uiPriority w:val="99"/>
    <w:semiHidden/>
    <w:rsid w:val="00C729A4"/>
  </w:style>
  <w:style w:type="numbering" w:customStyle="1" w:styleId="511">
    <w:name w:val="Нет списка51"/>
    <w:next w:val="a8"/>
    <w:uiPriority w:val="99"/>
    <w:semiHidden/>
    <w:rsid w:val="00C729A4"/>
  </w:style>
  <w:style w:type="numbering" w:customStyle="1" w:styleId="63">
    <w:name w:val="Нет списка6"/>
    <w:next w:val="a8"/>
    <w:uiPriority w:val="99"/>
    <w:semiHidden/>
    <w:rsid w:val="00C729A4"/>
  </w:style>
  <w:style w:type="table" w:customStyle="1" w:styleId="112">
    <w:name w:val="Сетка таблицы11"/>
    <w:basedOn w:val="a7"/>
    <w:next w:val="af8"/>
    <w:uiPriority w:val="3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2">
    <w:name w:val="Сетка таблицы41"/>
    <w:basedOn w:val="a7"/>
    <w:next w:val="af8"/>
    <w:uiPriority w:val="59"/>
    <w:rsid w:val="00C729A4"/>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
    <w:name w:val="Сетка таблицы5"/>
    <w:basedOn w:val="a7"/>
    <w:next w:val="af8"/>
    <w:uiPriority w:val="3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4">
    <w:name w:val="Сетка таблицы6"/>
    <w:basedOn w:val="a7"/>
    <w:next w:val="af8"/>
    <w:uiPriority w:val="5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4">
    <w:name w:val="Нет списка7"/>
    <w:next w:val="a8"/>
    <w:uiPriority w:val="99"/>
    <w:semiHidden/>
    <w:unhideWhenUsed/>
    <w:rsid w:val="00C729A4"/>
  </w:style>
  <w:style w:type="numbering" w:customStyle="1" w:styleId="120">
    <w:name w:val="Нет списка12"/>
    <w:next w:val="a8"/>
    <w:uiPriority w:val="99"/>
    <w:semiHidden/>
    <w:rsid w:val="00C729A4"/>
  </w:style>
  <w:style w:type="table" w:customStyle="1" w:styleId="75">
    <w:name w:val="Сетка таблицы7"/>
    <w:basedOn w:val="a7"/>
    <w:next w:val="af8"/>
    <w:uiPriority w:val="59"/>
    <w:rsid w:val="00C729A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0">
    <w:name w:val="Нет списка22"/>
    <w:next w:val="a8"/>
    <w:uiPriority w:val="99"/>
    <w:semiHidden/>
    <w:rsid w:val="00C729A4"/>
  </w:style>
  <w:style w:type="numbering" w:customStyle="1" w:styleId="320">
    <w:name w:val="Нет списка32"/>
    <w:next w:val="a8"/>
    <w:semiHidden/>
    <w:rsid w:val="00C729A4"/>
  </w:style>
  <w:style w:type="numbering" w:customStyle="1" w:styleId="420">
    <w:name w:val="Нет списка42"/>
    <w:next w:val="a8"/>
    <w:semiHidden/>
    <w:rsid w:val="00C729A4"/>
  </w:style>
  <w:style w:type="numbering" w:customStyle="1" w:styleId="520">
    <w:name w:val="Нет списка52"/>
    <w:next w:val="a8"/>
    <w:semiHidden/>
    <w:rsid w:val="00C729A4"/>
  </w:style>
  <w:style w:type="numbering" w:customStyle="1" w:styleId="610">
    <w:name w:val="Нет списка61"/>
    <w:next w:val="a8"/>
    <w:semiHidden/>
    <w:rsid w:val="00C729A4"/>
  </w:style>
  <w:style w:type="table" w:customStyle="1" w:styleId="121">
    <w:name w:val="Сетка таблицы12"/>
    <w:basedOn w:val="a7"/>
    <w:next w:val="af8"/>
    <w:uiPriority w:val="5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
    <w:name w:val="Сетка таблицы42"/>
    <w:basedOn w:val="a7"/>
    <w:next w:val="af8"/>
    <w:uiPriority w:val="59"/>
    <w:rsid w:val="00C729A4"/>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3">
    <w:name w:val="Нет списка8"/>
    <w:next w:val="a8"/>
    <w:uiPriority w:val="99"/>
    <w:semiHidden/>
    <w:unhideWhenUsed/>
    <w:rsid w:val="00C729A4"/>
  </w:style>
  <w:style w:type="numbering" w:customStyle="1" w:styleId="130">
    <w:name w:val="Нет списка13"/>
    <w:next w:val="a8"/>
    <w:semiHidden/>
    <w:rsid w:val="00C729A4"/>
  </w:style>
  <w:style w:type="table" w:customStyle="1" w:styleId="84">
    <w:name w:val="Сетка таблицы8"/>
    <w:basedOn w:val="a7"/>
    <w:next w:val="af8"/>
    <w:rsid w:val="00C729A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0">
    <w:name w:val="Нет списка23"/>
    <w:next w:val="a8"/>
    <w:semiHidden/>
    <w:rsid w:val="00C729A4"/>
  </w:style>
  <w:style w:type="numbering" w:customStyle="1" w:styleId="330">
    <w:name w:val="Нет списка33"/>
    <w:next w:val="a8"/>
    <w:semiHidden/>
    <w:rsid w:val="00C729A4"/>
  </w:style>
  <w:style w:type="numbering" w:customStyle="1" w:styleId="430">
    <w:name w:val="Нет списка43"/>
    <w:next w:val="a8"/>
    <w:semiHidden/>
    <w:rsid w:val="00C729A4"/>
  </w:style>
  <w:style w:type="numbering" w:customStyle="1" w:styleId="530">
    <w:name w:val="Нет списка53"/>
    <w:next w:val="a8"/>
    <w:semiHidden/>
    <w:rsid w:val="00C729A4"/>
  </w:style>
  <w:style w:type="numbering" w:customStyle="1" w:styleId="620">
    <w:name w:val="Нет списка62"/>
    <w:next w:val="a8"/>
    <w:semiHidden/>
    <w:rsid w:val="00C729A4"/>
  </w:style>
  <w:style w:type="table" w:customStyle="1" w:styleId="131">
    <w:name w:val="Сетка таблицы13"/>
    <w:basedOn w:val="a7"/>
    <w:next w:val="af8"/>
    <w:uiPriority w:val="3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
    <w:name w:val="Сетка таблицы43"/>
    <w:basedOn w:val="a7"/>
    <w:next w:val="af8"/>
    <w:uiPriority w:val="59"/>
    <w:rsid w:val="00C729A4"/>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3">
    <w:name w:val="Нет списка9"/>
    <w:next w:val="a8"/>
    <w:uiPriority w:val="99"/>
    <w:semiHidden/>
    <w:unhideWhenUsed/>
    <w:rsid w:val="00C729A4"/>
  </w:style>
  <w:style w:type="numbering" w:customStyle="1" w:styleId="140">
    <w:name w:val="Нет списка14"/>
    <w:next w:val="a8"/>
    <w:semiHidden/>
    <w:rsid w:val="00C729A4"/>
  </w:style>
  <w:style w:type="table" w:customStyle="1" w:styleId="94">
    <w:name w:val="Сетка таблицы9"/>
    <w:basedOn w:val="a7"/>
    <w:next w:val="af8"/>
    <w:rsid w:val="00C729A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0">
    <w:name w:val="Нет списка24"/>
    <w:next w:val="a8"/>
    <w:semiHidden/>
    <w:rsid w:val="00C729A4"/>
  </w:style>
  <w:style w:type="numbering" w:customStyle="1" w:styleId="340">
    <w:name w:val="Нет списка34"/>
    <w:next w:val="a8"/>
    <w:semiHidden/>
    <w:rsid w:val="00C729A4"/>
  </w:style>
  <w:style w:type="numbering" w:customStyle="1" w:styleId="440">
    <w:name w:val="Нет списка44"/>
    <w:next w:val="a8"/>
    <w:semiHidden/>
    <w:rsid w:val="00C729A4"/>
  </w:style>
  <w:style w:type="numbering" w:customStyle="1" w:styleId="540">
    <w:name w:val="Нет списка54"/>
    <w:next w:val="a8"/>
    <w:semiHidden/>
    <w:rsid w:val="00C729A4"/>
  </w:style>
  <w:style w:type="numbering" w:customStyle="1" w:styleId="630">
    <w:name w:val="Нет списка63"/>
    <w:next w:val="a8"/>
    <w:semiHidden/>
    <w:rsid w:val="00C729A4"/>
  </w:style>
  <w:style w:type="table" w:customStyle="1" w:styleId="141">
    <w:name w:val="Сетка таблицы14"/>
    <w:basedOn w:val="a7"/>
    <w:next w:val="af8"/>
    <w:uiPriority w:val="3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
    <w:name w:val="Сетка таблицы44"/>
    <w:basedOn w:val="a7"/>
    <w:next w:val="af8"/>
    <w:uiPriority w:val="59"/>
    <w:rsid w:val="00C729A4"/>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0">
    <w:name w:val="Нет списка10"/>
    <w:next w:val="a8"/>
    <w:uiPriority w:val="99"/>
    <w:semiHidden/>
    <w:unhideWhenUsed/>
    <w:rsid w:val="00C729A4"/>
  </w:style>
  <w:style w:type="numbering" w:customStyle="1" w:styleId="150">
    <w:name w:val="Нет списка15"/>
    <w:next w:val="a8"/>
    <w:semiHidden/>
    <w:rsid w:val="00C729A4"/>
  </w:style>
  <w:style w:type="table" w:customStyle="1" w:styleId="101">
    <w:name w:val="Сетка таблицы10"/>
    <w:basedOn w:val="a7"/>
    <w:next w:val="af8"/>
    <w:rsid w:val="00C729A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0">
    <w:name w:val="Нет списка25"/>
    <w:next w:val="a8"/>
    <w:semiHidden/>
    <w:rsid w:val="00C729A4"/>
  </w:style>
  <w:style w:type="numbering" w:customStyle="1" w:styleId="350">
    <w:name w:val="Нет списка35"/>
    <w:next w:val="a8"/>
    <w:semiHidden/>
    <w:rsid w:val="00C729A4"/>
  </w:style>
  <w:style w:type="numbering" w:customStyle="1" w:styleId="450">
    <w:name w:val="Нет списка45"/>
    <w:next w:val="a8"/>
    <w:semiHidden/>
    <w:rsid w:val="00C729A4"/>
  </w:style>
  <w:style w:type="numbering" w:customStyle="1" w:styleId="550">
    <w:name w:val="Нет списка55"/>
    <w:next w:val="a8"/>
    <w:semiHidden/>
    <w:rsid w:val="00C729A4"/>
  </w:style>
  <w:style w:type="numbering" w:customStyle="1" w:styleId="640">
    <w:name w:val="Нет списка64"/>
    <w:next w:val="a8"/>
    <w:semiHidden/>
    <w:rsid w:val="00C729A4"/>
  </w:style>
  <w:style w:type="table" w:customStyle="1" w:styleId="151">
    <w:name w:val="Сетка таблицы15"/>
    <w:basedOn w:val="a7"/>
    <w:next w:val="af8"/>
    <w:uiPriority w:val="5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
    <w:name w:val="Сетка таблицы45"/>
    <w:basedOn w:val="a7"/>
    <w:next w:val="af8"/>
    <w:uiPriority w:val="59"/>
    <w:rsid w:val="00C729A4"/>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0">
    <w:name w:val="Нет списка16"/>
    <w:next w:val="a8"/>
    <w:uiPriority w:val="99"/>
    <w:semiHidden/>
    <w:unhideWhenUsed/>
    <w:rsid w:val="00C729A4"/>
  </w:style>
  <w:style w:type="numbering" w:customStyle="1" w:styleId="170">
    <w:name w:val="Нет списка17"/>
    <w:next w:val="a8"/>
    <w:semiHidden/>
    <w:rsid w:val="00C729A4"/>
  </w:style>
  <w:style w:type="table" w:customStyle="1" w:styleId="161">
    <w:name w:val="Сетка таблицы16"/>
    <w:basedOn w:val="a7"/>
    <w:next w:val="af8"/>
    <w:rsid w:val="00C729A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0">
    <w:name w:val="Нет списка26"/>
    <w:next w:val="a8"/>
    <w:semiHidden/>
    <w:rsid w:val="00C729A4"/>
  </w:style>
  <w:style w:type="numbering" w:customStyle="1" w:styleId="360">
    <w:name w:val="Нет списка36"/>
    <w:next w:val="a8"/>
    <w:semiHidden/>
    <w:rsid w:val="00C729A4"/>
  </w:style>
  <w:style w:type="numbering" w:customStyle="1" w:styleId="460">
    <w:name w:val="Нет списка46"/>
    <w:next w:val="a8"/>
    <w:semiHidden/>
    <w:rsid w:val="00C729A4"/>
  </w:style>
  <w:style w:type="numbering" w:customStyle="1" w:styleId="56">
    <w:name w:val="Нет списка56"/>
    <w:next w:val="a8"/>
    <w:semiHidden/>
    <w:rsid w:val="00C729A4"/>
  </w:style>
  <w:style w:type="numbering" w:customStyle="1" w:styleId="65">
    <w:name w:val="Нет списка65"/>
    <w:next w:val="a8"/>
    <w:semiHidden/>
    <w:rsid w:val="00C729A4"/>
  </w:style>
  <w:style w:type="table" w:customStyle="1" w:styleId="171">
    <w:name w:val="Сетка таблицы17"/>
    <w:basedOn w:val="a7"/>
    <w:next w:val="af8"/>
    <w:uiPriority w:val="5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
    <w:name w:val="Сетка таблицы46"/>
    <w:basedOn w:val="a7"/>
    <w:next w:val="af8"/>
    <w:uiPriority w:val="59"/>
    <w:rsid w:val="00C729A4"/>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0">
    <w:name w:val="Сетка таблицы18"/>
    <w:basedOn w:val="a7"/>
    <w:next w:val="af8"/>
    <w:uiPriority w:val="5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
    <w:name w:val="Нет списка18"/>
    <w:next w:val="a8"/>
    <w:uiPriority w:val="99"/>
    <w:semiHidden/>
    <w:unhideWhenUsed/>
    <w:rsid w:val="00C729A4"/>
  </w:style>
  <w:style w:type="numbering" w:customStyle="1" w:styleId="190">
    <w:name w:val="Нет списка19"/>
    <w:next w:val="a8"/>
    <w:semiHidden/>
    <w:rsid w:val="00C729A4"/>
  </w:style>
  <w:style w:type="table" w:customStyle="1" w:styleId="191">
    <w:name w:val="Сетка таблицы19"/>
    <w:basedOn w:val="a7"/>
    <w:next w:val="af8"/>
    <w:rsid w:val="00C729A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0">
    <w:name w:val="Нет списка27"/>
    <w:next w:val="a8"/>
    <w:semiHidden/>
    <w:rsid w:val="00C729A4"/>
  </w:style>
  <w:style w:type="numbering" w:customStyle="1" w:styleId="370">
    <w:name w:val="Нет списка37"/>
    <w:next w:val="a8"/>
    <w:semiHidden/>
    <w:rsid w:val="00C729A4"/>
  </w:style>
  <w:style w:type="numbering" w:customStyle="1" w:styleId="470">
    <w:name w:val="Нет списка47"/>
    <w:next w:val="a8"/>
    <w:semiHidden/>
    <w:rsid w:val="00C729A4"/>
  </w:style>
  <w:style w:type="numbering" w:customStyle="1" w:styleId="57">
    <w:name w:val="Нет списка57"/>
    <w:next w:val="a8"/>
    <w:semiHidden/>
    <w:rsid w:val="00C729A4"/>
  </w:style>
  <w:style w:type="numbering" w:customStyle="1" w:styleId="66">
    <w:name w:val="Нет списка66"/>
    <w:next w:val="a8"/>
    <w:semiHidden/>
    <w:rsid w:val="00C729A4"/>
  </w:style>
  <w:style w:type="table" w:customStyle="1" w:styleId="1100">
    <w:name w:val="Сетка таблицы110"/>
    <w:basedOn w:val="a7"/>
    <w:next w:val="af8"/>
    <w:uiPriority w:val="5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
    <w:name w:val="Сетка таблицы47"/>
    <w:basedOn w:val="a7"/>
    <w:next w:val="af8"/>
    <w:uiPriority w:val="59"/>
    <w:rsid w:val="00C729A4"/>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0">
    <w:name w:val="Нет списка20"/>
    <w:next w:val="a8"/>
    <w:uiPriority w:val="99"/>
    <w:semiHidden/>
    <w:unhideWhenUsed/>
    <w:rsid w:val="00C729A4"/>
  </w:style>
  <w:style w:type="numbering" w:customStyle="1" w:styleId="1101">
    <w:name w:val="Нет списка110"/>
    <w:next w:val="a8"/>
    <w:semiHidden/>
    <w:rsid w:val="00C729A4"/>
  </w:style>
  <w:style w:type="table" w:customStyle="1" w:styleId="201">
    <w:name w:val="Сетка таблицы20"/>
    <w:basedOn w:val="a7"/>
    <w:next w:val="af8"/>
    <w:rsid w:val="00C729A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0">
    <w:name w:val="Нет списка28"/>
    <w:next w:val="a8"/>
    <w:semiHidden/>
    <w:rsid w:val="00C729A4"/>
  </w:style>
  <w:style w:type="numbering" w:customStyle="1" w:styleId="38">
    <w:name w:val="Нет списка38"/>
    <w:next w:val="a8"/>
    <w:semiHidden/>
    <w:rsid w:val="00C729A4"/>
  </w:style>
  <w:style w:type="numbering" w:customStyle="1" w:styleId="48">
    <w:name w:val="Нет списка48"/>
    <w:next w:val="a8"/>
    <w:semiHidden/>
    <w:rsid w:val="00C729A4"/>
  </w:style>
  <w:style w:type="numbering" w:customStyle="1" w:styleId="58">
    <w:name w:val="Нет списка58"/>
    <w:next w:val="a8"/>
    <w:semiHidden/>
    <w:rsid w:val="00C729A4"/>
  </w:style>
  <w:style w:type="numbering" w:customStyle="1" w:styleId="67">
    <w:name w:val="Нет списка67"/>
    <w:next w:val="a8"/>
    <w:semiHidden/>
    <w:rsid w:val="00C729A4"/>
  </w:style>
  <w:style w:type="table" w:customStyle="1" w:styleId="1110">
    <w:name w:val="Сетка таблицы111"/>
    <w:basedOn w:val="a7"/>
    <w:next w:val="af8"/>
    <w:uiPriority w:val="3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0">
    <w:name w:val="Сетка таблицы48"/>
    <w:basedOn w:val="a7"/>
    <w:next w:val="af8"/>
    <w:uiPriority w:val="59"/>
    <w:rsid w:val="00C729A4"/>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2">
    <w:name w:val="Нет списка29"/>
    <w:next w:val="a8"/>
    <w:uiPriority w:val="99"/>
    <w:semiHidden/>
    <w:unhideWhenUsed/>
    <w:rsid w:val="00C729A4"/>
  </w:style>
  <w:style w:type="numbering" w:customStyle="1" w:styleId="1111">
    <w:name w:val="Нет списка111"/>
    <w:next w:val="a8"/>
    <w:uiPriority w:val="99"/>
    <w:semiHidden/>
    <w:rsid w:val="00C729A4"/>
  </w:style>
  <w:style w:type="table" w:customStyle="1" w:styleId="213">
    <w:name w:val="Сетка таблицы21"/>
    <w:basedOn w:val="a7"/>
    <w:next w:val="af8"/>
    <w:uiPriority w:val="39"/>
    <w:rsid w:val="00C729A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0">
    <w:name w:val="Нет списка210"/>
    <w:next w:val="a8"/>
    <w:semiHidden/>
    <w:rsid w:val="00C729A4"/>
  </w:style>
  <w:style w:type="numbering" w:customStyle="1" w:styleId="39">
    <w:name w:val="Нет списка39"/>
    <w:next w:val="a8"/>
    <w:semiHidden/>
    <w:rsid w:val="00C729A4"/>
  </w:style>
  <w:style w:type="numbering" w:customStyle="1" w:styleId="49">
    <w:name w:val="Нет списка49"/>
    <w:next w:val="a8"/>
    <w:semiHidden/>
    <w:rsid w:val="00C729A4"/>
  </w:style>
  <w:style w:type="numbering" w:customStyle="1" w:styleId="59">
    <w:name w:val="Нет списка59"/>
    <w:next w:val="a8"/>
    <w:semiHidden/>
    <w:rsid w:val="00C729A4"/>
  </w:style>
  <w:style w:type="numbering" w:customStyle="1" w:styleId="68">
    <w:name w:val="Нет списка68"/>
    <w:next w:val="a8"/>
    <w:semiHidden/>
    <w:rsid w:val="00C729A4"/>
  </w:style>
  <w:style w:type="table" w:customStyle="1" w:styleId="1120">
    <w:name w:val="Сетка таблицы112"/>
    <w:basedOn w:val="a7"/>
    <w:next w:val="af8"/>
    <w:uiPriority w:val="3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0">
    <w:name w:val="Сетка таблицы49"/>
    <w:basedOn w:val="a7"/>
    <w:next w:val="af8"/>
    <w:uiPriority w:val="59"/>
    <w:rsid w:val="00C729A4"/>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
    <w:name w:val="Сетка таблицы27"/>
    <w:basedOn w:val="a7"/>
    <w:next w:val="af8"/>
    <w:uiPriority w:val="59"/>
    <w:rsid w:val="00C729A4"/>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istParagraph1">
    <w:name w:val="List Paragraph1"/>
    <w:basedOn w:val="a5"/>
    <w:link w:val="ListParagraph10"/>
    <w:qFormat/>
    <w:rsid w:val="00C729A4"/>
    <w:pPr>
      <w:widowControl w:val="0"/>
    </w:pPr>
    <w:rPr>
      <w:rFonts w:ascii="Calibri" w:eastAsia="Times New Roman" w:hAnsi="Calibri"/>
      <w:sz w:val="22"/>
      <w:lang w:val="en-US" w:eastAsia="ru-RU"/>
    </w:rPr>
  </w:style>
  <w:style w:type="character" w:styleId="affff6">
    <w:name w:val="Placeholder Text"/>
    <w:uiPriority w:val="99"/>
    <w:semiHidden/>
    <w:rsid w:val="00C729A4"/>
    <w:rPr>
      <w:color w:val="808080"/>
    </w:rPr>
  </w:style>
  <w:style w:type="table" w:customStyle="1" w:styleId="221">
    <w:name w:val="Сетка таблицы22"/>
    <w:basedOn w:val="a7"/>
    <w:next w:val="af8"/>
    <w:uiPriority w:val="39"/>
    <w:rsid w:val="00C729A4"/>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85pt">
    <w:name w:val="Основной текст + 8;5 pt;Полужирный;Курсив"/>
    <w:rsid w:val="00C729A4"/>
    <w:rPr>
      <w:rFonts w:ascii="Arial" w:eastAsia="Arial" w:hAnsi="Arial" w:cs="Arial"/>
      <w:b/>
      <w:bCs/>
      <w:i/>
      <w:iCs/>
      <w:color w:val="000000"/>
      <w:spacing w:val="0"/>
      <w:w w:val="100"/>
      <w:position w:val="0"/>
      <w:sz w:val="17"/>
      <w:szCs w:val="17"/>
      <w:shd w:val="clear" w:color="auto" w:fill="FFFFFF"/>
      <w:lang w:val="ru-RU" w:eastAsia="ru-RU" w:bidi="ru-RU"/>
    </w:rPr>
  </w:style>
  <w:style w:type="character" w:customStyle="1" w:styleId="85pt0">
    <w:name w:val="Основной текст + 8;5 pt"/>
    <w:rsid w:val="00C729A4"/>
    <w:rPr>
      <w:rFonts w:ascii="Arial" w:eastAsia="Arial" w:hAnsi="Arial" w:cs="Arial"/>
      <w:color w:val="000000"/>
      <w:spacing w:val="0"/>
      <w:w w:val="100"/>
      <w:position w:val="0"/>
      <w:sz w:val="17"/>
      <w:szCs w:val="17"/>
      <w:shd w:val="clear" w:color="auto" w:fill="FFFFFF"/>
      <w:lang w:val="ru-RU" w:eastAsia="ru-RU" w:bidi="ru-RU"/>
    </w:rPr>
  </w:style>
  <w:style w:type="character" w:customStyle="1" w:styleId="241">
    <w:name w:val="Основной текст (24)_"/>
    <w:link w:val="242"/>
    <w:rsid w:val="00C729A4"/>
    <w:rPr>
      <w:rFonts w:ascii="Arial" w:eastAsia="Arial" w:hAnsi="Arial" w:cs="Arial"/>
      <w:b/>
      <w:bCs/>
      <w:sz w:val="23"/>
      <w:szCs w:val="23"/>
      <w:shd w:val="clear" w:color="auto" w:fill="FFFFFF"/>
    </w:rPr>
  </w:style>
  <w:style w:type="paragraph" w:customStyle="1" w:styleId="242">
    <w:name w:val="Основной текст (24)"/>
    <w:basedOn w:val="a5"/>
    <w:link w:val="241"/>
    <w:rsid w:val="00C729A4"/>
    <w:pPr>
      <w:widowControl w:val="0"/>
      <w:shd w:val="clear" w:color="auto" w:fill="FFFFFF"/>
      <w:spacing w:line="0" w:lineRule="atLeast"/>
      <w:ind w:hanging="360"/>
    </w:pPr>
    <w:rPr>
      <w:rFonts w:ascii="Arial" w:eastAsia="Arial" w:hAnsi="Arial"/>
      <w:b/>
      <w:bCs/>
      <w:sz w:val="23"/>
      <w:szCs w:val="23"/>
    </w:rPr>
  </w:style>
  <w:style w:type="character" w:customStyle="1" w:styleId="69">
    <w:name w:val="Основной текст (6)_"/>
    <w:link w:val="6a"/>
    <w:rsid w:val="00C729A4"/>
    <w:rPr>
      <w:rFonts w:ascii="Arial" w:eastAsia="Arial" w:hAnsi="Arial" w:cs="Arial"/>
      <w:b/>
      <w:bCs/>
      <w:shd w:val="clear" w:color="auto" w:fill="FFFFFF"/>
    </w:rPr>
  </w:style>
  <w:style w:type="paragraph" w:customStyle="1" w:styleId="6a">
    <w:name w:val="Основной текст (6)"/>
    <w:basedOn w:val="a5"/>
    <w:link w:val="69"/>
    <w:rsid w:val="00C729A4"/>
    <w:pPr>
      <w:widowControl w:val="0"/>
      <w:shd w:val="clear" w:color="auto" w:fill="FFFFFF"/>
      <w:spacing w:before="480" w:after="360" w:line="274" w:lineRule="exact"/>
      <w:ind w:hanging="1140"/>
    </w:pPr>
    <w:rPr>
      <w:rFonts w:ascii="Arial" w:eastAsia="Arial" w:hAnsi="Arial"/>
      <w:b/>
      <w:bCs/>
      <w:sz w:val="20"/>
      <w:szCs w:val="20"/>
    </w:rPr>
  </w:style>
  <w:style w:type="character" w:customStyle="1" w:styleId="85pt1">
    <w:name w:val="Основной текст + 8;5 pt;Полужирный"/>
    <w:rsid w:val="00C729A4"/>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8pt1">
    <w:name w:val="Основной текст + 8 pt;Курсив"/>
    <w:rsid w:val="00C729A4"/>
    <w:rPr>
      <w:rFonts w:ascii="Arial" w:eastAsia="Arial" w:hAnsi="Arial" w:cs="Arial"/>
      <w:b w:val="0"/>
      <w:bCs w:val="0"/>
      <w:i/>
      <w:iCs/>
      <w:smallCaps w:val="0"/>
      <w:strike w:val="0"/>
      <w:color w:val="000000"/>
      <w:spacing w:val="0"/>
      <w:w w:val="100"/>
      <w:position w:val="0"/>
      <w:sz w:val="16"/>
      <w:szCs w:val="16"/>
      <w:u w:val="none"/>
      <w:shd w:val="clear" w:color="auto" w:fill="FFFFFF"/>
      <w:lang w:val="ru-RU" w:eastAsia="ru-RU" w:bidi="ru-RU"/>
    </w:rPr>
  </w:style>
  <w:style w:type="character" w:customStyle="1" w:styleId="Garamond12pt">
    <w:name w:val="Основной текст + Garamond;12 pt;Полужирный;Курсив"/>
    <w:rsid w:val="00C729A4"/>
    <w:rPr>
      <w:rFonts w:ascii="Garamond" w:eastAsia="Garamond" w:hAnsi="Garamond" w:cs="Garamond"/>
      <w:b/>
      <w:bCs/>
      <w:i/>
      <w:iCs/>
      <w:smallCaps w:val="0"/>
      <w:strike w:val="0"/>
      <w:color w:val="000000"/>
      <w:spacing w:val="0"/>
      <w:w w:val="100"/>
      <w:position w:val="0"/>
      <w:sz w:val="24"/>
      <w:szCs w:val="24"/>
      <w:u w:val="none"/>
      <w:shd w:val="clear" w:color="auto" w:fill="FFFFFF"/>
      <w:lang w:val="en-US" w:eastAsia="en-US" w:bidi="en-US"/>
    </w:rPr>
  </w:style>
  <w:style w:type="character" w:customStyle="1" w:styleId="2f0">
    <w:name w:val="Заголовок №2_"/>
    <w:link w:val="2f1"/>
    <w:rsid w:val="00C729A4"/>
    <w:rPr>
      <w:rFonts w:ascii="Arial" w:eastAsia="Arial" w:hAnsi="Arial" w:cs="Arial"/>
      <w:b/>
      <w:bCs/>
      <w:sz w:val="23"/>
      <w:szCs w:val="23"/>
      <w:shd w:val="clear" w:color="auto" w:fill="FFFFFF"/>
    </w:rPr>
  </w:style>
  <w:style w:type="paragraph" w:customStyle="1" w:styleId="2f1">
    <w:name w:val="Заголовок №2"/>
    <w:basedOn w:val="a5"/>
    <w:link w:val="2f0"/>
    <w:rsid w:val="00C729A4"/>
    <w:pPr>
      <w:widowControl w:val="0"/>
      <w:shd w:val="clear" w:color="auto" w:fill="FFFFFF"/>
      <w:spacing w:after="540" w:line="0" w:lineRule="atLeast"/>
      <w:ind w:hanging="360"/>
      <w:outlineLvl w:val="1"/>
    </w:pPr>
    <w:rPr>
      <w:rFonts w:ascii="Arial" w:eastAsia="Arial" w:hAnsi="Arial"/>
      <w:b/>
      <w:bCs/>
      <w:sz w:val="23"/>
      <w:szCs w:val="23"/>
    </w:rPr>
  </w:style>
  <w:style w:type="numbering" w:customStyle="1" w:styleId="300">
    <w:name w:val="Нет списка30"/>
    <w:next w:val="a8"/>
    <w:uiPriority w:val="99"/>
    <w:semiHidden/>
    <w:unhideWhenUsed/>
    <w:rsid w:val="00C729A4"/>
  </w:style>
  <w:style w:type="table" w:customStyle="1" w:styleId="231">
    <w:name w:val="Сетка таблицы23"/>
    <w:basedOn w:val="a7"/>
    <w:next w:val="af8"/>
    <w:uiPriority w:val="39"/>
    <w:rsid w:val="00C729A4"/>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3">
    <w:name w:val="Сетка таблицы24"/>
    <w:basedOn w:val="a7"/>
    <w:next w:val="af8"/>
    <w:uiPriority w:val="59"/>
    <w:rsid w:val="00C729A4"/>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
    <w:name w:val="Нет списка112"/>
    <w:next w:val="a8"/>
    <w:uiPriority w:val="99"/>
    <w:semiHidden/>
    <w:unhideWhenUsed/>
    <w:rsid w:val="00C729A4"/>
  </w:style>
  <w:style w:type="table" w:customStyle="1" w:styleId="113">
    <w:name w:val="Сетка таблицы113"/>
    <w:basedOn w:val="a7"/>
    <w:next w:val="af8"/>
    <w:uiPriority w:val="5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0">
    <w:name w:val="Нет списка211"/>
    <w:next w:val="a8"/>
    <w:uiPriority w:val="99"/>
    <w:semiHidden/>
    <w:unhideWhenUsed/>
    <w:rsid w:val="00C729A4"/>
  </w:style>
  <w:style w:type="numbering" w:customStyle="1" w:styleId="3100">
    <w:name w:val="Нет списка310"/>
    <w:next w:val="a8"/>
    <w:uiPriority w:val="99"/>
    <w:semiHidden/>
    <w:unhideWhenUsed/>
    <w:rsid w:val="00C729A4"/>
  </w:style>
  <w:style w:type="numbering" w:customStyle="1" w:styleId="4100">
    <w:name w:val="Нет списка410"/>
    <w:next w:val="a8"/>
    <w:uiPriority w:val="99"/>
    <w:semiHidden/>
    <w:unhideWhenUsed/>
    <w:rsid w:val="00C729A4"/>
  </w:style>
  <w:style w:type="table" w:customStyle="1" w:styleId="312">
    <w:name w:val="Сетка таблицы31"/>
    <w:basedOn w:val="a7"/>
    <w:next w:val="af8"/>
    <w:uiPriority w:val="39"/>
    <w:rsid w:val="00C729A4"/>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76">
    <w:name w:val="Абзац списка7"/>
    <w:basedOn w:val="a5"/>
    <w:rsid w:val="00C729A4"/>
    <w:pPr>
      <w:widowControl w:val="0"/>
      <w:adjustRightInd w:val="0"/>
      <w:spacing w:before="120" w:after="120"/>
      <w:textAlignment w:val="baseline"/>
    </w:pPr>
    <w:rPr>
      <w:rFonts w:eastAsia="Times New Roman"/>
      <w:spacing w:val="-5"/>
      <w:sz w:val="28"/>
      <w:lang w:eastAsia="ru-RU"/>
    </w:rPr>
  </w:style>
  <w:style w:type="paragraph" w:customStyle="1" w:styleId="114">
    <w:name w:val="Абзац списка11"/>
    <w:basedOn w:val="a5"/>
    <w:rsid w:val="00C729A4"/>
    <w:pPr>
      <w:widowControl w:val="0"/>
      <w:adjustRightInd w:val="0"/>
      <w:spacing w:before="120" w:after="120"/>
    </w:pPr>
    <w:rPr>
      <w:rFonts w:eastAsia="Times New Roman"/>
      <w:spacing w:val="-5"/>
      <w:sz w:val="28"/>
      <w:lang w:eastAsia="ru-RU"/>
    </w:rPr>
  </w:style>
  <w:style w:type="paragraph" w:customStyle="1" w:styleId="6b">
    <w:name w:val="Абзац списка6"/>
    <w:basedOn w:val="a5"/>
    <w:rsid w:val="00C729A4"/>
    <w:pPr>
      <w:widowControl w:val="0"/>
      <w:adjustRightInd w:val="0"/>
      <w:spacing w:before="120" w:after="120"/>
      <w:textAlignment w:val="baseline"/>
    </w:pPr>
    <w:rPr>
      <w:rFonts w:eastAsia="Times New Roman"/>
      <w:spacing w:val="-5"/>
      <w:sz w:val="28"/>
      <w:lang w:eastAsia="ru-RU"/>
    </w:rPr>
  </w:style>
  <w:style w:type="paragraph" w:customStyle="1" w:styleId="85">
    <w:name w:val="Абзац списка8"/>
    <w:basedOn w:val="a5"/>
    <w:rsid w:val="00C729A4"/>
    <w:pPr>
      <w:widowControl w:val="0"/>
      <w:adjustRightInd w:val="0"/>
      <w:spacing w:before="120" w:after="120"/>
      <w:textAlignment w:val="baseline"/>
    </w:pPr>
    <w:rPr>
      <w:rFonts w:eastAsia="Times New Roman"/>
      <w:spacing w:val="-5"/>
      <w:sz w:val="28"/>
      <w:lang w:eastAsia="ru-RU"/>
    </w:rPr>
  </w:style>
  <w:style w:type="paragraph" w:customStyle="1" w:styleId="xl117">
    <w:name w:val="xl117"/>
    <w:basedOn w:val="a5"/>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b/>
      <w:bCs/>
      <w:szCs w:val="24"/>
      <w:lang w:eastAsia="ru-RU"/>
    </w:rPr>
  </w:style>
  <w:style w:type="paragraph" w:customStyle="1" w:styleId="xl118">
    <w:name w:val="xl118"/>
    <w:basedOn w:val="a5"/>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Cs w:val="24"/>
      <w:lang w:eastAsia="ru-RU"/>
    </w:rPr>
  </w:style>
  <w:style w:type="paragraph" w:customStyle="1" w:styleId="xl119">
    <w:name w:val="xl119"/>
    <w:basedOn w:val="a5"/>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Cs w:val="24"/>
      <w:lang w:eastAsia="ru-RU"/>
    </w:rPr>
  </w:style>
  <w:style w:type="paragraph" w:customStyle="1" w:styleId="xl120">
    <w:name w:val="xl120"/>
    <w:basedOn w:val="a5"/>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Cs w:val="24"/>
      <w:lang w:eastAsia="ru-RU"/>
    </w:rPr>
  </w:style>
  <w:style w:type="paragraph" w:customStyle="1" w:styleId="xl121">
    <w:name w:val="xl121"/>
    <w:basedOn w:val="a5"/>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b/>
      <w:bCs/>
      <w:szCs w:val="24"/>
      <w:lang w:eastAsia="ru-RU"/>
    </w:rPr>
  </w:style>
  <w:style w:type="paragraph" w:customStyle="1" w:styleId="xl122">
    <w:name w:val="xl122"/>
    <w:basedOn w:val="a5"/>
    <w:rsid w:val="00C729A4"/>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ind w:firstLineChars="200" w:firstLine="200"/>
      <w:textAlignment w:val="center"/>
    </w:pPr>
    <w:rPr>
      <w:rFonts w:eastAsia="Times New Roman"/>
      <w:szCs w:val="24"/>
      <w:lang w:eastAsia="ru-RU"/>
    </w:rPr>
  </w:style>
  <w:style w:type="paragraph" w:customStyle="1" w:styleId="xl123">
    <w:name w:val="xl123"/>
    <w:basedOn w:val="a5"/>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Cs w:val="24"/>
      <w:lang w:eastAsia="ru-RU"/>
    </w:rPr>
  </w:style>
  <w:style w:type="paragraph" w:customStyle="1" w:styleId="xl124">
    <w:name w:val="xl124"/>
    <w:basedOn w:val="a5"/>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Cs w:val="24"/>
      <w:lang w:eastAsia="ru-RU"/>
    </w:rPr>
  </w:style>
  <w:style w:type="paragraph" w:customStyle="1" w:styleId="xl125">
    <w:name w:val="xl125"/>
    <w:basedOn w:val="a5"/>
    <w:rsid w:val="00C729A4"/>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ind w:firstLineChars="200" w:firstLine="200"/>
      <w:textAlignment w:val="center"/>
    </w:pPr>
    <w:rPr>
      <w:rFonts w:eastAsia="Times New Roman"/>
      <w:szCs w:val="24"/>
      <w:lang w:eastAsia="ru-RU"/>
    </w:rPr>
  </w:style>
  <w:style w:type="paragraph" w:customStyle="1" w:styleId="xl126">
    <w:name w:val="xl126"/>
    <w:basedOn w:val="a5"/>
    <w:rsid w:val="00C729A4"/>
    <w:pPr>
      <w:pBdr>
        <w:top w:val="single" w:sz="4" w:space="0" w:color="auto"/>
        <w:left w:val="single" w:sz="4" w:space="11" w:color="auto"/>
        <w:bottom w:val="single" w:sz="4" w:space="0" w:color="auto"/>
        <w:right w:val="single" w:sz="4" w:space="0" w:color="auto"/>
      </w:pBdr>
      <w:shd w:val="clear" w:color="000000" w:fill="FFFFFF"/>
      <w:spacing w:before="100" w:beforeAutospacing="1" w:after="100" w:afterAutospacing="1"/>
      <w:ind w:firstLineChars="100" w:firstLine="100"/>
      <w:textAlignment w:val="center"/>
    </w:pPr>
    <w:rPr>
      <w:rFonts w:eastAsia="Times New Roman"/>
      <w:b/>
      <w:bCs/>
      <w:szCs w:val="24"/>
      <w:lang w:eastAsia="ru-RU"/>
    </w:rPr>
  </w:style>
  <w:style w:type="paragraph" w:customStyle="1" w:styleId="xl127">
    <w:name w:val="xl127"/>
    <w:basedOn w:val="a5"/>
    <w:rsid w:val="00C729A4"/>
    <w:pPr>
      <w:pBdr>
        <w:top w:val="single" w:sz="4" w:space="0" w:color="auto"/>
        <w:left w:val="single" w:sz="4" w:space="31" w:color="auto"/>
        <w:bottom w:val="single" w:sz="4" w:space="0" w:color="auto"/>
        <w:right w:val="single" w:sz="4" w:space="0" w:color="auto"/>
      </w:pBdr>
      <w:shd w:val="clear" w:color="000000" w:fill="FFFFFF"/>
      <w:spacing w:before="100" w:beforeAutospacing="1" w:after="100" w:afterAutospacing="1"/>
      <w:ind w:firstLineChars="300" w:firstLine="300"/>
      <w:textAlignment w:val="bottom"/>
    </w:pPr>
    <w:rPr>
      <w:rFonts w:eastAsia="Times New Roman"/>
      <w:szCs w:val="24"/>
      <w:lang w:eastAsia="ru-RU"/>
    </w:rPr>
  </w:style>
  <w:style w:type="paragraph" w:customStyle="1" w:styleId="xl128">
    <w:name w:val="xl128"/>
    <w:basedOn w:val="a5"/>
    <w:rsid w:val="00C729A4"/>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ind w:firstLineChars="200" w:firstLine="200"/>
      <w:textAlignment w:val="center"/>
    </w:pPr>
    <w:rPr>
      <w:rFonts w:eastAsia="Times New Roman"/>
      <w:szCs w:val="24"/>
      <w:lang w:eastAsia="ru-RU"/>
    </w:rPr>
  </w:style>
  <w:style w:type="paragraph" w:customStyle="1" w:styleId="xl170">
    <w:name w:val="xl170"/>
    <w:basedOn w:val="a5"/>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rPr>
      <w:rFonts w:eastAsia="Times New Roman"/>
      <w:b/>
      <w:bCs/>
      <w:szCs w:val="24"/>
      <w:lang w:eastAsia="ru-RU"/>
    </w:rPr>
  </w:style>
  <w:style w:type="paragraph" w:customStyle="1" w:styleId="xl171">
    <w:name w:val="xl171"/>
    <w:basedOn w:val="a5"/>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rPr>
      <w:rFonts w:eastAsia="Times New Roman"/>
      <w:szCs w:val="24"/>
      <w:lang w:eastAsia="ru-RU"/>
    </w:rPr>
  </w:style>
  <w:style w:type="paragraph" w:customStyle="1" w:styleId="xl172">
    <w:name w:val="xl172"/>
    <w:basedOn w:val="a5"/>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rPr>
      <w:rFonts w:eastAsia="Times New Roman"/>
      <w:szCs w:val="24"/>
      <w:lang w:eastAsia="ru-RU"/>
    </w:rPr>
  </w:style>
  <w:style w:type="paragraph" w:customStyle="1" w:styleId="xl173">
    <w:name w:val="xl173"/>
    <w:basedOn w:val="a5"/>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rPr>
      <w:rFonts w:eastAsia="Times New Roman"/>
      <w:b/>
      <w:bCs/>
      <w:szCs w:val="24"/>
      <w:lang w:eastAsia="ru-RU"/>
    </w:rPr>
  </w:style>
  <w:style w:type="paragraph" w:customStyle="1" w:styleId="xl174">
    <w:name w:val="xl174"/>
    <w:basedOn w:val="a5"/>
    <w:rsid w:val="00C729A4"/>
    <w:pPr>
      <w:shd w:val="clear" w:color="000000" w:fill="D7E4BC"/>
      <w:spacing w:before="100" w:beforeAutospacing="1" w:after="100" w:afterAutospacing="1"/>
    </w:pPr>
    <w:rPr>
      <w:rFonts w:eastAsia="Times New Roman"/>
      <w:szCs w:val="24"/>
      <w:lang w:eastAsia="ru-RU"/>
    </w:rPr>
  </w:style>
  <w:style w:type="paragraph" w:customStyle="1" w:styleId="xl175">
    <w:name w:val="xl175"/>
    <w:basedOn w:val="a5"/>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rFonts w:ascii="Segoe UI" w:eastAsia="Times New Roman" w:hAnsi="Segoe UI" w:cs="Segoe UI"/>
      <w:b/>
      <w:bCs/>
      <w:szCs w:val="24"/>
      <w:lang w:eastAsia="ru-RU"/>
    </w:rPr>
  </w:style>
  <w:style w:type="paragraph" w:customStyle="1" w:styleId="xl176">
    <w:name w:val="xl176"/>
    <w:basedOn w:val="a5"/>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rFonts w:eastAsia="Times New Roman"/>
      <w:color w:val="969696"/>
      <w:szCs w:val="24"/>
      <w:lang w:eastAsia="ru-RU"/>
    </w:rPr>
  </w:style>
  <w:style w:type="paragraph" w:customStyle="1" w:styleId="xl177">
    <w:name w:val="xl177"/>
    <w:basedOn w:val="a5"/>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rFonts w:eastAsia="Times New Roman"/>
      <w:b/>
      <w:bCs/>
      <w:szCs w:val="24"/>
      <w:lang w:eastAsia="ru-RU"/>
    </w:rPr>
  </w:style>
  <w:style w:type="paragraph" w:customStyle="1" w:styleId="xl178">
    <w:name w:val="xl178"/>
    <w:basedOn w:val="a5"/>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rFonts w:eastAsia="Times New Roman"/>
      <w:szCs w:val="24"/>
      <w:lang w:eastAsia="ru-RU"/>
    </w:rPr>
  </w:style>
  <w:style w:type="paragraph" w:customStyle="1" w:styleId="xl179">
    <w:name w:val="xl179"/>
    <w:basedOn w:val="a5"/>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rFonts w:eastAsia="Times New Roman"/>
      <w:b/>
      <w:bCs/>
      <w:szCs w:val="24"/>
      <w:lang w:eastAsia="ru-RU"/>
    </w:rPr>
  </w:style>
  <w:style w:type="paragraph" w:customStyle="1" w:styleId="xl180">
    <w:name w:val="xl180"/>
    <w:basedOn w:val="a5"/>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rFonts w:eastAsia="Times New Roman"/>
      <w:szCs w:val="24"/>
      <w:lang w:eastAsia="ru-RU"/>
    </w:rPr>
  </w:style>
  <w:style w:type="paragraph" w:customStyle="1" w:styleId="xl181">
    <w:name w:val="xl181"/>
    <w:basedOn w:val="a5"/>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rFonts w:eastAsia="Times New Roman"/>
      <w:b/>
      <w:bCs/>
      <w:szCs w:val="24"/>
      <w:lang w:eastAsia="ru-RU"/>
    </w:rPr>
  </w:style>
  <w:style w:type="paragraph" w:customStyle="1" w:styleId="xl182">
    <w:name w:val="xl182"/>
    <w:basedOn w:val="a5"/>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rFonts w:eastAsia="Times New Roman"/>
      <w:szCs w:val="24"/>
      <w:lang w:eastAsia="ru-RU"/>
    </w:rPr>
  </w:style>
  <w:style w:type="paragraph" w:customStyle="1" w:styleId="xl183">
    <w:name w:val="xl183"/>
    <w:basedOn w:val="a5"/>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rFonts w:eastAsia="Times New Roman"/>
      <w:b/>
      <w:bCs/>
      <w:szCs w:val="24"/>
      <w:lang w:eastAsia="ru-RU"/>
    </w:rPr>
  </w:style>
  <w:style w:type="paragraph" w:customStyle="1" w:styleId="xl184">
    <w:name w:val="xl184"/>
    <w:basedOn w:val="a5"/>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rFonts w:eastAsia="Times New Roman"/>
      <w:szCs w:val="24"/>
      <w:lang w:eastAsia="ru-RU"/>
    </w:rPr>
  </w:style>
  <w:style w:type="paragraph" w:customStyle="1" w:styleId="xl185">
    <w:name w:val="xl185"/>
    <w:basedOn w:val="a5"/>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rFonts w:eastAsia="Times New Roman"/>
      <w:szCs w:val="24"/>
      <w:lang w:eastAsia="ru-RU"/>
    </w:rPr>
  </w:style>
  <w:style w:type="paragraph" w:customStyle="1" w:styleId="xl186">
    <w:name w:val="xl186"/>
    <w:basedOn w:val="a5"/>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rFonts w:eastAsia="Times New Roman"/>
      <w:b/>
      <w:bCs/>
      <w:szCs w:val="24"/>
      <w:lang w:eastAsia="ru-RU"/>
    </w:rPr>
  </w:style>
  <w:style w:type="paragraph" w:customStyle="1" w:styleId="xl187">
    <w:name w:val="xl187"/>
    <w:basedOn w:val="a5"/>
    <w:rsid w:val="00C729A4"/>
    <w:pPr>
      <w:shd w:val="clear" w:color="000000" w:fill="E6B9B8"/>
      <w:spacing w:before="100" w:beforeAutospacing="1" w:after="100" w:afterAutospacing="1"/>
    </w:pPr>
    <w:rPr>
      <w:rFonts w:eastAsia="Times New Roman"/>
      <w:szCs w:val="24"/>
      <w:lang w:eastAsia="ru-RU"/>
    </w:rPr>
  </w:style>
  <w:style w:type="paragraph" w:customStyle="1" w:styleId="xl188">
    <w:name w:val="xl188"/>
    <w:basedOn w:val="a5"/>
    <w:rsid w:val="00C729A4"/>
    <w:pPr>
      <w:shd w:val="clear" w:color="000000" w:fill="808080"/>
      <w:spacing w:before="100" w:beforeAutospacing="1" w:after="100" w:afterAutospacing="1"/>
    </w:pPr>
    <w:rPr>
      <w:rFonts w:eastAsia="Times New Roman"/>
      <w:szCs w:val="24"/>
      <w:lang w:eastAsia="ru-RU"/>
    </w:rPr>
  </w:style>
  <w:style w:type="paragraph" w:customStyle="1" w:styleId="xl189">
    <w:name w:val="xl189"/>
    <w:basedOn w:val="a5"/>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rFonts w:ascii="Segoe UI" w:eastAsia="Times New Roman" w:hAnsi="Segoe UI" w:cs="Segoe UI"/>
      <w:b/>
      <w:bCs/>
      <w:szCs w:val="24"/>
      <w:lang w:eastAsia="ru-RU"/>
    </w:rPr>
  </w:style>
  <w:style w:type="paragraph" w:customStyle="1" w:styleId="xl190">
    <w:name w:val="xl190"/>
    <w:basedOn w:val="a5"/>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rFonts w:eastAsia="Times New Roman"/>
      <w:color w:val="969696"/>
      <w:szCs w:val="24"/>
      <w:lang w:eastAsia="ru-RU"/>
    </w:rPr>
  </w:style>
  <w:style w:type="paragraph" w:customStyle="1" w:styleId="xl191">
    <w:name w:val="xl191"/>
    <w:basedOn w:val="a5"/>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rFonts w:eastAsia="Times New Roman"/>
      <w:b/>
      <w:bCs/>
      <w:szCs w:val="24"/>
      <w:lang w:eastAsia="ru-RU"/>
    </w:rPr>
  </w:style>
  <w:style w:type="paragraph" w:customStyle="1" w:styleId="xl192">
    <w:name w:val="xl192"/>
    <w:basedOn w:val="a5"/>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rFonts w:eastAsia="Times New Roman"/>
      <w:szCs w:val="24"/>
      <w:lang w:eastAsia="ru-RU"/>
    </w:rPr>
  </w:style>
  <w:style w:type="paragraph" w:customStyle="1" w:styleId="xl193">
    <w:name w:val="xl193"/>
    <w:basedOn w:val="a5"/>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rFonts w:eastAsia="Times New Roman"/>
      <w:b/>
      <w:bCs/>
      <w:szCs w:val="24"/>
      <w:lang w:eastAsia="ru-RU"/>
    </w:rPr>
  </w:style>
  <w:style w:type="paragraph" w:customStyle="1" w:styleId="xl194">
    <w:name w:val="xl194"/>
    <w:basedOn w:val="a5"/>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rFonts w:eastAsia="Times New Roman"/>
      <w:b/>
      <w:bCs/>
      <w:szCs w:val="24"/>
      <w:lang w:eastAsia="ru-RU"/>
    </w:rPr>
  </w:style>
  <w:style w:type="paragraph" w:customStyle="1" w:styleId="xl195">
    <w:name w:val="xl195"/>
    <w:basedOn w:val="a5"/>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rFonts w:eastAsia="Times New Roman"/>
      <w:szCs w:val="24"/>
      <w:lang w:eastAsia="ru-RU"/>
    </w:rPr>
  </w:style>
  <w:style w:type="paragraph" w:customStyle="1" w:styleId="xl196">
    <w:name w:val="xl196"/>
    <w:basedOn w:val="a5"/>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rFonts w:eastAsia="Times New Roman"/>
      <w:b/>
      <w:bCs/>
      <w:szCs w:val="24"/>
      <w:lang w:eastAsia="ru-RU"/>
    </w:rPr>
  </w:style>
  <w:style w:type="paragraph" w:customStyle="1" w:styleId="xl197">
    <w:name w:val="xl197"/>
    <w:basedOn w:val="a5"/>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rFonts w:eastAsia="Times New Roman"/>
      <w:szCs w:val="24"/>
      <w:lang w:eastAsia="ru-RU"/>
    </w:rPr>
  </w:style>
  <w:style w:type="paragraph" w:customStyle="1" w:styleId="xl198">
    <w:name w:val="xl198"/>
    <w:basedOn w:val="a5"/>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rFonts w:eastAsia="Times New Roman"/>
      <w:szCs w:val="24"/>
      <w:lang w:eastAsia="ru-RU"/>
    </w:rPr>
  </w:style>
  <w:style w:type="paragraph" w:customStyle="1" w:styleId="xl199">
    <w:name w:val="xl199"/>
    <w:basedOn w:val="a5"/>
    <w:rsid w:val="00C729A4"/>
    <w:pPr>
      <w:pBdr>
        <w:top w:val="single" w:sz="4" w:space="0" w:color="auto"/>
        <w:left w:val="single" w:sz="4" w:space="0" w:color="auto"/>
        <w:bottom w:val="single" w:sz="4" w:space="0" w:color="auto"/>
      </w:pBdr>
      <w:shd w:val="clear" w:color="000000" w:fill="D99795"/>
      <w:spacing w:before="100" w:beforeAutospacing="1" w:after="100" w:afterAutospacing="1"/>
      <w:jc w:val="center"/>
      <w:textAlignment w:val="center"/>
    </w:pPr>
    <w:rPr>
      <w:rFonts w:eastAsia="Times New Roman"/>
      <w:szCs w:val="24"/>
      <w:lang w:eastAsia="ru-RU"/>
    </w:rPr>
  </w:style>
  <w:style w:type="paragraph" w:customStyle="1" w:styleId="xl200">
    <w:name w:val="xl200"/>
    <w:basedOn w:val="a5"/>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rFonts w:eastAsia="Times New Roman"/>
      <w:b/>
      <w:bCs/>
      <w:szCs w:val="24"/>
      <w:lang w:eastAsia="ru-RU"/>
    </w:rPr>
  </w:style>
  <w:style w:type="paragraph" w:customStyle="1" w:styleId="xl201">
    <w:name w:val="xl201"/>
    <w:basedOn w:val="a5"/>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rFonts w:eastAsia="Times New Roman"/>
      <w:szCs w:val="24"/>
      <w:lang w:eastAsia="ru-RU"/>
    </w:rPr>
  </w:style>
  <w:style w:type="paragraph" w:customStyle="1" w:styleId="xl202">
    <w:name w:val="xl202"/>
    <w:basedOn w:val="a5"/>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rFonts w:eastAsia="Times New Roman"/>
      <w:szCs w:val="24"/>
      <w:lang w:eastAsia="ru-RU"/>
    </w:rPr>
  </w:style>
  <w:style w:type="paragraph" w:customStyle="1" w:styleId="xl203">
    <w:name w:val="xl203"/>
    <w:basedOn w:val="a5"/>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rFonts w:eastAsia="Times New Roman"/>
      <w:b/>
      <w:bCs/>
      <w:szCs w:val="24"/>
      <w:lang w:eastAsia="ru-RU"/>
    </w:rPr>
  </w:style>
  <w:style w:type="paragraph" w:customStyle="1" w:styleId="xl204">
    <w:name w:val="xl204"/>
    <w:basedOn w:val="a5"/>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xl205">
    <w:name w:val="xl205"/>
    <w:basedOn w:val="a5"/>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szCs w:val="24"/>
      <w:lang w:eastAsia="ru-RU"/>
    </w:rPr>
  </w:style>
  <w:style w:type="paragraph" w:customStyle="1" w:styleId="xl206">
    <w:name w:val="xl206"/>
    <w:basedOn w:val="a5"/>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szCs w:val="24"/>
      <w:lang w:eastAsia="ru-RU"/>
    </w:rPr>
  </w:style>
  <w:style w:type="paragraph" w:customStyle="1" w:styleId="xl207">
    <w:name w:val="xl207"/>
    <w:basedOn w:val="a5"/>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xl208">
    <w:name w:val="xl208"/>
    <w:basedOn w:val="a5"/>
    <w:rsid w:val="00C729A4"/>
    <w:pPr>
      <w:pBdr>
        <w:top w:val="single" w:sz="4" w:space="0" w:color="auto"/>
        <w:left w:val="single" w:sz="4" w:space="0" w:color="auto"/>
        <w:bottom w:val="single" w:sz="4" w:space="0" w:color="auto"/>
        <w:right w:val="single" w:sz="4" w:space="0" w:color="auto"/>
      </w:pBdr>
      <w:shd w:val="clear" w:color="000000" w:fill="D99795"/>
      <w:spacing w:before="100" w:beforeAutospacing="1" w:after="100" w:afterAutospacing="1"/>
    </w:pPr>
    <w:rPr>
      <w:rFonts w:eastAsia="Times New Roman"/>
      <w:szCs w:val="24"/>
      <w:lang w:eastAsia="ru-RU"/>
    </w:rPr>
  </w:style>
  <w:style w:type="paragraph" w:customStyle="1" w:styleId="xl209">
    <w:name w:val="xl209"/>
    <w:basedOn w:val="a5"/>
    <w:rsid w:val="00C729A4"/>
    <w:pPr>
      <w:pBdr>
        <w:top w:val="single" w:sz="4" w:space="0" w:color="auto"/>
        <w:left w:val="single" w:sz="8" w:space="11" w:color="auto"/>
        <w:bottom w:val="single" w:sz="4" w:space="0" w:color="auto"/>
      </w:pBdr>
      <w:shd w:val="clear" w:color="000000" w:fill="EAF1DD"/>
      <w:spacing w:before="100" w:beforeAutospacing="1" w:after="100" w:afterAutospacing="1"/>
      <w:ind w:firstLineChars="100" w:firstLine="100"/>
      <w:textAlignment w:val="center"/>
    </w:pPr>
    <w:rPr>
      <w:rFonts w:eastAsia="Times New Roman"/>
      <w:b/>
      <w:bCs/>
      <w:szCs w:val="24"/>
      <w:lang w:eastAsia="ru-RU"/>
    </w:rPr>
  </w:style>
  <w:style w:type="paragraph" w:customStyle="1" w:styleId="xl210">
    <w:name w:val="xl210"/>
    <w:basedOn w:val="a5"/>
    <w:rsid w:val="00C729A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bottom"/>
    </w:pPr>
    <w:rPr>
      <w:rFonts w:eastAsia="Times New Roman"/>
      <w:b/>
      <w:bCs/>
      <w:szCs w:val="24"/>
      <w:lang w:eastAsia="ru-RU"/>
    </w:rPr>
  </w:style>
  <w:style w:type="paragraph" w:customStyle="1" w:styleId="xl211">
    <w:name w:val="xl211"/>
    <w:basedOn w:val="a5"/>
    <w:rsid w:val="00C729A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eastAsia="Times New Roman"/>
      <w:szCs w:val="24"/>
      <w:lang w:eastAsia="ru-RU"/>
    </w:rPr>
  </w:style>
  <w:style w:type="paragraph" w:customStyle="1" w:styleId="xl212">
    <w:name w:val="xl212"/>
    <w:basedOn w:val="a5"/>
    <w:rsid w:val="00C729A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eastAsia="Times New Roman"/>
      <w:szCs w:val="24"/>
      <w:lang w:eastAsia="ru-RU"/>
    </w:rPr>
  </w:style>
  <w:style w:type="paragraph" w:customStyle="1" w:styleId="xl213">
    <w:name w:val="xl213"/>
    <w:basedOn w:val="a5"/>
    <w:rsid w:val="00C729A4"/>
    <w:pPr>
      <w:pBdr>
        <w:top w:val="single" w:sz="4" w:space="0" w:color="auto"/>
        <w:left w:val="single" w:sz="4" w:space="0" w:color="auto"/>
        <w:bottom w:val="single" w:sz="4" w:space="0" w:color="auto"/>
      </w:pBdr>
      <w:shd w:val="clear" w:color="000000" w:fill="EAF1DD"/>
      <w:spacing w:before="100" w:beforeAutospacing="1" w:after="100" w:afterAutospacing="1"/>
      <w:jc w:val="center"/>
      <w:textAlignment w:val="center"/>
    </w:pPr>
    <w:rPr>
      <w:rFonts w:eastAsia="Times New Roman"/>
      <w:szCs w:val="24"/>
      <w:lang w:eastAsia="ru-RU"/>
    </w:rPr>
  </w:style>
  <w:style w:type="paragraph" w:customStyle="1" w:styleId="xl214">
    <w:name w:val="xl214"/>
    <w:basedOn w:val="a5"/>
    <w:rsid w:val="00C729A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pPr>
    <w:rPr>
      <w:rFonts w:eastAsia="Times New Roman"/>
      <w:szCs w:val="24"/>
      <w:lang w:eastAsia="ru-RU"/>
    </w:rPr>
  </w:style>
  <w:style w:type="paragraph" w:customStyle="1" w:styleId="xl215">
    <w:name w:val="xl215"/>
    <w:basedOn w:val="a5"/>
    <w:rsid w:val="00C729A4"/>
    <w:pPr>
      <w:shd w:val="clear" w:color="000000" w:fill="EAF1DD"/>
      <w:spacing w:before="100" w:beforeAutospacing="1" w:after="100" w:afterAutospacing="1"/>
    </w:pPr>
    <w:rPr>
      <w:rFonts w:eastAsia="Times New Roman"/>
      <w:szCs w:val="24"/>
      <w:lang w:eastAsia="ru-RU"/>
    </w:rPr>
  </w:style>
  <w:style w:type="paragraph" w:customStyle="1" w:styleId="xl216">
    <w:name w:val="xl216"/>
    <w:basedOn w:val="a5"/>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b/>
      <w:bCs/>
      <w:szCs w:val="24"/>
      <w:lang w:eastAsia="ru-RU"/>
    </w:rPr>
  </w:style>
  <w:style w:type="paragraph" w:customStyle="1" w:styleId="xl217">
    <w:name w:val="xl217"/>
    <w:basedOn w:val="a5"/>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b/>
      <w:bCs/>
      <w:szCs w:val="24"/>
      <w:lang w:eastAsia="ru-RU"/>
    </w:rPr>
  </w:style>
  <w:style w:type="paragraph" w:customStyle="1" w:styleId="xl218">
    <w:name w:val="xl218"/>
    <w:basedOn w:val="a5"/>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Cs w:val="24"/>
      <w:lang w:eastAsia="ru-RU"/>
    </w:rPr>
  </w:style>
  <w:style w:type="table" w:customStyle="1" w:styleId="301">
    <w:name w:val="Сетка таблицы30"/>
    <w:basedOn w:val="a7"/>
    <w:next w:val="af8"/>
    <w:uiPriority w:val="59"/>
    <w:rsid w:val="00C729A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2f2">
    <w:name w:val="Название объекта2"/>
    <w:basedOn w:val="a5"/>
    <w:next w:val="a5"/>
    <w:rsid w:val="00C729A4"/>
    <w:pPr>
      <w:suppressAutoHyphens/>
      <w:spacing w:after="200"/>
    </w:pPr>
    <w:rPr>
      <w:rFonts w:eastAsia="Times New Roman"/>
      <w:b/>
      <w:bCs/>
      <w:color w:val="4F81BD"/>
      <w:sz w:val="18"/>
      <w:szCs w:val="18"/>
      <w:lang w:eastAsia="zh-CN"/>
    </w:rPr>
  </w:style>
  <w:style w:type="paragraph" w:customStyle="1" w:styleId="1f7">
    <w:name w:val="Заголовок таблицы ссылок1"/>
    <w:basedOn w:val="1"/>
    <w:next w:val="a5"/>
    <w:rsid w:val="00C729A4"/>
    <w:pPr>
      <w:suppressAutoHyphens/>
      <w:spacing w:before="480" w:after="0"/>
      <w:jc w:val="left"/>
    </w:pPr>
    <w:rPr>
      <w:caps w:val="0"/>
      <w:sz w:val="28"/>
      <w:lang w:eastAsia="zh-CN"/>
    </w:rPr>
  </w:style>
  <w:style w:type="paragraph" w:customStyle="1" w:styleId="affff7">
    <w:name w:val="Выделение внутри заголовка"/>
    <w:basedOn w:val="affff8"/>
    <w:next w:val="a5"/>
    <w:qFormat/>
    <w:rsid w:val="00A006BF"/>
    <w:pPr>
      <w:ind w:left="1276" w:hanging="567"/>
    </w:pPr>
  </w:style>
  <w:style w:type="paragraph" w:customStyle="1" w:styleId="affff9">
    <w:name w:val="Список марк."/>
    <w:basedOn w:val="a5"/>
    <w:autoRedefine/>
    <w:rsid w:val="00C729A4"/>
    <w:pPr>
      <w:widowControl w:val="0"/>
      <w:ind w:firstLine="709"/>
      <w:textAlignment w:val="baseline"/>
    </w:pPr>
    <w:rPr>
      <w:rFonts w:eastAsia="Times New Roman"/>
      <w:szCs w:val="24"/>
      <w:lang w:eastAsia="ru-RU"/>
    </w:rPr>
  </w:style>
  <w:style w:type="paragraph" w:customStyle="1" w:styleId="affff8">
    <w:name w:val="АТаблицы"/>
    <w:basedOn w:val="Affd"/>
    <w:link w:val="affffa"/>
    <w:qFormat/>
    <w:rsid w:val="005C0517"/>
    <w:pPr>
      <w:spacing w:before="240" w:after="120"/>
      <w:ind w:left="1134" w:hanging="425"/>
      <w:contextualSpacing w:val="0"/>
    </w:pPr>
    <w:rPr>
      <w:b/>
      <w:lang w:eastAsia="ru-RU"/>
    </w:rPr>
  </w:style>
  <w:style w:type="character" w:customStyle="1" w:styleId="affffa">
    <w:name w:val="АТаблицы Знак"/>
    <w:link w:val="affff8"/>
    <w:rsid w:val="005C0517"/>
    <w:rPr>
      <w:rFonts w:ascii="Times New Roman" w:hAnsi="Times New Roman"/>
      <w:b/>
      <w:sz w:val="24"/>
      <w:szCs w:val="28"/>
    </w:rPr>
  </w:style>
  <w:style w:type="paragraph" w:customStyle="1" w:styleId="Preformat">
    <w:name w:val="Preformat"/>
    <w:rsid w:val="00C729A4"/>
    <w:pPr>
      <w:overflowPunct w:val="0"/>
      <w:autoSpaceDE w:val="0"/>
      <w:autoSpaceDN w:val="0"/>
      <w:adjustRightInd w:val="0"/>
    </w:pPr>
    <w:rPr>
      <w:rFonts w:ascii="Courier New" w:eastAsia="Times New Roman" w:hAnsi="Courier New"/>
    </w:rPr>
  </w:style>
  <w:style w:type="character" w:styleId="affffb">
    <w:name w:val="annotation reference"/>
    <w:uiPriority w:val="99"/>
    <w:semiHidden/>
    <w:unhideWhenUsed/>
    <w:rsid w:val="00C729A4"/>
    <w:rPr>
      <w:sz w:val="16"/>
      <w:szCs w:val="16"/>
    </w:rPr>
  </w:style>
  <w:style w:type="paragraph" w:customStyle="1" w:styleId="affffc">
    <w:name w:val="Приложение"/>
    <w:basedOn w:val="a5"/>
    <w:next w:val="a5"/>
    <w:qFormat/>
    <w:rsid w:val="00C729A4"/>
    <w:pPr>
      <w:ind w:firstLine="709"/>
      <w:jc w:val="center"/>
    </w:pPr>
    <w:rPr>
      <w:rFonts w:eastAsia="Times New Roman"/>
      <w:sz w:val="28"/>
      <w:szCs w:val="28"/>
      <w:lang w:eastAsia="ru-RU"/>
    </w:rPr>
  </w:style>
  <w:style w:type="paragraph" w:customStyle="1" w:styleId="affffd">
    <w:name w:val="Тело таблицы_Наименование"/>
    <w:basedOn w:val="a5"/>
    <w:qFormat/>
    <w:rsid w:val="00C729A4"/>
    <w:pPr>
      <w:spacing w:line="360" w:lineRule="auto"/>
      <w:contextualSpacing/>
    </w:pPr>
    <w:rPr>
      <w:rFonts w:cs="Arial"/>
      <w:sz w:val="16"/>
      <w:szCs w:val="16"/>
    </w:rPr>
  </w:style>
  <w:style w:type="paragraph" w:customStyle="1" w:styleId="affffe">
    <w:name w:val="Заголовок таблицы"/>
    <w:basedOn w:val="a5"/>
    <w:qFormat/>
    <w:rsid w:val="00C729A4"/>
    <w:pPr>
      <w:spacing w:line="360" w:lineRule="auto"/>
      <w:jc w:val="center"/>
    </w:pPr>
    <w:rPr>
      <w:rFonts w:eastAsia="Times New Roman"/>
      <w:b/>
      <w:bCs/>
      <w:color w:val="000000"/>
      <w:sz w:val="16"/>
      <w:szCs w:val="16"/>
      <w:lang w:eastAsia="ru-RU"/>
    </w:rPr>
  </w:style>
  <w:style w:type="character" w:customStyle="1" w:styleId="810">
    <w:name w:val="Заголовок 8 Знак1"/>
    <w:aliases w:val="ОС8 Знак1"/>
    <w:uiPriority w:val="9"/>
    <w:semiHidden/>
    <w:rsid w:val="00C729A4"/>
    <w:rPr>
      <w:rFonts w:ascii="Cambria" w:eastAsia="Times New Roman" w:hAnsi="Cambria" w:cs="Times New Roman"/>
      <w:color w:val="404040"/>
    </w:rPr>
  </w:style>
  <w:style w:type="character" w:customStyle="1" w:styleId="910">
    <w:name w:val="Заголовок 9 Знак1"/>
    <w:aliases w:val="ОС9 Знак1"/>
    <w:uiPriority w:val="9"/>
    <w:semiHidden/>
    <w:rsid w:val="00C729A4"/>
    <w:rPr>
      <w:rFonts w:ascii="Cambria" w:eastAsia="Times New Roman" w:hAnsi="Cambria" w:cs="Times New Roman"/>
      <w:i/>
      <w:iCs/>
      <w:color w:val="404040"/>
    </w:rPr>
  </w:style>
  <w:style w:type="character" w:customStyle="1" w:styleId="afffff">
    <w:name w:val="Маркированный список Знак"/>
    <w:link w:val="a"/>
    <w:locked/>
    <w:rsid w:val="00C729A4"/>
    <w:rPr>
      <w:rFonts w:hAnsi="Times New Roman"/>
      <w:color w:val="000000"/>
      <w:sz w:val="28"/>
      <w:lang w:eastAsia="en-US"/>
    </w:rPr>
  </w:style>
  <w:style w:type="paragraph" w:styleId="a">
    <w:name w:val="List Bullet"/>
    <w:basedOn w:val="a5"/>
    <w:link w:val="afffff"/>
    <w:unhideWhenUsed/>
    <w:qFormat/>
    <w:rsid w:val="00C729A4"/>
    <w:pPr>
      <w:numPr>
        <w:numId w:val="1"/>
      </w:numPr>
      <w:tabs>
        <w:tab w:val="left" w:pos="851"/>
      </w:tabs>
      <w:ind w:left="0" w:firstLine="567"/>
      <w:contextualSpacing/>
    </w:pPr>
    <w:rPr>
      <w:rFonts w:ascii="Calibri"/>
      <w:color w:val="000000"/>
      <w:sz w:val="28"/>
      <w:szCs w:val="20"/>
    </w:rPr>
  </w:style>
  <w:style w:type="paragraph" w:styleId="a0">
    <w:name w:val="List Number"/>
    <w:basedOn w:val="a5"/>
    <w:unhideWhenUsed/>
    <w:rsid w:val="00C729A4"/>
    <w:pPr>
      <w:keepLines/>
      <w:numPr>
        <w:numId w:val="2"/>
      </w:numPr>
      <w:suppressAutoHyphens/>
      <w:spacing w:line="280" w:lineRule="exact"/>
    </w:pPr>
    <w:rPr>
      <w:rFonts w:ascii="Arial" w:eastAsia="Times New Roman" w:hAnsi="Arial"/>
      <w:sz w:val="28"/>
      <w:szCs w:val="28"/>
    </w:rPr>
  </w:style>
  <w:style w:type="paragraph" w:styleId="20">
    <w:name w:val="List Bullet 2"/>
    <w:basedOn w:val="a5"/>
    <w:uiPriority w:val="99"/>
    <w:unhideWhenUsed/>
    <w:qFormat/>
    <w:rsid w:val="00C729A4"/>
    <w:pPr>
      <w:numPr>
        <w:numId w:val="3"/>
      </w:numPr>
      <w:ind w:left="1429"/>
      <w:contextualSpacing/>
    </w:pPr>
    <w:rPr>
      <w:rFonts w:ascii="Calibri" w:hAnsi="Calibri"/>
      <w:color w:val="000000"/>
      <w:sz w:val="20"/>
      <w:szCs w:val="20"/>
    </w:rPr>
  </w:style>
  <w:style w:type="paragraph" w:styleId="3">
    <w:name w:val="List Bullet 3"/>
    <w:basedOn w:val="a5"/>
    <w:uiPriority w:val="36"/>
    <w:unhideWhenUsed/>
    <w:qFormat/>
    <w:rsid w:val="00C729A4"/>
    <w:pPr>
      <w:numPr>
        <w:numId w:val="4"/>
      </w:numPr>
      <w:ind w:left="0" w:firstLine="720"/>
      <w:contextualSpacing/>
    </w:pPr>
    <w:rPr>
      <w:color w:val="000000"/>
      <w:sz w:val="28"/>
      <w:szCs w:val="28"/>
    </w:rPr>
  </w:style>
  <w:style w:type="paragraph" w:styleId="4">
    <w:name w:val="List Bullet 4"/>
    <w:basedOn w:val="a5"/>
    <w:uiPriority w:val="36"/>
    <w:unhideWhenUsed/>
    <w:qFormat/>
    <w:rsid w:val="00C729A4"/>
    <w:pPr>
      <w:numPr>
        <w:numId w:val="5"/>
      </w:numPr>
      <w:contextualSpacing/>
    </w:pPr>
    <w:rPr>
      <w:rFonts w:ascii="Calibri" w:hAnsi="Calibri"/>
      <w:color w:val="000000"/>
      <w:sz w:val="20"/>
      <w:szCs w:val="20"/>
    </w:rPr>
  </w:style>
  <w:style w:type="paragraph" w:styleId="5">
    <w:name w:val="List Bullet 5"/>
    <w:basedOn w:val="a5"/>
    <w:uiPriority w:val="36"/>
    <w:unhideWhenUsed/>
    <w:qFormat/>
    <w:rsid w:val="00C729A4"/>
    <w:pPr>
      <w:numPr>
        <w:numId w:val="6"/>
      </w:numPr>
      <w:ind w:left="720"/>
      <w:contextualSpacing/>
    </w:pPr>
    <w:rPr>
      <w:rFonts w:ascii="Calibri" w:hAnsi="Calibri"/>
      <w:color w:val="000000"/>
      <w:sz w:val="20"/>
      <w:szCs w:val="20"/>
    </w:rPr>
  </w:style>
  <w:style w:type="paragraph" w:styleId="2">
    <w:name w:val="List Number 2"/>
    <w:basedOn w:val="a5"/>
    <w:uiPriority w:val="99"/>
    <w:semiHidden/>
    <w:unhideWhenUsed/>
    <w:rsid w:val="00C729A4"/>
    <w:pPr>
      <w:numPr>
        <w:numId w:val="7"/>
      </w:numPr>
      <w:spacing w:line="360" w:lineRule="auto"/>
      <w:contextualSpacing/>
    </w:pPr>
    <w:rPr>
      <w:rFonts w:ascii="Arial" w:eastAsia="Times New Roman" w:hAnsi="Arial" w:cs="Arial"/>
      <w:sz w:val="28"/>
      <w:szCs w:val="28"/>
    </w:rPr>
  </w:style>
  <w:style w:type="paragraph" w:styleId="afffff0">
    <w:name w:val="Block Text"/>
    <w:basedOn w:val="a5"/>
    <w:uiPriority w:val="99"/>
    <w:semiHidden/>
    <w:unhideWhenUsed/>
    <w:rsid w:val="00C729A4"/>
    <w:pPr>
      <w:spacing w:line="360" w:lineRule="auto"/>
      <w:ind w:left="285" w:right="-165"/>
      <w:jc w:val="center"/>
    </w:pPr>
    <w:rPr>
      <w:b/>
      <w:i/>
      <w:sz w:val="32"/>
      <w:szCs w:val="28"/>
    </w:rPr>
  </w:style>
  <w:style w:type="paragraph" w:styleId="2f3">
    <w:name w:val="Quote"/>
    <w:basedOn w:val="a5"/>
    <w:next w:val="a5"/>
    <w:link w:val="2f4"/>
    <w:uiPriority w:val="29"/>
    <w:qFormat/>
    <w:rsid w:val="00C729A4"/>
    <w:pPr>
      <w:ind w:firstLine="709"/>
    </w:pPr>
    <w:rPr>
      <w:i/>
      <w:iCs/>
      <w:color w:val="000000"/>
      <w:sz w:val="28"/>
      <w:szCs w:val="28"/>
    </w:rPr>
  </w:style>
  <w:style w:type="character" w:customStyle="1" w:styleId="2f4">
    <w:name w:val="Цитата 2 Знак"/>
    <w:link w:val="2f3"/>
    <w:uiPriority w:val="29"/>
    <w:rsid w:val="00C729A4"/>
    <w:rPr>
      <w:rFonts w:ascii="Times New Roman" w:hAnsi="Times New Roman"/>
      <w:i/>
      <w:iCs/>
      <w:color w:val="000000"/>
      <w:sz w:val="28"/>
      <w:szCs w:val="28"/>
      <w:lang w:eastAsia="en-US"/>
    </w:rPr>
  </w:style>
  <w:style w:type="paragraph" w:styleId="afffff1">
    <w:name w:val="Bibliography"/>
    <w:basedOn w:val="a5"/>
    <w:next w:val="a5"/>
    <w:uiPriority w:val="37"/>
    <w:semiHidden/>
    <w:unhideWhenUsed/>
    <w:rsid w:val="00C729A4"/>
    <w:pPr>
      <w:spacing w:line="360" w:lineRule="auto"/>
    </w:pPr>
    <w:rPr>
      <w:szCs w:val="28"/>
      <w:lang w:val="en-US"/>
    </w:rPr>
  </w:style>
  <w:style w:type="paragraph" w:customStyle="1" w:styleId="afffff2">
    <w:name w:val="Номер страниц"/>
    <w:basedOn w:val="a5"/>
    <w:next w:val="a5"/>
    <w:autoRedefine/>
    <w:qFormat/>
    <w:rsid w:val="00C729A4"/>
    <w:pPr>
      <w:ind w:firstLine="709"/>
      <w:jc w:val="center"/>
    </w:pPr>
    <w:rPr>
      <w:rFonts w:eastAsia="Times New Roman"/>
      <w:sz w:val="28"/>
      <w:szCs w:val="28"/>
    </w:rPr>
  </w:style>
  <w:style w:type="character" w:customStyle="1" w:styleId="afffff3">
    <w:name w:val="Стиль таблица Знак"/>
    <w:link w:val="afffff4"/>
    <w:locked/>
    <w:rsid w:val="00C729A4"/>
    <w:rPr>
      <w:rFonts w:eastAsia="Times New Roman" w:hAnsi="Times New Roman"/>
      <w:color w:val="000000"/>
    </w:rPr>
  </w:style>
  <w:style w:type="paragraph" w:customStyle="1" w:styleId="afffff4">
    <w:name w:val="Стиль таблица"/>
    <w:basedOn w:val="a5"/>
    <w:link w:val="afffff3"/>
    <w:qFormat/>
    <w:rsid w:val="00C729A4"/>
    <w:pPr>
      <w:spacing w:line="360" w:lineRule="auto"/>
    </w:pPr>
    <w:rPr>
      <w:rFonts w:ascii="Calibri" w:eastAsia="Times New Roman"/>
      <w:color w:val="000000"/>
      <w:sz w:val="20"/>
      <w:szCs w:val="20"/>
    </w:rPr>
  </w:style>
  <w:style w:type="paragraph" w:customStyle="1" w:styleId="PVN">
    <w:name w:val="Текст сноски_PVN"/>
    <w:basedOn w:val="a5"/>
    <w:qFormat/>
    <w:rsid w:val="00C729A4"/>
    <w:pPr>
      <w:ind w:firstLine="709"/>
    </w:pPr>
    <w:rPr>
      <w:sz w:val="18"/>
      <w:szCs w:val="28"/>
    </w:rPr>
  </w:style>
  <w:style w:type="table" w:customStyle="1" w:styleId="-11">
    <w:name w:val="Светлая заливка - Акцент 11"/>
    <w:basedOn w:val="a7"/>
    <w:uiPriority w:val="60"/>
    <w:rsid w:val="00C729A4"/>
    <w:rPr>
      <w:color w:val="365F91"/>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
    <w:name w:val="Сетка таблицы211"/>
    <w:basedOn w:val="a7"/>
    <w:rsid w:val="00C729A4"/>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styleId="111111">
    <w:name w:val="Outline List 2"/>
    <w:basedOn w:val="a8"/>
    <w:semiHidden/>
    <w:unhideWhenUsed/>
    <w:rsid w:val="00C729A4"/>
    <w:pPr>
      <w:numPr>
        <w:numId w:val="8"/>
      </w:numPr>
    </w:pPr>
  </w:style>
  <w:style w:type="table" w:customStyle="1" w:styleId="321">
    <w:name w:val="Сетка таблицы32"/>
    <w:basedOn w:val="a7"/>
    <w:next w:val="af8"/>
    <w:uiPriority w:val="39"/>
    <w:rsid w:val="00C729A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
    <w:name w:val="1 / 1.1 / 1.1.11"/>
    <w:basedOn w:val="a8"/>
    <w:next w:val="111111"/>
    <w:semiHidden/>
    <w:rsid w:val="00C729A4"/>
  </w:style>
  <w:style w:type="table" w:customStyle="1" w:styleId="2120">
    <w:name w:val="Сетка таблицы212"/>
    <w:basedOn w:val="a7"/>
    <w:next w:val="af8"/>
    <w:rsid w:val="00C729A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0">
    <w:name w:val="Сетка таблицы121"/>
    <w:basedOn w:val="a7"/>
    <w:next w:val="af8"/>
    <w:uiPriority w:val="59"/>
    <w:rsid w:val="00C729A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
    <w:name w:val="Сетка таблицы51"/>
    <w:basedOn w:val="a7"/>
    <w:next w:val="af8"/>
    <w:uiPriority w:val="39"/>
    <w:rsid w:val="00C729A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0">
    <w:name w:val="Сетка таблицы311"/>
    <w:basedOn w:val="a7"/>
    <w:next w:val="af8"/>
    <w:uiPriority w:val="39"/>
    <w:rsid w:val="00C729A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
    <w:name w:val="Сетка таблицы221"/>
    <w:basedOn w:val="a7"/>
    <w:next w:val="af8"/>
    <w:uiPriority w:val="39"/>
    <w:rsid w:val="00C729A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0">
    <w:name w:val="Сетка таблицы1111"/>
    <w:basedOn w:val="a7"/>
    <w:next w:val="af8"/>
    <w:uiPriority w:val="39"/>
    <w:rsid w:val="00C729A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0">
    <w:name w:val="Сетка таблицы131"/>
    <w:basedOn w:val="a7"/>
    <w:next w:val="af8"/>
    <w:uiPriority w:val="39"/>
    <w:rsid w:val="00C729A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0">
    <w:name w:val="Сетка таблицы411"/>
    <w:basedOn w:val="a7"/>
    <w:next w:val="af8"/>
    <w:uiPriority w:val="59"/>
    <w:rsid w:val="00C729A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5">
    <w:name w:val="Тело таблицы_едины измерения"/>
    <w:basedOn w:val="affffd"/>
    <w:qFormat/>
    <w:rsid w:val="00C729A4"/>
    <w:pPr>
      <w:jc w:val="center"/>
    </w:pPr>
  </w:style>
  <w:style w:type="character" w:customStyle="1" w:styleId="FontStyle12">
    <w:name w:val="Font Style12"/>
    <w:uiPriority w:val="99"/>
    <w:rsid w:val="00C729A4"/>
    <w:rPr>
      <w:rFonts w:ascii="Times New Roman" w:hAnsi="Times New Roman"/>
      <w:b/>
      <w:sz w:val="20"/>
    </w:rPr>
  </w:style>
  <w:style w:type="paragraph" w:customStyle="1" w:styleId="FORMATTEXT">
    <w:name w:val=".FORMATTEXT"/>
    <w:uiPriority w:val="99"/>
    <w:rsid w:val="00C729A4"/>
    <w:pPr>
      <w:widowControl w:val="0"/>
      <w:autoSpaceDE w:val="0"/>
      <w:autoSpaceDN w:val="0"/>
      <w:adjustRightInd w:val="0"/>
    </w:pPr>
    <w:rPr>
      <w:rFonts w:ascii="Times New Roman" w:eastAsia="Times New Roman" w:hAnsi="Times New Roman"/>
      <w:sz w:val="24"/>
      <w:szCs w:val="24"/>
    </w:rPr>
  </w:style>
  <w:style w:type="paragraph" w:customStyle="1" w:styleId="Style1">
    <w:name w:val="Style1"/>
    <w:basedOn w:val="a5"/>
    <w:uiPriority w:val="99"/>
    <w:rsid w:val="00C729A4"/>
    <w:pPr>
      <w:widowControl w:val="0"/>
      <w:autoSpaceDE w:val="0"/>
      <w:autoSpaceDN w:val="0"/>
      <w:adjustRightInd w:val="0"/>
    </w:pPr>
    <w:rPr>
      <w:rFonts w:eastAsia="Times New Roman"/>
      <w:szCs w:val="24"/>
      <w:lang w:eastAsia="ru-RU"/>
    </w:rPr>
  </w:style>
  <w:style w:type="paragraph" w:customStyle="1" w:styleId="Style2">
    <w:name w:val="Style2"/>
    <w:basedOn w:val="a5"/>
    <w:uiPriority w:val="99"/>
    <w:rsid w:val="00C729A4"/>
    <w:pPr>
      <w:widowControl w:val="0"/>
      <w:autoSpaceDE w:val="0"/>
      <w:autoSpaceDN w:val="0"/>
      <w:adjustRightInd w:val="0"/>
    </w:pPr>
    <w:rPr>
      <w:rFonts w:eastAsia="Times New Roman"/>
      <w:szCs w:val="24"/>
      <w:lang w:eastAsia="ru-RU"/>
    </w:rPr>
  </w:style>
  <w:style w:type="character" w:customStyle="1" w:styleId="FontStyle11">
    <w:name w:val="Font Style11"/>
    <w:uiPriority w:val="99"/>
    <w:rsid w:val="00C729A4"/>
    <w:rPr>
      <w:rFonts w:ascii="Times New Roman" w:hAnsi="Times New Roman"/>
      <w:sz w:val="18"/>
    </w:rPr>
  </w:style>
  <w:style w:type="character" w:customStyle="1" w:styleId="FontStyle21">
    <w:name w:val="Font Style21"/>
    <w:uiPriority w:val="99"/>
    <w:rsid w:val="00C729A4"/>
    <w:rPr>
      <w:rFonts w:ascii="Times New Roman" w:hAnsi="Times New Roman"/>
      <w:b/>
      <w:spacing w:val="-10"/>
      <w:sz w:val="16"/>
    </w:rPr>
  </w:style>
  <w:style w:type="character" w:customStyle="1" w:styleId="FontStyle19">
    <w:name w:val="Font Style19"/>
    <w:uiPriority w:val="99"/>
    <w:rsid w:val="00C729A4"/>
    <w:rPr>
      <w:rFonts w:ascii="Times New Roman" w:hAnsi="Times New Roman"/>
      <w:b/>
      <w:i/>
      <w:spacing w:val="10"/>
      <w:sz w:val="14"/>
    </w:rPr>
  </w:style>
  <w:style w:type="paragraph" w:customStyle="1" w:styleId="Style11">
    <w:name w:val="Style11"/>
    <w:basedOn w:val="a5"/>
    <w:uiPriority w:val="99"/>
    <w:rsid w:val="00C729A4"/>
    <w:pPr>
      <w:widowControl w:val="0"/>
      <w:autoSpaceDE w:val="0"/>
      <w:autoSpaceDN w:val="0"/>
      <w:adjustRightInd w:val="0"/>
    </w:pPr>
    <w:rPr>
      <w:rFonts w:eastAsia="Times New Roman"/>
      <w:szCs w:val="24"/>
      <w:lang w:eastAsia="ru-RU"/>
    </w:rPr>
  </w:style>
  <w:style w:type="character" w:customStyle="1" w:styleId="FontStyle14">
    <w:name w:val="Font Style14"/>
    <w:rsid w:val="00C729A4"/>
    <w:rPr>
      <w:rFonts w:ascii="Times New Roman" w:hAnsi="Times New Roman"/>
      <w:b/>
      <w:i/>
      <w:sz w:val="18"/>
    </w:rPr>
  </w:style>
  <w:style w:type="paragraph" w:customStyle="1" w:styleId="Style4">
    <w:name w:val="Style4"/>
    <w:basedOn w:val="a5"/>
    <w:rsid w:val="00C729A4"/>
    <w:pPr>
      <w:widowControl w:val="0"/>
      <w:autoSpaceDE w:val="0"/>
      <w:autoSpaceDN w:val="0"/>
      <w:adjustRightInd w:val="0"/>
    </w:pPr>
    <w:rPr>
      <w:rFonts w:eastAsia="Times New Roman"/>
      <w:szCs w:val="24"/>
      <w:lang w:eastAsia="ru-RU"/>
    </w:rPr>
  </w:style>
  <w:style w:type="paragraph" w:customStyle="1" w:styleId="Style3">
    <w:name w:val="Style3"/>
    <w:basedOn w:val="a5"/>
    <w:uiPriority w:val="99"/>
    <w:rsid w:val="00C729A4"/>
    <w:pPr>
      <w:widowControl w:val="0"/>
      <w:autoSpaceDE w:val="0"/>
      <w:autoSpaceDN w:val="0"/>
      <w:adjustRightInd w:val="0"/>
    </w:pPr>
    <w:rPr>
      <w:rFonts w:eastAsia="Times New Roman"/>
      <w:szCs w:val="24"/>
      <w:lang w:eastAsia="ru-RU"/>
    </w:rPr>
  </w:style>
  <w:style w:type="character" w:customStyle="1" w:styleId="1f8">
    <w:name w:val="Текст сноски Знак1"/>
    <w:uiPriority w:val="99"/>
    <w:semiHidden/>
    <w:rsid w:val="00C729A4"/>
    <w:rPr>
      <w:sz w:val="20"/>
      <w:szCs w:val="20"/>
    </w:rPr>
  </w:style>
  <w:style w:type="paragraph" w:customStyle="1" w:styleId="formattext0">
    <w:name w:val="formattext"/>
    <w:basedOn w:val="a5"/>
    <w:rsid w:val="00C729A4"/>
    <w:pPr>
      <w:spacing w:before="100" w:beforeAutospacing="1" w:after="100" w:afterAutospacing="1"/>
      <w:ind w:firstLine="709"/>
    </w:pPr>
    <w:rPr>
      <w:rFonts w:eastAsia="Times New Roman"/>
      <w:szCs w:val="24"/>
      <w:lang w:eastAsia="ru-RU"/>
    </w:rPr>
  </w:style>
  <w:style w:type="character" w:customStyle="1" w:styleId="match">
    <w:name w:val="match"/>
    <w:rsid w:val="00C729A4"/>
  </w:style>
  <w:style w:type="paragraph" w:customStyle="1" w:styleId="headertext">
    <w:name w:val="headertext"/>
    <w:basedOn w:val="a5"/>
    <w:rsid w:val="00C729A4"/>
    <w:pPr>
      <w:spacing w:before="100" w:beforeAutospacing="1" w:after="100" w:afterAutospacing="1"/>
      <w:ind w:firstLine="709"/>
    </w:pPr>
    <w:rPr>
      <w:rFonts w:eastAsia="Times New Roman"/>
      <w:szCs w:val="24"/>
      <w:lang w:eastAsia="ru-RU"/>
    </w:rPr>
  </w:style>
  <w:style w:type="paragraph" w:customStyle="1" w:styleId="Style5">
    <w:name w:val="Style5"/>
    <w:basedOn w:val="a5"/>
    <w:rsid w:val="00C729A4"/>
    <w:pPr>
      <w:widowControl w:val="0"/>
      <w:autoSpaceDE w:val="0"/>
      <w:autoSpaceDN w:val="0"/>
      <w:adjustRightInd w:val="0"/>
      <w:ind w:firstLine="709"/>
    </w:pPr>
    <w:rPr>
      <w:rFonts w:eastAsia="Times New Roman"/>
      <w:szCs w:val="24"/>
      <w:lang w:eastAsia="ru-RU"/>
    </w:rPr>
  </w:style>
  <w:style w:type="paragraph" w:customStyle="1" w:styleId="Style6">
    <w:name w:val="Style6"/>
    <w:basedOn w:val="a5"/>
    <w:rsid w:val="00C729A4"/>
    <w:pPr>
      <w:widowControl w:val="0"/>
      <w:autoSpaceDE w:val="0"/>
      <w:autoSpaceDN w:val="0"/>
      <w:adjustRightInd w:val="0"/>
      <w:ind w:firstLine="709"/>
    </w:pPr>
    <w:rPr>
      <w:rFonts w:eastAsia="Times New Roman"/>
      <w:szCs w:val="24"/>
      <w:lang w:eastAsia="ru-RU"/>
    </w:rPr>
  </w:style>
  <w:style w:type="paragraph" w:customStyle="1" w:styleId="Style7">
    <w:name w:val="Style7"/>
    <w:basedOn w:val="a5"/>
    <w:uiPriority w:val="99"/>
    <w:rsid w:val="00C729A4"/>
    <w:pPr>
      <w:widowControl w:val="0"/>
      <w:autoSpaceDE w:val="0"/>
      <w:autoSpaceDN w:val="0"/>
      <w:adjustRightInd w:val="0"/>
      <w:spacing w:line="154" w:lineRule="exact"/>
      <w:ind w:firstLine="709"/>
    </w:pPr>
    <w:rPr>
      <w:rFonts w:eastAsia="Times New Roman"/>
      <w:szCs w:val="24"/>
      <w:lang w:eastAsia="ru-RU"/>
    </w:rPr>
  </w:style>
  <w:style w:type="paragraph" w:customStyle="1" w:styleId="Style8">
    <w:name w:val="Style8"/>
    <w:basedOn w:val="a5"/>
    <w:uiPriority w:val="99"/>
    <w:rsid w:val="00C729A4"/>
    <w:pPr>
      <w:widowControl w:val="0"/>
      <w:autoSpaceDE w:val="0"/>
      <w:autoSpaceDN w:val="0"/>
      <w:adjustRightInd w:val="0"/>
      <w:spacing w:line="204" w:lineRule="exact"/>
      <w:ind w:firstLine="166"/>
    </w:pPr>
    <w:rPr>
      <w:rFonts w:eastAsia="Times New Roman"/>
      <w:szCs w:val="24"/>
      <w:lang w:eastAsia="ru-RU"/>
    </w:rPr>
  </w:style>
  <w:style w:type="paragraph" w:customStyle="1" w:styleId="Style9">
    <w:name w:val="Style9"/>
    <w:basedOn w:val="a5"/>
    <w:uiPriority w:val="99"/>
    <w:rsid w:val="00C729A4"/>
    <w:pPr>
      <w:widowControl w:val="0"/>
      <w:autoSpaceDE w:val="0"/>
      <w:autoSpaceDN w:val="0"/>
      <w:adjustRightInd w:val="0"/>
      <w:spacing w:line="197" w:lineRule="exact"/>
      <w:ind w:firstLine="709"/>
    </w:pPr>
    <w:rPr>
      <w:rFonts w:eastAsia="Times New Roman"/>
      <w:szCs w:val="24"/>
      <w:lang w:eastAsia="ru-RU"/>
    </w:rPr>
  </w:style>
  <w:style w:type="paragraph" w:customStyle="1" w:styleId="Style10">
    <w:name w:val="Style10"/>
    <w:basedOn w:val="a5"/>
    <w:uiPriority w:val="99"/>
    <w:rsid w:val="00C729A4"/>
    <w:pPr>
      <w:widowControl w:val="0"/>
      <w:autoSpaceDE w:val="0"/>
      <w:autoSpaceDN w:val="0"/>
      <w:adjustRightInd w:val="0"/>
      <w:spacing w:line="199" w:lineRule="exact"/>
      <w:ind w:firstLine="709"/>
      <w:jc w:val="center"/>
    </w:pPr>
    <w:rPr>
      <w:rFonts w:eastAsia="Times New Roman"/>
      <w:szCs w:val="24"/>
      <w:lang w:eastAsia="ru-RU"/>
    </w:rPr>
  </w:style>
  <w:style w:type="character" w:customStyle="1" w:styleId="FontStyle15">
    <w:name w:val="Font Style15"/>
    <w:uiPriority w:val="99"/>
    <w:rsid w:val="00C729A4"/>
    <w:rPr>
      <w:rFonts w:ascii="Times New Roman" w:hAnsi="Times New Roman"/>
      <w:b/>
      <w:sz w:val="16"/>
    </w:rPr>
  </w:style>
  <w:style w:type="character" w:customStyle="1" w:styleId="FontStyle16">
    <w:name w:val="Font Style16"/>
    <w:uiPriority w:val="99"/>
    <w:rsid w:val="00C729A4"/>
    <w:rPr>
      <w:rFonts w:ascii="Times New Roman" w:hAnsi="Times New Roman"/>
      <w:b/>
      <w:sz w:val="14"/>
    </w:rPr>
  </w:style>
  <w:style w:type="character" w:customStyle="1" w:styleId="FontStyle17">
    <w:name w:val="Font Style17"/>
    <w:uiPriority w:val="99"/>
    <w:rsid w:val="00C729A4"/>
    <w:rPr>
      <w:rFonts w:ascii="Times New Roman" w:hAnsi="Times New Roman"/>
      <w:b/>
      <w:sz w:val="14"/>
    </w:rPr>
  </w:style>
  <w:style w:type="character" w:customStyle="1" w:styleId="FontStyle18">
    <w:name w:val="Font Style18"/>
    <w:uiPriority w:val="99"/>
    <w:rsid w:val="00C729A4"/>
    <w:rPr>
      <w:rFonts w:ascii="Times New Roman" w:hAnsi="Times New Roman"/>
      <w:b/>
      <w:sz w:val="22"/>
    </w:rPr>
  </w:style>
  <w:style w:type="character" w:customStyle="1" w:styleId="FontStyle20">
    <w:name w:val="Font Style20"/>
    <w:uiPriority w:val="99"/>
    <w:rsid w:val="00C729A4"/>
    <w:rPr>
      <w:rFonts w:ascii="Palatino Linotype" w:hAnsi="Palatino Linotype"/>
      <w:i/>
      <w:spacing w:val="-20"/>
      <w:sz w:val="18"/>
    </w:rPr>
  </w:style>
  <w:style w:type="character" w:customStyle="1" w:styleId="FontStyle22">
    <w:name w:val="Font Style22"/>
    <w:uiPriority w:val="99"/>
    <w:rsid w:val="00C729A4"/>
    <w:rPr>
      <w:rFonts w:ascii="Times New Roman" w:hAnsi="Times New Roman"/>
      <w:b/>
      <w:i/>
      <w:sz w:val="20"/>
    </w:rPr>
  </w:style>
  <w:style w:type="character" w:customStyle="1" w:styleId="FontStyle23">
    <w:name w:val="Font Style23"/>
    <w:uiPriority w:val="99"/>
    <w:rsid w:val="00C729A4"/>
    <w:rPr>
      <w:rFonts w:ascii="Times New Roman" w:hAnsi="Times New Roman"/>
      <w:i/>
      <w:sz w:val="20"/>
    </w:rPr>
  </w:style>
  <w:style w:type="character" w:customStyle="1" w:styleId="FontStyle125">
    <w:name w:val="Font Style125"/>
    <w:uiPriority w:val="99"/>
    <w:rsid w:val="00C729A4"/>
    <w:rPr>
      <w:rFonts w:ascii="Times New Roman" w:hAnsi="Times New Roman"/>
      <w:sz w:val="18"/>
    </w:rPr>
  </w:style>
  <w:style w:type="paragraph" w:customStyle="1" w:styleId="Style13">
    <w:name w:val="Style13"/>
    <w:basedOn w:val="a5"/>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14">
    <w:name w:val="Style14"/>
    <w:basedOn w:val="a5"/>
    <w:uiPriority w:val="99"/>
    <w:rsid w:val="00C729A4"/>
    <w:pPr>
      <w:widowControl w:val="0"/>
      <w:autoSpaceDE w:val="0"/>
      <w:autoSpaceDN w:val="0"/>
      <w:adjustRightInd w:val="0"/>
      <w:spacing w:line="192" w:lineRule="exact"/>
      <w:ind w:firstLine="709"/>
      <w:jc w:val="center"/>
    </w:pPr>
    <w:rPr>
      <w:rFonts w:eastAsia="Times New Roman"/>
      <w:szCs w:val="24"/>
      <w:lang w:eastAsia="ru-RU"/>
    </w:rPr>
  </w:style>
  <w:style w:type="paragraph" w:customStyle="1" w:styleId="Style15">
    <w:name w:val="Style15"/>
    <w:basedOn w:val="a5"/>
    <w:uiPriority w:val="99"/>
    <w:rsid w:val="00C729A4"/>
    <w:pPr>
      <w:widowControl w:val="0"/>
      <w:autoSpaceDE w:val="0"/>
      <w:autoSpaceDN w:val="0"/>
      <w:adjustRightInd w:val="0"/>
      <w:spacing w:line="151" w:lineRule="exact"/>
      <w:ind w:firstLine="709"/>
      <w:jc w:val="center"/>
    </w:pPr>
    <w:rPr>
      <w:rFonts w:eastAsia="Times New Roman"/>
      <w:szCs w:val="24"/>
      <w:lang w:eastAsia="ru-RU"/>
    </w:rPr>
  </w:style>
  <w:style w:type="character" w:customStyle="1" w:styleId="FontStyle105">
    <w:name w:val="Font Style105"/>
    <w:uiPriority w:val="99"/>
    <w:rsid w:val="00C729A4"/>
    <w:rPr>
      <w:rFonts w:ascii="Times New Roman" w:hAnsi="Times New Roman"/>
      <w:b/>
      <w:sz w:val="10"/>
    </w:rPr>
  </w:style>
  <w:style w:type="character" w:customStyle="1" w:styleId="FontStyle106">
    <w:name w:val="Font Style106"/>
    <w:uiPriority w:val="99"/>
    <w:rsid w:val="00C729A4"/>
    <w:rPr>
      <w:rFonts w:ascii="Times New Roman" w:hAnsi="Times New Roman"/>
      <w:b/>
      <w:sz w:val="16"/>
    </w:rPr>
  </w:style>
  <w:style w:type="character" w:customStyle="1" w:styleId="FontStyle107">
    <w:name w:val="Font Style107"/>
    <w:uiPriority w:val="99"/>
    <w:rsid w:val="00C729A4"/>
    <w:rPr>
      <w:rFonts w:ascii="Lucida Sans Unicode" w:hAnsi="Lucida Sans Unicode"/>
      <w:sz w:val="10"/>
    </w:rPr>
  </w:style>
  <w:style w:type="character" w:customStyle="1" w:styleId="FontStyle108">
    <w:name w:val="Font Style108"/>
    <w:uiPriority w:val="99"/>
    <w:rsid w:val="00C729A4"/>
    <w:rPr>
      <w:rFonts w:ascii="Century Gothic" w:hAnsi="Century Gothic"/>
      <w:b/>
      <w:sz w:val="14"/>
    </w:rPr>
  </w:style>
  <w:style w:type="character" w:customStyle="1" w:styleId="FontStyle109">
    <w:name w:val="Font Style109"/>
    <w:uiPriority w:val="99"/>
    <w:rsid w:val="00C729A4"/>
    <w:rPr>
      <w:rFonts w:ascii="Century Gothic" w:hAnsi="Century Gothic"/>
      <w:b/>
      <w:sz w:val="14"/>
    </w:rPr>
  </w:style>
  <w:style w:type="character" w:customStyle="1" w:styleId="FontStyle110">
    <w:name w:val="Font Style110"/>
    <w:uiPriority w:val="99"/>
    <w:rsid w:val="00C729A4"/>
    <w:rPr>
      <w:rFonts w:ascii="Cambria" w:hAnsi="Cambria"/>
      <w:b/>
      <w:sz w:val="14"/>
    </w:rPr>
  </w:style>
  <w:style w:type="paragraph" w:customStyle="1" w:styleId="Style12">
    <w:name w:val="Style12"/>
    <w:basedOn w:val="a5"/>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44">
    <w:name w:val="Font Style144"/>
    <w:uiPriority w:val="99"/>
    <w:rsid w:val="00C729A4"/>
    <w:rPr>
      <w:rFonts w:ascii="Times New Roman" w:hAnsi="Times New Roman"/>
      <w:b/>
      <w:sz w:val="14"/>
    </w:rPr>
  </w:style>
  <w:style w:type="character" w:customStyle="1" w:styleId="FontStyle170">
    <w:name w:val="Font Style170"/>
    <w:uiPriority w:val="99"/>
    <w:rsid w:val="00C729A4"/>
    <w:rPr>
      <w:rFonts w:ascii="Times New Roman" w:hAnsi="Times New Roman"/>
      <w:w w:val="10"/>
      <w:sz w:val="22"/>
    </w:rPr>
  </w:style>
  <w:style w:type="paragraph" w:customStyle="1" w:styleId="Style20">
    <w:name w:val="Style20"/>
    <w:basedOn w:val="a5"/>
    <w:uiPriority w:val="99"/>
    <w:rsid w:val="00C729A4"/>
    <w:pPr>
      <w:widowControl w:val="0"/>
      <w:autoSpaceDE w:val="0"/>
      <w:autoSpaceDN w:val="0"/>
      <w:adjustRightInd w:val="0"/>
      <w:spacing w:line="240" w:lineRule="exact"/>
      <w:ind w:firstLine="709"/>
    </w:pPr>
    <w:rPr>
      <w:rFonts w:eastAsia="Times New Roman"/>
      <w:szCs w:val="24"/>
      <w:lang w:eastAsia="ru-RU"/>
    </w:rPr>
  </w:style>
  <w:style w:type="character" w:customStyle="1" w:styleId="FontStyle113">
    <w:name w:val="Font Style113"/>
    <w:uiPriority w:val="99"/>
    <w:rsid w:val="00C729A4"/>
    <w:rPr>
      <w:rFonts w:ascii="Times New Roman" w:hAnsi="Times New Roman"/>
      <w:b/>
      <w:sz w:val="20"/>
    </w:rPr>
  </w:style>
  <w:style w:type="paragraph" w:customStyle="1" w:styleId="Style32">
    <w:name w:val="Style32"/>
    <w:basedOn w:val="a5"/>
    <w:uiPriority w:val="99"/>
    <w:rsid w:val="00C729A4"/>
    <w:pPr>
      <w:widowControl w:val="0"/>
      <w:autoSpaceDE w:val="0"/>
      <w:autoSpaceDN w:val="0"/>
      <w:adjustRightInd w:val="0"/>
      <w:ind w:firstLine="709"/>
      <w:jc w:val="right"/>
    </w:pPr>
    <w:rPr>
      <w:rFonts w:eastAsia="Times New Roman"/>
      <w:szCs w:val="24"/>
      <w:lang w:eastAsia="ru-RU"/>
    </w:rPr>
  </w:style>
  <w:style w:type="character" w:customStyle="1" w:styleId="FontStyle124">
    <w:name w:val="Font Style124"/>
    <w:uiPriority w:val="99"/>
    <w:rsid w:val="00C729A4"/>
    <w:rPr>
      <w:rFonts w:ascii="Times New Roman" w:hAnsi="Times New Roman"/>
      <w:b/>
      <w:i/>
      <w:sz w:val="16"/>
    </w:rPr>
  </w:style>
  <w:style w:type="paragraph" w:customStyle="1" w:styleId="Style42">
    <w:name w:val="Style42"/>
    <w:basedOn w:val="a5"/>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43">
    <w:name w:val="Style43"/>
    <w:basedOn w:val="a5"/>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33">
    <w:name w:val="Font Style133"/>
    <w:uiPriority w:val="99"/>
    <w:rsid w:val="00C729A4"/>
    <w:rPr>
      <w:rFonts w:ascii="Times New Roman" w:hAnsi="Times New Roman"/>
      <w:b/>
      <w:sz w:val="18"/>
    </w:rPr>
  </w:style>
  <w:style w:type="paragraph" w:customStyle="1" w:styleId="Style26">
    <w:name w:val="Style26"/>
    <w:basedOn w:val="a5"/>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61">
    <w:name w:val="Style61"/>
    <w:basedOn w:val="a5"/>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62">
    <w:name w:val="Style62"/>
    <w:basedOn w:val="a5"/>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63">
    <w:name w:val="Style63"/>
    <w:basedOn w:val="a5"/>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26">
    <w:name w:val="Font Style126"/>
    <w:uiPriority w:val="99"/>
    <w:rsid w:val="00C729A4"/>
    <w:rPr>
      <w:rFonts w:ascii="Century Gothic" w:hAnsi="Century Gothic"/>
      <w:b/>
      <w:sz w:val="14"/>
    </w:rPr>
  </w:style>
  <w:style w:type="character" w:customStyle="1" w:styleId="FontStyle127">
    <w:name w:val="Font Style127"/>
    <w:uiPriority w:val="99"/>
    <w:rsid w:val="00C729A4"/>
    <w:rPr>
      <w:rFonts w:ascii="Century Gothic" w:hAnsi="Century Gothic"/>
      <w:b/>
      <w:sz w:val="14"/>
    </w:rPr>
  </w:style>
  <w:style w:type="character" w:customStyle="1" w:styleId="FontStyle128">
    <w:name w:val="Font Style128"/>
    <w:uiPriority w:val="99"/>
    <w:rsid w:val="00C729A4"/>
    <w:rPr>
      <w:rFonts w:ascii="Times New Roman" w:hAnsi="Times New Roman"/>
      <w:b/>
      <w:sz w:val="16"/>
    </w:rPr>
  </w:style>
  <w:style w:type="paragraph" w:customStyle="1" w:styleId="Style66">
    <w:name w:val="Style66"/>
    <w:basedOn w:val="a5"/>
    <w:uiPriority w:val="99"/>
    <w:rsid w:val="00C729A4"/>
    <w:pPr>
      <w:widowControl w:val="0"/>
      <w:autoSpaceDE w:val="0"/>
      <w:autoSpaceDN w:val="0"/>
      <w:adjustRightInd w:val="0"/>
      <w:ind w:firstLine="709"/>
      <w:jc w:val="right"/>
    </w:pPr>
    <w:rPr>
      <w:rFonts w:eastAsia="Times New Roman"/>
      <w:szCs w:val="24"/>
      <w:lang w:eastAsia="ru-RU"/>
    </w:rPr>
  </w:style>
  <w:style w:type="paragraph" w:customStyle="1" w:styleId="Style67">
    <w:name w:val="Style67"/>
    <w:basedOn w:val="a5"/>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76">
    <w:name w:val="Style76"/>
    <w:basedOn w:val="a5"/>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29">
    <w:name w:val="Font Style129"/>
    <w:uiPriority w:val="99"/>
    <w:rsid w:val="00C729A4"/>
    <w:rPr>
      <w:rFonts w:ascii="Times New Roman" w:hAnsi="Times New Roman"/>
      <w:b/>
      <w:smallCaps/>
      <w:sz w:val="16"/>
    </w:rPr>
  </w:style>
  <w:style w:type="character" w:customStyle="1" w:styleId="FontStyle135">
    <w:name w:val="Font Style135"/>
    <w:uiPriority w:val="99"/>
    <w:rsid w:val="00C729A4"/>
    <w:rPr>
      <w:rFonts w:ascii="Times New Roman" w:hAnsi="Times New Roman"/>
      <w:b/>
      <w:sz w:val="14"/>
    </w:rPr>
  </w:style>
  <w:style w:type="paragraph" w:customStyle="1" w:styleId="Style79">
    <w:name w:val="Style79"/>
    <w:basedOn w:val="a5"/>
    <w:uiPriority w:val="99"/>
    <w:rsid w:val="00C729A4"/>
    <w:pPr>
      <w:widowControl w:val="0"/>
      <w:autoSpaceDE w:val="0"/>
      <w:autoSpaceDN w:val="0"/>
      <w:adjustRightInd w:val="0"/>
      <w:spacing w:line="156" w:lineRule="exact"/>
      <w:ind w:firstLine="709"/>
      <w:jc w:val="center"/>
    </w:pPr>
    <w:rPr>
      <w:rFonts w:eastAsia="Times New Roman"/>
      <w:szCs w:val="24"/>
      <w:lang w:eastAsia="ru-RU"/>
    </w:rPr>
  </w:style>
  <w:style w:type="paragraph" w:customStyle="1" w:styleId="Style84">
    <w:name w:val="Style84"/>
    <w:basedOn w:val="a5"/>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86">
    <w:name w:val="Style86"/>
    <w:basedOn w:val="a5"/>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82">
    <w:name w:val="Style82"/>
    <w:basedOn w:val="a5"/>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36">
    <w:name w:val="Font Style136"/>
    <w:uiPriority w:val="99"/>
    <w:rsid w:val="00C729A4"/>
    <w:rPr>
      <w:rFonts w:ascii="Times New Roman" w:hAnsi="Times New Roman"/>
      <w:b/>
      <w:sz w:val="10"/>
    </w:rPr>
  </w:style>
  <w:style w:type="character" w:customStyle="1" w:styleId="FontStyle137">
    <w:name w:val="Font Style137"/>
    <w:uiPriority w:val="99"/>
    <w:rsid w:val="00C729A4"/>
    <w:rPr>
      <w:rFonts w:ascii="Arial Narrow" w:hAnsi="Arial Narrow"/>
      <w:sz w:val="30"/>
    </w:rPr>
  </w:style>
  <w:style w:type="paragraph" w:customStyle="1" w:styleId="Style60">
    <w:name w:val="Style60"/>
    <w:basedOn w:val="a5"/>
    <w:uiPriority w:val="99"/>
    <w:rsid w:val="00C729A4"/>
    <w:pPr>
      <w:widowControl w:val="0"/>
      <w:autoSpaceDE w:val="0"/>
      <w:autoSpaceDN w:val="0"/>
      <w:adjustRightInd w:val="0"/>
      <w:spacing w:line="250" w:lineRule="exact"/>
      <w:ind w:firstLine="396"/>
    </w:pPr>
    <w:rPr>
      <w:rFonts w:eastAsia="Times New Roman"/>
      <w:szCs w:val="24"/>
      <w:lang w:eastAsia="ru-RU"/>
    </w:rPr>
  </w:style>
  <w:style w:type="paragraph" w:customStyle="1" w:styleId="Style17">
    <w:name w:val="Style17"/>
    <w:basedOn w:val="a5"/>
    <w:uiPriority w:val="99"/>
    <w:rsid w:val="00C729A4"/>
    <w:pPr>
      <w:widowControl w:val="0"/>
      <w:autoSpaceDE w:val="0"/>
      <w:autoSpaceDN w:val="0"/>
      <w:adjustRightInd w:val="0"/>
      <w:ind w:firstLine="709"/>
      <w:jc w:val="center"/>
    </w:pPr>
    <w:rPr>
      <w:rFonts w:eastAsia="Times New Roman"/>
      <w:szCs w:val="24"/>
      <w:lang w:eastAsia="ru-RU"/>
    </w:rPr>
  </w:style>
  <w:style w:type="character" w:customStyle="1" w:styleId="FontStyle140">
    <w:name w:val="Font Style140"/>
    <w:uiPriority w:val="99"/>
    <w:rsid w:val="00C729A4"/>
    <w:rPr>
      <w:rFonts w:ascii="Times New Roman" w:hAnsi="Times New Roman"/>
      <w:w w:val="30"/>
      <w:sz w:val="44"/>
    </w:rPr>
  </w:style>
  <w:style w:type="character" w:customStyle="1" w:styleId="FontStyle178">
    <w:name w:val="Font Style178"/>
    <w:uiPriority w:val="99"/>
    <w:rsid w:val="00C729A4"/>
    <w:rPr>
      <w:rFonts w:ascii="Times New Roman" w:hAnsi="Times New Roman"/>
      <w:b/>
      <w:i/>
      <w:sz w:val="14"/>
    </w:rPr>
  </w:style>
  <w:style w:type="paragraph" w:customStyle="1" w:styleId="Style75">
    <w:name w:val="Style75"/>
    <w:basedOn w:val="a5"/>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42">
    <w:name w:val="Font Style142"/>
    <w:uiPriority w:val="99"/>
    <w:rsid w:val="00C729A4"/>
    <w:rPr>
      <w:rFonts w:ascii="Times New Roman" w:hAnsi="Times New Roman"/>
      <w:b/>
      <w:spacing w:val="10"/>
      <w:w w:val="20"/>
      <w:sz w:val="26"/>
    </w:rPr>
  </w:style>
  <w:style w:type="character" w:customStyle="1" w:styleId="FontStyle143">
    <w:name w:val="Font Style143"/>
    <w:uiPriority w:val="99"/>
    <w:rsid w:val="00C729A4"/>
    <w:rPr>
      <w:rFonts w:ascii="Times New Roman" w:hAnsi="Times New Roman"/>
      <w:sz w:val="14"/>
    </w:rPr>
  </w:style>
  <w:style w:type="paragraph" w:customStyle="1" w:styleId="Style71">
    <w:name w:val="Style71"/>
    <w:basedOn w:val="a5"/>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38">
    <w:name w:val="Font Style138"/>
    <w:uiPriority w:val="99"/>
    <w:rsid w:val="00C729A4"/>
    <w:rPr>
      <w:rFonts w:ascii="Book Antiqua" w:hAnsi="Book Antiqua"/>
      <w:sz w:val="20"/>
    </w:rPr>
  </w:style>
  <w:style w:type="paragraph" w:customStyle="1" w:styleId="Style46">
    <w:name w:val="Style46"/>
    <w:basedOn w:val="a5"/>
    <w:uiPriority w:val="99"/>
    <w:rsid w:val="00C729A4"/>
    <w:pPr>
      <w:widowControl w:val="0"/>
      <w:autoSpaceDE w:val="0"/>
      <w:autoSpaceDN w:val="0"/>
      <w:adjustRightInd w:val="0"/>
      <w:spacing w:line="151" w:lineRule="exact"/>
      <w:ind w:firstLine="389"/>
    </w:pPr>
    <w:rPr>
      <w:rFonts w:eastAsia="Times New Roman"/>
      <w:szCs w:val="24"/>
      <w:lang w:eastAsia="ru-RU"/>
    </w:rPr>
  </w:style>
  <w:style w:type="paragraph" w:customStyle="1" w:styleId="Style28">
    <w:name w:val="Style28"/>
    <w:basedOn w:val="a5"/>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39">
    <w:name w:val="Font Style139"/>
    <w:uiPriority w:val="99"/>
    <w:rsid w:val="00C729A4"/>
    <w:rPr>
      <w:rFonts w:ascii="Times New Roman" w:hAnsi="Times New Roman"/>
      <w:sz w:val="8"/>
    </w:rPr>
  </w:style>
  <w:style w:type="paragraph" w:customStyle="1" w:styleId="Style93">
    <w:name w:val="Style93"/>
    <w:basedOn w:val="a5"/>
    <w:uiPriority w:val="99"/>
    <w:rsid w:val="00C729A4"/>
    <w:pPr>
      <w:widowControl w:val="0"/>
      <w:autoSpaceDE w:val="0"/>
      <w:autoSpaceDN w:val="0"/>
      <w:adjustRightInd w:val="0"/>
      <w:spacing w:line="151" w:lineRule="exact"/>
      <w:ind w:firstLine="113"/>
    </w:pPr>
    <w:rPr>
      <w:rFonts w:eastAsia="Times New Roman"/>
      <w:szCs w:val="24"/>
      <w:lang w:eastAsia="ru-RU"/>
    </w:rPr>
  </w:style>
  <w:style w:type="character" w:customStyle="1" w:styleId="FontStyle141">
    <w:name w:val="Font Style141"/>
    <w:uiPriority w:val="99"/>
    <w:rsid w:val="00C729A4"/>
    <w:rPr>
      <w:rFonts w:ascii="Times New Roman" w:hAnsi="Times New Roman"/>
      <w:sz w:val="20"/>
    </w:rPr>
  </w:style>
  <w:style w:type="paragraph" w:customStyle="1" w:styleId="Style95">
    <w:name w:val="Style95"/>
    <w:basedOn w:val="a5"/>
    <w:uiPriority w:val="99"/>
    <w:rsid w:val="00C729A4"/>
    <w:pPr>
      <w:widowControl w:val="0"/>
      <w:autoSpaceDE w:val="0"/>
      <w:autoSpaceDN w:val="0"/>
      <w:adjustRightInd w:val="0"/>
      <w:spacing w:line="206" w:lineRule="exact"/>
      <w:ind w:hanging="132"/>
    </w:pPr>
    <w:rPr>
      <w:rFonts w:eastAsia="Times New Roman"/>
      <w:szCs w:val="24"/>
      <w:lang w:eastAsia="ru-RU"/>
    </w:rPr>
  </w:style>
  <w:style w:type="paragraph" w:customStyle="1" w:styleId="Style103">
    <w:name w:val="Style103"/>
    <w:basedOn w:val="a5"/>
    <w:uiPriority w:val="99"/>
    <w:rsid w:val="00C729A4"/>
    <w:pPr>
      <w:widowControl w:val="0"/>
      <w:autoSpaceDE w:val="0"/>
      <w:autoSpaceDN w:val="0"/>
      <w:adjustRightInd w:val="0"/>
      <w:spacing w:line="206" w:lineRule="exact"/>
      <w:ind w:hanging="204"/>
    </w:pPr>
    <w:rPr>
      <w:rFonts w:eastAsia="Times New Roman"/>
      <w:szCs w:val="24"/>
      <w:lang w:eastAsia="ru-RU"/>
    </w:rPr>
  </w:style>
  <w:style w:type="character" w:customStyle="1" w:styleId="FontStyle146">
    <w:name w:val="Font Style146"/>
    <w:uiPriority w:val="99"/>
    <w:rsid w:val="00C729A4"/>
    <w:rPr>
      <w:rFonts w:ascii="Times New Roman" w:hAnsi="Times New Roman"/>
      <w:b/>
      <w:sz w:val="16"/>
    </w:rPr>
  </w:style>
  <w:style w:type="paragraph" w:customStyle="1" w:styleId="Style70">
    <w:name w:val="Style70"/>
    <w:basedOn w:val="a5"/>
    <w:uiPriority w:val="99"/>
    <w:rsid w:val="00C729A4"/>
    <w:pPr>
      <w:widowControl w:val="0"/>
      <w:autoSpaceDE w:val="0"/>
      <w:autoSpaceDN w:val="0"/>
      <w:adjustRightInd w:val="0"/>
      <w:spacing w:line="221" w:lineRule="exact"/>
      <w:ind w:hanging="235"/>
    </w:pPr>
    <w:rPr>
      <w:rFonts w:eastAsia="Times New Roman"/>
      <w:szCs w:val="24"/>
      <w:lang w:eastAsia="ru-RU"/>
    </w:rPr>
  </w:style>
  <w:style w:type="paragraph" w:customStyle="1" w:styleId="Style74">
    <w:name w:val="Style74"/>
    <w:basedOn w:val="a5"/>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94">
    <w:name w:val="Style94"/>
    <w:basedOn w:val="a5"/>
    <w:uiPriority w:val="99"/>
    <w:rsid w:val="00C729A4"/>
    <w:pPr>
      <w:widowControl w:val="0"/>
      <w:autoSpaceDE w:val="0"/>
      <w:autoSpaceDN w:val="0"/>
      <w:adjustRightInd w:val="0"/>
      <w:spacing w:line="228" w:lineRule="exact"/>
      <w:ind w:firstLine="709"/>
      <w:jc w:val="center"/>
    </w:pPr>
    <w:rPr>
      <w:rFonts w:eastAsia="Times New Roman"/>
      <w:szCs w:val="24"/>
      <w:lang w:eastAsia="ru-RU"/>
    </w:rPr>
  </w:style>
  <w:style w:type="paragraph" w:customStyle="1" w:styleId="Style59">
    <w:name w:val="Style59"/>
    <w:basedOn w:val="a5"/>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56">
    <w:name w:val="Style56"/>
    <w:basedOn w:val="a5"/>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40">
    <w:name w:val="Style40"/>
    <w:basedOn w:val="a5"/>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72">
    <w:name w:val="Style72"/>
    <w:basedOn w:val="a5"/>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52">
    <w:name w:val="Font Style152"/>
    <w:uiPriority w:val="99"/>
    <w:rsid w:val="00C729A4"/>
    <w:rPr>
      <w:rFonts w:ascii="Times New Roman" w:hAnsi="Times New Roman"/>
      <w:b/>
      <w:sz w:val="12"/>
    </w:rPr>
  </w:style>
  <w:style w:type="paragraph" w:customStyle="1" w:styleId="Style49">
    <w:name w:val="Style49"/>
    <w:basedOn w:val="a5"/>
    <w:uiPriority w:val="99"/>
    <w:rsid w:val="00C729A4"/>
    <w:pPr>
      <w:widowControl w:val="0"/>
      <w:autoSpaceDE w:val="0"/>
      <w:autoSpaceDN w:val="0"/>
      <w:adjustRightInd w:val="0"/>
      <w:spacing w:line="322" w:lineRule="exact"/>
      <w:ind w:firstLine="4178"/>
    </w:pPr>
    <w:rPr>
      <w:rFonts w:eastAsia="Times New Roman"/>
      <w:szCs w:val="24"/>
      <w:lang w:eastAsia="ru-RU"/>
    </w:rPr>
  </w:style>
  <w:style w:type="paragraph" w:customStyle="1" w:styleId="Style16">
    <w:name w:val="Style16"/>
    <w:basedOn w:val="a5"/>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11">
    <w:name w:val="Font Style111"/>
    <w:uiPriority w:val="99"/>
    <w:rsid w:val="00C729A4"/>
    <w:rPr>
      <w:rFonts w:ascii="Times New Roman" w:hAnsi="Times New Roman"/>
      <w:b/>
      <w:spacing w:val="30"/>
      <w:w w:val="10"/>
      <w:sz w:val="26"/>
    </w:rPr>
  </w:style>
  <w:style w:type="character" w:customStyle="1" w:styleId="FontStyle112">
    <w:name w:val="Font Style112"/>
    <w:uiPriority w:val="99"/>
    <w:rsid w:val="00C729A4"/>
    <w:rPr>
      <w:rFonts w:ascii="Times New Roman" w:hAnsi="Times New Roman"/>
      <w:b/>
      <w:i/>
      <w:spacing w:val="-10"/>
      <w:sz w:val="10"/>
    </w:rPr>
  </w:style>
  <w:style w:type="character" w:customStyle="1" w:styleId="FontStyle123">
    <w:name w:val="Font Style123"/>
    <w:uiPriority w:val="99"/>
    <w:rsid w:val="00C729A4"/>
    <w:rPr>
      <w:rFonts w:ascii="Times New Roman" w:hAnsi="Times New Roman"/>
      <w:i/>
      <w:sz w:val="18"/>
    </w:rPr>
  </w:style>
  <w:style w:type="paragraph" w:customStyle="1" w:styleId="Style25">
    <w:name w:val="Style25"/>
    <w:basedOn w:val="a5"/>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30">
    <w:name w:val="Style30"/>
    <w:basedOn w:val="a5"/>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17">
    <w:name w:val="Font Style117"/>
    <w:uiPriority w:val="99"/>
    <w:rsid w:val="00C729A4"/>
    <w:rPr>
      <w:rFonts w:ascii="Times New Roman" w:hAnsi="Times New Roman"/>
      <w:b/>
      <w:sz w:val="14"/>
    </w:rPr>
  </w:style>
  <w:style w:type="character" w:customStyle="1" w:styleId="FontStyle120">
    <w:name w:val="Font Style120"/>
    <w:uiPriority w:val="99"/>
    <w:rsid w:val="00C729A4"/>
    <w:rPr>
      <w:rFonts w:ascii="Times New Roman" w:hAnsi="Times New Roman"/>
      <w:b/>
      <w:sz w:val="10"/>
    </w:rPr>
  </w:style>
  <w:style w:type="character" w:customStyle="1" w:styleId="FontStyle121">
    <w:name w:val="Font Style121"/>
    <w:uiPriority w:val="99"/>
    <w:rsid w:val="00C729A4"/>
    <w:rPr>
      <w:rFonts w:ascii="Times New Roman" w:hAnsi="Times New Roman"/>
      <w:b/>
      <w:w w:val="10"/>
      <w:sz w:val="20"/>
    </w:rPr>
  </w:style>
  <w:style w:type="character" w:customStyle="1" w:styleId="FontStyle122">
    <w:name w:val="Font Style122"/>
    <w:uiPriority w:val="99"/>
    <w:rsid w:val="00C729A4"/>
    <w:rPr>
      <w:rFonts w:ascii="Times New Roman" w:hAnsi="Times New Roman"/>
      <w:b/>
      <w:i/>
      <w:spacing w:val="-10"/>
      <w:sz w:val="10"/>
    </w:rPr>
  </w:style>
  <w:style w:type="character" w:customStyle="1" w:styleId="FontStyle172">
    <w:name w:val="Font Style172"/>
    <w:uiPriority w:val="99"/>
    <w:rsid w:val="00C729A4"/>
    <w:rPr>
      <w:rFonts w:ascii="Times New Roman" w:hAnsi="Times New Roman"/>
      <w:spacing w:val="120"/>
      <w:w w:val="20"/>
      <w:sz w:val="30"/>
    </w:rPr>
  </w:style>
  <w:style w:type="paragraph" w:customStyle="1" w:styleId="Style21">
    <w:name w:val="Style21"/>
    <w:basedOn w:val="a5"/>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22">
    <w:name w:val="Style22"/>
    <w:basedOn w:val="a5"/>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27">
    <w:name w:val="Style27"/>
    <w:basedOn w:val="a5"/>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14">
    <w:name w:val="Font Style114"/>
    <w:uiPriority w:val="99"/>
    <w:rsid w:val="00C729A4"/>
    <w:rPr>
      <w:rFonts w:ascii="Times New Roman" w:hAnsi="Times New Roman"/>
      <w:b/>
      <w:w w:val="10"/>
      <w:sz w:val="26"/>
    </w:rPr>
  </w:style>
  <w:style w:type="character" w:customStyle="1" w:styleId="FontStyle115">
    <w:name w:val="Font Style115"/>
    <w:uiPriority w:val="99"/>
    <w:rsid w:val="00C729A4"/>
    <w:rPr>
      <w:rFonts w:ascii="Arial Narrow" w:hAnsi="Arial Narrow"/>
      <w:b/>
      <w:spacing w:val="-40"/>
      <w:sz w:val="50"/>
    </w:rPr>
  </w:style>
  <w:style w:type="character" w:customStyle="1" w:styleId="FontStyle116">
    <w:name w:val="Font Style116"/>
    <w:uiPriority w:val="99"/>
    <w:rsid w:val="00C729A4"/>
    <w:rPr>
      <w:rFonts w:ascii="Times New Roman" w:hAnsi="Times New Roman"/>
      <w:b/>
      <w:sz w:val="16"/>
    </w:rPr>
  </w:style>
  <w:style w:type="character" w:customStyle="1" w:styleId="FontStyle118">
    <w:name w:val="Font Style118"/>
    <w:uiPriority w:val="99"/>
    <w:rsid w:val="00C729A4"/>
    <w:rPr>
      <w:rFonts w:ascii="Times New Roman" w:hAnsi="Times New Roman"/>
      <w:b/>
      <w:sz w:val="8"/>
    </w:rPr>
  </w:style>
  <w:style w:type="character" w:customStyle="1" w:styleId="FontStyle119">
    <w:name w:val="Font Style119"/>
    <w:uiPriority w:val="99"/>
    <w:rsid w:val="00C729A4"/>
    <w:rPr>
      <w:rFonts w:ascii="Bookman Old Style" w:hAnsi="Bookman Old Style"/>
      <w:b/>
      <w:i/>
      <w:sz w:val="10"/>
    </w:rPr>
  </w:style>
  <w:style w:type="character" w:customStyle="1" w:styleId="FontStyle177">
    <w:name w:val="Font Style177"/>
    <w:uiPriority w:val="99"/>
    <w:rsid w:val="00C729A4"/>
    <w:rPr>
      <w:rFonts w:ascii="Times New Roman" w:hAnsi="Times New Roman"/>
      <w:b/>
      <w:i/>
      <w:sz w:val="14"/>
    </w:rPr>
  </w:style>
  <w:style w:type="paragraph" w:customStyle="1" w:styleId="Style68">
    <w:name w:val="Style68"/>
    <w:basedOn w:val="a5"/>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69">
    <w:name w:val="Style69"/>
    <w:basedOn w:val="a5"/>
    <w:uiPriority w:val="99"/>
    <w:rsid w:val="00C729A4"/>
    <w:pPr>
      <w:widowControl w:val="0"/>
      <w:autoSpaceDE w:val="0"/>
      <w:autoSpaceDN w:val="0"/>
      <w:adjustRightInd w:val="0"/>
      <w:spacing w:line="91" w:lineRule="exact"/>
      <w:ind w:firstLine="709"/>
      <w:jc w:val="right"/>
    </w:pPr>
    <w:rPr>
      <w:rFonts w:eastAsia="Times New Roman"/>
      <w:szCs w:val="24"/>
      <w:lang w:eastAsia="ru-RU"/>
    </w:rPr>
  </w:style>
  <w:style w:type="paragraph" w:customStyle="1" w:styleId="Style73">
    <w:name w:val="Style73"/>
    <w:basedOn w:val="a5"/>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30">
    <w:name w:val="Font Style130"/>
    <w:uiPriority w:val="99"/>
    <w:rsid w:val="00C729A4"/>
    <w:rPr>
      <w:rFonts w:ascii="Times New Roman" w:hAnsi="Times New Roman"/>
      <w:b/>
      <w:w w:val="10"/>
      <w:sz w:val="14"/>
    </w:rPr>
  </w:style>
  <w:style w:type="paragraph" w:customStyle="1" w:styleId="Style85">
    <w:name w:val="Style85"/>
    <w:basedOn w:val="a5"/>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31">
    <w:name w:val="Font Style131"/>
    <w:uiPriority w:val="99"/>
    <w:rsid w:val="00C729A4"/>
    <w:rPr>
      <w:rFonts w:ascii="Lucida Sans Unicode" w:hAnsi="Lucida Sans Unicode"/>
      <w:sz w:val="24"/>
    </w:rPr>
  </w:style>
  <w:style w:type="character" w:customStyle="1" w:styleId="FontStyle132">
    <w:name w:val="Font Style132"/>
    <w:uiPriority w:val="99"/>
    <w:rsid w:val="00C729A4"/>
    <w:rPr>
      <w:rFonts w:ascii="Times New Roman" w:hAnsi="Times New Roman"/>
      <w:b/>
      <w:w w:val="10"/>
      <w:sz w:val="14"/>
    </w:rPr>
  </w:style>
  <w:style w:type="character" w:customStyle="1" w:styleId="FontStyle134">
    <w:name w:val="Font Style134"/>
    <w:uiPriority w:val="99"/>
    <w:rsid w:val="00C729A4"/>
    <w:rPr>
      <w:rFonts w:ascii="Book Antiqua" w:hAnsi="Book Antiqua"/>
      <w:sz w:val="20"/>
    </w:rPr>
  </w:style>
  <w:style w:type="character" w:customStyle="1" w:styleId="FontStyle179">
    <w:name w:val="Font Style179"/>
    <w:uiPriority w:val="99"/>
    <w:rsid w:val="00C729A4"/>
    <w:rPr>
      <w:rFonts w:ascii="Times New Roman" w:hAnsi="Times New Roman"/>
      <w:smallCaps/>
      <w:spacing w:val="10"/>
      <w:sz w:val="8"/>
    </w:rPr>
  </w:style>
  <w:style w:type="paragraph" w:customStyle="1" w:styleId="Style52">
    <w:name w:val="Style52"/>
    <w:basedOn w:val="a5"/>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45">
    <w:name w:val="Style45"/>
    <w:basedOn w:val="a5"/>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50">
    <w:name w:val="Font Style150"/>
    <w:uiPriority w:val="99"/>
    <w:rsid w:val="00C729A4"/>
    <w:rPr>
      <w:rFonts w:ascii="Lucida Sans Unicode" w:hAnsi="Lucida Sans Unicode"/>
      <w:b/>
      <w:i/>
      <w:sz w:val="8"/>
    </w:rPr>
  </w:style>
  <w:style w:type="paragraph" w:customStyle="1" w:styleId="Style98">
    <w:name w:val="Style98"/>
    <w:basedOn w:val="a5"/>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45">
    <w:name w:val="Font Style145"/>
    <w:uiPriority w:val="99"/>
    <w:rsid w:val="00C729A4"/>
    <w:rPr>
      <w:rFonts w:ascii="Times New Roman" w:hAnsi="Times New Roman"/>
      <w:spacing w:val="10"/>
      <w:sz w:val="10"/>
    </w:rPr>
  </w:style>
  <w:style w:type="paragraph" w:customStyle="1" w:styleId="Style89">
    <w:name w:val="Style89"/>
    <w:basedOn w:val="a5"/>
    <w:uiPriority w:val="99"/>
    <w:rsid w:val="00C729A4"/>
    <w:pPr>
      <w:widowControl w:val="0"/>
      <w:autoSpaceDE w:val="0"/>
      <w:autoSpaceDN w:val="0"/>
      <w:adjustRightInd w:val="0"/>
      <w:spacing w:line="218" w:lineRule="exact"/>
      <w:ind w:hanging="2686"/>
    </w:pPr>
    <w:rPr>
      <w:rFonts w:eastAsia="Times New Roman"/>
      <w:szCs w:val="24"/>
      <w:lang w:eastAsia="ru-RU"/>
    </w:rPr>
  </w:style>
  <w:style w:type="paragraph" w:customStyle="1" w:styleId="Style37">
    <w:name w:val="Style37"/>
    <w:basedOn w:val="a5"/>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47">
    <w:name w:val="Font Style147"/>
    <w:uiPriority w:val="99"/>
    <w:rsid w:val="00C729A4"/>
    <w:rPr>
      <w:rFonts w:ascii="Book Antiqua" w:hAnsi="Book Antiqua"/>
      <w:sz w:val="18"/>
    </w:rPr>
  </w:style>
  <w:style w:type="character" w:customStyle="1" w:styleId="FontStyle148">
    <w:name w:val="Font Style148"/>
    <w:uiPriority w:val="99"/>
    <w:rsid w:val="00C729A4"/>
    <w:rPr>
      <w:rFonts w:ascii="Times New Roman" w:hAnsi="Times New Roman"/>
      <w:spacing w:val="40"/>
      <w:sz w:val="12"/>
    </w:rPr>
  </w:style>
  <w:style w:type="character" w:customStyle="1" w:styleId="FontStyle149">
    <w:name w:val="Font Style149"/>
    <w:uiPriority w:val="99"/>
    <w:rsid w:val="00C729A4"/>
    <w:rPr>
      <w:rFonts w:ascii="Courier New" w:hAnsi="Courier New"/>
      <w:b/>
      <w:i/>
      <w:spacing w:val="-10"/>
      <w:sz w:val="10"/>
    </w:rPr>
  </w:style>
  <w:style w:type="paragraph" w:customStyle="1" w:styleId="Style19">
    <w:name w:val="Style19"/>
    <w:basedOn w:val="a5"/>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33">
    <w:name w:val="Style33"/>
    <w:basedOn w:val="a5"/>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35">
    <w:name w:val="Style35"/>
    <w:basedOn w:val="a5"/>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36">
    <w:name w:val="Style36"/>
    <w:basedOn w:val="a5"/>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39">
    <w:name w:val="Style39"/>
    <w:basedOn w:val="a5"/>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41">
    <w:name w:val="Style41"/>
    <w:basedOn w:val="a5"/>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50">
    <w:name w:val="Style50"/>
    <w:basedOn w:val="a5"/>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51">
    <w:name w:val="Style51"/>
    <w:basedOn w:val="a5"/>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53">
    <w:name w:val="Style53"/>
    <w:basedOn w:val="a5"/>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65">
    <w:name w:val="Style65"/>
    <w:basedOn w:val="a5"/>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80">
    <w:name w:val="Style80"/>
    <w:basedOn w:val="a5"/>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83">
    <w:name w:val="Style83"/>
    <w:basedOn w:val="a5"/>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90">
    <w:name w:val="Style90"/>
    <w:basedOn w:val="a5"/>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101">
    <w:name w:val="Style101"/>
    <w:basedOn w:val="a5"/>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53">
    <w:name w:val="Font Style153"/>
    <w:uiPriority w:val="99"/>
    <w:rsid w:val="00C729A4"/>
    <w:rPr>
      <w:rFonts w:ascii="Lucida Sans Unicode" w:hAnsi="Lucida Sans Unicode"/>
      <w:sz w:val="32"/>
    </w:rPr>
  </w:style>
  <w:style w:type="character" w:customStyle="1" w:styleId="FontStyle154">
    <w:name w:val="Font Style154"/>
    <w:uiPriority w:val="99"/>
    <w:rsid w:val="00C729A4"/>
    <w:rPr>
      <w:rFonts w:ascii="Lucida Sans Unicode" w:hAnsi="Lucida Sans Unicode"/>
      <w:sz w:val="32"/>
    </w:rPr>
  </w:style>
  <w:style w:type="character" w:customStyle="1" w:styleId="FontStyle155">
    <w:name w:val="Font Style155"/>
    <w:uiPriority w:val="99"/>
    <w:rsid w:val="00C729A4"/>
    <w:rPr>
      <w:rFonts w:ascii="Times New Roman" w:hAnsi="Times New Roman"/>
      <w:sz w:val="20"/>
    </w:rPr>
  </w:style>
  <w:style w:type="character" w:customStyle="1" w:styleId="FontStyle156">
    <w:name w:val="Font Style156"/>
    <w:uiPriority w:val="99"/>
    <w:rsid w:val="00C729A4"/>
    <w:rPr>
      <w:rFonts w:ascii="Arial Narrow" w:hAnsi="Arial Narrow"/>
      <w:b/>
      <w:sz w:val="18"/>
    </w:rPr>
  </w:style>
  <w:style w:type="character" w:customStyle="1" w:styleId="FontStyle157">
    <w:name w:val="Font Style157"/>
    <w:uiPriority w:val="99"/>
    <w:rsid w:val="00C729A4"/>
    <w:rPr>
      <w:rFonts w:ascii="Times New Roman" w:hAnsi="Times New Roman"/>
      <w:sz w:val="16"/>
    </w:rPr>
  </w:style>
  <w:style w:type="character" w:customStyle="1" w:styleId="FontStyle158">
    <w:name w:val="Font Style158"/>
    <w:uiPriority w:val="99"/>
    <w:rsid w:val="00C729A4"/>
    <w:rPr>
      <w:rFonts w:ascii="Times New Roman" w:hAnsi="Times New Roman"/>
      <w:sz w:val="20"/>
    </w:rPr>
  </w:style>
  <w:style w:type="character" w:customStyle="1" w:styleId="FontStyle159">
    <w:name w:val="Font Style159"/>
    <w:uiPriority w:val="99"/>
    <w:rsid w:val="00C729A4"/>
    <w:rPr>
      <w:rFonts w:ascii="Times New Roman" w:hAnsi="Times New Roman"/>
      <w:w w:val="40"/>
      <w:sz w:val="32"/>
    </w:rPr>
  </w:style>
  <w:style w:type="character" w:customStyle="1" w:styleId="FontStyle160">
    <w:name w:val="Font Style160"/>
    <w:uiPriority w:val="99"/>
    <w:rsid w:val="00C729A4"/>
    <w:rPr>
      <w:rFonts w:ascii="Times New Roman" w:hAnsi="Times New Roman"/>
      <w:sz w:val="20"/>
    </w:rPr>
  </w:style>
  <w:style w:type="character" w:customStyle="1" w:styleId="FontStyle161">
    <w:name w:val="Font Style161"/>
    <w:uiPriority w:val="99"/>
    <w:rsid w:val="00C729A4"/>
    <w:rPr>
      <w:rFonts w:ascii="Lucida Sans Unicode" w:hAnsi="Lucida Sans Unicode"/>
      <w:sz w:val="32"/>
    </w:rPr>
  </w:style>
  <w:style w:type="character" w:customStyle="1" w:styleId="FontStyle162">
    <w:name w:val="Font Style162"/>
    <w:uiPriority w:val="99"/>
    <w:rsid w:val="00C729A4"/>
    <w:rPr>
      <w:rFonts w:ascii="Times New Roman" w:hAnsi="Times New Roman"/>
      <w:sz w:val="20"/>
    </w:rPr>
  </w:style>
  <w:style w:type="character" w:customStyle="1" w:styleId="FontStyle163">
    <w:name w:val="Font Style163"/>
    <w:uiPriority w:val="99"/>
    <w:rsid w:val="00C729A4"/>
    <w:rPr>
      <w:rFonts w:ascii="Times New Roman" w:hAnsi="Times New Roman"/>
      <w:sz w:val="20"/>
    </w:rPr>
  </w:style>
  <w:style w:type="character" w:customStyle="1" w:styleId="FontStyle164">
    <w:name w:val="Font Style164"/>
    <w:uiPriority w:val="99"/>
    <w:rsid w:val="00C729A4"/>
    <w:rPr>
      <w:rFonts w:ascii="Times New Roman" w:hAnsi="Times New Roman"/>
      <w:sz w:val="16"/>
    </w:rPr>
  </w:style>
  <w:style w:type="paragraph" w:customStyle="1" w:styleId="Style24">
    <w:name w:val="Style24"/>
    <w:basedOn w:val="a5"/>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65">
    <w:name w:val="Font Style165"/>
    <w:uiPriority w:val="99"/>
    <w:rsid w:val="00C729A4"/>
    <w:rPr>
      <w:rFonts w:ascii="Times New Roman" w:hAnsi="Times New Roman"/>
      <w:b/>
      <w:i/>
      <w:sz w:val="18"/>
    </w:rPr>
  </w:style>
  <w:style w:type="paragraph" w:customStyle="1" w:styleId="Style31">
    <w:name w:val="Style31"/>
    <w:basedOn w:val="a5"/>
    <w:uiPriority w:val="99"/>
    <w:rsid w:val="00C729A4"/>
    <w:pPr>
      <w:widowControl w:val="0"/>
      <w:autoSpaceDE w:val="0"/>
      <w:autoSpaceDN w:val="0"/>
      <w:adjustRightInd w:val="0"/>
      <w:spacing w:line="235" w:lineRule="exact"/>
      <w:ind w:hanging="984"/>
    </w:pPr>
    <w:rPr>
      <w:rFonts w:eastAsia="Times New Roman"/>
      <w:szCs w:val="24"/>
      <w:lang w:eastAsia="ru-RU"/>
    </w:rPr>
  </w:style>
  <w:style w:type="paragraph" w:customStyle="1" w:styleId="Style34">
    <w:name w:val="Style34"/>
    <w:basedOn w:val="a5"/>
    <w:uiPriority w:val="99"/>
    <w:rsid w:val="00C729A4"/>
    <w:pPr>
      <w:widowControl w:val="0"/>
      <w:autoSpaceDE w:val="0"/>
      <w:autoSpaceDN w:val="0"/>
      <w:adjustRightInd w:val="0"/>
      <w:spacing w:line="266" w:lineRule="exact"/>
      <w:ind w:firstLine="403"/>
    </w:pPr>
    <w:rPr>
      <w:rFonts w:eastAsia="Times New Roman"/>
      <w:szCs w:val="24"/>
      <w:lang w:eastAsia="ru-RU"/>
    </w:rPr>
  </w:style>
  <w:style w:type="paragraph" w:customStyle="1" w:styleId="Style23">
    <w:name w:val="Style23"/>
    <w:basedOn w:val="a5"/>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91">
    <w:name w:val="Style91"/>
    <w:basedOn w:val="a5"/>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66">
    <w:name w:val="Font Style166"/>
    <w:uiPriority w:val="99"/>
    <w:rsid w:val="00C729A4"/>
    <w:rPr>
      <w:rFonts w:ascii="Times New Roman" w:hAnsi="Times New Roman"/>
      <w:b/>
      <w:i/>
      <w:sz w:val="8"/>
    </w:rPr>
  </w:style>
  <w:style w:type="character" w:customStyle="1" w:styleId="FontStyle167">
    <w:name w:val="Font Style167"/>
    <w:uiPriority w:val="99"/>
    <w:rsid w:val="00C729A4"/>
    <w:rPr>
      <w:rFonts w:ascii="Sylfaen" w:hAnsi="Sylfaen"/>
      <w:b/>
      <w:i/>
      <w:sz w:val="8"/>
    </w:rPr>
  </w:style>
  <w:style w:type="character" w:customStyle="1" w:styleId="FontStyle168">
    <w:name w:val="Font Style168"/>
    <w:uiPriority w:val="99"/>
    <w:rsid w:val="00C729A4"/>
    <w:rPr>
      <w:rFonts w:ascii="Times New Roman" w:hAnsi="Times New Roman"/>
      <w:b/>
      <w:w w:val="200"/>
      <w:sz w:val="8"/>
    </w:rPr>
  </w:style>
  <w:style w:type="paragraph" w:customStyle="1" w:styleId="Style29">
    <w:name w:val="Style29"/>
    <w:basedOn w:val="a5"/>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48">
    <w:name w:val="Style48"/>
    <w:basedOn w:val="a5"/>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77">
    <w:name w:val="Style77"/>
    <w:basedOn w:val="a5"/>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69">
    <w:name w:val="Font Style169"/>
    <w:uiPriority w:val="99"/>
    <w:rsid w:val="00C729A4"/>
    <w:rPr>
      <w:rFonts w:ascii="Franklin Gothic Medium" w:hAnsi="Franklin Gothic Medium"/>
      <w:b/>
      <w:spacing w:val="-50"/>
      <w:sz w:val="56"/>
    </w:rPr>
  </w:style>
  <w:style w:type="character" w:customStyle="1" w:styleId="FontStyle171">
    <w:name w:val="Font Style171"/>
    <w:uiPriority w:val="99"/>
    <w:rsid w:val="00C729A4"/>
    <w:rPr>
      <w:rFonts w:ascii="Times New Roman" w:hAnsi="Times New Roman"/>
      <w:b/>
      <w:sz w:val="16"/>
    </w:rPr>
  </w:style>
  <w:style w:type="paragraph" w:customStyle="1" w:styleId="Style92">
    <w:name w:val="Style92"/>
    <w:basedOn w:val="a5"/>
    <w:uiPriority w:val="99"/>
    <w:rsid w:val="00C729A4"/>
    <w:pPr>
      <w:widowControl w:val="0"/>
      <w:autoSpaceDE w:val="0"/>
      <w:autoSpaceDN w:val="0"/>
      <w:adjustRightInd w:val="0"/>
      <w:spacing w:line="244" w:lineRule="exact"/>
      <w:ind w:firstLine="709"/>
      <w:jc w:val="right"/>
    </w:pPr>
    <w:rPr>
      <w:rFonts w:eastAsia="Times New Roman"/>
      <w:szCs w:val="24"/>
      <w:lang w:eastAsia="ru-RU"/>
    </w:rPr>
  </w:style>
  <w:style w:type="paragraph" w:customStyle="1" w:styleId="Style44">
    <w:name w:val="Style44"/>
    <w:basedOn w:val="a5"/>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47">
    <w:name w:val="Style47"/>
    <w:basedOn w:val="a5"/>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81">
    <w:name w:val="Style81"/>
    <w:basedOn w:val="a5"/>
    <w:uiPriority w:val="99"/>
    <w:rsid w:val="00C729A4"/>
    <w:pPr>
      <w:widowControl w:val="0"/>
      <w:autoSpaceDE w:val="0"/>
      <w:autoSpaceDN w:val="0"/>
      <w:adjustRightInd w:val="0"/>
      <w:spacing w:line="146" w:lineRule="exact"/>
      <w:ind w:hanging="46"/>
    </w:pPr>
    <w:rPr>
      <w:rFonts w:eastAsia="Times New Roman"/>
      <w:szCs w:val="24"/>
      <w:lang w:eastAsia="ru-RU"/>
    </w:rPr>
  </w:style>
  <w:style w:type="paragraph" w:customStyle="1" w:styleId="Style97">
    <w:name w:val="Style97"/>
    <w:basedOn w:val="a5"/>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74">
    <w:name w:val="Font Style174"/>
    <w:uiPriority w:val="99"/>
    <w:rsid w:val="00C729A4"/>
    <w:rPr>
      <w:rFonts w:ascii="Times New Roman" w:hAnsi="Times New Roman"/>
      <w:b/>
      <w:sz w:val="104"/>
    </w:rPr>
  </w:style>
  <w:style w:type="character" w:customStyle="1" w:styleId="FontStyle175">
    <w:name w:val="Font Style175"/>
    <w:uiPriority w:val="99"/>
    <w:rsid w:val="00C729A4"/>
    <w:rPr>
      <w:rFonts w:ascii="Times New Roman" w:hAnsi="Times New Roman"/>
      <w:b/>
      <w:sz w:val="10"/>
    </w:rPr>
  </w:style>
  <w:style w:type="character" w:customStyle="1" w:styleId="FontStyle176">
    <w:name w:val="Font Style176"/>
    <w:uiPriority w:val="99"/>
    <w:rsid w:val="00C729A4"/>
    <w:rPr>
      <w:rFonts w:ascii="Consolas" w:hAnsi="Consolas"/>
      <w:b/>
      <w:sz w:val="72"/>
    </w:rPr>
  </w:style>
  <w:style w:type="paragraph" w:customStyle="1" w:styleId="Style102">
    <w:name w:val="Style102"/>
    <w:basedOn w:val="a5"/>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73">
    <w:name w:val="Font Style173"/>
    <w:uiPriority w:val="99"/>
    <w:rsid w:val="00C729A4"/>
    <w:rPr>
      <w:rFonts w:ascii="Times New Roman" w:hAnsi="Times New Roman"/>
      <w:sz w:val="24"/>
    </w:rPr>
  </w:style>
  <w:style w:type="paragraph" w:customStyle="1" w:styleId="afffff6">
    <w:name w:val="Обычный (таблица)"/>
    <w:basedOn w:val="a5"/>
    <w:rsid w:val="00C729A4"/>
    <w:pPr>
      <w:ind w:firstLine="709"/>
    </w:pPr>
    <w:rPr>
      <w:rFonts w:ascii="Arial" w:eastAsia="Times New Roman" w:hAnsi="Arial" w:cs="Arial"/>
      <w:szCs w:val="24"/>
      <w:lang w:eastAsia="ru-RU"/>
    </w:rPr>
  </w:style>
  <w:style w:type="paragraph" w:customStyle="1" w:styleId="1f9">
    <w:name w:val="Заголовок 1 (без№)"/>
    <w:basedOn w:val="1"/>
    <w:link w:val="1fa"/>
    <w:rsid w:val="00C729A4"/>
    <w:pPr>
      <w:tabs>
        <w:tab w:val="left" w:pos="0"/>
      </w:tabs>
      <w:spacing w:after="240" w:line="360" w:lineRule="auto"/>
      <w:ind w:left="720" w:right="567" w:firstLine="709"/>
      <w:jc w:val="left"/>
    </w:pPr>
    <w:rPr>
      <w:rFonts w:ascii="Arial" w:hAnsi="Arial"/>
      <w:caps w:val="0"/>
      <w:sz w:val="28"/>
    </w:rPr>
  </w:style>
  <w:style w:type="character" w:customStyle="1" w:styleId="1fa">
    <w:name w:val="Заголовок 1 (без№) Знак"/>
    <w:link w:val="1f9"/>
    <w:locked/>
    <w:rsid w:val="00C729A4"/>
    <w:rPr>
      <w:rFonts w:ascii="Arial" w:eastAsia="Times New Roman" w:hAnsi="Arial"/>
      <w:b/>
      <w:bCs/>
      <w:sz w:val="28"/>
      <w:szCs w:val="28"/>
    </w:rPr>
  </w:style>
  <w:style w:type="paragraph" w:styleId="afffff7">
    <w:name w:val="table of figures"/>
    <w:basedOn w:val="a5"/>
    <w:next w:val="a5"/>
    <w:uiPriority w:val="99"/>
    <w:unhideWhenUsed/>
    <w:rsid w:val="00C729A4"/>
    <w:rPr>
      <w:rFonts w:ascii="Calibri" w:eastAsia="Times New Roman" w:hAnsi="Calibri"/>
      <w:sz w:val="22"/>
      <w:lang w:eastAsia="ru-RU"/>
    </w:rPr>
  </w:style>
  <w:style w:type="paragraph" w:styleId="afffff8">
    <w:name w:val="endnote text"/>
    <w:basedOn w:val="a5"/>
    <w:link w:val="afffff9"/>
    <w:uiPriority w:val="99"/>
    <w:semiHidden/>
    <w:unhideWhenUsed/>
    <w:rsid w:val="00C729A4"/>
    <w:rPr>
      <w:rFonts w:ascii="Calibri" w:eastAsia="Times New Roman" w:hAnsi="Calibri"/>
      <w:sz w:val="20"/>
      <w:szCs w:val="20"/>
    </w:rPr>
  </w:style>
  <w:style w:type="character" w:customStyle="1" w:styleId="afffff9">
    <w:name w:val="Текст концевой сноски Знак"/>
    <w:link w:val="afffff8"/>
    <w:uiPriority w:val="99"/>
    <w:semiHidden/>
    <w:rsid w:val="00C729A4"/>
    <w:rPr>
      <w:rFonts w:eastAsia="Times New Roman"/>
    </w:rPr>
  </w:style>
  <w:style w:type="character" w:styleId="afffffa">
    <w:name w:val="endnote reference"/>
    <w:uiPriority w:val="99"/>
    <w:semiHidden/>
    <w:unhideWhenUsed/>
    <w:rsid w:val="00C729A4"/>
    <w:rPr>
      <w:vertAlign w:val="superscript"/>
    </w:rPr>
  </w:style>
  <w:style w:type="character" w:customStyle="1" w:styleId="ed">
    <w:name w:val="ed"/>
    <w:basedOn w:val="a6"/>
    <w:qFormat/>
    <w:rsid w:val="00631856"/>
  </w:style>
  <w:style w:type="character" w:customStyle="1" w:styleId="mark">
    <w:name w:val="mark"/>
    <w:basedOn w:val="a6"/>
    <w:rsid w:val="00A14618"/>
  </w:style>
  <w:style w:type="paragraph" w:customStyle="1" w:styleId="ConsCell">
    <w:name w:val="ConsCell"/>
    <w:uiPriority w:val="99"/>
    <w:rsid w:val="007D377F"/>
    <w:pPr>
      <w:widowControl w:val="0"/>
      <w:autoSpaceDE w:val="0"/>
      <w:autoSpaceDN w:val="0"/>
      <w:adjustRightInd w:val="0"/>
      <w:ind w:right="19772"/>
    </w:pPr>
    <w:rPr>
      <w:rFonts w:ascii="Arial" w:eastAsia="Times New Roman" w:hAnsi="Arial" w:cs="Arial"/>
    </w:rPr>
  </w:style>
  <w:style w:type="character" w:customStyle="1" w:styleId="blk">
    <w:name w:val="blk"/>
    <w:rsid w:val="00FD6194"/>
  </w:style>
  <w:style w:type="character" w:customStyle="1" w:styleId="413">
    <w:name w:val="Заголовок 4 Знак1"/>
    <w:aliases w:val="Таб Знак1"/>
    <w:uiPriority w:val="9"/>
    <w:semiHidden/>
    <w:rsid w:val="000D4AF5"/>
    <w:rPr>
      <w:rFonts w:ascii="Cambria" w:eastAsia="Times New Roman" w:hAnsi="Cambria" w:cs="Times New Roman"/>
      <w:b/>
      <w:bCs/>
      <w:i/>
      <w:iCs/>
      <w:color w:val="4F81BD"/>
      <w:sz w:val="26"/>
      <w:szCs w:val="22"/>
    </w:rPr>
  </w:style>
  <w:style w:type="character" w:customStyle="1" w:styleId="611">
    <w:name w:val="Заголовок 6 Знак1"/>
    <w:aliases w:val="Заголовок таб. Знак1"/>
    <w:uiPriority w:val="9"/>
    <w:semiHidden/>
    <w:rsid w:val="000D4AF5"/>
    <w:rPr>
      <w:rFonts w:ascii="Cambria" w:eastAsia="Times New Roman" w:hAnsi="Cambria" w:cs="Times New Roman"/>
      <w:i/>
      <w:iCs/>
      <w:color w:val="243F60"/>
      <w:sz w:val="26"/>
      <w:szCs w:val="22"/>
    </w:rPr>
  </w:style>
  <w:style w:type="character" w:customStyle="1" w:styleId="1fb">
    <w:name w:val="Название Знак1"/>
    <w:aliases w:val="Рис. Знак1"/>
    <w:uiPriority w:val="10"/>
    <w:rsid w:val="000D4AF5"/>
    <w:rPr>
      <w:rFonts w:ascii="Cambria" w:eastAsia="Times New Roman" w:hAnsi="Cambria" w:cs="Times New Roman"/>
      <w:color w:val="17365D"/>
      <w:spacing w:val="5"/>
      <w:kern w:val="28"/>
      <w:sz w:val="52"/>
      <w:szCs w:val="52"/>
      <w:lang w:eastAsia="en-US"/>
    </w:rPr>
  </w:style>
  <w:style w:type="character" w:customStyle="1" w:styleId="afffffb">
    <w:name w:val="Подзаголовок Знак"/>
    <w:aliases w:val="Таб. нал. Знак"/>
    <w:link w:val="afffffc"/>
    <w:locked/>
    <w:rsid w:val="000D4AF5"/>
    <w:rPr>
      <w:rFonts w:ascii="Times New Roman" w:eastAsia="Times New Roman" w:hAnsi="Times New Roman"/>
      <w:sz w:val="26"/>
      <w:szCs w:val="24"/>
    </w:rPr>
  </w:style>
  <w:style w:type="paragraph" w:styleId="afffffc">
    <w:name w:val="Subtitle"/>
    <w:aliases w:val="Таб. нал."/>
    <w:basedOn w:val="a5"/>
    <w:next w:val="a5"/>
    <w:link w:val="afffffb"/>
    <w:qFormat/>
    <w:rsid w:val="000D4AF5"/>
    <w:pPr>
      <w:spacing w:before="240" w:after="120"/>
      <w:ind w:firstLine="709"/>
      <w:jc w:val="center"/>
    </w:pPr>
    <w:rPr>
      <w:rFonts w:eastAsia="Times New Roman"/>
      <w:sz w:val="26"/>
      <w:szCs w:val="24"/>
      <w:lang w:eastAsia="ru-RU"/>
    </w:rPr>
  </w:style>
  <w:style w:type="character" w:customStyle="1" w:styleId="1fc">
    <w:name w:val="Подзаголовок Знак1"/>
    <w:aliases w:val="Таб. нал. Знак1"/>
    <w:uiPriority w:val="11"/>
    <w:rsid w:val="000D4AF5"/>
    <w:rPr>
      <w:rFonts w:ascii="Cambria" w:eastAsia="Times New Roman" w:hAnsi="Cambria" w:cs="Times New Roman"/>
      <w:sz w:val="24"/>
      <w:szCs w:val="24"/>
      <w:lang w:eastAsia="en-US"/>
    </w:rPr>
  </w:style>
  <w:style w:type="character" w:customStyle="1" w:styleId="afffffd">
    <w:name w:val="Текст Знак"/>
    <w:aliases w:val="Знак7 Знак"/>
    <w:link w:val="afffffe"/>
    <w:semiHidden/>
    <w:locked/>
    <w:rsid w:val="000D4AF5"/>
    <w:rPr>
      <w:rFonts w:ascii="Times New Roman" w:eastAsia="SimSun" w:hAnsi="Times New Roman"/>
      <w:sz w:val="28"/>
    </w:rPr>
  </w:style>
  <w:style w:type="paragraph" w:styleId="afffffe">
    <w:name w:val="Plain Text"/>
    <w:aliases w:val="Знак7"/>
    <w:basedOn w:val="a5"/>
    <w:link w:val="afffffd"/>
    <w:semiHidden/>
    <w:unhideWhenUsed/>
    <w:rsid w:val="000D4AF5"/>
    <w:pPr>
      <w:tabs>
        <w:tab w:val="left" w:pos="1701"/>
      </w:tabs>
      <w:spacing w:before="80" w:line="252" w:lineRule="auto"/>
      <w:ind w:firstLine="852"/>
    </w:pPr>
    <w:rPr>
      <w:rFonts w:eastAsia="SimSun"/>
      <w:sz w:val="28"/>
      <w:szCs w:val="20"/>
      <w:lang w:eastAsia="ru-RU"/>
    </w:rPr>
  </w:style>
  <w:style w:type="character" w:customStyle="1" w:styleId="1fd">
    <w:name w:val="Текст Знак1"/>
    <w:aliases w:val="Знак7 Знак1"/>
    <w:semiHidden/>
    <w:rsid w:val="000D4AF5"/>
    <w:rPr>
      <w:rFonts w:ascii="Courier New" w:hAnsi="Courier New" w:cs="Courier New"/>
      <w:lang w:eastAsia="en-US"/>
    </w:rPr>
  </w:style>
  <w:style w:type="character" w:customStyle="1" w:styleId="affffff">
    <w:name w:val="Абзац Знак"/>
    <w:link w:val="affffff0"/>
    <w:uiPriority w:val="99"/>
    <w:locked/>
    <w:rsid w:val="000D4AF5"/>
    <w:rPr>
      <w:rFonts w:ascii="Times New Roman" w:eastAsia="Times New Roman" w:hAnsi="Times New Roman"/>
      <w:sz w:val="24"/>
      <w:szCs w:val="24"/>
    </w:rPr>
  </w:style>
  <w:style w:type="paragraph" w:customStyle="1" w:styleId="affffff0">
    <w:name w:val="Абзац"/>
    <w:link w:val="affffff"/>
    <w:uiPriority w:val="99"/>
    <w:rsid w:val="000D4AF5"/>
    <w:pPr>
      <w:spacing w:before="120" w:after="60"/>
      <w:ind w:firstLine="567"/>
      <w:jc w:val="both"/>
    </w:pPr>
    <w:rPr>
      <w:rFonts w:ascii="Times New Roman" w:eastAsia="Times New Roman" w:hAnsi="Times New Roman"/>
      <w:sz w:val="24"/>
      <w:szCs w:val="24"/>
    </w:rPr>
  </w:style>
  <w:style w:type="paragraph" w:customStyle="1" w:styleId="PzOglav">
    <w:name w:val="PzOglav"/>
    <w:basedOn w:val="a5"/>
    <w:uiPriority w:val="99"/>
    <w:rsid w:val="000D4AF5"/>
    <w:pPr>
      <w:tabs>
        <w:tab w:val="left" w:leader="dot" w:pos="8505"/>
      </w:tabs>
      <w:spacing w:before="240" w:after="120"/>
      <w:ind w:firstLine="567"/>
    </w:pPr>
    <w:rPr>
      <w:rFonts w:ascii="Arial" w:eastAsia="Times New Roman" w:hAnsi="Arial" w:cs="Arial"/>
      <w:sz w:val="20"/>
      <w:szCs w:val="20"/>
    </w:rPr>
  </w:style>
  <w:style w:type="paragraph" w:customStyle="1" w:styleId="Heading">
    <w:name w:val="Heading"/>
    <w:uiPriority w:val="99"/>
    <w:rsid w:val="000D4AF5"/>
    <w:pPr>
      <w:widowControl w:val="0"/>
      <w:suppressAutoHyphens/>
      <w:autoSpaceDE w:val="0"/>
      <w:spacing w:before="240" w:after="120"/>
      <w:jc w:val="right"/>
    </w:pPr>
    <w:rPr>
      <w:rFonts w:ascii="Times New Roman" w:eastAsia="Arial" w:hAnsi="Times New Roman" w:cs="Calibri"/>
      <w:b/>
      <w:bCs/>
      <w:sz w:val="28"/>
      <w:szCs w:val="28"/>
      <w:lang w:eastAsia="ar-SA"/>
    </w:rPr>
  </w:style>
  <w:style w:type="paragraph" w:customStyle="1" w:styleId="142">
    <w:name w:val="Обычный + 14 пт"/>
    <w:aliases w:val="По ширине,Первая строка:  1,25 см,Справа:  -0,02 см"/>
    <w:basedOn w:val="a5"/>
    <w:uiPriority w:val="99"/>
    <w:rsid w:val="000D4AF5"/>
    <w:pPr>
      <w:ind w:right="-10" w:firstLine="708"/>
    </w:pPr>
    <w:rPr>
      <w:rFonts w:eastAsia="Times New Roman"/>
      <w:sz w:val="28"/>
      <w:szCs w:val="28"/>
      <w:lang w:eastAsia="ru-RU"/>
    </w:rPr>
  </w:style>
  <w:style w:type="paragraph" w:customStyle="1" w:styleId="affffff1">
    <w:name w:val="текст табл"/>
    <w:basedOn w:val="a5"/>
    <w:uiPriority w:val="99"/>
    <w:rsid w:val="000D4AF5"/>
    <w:pPr>
      <w:keepNext/>
      <w:keepLines/>
      <w:suppressLineNumbers/>
      <w:tabs>
        <w:tab w:val="left" w:leader="dot" w:pos="9356"/>
      </w:tabs>
      <w:suppressAutoHyphens/>
      <w:spacing w:before="60" w:after="60"/>
    </w:pPr>
    <w:rPr>
      <w:rFonts w:eastAsia="Times New Roman"/>
      <w:szCs w:val="24"/>
      <w:lang w:eastAsia="ru-RU"/>
    </w:rPr>
  </w:style>
  <w:style w:type="paragraph" w:customStyle="1" w:styleId="133">
    <w:name w:val="Обычный 13 Знак3"/>
    <w:basedOn w:val="a5"/>
    <w:autoRedefine/>
    <w:uiPriority w:val="99"/>
    <w:rsid w:val="000D4AF5"/>
    <w:pPr>
      <w:keepNext/>
      <w:keepLines/>
      <w:suppressLineNumbers/>
      <w:tabs>
        <w:tab w:val="left" w:leader="dot" w:pos="9356"/>
      </w:tabs>
      <w:suppressAutoHyphens/>
      <w:spacing w:before="60" w:line="360" w:lineRule="auto"/>
      <w:ind w:firstLine="567"/>
    </w:pPr>
    <w:rPr>
      <w:rFonts w:eastAsia="Times New Roman"/>
      <w:sz w:val="26"/>
      <w:szCs w:val="26"/>
      <w:lang w:eastAsia="ru-RU"/>
    </w:rPr>
  </w:style>
  <w:style w:type="paragraph" w:customStyle="1" w:styleId="TableParagraph">
    <w:name w:val="Table Paragraph"/>
    <w:basedOn w:val="a5"/>
    <w:uiPriority w:val="1"/>
    <w:qFormat/>
    <w:rsid w:val="000D4AF5"/>
    <w:pPr>
      <w:widowControl w:val="0"/>
    </w:pPr>
    <w:rPr>
      <w:rFonts w:ascii="Calibri" w:hAnsi="Calibri"/>
      <w:sz w:val="22"/>
      <w:lang w:val="en-US"/>
    </w:rPr>
  </w:style>
  <w:style w:type="character" w:styleId="affffff2">
    <w:name w:val="Subtle Reference"/>
    <w:uiPriority w:val="31"/>
    <w:qFormat/>
    <w:rsid w:val="000D4AF5"/>
    <w:rPr>
      <w:rFonts w:ascii="Times New Roman" w:hAnsi="Times New Roman" w:cs="Times New Roman" w:hint="default"/>
      <w:strike w:val="0"/>
      <w:dstrike w:val="0"/>
      <w:color w:val="auto"/>
      <w:sz w:val="24"/>
      <w:u w:val="none"/>
      <w:effect w:val="none"/>
      <w:bdr w:val="none" w:sz="0" w:space="0" w:color="auto" w:frame="1"/>
      <w:vertAlign w:val="baseline"/>
    </w:rPr>
  </w:style>
  <w:style w:type="table" w:customStyle="1" w:styleId="TableNormal">
    <w:name w:val="Table Normal"/>
    <w:uiPriority w:val="2"/>
    <w:semiHidden/>
    <w:qFormat/>
    <w:rsid w:val="000D4AF5"/>
    <w:pPr>
      <w:widowControl w:val="0"/>
    </w:pPr>
    <w:rPr>
      <w:sz w:val="22"/>
      <w:szCs w:val="22"/>
      <w:lang w:val="en-US" w:eastAsia="en-US"/>
    </w:rPr>
    <w:tblPr>
      <w:tblCellMar>
        <w:top w:w="0" w:type="dxa"/>
        <w:left w:w="0" w:type="dxa"/>
        <w:bottom w:w="0" w:type="dxa"/>
        <w:right w:w="0" w:type="dxa"/>
      </w:tblCellMar>
    </w:tblPr>
  </w:style>
  <w:style w:type="paragraph" w:customStyle="1" w:styleId="S">
    <w:name w:val="S_Обычный жирный"/>
    <w:basedOn w:val="a5"/>
    <w:link w:val="S0"/>
    <w:uiPriority w:val="99"/>
    <w:qFormat/>
    <w:rsid w:val="00663763"/>
    <w:pPr>
      <w:ind w:firstLine="709"/>
    </w:pPr>
    <w:rPr>
      <w:rFonts w:eastAsia="Times New Roman"/>
      <w:sz w:val="28"/>
      <w:szCs w:val="24"/>
      <w:lang w:eastAsia="ru-RU"/>
    </w:rPr>
  </w:style>
  <w:style w:type="character" w:customStyle="1" w:styleId="S0">
    <w:name w:val="S_Обычный жирный Знак"/>
    <w:link w:val="S"/>
    <w:uiPriority w:val="99"/>
    <w:rsid w:val="00663763"/>
    <w:rPr>
      <w:rFonts w:ascii="Times New Roman" w:eastAsia="Times New Roman" w:hAnsi="Times New Roman"/>
      <w:sz w:val="28"/>
      <w:szCs w:val="24"/>
    </w:rPr>
  </w:style>
  <w:style w:type="paragraph" w:customStyle="1" w:styleId="s1">
    <w:name w:val="s_1"/>
    <w:basedOn w:val="a5"/>
    <w:rsid w:val="0009215B"/>
    <w:pPr>
      <w:spacing w:before="100" w:beforeAutospacing="1" w:after="100" w:afterAutospacing="1"/>
    </w:pPr>
    <w:rPr>
      <w:rFonts w:eastAsia="Times New Roman"/>
      <w:szCs w:val="24"/>
      <w:lang w:eastAsia="ru-RU"/>
    </w:rPr>
  </w:style>
  <w:style w:type="paragraph" w:customStyle="1" w:styleId="affffff3">
    <w:name w:val="ТИ_текст абзаца"/>
    <w:basedOn w:val="a5"/>
    <w:qFormat/>
    <w:rsid w:val="00E41FF2"/>
    <w:pPr>
      <w:tabs>
        <w:tab w:val="left" w:pos="1418"/>
      </w:tabs>
      <w:ind w:firstLine="709"/>
    </w:pPr>
    <w:rPr>
      <w:bCs/>
      <w:sz w:val="28"/>
      <w:szCs w:val="28"/>
      <w:lang w:eastAsia="ru-RU"/>
    </w:rPr>
  </w:style>
  <w:style w:type="paragraph" w:customStyle="1" w:styleId="affffff4">
    <w:name w:val="ТИ_табл_текст"/>
    <w:basedOn w:val="a5"/>
    <w:qFormat/>
    <w:rsid w:val="00CF3923"/>
    <w:pPr>
      <w:jc w:val="center"/>
    </w:pPr>
    <w:rPr>
      <w:rFonts w:ascii="Arial Narrow" w:eastAsia="Times New Roman" w:hAnsi="Arial Narrow"/>
      <w:color w:val="000000"/>
      <w:sz w:val="22"/>
    </w:rPr>
  </w:style>
  <w:style w:type="paragraph" w:customStyle="1" w:styleId="a3">
    <w:name w:val="ТИ_список маркированный"/>
    <w:basedOn w:val="affffff3"/>
    <w:qFormat/>
    <w:rsid w:val="004B32ED"/>
    <w:pPr>
      <w:numPr>
        <w:numId w:val="9"/>
      </w:numPr>
      <w:tabs>
        <w:tab w:val="clear" w:pos="1418"/>
      </w:tabs>
      <w:spacing w:before="120" w:after="120"/>
      <w:ind w:left="720"/>
      <w:contextualSpacing/>
    </w:pPr>
    <w:rPr>
      <w:snapToGrid w:val="0"/>
    </w:rPr>
  </w:style>
  <w:style w:type="character" w:customStyle="1" w:styleId="searchresult">
    <w:name w:val="search_result"/>
    <w:rsid w:val="0069339D"/>
  </w:style>
  <w:style w:type="paragraph" w:customStyle="1" w:styleId="affffff5">
    <w:name w:val="АРисун"/>
    <w:basedOn w:val="affb"/>
    <w:link w:val="affffff6"/>
    <w:qFormat/>
    <w:rsid w:val="00113850"/>
    <w:pPr>
      <w:spacing w:after="240"/>
      <w:ind w:firstLine="567"/>
      <w:jc w:val="center"/>
    </w:pPr>
    <w:rPr>
      <w:i/>
      <w:szCs w:val="24"/>
    </w:rPr>
  </w:style>
  <w:style w:type="character" w:customStyle="1" w:styleId="affffff6">
    <w:name w:val="АРисун Знак"/>
    <w:link w:val="affffff5"/>
    <w:rsid w:val="00113850"/>
    <w:rPr>
      <w:rFonts w:ascii="Times New Roman" w:eastAsia="Microsoft YaHei" w:hAnsi="Times New Roman"/>
      <w:bCs/>
      <w:i/>
      <w:spacing w:val="-5"/>
      <w:sz w:val="24"/>
      <w:szCs w:val="24"/>
      <w:lang w:eastAsia="en-US"/>
    </w:rPr>
  </w:style>
  <w:style w:type="character" w:customStyle="1" w:styleId="nowrap">
    <w:name w:val="nowrap"/>
    <w:rsid w:val="00872E0B"/>
  </w:style>
  <w:style w:type="character" w:customStyle="1" w:styleId="ListParagraph10">
    <w:name w:val="List Paragraph1 Знак"/>
    <w:link w:val="ListParagraph1"/>
    <w:rsid w:val="00085163"/>
    <w:rPr>
      <w:rFonts w:eastAsia="Times New Roman"/>
      <w:sz w:val="22"/>
      <w:szCs w:val="22"/>
      <w:lang w:val="en-US"/>
    </w:rPr>
  </w:style>
  <w:style w:type="paragraph" w:customStyle="1" w:styleId="xl219">
    <w:name w:val="xl219"/>
    <w:basedOn w:val="a5"/>
    <w:rsid w:val="0056696F"/>
    <w:pPr>
      <w:pBdr>
        <w:left w:val="single" w:sz="8" w:space="0" w:color="000000"/>
        <w:bottom w:val="single" w:sz="8" w:space="0" w:color="000000"/>
        <w:right w:val="single" w:sz="8" w:space="0" w:color="000000"/>
      </w:pBdr>
      <w:spacing w:before="100" w:beforeAutospacing="1" w:after="100" w:afterAutospacing="1"/>
      <w:textAlignment w:val="center"/>
    </w:pPr>
    <w:rPr>
      <w:rFonts w:eastAsia="Times New Roman"/>
      <w:sz w:val="20"/>
      <w:szCs w:val="20"/>
      <w:lang w:eastAsia="ru-RU"/>
    </w:rPr>
  </w:style>
  <w:style w:type="paragraph" w:customStyle="1" w:styleId="xl220">
    <w:name w:val="xl220"/>
    <w:basedOn w:val="a5"/>
    <w:rsid w:val="0056696F"/>
    <w:pPr>
      <w:spacing w:before="100" w:beforeAutospacing="1" w:after="100" w:afterAutospacing="1"/>
      <w:jc w:val="left"/>
    </w:pPr>
    <w:rPr>
      <w:rFonts w:eastAsia="Times New Roman"/>
      <w:b/>
      <w:bCs/>
      <w:szCs w:val="24"/>
      <w:lang w:eastAsia="ru-RU"/>
    </w:rPr>
  </w:style>
  <w:style w:type="paragraph" w:customStyle="1" w:styleId="pc">
    <w:name w:val="pc"/>
    <w:basedOn w:val="a5"/>
    <w:rsid w:val="00454207"/>
    <w:pPr>
      <w:spacing w:before="100" w:beforeAutospacing="1" w:after="100" w:afterAutospacing="1"/>
    </w:pPr>
    <w:rPr>
      <w:rFonts w:eastAsia="Times New Roman"/>
      <w:szCs w:val="24"/>
      <w:lang w:eastAsia="ru-RU"/>
    </w:rPr>
  </w:style>
  <w:style w:type="table" w:customStyle="1" w:styleId="710">
    <w:name w:val="Сетка таблицы71"/>
    <w:basedOn w:val="a7"/>
    <w:next w:val="af8"/>
    <w:uiPriority w:val="59"/>
    <w:rsid w:val="00454207"/>
    <w:rPr>
      <w:rFonts w:ascii="Times New Roman" w:eastAsia="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f5">
    <w:name w:val="Без интервала2"/>
    <w:rsid w:val="006B660B"/>
    <w:rPr>
      <w:rFonts w:ascii="Times New Roman" w:eastAsia="Times New Roman" w:hAnsi="Times New Roman"/>
      <w:sz w:val="24"/>
      <w:szCs w:val="24"/>
    </w:rPr>
  </w:style>
  <w:style w:type="table" w:customStyle="1" w:styleId="400">
    <w:name w:val="Сетка таблицы40"/>
    <w:basedOn w:val="a7"/>
    <w:next w:val="af8"/>
    <w:rsid w:val="009962EB"/>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00">
    <w:name w:val="Сетка таблицы60"/>
    <w:basedOn w:val="a7"/>
    <w:next w:val="1112"/>
    <w:rsid w:val="009962EB"/>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
    <w:name w:val="Таблица ОРГРЭС111"/>
    <w:basedOn w:val="a7"/>
    <w:next w:val="af8"/>
    <w:uiPriority w:val="59"/>
    <w:rsid w:val="009962EB"/>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
    <w:name w:val="Таблица ОРГРЭС11"/>
    <w:basedOn w:val="a7"/>
    <w:next w:val="af8"/>
    <w:uiPriority w:val="59"/>
    <w:rsid w:val="009962EB"/>
    <w:rPr>
      <w:rFonts w:eastAsia="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8">
    <w:name w:val="Сетка таблицы418"/>
    <w:basedOn w:val="a7"/>
    <w:next w:val="af8"/>
    <w:rsid w:val="009962EB"/>
    <w:pPr>
      <w:jc w:val="both"/>
    </w:pPr>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0">
    <w:name w:val="Сетка таблицы65"/>
    <w:basedOn w:val="a7"/>
    <w:next w:val="af8"/>
    <w:uiPriority w:val="39"/>
    <w:rsid w:val="009962EB"/>
    <w:rPr>
      <w:rFonts w:eastAsia="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6">
    <w:name w:val="Сетка таблицы416"/>
    <w:basedOn w:val="a7"/>
    <w:next w:val="1112"/>
    <w:rsid w:val="009962EB"/>
    <w:pPr>
      <w:jc w:val="both"/>
    </w:pPr>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3a">
    <w:name w:val="Без интервала3"/>
    <w:basedOn w:val="a5"/>
    <w:uiPriority w:val="1"/>
    <w:qFormat/>
    <w:rsid w:val="00213A8B"/>
    <w:pPr>
      <w:jc w:val="left"/>
    </w:pPr>
    <w:rPr>
      <w:rFonts w:eastAsia="Times New Roman"/>
      <w:szCs w:val="20"/>
      <w:lang w:eastAsia="ru-RU"/>
    </w:rPr>
  </w:style>
  <w:style w:type="table" w:customStyle="1" w:styleId="153">
    <w:name w:val="Таблица ОРГРЭС153"/>
    <w:basedOn w:val="a7"/>
    <w:next w:val="af8"/>
    <w:uiPriority w:val="59"/>
    <w:rsid w:val="00213A8B"/>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
    <w:name w:val="1 / 1.1 / 1.1.12"/>
    <w:basedOn w:val="a8"/>
    <w:next w:val="111111"/>
    <w:uiPriority w:val="99"/>
    <w:semiHidden/>
    <w:unhideWhenUsed/>
    <w:rsid w:val="004E4FD0"/>
    <w:pPr>
      <w:numPr>
        <w:numId w:val="10"/>
      </w:numPr>
    </w:pPr>
  </w:style>
  <w:style w:type="character" w:customStyle="1" w:styleId="295pt">
    <w:name w:val="Основной текст (2) + 9;5 pt;Полужирный"/>
    <w:rsid w:val="00BA6CB9"/>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table" w:customStyle="1" w:styleId="TableNormal1">
    <w:name w:val="Table Normal1"/>
    <w:uiPriority w:val="2"/>
    <w:semiHidden/>
    <w:qFormat/>
    <w:rsid w:val="00CC3685"/>
    <w:pPr>
      <w:widowControl w:val="0"/>
      <w:autoSpaceDE w:val="0"/>
      <w:autoSpaceDN w:val="0"/>
    </w:pPr>
    <w:rPr>
      <w:sz w:val="22"/>
      <w:szCs w:val="22"/>
      <w:lang w:val="en-US" w:eastAsia="en-US"/>
    </w:rPr>
    <w:tblPr>
      <w:tblCellMar>
        <w:top w:w="0" w:type="dxa"/>
        <w:left w:w="0" w:type="dxa"/>
        <w:bottom w:w="0" w:type="dxa"/>
        <w:right w:w="0" w:type="dxa"/>
      </w:tblCellMar>
    </w:tblPr>
  </w:style>
  <w:style w:type="character" w:customStyle="1" w:styleId="affffff7">
    <w:name w:val="Другое_"/>
    <w:basedOn w:val="a6"/>
    <w:link w:val="affffff8"/>
    <w:uiPriority w:val="99"/>
    <w:rsid w:val="007F37A9"/>
    <w:rPr>
      <w:rFonts w:ascii="Times New Roman" w:eastAsia="Times New Roman" w:hAnsi="Times New Roman"/>
      <w:sz w:val="28"/>
      <w:szCs w:val="28"/>
      <w:shd w:val="clear" w:color="auto" w:fill="FFFFFF"/>
    </w:rPr>
  </w:style>
  <w:style w:type="paragraph" w:customStyle="1" w:styleId="affffff8">
    <w:name w:val="Другое"/>
    <w:basedOn w:val="a5"/>
    <w:link w:val="affffff7"/>
    <w:uiPriority w:val="99"/>
    <w:rsid w:val="007F37A9"/>
    <w:pPr>
      <w:widowControl w:val="0"/>
      <w:shd w:val="clear" w:color="auto" w:fill="FFFFFF"/>
      <w:spacing w:line="360" w:lineRule="auto"/>
      <w:ind w:firstLine="400"/>
      <w:jc w:val="left"/>
    </w:pPr>
    <w:rPr>
      <w:rFonts w:eastAsia="Times New Roman"/>
      <w:sz w:val="28"/>
      <w:szCs w:val="28"/>
      <w:lang w:eastAsia="ru-RU"/>
    </w:rPr>
  </w:style>
  <w:style w:type="paragraph" w:customStyle="1" w:styleId="affffff9">
    <w:name w:val="Обычн"/>
    <w:basedOn w:val="a5"/>
    <w:link w:val="affffffa"/>
    <w:qFormat/>
    <w:rsid w:val="00FE30A5"/>
    <w:pPr>
      <w:ind w:firstLine="709"/>
    </w:pPr>
    <w:rPr>
      <w:rFonts w:eastAsia="Times New Roman"/>
      <w:szCs w:val="36"/>
    </w:rPr>
  </w:style>
  <w:style w:type="character" w:customStyle="1" w:styleId="affffffa">
    <w:name w:val="Обычн Знак"/>
    <w:link w:val="affffff9"/>
    <w:rsid w:val="00FE30A5"/>
    <w:rPr>
      <w:rFonts w:ascii="Times New Roman" w:eastAsia="Times New Roman" w:hAnsi="Times New Roman"/>
      <w:sz w:val="24"/>
      <w:szCs w:val="36"/>
      <w:lang w:eastAsia="en-US"/>
    </w:rPr>
  </w:style>
  <w:style w:type="character" w:customStyle="1" w:styleId="4a">
    <w:name w:val="Основной текст4"/>
    <w:basedOn w:val="a6"/>
    <w:rsid w:val="00D17D97"/>
    <w:rPr>
      <w:rFonts w:ascii="Tahoma" w:eastAsia="Tahoma" w:hAnsi="Tahoma" w:cs="Tahoma"/>
      <w:b w:val="0"/>
      <w:bCs w:val="0"/>
      <w:i w:val="0"/>
      <w:iCs w:val="0"/>
      <w:smallCaps w:val="0"/>
      <w:strike w:val="0"/>
      <w:color w:val="000000"/>
      <w:spacing w:val="0"/>
      <w:w w:val="100"/>
      <w:position w:val="0"/>
      <w:sz w:val="18"/>
      <w:szCs w:val="18"/>
      <w:u w:val="none"/>
      <w:lang w:val="ru-RU" w:eastAsia="ru-RU" w:bidi="ru-RU"/>
    </w:rPr>
  </w:style>
  <w:style w:type="character" w:customStyle="1" w:styleId="86">
    <w:name w:val="Основной текст8"/>
    <w:basedOn w:val="a6"/>
    <w:rsid w:val="00D17D97"/>
    <w:rPr>
      <w:rFonts w:ascii="Tahoma" w:eastAsia="Tahoma" w:hAnsi="Tahoma" w:cs="Tahoma"/>
      <w:b w:val="0"/>
      <w:bCs w:val="0"/>
      <w:i w:val="0"/>
      <w:iCs w:val="0"/>
      <w:smallCaps w:val="0"/>
      <w:strike w:val="0"/>
      <w:color w:val="000000"/>
      <w:spacing w:val="0"/>
      <w:w w:val="100"/>
      <w:position w:val="0"/>
      <w:sz w:val="18"/>
      <w:szCs w:val="18"/>
      <w:u w:val="none"/>
      <w:lang w:val="ru-RU" w:eastAsia="ru-RU" w:bidi="ru-RU"/>
    </w:rPr>
  </w:style>
  <w:style w:type="character" w:customStyle="1" w:styleId="af1">
    <w:name w:val="Обычный (веб) Знак"/>
    <w:aliases w:val="Знак2 Знак Знак1,Знак2 Знак1 Знак,Обычный (веб) Знак Знак1 Знак,Знак2 Знак Знак Знак,Обычный (веб) Знак Знак Знак Знак,Знак2 Знак2 Знак Знак Знак,Обычный (веб) Знак1 Знак Знак Знак Знак,Знак2 Знак Знак Знак Знак Знак, Знак Знак4 Знак"/>
    <w:link w:val="af0"/>
    <w:uiPriority w:val="99"/>
    <w:locked/>
    <w:rsid w:val="00BD6BE9"/>
    <w:rPr>
      <w:rFonts w:ascii="Times New Roman" w:eastAsia="Times New Roman" w:hAnsi="Times New Roman"/>
      <w:sz w:val="24"/>
      <w:szCs w:val="24"/>
      <w:lang w:eastAsia="ar-SA"/>
    </w:rPr>
  </w:style>
  <w:style w:type="paragraph" w:customStyle="1" w:styleId="172">
    <w:name w:val="Основной текст17"/>
    <w:basedOn w:val="a5"/>
    <w:rsid w:val="006514DD"/>
    <w:pPr>
      <w:widowControl w:val="0"/>
      <w:shd w:val="clear" w:color="auto" w:fill="FFFFFF"/>
      <w:spacing w:before="240" w:after="60" w:line="0" w:lineRule="atLeast"/>
      <w:ind w:hanging="360"/>
      <w:jc w:val="left"/>
    </w:pPr>
    <w:rPr>
      <w:rFonts w:ascii="Tahoma" w:eastAsia="Tahoma" w:hAnsi="Tahoma" w:cs="Tahoma"/>
      <w:color w:val="000000"/>
      <w:sz w:val="18"/>
      <w:szCs w:val="18"/>
      <w:lang w:eastAsia="ru-RU" w:bidi="ru-RU"/>
    </w:rPr>
  </w:style>
  <w:style w:type="paragraph" w:customStyle="1" w:styleId="a4">
    <w:name w:val="Таблица_название_таблицы"/>
    <w:basedOn w:val="a5"/>
    <w:next w:val="a5"/>
    <w:link w:val="affffffb"/>
    <w:qFormat/>
    <w:rsid w:val="008C6F2A"/>
    <w:pPr>
      <w:widowControl w:val="0"/>
      <w:numPr>
        <w:numId w:val="11"/>
      </w:numPr>
      <w:spacing w:before="120" w:after="120" w:line="360" w:lineRule="exact"/>
      <w:jc w:val="right"/>
    </w:pPr>
    <w:rPr>
      <w:rFonts w:ascii="GOST Type BU" w:eastAsia="Times New Roman" w:hAnsi="GOST Type BU"/>
      <w:bCs/>
      <w:color w:val="000000" w:themeColor="text1"/>
      <w:sz w:val="28"/>
      <w:szCs w:val="24"/>
      <w:lang w:eastAsia="ru-RU"/>
    </w:rPr>
  </w:style>
  <w:style w:type="character" w:customStyle="1" w:styleId="affffffb">
    <w:name w:val="Таблица_название_таблицы Знак"/>
    <w:link w:val="a4"/>
    <w:rsid w:val="008C6F2A"/>
    <w:rPr>
      <w:rFonts w:ascii="GOST Type BU" w:eastAsia="Times New Roman" w:hAnsi="GOST Type BU"/>
      <w:bCs/>
      <w:color w:val="000000" w:themeColor="text1"/>
      <w:sz w:val="28"/>
      <w:szCs w:val="24"/>
    </w:rPr>
  </w:style>
  <w:style w:type="paragraph" w:customStyle="1" w:styleId="1fe">
    <w:name w:val="Список_маркир.1"/>
    <w:basedOn w:val="a5"/>
    <w:rsid w:val="008C6F2A"/>
    <w:pPr>
      <w:tabs>
        <w:tab w:val="num" w:pos="1021"/>
      </w:tabs>
      <w:suppressAutoHyphens/>
      <w:spacing w:line="360" w:lineRule="auto"/>
      <w:ind w:firstLine="567"/>
    </w:pPr>
    <w:rPr>
      <w:rFonts w:ascii="GOST Type BU" w:eastAsia="Times New Roman" w:hAnsi="GOST Type BU"/>
      <w:color w:val="000000" w:themeColor="text1"/>
      <w:sz w:val="28"/>
      <w:szCs w:val="24"/>
      <w:lang w:eastAsia="ru-RU"/>
    </w:rPr>
  </w:style>
  <w:style w:type="character" w:customStyle="1" w:styleId="1ff">
    <w:name w:val="Основной текст Знак1"/>
    <w:basedOn w:val="a6"/>
    <w:uiPriority w:val="99"/>
    <w:rsid w:val="007256EE"/>
    <w:rPr>
      <w:rFonts w:ascii="Times New Roman" w:hAnsi="Times New Roman" w:cs="Times New Roman"/>
      <w:sz w:val="28"/>
      <w:szCs w:val="28"/>
      <w:u w:val="none"/>
    </w:rPr>
  </w:style>
  <w:style w:type="paragraph" w:customStyle="1" w:styleId="e">
    <w:name w:val="Основной тeкст"/>
    <w:link w:val="e0"/>
    <w:rsid w:val="00583C2F"/>
    <w:pPr>
      <w:keepLines/>
      <w:spacing w:before="120"/>
      <w:ind w:firstLine="709"/>
      <w:jc w:val="both"/>
    </w:pPr>
    <w:rPr>
      <w:rFonts w:ascii="Times New Roman" w:eastAsia="Times New Roman" w:hAnsi="Times New Roman"/>
      <w:sz w:val="24"/>
      <w:szCs w:val="24"/>
    </w:rPr>
  </w:style>
  <w:style w:type="character" w:customStyle="1" w:styleId="e0">
    <w:name w:val="Основной тeкст Знак"/>
    <w:basedOn w:val="a6"/>
    <w:link w:val="e"/>
    <w:locked/>
    <w:rsid w:val="00583C2F"/>
    <w:rPr>
      <w:rFonts w:ascii="Times New Roman" w:eastAsia="Times New Roman" w:hAnsi="Times New Roman"/>
      <w:sz w:val="24"/>
      <w:szCs w:val="24"/>
    </w:rPr>
  </w:style>
  <w:style w:type="paragraph" w:customStyle="1" w:styleId="affffffc">
    <w:name w:val="! Основной текст"/>
    <w:basedOn w:val="a5"/>
    <w:link w:val="affffffd"/>
    <w:rsid w:val="005C0517"/>
    <w:pPr>
      <w:ind w:firstLine="709"/>
    </w:pPr>
    <w:rPr>
      <w:szCs w:val="28"/>
      <w:lang w:eastAsia="ru-RU"/>
    </w:rPr>
  </w:style>
  <w:style w:type="character" w:customStyle="1" w:styleId="affffffd">
    <w:name w:val="! Основной текст Знак"/>
    <w:link w:val="affffffc"/>
    <w:rsid w:val="005C0517"/>
    <w:rPr>
      <w:rFonts w:ascii="Times New Roman" w:hAnsi="Times New Roman"/>
      <w:sz w:val="24"/>
      <w:szCs w:val="28"/>
    </w:rPr>
  </w:style>
  <w:style w:type="paragraph" w:customStyle="1" w:styleId="msonormal0">
    <w:name w:val="msonormal"/>
    <w:basedOn w:val="a5"/>
    <w:rsid w:val="00164578"/>
    <w:pPr>
      <w:spacing w:before="100" w:beforeAutospacing="1" w:after="100" w:afterAutospacing="1"/>
      <w:jc w:val="left"/>
    </w:pPr>
    <w:rPr>
      <w:rFonts w:eastAsia="Times New Roman"/>
      <w:szCs w:val="24"/>
      <w:lang w:eastAsia="ru-RU"/>
    </w:rPr>
  </w:style>
  <w:style w:type="character" w:customStyle="1" w:styleId="UnresolvedMention">
    <w:name w:val="Unresolved Mention"/>
    <w:basedOn w:val="a6"/>
    <w:uiPriority w:val="99"/>
    <w:semiHidden/>
    <w:unhideWhenUsed/>
    <w:rsid w:val="00C12533"/>
    <w:rPr>
      <w:color w:val="605E5C"/>
      <w:shd w:val="clear" w:color="auto" w:fill="E1DFDD"/>
    </w:rPr>
  </w:style>
  <w:style w:type="paragraph" w:customStyle="1" w:styleId="affffffe">
    <w:name w:val="!!СНОСКА"/>
    <w:basedOn w:val="a5"/>
    <w:link w:val="afffffff"/>
    <w:autoRedefine/>
    <w:qFormat/>
    <w:rsid w:val="008D352E"/>
    <w:pPr>
      <w:keepNext/>
      <w:keepLines/>
      <w:spacing w:after="240"/>
      <w:ind w:firstLine="709"/>
      <w:contextualSpacing/>
    </w:pPr>
    <w:rPr>
      <w:rFonts w:ascii="Segoe UI" w:eastAsiaTheme="minorHAnsi" w:hAnsi="Segoe UI"/>
      <w:noProof/>
      <w:sz w:val="18"/>
      <w:szCs w:val="24"/>
    </w:rPr>
  </w:style>
  <w:style w:type="character" w:customStyle="1" w:styleId="afffffff">
    <w:name w:val="!!СНОСКА Знак"/>
    <w:basedOn w:val="a6"/>
    <w:link w:val="affffffe"/>
    <w:rsid w:val="008D352E"/>
    <w:rPr>
      <w:rFonts w:ascii="Segoe UI" w:eastAsiaTheme="minorHAnsi" w:hAnsi="Segoe UI"/>
      <w:noProof/>
      <w:sz w:val="18"/>
      <w:szCs w:val="24"/>
      <w:lang w:eastAsia="en-US"/>
    </w:rPr>
  </w:style>
  <w:style w:type="paragraph" w:customStyle="1" w:styleId="afffffff0">
    <w:name w:val="!ВНУТРИ ТАБЛИЦЫ"/>
    <w:basedOn w:val="a5"/>
    <w:link w:val="afffffff1"/>
    <w:qFormat/>
    <w:rsid w:val="004C7165"/>
    <w:pPr>
      <w:spacing w:before="60" w:after="60"/>
      <w:jc w:val="center"/>
    </w:pPr>
    <w:rPr>
      <w:rFonts w:ascii="Segoe UI" w:eastAsiaTheme="minorHAnsi" w:hAnsi="Segoe UI"/>
      <w:sz w:val="22"/>
      <w:szCs w:val="24"/>
    </w:rPr>
  </w:style>
  <w:style w:type="character" w:customStyle="1" w:styleId="afffffff1">
    <w:name w:val="!ВНУТРИ ТАБЛИЦЫ Знак"/>
    <w:basedOn w:val="a6"/>
    <w:link w:val="afffffff0"/>
    <w:rsid w:val="004C7165"/>
    <w:rPr>
      <w:rFonts w:ascii="Segoe UI" w:eastAsiaTheme="minorHAnsi" w:hAnsi="Segoe UI"/>
      <w:sz w:val="22"/>
      <w:szCs w:val="24"/>
      <w:lang w:eastAsia="en-US"/>
    </w:rPr>
  </w:style>
  <w:style w:type="paragraph" w:customStyle="1" w:styleId="a2">
    <w:name w:val="!ПОДПУНКТ"/>
    <w:basedOn w:val="a5"/>
    <w:link w:val="afffffff2"/>
    <w:autoRedefine/>
    <w:qFormat/>
    <w:rsid w:val="008511AE"/>
    <w:pPr>
      <w:numPr>
        <w:ilvl w:val="2"/>
        <w:numId w:val="12"/>
      </w:numPr>
      <w:spacing w:before="240" w:after="120" w:line="264" w:lineRule="auto"/>
    </w:pPr>
    <w:rPr>
      <w:rFonts w:ascii="Segoe UI" w:eastAsiaTheme="minorHAnsi" w:hAnsi="Segoe UI"/>
      <w:b/>
      <w:szCs w:val="24"/>
    </w:rPr>
  </w:style>
  <w:style w:type="character" w:customStyle="1" w:styleId="afffffff2">
    <w:name w:val="!ПОДПУНКТ Знак"/>
    <w:basedOn w:val="a6"/>
    <w:link w:val="a2"/>
    <w:rsid w:val="008511AE"/>
    <w:rPr>
      <w:rFonts w:ascii="Segoe UI" w:eastAsiaTheme="minorHAnsi" w:hAnsi="Segoe UI"/>
      <w:b/>
      <w:sz w:val="24"/>
      <w:szCs w:val="24"/>
      <w:lang w:eastAsia="en-US"/>
    </w:rPr>
  </w:style>
  <w:style w:type="paragraph" w:customStyle="1" w:styleId="a1">
    <w:name w:val="!ПУНКТ"/>
    <w:link w:val="afffffff3"/>
    <w:qFormat/>
    <w:rsid w:val="004C7165"/>
    <w:pPr>
      <w:numPr>
        <w:ilvl w:val="1"/>
        <w:numId w:val="12"/>
      </w:numPr>
      <w:spacing w:before="240" w:after="120" w:line="264" w:lineRule="auto"/>
      <w:jc w:val="both"/>
    </w:pPr>
    <w:rPr>
      <w:rFonts w:ascii="Segoe UI" w:eastAsiaTheme="minorHAnsi" w:hAnsi="Segoe UI"/>
      <w:b/>
      <w:sz w:val="24"/>
      <w:szCs w:val="24"/>
      <w:lang w:eastAsia="en-US"/>
    </w:rPr>
  </w:style>
  <w:style w:type="character" w:customStyle="1" w:styleId="afffffff3">
    <w:name w:val="!ПУНКТ Знак"/>
    <w:basedOn w:val="a6"/>
    <w:link w:val="a1"/>
    <w:rsid w:val="004C7165"/>
    <w:rPr>
      <w:rFonts w:ascii="Segoe UI" w:eastAsiaTheme="minorHAnsi" w:hAnsi="Segoe UI"/>
      <w:b/>
      <w:sz w:val="24"/>
      <w:szCs w:val="24"/>
      <w:lang w:eastAsia="en-US"/>
    </w:rPr>
  </w:style>
  <w:style w:type="paragraph" w:customStyle="1" w:styleId="afffffff4">
    <w:name w:val="!РАЗДЕЛ"/>
    <w:basedOn w:val="a5"/>
    <w:next w:val="a1"/>
    <w:link w:val="afffffff5"/>
    <w:autoRedefine/>
    <w:qFormat/>
    <w:rsid w:val="003C2D11"/>
    <w:pPr>
      <w:spacing w:after="360"/>
      <w:ind w:left="357"/>
      <w:jc w:val="center"/>
    </w:pPr>
    <w:rPr>
      <w:rFonts w:ascii="Segoe UI" w:eastAsiaTheme="minorHAnsi" w:hAnsi="Segoe UI"/>
      <w:b/>
      <w:caps/>
      <w:sz w:val="28"/>
      <w:szCs w:val="24"/>
    </w:rPr>
  </w:style>
  <w:style w:type="character" w:customStyle="1" w:styleId="afffffff5">
    <w:name w:val="!РАЗДЕЛ Знак"/>
    <w:basedOn w:val="a6"/>
    <w:link w:val="afffffff4"/>
    <w:rsid w:val="003C2D11"/>
    <w:rPr>
      <w:rFonts w:ascii="Segoe UI" w:eastAsiaTheme="minorHAnsi" w:hAnsi="Segoe UI"/>
      <w:b/>
      <w:caps/>
      <w:sz w:val="28"/>
      <w:szCs w:val="24"/>
      <w:lang w:eastAsia="en-US"/>
    </w:rPr>
  </w:style>
  <w:style w:type="paragraph" w:customStyle="1" w:styleId="afffffff6">
    <w:name w:val="!РИСУНОК"/>
    <w:basedOn w:val="a5"/>
    <w:link w:val="afffffff7"/>
    <w:qFormat/>
    <w:rsid w:val="004C7165"/>
    <w:pPr>
      <w:spacing w:before="120" w:after="160"/>
      <w:jc w:val="center"/>
    </w:pPr>
    <w:rPr>
      <w:rFonts w:ascii="Segoe UI" w:eastAsiaTheme="minorHAnsi" w:hAnsi="Segoe UI"/>
      <w:sz w:val="22"/>
      <w:szCs w:val="24"/>
    </w:rPr>
  </w:style>
  <w:style w:type="character" w:customStyle="1" w:styleId="afffffff7">
    <w:name w:val="!РИСУНОК Знак"/>
    <w:basedOn w:val="a6"/>
    <w:link w:val="afffffff6"/>
    <w:rsid w:val="004C7165"/>
    <w:rPr>
      <w:rFonts w:ascii="Segoe UI" w:eastAsiaTheme="minorHAnsi" w:hAnsi="Segoe UI"/>
      <w:sz w:val="22"/>
      <w:szCs w:val="24"/>
      <w:lang w:eastAsia="en-US"/>
    </w:rPr>
  </w:style>
  <w:style w:type="paragraph" w:customStyle="1" w:styleId="afffffff8">
    <w:name w:val="!СПИСОК"/>
    <w:basedOn w:val="a5"/>
    <w:link w:val="afffffff9"/>
    <w:qFormat/>
    <w:rsid w:val="004C7165"/>
    <w:pPr>
      <w:spacing w:before="120" w:after="120" w:line="288" w:lineRule="auto"/>
      <w:contextualSpacing/>
    </w:pPr>
    <w:rPr>
      <w:rFonts w:ascii="Segoe UI" w:eastAsiaTheme="minorHAnsi" w:hAnsi="Segoe UI"/>
      <w:sz w:val="22"/>
      <w:szCs w:val="24"/>
    </w:rPr>
  </w:style>
  <w:style w:type="character" w:customStyle="1" w:styleId="afffffff9">
    <w:name w:val="!СПИСОК Знак"/>
    <w:basedOn w:val="a6"/>
    <w:link w:val="afffffff8"/>
    <w:rsid w:val="004C7165"/>
    <w:rPr>
      <w:rFonts w:ascii="Segoe UI" w:eastAsiaTheme="minorHAnsi" w:hAnsi="Segoe UI"/>
      <w:sz w:val="22"/>
      <w:szCs w:val="24"/>
      <w:lang w:eastAsia="en-US"/>
    </w:rPr>
  </w:style>
  <w:style w:type="paragraph" w:customStyle="1" w:styleId="afffffffa">
    <w:name w:val="!ТАБЛИЦА"/>
    <w:basedOn w:val="a5"/>
    <w:link w:val="afffffffb"/>
    <w:qFormat/>
    <w:rsid w:val="004C7165"/>
    <w:pPr>
      <w:spacing w:before="120" w:after="120"/>
      <w:jc w:val="left"/>
    </w:pPr>
    <w:rPr>
      <w:rFonts w:ascii="Segoe UI" w:eastAsiaTheme="minorHAnsi" w:hAnsi="Segoe UI"/>
      <w:sz w:val="22"/>
      <w:szCs w:val="24"/>
    </w:rPr>
  </w:style>
  <w:style w:type="character" w:customStyle="1" w:styleId="afffffffb">
    <w:name w:val="!ТАБЛИЦА Знак"/>
    <w:basedOn w:val="a6"/>
    <w:link w:val="afffffffa"/>
    <w:rsid w:val="004C7165"/>
    <w:rPr>
      <w:rFonts w:ascii="Segoe UI" w:eastAsiaTheme="minorHAnsi" w:hAnsi="Segoe UI"/>
      <w:sz w:val="22"/>
      <w:szCs w:val="24"/>
      <w:lang w:eastAsia="en-US"/>
    </w:rPr>
  </w:style>
  <w:style w:type="paragraph" w:customStyle="1" w:styleId="aff2">
    <w:name w:val="!ТЕКСТ"/>
    <w:basedOn w:val="a5"/>
    <w:link w:val="afffffffc"/>
    <w:qFormat/>
    <w:rsid w:val="004C7165"/>
    <w:pPr>
      <w:spacing w:before="120" w:after="120" w:line="288" w:lineRule="auto"/>
      <w:ind w:firstLine="709"/>
      <w:contextualSpacing/>
    </w:pPr>
    <w:rPr>
      <w:rFonts w:ascii="Segoe UI" w:eastAsiaTheme="minorHAnsi" w:hAnsi="Segoe UI"/>
      <w:sz w:val="22"/>
      <w:szCs w:val="24"/>
    </w:rPr>
  </w:style>
  <w:style w:type="character" w:customStyle="1" w:styleId="afffffffc">
    <w:name w:val="!ТЕКСТ Знак"/>
    <w:basedOn w:val="a6"/>
    <w:link w:val="aff2"/>
    <w:rsid w:val="004C7165"/>
    <w:rPr>
      <w:rFonts w:ascii="Segoe UI" w:eastAsiaTheme="minorHAnsi" w:hAnsi="Segoe UI"/>
      <w:sz w:val="22"/>
      <w:szCs w:val="24"/>
      <w:lang w:eastAsia="en-US"/>
    </w:rPr>
  </w:style>
  <w:style w:type="paragraph" w:customStyle="1" w:styleId="2f6">
    <w:name w:val="а 2 уровень"/>
    <w:basedOn w:val="21"/>
    <w:link w:val="2f7"/>
    <w:qFormat/>
    <w:rsid w:val="00560B0E"/>
    <w:pPr>
      <w:spacing w:before="200" w:line="240" w:lineRule="auto"/>
      <w:ind w:left="851" w:hanging="425"/>
    </w:pPr>
    <w:rPr>
      <w:lang/>
    </w:rPr>
  </w:style>
  <w:style w:type="character" w:customStyle="1" w:styleId="2f7">
    <w:name w:val="а 2 уровень Знак"/>
    <w:link w:val="2f6"/>
    <w:rsid w:val="00560B0E"/>
    <w:rPr>
      <w:rFonts w:ascii="Times New Roman" w:eastAsia="Times New Roman" w:hAnsi="Times New Roman"/>
      <w:b/>
      <w:bCs/>
      <w:sz w:val="24"/>
      <w:szCs w:val="26"/>
      <w:lang w:eastAsia="en-US"/>
    </w:rPr>
  </w:style>
  <w:style w:type="paragraph" w:customStyle="1" w:styleId="2f8">
    <w:name w:val="Стиль2"/>
    <w:basedOn w:val="21"/>
    <w:link w:val="2f9"/>
    <w:qFormat/>
    <w:rsid w:val="00560B0E"/>
    <w:pPr>
      <w:spacing w:before="200" w:line="240" w:lineRule="auto"/>
      <w:ind w:left="851" w:hanging="425"/>
    </w:pPr>
    <w:rPr>
      <w:lang/>
    </w:rPr>
  </w:style>
  <w:style w:type="character" w:customStyle="1" w:styleId="2f9">
    <w:name w:val="Стиль2 Знак"/>
    <w:basedOn w:val="22"/>
    <w:link w:val="2f8"/>
    <w:rsid w:val="00560B0E"/>
    <w:rPr>
      <w:rFonts w:ascii="Times New Roman" w:eastAsia="Times New Roman" w:hAnsi="Times New Roman"/>
      <w:b/>
      <w:bCs/>
      <w:sz w:val="24"/>
      <w:szCs w:val="26"/>
      <w:lang w:eastAsia="en-US"/>
    </w:rPr>
  </w:style>
</w:styles>
</file>

<file path=word/webSettings.xml><?xml version="1.0" encoding="utf-8"?>
<w:webSettings xmlns:r="http://schemas.openxmlformats.org/officeDocument/2006/relationships" xmlns:w="http://schemas.openxmlformats.org/wordprocessingml/2006/main">
  <w:divs>
    <w:div w:id="1318285">
      <w:bodyDiv w:val="1"/>
      <w:marLeft w:val="0"/>
      <w:marRight w:val="0"/>
      <w:marTop w:val="0"/>
      <w:marBottom w:val="0"/>
      <w:divBdr>
        <w:top w:val="none" w:sz="0" w:space="0" w:color="auto"/>
        <w:left w:val="none" w:sz="0" w:space="0" w:color="auto"/>
        <w:bottom w:val="none" w:sz="0" w:space="0" w:color="auto"/>
        <w:right w:val="none" w:sz="0" w:space="0" w:color="auto"/>
      </w:divBdr>
    </w:div>
    <w:div w:id="4984445">
      <w:bodyDiv w:val="1"/>
      <w:marLeft w:val="0"/>
      <w:marRight w:val="0"/>
      <w:marTop w:val="0"/>
      <w:marBottom w:val="0"/>
      <w:divBdr>
        <w:top w:val="none" w:sz="0" w:space="0" w:color="auto"/>
        <w:left w:val="none" w:sz="0" w:space="0" w:color="auto"/>
        <w:bottom w:val="none" w:sz="0" w:space="0" w:color="auto"/>
        <w:right w:val="none" w:sz="0" w:space="0" w:color="auto"/>
      </w:divBdr>
    </w:div>
    <w:div w:id="5182918">
      <w:bodyDiv w:val="1"/>
      <w:marLeft w:val="0"/>
      <w:marRight w:val="0"/>
      <w:marTop w:val="0"/>
      <w:marBottom w:val="0"/>
      <w:divBdr>
        <w:top w:val="none" w:sz="0" w:space="0" w:color="auto"/>
        <w:left w:val="none" w:sz="0" w:space="0" w:color="auto"/>
        <w:bottom w:val="none" w:sz="0" w:space="0" w:color="auto"/>
        <w:right w:val="none" w:sz="0" w:space="0" w:color="auto"/>
      </w:divBdr>
    </w:div>
    <w:div w:id="23092335">
      <w:bodyDiv w:val="1"/>
      <w:marLeft w:val="0"/>
      <w:marRight w:val="0"/>
      <w:marTop w:val="0"/>
      <w:marBottom w:val="0"/>
      <w:divBdr>
        <w:top w:val="none" w:sz="0" w:space="0" w:color="auto"/>
        <w:left w:val="none" w:sz="0" w:space="0" w:color="auto"/>
        <w:bottom w:val="none" w:sz="0" w:space="0" w:color="auto"/>
        <w:right w:val="none" w:sz="0" w:space="0" w:color="auto"/>
      </w:divBdr>
    </w:div>
    <w:div w:id="26688925">
      <w:bodyDiv w:val="1"/>
      <w:marLeft w:val="0"/>
      <w:marRight w:val="0"/>
      <w:marTop w:val="0"/>
      <w:marBottom w:val="0"/>
      <w:divBdr>
        <w:top w:val="none" w:sz="0" w:space="0" w:color="auto"/>
        <w:left w:val="none" w:sz="0" w:space="0" w:color="auto"/>
        <w:bottom w:val="none" w:sz="0" w:space="0" w:color="auto"/>
        <w:right w:val="none" w:sz="0" w:space="0" w:color="auto"/>
      </w:divBdr>
    </w:div>
    <w:div w:id="26957478">
      <w:bodyDiv w:val="1"/>
      <w:marLeft w:val="0"/>
      <w:marRight w:val="0"/>
      <w:marTop w:val="0"/>
      <w:marBottom w:val="0"/>
      <w:divBdr>
        <w:top w:val="none" w:sz="0" w:space="0" w:color="auto"/>
        <w:left w:val="none" w:sz="0" w:space="0" w:color="auto"/>
        <w:bottom w:val="none" w:sz="0" w:space="0" w:color="auto"/>
        <w:right w:val="none" w:sz="0" w:space="0" w:color="auto"/>
      </w:divBdr>
    </w:div>
    <w:div w:id="29650865">
      <w:bodyDiv w:val="1"/>
      <w:marLeft w:val="0"/>
      <w:marRight w:val="0"/>
      <w:marTop w:val="0"/>
      <w:marBottom w:val="0"/>
      <w:divBdr>
        <w:top w:val="none" w:sz="0" w:space="0" w:color="auto"/>
        <w:left w:val="none" w:sz="0" w:space="0" w:color="auto"/>
        <w:bottom w:val="none" w:sz="0" w:space="0" w:color="auto"/>
        <w:right w:val="none" w:sz="0" w:space="0" w:color="auto"/>
      </w:divBdr>
    </w:div>
    <w:div w:id="36004180">
      <w:bodyDiv w:val="1"/>
      <w:marLeft w:val="0"/>
      <w:marRight w:val="0"/>
      <w:marTop w:val="0"/>
      <w:marBottom w:val="0"/>
      <w:divBdr>
        <w:top w:val="none" w:sz="0" w:space="0" w:color="auto"/>
        <w:left w:val="none" w:sz="0" w:space="0" w:color="auto"/>
        <w:bottom w:val="none" w:sz="0" w:space="0" w:color="auto"/>
        <w:right w:val="none" w:sz="0" w:space="0" w:color="auto"/>
      </w:divBdr>
    </w:div>
    <w:div w:id="37173065">
      <w:bodyDiv w:val="1"/>
      <w:marLeft w:val="0"/>
      <w:marRight w:val="0"/>
      <w:marTop w:val="0"/>
      <w:marBottom w:val="0"/>
      <w:divBdr>
        <w:top w:val="none" w:sz="0" w:space="0" w:color="auto"/>
        <w:left w:val="none" w:sz="0" w:space="0" w:color="auto"/>
        <w:bottom w:val="none" w:sz="0" w:space="0" w:color="auto"/>
        <w:right w:val="none" w:sz="0" w:space="0" w:color="auto"/>
      </w:divBdr>
    </w:div>
    <w:div w:id="40327724">
      <w:bodyDiv w:val="1"/>
      <w:marLeft w:val="0"/>
      <w:marRight w:val="0"/>
      <w:marTop w:val="0"/>
      <w:marBottom w:val="0"/>
      <w:divBdr>
        <w:top w:val="none" w:sz="0" w:space="0" w:color="auto"/>
        <w:left w:val="none" w:sz="0" w:space="0" w:color="auto"/>
        <w:bottom w:val="none" w:sz="0" w:space="0" w:color="auto"/>
        <w:right w:val="none" w:sz="0" w:space="0" w:color="auto"/>
      </w:divBdr>
    </w:div>
    <w:div w:id="46151254">
      <w:bodyDiv w:val="1"/>
      <w:marLeft w:val="0"/>
      <w:marRight w:val="0"/>
      <w:marTop w:val="0"/>
      <w:marBottom w:val="0"/>
      <w:divBdr>
        <w:top w:val="none" w:sz="0" w:space="0" w:color="auto"/>
        <w:left w:val="none" w:sz="0" w:space="0" w:color="auto"/>
        <w:bottom w:val="none" w:sz="0" w:space="0" w:color="auto"/>
        <w:right w:val="none" w:sz="0" w:space="0" w:color="auto"/>
      </w:divBdr>
    </w:div>
    <w:div w:id="46689145">
      <w:bodyDiv w:val="1"/>
      <w:marLeft w:val="0"/>
      <w:marRight w:val="0"/>
      <w:marTop w:val="0"/>
      <w:marBottom w:val="0"/>
      <w:divBdr>
        <w:top w:val="none" w:sz="0" w:space="0" w:color="auto"/>
        <w:left w:val="none" w:sz="0" w:space="0" w:color="auto"/>
        <w:bottom w:val="none" w:sz="0" w:space="0" w:color="auto"/>
        <w:right w:val="none" w:sz="0" w:space="0" w:color="auto"/>
      </w:divBdr>
    </w:div>
    <w:div w:id="47261866">
      <w:bodyDiv w:val="1"/>
      <w:marLeft w:val="0"/>
      <w:marRight w:val="0"/>
      <w:marTop w:val="0"/>
      <w:marBottom w:val="0"/>
      <w:divBdr>
        <w:top w:val="none" w:sz="0" w:space="0" w:color="auto"/>
        <w:left w:val="none" w:sz="0" w:space="0" w:color="auto"/>
        <w:bottom w:val="none" w:sz="0" w:space="0" w:color="auto"/>
        <w:right w:val="none" w:sz="0" w:space="0" w:color="auto"/>
      </w:divBdr>
      <w:divsChild>
        <w:div w:id="2125688046">
          <w:marLeft w:val="0"/>
          <w:marRight w:val="0"/>
          <w:marTop w:val="0"/>
          <w:marBottom w:val="0"/>
          <w:divBdr>
            <w:top w:val="none" w:sz="0" w:space="0" w:color="auto"/>
            <w:left w:val="none" w:sz="0" w:space="0" w:color="auto"/>
            <w:bottom w:val="none" w:sz="0" w:space="0" w:color="auto"/>
            <w:right w:val="none" w:sz="0" w:space="0" w:color="auto"/>
          </w:divBdr>
        </w:div>
      </w:divsChild>
    </w:div>
    <w:div w:id="47536608">
      <w:bodyDiv w:val="1"/>
      <w:marLeft w:val="0"/>
      <w:marRight w:val="0"/>
      <w:marTop w:val="0"/>
      <w:marBottom w:val="0"/>
      <w:divBdr>
        <w:top w:val="none" w:sz="0" w:space="0" w:color="auto"/>
        <w:left w:val="none" w:sz="0" w:space="0" w:color="auto"/>
        <w:bottom w:val="none" w:sz="0" w:space="0" w:color="auto"/>
        <w:right w:val="none" w:sz="0" w:space="0" w:color="auto"/>
      </w:divBdr>
    </w:div>
    <w:div w:id="48918194">
      <w:bodyDiv w:val="1"/>
      <w:marLeft w:val="0"/>
      <w:marRight w:val="0"/>
      <w:marTop w:val="0"/>
      <w:marBottom w:val="0"/>
      <w:divBdr>
        <w:top w:val="none" w:sz="0" w:space="0" w:color="auto"/>
        <w:left w:val="none" w:sz="0" w:space="0" w:color="auto"/>
        <w:bottom w:val="none" w:sz="0" w:space="0" w:color="auto"/>
        <w:right w:val="none" w:sz="0" w:space="0" w:color="auto"/>
      </w:divBdr>
    </w:div>
    <w:div w:id="50663255">
      <w:bodyDiv w:val="1"/>
      <w:marLeft w:val="0"/>
      <w:marRight w:val="0"/>
      <w:marTop w:val="0"/>
      <w:marBottom w:val="0"/>
      <w:divBdr>
        <w:top w:val="none" w:sz="0" w:space="0" w:color="auto"/>
        <w:left w:val="none" w:sz="0" w:space="0" w:color="auto"/>
        <w:bottom w:val="none" w:sz="0" w:space="0" w:color="auto"/>
        <w:right w:val="none" w:sz="0" w:space="0" w:color="auto"/>
      </w:divBdr>
    </w:div>
    <w:div w:id="56974735">
      <w:bodyDiv w:val="1"/>
      <w:marLeft w:val="0"/>
      <w:marRight w:val="0"/>
      <w:marTop w:val="0"/>
      <w:marBottom w:val="0"/>
      <w:divBdr>
        <w:top w:val="none" w:sz="0" w:space="0" w:color="auto"/>
        <w:left w:val="none" w:sz="0" w:space="0" w:color="auto"/>
        <w:bottom w:val="none" w:sz="0" w:space="0" w:color="auto"/>
        <w:right w:val="none" w:sz="0" w:space="0" w:color="auto"/>
      </w:divBdr>
    </w:div>
    <w:div w:id="58332158">
      <w:bodyDiv w:val="1"/>
      <w:marLeft w:val="0"/>
      <w:marRight w:val="0"/>
      <w:marTop w:val="0"/>
      <w:marBottom w:val="0"/>
      <w:divBdr>
        <w:top w:val="none" w:sz="0" w:space="0" w:color="auto"/>
        <w:left w:val="none" w:sz="0" w:space="0" w:color="auto"/>
        <w:bottom w:val="none" w:sz="0" w:space="0" w:color="auto"/>
        <w:right w:val="none" w:sz="0" w:space="0" w:color="auto"/>
      </w:divBdr>
    </w:div>
    <w:div w:id="64453607">
      <w:bodyDiv w:val="1"/>
      <w:marLeft w:val="0"/>
      <w:marRight w:val="0"/>
      <w:marTop w:val="0"/>
      <w:marBottom w:val="0"/>
      <w:divBdr>
        <w:top w:val="none" w:sz="0" w:space="0" w:color="auto"/>
        <w:left w:val="none" w:sz="0" w:space="0" w:color="auto"/>
        <w:bottom w:val="none" w:sz="0" w:space="0" w:color="auto"/>
        <w:right w:val="none" w:sz="0" w:space="0" w:color="auto"/>
      </w:divBdr>
    </w:div>
    <w:div w:id="66390411">
      <w:bodyDiv w:val="1"/>
      <w:marLeft w:val="0"/>
      <w:marRight w:val="0"/>
      <w:marTop w:val="0"/>
      <w:marBottom w:val="0"/>
      <w:divBdr>
        <w:top w:val="none" w:sz="0" w:space="0" w:color="auto"/>
        <w:left w:val="none" w:sz="0" w:space="0" w:color="auto"/>
        <w:bottom w:val="none" w:sz="0" w:space="0" w:color="auto"/>
        <w:right w:val="none" w:sz="0" w:space="0" w:color="auto"/>
      </w:divBdr>
    </w:div>
    <w:div w:id="67118508">
      <w:bodyDiv w:val="1"/>
      <w:marLeft w:val="0"/>
      <w:marRight w:val="0"/>
      <w:marTop w:val="0"/>
      <w:marBottom w:val="0"/>
      <w:divBdr>
        <w:top w:val="none" w:sz="0" w:space="0" w:color="auto"/>
        <w:left w:val="none" w:sz="0" w:space="0" w:color="auto"/>
        <w:bottom w:val="none" w:sz="0" w:space="0" w:color="auto"/>
        <w:right w:val="none" w:sz="0" w:space="0" w:color="auto"/>
      </w:divBdr>
    </w:div>
    <w:div w:id="68119804">
      <w:bodyDiv w:val="1"/>
      <w:marLeft w:val="0"/>
      <w:marRight w:val="0"/>
      <w:marTop w:val="0"/>
      <w:marBottom w:val="0"/>
      <w:divBdr>
        <w:top w:val="none" w:sz="0" w:space="0" w:color="auto"/>
        <w:left w:val="none" w:sz="0" w:space="0" w:color="auto"/>
        <w:bottom w:val="none" w:sz="0" w:space="0" w:color="auto"/>
        <w:right w:val="none" w:sz="0" w:space="0" w:color="auto"/>
      </w:divBdr>
    </w:div>
    <w:div w:id="70322518">
      <w:bodyDiv w:val="1"/>
      <w:marLeft w:val="0"/>
      <w:marRight w:val="0"/>
      <w:marTop w:val="0"/>
      <w:marBottom w:val="0"/>
      <w:divBdr>
        <w:top w:val="none" w:sz="0" w:space="0" w:color="auto"/>
        <w:left w:val="none" w:sz="0" w:space="0" w:color="auto"/>
        <w:bottom w:val="none" w:sz="0" w:space="0" w:color="auto"/>
        <w:right w:val="none" w:sz="0" w:space="0" w:color="auto"/>
      </w:divBdr>
    </w:div>
    <w:div w:id="84885351">
      <w:bodyDiv w:val="1"/>
      <w:marLeft w:val="0"/>
      <w:marRight w:val="0"/>
      <w:marTop w:val="0"/>
      <w:marBottom w:val="0"/>
      <w:divBdr>
        <w:top w:val="none" w:sz="0" w:space="0" w:color="auto"/>
        <w:left w:val="none" w:sz="0" w:space="0" w:color="auto"/>
        <w:bottom w:val="none" w:sz="0" w:space="0" w:color="auto"/>
        <w:right w:val="none" w:sz="0" w:space="0" w:color="auto"/>
      </w:divBdr>
    </w:div>
    <w:div w:id="92824876">
      <w:bodyDiv w:val="1"/>
      <w:marLeft w:val="0"/>
      <w:marRight w:val="0"/>
      <w:marTop w:val="0"/>
      <w:marBottom w:val="0"/>
      <w:divBdr>
        <w:top w:val="none" w:sz="0" w:space="0" w:color="auto"/>
        <w:left w:val="none" w:sz="0" w:space="0" w:color="auto"/>
        <w:bottom w:val="none" w:sz="0" w:space="0" w:color="auto"/>
        <w:right w:val="none" w:sz="0" w:space="0" w:color="auto"/>
      </w:divBdr>
    </w:div>
    <w:div w:id="97724520">
      <w:bodyDiv w:val="1"/>
      <w:marLeft w:val="0"/>
      <w:marRight w:val="0"/>
      <w:marTop w:val="0"/>
      <w:marBottom w:val="0"/>
      <w:divBdr>
        <w:top w:val="none" w:sz="0" w:space="0" w:color="auto"/>
        <w:left w:val="none" w:sz="0" w:space="0" w:color="auto"/>
        <w:bottom w:val="none" w:sz="0" w:space="0" w:color="auto"/>
        <w:right w:val="none" w:sz="0" w:space="0" w:color="auto"/>
      </w:divBdr>
    </w:div>
    <w:div w:id="97875682">
      <w:bodyDiv w:val="1"/>
      <w:marLeft w:val="0"/>
      <w:marRight w:val="0"/>
      <w:marTop w:val="0"/>
      <w:marBottom w:val="0"/>
      <w:divBdr>
        <w:top w:val="none" w:sz="0" w:space="0" w:color="auto"/>
        <w:left w:val="none" w:sz="0" w:space="0" w:color="auto"/>
        <w:bottom w:val="none" w:sz="0" w:space="0" w:color="auto"/>
        <w:right w:val="none" w:sz="0" w:space="0" w:color="auto"/>
      </w:divBdr>
      <w:divsChild>
        <w:div w:id="151069585">
          <w:marLeft w:val="0"/>
          <w:marRight w:val="0"/>
          <w:marTop w:val="0"/>
          <w:marBottom w:val="0"/>
          <w:divBdr>
            <w:top w:val="none" w:sz="0" w:space="0" w:color="auto"/>
            <w:left w:val="none" w:sz="0" w:space="0" w:color="auto"/>
            <w:bottom w:val="none" w:sz="0" w:space="0" w:color="auto"/>
            <w:right w:val="none" w:sz="0" w:space="0" w:color="auto"/>
          </w:divBdr>
        </w:div>
      </w:divsChild>
    </w:div>
    <w:div w:id="103237141">
      <w:bodyDiv w:val="1"/>
      <w:marLeft w:val="0"/>
      <w:marRight w:val="0"/>
      <w:marTop w:val="0"/>
      <w:marBottom w:val="0"/>
      <w:divBdr>
        <w:top w:val="none" w:sz="0" w:space="0" w:color="auto"/>
        <w:left w:val="none" w:sz="0" w:space="0" w:color="auto"/>
        <w:bottom w:val="none" w:sz="0" w:space="0" w:color="auto"/>
        <w:right w:val="none" w:sz="0" w:space="0" w:color="auto"/>
      </w:divBdr>
    </w:div>
    <w:div w:id="110126246">
      <w:bodyDiv w:val="1"/>
      <w:marLeft w:val="0"/>
      <w:marRight w:val="0"/>
      <w:marTop w:val="0"/>
      <w:marBottom w:val="0"/>
      <w:divBdr>
        <w:top w:val="none" w:sz="0" w:space="0" w:color="auto"/>
        <w:left w:val="none" w:sz="0" w:space="0" w:color="auto"/>
        <w:bottom w:val="none" w:sz="0" w:space="0" w:color="auto"/>
        <w:right w:val="none" w:sz="0" w:space="0" w:color="auto"/>
      </w:divBdr>
    </w:div>
    <w:div w:id="110711476">
      <w:bodyDiv w:val="1"/>
      <w:marLeft w:val="0"/>
      <w:marRight w:val="0"/>
      <w:marTop w:val="0"/>
      <w:marBottom w:val="0"/>
      <w:divBdr>
        <w:top w:val="none" w:sz="0" w:space="0" w:color="auto"/>
        <w:left w:val="none" w:sz="0" w:space="0" w:color="auto"/>
        <w:bottom w:val="none" w:sz="0" w:space="0" w:color="auto"/>
        <w:right w:val="none" w:sz="0" w:space="0" w:color="auto"/>
      </w:divBdr>
    </w:div>
    <w:div w:id="111633985">
      <w:bodyDiv w:val="1"/>
      <w:marLeft w:val="0"/>
      <w:marRight w:val="0"/>
      <w:marTop w:val="0"/>
      <w:marBottom w:val="0"/>
      <w:divBdr>
        <w:top w:val="none" w:sz="0" w:space="0" w:color="auto"/>
        <w:left w:val="none" w:sz="0" w:space="0" w:color="auto"/>
        <w:bottom w:val="none" w:sz="0" w:space="0" w:color="auto"/>
        <w:right w:val="none" w:sz="0" w:space="0" w:color="auto"/>
      </w:divBdr>
    </w:div>
    <w:div w:id="115025902">
      <w:bodyDiv w:val="1"/>
      <w:marLeft w:val="0"/>
      <w:marRight w:val="0"/>
      <w:marTop w:val="0"/>
      <w:marBottom w:val="0"/>
      <w:divBdr>
        <w:top w:val="none" w:sz="0" w:space="0" w:color="auto"/>
        <w:left w:val="none" w:sz="0" w:space="0" w:color="auto"/>
        <w:bottom w:val="none" w:sz="0" w:space="0" w:color="auto"/>
        <w:right w:val="none" w:sz="0" w:space="0" w:color="auto"/>
      </w:divBdr>
    </w:div>
    <w:div w:id="115369806">
      <w:bodyDiv w:val="1"/>
      <w:marLeft w:val="0"/>
      <w:marRight w:val="0"/>
      <w:marTop w:val="0"/>
      <w:marBottom w:val="0"/>
      <w:divBdr>
        <w:top w:val="none" w:sz="0" w:space="0" w:color="auto"/>
        <w:left w:val="none" w:sz="0" w:space="0" w:color="auto"/>
        <w:bottom w:val="none" w:sz="0" w:space="0" w:color="auto"/>
        <w:right w:val="none" w:sz="0" w:space="0" w:color="auto"/>
      </w:divBdr>
    </w:div>
    <w:div w:id="121189660">
      <w:bodyDiv w:val="1"/>
      <w:marLeft w:val="0"/>
      <w:marRight w:val="0"/>
      <w:marTop w:val="0"/>
      <w:marBottom w:val="0"/>
      <w:divBdr>
        <w:top w:val="none" w:sz="0" w:space="0" w:color="auto"/>
        <w:left w:val="none" w:sz="0" w:space="0" w:color="auto"/>
        <w:bottom w:val="none" w:sz="0" w:space="0" w:color="auto"/>
        <w:right w:val="none" w:sz="0" w:space="0" w:color="auto"/>
      </w:divBdr>
    </w:div>
    <w:div w:id="121925606">
      <w:bodyDiv w:val="1"/>
      <w:marLeft w:val="0"/>
      <w:marRight w:val="0"/>
      <w:marTop w:val="0"/>
      <w:marBottom w:val="0"/>
      <w:divBdr>
        <w:top w:val="none" w:sz="0" w:space="0" w:color="auto"/>
        <w:left w:val="none" w:sz="0" w:space="0" w:color="auto"/>
        <w:bottom w:val="none" w:sz="0" w:space="0" w:color="auto"/>
        <w:right w:val="none" w:sz="0" w:space="0" w:color="auto"/>
      </w:divBdr>
    </w:div>
    <w:div w:id="127237532">
      <w:bodyDiv w:val="1"/>
      <w:marLeft w:val="0"/>
      <w:marRight w:val="0"/>
      <w:marTop w:val="0"/>
      <w:marBottom w:val="0"/>
      <w:divBdr>
        <w:top w:val="none" w:sz="0" w:space="0" w:color="auto"/>
        <w:left w:val="none" w:sz="0" w:space="0" w:color="auto"/>
        <w:bottom w:val="none" w:sz="0" w:space="0" w:color="auto"/>
        <w:right w:val="none" w:sz="0" w:space="0" w:color="auto"/>
      </w:divBdr>
    </w:div>
    <w:div w:id="128595521">
      <w:bodyDiv w:val="1"/>
      <w:marLeft w:val="0"/>
      <w:marRight w:val="0"/>
      <w:marTop w:val="0"/>
      <w:marBottom w:val="0"/>
      <w:divBdr>
        <w:top w:val="none" w:sz="0" w:space="0" w:color="auto"/>
        <w:left w:val="none" w:sz="0" w:space="0" w:color="auto"/>
        <w:bottom w:val="none" w:sz="0" w:space="0" w:color="auto"/>
        <w:right w:val="none" w:sz="0" w:space="0" w:color="auto"/>
      </w:divBdr>
    </w:div>
    <w:div w:id="133373738">
      <w:bodyDiv w:val="1"/>
      <w:marLeft w:val="0"/>
      <w:marRight w:val="0"/>
      <w:marTop w:val="0"/>
      <w:marBottom w:val="0"/>
      <w:divBdr>
        <w:top w:val="none" w:sz="0" w:space="0" w:color="auto"/>
        <w:left w:val="none" w:sz="0" w:space="0" w:color="auto"/>
        <w:bottom w:val="none" w:sz="0" w:space="0" w:color="auto"/>
        <w:right w:val="none" w:sz="0" w:space="0" w:color="auto"/>
      </w:divBdr>
    </w:div>
    <w:div w:id="142621859">
      <w:bodyDiv w:val="1"/>
      <w:marLeft w:val="0"/>
      <w:marRight w:val="0"/>
      <w:marTop w:val="0"/>
      <w:marBottom w:val="0"/>
      <w:divBdr>
        <w:top w:val="none" w:sz="0" w:space="0" w:color="auto"/>
        <w:left w:val="none" w:sz="0" w:space="0" w:color="auto"/>
        <w:bottom w:val="none" w:sz="0" w:space="0" w:color="auto"/>
        <w:right w:val="none" w:sz="0" w:space="0" w:color="auto"/>
      </w:divBdr>
    </w:div>
    <w:div w:id="146023410">
      <w:bodyDiv w:val="1"/>
      <w:marLeft w:val="0"/>
      <w:marRight w:val="0"/>
      <w:marTop w:val="0"/>
      <w:marBottom w:val="0"/>
      <w:divBdr>
        <w:top w:val="none" w:sz="0" w:space="0" w:color="auto"/>
        <w:left w:val="none" w:sz="0" w:space="0" w:color="auto"/>
        <w:bottom w:val="none" w:sz="0" w:space="0" w:color="auto"/>
        <w:right w:val="none" w:sz="0" w:space="0" w:color="auto"/>
      </w:divBdr>
    </w:div>
    <w:div w:id="149567560">
      <w:bodyDiv w:val="1"/>
      <w:marLeft w:val="0"/>
      <w:marRight w:val="0"/>
      <w:marTop w:val="0"/>
      <w:marBottom w:val="0"/>
      <w:divBdr>
        <w:top w:val="none" w:sz="0" w:space="0" w:color="auto"/>
        <w:left w:val="none" w:sz="0" w:space="0" w:color="auto"/>
        <w:bottom w:val="none" w:sz="0" w:space="0" w:color="auto"/>
        <w:right w:val="none" w:sz="0" w:space="0" w:color="auto"/>
      </w:divBdr>
    </w:div>
    <w:div w:id="150564754">
      <w:bodyDiv w:val="1"/>
      <w:marLeft w:val="0"/>
      <w:marRight w:val="0"/>
      <w:marTop w:val="0"/>
      <w:marBottom w:val="0"/>
      <w:divBdr>
        <w:top w:val="none" w:sz="0" w:space="0" w:color="auto"/>
        <w:left w:val="none" w:sz="0" w:space="0" w:color="auto"/>
        <w:bottom w:val="none" w:sz="0" w:space="0" w:color="auto"/>
        <w:right w:val="none" w:sz="0" w:space="0" w:color="auto"/>
      </w:divBdr>
    </w:div>
    <w:div w:id="151993213">
      <w:bodyDiv w:val="1"/>
      <w:marLeft w:val="0"/>
      <w:marRight w:val="0"/>
      <w:marTop w:val="0"/>
      <w:marBottom w:val="0"/>
      <w:divBdr>
        <w:top w:val="none" w:sz="0" w:space="0" w:color="auto"/>
        <w:left w:val="none" w:sz="0" w:space="0" w:color="auto"/>
        <w:bottom w:val="none" w:sz="0" w:space="0" w:color="auto"/>
        <w:right w:val="none" w:sz="0" w:space="0" w:color="auto"/>
      </w:divBdr>
    </w:div>
    <w:div w:id="163054335">
      <w:bodyDiv w:val="1"/>
      <w:marLeft w:val="0"/>
      <w:marRight w:val="0"/>
      <w:marTop w:val="0"/>
      <w:marBottom w:val="0"/>
      <w:divBdr>
        <w:top w:val="none" w:sz="0" w:space="0" w:color="auto"/>
        <w:left w:val="none" w:sz="0" w:space="0" w:color="auto"/>
        <w:bottom w:val="none" w:sz="0" w:space="0" w:color="auto"/>
        <w:right w:val="none" w:sz="0" w:space="0" w:color="auto"/>
      </w:divBdr>
    </w:div>
    <w:div w:id="163132868">
      <w:bodyDiv w:val="1"/>
      <w:marLeft w:val="0"/>
      <w:marRight w:val="0"/>
      <w:marTop w:val="0"/>
      <w:marBottom w:val="0"/>
      <w:divBdr>
        <w:top w:val="none" w:sz="0" w:space="0" w:color="auto"/>
        <w:left w:val="none" w:sz="0" w:space="0" w:color="auto"/>
        <w:bottom w:val="none" w:sz="0" w:space="0" w:color="auto"/>
        <w:right w:val="none" w:sz="0" w:space="0" w:color="auto"/>
      </w:divBdr>
    </w:div>
    <w:div w:id="174460277">
      <w:bodyDiv w:val="1"/>
      <w:marLeft w:val="0"/>
      <w:marRight w:val="0"/>
      <w:marTop w:val="0"/>
      <w:marBottom w:val="0"/>
      <w:divBdr>
        <w:top w:val="none" w:sz="0" w:space="0" w:color="auto"/>
        <w:left w:val="none" w:sz="0" w:space="0" w:color="auto"/>
        <w:bottom w:val="none" w:sz="0" w:space="0" w:color="auto"/>
        <w:right w:val="none" w:sz="0" w:space="0" w:color="auto"/>
      </w:divBdr>
    </w:div>
    <w:div w:id="174611411">
      <w:bodyDiv w:val="1"/>
      <w:marLeft w:val="0"/>
      <w:marRight w:val="0"/>
      <w:marTop w:val="0"/>
      <w:marBottom w:val="0"/>
      <w:divBdr>
        <w:top w:val="none" w:sz="0" w:space="0" w:color="auto"/>
        <w:left w:val="none" w:sz="0" w:space="0" w:color="auto"/>
        <w:bottom w:val="none" w:sz="0" w:space="0" w:color="auto"/>
        <w:right w:val="none" w:sz="0" w:space="0" w:color="auto"/>
      </w:divBdr>
    </w:div>
    <w:div w:id="181479674">
      <w:bodyDiv w:val="1"/>
      <w:marLeft w:val="0"/>
      <w:marRight w:val="0"/>
      <w:marTop w:val="0"/>
      <w:marBottom w:val="0"/>
      <w:divBdr>
        <w:top w:val="none" w:sz="0" w:space="0" w:color="auto"/>
        <w:left w:val="none" w:sz="0" w:space="0" w:color="auto"/>
        <w:bottom w:val="none" w:sz="0" w:space="0" w:color="auto"/>
        <w:right w:val="none" w:sz="0" w:space="0" w:color="auto"/>
      </w:divBdr>
    </w:div>
    <w:div w:id="182285468">
      <w:bodyDiv w:val="1"/>
      <w:marLeft w:val="0"/>
      <w:marRight w:val="0"/>
      <w:marTop w:val="0"/>
      <w:marBottom w:val="0"/>
      <w:divBdr>
        <w:top w:val="none" w:sz="0" w:space="0" w:color="auto"/>
        <w:left w:val="none" w:sz="0" w:space="0" w:color="auto"/>
        <w:bottom w:val="none" w:sz="0" w:space="0" w:color="auto"/>
        <w:right w:val="none" w:sz="0" w:space="0" w:color="auto"/>
      </w:divBdr>
      <w:divsChild>
        <w:div w:id="1141769734">
          <w:marLeft w:val="0"/>
          <w:marRight w:val="0"/>
          <w:marTop w:val="0"/>
          <w:marBottom w:val="0"/>
          <w:divBdr>
            <w:top w:val="none" w:sz="0" w:space="0" w:color="auto"/>
            <w:left w:val="none" w:sz="0" w:space="0" w:color="auto"/>
            <w:bottom w:val="none" w:sz="0" w:space="0" w:color="auto"/>
            <w:right w:val="none" w:sz="0" w:space="0" w:color="auto"/>
          </w:divBdr>
        </w:div>
      </w:divsChild>
    </w:div>
    <w:div w:id="185871032">
      <w:bodyDiv w:val="1"/>
      <w:marLeft w:val="0"/>
      <w:marRight w:val="0"/>
      <w:marTop w:val="0"/>
      <w:marBottom w:val="0"/>
      <w:divBdr>
        <w:top w:val="none" w:sz="0" w:space="0" w:color="auto"/>
        <w:left w:val="none" w:sz="0" w:space="0" w:color="auto"/>
        <w:bottom w:val="none" w:sz="0" w:space="0" w:color="auto"/>
        <w:right w:val="none" w:sz="0" w:space="0" w:color="auto"/>
      </w:divBdr>
    </w:div>
    <w:div w:id="186214679">
      <w:bodyDiv w:val="1"/>
      <w:marLeft w:val="0"/>
      <w:marRight w:val="0"/>
      <w:marTop w:val="0"/>
      <w:marBottom w:val="0"/>
      <w:divBdr>
        <w:top w:val="none" w:sz="0" w:space="0" w:color="auto"/>
        <w:left w:val="none" w:sz="0" w:space="0" w:color="auto"/>
        <w:bottom w:val="none" w:sz="0" w:space="0" w:color="auto"/>
        <w:right w:val="none" w:sz="0" w:space="0" w:color="auto"/>
      </w:divBdr>
    </w:div>
    <w:div w:id="189297639">
      <w:bodyDiv w:val="1"/>
      <w:marLeft w:val="0"/>
      <w:marRight w:val="0"/>
      <w:marTop w:val="0"/>
      <w:marBottom w:val="0"/>
      <w:divBdr>
        <w:top w:val="none" w:sz="0" w:space="0" w:color="auto"/>
        <w:left w:val="none" w:sz="0" w:space="0" w:color="auto"/>
        <w:bottom w:val="none" w:sz="0" w:space="0" w:color="auto"/>
        <w:right w:val="none" w:sz="0" w:space="0" w:color="auto"/>
      </w:divBdr>
    </w:div>
    <w:div w:id="193350127">
      <w:bodyDiv w:val="1"/>
      <w:marLeft w:val="0"/>
      <w:marRight w:val="0"/>
      <w:marTop w:val="0"/>
      <w:marBottom w:val="0"/>
      <w:divBdr>
        <w:top w:val="none" w:sz="0" w:space="0" w:color="auto"/>
        <w:left w:val="none" w:sz="0" w:space="0" w:color="auto"/>
        <w:bottom w:val="none" w:sz="0" w:space="0" w:color="auto"/>
        <w:right w:val="none" w:sz="0" w:space="0" w:color="auto"/>
      </w:divBdr>
    </w:div>
    <w:div w:id="199048432">
      <w:bodyDiv w:val="1"/>
      <w:marLeft w:val="0"/>
      <w:marRight w:val="0"/>
      <w:marTop w:val="0"/>
      <w:marBottom w:val="0"/>
      <w:divBdr>
        <w:top w:val="none" w:sz="0" w:space="0" w:color="auto"/>
        <w:left w:val="none" w:sz="0" w:space="0" w:color="auto"/>
        <w:bottom w:val="none" w:sz="0" w:space="0" w:color="auto"/>
        <w:right w:val="none" w:sz="0" w:space="0" w:color="auto"/>
      </w:divBdr>
    </w:div>
    <w:div w:id="199823529">
      <w:bodyDiv w:val="1"/>
      <w:marLeft w:val="0"/>
      <w:marRight w:val="0"/>
      <w:marTop w:val="0"/>
      <w:marBottom w:val="0"/>
      <w:divBdr>
        <w:top w:val="none" w:sz="0" w:space="0" w:color="auto"/>
        <w:left w:val="none" w:sz="0" w:space="0" w:color="auto"/>
        <w:bottom w:val="none" w:sz="0" w:space="0" w:color="auto"/>
        <w:right w:val="none" w:sz="0" w:space="0" w:color="auto"/>
      </w:divBdr>
    </w:div>
    <w:div w:id="200172474">
      <w:bodyDiv w:val="1"/>
      <w:marLeft w:val="0"/>
      <w:marRight w:val="0"/>
      <w:marTop w:val="0"/>
      <w:marBottom w:val="0"/>
      <w:divBdr>
        <w:top w:val="none" w:sz="0" w:space="0" w:color="auto"/>
        <w:left w:val="none" w:sz="0" w:space="0" w:color="auto"/>
        <w:bottom w:val="none" w:sz="0" w:space="0" w:color="auto"/>
        <w:right w:val="none" w:sz="0" w:space="0" w:color="auto"/>
      </w:divBdr>
    </w:div>
    <w:div w:id="211889756">
      <w:bodyDiv w:val="1"/>
      <w:marLeft w:val="0"/>
      <w:marRight w:val="0"/>
      <w:marTop w:val="0"/>
      <w:marBottom w:val="0"/>
      <w:divBdr>
        <w:top w:val="none" w:sz="0" w:space="0" w:color="auto"/>
        <w:left w:val="none" w:sz="0" w:space="0" w:color="auto"/>
        <w:bottom w:val="none" w:sz="0" w:space="0" w:color="auto"/>
        <w:right w:val="none" w:sz="0" w:space="0" w:color="auto"/>
      </w:divBdr>
    </w:div>
    <w:div w:id="212279784">
      <w:bodyDiv w:val="1"/>
      <w:marLeft w:val="0"/>
      <w:marRight w:val="0"/>
      <w:marTop w:val="0"/>
      <w:marBottom w:val="0"/>
      <w:divBdr>
        <w:top w:val="none" w:sz="0" w:space="0" w:color="auto"/>
        <w:left w:val="none" w:sz="0" w:space="0" w:color="auto"/>
        <w:bottom w:val="none" w:sz="0" w:space="0" w:color="auto"/>
        <w:right w:val="none" w:sz="0" w:space="0" w:color="auto"/>
      </w:divBdr>
    </w:div>
    <w:div w:id="230119538">
      <w:bodyDiv w:val="1"/>
      <w:marLeft w:val="0"/>
      <w:marRight w:val="0"/>
      <w:marTop w:val="0"/>
      <w:marBottom w:val="0"/>
      <w:divBdr>
        <w:top w:val="none" w:sz="0" w:space="0" w:color="auto"/>
        <w:left w:val="none" w:sz="0" w:space="0" w:color="auto"/>
        <w:bottom w:val="none" w:sz="0" w:space="0" w:color="auto"/>
        <w:right w:val="none" w:sz="0" w:space="0" w:color="auto"/>
      </w:divBdr>
    </w:div>
    <w:div w:id="234126022">
      <w:bodyDiv w:val="1"/>
      <w:marLeft w:val="0"/>
      <w:marRight w:val="0"/>
      <w:marTop w:val="0"/>
      <w:marBottom w:val="0"/>
      <w:divBdr>
        <w:top w:val="none" w:sz="0" w:space="0" w:color="auto"/>
        <w:left w:val="none" w:sz="0" w:space="0" w:color="auto"/>
        <w:bottom w:val="none" w:sz="0" w:space="0" w:color="auto"/>
        <w:right w:val="none" w:sz="0" w:space="0" w:color="auto"/>
      </w:divBdr>
    </w:div>
    <w:div w:id="239290576">
      <w:bodyDiv w:val="1"/>
      <w:marLeft w:val="0"/>
      <w:marRight w:val="0"/>
      <w:marTop w:val="0"/>
      <w:marBottom w:val="0"/>
      <w:divBdr>
        <w:top w:val="none" w:sz="0" w:space="0" w:color="auto"/>
        <w:left w:val="none" w:sz="0" w:space="0" w:color="auto"/>
        <w:bottom w:val="none" w:sz="0" w:space="0" w:color="auto"/>
        <w:right w:val="none" w:sz="0" w:space="0" w:color="auto"/>
      </w:divBdr>
    </w:div>
    <w:div w:id="242109951">
      <w:bodyDiv w:val="1"/>
      <w:marLeft w:val="0"/>
      <w:marRight w:val="0"/>
      <w:marTop w:val="0"/>
      <w:marBottom w:val="0"/>
      <w:divBdr>
        <w:top w:val="none" w:sz="0" w:space="0" w:color="auto"/>
        <w:left w:val="none" w:sz="0" w:space="0" w:color="auto"/>
        <w:bottom w:val="none" w:sz="0" w:space="0" w:color="auto"/>
        <w:right w:val="none" w:sz="0" w:space="0" w:color="auto"/>
      </w:divBdr>
    </w:div>
    <w:div w:id="245967215">
      <w:bodyDiv w:val="1"/>
      <w:marLeft w:val="0"/>
      <w:marRight w:val="0"/>
      <w:marTop w:val="0"/>
      <w:marBottom w:val="0"/>
      <w:divBdr>
        <w:top w:val="none" w:sz="0" w:space="0" w:color="auto"/>
        <w:left w:val="none" w:sz="0" w:space="0" w:color="auto"/>
        <w:bottom w:val="none" w:sz="0" w:space="0" w:color="auto"/>
        <w:right w:val="none" w:sz="0" w:space="0" w:color="auto"/>
      </w:divBdr>
    </w:div>
    <w:div w:id="250086036">
      <w:bodyDiv w:val="1"/>
      <w:marLeft w:val="0"/>
      <w:marRight w:val="0"/>
      <w:marTop w:val="0"/>
      <w:marBottom w:val="0"/>
      <w:divBdr>
        <w:top w:val="none" w:sz="0" w:space="0" w:color="auto"/>
        <w:left w:val="none" w:sz="0" w:space="0" w:color="auto"/>
        <w:bottom w:val="none" w:sz="0" w:space="0" w:color="auto"/>
        <w:right w:val="none" w:sz="0" w:space="0" w:color="auto"/>
      </w:divBdr>
    </w:div>
    <w:div w:id="253779574">
      <w:bodyDiv w:val="1"/>
      <w:marLeft w:val="0"/>
      <w:marRight w:val="0"/>
      <w:marTop w:val="0"/>
      <w:marBottom w:val="0"/>
      <w:divBdr>
        <w:top w:val="none" w:sz="0" w:space="0" w:color="auto"/>
        <w:left w:val="none" w:sz="0" w:space="0" w:color="auto"/>
        <w:bottom w:val="none" w:sz="0" w:space="0" w:color="auto"/>
        <w:right w:val="none" w:sz="0" w:space="0" w:color="auto"/>
      </w:divBdr>
    </w:div>
    <w:div w:id="261382599">
      <w:bodyDiv w:val="1"/>
      <w:marLeft w:val="0"/>
      <w:marRight w:val="0"/>
      <w:marTop w:val="0"/>
      <w:marBottom w:val="0"/>
      <w:divBdr>
        <w:top w:val="none" w:sz="0" w:space="0" w:color="auto"/>
        <w:left w:val="none" w:sz="0" w:space="0" w:color="auto"/>
        <w:bottom w:val="none" w:sz="0" w:space="0" w:color="auto"/>
        <w:right w:val="none" w:sz="0" w:space="0" w:color="auto"/>
      </w:divBdr>
    </w:div>
    <w:div w:id="265236115">
      <w:bodyDiv w:val="1"/>
      <w:marLeft w:val="0"/>
      <w:marRight w:val="0"/>
      <w:marTop w:val="0"/>
      <w:marBottom w:val="0"/>
      <w:divBdr>
        <w:top w:val="none" w:sz="0" w:space="0" w:color="auto"/>
        <w:left w:val="none" w:sz="0" w:space="0" w:color="auto"/>
        <w:bottom w:val="none" w:sz="0" w:space="0" w:color="auto"/>
        <w:right w:val="none" w:sz="0" w:space="0" w:color="auto"/>
      </w:divBdr>
    </w:div>
    <w:div w:id="265431844">
      <w:bodyDiv w:val="1"/>
      <w:marLeft w:val="0"/>
      <w:marRight w:val="0"/>
      <w:marTop w:val="0"/>
      <w:marBottom w:val="0"/>
      <w:divBdr>
        <w:top w:val="none" w:sz="0" w:space="0" w:color="auto"/>
        <w:left w:val="none" w:sz="0" w:space="0" w:color="auto"/>
        <w:bottom w:val="none" w:sz="0" w:space="0" w:color="auto"/>
        <w:right w:val="none" w:sz="0" w:space="0" w:color="auto"/>
      </w:divBdr>
    </w:div>
    <w:div w:id="268240921">
      <w:bodyDiv w:val="1"/>
      <w:marLeft w:val="0"/>
      <w:marRight w:val="0"/>
      <w:marTop w:val="0"/>
      <w:marBottom w:val="0"/>
      <w:divBdr>
        <w:top w:val="none" w:sz="0" w:space="0" w:color="auto"/>
        <w:left w:val="none" w:sz="0" w:space="0" w:color="auto"/>
        <w:bottom w:val="none" w:sz="0" w:space="0" w:color="auto"/>
        <w:right w:val="none" w:sz="0" w:space="0" w:color="auto"/>
      </w:divBdr>
    </w:div>
    <w:div w:id="269625677">
      <w:bodyDiv w:val="1"/>
      <w:marLeft w:val="0"/>
      <w:marRight w:val="0"/>
      <w:marTop w:val="0"/>
      <w:marBottom w:val="0"/>
      <w:divBdr>
        <w:top w:val="none" w:sz="0" w:space="0" w:color="auto"/>
        <w:left w:val="none" w:sz="0" w:space="0" w:color="auto"/>
        <w:bottom w:val="none" w:sz="0" w:space="0" w:color="auto"/>
        <w:right w:val="none" w:sz="0" w:space="0" w:color="auto"/>
      </w:divBdr>
    </w:div>
    <w:div w:id="271522545">
      <w:bodyDiv w:val="1"/>
      <w:marLeft w:val="0"/>
      <w:marRight w:val="0"/>
      <w:marTop w:val="0"/>
      <w:marBottom w:val="0"/>
      <w:divBdr>
        <w:top w:val="none" w:sz="0" w:space="0" w:color="auto"/>
        <w:left w:val="none" w:sz="0" w:space="0" w:color="auto"/>
        <w:bottom w:val="none" w:sz="0" w:space="0" w:color="auto"/>
        <w:right w:val="none" w:sz="0" w:space="0" w:color="auto"/>
      </w:divBdr>
    </w:div>
    <w:div w:id="271985169">
      <w:bodyDiv w:val="1"/>
      <w:marLeft w:val="0"/>
      <w:marRight w:val="0"/>
      <w:marTop w:val="0"/>
      <w:marBottom w:val="0"/>
      <w:divBdr>
        <w:top w:val="none" w:sz="0" w:space="0" w:color="auto"/>
        <w:left w:val="none" w:sz="0" w:space="0" w:color="auto"/>
        <w:bottom w:val="none" w:sz="0" w:space="0" w:color="auto"/>
        <w:right w:val="none" w:sz="0" w:space="0" w:color="auto"/>
      </w:divBdr>
    </w:div>
    <w:div w:id="272828950">
      <w:bodyDiv w:val="1"/>
      <w:marLeft w:val="0"/>
      <w:marRight w:val="0"/>
      <w:marTop w:val="0"/>
      <w:marBottom w:val="0"/>
      <w:divBdr>
        <w:top w:val="none" w:sz="0" w:space="0" w:color="auto"/>
        <w:left w:val="none" w:sz="0" w:space="0" w:color="auto"/>
        <w:bottom w:val="none" w:sz="0" w:space="0" w:color="auto"/>
        <w:right w:val="none" w:sz="0" w:space="0" w:color="auto"/>
      </w:divBdr>
    </w:div>
    <w:div w:id="275451603">
      <w:bodyDiv w:val="1"/>
      <w:marLeft w:val="0"/>
      <w:marRight w:val="0"/>
      <w:marTop w:val="0"/>
      <w:marBottom w:val="0"/>
      <w:divBdr>
        <w:top w:val="none" w:sz="0" w:space="0" w:color="auto"/>
        <w:left w:val="none" w:sz="0" w:space="0" w:color="auto"/>
        <w:bottom w:val="none" w:sz="0" w:space="0" w:color="auto"/>
        <w:right w:val="none" w:sz="0" w:space="0" w:color="auto"/>
      </w:divBdr>
    </w:div>
    <w:div w:id="276566873">
      <w:bodyDiv w:val="1"/>
      <w:marLeft w:val="0"/>
      <w:marRight w:val="0"/>
      <w:marTop w:val="0"/>
      <w:marBottom w:val="0"/>
      <w:divBdr>
        <w:top w:val="none" w:sz="0" w:space="0" w:color="auto"/>
        <w:left w:val="none" w:sz="0" w:space="0" w:color="auto"/>
        <w:bottom w:val="none" w:sz="0" w:space="0" w:color="auto"/>
        <w:right w:val="none" w:sz="0" w:space="0" w:color="auto"/>
      </w:divBdr>
    </w:div>
    <w:div w:id="288587419">
      <w:bodyDiv w:val="1"/>
      <w:marLeft w:val="0"/>
      <w:marRight w:val="0"/>
      <w:marTop w:val="0"/>
      <w:marBottom w:val="0"/>
      <w:divBdr>
        <w:top w:val="none" w:sz="0" w:space="0" w:color="auto"/>
        <w:left w:val="none" w:sz="0" w:space="0" w:color="auto"/>
        <w:bottom w:val="none" w:sz="0" w:space="0" w:color="auto"/>
        <w:right w:val="none" w:sz="0" w:space="0" w:color="auto"/>
      </w:divBdr>
    </w:div>
    <w:div w:id="289634043">
      <w:bodyDiv w:val="1"/>
      <w:marLeft w:val="0"/>
      <w:marRight w:val="0"/>
      <w:marTop w:val="0"/>
      <w:marBottom w:val="0"/>
      <w:divBdr>
        <w:top w:val="none" w:sz="0" w:space="0" w:color="auto"/>
        <w:left w:val="none" w:sz="0" w:space="0" w:color="auto"/>
        <w:bottom w:val="none" w:sz="0" w:space="0" w:color="auto"/>
        <w:right w:val="none" w:sz="0" w:space="0" w:color="auto"/>
      </w:divBdr>
    </w:div>
    <w:div w:id="293217943">
      <w:bodyDiv w:val="1"/>
      <w:marLeft w:val="0"/>
      <w:marRight w:val="0"/>
      <w:marTop w:val="0"/>
      <w:marBottom w:val="0"/>
      <w:divBdr>
        <w:top w:val="none" w:sz="0" w:space="0" w:color="auto"/>
        <w:left w:val="none" w:sz="0" w:space="0" w:color="auto"/>
        <w:bottom w:val="none" w:sz="0" w:space="0" w:color="auto"/>
        <w:right w:val="none" w:sz="0" w:space="0" w:color="auto"/>
      </w:divBdr>
    </w:div>
    <w:div w:id="295530534">
      <w:bodyDiv w:val="1"/>
      <w:marLeft w:val="0"/>
      <w:marRight w:val="0"/>
      <w:marTop w:val="0"/>
      <w:marBottom w:val="0"/>
      <w:divBdr>
        <w:top w:val="none" w:sz="0" w:space="0" w:color="auto"/>
        <w:left w:val="none" w:sz="0" w:space="0" w:color="auto"/>
        <w:bottom w:val="none" w:sz="0" w:space="0" w:color="auto"/>
        <w:right w:val="none" w:sz="0" w:space="0" w:color="auto"/>
      </w:divBdr>
    </w:div>
    <w:div w:id="295792792">
      <w:bodyDiv w:val="1"/>
      <w:marLeft w:val="0"/>
      <w:marRight w:val="0"/>
      <w:marTop w:val="0"/>
      <w:marBottom w:val="0"/>
      <w:divBdr>
        <w:top w:val="none" w:sz="0" w:space="0" w:color="auto"/>
        <w:left w:val="none" w:sz="0" w:space="0" w:color="auto"/>
        <w:bottom w:val="none" w:sz="0" w:space="0" w:color="auto"/>
        <w:right w:val="none" w:sz="0" w:space="0" w:color="auto"/>
      </w:divBdr>
    </w:div>
    <w:div w:id="297416715">
      <w:bodyDiv w:val="1"/>
      <w:marLeft w:val="0"/>
      <w:marRight w:val="0"/>
      <w:marTop w:val="0"/>
      <w:marBottom w:val="0"/>
      <w:divBdr>
        <w:top w:val="none" w:sz="0" w:space="0" w:color="auto"/>
        <w:left w:val="none" w:sz="0" w:space="0" w:color="auto"/>
        <w:bottom w:val="none" w:sz="0" w:space="0" w:color="auto"/>
        <w:right w:val="none" w:sz="0" w:space="0" w:color="auto"/>
      </w:divBdr>
    </w:div>
    <w:div w:id="303319457">
      <w:bodyDiv w:val="1"/>
      <w:marLeft w:val="0"/>
      <w:marRight w:val="0"/>
      <w:marTop w:val="0"/>
      <w:marBottom w:val="0"/>
      <w:divBdr>
        <w:top w:val="none" w:sz="0" w:space="0" w:color="auto"/>
        <w:left w:val="none" w:sz="0" w:space="0" w:color="auto"/>
        <w:bottom w:val="none" w:sz="0" w:space="0" w:color="auto"/>
        <w:right w:val="none" w:sz="0" w:space="0" w:color="auto"/>
      </w:divBdr>
    </w:div>
    <w:div w:id="307976163">
      <w:bodyDiv w:val="1"/>
      <w:marLeft w:val="0"/>
      <w:marRight w:val="0"/>
      <w:marTop w:val="0"/>
      <w:marBottom w:val="0"/>
      <w:divBdr>
        <w:top w:val="none" w:sz="0" w:space="0" w:color="auto"/>
        <w:left w:val="none" w:sz="0" w:space="0" w:color="auto"/>
        <w:bottom w:val="none" w:sz="0" w:space="0" w:color="auto"/>
        <w:right w:val="none" w:sz="0" w:space="0" w:color="auto"/>
      </w:divBdr>
    </w:div>
    <w:div w:id="310794286">
      <w:bodyDiv w:val="1"/>
      <w:marLeft w:val="0"/>
      <w:marRight w:val="0"/>
      <w:marTop w:val="0"/>
      <w:marBottom w:val="0"/>
      <w:divBdr>
        <w:top w:val="none" w:sz="0" w:space="0" w:color="auto"/>
        <w:left w:val="none" w:sz="0" w:space="0" w:color="auto"/>
        <w:bottom w:val="none" w:sz="0" w:space="0" w:color="auto"/>
        <w:right w:val="none" w:sz="0" w:space="0" w:color="auto"/>
      </w:divBdr>
      <w:divsChild>
        <w:div w:id="1523936844">
          <w:marLeft w:val="0"/>
          <w:marRight w:val="0"/>
          <w:marTop w:val="0"/>
          <w:marBottom w:val="0"/>
          <w:divBdr>
            <w:top w:val="none" w:sz="0" w:space="0" w:color="auto"/>
            <w:left w:val="none" w:sz="0" w:space="0" w:color="auto"/>
            <w:bottom w:val="none" w:sz="0" w:space="0" w:color="auto"/>
            <w:right w:val="none" w:sz="0" w:space="0" w:color="auto"/>
          </w:divBdr>
        </w:div>
      </w:divsChild>
    </w:div>
    <w:div w:id="312560742">
      <w:bodyDiv w:val="1"/>
      <w:marLeft w:val="0"/>
      <w:marRight w:val="0"/>
      <w:marTop w:val="0"/>
      <w:marBottom w:val="0"/>
      <w:divBdr>
        <w:top w:val="none" w:sz="0" w:space="0" w:color="auto"/>
        <w:left w:val="none" w:sz="0" w:space="0" w:color="auto"/>
        <w:bottom w:val="none" w:sz="0" w:space="0" w:color="auto"/>
        <w:right w:val="none" w:sz="0" w:space="0" w:color="auto"/>
      </w:divBdr>
    </w:div>
    <w:div w:id="312953390">
      <w:bodyDiv w:val="1"/>
      <w:marLeft w:val="0"/>
      <w:marRight w:val="0"/>
      <w:marTop w:val="0"/>
      <w:marBottom w:val="0"/>
      <w:divBdr>
        <w:top w:val="none" w:sz="0" w:space="0" w:color="auto"/>
        <w:left w:val="none" w:sz="0" w:space="0" w:color="auto"/>
        <w:bottom w:val="none" w:sz="0" w:space="0" w:color="auto"/>
        <w:right w:val="none" w:sz="0" w:space="0" w:color="auto"/>
      </w:divBdr>
    </w:div>
    <w:div w:id="329991087">
      <w:bodyDiv w:val="1"/>
      <w:marLeft w:val="0"/>
      <w:marRight w:val="0"/>
      <w:marTop w:val="0"/>
      <w:marBottom w:val="0"/>
      <w:divBdr>
        <w:top w:val="none" w:sz="0" w:space="0" w:color="auto"/>
        <w:left w:val="none" w:sz="0" w:space="0" w:color="auto"/>
        <w:bottom w:val="none" w:sz="0" w:space="0" w:color="auto"/>
        <w:right w:val="none" w:sz="0" w:space="0" w:color="auto"/>
      </w:divBdr>
    </w:div>
    <w:div w:id="333260752">
      <w:bodyDiv w:val="1"/>
      <w:marLeft w:val="0"/>
      <w:marRight w:val="0"/>
      <w:marTop w:val="0"/>
      <w:marBottom w:val="0"/>
      <w:divBdr>
        <w:top w:val="none" w:sz="0" w:space="0" w:color="auto"/>
        <w:left w:val="none" w:sz="0" w:space="0" w:color="auto"/>
        <w:bottom w:val="none" w:sz="0" w:space="0" w:color="auto"/>
        <w:right w:val="none" w:sz="0" w:space="0" w:color="auto"/>
      </w:divBdr>
    </w:div>
    <w:div w:id="335233239">
      <w:bodyDiv w:val="1"/>
      <w:marLeft w:val="0"/>
      <w:marRight w:val="0"/>
      <w:marTop w:val="0"/>
      <w:marBottom w:val="0"/>
      <w:divBdr>
        <w:top w:val="none" w:sz="0" w:space="0" w:color="auto"/>
        <w:left w:val="none" w:sz="0" w:space="0" w:color="auto"/>
        <w:bottom w:val="none" w:sz="0" w:space="0" w:color="auto"/>
        <w:right w:val="none" w:sz="0" w:space="0" w:color="auto"/>
      </w:divBdr>
    </w:div>
    <w:div w:id="350228055">
      <w:bodyDiv w:val="1"/>
      <w:marLeft w:val="0"/>
      <w:marRight w:val="0"/>
      <w:marTop w:val="0"/>
      <w:marBottom w:val="0"/>
      <w:divBdr>
        <w:top w:val="none" w:sz="0" w:space="0" w:color="auto"/>
        <w:left w:val="none" w:sz="0" w:space="0" w:color="auto"/>
        <w:bottom w:val="none" w:sz="0" w:space="0" w:color="auto"/>
        <w:right w:val="none" w:sz="0" w:space="0" w:color="auto"/>
      </w:divBdr>
    </w:div>
    <w:div w:id="354160574">
      <w:bodyDiv w:val="1"/>
      <w:marLeft w:val="0"/>
      <w:marRight w:val="0"/>
      <w:marTop w:val="0"/>
      <w:marBottom w:val="0"/>
      <w:divBdr>
        <w:top w:val="none" w:sz="0" w:space="0" w:color="auto"/>
        <w:left w:val="none" w:sz="0" w:space="0" w:color="auto"/>
        <w:bottom w:val="none" w:sz="0" w:space="0" w:color="auto"/>
        <w:right w:val="none" w:sz="0" w:space="0" w:color="auto"/>
      </w:divBdr>
    </w:div>
    <w:div w:id="354814376">
      <w:bodyDiv w:val="1"/>
      <w:marLeft w:val="0"/>
      <w:marRight w:val="0"/>
      <w:marTop w:val="0"/>
      <w:marBottom w:val="0"/>
      <w:divBdr>
        <w:top w:val="none" w:sz="0" w:space="0" w:color="auto"/>
        <w:left w:val="none" w:sz="0" w:space="0" w:color="auto"/>
        <w:bottom w:val="none" w:sz="0" w:space="0" w:color="auto"/>
        <w:right w:val="none" w:sz="0" w:space="0" w:color="auto"/>
      </w:divBdr>
    </w:div>
    <w:div w:id="356129200">
      <w:bodyDiv w:val="1"/>
      <w:marLeft w:val="0"/>
      <w:marRight w:val="0"/>
      <w:marTop w:val="0"/>
      <w:marBottom w:val="0"/>
      <w:divBdr>
        <w:top w:val="none" w:sz="0" w:space="0" w:color="auto"/>
        <w:left w:val="none" w:sz="0" w:space="0" w:color="auto"/>
        <w:bottom w:val="none" w:sz="0" w:space="0" w:color="auto"/>
        <w:right w:val="none" w:sz="0" w:space="0" w:color="auto"/>
      </w:divBdr>
      <w:divsChild>
        <w:div w:id="1107116403">
          <w:marLeft w:val="0"/>
          <w:marRight w:val="0"/>
          <w:marTop w:val="0"/>
          <w:marBottom w:val="0"/>
          <w:divBdr>
            <w:top w:val="none" w:sz="0" w:space="0" w:color="auto"/>
            <w:left w:val="none" w:sz="0" w:space="0" w:color="auto"/>
            <w:bottom w:val="none" w:sz="0" w:space="0" w:color="auto"/>
            <w:right w:val="none" w:sz="0" w:space="0" w:color="auto"/>
          </w:divBdr>
        </w:div>
        <w:div w:id="1769890927">
          <w:marLeft w:val="0"/>
          <w:marRight w:val="0"/>
          <w:marTop w:val="0"/>
          <w:marBottom w:val="0"/>
          <w:divBdr>
            <w:top w:val="none" w:sz="0" w:space="0" w:color="auto"/>
            <w:left w:val="none" w:sz="0" w:space="0" w:color="auto"/>
            <w:bottom w:val="none" w:sz="0" w:space="0" w:color="auto"/>
            <w:right w:val="none" w:sz="0" w:space="0" w:color="auto"/>
          </w:divBdr>
        </w:div>
        <w:div w:id="1897164194">
          <w:marLeft w:val="0"/>
          <w:marRight w:val="0"/>
          <w:marTop w:val="0"/>
          <w:marBottom w:val="0"/>
          <w:divBdr>
            <w:top w:val="none" w:sz="0" w:space="0" w:color="auto"/>
            <w:left w:val="none" w:sz="0" w:space="0" w:color="auto"/>
            <w:bottom w:val="none" w:sz="0" w:space="0" w:color="auto"/>
            <w:right w:val="none" w:sz="0" w:space="0" w:color="auto"/>
          </w:divBdr>
        </w:div>
      </w:divsChild>
    </w:div>
    <w:div w:id="359823827">
      <w:bodyDiv w:val="1"/>
      <w:marLeft w:val="0"/>
      <w:marRight w:val="0"/>
      <w:marTop w:val="0"/>
      <w:marBottom w:val="0"/>
      <w:divBdr>
        <w:top w:val="none" w:sz="0" w:space="0" w:color="auto"/>
        <w:left w:val="none" w:sz="0" w:space="0" w:color="auto"/>
        <w:bottom w:val="none" w:sz="0" w:space="0" w:color="auto"/>
        <w:right w:val="none" w:sz="0" w:space="0" w:color="auto"/>
      </w:divBdr>
    </w:div>
    <w:div w:id="360208629">
      <w:bodyDiv w:val="1"/>
      <w:marLeft w:val="0"/>
      <w:marRight w:val="0"/>
      <w:marTop w:val="0"/>
      <w:marBottom w:val="0"/>
      <w:divBdr>
        <w:top w:val="none" w:sz="0" w:space="0" w:color="auto"/>
        <w:left w:val="none" w:sz="0" w:space="0" w:color="auto"/>
        <w:bottom w:val="none" w:sz="0" w:space="0" w:color="auto"/>
        <w:right w:val="none" w:sz="0" w:space="0" w:color="auto"/>
      </w:divBdr>
      <w:divsChild>
        <w:div w:id="1146514313">
          <w:marLeft w:val="0"/>
          <w:marRight w:val="0"/>
          <w:marTop w:val="0"/>
          <w:marBottom w:val="0"/>
          <w:divBdr>
            <w:top w:val="none" w:sz="0" w:space="0" w:color="auto"/>
            <w:left w:val="none" w:sz="0" w:space="0" w:color="auto"/>
            <w:bottom w:val="none" w:sz="0" w:space="0" w:color="auto"/>
            <w:right w:val="none" w:sz="0" w:space="0" w:color="auto"/>
          </w:divBdr>
        </w:div>
      </w:divsChild>
    </w:div>
    <w:div w:id="369377184">
      <w:bodyDiv w:val="1"/>
      <w:marLeft w:val="0"/>
      <w:marRight w:val="0"/>
      <w:marTop w:val="0"/>
      <w:marBottom w:val="0"/>
      <w:divBdr>
        <w:top w:val="none" w:sz="0" w:space="0" w:color="auto"/>
        <w:left w:val="none" w:sz="0" w:space="0" w:color="auto"/>
        <w:bottom w:val="none" w:sz="0" w:space="0" w:color="auto"/>
        <w:right w:val="none" w:sz="0" w:space="0" w:color="auto"/>
      </w:divBdr>
    </w:div>
    <w:div w:id="381903925">
      <w:bodyDiv w:val="1"/>
      <w:marLeft w:val="0"/>
      <w:marRight w:val="0"/>
      <w:marTop w:val="0"/>
      <w:marBottom w:val="0"/>
      <w:divBdr>
        <w:top w:val="none" w:sz="0" w:space="0" w:color="auto"/>
        <w:left w:val="none" w:sz="0" w:space="0" w:color="auto"/>
        <w:bottom w:val="none" w:sz="0" w:space="0" w:color="auto"/>
        <w:right w:val="none" w:sz="0" w:space="0" w:color="auto"/>
      </w:divBdr>
    </w:div>
    <w:div w:id="383405177">
      <w:bodyDiv w:val="1"/>
      <w:marLeft w:val="0"/>
      <w:marRight w:val="0"/>
      <w:marTop w:val="0"/>
      <w:marBottom w:val="0"/>
      <w:divBdr>
        <w:top w:val="none" w:sz="0" w:space="0" w:color="auto"/>
        <w:left w:val="none" w:sz="0" w:space="0" w:color="auto"/>
        <w:bottom w:val="none" w:sz="0" w:space="0" w:color="auto"/>
        <w:right w:val="none" w:sz="0" w:space="0" w:color="auto"/>
      </w:divBdr>
    </w:div>
    <w:div w:id="387188469">
      <w:bodyDiv w:val="1"/>
      <w:marLeft w:val="0"/>
      <w:marRight w:val="0"/>
      <w:marTop w:val="0"/>
      <w:marBottom w:val="0"/>
      <w:divBdr>
        <w:top w:val="none" w:sz="0" w:space="0" w:color="auto"/>
        <w:left w:val="none" w:sz="0" w:space="0" w:color="auto"/>
        <w:bottom w:val="none" w:sz="0" w:space="0" w:color="auto"/>
        <w:right w:val="none" w:sz="0" w:space="0" w:color="auto"/>
      </w:divBdr>
    </w:div>
    <w:div w:id="391971044">
      <w:bodyDiv w:val="1"/>
      <w:marLeft w:val="0"/>
      <w:marRight w:val="0"/>
      <w:marTop w:val="0"/>
      <w:marBottom w:val="0"/>
      <w:divBdr>
        <w:top w:val="none" w:sz="0" w:space="0" w:color="auto"/>
        <w:left w:val="none" w:sz="0" w:space="0" w:color="auto"/>
        <w:bottom w:val="none" w:sz="0" w:space="0" w:color="auto"/>
        <w:right w:val="none" w:sz="0" w:space="0" w:color="auto"/>
      </w:divBdr>
      <w:divsChild>
        <w:div w:id="140658236">
          <w:marLeft w:val="0"/>
          <w:marRight w:val="0"/>
          <w:marTop w:val="0"/>
          <w:marBottom w:val="0"/>
          <w:divBdr>
            <w:top w:val="none" w:sz="0" w:space="0" w:color="auto"/>
            <w:left w:val="none" w:sz="0" w:space="0" w:color="auto"/>
            <w:bottom w:val="none" w:sz="0" w:space="0" w:color="auto"/>
            <w:right w:val="none" w:sz="0" w:space="0" w:color="auto"/>
          </w:divBdr>
        </w:div>
      </w:divsChild>
    </w:div>
    <w:div w:id="398212657">
      <w:bodyDiv w:val="1"/>
      <w:marLeft w:val="0"/>
      <w:marRight w:val="0"/>
      <w:marTop w:val="0"/>
      <w:marBottom w:val="0"/>
      <w:divBdr>
        <w:top w:val="none" w:sz="0" w:space="0" w:color="auto"/>
        <w:left w:val="none" w:sz="0" w:space="0" w:color="auto"/>
        <w:bottom w:val="none" w:sz="0" w:space="0" w:color="auto"/>
        <w:right w:val="none" w:sz="0" w:space="0" w:color="auto"/>
      </w:divBdr>
    </w:div>
    <w:div w:id="400493022">
      <w:bodyDiv w:val="1"/>
      <w:marLeft w:val="0"/>
      <w:marRight w:val="0"/>
      <w:marTop w:val="0"/>
      <w:marBottom w:val="0"/>
      <w:divBdr>
        <w:top w:val="none" w:sz="0" w:space="0" w:color="auto"/>
        <w:left w:val="none" w:sz="0" w:space="0" w:color="auto"/>
        <w:bottom w:val="none" w:sz="0" w:space="0" w:color="auto"/>
        <w:right w:val="none" w:sz="0" w:space="0" w:color="auto"/>
      </w:divBdr>
    </w:div>
    <w:div w:id="412549850">
      <w:bodyDiv w:val="1"/>
      <w:marLeft w:val="0"/>
      <w:marRight w:val="0"/>
      <w:marTop w:val="0"/>
      <w:marBottom w:val="0"/>
      <w:divBdr>
        <w:top w:val="none" w:sz="0" w:space="0" w:color="auto"/>
        <w:left w:val="none" w:sz="0" w:space="0" w:color="auto"/>
        <w:bottom w:val="none" w:sz="0" w:space="0" w:color="auto"/>
        <w:right w:val="none" w:sz="0" w:space="0" w:color="auto"/>
      </w:divBdr>
    </w:div>
    <w:div w:id="414547181">
      <w:bodyDiv w:val="1"/>
      <w:marLeft w:val="0"/>
      <w:marRight w:val="0"/>
      <w:marTop w:val="0"/>
      <w:marBottom w:val="0"/>
      <w:divBdr>
        <w:top w:val="none" w:sz="0" w:space="0" w:color="auto"/>
        <w:left w:val="none" w:sz="0" w:space="0" w:color="auto"/>
        <w:bottom w:val="none" w:sz="0" w:space="0" w:color="auto"/>
        <w:right w:val="none" w:sz="0" w:space="0" w:color="auto"/>
      </w:divBdr>
    </w:div>
    <w:div w:id="418216463">
      <w:bodyDiv w:val="1"/>
      <w:marLeft w:val="0"/>
      <w:marRight w:val="0"/>
      <w:marTop w:val="0"/>
      <w:marBottom w:val="0"/>
      <w:divBdr>
        <w:top w:val="none" w:sz="0" w:space="0" w:color="auto"/>
        <w:left w:val="none" w:sz="0" w:space="0" w:color="auto"/>
        <w:bottom w:val="none" w:sz="0" w:space="0" w:color="auto"/>
        <w:right w:val="none" w:sz="0" w:space="0" w:color="auto"/>
      </w:divBdr>
    </w:div>
    <w:div w:id="422842009">
      <w:bodyDiv w:val="1"/>
      <w:marLeft w:val="0"/>
      <w:marRight w:val="0"/>
      <w:marTop w:val="0"/>
      <w:marBottom w:val="0"/>
      <w:divBdr>
        <w:top w:val="none" w:sz="0" w:space="0" w:color="auto"/>
        <w:left w:val="none" w:sz="0" w:space="0" w:color="auto"/>
        <w:bottom w:val="none" w:sz="0" w:space="0" w:color="auto"/>
        <w:right w:val="none" w:sz="0" w:space="0" w:color="auto"/>
      </w:divBdr>
    </w:div>
    <w:div w:id="425225771">
      <w:bodyDiv w:val="1"/>
      <w:marLeft w:val="0"/>
      <w:marRight w:val="0"/>
      <w:marTop w:val="0"/>
      <w:marBottom w:val="0"/>
      <w:divBdr>
        <w:top w:val="none" w:sz="0" w:space="0" w:color="auto"/>
        <w:left w:val="none" w:sz="0" w:space="0" w:color="auto"/>
        <w:bottom w:val="none" w:sz="0" w:space="0" w:color="auto"/>
        <w:right w:val="none" w:sz="0" w:space="0" w:color="auto"/>
      </w:divBdr>
    </w:div>
    <w:div w:id="432171583">
      <w:bodyDiv w:val="1"/>
      <w:marLeft w:val="0"/>
      <w:marRight w:val="0"/>
      <w:marTop w:val="0"/>
      <w:marBottom w:val="0"/>
      <w:divBdr>
        <w:top w:val="none" w:sz="0" w:space="0" w:color="auto"/>
        <w:left w:val="none" w:sz="0" w:space="0" w:color="auto"/>
        <w:bottom w:val="none" w:sz="0" w:space="0" w:color="auto"/>
        <w:right w:val="none" w:sz="0" w:space="0" w:color="auto"/>
      </w:divBdr>
    </w:div>
    <w:div w:id="432823552">
      <w:bodyDiv w:val="1"/>
      <w:marLeft w:val="0"/>
      <w:marRight w:val="0"/>
      <w:marTop w:val="0"/>
      <w:marBottom w:val="0"/>
      <w:divBdr>
        <w:top w:val="none" w:sz="0" w:space="0" w:color="auto"/>
        <w:left w:val="none" w:sz="0" w:space="0" w:color="auto"/>
        <w:bottom w:val="none" w:sz="0" w:space="0" w:color="auto"/>
        <w:right w:val="none" w:sz="0" w:space="0" w:color="auto"/>
      </w:divBdr>
    </w:div>
    <w:div w:id="435755081">
      <w:bodyDiv w:val="1"/>
      <w:marLeft w:val="0"/>
      <w:marRight w:val="0"/>
      <w:marTop w:val="0"/>
      <w:marBottom w:val="0"/>
      <w:divBdr>
        <w:top w:val="none" w:sz="0" w:space="0" w:color="auto"/>
        <w:left w:val="none" w:sz="0" w:space="0" w:color="auto"/>
        <w:bottom w:val="none" w:sz="0" w:space="0" w:color="auto"/>
        <w:right w:val="none" w:sz="0" w:space="0" w:color="auto"/>
      </w:divBdr>
    </w:div>
    <w:div w:id="437335336">
      <w:bodyDiv w:val="1"/>
      <w:marLeft w:val="0"/>
      <w:marRight w:val="0"/>
      <w:marTop w:val="0"/>
      <w:marBottom w:val="0"/>
      <w:divBdr>
        <w:top w:val="none" w:sz="0" w:space="0" w:color="auto"/>
        <w:left w:val="none" w:sz="0" w:space="0" w:color="auto"/>
        <w:bottom w:val="none" w:sz="0" w:space="0" w:color="auto"/>
        <w:right w:val="none" w:sz="0" w:space="0" w:color="auto"/>
      </w:divBdr>
    </w:div>
    <w:div w:id="439185118">
      <w:bodyDiv w:val="1"/>
      <w:marLeft w:val="0"/>
      <w:marRight w:val="0"/>
      <w:marTop w:val="0"/>
      <w:marBottom w:val="0"/>
      <w:divBdr>
        <w:top w:val="none" w:sz="0" w:space="0" w:color="auto"/>
        <w:left w:val="none" w:sz="0" w:space="0" w:color="auto"/>
        <w:bottom w:val="none" w:sz="0" w:space="0" w:color="auto"/>
        <w:right w:val="none" w:sz="0" w:space="0" w:color="auto"/>
      </w:divBdr>
    </w:div>
    <w:div w:id="441144717">
      <w:bodyDiv w:val="1"/>
      <w:marLeft w:val="0"/>
      <w:marRight w:val="0"/>
      <w:marTop w:val="0"/>
      <w:marBottom w:val="0"/>
      <w:divBdr>
        <w:top w:val="none" w:sz="0" w:space="0" w:color="auto"/>
        <w:left w:val="none" w:sz="0" w:space="0" w:color="auto"/>
        <w:bottom w:val="none" w:sz="0" w:space="0" w:color="auto"/>
        <w:right w:val="none" w:sz="0" w:space="0" w:color="auto"/>
      </w:divBdr>
    </w:div>
    <w:div w:id="442195029">
      <w:bodyDiv w:val="1"/>
      <w:marLeft w:val="0"/>
      <w:marRight w:val="0"/>
      <w:marTop w:val="0"/>
      <w:marBottom w:val="0"/>
      <w:divBdr>
        <w:top w:val="none" w:sz="0" w:space="0" w:color="auto"/>
        <w:left w:val="none" w:sz="0" w:space="0" w:color="auto"/>
        <w:bottom w:val="none" w:sz="0" w:space="0" w:color="auto"/>
        <w:right w:val="none" w:sz="0" w:space="0" w:color="auto"/>
      </w:divBdr>
    </w:div>
    <w:div w:id="444232434">
      <w:bodyDiv w:val="1"/>
      <w:marLeft w:val="0"/>
      <w:marRight w:val="0"/>
      <w:marTop w:val="0"/>
      <w:marBottom w:val="0"/>
      <w:divBdr>
        <w:top w:val="none" w:sz="0" w:space="0" w:color="auto"/>
        <w:left w:val="none" w:sz="0" w:space="0" w:color="auto"/>
        <w:bottom w:val="none" w:sz="0" w:space="0" w:color="auto"/>
        <w:right w:val="none" w:sz="0" w:space="0" w:color="auto"/>
      </w:divBdr>
    </w:div>
    <w:div w:id="446774938">
      <w:bodyDiv w:val="1"/>
      <w:marLeft w:val="0"/>
      <w:marRight w:val="0"/>
      <w:marTop w:val="0"/>
      <w:marBottom w:val="0"/>
      <w:divBdr>
        <w:top w:val="none" w:sz="0" w:space="0" w:color="auto"/>
        <w:left w:val="none" w:sz="0" w:space="0" w:color="auto"/>
        <w:bottom w:val="none" w:sz="0" w:space="0" w:color="auto"/>
        <w:right w:val="none" w:sz="0" w:space="0" w:color="auto"/>
      </w:divBdr>
    </w:div>
    <w:div w:id="450633611">
      <w:bodyDiv w:val="1"/>
      <w:marLeft w:val="0"/>
      <w:marRight w:val="0"/>
      <w:marTop w:val="0"/>
      <w:marBottom w:val="0"/>
      <w:divBdr>
        <w:top w:val="none" w:sz="0" w:space="0" w:color="auto"/>
        <w:left w:val="none" w:sz="0" w:space="0" w:color="auto"/>
        <w:bottom w:val="none" w:sz="0" w:space="0" w:color="auto"/>
        <w:right w:val="none" w:sz="0" w:space="0" w:color="auto"/>
      </w:divBdr>
    </w:div>
    <w:div w:id="458571376">
      <w:bodyDiv w:val="1"/>
      <w:marLeft w:val="0"/>
      <w:marRight w:val="0"/>
      <w:marTop w:val="0"/>
      <w:marBottom w:val="0"/>
      <w:divBdr>
        <w:top w:val="none" w:sz="0" w:space="0" w:color="auto"/>
        <w:left w:val="none" w:sz="0" w:space="0" w:color="auto"/>
        <w:bottom w:val="none" w:sz="0" w:space="0" w:color="auto"/>
        <w:right w:val="none" w:sz="0" w:space="0" w:color="auto"/>
      </w:divBdr>
    </w:div>
    <w:div w:id="459150114">
      <w:bodyDiv w:val="1"/>
      <w:marLeft w:val="0"/>
      <w:marRight w:val="0"/>
      <w:marTop w:val="0"/>
      <w:marBottom w:val="0"/>
      <w:divBdr>
        <w:top w:val="none" w:sz="0" w:space="0" w:color="auto"/>
        <w:left w:val="none" w:sz="0" w:space="0" w:color="auto"/>
        <w:bottom w:val="none" w:sz="0" w:space="0" w:color="auto"/>
        <w:right w:val="none" w:sz="0" w:space="0" w:color="auto"/>
      </w:divBdr>
    </w:div>
    <w:div w:id="463668296">
      <w:bodyDiv w:val="1"/>
      <w:marLeft w:val="0"/>
      <w:marRight w:val="0"/>
      <w:marTop w:val="0"/>
      <w:marBottom w:val="0"/>
      <w:divBdr>
        <w:top w:val="none" w:sz="0" w:space="0" w:color="auto"/>
        <w:left w:val="none" w:sz="0" w:space="0" w:color="auto"/>
        <w:bottom w:val="none" w:sz="0" w:space="0" w:color="auto"/>
        <w:right w:val="none" w:sz="0" w:space="0" w:color="auto"/>
      </w:divBdr>
    </w:div>
    <w:div w:id="464199927">
      <w:bodyDiv w:val="1"/>
      <w:marLeft w:val="0"/>
      <w:marRight w:val="0"/>
      <w:marTop w:val="0"/>
      <w:marBottom w:val="0"/>
      <w:divBdr>
        <w:top w:val="none" w:sz="0" w:space="0" w:color="auto"/>
        <w:left w:val="none" w:sz="0" w:space="0" w:color="auto"/>
        <w:bottom w:val="none" w:sz="0" w:space="0" w:color="auto"/>
        <w:right w:val="none" w:sz="0" w:space="0" w:color="auto"/>
      </w:divBdr>
    </w:div>
    <w:div w:id="466169773">
      <w:bodyDiv w:val="1"/>
      <w:marLeft w:val="0"/>
      <w:marRight w:val="0"/>
      <w:marTop w:val="0"/>
      <w:marBottom w:val="0"/>
      <w:divBdr>
        <w:top w:val="none" w:sz="0" w:space="0" w:color="auto"/>
        <w:left w:val="none" w:sz="0" w:space="0" w:color="auto"/>
        <w:bottom w:val="none" w:sz="0" w:space="0" w:color="auto"/>
        <w:right w:val="none" w:sz="0" w:space="0" w:color="auto"/>
      </w:divBdr>
    </w:div>
    <w:div w:id="468547927">
      <w:bodyDiv w:val="1"/>
      <w:marLeft w:val="0"/>
      <w:marRight w:val="0"/>
      <w:marTop w:val="0"/>
      <w:marBottom w:val="0"/>
      <w:divBdr>
        <w:top w:val="none" w:sz="0" w:space="0" w:color="auto"/>
        <w:left w:val="none" w:sz="0" w:space="0" w:color="auto"/>
        <w:bottom w:val="none" w:sz="0" w:space="0" w:color="auto"/>
        <w:right w:val="none" w:sz="0" w:space="0" w:color="auto"/>
      </w:divBdr>
    </w:div>
    <w:div w:id="471295417">
      <w:bodyDiv w:val="1"/>
      <w:marLeft w:val="0"/>
      <w:marRight w:val="0"/>
      <w:marTop w:val="0"/>
      <w:marBottom w:val="0"/>
      <w:divBdr>
        <w:top w:val="none" w:sz="0" w:space="0" w:color="auto"/>
        <w:left w:val="none" w:sz="0" w:space="0" w:color="auto"/>
        <w:bottom w:val="none" w:sz="0" w:space="0" w:color="auto"/>
        <w:right w:val="none" w:sz="0" w:space="0" w:color="auto"/>
      </w:divBdr>
    </w:div>
    <w:div w:id="473452730">
      <w:bodyDiv w:val="1"/>
      <w:marLeft w:val="0"/>
      <w:marRight w:val="0"/>
      <w:marTop w:val="0"/>
      <w:marBottom w:val="0"/>
      <w:divBdr>
        <w:top w:val="none" w:sz="0" w:space="0" w:color="auto"/>
        <w:left w:val="none" w:sz="0" w:space="0" w:color="auto"/>
        <w:bottom w:val="none" w:sz="0" w:space="0" w:color="auto"/>
        <w:right w:val="none" w:sz="0" w:space="0" w:color="auto"/>
      </w:divBdr>
    </w:div>
    <w:div w:id="477650735">
      <w:bodyDiv w:val="1"/>
      <w:marLeft w:val="0"/>
      <w:marRight w:val="0"/>
      <w:marTop w:val="0"/>
      <w:marBottom w:val="0"/>
      <w:divBdr>
        <w:top w:val="none" w:sz="0" w:space="0" w:color="auto"/>
        <w:left w:val="none" w:sz="0" w:space="0" w:color="auto"/>
        <w:bottom w:val="none" w:sz="0" w:space="0" w:color="auto"/>
        <w:right w:val="none" w:sz="0" w:space="0" w:color="auto"/>
      </w:divBdr>
    </w:div>
    <w:div w:id="480197588">
      <w:bodyDiv w:val="1"/>
      <w:marLeft w:val="0"/>
      <w:marRight w:val="0"/>
      <w:marTop w:val="0"/>
      <w:marBottom w:val="0"/>
      <w:divBdr>
        <w:top w:val="none" w:sz="0" w:space="0" w:color="auto"/>
        <w:left w:val="none" w:sz="0" w:space="0" w:color="auto"/>
        <w:bottom w:val="none" w:sz="0" w:space="0" w:color="auto"/>
        <w:right w:val="none" w:sz="0" w:space="0" w:color="auto"/>
      </w:divBdr>
    </w:div>
    <w:div w:id="482508243">
      <w:bodyDiv w:val="1"/>
      <w:marLeft w:val="0"/>
      <w:marRight w:val="0"/>
      <w:marTop w:val="0"/>
      <w:marBottom w:val="0"/>
      <w:divBdr>
        <w:top w:val="none" w:sz="0" w:space="0" w:color="auto"/>
        <w:left w:val="none" w:sz="0" w:space="0" w:color="auto"/>
        <w:bottom w:val="none" w:sz="0" w:space="0" w:color="auto"/>
        <w:right w:val="none" w:sz="0" w:space="0" w:color="auto"/>
      </w:divBdr>
    </w:div>
    <w:div w:id="487864400">
      <w:bodyDiv w:val="1"/>
      <w:marLeft w:val="0"/>
      <w:marRight w:val="0"/>
      <w:marTop w:val="0"/>
      <w:marBottom w:val="0"/>
      <w:divBdr>
        <w:top w:val="none" w:sz="0" w:space="0" w:color="auto"/>
        <w:left w:val="none" w:sz="0" w:space="0" w:color="auto"/>
        <w:bottom w:val="none" w:sz="0" w:space="0" w:color="auto"/>
        <w:right w:val="none" w:sz="0" w:space="0" w:color="auto"/>
      </w:divBdr>
    </w:div>
    <w:div w:id="491408761">
      <w:bodyDiv w:val="1"/>
      <w:marLeft w:val="0"/>
      <w:marRight w:val="0"/>
      <w:marTop w:val="0"/>
      <w:marBottom w:val="0"/>
      <w:divBdr>
        <w:top w:val="none" w:sz="0" w:space="0" w:color="auto"/>
        <w:left w:val="none" w:sz="0" w:space="0" w:color="auto"/>
        <w:bottom w:val="none" w:sz="0" w:space="0" w:color="auto"/>
        <w:right w:val="none" w:sz="0" w:space="0" w:color="auto"/>
      </w:divBdr>
    </w:div>
    <w:div w:id="498421375">
      <w:bodyDiv w:val="1"/>
      <w:marLeft w:val="0"/>
      <w:marRight w:val="0"/>
      <w:marTop w:val="0"/>
      <w:marBottom w:val="0"/>
      <w:divBdr>
        <w:top w:val="none" w:sz="0" w:space="0" w:color="auto"/>
        <w:left w:val="none" w:sz="0" w:space="0" w:color="auto"/>
        <w:bottom w:val="none" w:sz="0" w:space="0" w:color="auto"/>
        <w:right w:val="none" w:sz="0" w:space="0" w:color="auto"/>
      </w:divBdr>
    </w:div>
    <w:div w:id="506022467">
      <w:bodyDiv w:val="1"/>
      <w:marLeft w:val="0"/>
      <w:marRight w:val="0"/>
      <w:marTop w:val="0"/>
      <w:marBottom w:val="0"/>
      <w:divBdr>
        <w:top w:val="none" w:sz="0" w:space="0" w:color="auto"/>
        <w:left w:val="none" w:sz="0" w:space="0" w:color="auto"/>
        <w:bottom w:val="none" w:sz="0" w:space="0" w:color="auto"/>
        <w:right w:val="none" w:sz="0" w:space="0" w:color="auto"/>
      </w:divBdr>
    </w:div>
    <w:div w:id="508982262">
      <w:bodyDiv w:val="1"/>
      <w:marLeft w:val="0"/>
      <w:marRight w:val="0"/>
      <w:marTop w:val="0"/>
      <w:marBottom w:val="0"/>
      <w:divBdr>
        <w:top w:val="none" w:sz="0" w:space="0" w:color="auto"/>
        <w:left w:val="none" w:sz="0" w:space="0" w:color="auto"/>
        <w:bottom w:val="none" w:sz="0" w:space="0" w:color="auto"/>
        <w:right w:val="none" w:sz="0" w:space="0" w:color="auto"/>
      </w:divBdr>
    </w:div>
    <w:div w:id="510992278">
      <w:bodyDiv w:val="1"/>
      <w:marLeft w:val="0"/>
      <w:marRight w:val="0"/>
      <w:marTop w:val="0"/>
      <w:marBottom w:val="0"/>
      <w:divBdr>
        <w:top w:val="none" w:sz="0" w:space="0" w:color="auto"/>
        <w:left w:val="none" w:sz="0" w:space="0" w:color="auto"/>
        <w:bottom w:val="none" w:sz="0" w:space="0" w:color="auto"/>
        <w:right w:val="none" w:sz="0" w:space="0" w:color="auto"/>
      </w:divBdr>
    </w:div>
    <w:div w:id="520320782">
      <w:bodyDiv w:val="1"/>
      <w:marLeft w:val="0"/>
      <w:marRight w:val="0"/>
      <w:marTop w:val="0"/>
      <w:marBottom w:val="0"/>
      <w:divBdr>
        <w:top w:val="none" w:sz="0" w:space="0" w:color="auto"/>
        <w:left w:val="none" w:sz="0" w:space="0" w:color="auto"/>
        <w:bottom w:val="none" w:sz="0" w:space="0" w:color="auto"/>
        <w:right w:val="none" w:sz="0" w:space="0" w:color="auto"/>
      </w:divBdr>
    </w:div>
    <w:div w:id="520968811">
      <w:bodyDiv w:val="1"/>
      <w:marLeft w:val="0"/>
      <w:marRight w:val="0"/>
      <w:marTop w:val="0"/>
      <w:marBottom w:val="0"/>
      <w:divBdr>
        <w:top w:val="none" w:sz="0" w:space="0" w:color="auto"/>
        <w:left w:val="none" w:sz="0" w:space="0" w:color="auto"/>
        <w:bottom w:val="none" w:sz="0" w:space="0" w:color="auto"/>
        <w:right w:val="none" w:sz="0" w:space="0" w:color="auto"/>
      </w:divBdr>
    </w:div>
    <w:div w:id="527448654">
      <w:bodyDiv w:val="1"/>
      <w:marLeft w:val="0"/>
      <w:marRight w:val="0"/>
      <w:marTop w:val="0"/>
      <w:marBottom w:val="0"/>
      <w:divBdr>
        <w:top w:val="none" w:sz="0" w:space="0" w:color="auto"/>
        <w:left w:val="none" w:sz="0" w:space="0" w:color="auto"/>
        <w:bottom w:val="none" w:sz="0" w:space="0" w:color="auto"/>
        <w:right w:val="none" w:sz="0" w:space="0" w:color="auto"/>
      </w:divBdr>
    </w:div>
    <w:div w:id="527837299">
      <w:bodyDiv w:val="1"/>
      <w:marLeft w:val="0"/>
      <w:marRight w:val="0"/>
      <w:marTop w:val="0"/>
      <w:marBottom w:val="0"/>
      <w:divBdr>
        <w:top w:val="none" w:sz="0" w:space="0" w:color="auto"/>
        <w:left w:val="none" w:sz="0" w:space="0" w:color="auto"/>
        <w:bottom w:val="none" w:sz="0" w:space="0" w:color="auto"/>
        <w:right w:val="none" w:sz="0" w:space="0" w:color="auto"/>
      </w:divBdr>
    </w:div>
    <w:div w:id="528488078">
      <w:bodyDiv w:val="1"/>
      <w:marLeft w:val="0"/>
      <w:marRight w:val="0"/>
      <w:marTop w:val="0"/>
      <w:marBottom w:val="0"/>
      <w:divBdr>
        <w:top w:val="none" w:sz="0" w:space="0" w:color="auto"/>
        <w:left w:val="none" w:sz="0" w:space="0" w:color="auto"/>
        <w:bottom w:val="none" w:sz="0" w:space="0" w:color="auto"/>
        <w:right w:val="none" w:sz="0" w:space="0" w:color="auto"/>
      </w:divBdr>
    </w:div>
    <w:div w:id="529534072">
      <w:bodyDiv w:val="1"/>
      <w:marLeft w:val="0"/>
      <w:marRight w:val="0"/>
      <w:marTop w:val="0"/>
      <w:marBottom w:val="0"/>
      <w:divBdr>
        <w:top w:val="none" w:sz="0" w:space="0" w:color="auto"/>
        <w:left w:val="none" w:sz="0" w:space="0" w:color="auto"/>
        <w:bottom w:val="none" w:sz="0" w:space="0" w:color="auto"/>
        <w:right w:val="none" w:sz="0" w:space="0" w:color="auto"/>
      </w:divBdr>
    </w:div>
    <w:div w:id="532114985">
      <w:bodyDiv w:val="1"/>
      <w:marLeft w:val="0"/>
      <w:marRight w:val="0"/>
      <w:marTop w:val="0"/>
      <w:marBottom w:val="0"/>
      <w:divBdr>
        <w:top w:val="none" w:sz="0" w:space="0" w:color="auto"/>
        <w:left w:val="none" w:sz="0" w:space="0" w:color="auto"/>
        <w:bottom w:val="none" w:sz="0" w:space="0" w:color="auto"/>
        <w:right w:val="none" w:sz="0" w:space="0" w:color="auto"/>
      </w:divBdr>
    </w:div>
    <w:div w:id="532302633">
      <w:bodyDiv w:val="1"/>
      <w:marLeft w:val="0"/>
      <w:marRight w:val="0"/>
      <w:marTop w:val="0"/>
      <w:marBottom w:val="0"/>
      <w:divBdr>
        <w:top w:val="none" w:sz="0" w:space="0" w:color="auto"/>
        <w:left w:val="none" w:sz="0" w:space="0" w:color="auto"/>
        <w:bottom w:val="none" w:sz="0" w:space="0" w:color="auto"/>
        <w:right w:val="none" w:sz="0" w:space="0" w:color="auto"/>
      </w:divBdr>
    </w:div>
    <w:div w:id="533345940">
      <w:bodyDiv w:val="1"/>
      <w:marLeft w:val="0"/>
      <w:marRight w:val="0"/>
      <w:marTop w:val="0"/>
      <w:marBottom w:val="0"/>
      <w:divBdr>
        <w:top w:val="none" w:sz="0" w:space="0" w:color="auto"/>
        <w:left w:val="none" w:sz="0" w:space="0" w:color="auto"/>
        <w:bottom w:val="none" w:sz="0" w:space="0" w:color="auto"/>
        <w:right w:val="none" w:sz="0" w:space="0" w:color="auto"/>
      </w:divBdr>
    </w:div>
    <w:div w:id="533689426">
      <w:bodyDiv w:val="1"/>
      <w:marLeft w:val="0"/>
      <w:marRight w:val="0"/>
      <w:marTop w:val="0"/>
      <w:marBottom w:val="0"/>
      <w:divBdr>
        <w:top w:val="none" w:sz="0" w:space="0" w:color="auto"/>
        <w:left w:val="none" w:sz="0" w:space="0" w:color="auto"/>
        <w:bottom w:val="none" w:sz="0" w:space="0" w:color="auto"/>
        <w:right w:val="none" w:sz="0" w:space="0" w:color="auto"/>
      </w:divBdr>
    </w:div>
    <w:div w:id="535196110">
      <w:bodyDiv w:val="1"/>
      <w:marLeft w:val="0"/>
      <w:marRight w:val="0"/>
      <w:marTop w:val="0"/>
      <w:marBottom w:val="0"/>
      <w:divBdr>
        <w:top w:val="none" w:sz="0" w:space="0" w:color="auto"/>
        <w:left w:val="none" w:sz="0" w:space="0" w:color="auto"/>
        <w:bottom w:val="none" w:sz="0" w:space="0" w:color="auto"/>
        <w:right w:val="none" w:sz="0" w:space="0" w:color="auto"/>
      </w:divBdr>
    </w:div>
    <w:div w:id="539590423">
      <w:bodyDiv w:val="1"/>
      <w:marLeft w:val="0"/>
      <w:marRight w:val="0"/>
      <w:marTop w:val="0"/>
      <w:marBottom w:val="0"/>
      <w:divBdr>
        <w:top w:val="none" w:sz="0" w:space="0" w:color="auto"/>
        <w:left w:val="none" w:sz="0" w:space="0" w:color="auto"/>
        <w:bottom w:val="none" w:sz="0" w:space="0" w:color="auto"/>
        <w:right w:val="none" w:sz="0" w:space="0" w:color="auto"/>
      </w:divBdr>
    </w:div>
    <w:div w:id="540938252">
      <w:bodyDiv w:val="1"/>
      <w:marLeft w:val="0"/>
      <w:marRight w:val="0"/>
      <w:marTop w:val="0"/>
      <w:marBottom w:val="0"/>
      <w:divBdr>
        <w:top w:val="none" w:sz="0" w:space="0" w:color="auto"/>
        <w:left w:val="none" w:sz="0" w:space="0" w:color="auto"/>
        <w:bottom w:val="none" w:sz="0" w:space="0" w:color="auto"/>
        <w:right w:val="none" w:sz="0" w:space="0" w:color="auto"/>
      </w:divBdr>
    </w:div>
    <w:div w:id="543371436">
      <w:bodyDiv w:val="1"/>
      <w:marLeft w:val="0"/>
      <w:marRight w:val="0"/>
      <w:marTop w:val="0"/>
      <w:marBottom w:val="0"/>
      <w:divBdr>
        <w:top w:val="none" w:sz="0" w:space="0" w:color="auto"/>
        <w:left w:val="none" w:sz="0" w:space="0" w:color="auto"/>
        <w:bottom w:val="none" w:sz="0" w:space="0" w:color="auto"/>
        <w:right w:val="none" w:sz="0" w:space="0" w:color="auto"/>
      </w:divBdr>
    </w:div>
    <w:div w:id="552468649">
      <w:bodyDiv w:val="1"/>
      <w:marLeft w:val="0"/>
      <w:marRight w:val="0"/>
      <w:marTop w:val="0"/>
      <w:marBottom w:val="0"/>
      <w:divBdr>
        <w:top w:val="none" w:sz="0" w:space="0" w:color="auto"/>
        <w:left w:val="none" w:sz="0" w:space="0" w:color="auto"/>
        <w:bottom w:val="none" w:sz="0" w:space="0" w:color="auto"/>
        <w:right w:val="none" w:sz="0" w:space="0" w:color="auto"/>
      </w:divBdr>
    </w:div>
    <w:div w:id="557520908">
      <w:bodyDiv w:val="1"/>
      <w:marLeft w:val="0"/>
      <w:marRight w:val="0"/>
      <w:marTop w:val="0"/>
      <w:marBottom w:val="0"/>
      <w:divBdr>
        <w:top w:val="none" w:sz="0" w:space="0" w:color="auto"/>
        <w:left w:val="none" w:sz="0" w:space="0" w:color="auto"/>
        <w:bottom w:val="none" w:sz="0" w:space="0" w:color="auto"/>
        <w:right w:val="none" w:sz="0" w:space="0" w:color="auto"/>
      </w:divBdr>
    </w:div>
    <w:div w:id="558593008">
      <w:bodyDiv w:val="1"/>
      <w:marLeft w:val="0"/>
      <w:marRight w:val="0"/>
      <w:marTop w:val="0"/>
      <w:marBottom w:val="0"/>
      <w:divBdr>
        <w:top w:val="none" w:sz="0" w:space="0" w:color="auto"/>
        <w:left w:val="none" w:sz="0" w:space="0" w:color="auto"/>
        <w:bottom w:val="none" w:sz="0" w:space="0" w:color="auto"/>
        <w:right w:val="none" w:sz="0" w:space="0" w:color="auto"/>
      </w:divBdr>
    </w:div>
    <w:div w:id="561134267">
      <w:bodyDiv w:val="1"/>
      <w:marLeft w:val="0"/>
      <w:marRight w:val="0"/>
      <w:marTop w:val="0"/>
      <w:marBottom w:val="0"/>
      <w:divBdr>
        <w:top w:val="none" w:sz="0" w:space="0" w:color="auto"/>
        <w:left w:val="none" w:sz="0" w:space="0" w:color="auto"/>
        <w:bottom w:val="none" w:sz="0" w:space="0" w:color="auto"/>
        <w:right w:val="none" w:sz="0" w:space="0" w:color="auto"/>
      </w:divBdr>
    </w:div>
    <w:div w:id="569075685">
      <w:bodyDiv w:val="1"/>
      <w:marLeft w:val="0"/>
      <w:marRight w:val="0"/>
      <w:marTop w:val="0"/>
      <w:marBottom w:val="0"/>
      <w:divBdr>
        <w:top w:val="none" w:sz="0" w:space="0" w:color="auto"/>
        <w:left w:val="none" w:sz="0" w:space="0" w:color="auto"/>
        <w:bottom w:val="none" w:sz="0" w:space="0" w:color="auto"/>
        <w:right w:val="none" w:sz="0" w:space="0" w:color="auto"/>
      </w:divBdr>
    </w:div>
    <w:div w:id="589393289">
      <w:bodyDiv w:val="1"/>
      <w:marLeft w:val="0"/>
      <w:marRight w:val="0"/>
      <w:marTop w:val="0"/>
      <w:marBottom w:val="0"/>
      <w:divBdr>
        <w:top w:val="none" w:sz="0" w:space="0" w:color="auto"/>
        <w:left w:val="none" w:sz="0" w:space="0" w:color="auto"/>
        <w:bottom w:val="none" w:sz="0" w:space="0" w:color="auto"/>
        <w:right w:val="none" w:sz="0" w:space="0" w:color="auto"/>
      </w:divBdr>
    </w:div>
    <w:div w:id="594364182">
      <w:bodyDiv w:val="1"/>
      <w:marLeft w:val="0"/>
      <w:marRight w:val="0"/>
      <w:marTop w:val="0"/>
      <w:marBottom w:val="0"/>
      <w:divBdr>
        <w:top w:val="none" w:sz="0" w:space="0" w:color="auto"/>
        <w:left w:val="none" w:sz="0" w:space="0" w:color="auto"/>
        <w:bottom w:val="none" w:sz="0" w:space="0" w:color="auto"/>
        <w:right w:val="none" w:sz="0" w:space="0" w:color="auto"/>
      </w:divBdr>
    </w:div>
    <w:div w:id="594942607">
      <w:bodyDiv w:val="1"/>
      <w:marLeft w:val="0"/>
      <w:marRight w:val="0"/>
      <w:marTop w:val="0"/>
      <w:marBottom w:val="0"/>
      <w:divBdr>
        <w:top w:val="none" w:sz="0" w:space="0" w:color="auto"/>
        <w:left w:val="none" w:sz="0" w:space="0" w:color="auto"/>
        <w:bottom w:val="none" w:sz="0" w:space="0" w:color="auto"/>
        <w:right w:val="none" w:sz="0" w:space="0" w:color="auto"/>
      </w:divBdr>
    </w:div>
    <w:div w:id="607469113">
      <w:bodyDiv w:val="1"/>
      <w:marLeft w:val="0"/>
      <w:marRight w:val="0"/>
      <w:marTop w:val="0"/>
      <w:marBottom w:val="0"/>
      <w:divBdr>
        <w:top w:val="none" w:sz="0" w:space="0" w:color="auto"/>
        <w:left w:val="none" w:sz="0" w:space="0" w:color="auto"/>
        <w:bottom w:val="none" w:sz="0" w:space="0" w:color="auto"/>
        <w:right w:val="none" w:sz="0" w:space="0" w:color="auto"/>
      </w:divBdr>
    </w:div>
    <w:div w:id="608660055">
      <w:bodyDiv w:val="1"/>
      <w:marLeft w:val="0"/>
      <w:marRight w:val="0"/>
      <w:marTop w:val="0"/>
      <w:marBottom w:val="0"/>
      <w:divBdr>
        <w:top w:val="none" w:sz="0" w:space="0" w:color="auto"/>
        <w:left w:val="none" w:sz="0" w:space="0" w:color="auto"/>
        <w:bottom w:val="none" w:sz="0" w:space="0" w:color="auto"/>
        <w:right w:val="none" w:sz="0" w:space="0" w:color="auto"/>
      </w:divBdr>
    </w:div>
    <w:div w:id="612443781">
      <w:bodyDiv w:val="1"/>
      <w:marLeft w:val="0"/>
      <w:marRight w:val="0"/>
      <w:marTop w:val="0"/>
      <w:marBottom w:val="0"/>
      <w:divBdr>
        <w:top w:val="none" w:sz="0" w:space="0" w:color="auto"/>
        <w:left w:val="none" w:sz="0" w:space="0" w:color="auto"/>
        <w:bottom w:val="none" w:sz="0" w:space="0" w:color="auto"/>
        <w:right w:val="none" w:sz="0" w:space="0" w:color="auto"/>
      </w:divBdr>
    </w:div>
    <w:div w:id="615984788">
      <w:bodyDiv w:val="1"/>
      <w:marLeft w:val="0"/>
      <w:marRight w:val="0"/>
      <w:marTop w:val="0"/>
      <w:marBottom w:val="0"/>
      <w:divBdr>
        <w:top w:val="none" w:sz="0" w:space="0" w:color="auto"/>
        <w:left w:val="none" w:sz="0" w:space="0" w:color="auto"/>
        <w:bottom w:val="none" w:sz="0" w:space="0" w:color="auto"/>
        <w:right w:val="none" w:sz="0" w:space="0" w:color="auto"/>
      </w:divBdr>
    </w:div>
    <w:div w:id="617563539">
      <w:bodyDiv w:val="1"/>
      <w:marLeft w:val="0"/>
      <w:marRight w:val="0"/>
      <w:marTop w:val="0"/>
      <w:marBottom w:val="0"/>
      <w:divBdr>
        <w:top w:val="none" w:sz="0" w:space="0" w:color="auto"/>
        <w:left w:val="none" w:sz="0" w:space="0" w:color="auto"/>
        <w:bottom w:val="none" w:sz="0" w:space="0" w:color="auto"/>
        <w:right w:val="none" w:sz="0" w:space="0" w:color="auto"/>
      </w:divBdr>
      <w:divsChild>
        <w:div w:id="5793944">
          <w:marLeft w:val="0"/>
          <w:marRight w:val="0"/>
          <w:marTop w:val="0"/>
          <w:marBottom w:val="0"/>
          <w:divBdr>
            <w:top w:val="none" w:sz="0" w:space="0" w:color="auto"/>
            <w:left w:val="none" w:sz="0" w:space="0" w:color="auto"/>
            <w:bottom w:val="none" w:sz="0" w:space="0" w:color="auto"/>
            <w:right w:val="none" w:sz="0" w:space="0" w:color="auto"/>
          </w:divBdr>
        </w:div>
        <w:div w:id="604918757">
          <w:marLeft w:val="0"/>
          <w:marRight w:val="0"/>
          <w:marTop w:val="0"/>
          <w:marBottom w:val="0"/>
          <w:divBdr>
            <w:top w:val="none" w:sz="0" w:space="0" w:color="auto"/>
            <w:left w:val="none" w:sz="0" w:space="0" w:color="auto"/>
            <w:bottom w:val="none" w:sz="0" w:space="0" w:color="auto"/>
            <w:right w:val="none" w:sz="0" w:space="0" w:color="auto"/>
          </w:divBdr>
        </w:div>
        <w:div w:id="612784592">
          <w:marLeft w:val="0"/>
          <w:marRight w:val="0"/>
          <w:marTop w:val="0"/>
          <w:marBottom w:val="0"/>
          <w:divBdr>
            <w:top w:val="none" w:sz="0" w:space="0" w:color="auto"/>
            <w:left w:val="none" w:sz="0" w:space="0" w:color="auto"/>
            <w:bottom w:val="none" w:sz="0" w:space="0" w:color="auto"/>
            <w:right w:val="none" w:sz="0" w:space="0" w:color="auto"/>
          </w:divBdr>
        </w:div>
        <w:div w:id="860357288">
          <w:marLeft w:val="0"/>
          <w:marRight w:val="0"/>
          <w:marTop w:val="0"/>
          <w:marBottom w:val="0"/>
          <w:divBdr>
            <w:top w:val="none" w:sz="0" w:space="0" w:color="auto"/>
            <w:left w:val="none" w:sz="0" w:space="0" w:color="auto"/>
            <w:bottom w:val="none" w:sz="0" w:space="0" w:color="auto"/>
            <w:right w:val="none" w:sz="0" w:space="0" w:color="auto"/>
          </w:divBdr>
        </w:div>
        <w:div w:id="1431899615">
          <w:marLeft w:val="0"/>
          <w:marRight w:val="0"/>
          <w:marTop w:val="0"/>
          <w:marBottom w:val="0"/>
          <w:divBdr>
            <w:top w:val="none" w:sz="0" w:space="0" w:color="auto"/>
            <w:left w:val="none" w:sz="0" w:space="0" w:color="auto"/>
            <w:bottom w:val="none" w:sz="0" w:space="0" w:color="auto"/>
            <w:right w:val="none" w:sz="0" w:space="0" w:color="auto"/>
          </w:divBdr>
        </w:div>
        <w:div w:id="1886990111">
          <w:marLeft w:val="0"/>
          <w:marRight w:val="0"/>
          <w:marTop w:val="0"/>
          <w:marBottom w:val="0"/>
          <w:divBdr>
            <w:top w:val="none" w:sz="0" w:space="0" w:color="auto"/>
            <w:left w:val="none" w:sz="0" w:space="0" w:color="auto"/>
            <w:bottom w:val="none" w:sz="0" w:space="0" w:color="auto"/>
            <w:right w:val="none" w:sz="0" w:space="0" w:color="auto"/>
          </w:divBdr>
        </w:div>
      </w:divsChild>
    </w:div>
    <w:div w:id="619726082">
      <w:bodyDiv w:val="1"/>
      <w:marLeft w:val="0"/>
      <w:marRight w:val="0"/>
      <w:marTop w:val="0"/>
      <w:marBottom w:val="0"/>
      <w:divBdr>
        <w:top w:val="none" w:sz="0" w:space="0" w:color="auto"/>
        <w:left w:val="none" w:sz="0" w:space="0" w:color="auto"/>
        <w:bottom w:val="none" w:sz="0" w:space="0" w:color="auto"/>
        <w:right w:val="none" w:sz="0" w:space="0" w:color="auto"/>
      </w:divBdr>
    </w:div>
    <w:div w:id="630131670">
      <w:bodyDiv w:val="1"/>
      <w:marLeft w:val="0"/>
      <w:marRight w:val="0"/>
      <w:marTop w:val="0"/>
      <w:marBottom w:val="0"/>
      <w:divBdr>
        <w:top w:val="none" w:sz="0" w:space="0" w:color="auto"/>
        <w:left w:val="none" w:sz="0" w:space="0" w:color="auto"/>
        <w:bottom w:val="none" w:sz="0" w:space="0" w:color="auto"/>
        <w:right w:val="none" w:sz="0" w:space="0" w:color="auto"/>
      </w:divBdr>
    </w:div>
    <w:div w:id="630407718">
      <w:bodyDiv w:val="1"/>
      <w:marLeft w:val="0"/>
      <w:marRight w:val="0"/>
      <w:marTop w:val="0"/>
      <w:marBottom w:val="0"/>
      <w:divBdr>
        <w:top w:val="none" w:sz="0" w:space="0" w:color="auto"/>
        <w:left w:val="none" w:sz="0" w:space="0" w:color="auto"/>
        <w:bottom w:val="none" w:sz="0" w:space="0" w:color="auto"/>
        <w:right w:val="none" w:sz="0" w:space="0" w:color="auto"/>
      </w:divBdr>
    </w:div>
    <w:div w:id="650914399">
      <w:bodyDiv w:val="1"/>
      <w:marLeft w:val="0"/>
      <w:marRight w:val="0"/>
      <w:marTop w:val="0"/>
      <w:marBottom w:val="0"/>
      <w:divBdr>
        <w:top w:val="none" w:sz="0" w:space="0" w:color="auto"/>
        <w:left w:val="none" w:sz="0" w:space="0" w:color="auto"/>
        <w:bottom w:val="none" w:sz="0" w:space="0" w:color="auto"/>
        <w:right w:val="none" w:sz="0" w:space="0" w:color="auto"/>
      </w:divBdr>
    </w:div>
    <w:div w:id="656618509">
      <w:bodyDiv w:val="1"/>
      <w:marLeft w:val="0"/>
      <w:marRight w:val="0"/>
      <w:marTop w:val="0"/>
      <w:marBottom w:val="0"/>
      <w:divBdr>
        <w:top w:val="none" w:sz="0" w:space="0" w:color="auto"/>
        <w:left w:val="none" w:sz="0" w:space="0" w:color="auto"/>
        <w:bottom w:val="none" w:sz="0" w:space="0" w:color="auto"/>
        <w:right w:val="none" w:sz="0" w:space="0" w:color="auto"/>
      </w:divBdr>
    </w:div>
    <w:div w:id="657419345">
      <w:bodyDiv w:val="1"/>
      <w:marLeft w:val="0"/>
      <w:marRight w:val="0"/>
      <w:marTop w:val="0"/>
      <w:marBottom w:val="0"/>
      <w:divBdr>
        <w:top w:val="none" w:sz="0" w:space="0" w:color="auto"/>
        <w:left w:val="none" w:sz="0" w:space="0" w:color="auto"/>
        <w:bottom w:val="none" w:sz="0" w:space="0" w:color="auto"/>
        <w:right w:val="none" w:sz="0" w:space="0" w:color="auto"/>
      </w:divBdr>
    </w:div>
    <w:div w:id="659161954">
      <w:bodyDiv w:val="1"/>
      <w:marLeft w:val="0"/>
      <w:marRight w:val="0"/>
      <w:marTop w:val="0"/>
      <w:marBottom w:val="0"/>
      <w:divBdr>
        <w:top w:val="none" w:sz="0" w:space="0" w:color="auto"/>
        <w:left w:val="none" w:sz="0" w:space="0" w:color="auto"/>
        <w:bottom w:val="none" w:sz="0" w:space="0" w:color="auto"/>
        <w:right w:val="none" w:sz="0" w:space="0" w:color="auto"/>
      </w:divBdr>
    </w:div>
    <w:div w:id="663121388">
      <w:bodyDiv w:val="1"/>
      <w:marLeft w:val="0"/>
      <w:marRight w:val="0"/>
      <w:marTop w:val="0"/>
      <w:marBottom w:val="0"/>
      <w:divBdr>
        <w:top w:val="none" w:sz="0" w:space="0" w:color="auto"/>
        <w:left w:val="none" w:sz="0" w:space="0" w:color="auto"/>
        <w:bottom w:val="none" w:sz="0" w:space="0" w:color="auto"/>
        <w:right w:val="none" w:sz="0" w:space="0" w:color="auto"/>
      </w:divBdr>
    </w:div>
    <w:div w:id="674645995">
      <w:bodyDiv w:val="1"/>
      <w:marLeft w:val="0"/>
      <w:marRight w:val="0"/>
      <w:marTop w:val="0"/>
      <w:marBottom w:val="0"/>
      <w:divBdr>
        <w:top w:val="none" w:sz="0" w:space="0" w:color="auto"/>
        <w:left w:val="none" w:sz="0" w:space="0" w:color="auto"/>
        <w:bottom w:val="none" w:sz="0" w:space="0" w:color="auto"/>
        <w:right w:val="none" w:sz="0" w:space="0" w:color="auto"/>
      </w:divBdr>
      <w:divsChild>
        <w:div w:id="1352534558">
          <w:marLeft w:val="0"/>
          <w:marRight w:val="0"/>
          <w:marTop w:val="0"/>
          <w:marBottom w:val="0"/>
          <w:divBdr>
            <w:top w:val="none" w:sz="0" w:space="0" w:color="auto"/>
            <w:left w:val="none" w:sz="0" w:space="0" w:color="auto"/>
            <w:bottom w:val="none" w:sz="0" w:space="0" w:color="auto"/>
            <w:right w:val="none" w:sz="0" w:space="0" w:color="auto"/>
          </w:divBdr>
        </w:div>
      </w:divsChild>
    </w:div>
    <w:div w:id="678430017">
      <w:bodyDiv w:val="1"/>
      <w:marLeft w:val="0"/>
      <w:marRight w:val="0"/>
      <w:marTop w:val="0"/>
      <w:marBottom w:val="0"/>
      <w:divBdr>
        <w:top w:val="none" w:sz="0" w:space="0" w:color="auto"/>
        <w:left w:val="none" w:sz="0" w:space="0" w:color="auto"/>
        <w:bottom w:val="none" w:sz="0" w:space="0" w:color="auto"/>
        <w:right w:val="none" w:sz="0" w:space="0" w:color="auto"/>
      </w:divBdr>
    </w:div>
    <w:div w:id="678703392">
      <w:bodyDiv w:val="1"/>
      <w:marLeft w:val="0"/>
      <w:marRight w:val="0"/>
      <w:marTop w:val="0"/>
      <w:marBottom w:val="0"/>
      <w:divBdr>
        <w:top w:val="none" w:sz="0" w:space="0" w:color="auto"/>
        <w:left w:val="none" w:sz="0" w:space="0" w:color="auto"/>
        <w:bottom w:val="none" w:sz="0" w:space="0" w:color="auto"/>
        <w:right w:val="none" w:sz="0" w:space="0" w:color="auto"/>
      </w:divBdr>
    </w:div>
    <w:div w:id="680662433">
      <w:bodyDiv w:val="1"/>
      <w:marLeft w:val="0"/>
      <w:marRight w:val="0"/>
      <w:marTop w:val="0"/>
      <w:marBottom w:val="0"/>
      <w:divBdr>
        <w:top w:val="none" w:sz="0" w:space="0" w:color="auto"/>
        <w:left w:val="none" w:sz="0" w:space="0" w:color="auto"/>
        <w:bottom w:val="none" w:sz="0" w:space="0" w:color="auto"/>
        <w:right w:val="none" w:sz="0" w:space="0" w:color="auto"/>
      </w:divBdr>
    </w:div>
    <w:div w:id="681206707">
      <w:bodyDiv w:val="1"/>
      <w:marLeft w:val="0"/>
      <w:marRight w:val="0"/>
      <w:marTop w:val="0"/>
      <w:marBottom w:val="0"/>
      <w:divBdr>
        <w:top w:val="none" w:sz="0" w:space="0" w:color="auto"/>
        <w:left w:val="none" w:sz="0" w:space="0" w:color="auto"/>
        <w:bottom w:val="none" w:sz="0" w:space="0" w:color="auto"/>
        <w:right w:val="none" w:sz="0" w:space="0" w:color="auto"/>
      </w:divBdr>
    </w:div>
    <w:div w:id="682895906">
      <w:bodyDiv w:val="1"/>
      <w:marLeft w:val="0"/>
      <w:marRight w:val="0"/>
      <w:marTop w:val="0"/>
      <w:marBottom w:val="0"/>
      <w:divBdr>
        <w:top w:val="none" w:sz="0" w:space="0" w:color="auto"/>
        <w:left w:val="none" w:sz="0" w:space="0" w:color="auto"/>
        <w:bottom w:val="none" w:sz="0" w:space="0" w:color="auto"/>
        <w:right w:val="none" w:sz="0" w:space="0" w:color="auto"/>
      </w:divBdr>
    </w:div>
    <w:div w:id="688216953">
      <w:bodyDiv w:val="1"/>
      <w:marLeft w:val="0"/>
      <w:marRight w:val="0"/>
      <w:marTop w:val="0"/>
      <w:marBottom w:val="0"/>
      <w:divBdr>
        <w:top w:val="none" w:sz="0" w:space="0" w:color="auto"/>
        <w:left w:val="none" w:sz="0" w:space="0" w:color="auto"/>
        <w:bottom w:val="none" w:sz="0" w:space="0" w:color="auto"/>
        <w:right w:val="none" w:sz="0" w:space="0" w:color="auto"/>
      </w:divBdr>
    </w:div>
    <w:div w:id="692732245">
      <w:bodyDiv w:val="1"/>
      <w:marLeft w:val="0"/>
      <w:marRight w:val="0"/>
      <w:marTop w:val="0"/>
      <w:marBottom w:val="0"/>
      <w:divBdr>
        <w:top w:val="none" w:sz="0" w:space="0" w:color="auto"/>
        <w:left w:val="none" w:sz="0" w:space="0" w:color="auto"/>
        <w:bottom w:val="none" w:sz="0" w:space="0" w:color="auto"/>
        <w:right w:val="none" w:sz="0" w:space="0" w:color="auto"/>
      </w:divBdr>
    </w:div>
    <w:div w:id="699623523">
      <w:bodyDiv w:val="1"/>
      <w:marLeft w:val="0"/>
      <w:marRight w:val="0"/>
      <w:marTop w:val="0"/>
      <w:marBottom w:val="0"/>
      <w:divBdr>
        <w:top w:val="none" w:sz="0" w:space="0" w:color="auto"/>
        <w:left w:val="none" w:sz="0" w:space="0" w:color="auto"/>
        <w:bottom w:val="none" w:sz="0" w:space="0" w:color="auto"/>
        <w:right w:val="none" w:sz="0" w:space="0" w:color="auto"/>
      </w:divBdr>
    </w:div>
    <w:div w:id="700590692">
      <w:bodyDiv w:val="1"/>
      <w:marLeft w:val="0"/>
      <w:marRight w:val="0"/>
      <w:marTop w:val="0"/>
      <w:marBottom w:val="0"/>
      <w:divBdr>
        <w:top w:val="none" w:sz="0" w:space="0" w:color="auto"/>
        <w:left w:val="none" w:sz="0" w:space="0" w:color="auto"/>
        <w:bottom w:val="none" w:sz="0" w:space="0" w:color="auto"/>
        <w:right w:val="none" w:sz="0" w:space="0" w:color="auto"/>
      </w:divBdr>
    </w:div>
    <w:div w:id="701784279">
      <w:bodyDiv w:val="1"/>
      <w:marLeft w:val="0"/>
      <w:marRight w:val="0"/>
      <w:marTop w:val="0"/>
      <w:marBottom w:val="0"/>
      <w:divBdr>
        <w:top w:val="none" w:sz="0" w:space="0" w:color="auto"/>
        <w:left w:val="none" w:sz="0" w:space="0" w:color="auto"/>
        <w:bottom w:val="none" w:sz="0" w:space="0" w:color="auto"/>
        <w:right w:val="none" w:sz="0" w:space="0" w:color="auto"/>
      </w:divBdr>
    </w:div>
    <w:div w:id="702747727">
      <w:bodyDiv w:val="1"/>
      <w:marLeft w:val="0"/>
      <w:marRight w:val="0"/>
      <w:marTop w:val="0"/>
      <w:marBottom w:val="0"/>
      <w:divBdr>
        <w:top w:val="none" w:sz="0" w:space="0" w:color="auto"/>
        <w:left w:val="none" w:sz="0" w:space="0" w:color="auto"/>
        <w:bottom w:val="none" w:sz="0" w:space="0" w:color="auto"/>
        <w:right w:val="none" w:sz="0" w:space="0" w:color="auto"/>
      </w:divBdr>
    </w:div>
    <w:div w:id="705836568">
      <w:bodyDiv w:val="1"/>
      <w:marLeft w:val="0"/>
      <w:marRight w:val="0"/>
      <w:marTop w:val="0"/>
      <w:marBottom w:val="0"/>
      <w:divBdr>
        <w:top w:val="none" w:sz="0" w:space="0" w:color="auto"/>
        <w:left w:val="none" w:sz="0" w:space="0" w:color="auto"/>
        <w:bottom w:val="none" w:sz="0" w:space="0" w:color="auto"/>
        <w:right w:val="none" w:sz="0" w:space="0" w:color="auto"/>
      </w:divBdr>
    </w:div>
    <w:div w:id="714349589">
      <w:bodyDiv w:val="1"/>
      <w:marLeft w:val="0"/>
      <w:marRight w:val="0"/>
      <w:marTop w:val="0"/>
      <w:marBottom w:val="0"/>
      <w:divBdr>
        <w:top w:val="none" w:sz="0" w:space="0" w:color="auto"/>
        <w:left w:val="none" w:sz="0" w:space="0" w:color="auto"/>
        <w:bottom w:val="none" w:sz="0" w:space="0" w:color="auto"/>
        <w:right w:val="none" w:sz="0" w:space="0" w:color="auto"/>
      </w:divBdr>
    </w:div>
    <w:div w:id="714811570">
      <w:bodyDiv w:val="1"/>
      <w:marLeft w:val="0"/>
      <w:marRight w:val="0"/>
      <w:marTop w:val="0"/>
      <w:marBottom w:val="0"/>
      <w:divBdr>
        <w:top w:val="none" w:sz="0" w:space="0" w:color="auto"/>
        <w:left w:val="none" w:sz="0" w:space="0" w:color="auto"/>
        <w:bottom w:val="none" w:sz="0" w:space="0" w:color="auto"/>
        <w:right w:val="none" w:sz="0" w:space="0" w:color="auto"/>
      </w:divBdr>
    </w:div>
    <w:div w:id="726998897">
      <w:bodyDiv w:val="1"/>
      <w:marLeft w:val="0"/>
      <w:marRight w:val="0"/>
      <w:marTop w:val="0"/>
      <w:marBottom w:val="0"/>
      <w:divBdr>
        <w:top w:val="none" w:sz="0" w:space="0" w:color="auto"/>
        <w:left w:val="none" w:sz="0" w:space="0" w:color="auto"/>
        <w:bottom w:val="none" w:sz="0" w:space="0" w:color="auto"/>
        <w:right w:val="none" w:sz="0" w:space="0" w:color="auto"/>
      </w:divBdr>
    </w:div>
    <w:div w:id="732578514">
      <w:bodyDiv w:val="1"/>
      <w:marLeft w:val="0"/>
      <w:marRight w:val="0"/>
      <w:marTop w:val="0"/>
      <w:marBottom w:val="0"/>
      <w:divBdr>
        <w:top w:val="none" w:sz="0" w:space="0" w:color="auto"/>
        <w:left w:val="none" w:sz="0" w:space="0" w:color="auto"/>
        <w:bottom w:val="none" w:sz="0" w:space="0" w:color="auto"/>
        <w:right w:val="none" w:sz="0" w:space="0" w:color="auto"/>
      </w:divBdr>
    </w:div>
    <w:div w:id="732970972">
      <w:bodyDiv w:val="1"/>
      <w:marLeft w:val="0"/>
      <w:marRight w:val="0"/>
      <w:marTop w:val="0"/>
      <w:marBottom w:val="0"/>
      <w:divBdr>
        <w:top w:val="none" w:sz="0" w:space="0" w:color="auto"/>
        <w:left w:val="none" w:sz="0" w:space="0" w:color="auto"/>
        <w:bottom w:val="none" w:sz="0" w:space="0" w:color="auto"/>
        <w:right w:val="none" w:sz="0" w:space="0" w:color="auto"/>
      </w:divBdr>
    </w:div>
    <w:div w:id="741219785">
      <w:bodyDiv w:val="1"/>
      <w:marLeft w:val="0"/>
      <w:marRight w:val="0"/>
      <w:marTop w:val="0"/>
      <w:marBottom w:val="0"/>
      <w:divBdr>
        <w:top w:val="none" w:sz="0" w:space="0" w:color="auto"/>
        <w:left w:val="none" w:sz="0" w:space="0" w:color="auto"/>
        <w:bottom w:val="none" w:sz="0" w:space="0" w:color="auto"/>
        <w:right w:val="none" w:sz="0" w:space="0" w:color="auto"/>
      </w:divBdr>
    </w:div>
    <w:div w:id="754741620">
      <w:bodyDiv w:val="1"/>
      <w:marLeft w:val="0"/>
      <w:marRight w:val="0"/>
      <w:marTop w:val="0"/>
      <w:marBottom w:val="0"/>
      <w:divBdr>
        <w:top w:val="none" w:sz="0" w:space="0" w:color="auto"/>
        <w:left w:val="none" w:sz="0" w:space="0" w:color="auto"/>
        <w:bottom w:val="none" w:sz="0" w:space="0" w:color="auto"/>
        <w:right w:val="none" w:sz="0" w:space="0" w:color="auto"/>
      </w:divBdr>
    </w:div>
    <w:div w:id="755133317">
      <w:bodyDiv w:val="1"/>
      <w:marLeft w:val="0"/>
      <w:marRight w:val="0"/>
      <w:marTop w:val="0"/>
      <w:marBottom w:val="0"/>
      <w:divBdr>
        <w:top w:val="none" w:sz="0" w:space="0" w:color="auto"/>
        <w:left w:val="none" w:sz="0" w:space="0" w:color="auto"/>
        <w:bottom w:val="none" w:sz="0" w:space="0" w:color="auto"/>
        <w:right w:val="none" w:sz="0" w:space="0" w:color="auto"/>
      </w:divBdr>
    </w:div>
    <w:div w:id="755176461">
      <w:bodyDiv w:val="1"/>
      <w:marLeft w:val="0"/>
      <w:marRight w:val="0"/>
      <w:marTop w:val="0"/>
      <w:marBottom w:val="0"/>
      <w:divBdr>
        <w:top w:val="none" w:sz="0" w:space="0" w:color="auto"/>
        <w:left w:val="none" w:sz="0" w:space="0" w:color="auto"/>
        <w:bottom w:val="none" w:sz="0" w:space="0" w:color="auto"/>
        <w:right w:val="none" w:sz="0" w:space="0" w:color="auto"/>
      </w:divBdr>
    </w:div>
    <w:div w:id="765152232">
      <w:bodyDiv w:val="1"/>
      <w:marLeft w:val="0"/>
      <w:marRight w:val="0"/>
      <w:marTop w:val="0"/>
      <w:marBottom w:val="0"/>
      <w:divBdr>
        <w:top w:val="none" w:sz="0" w:space="0" w:color="auto"/>
        <w:left w:val="none" w:sz="0" w:space="0" w:color="auto"/>
        <w:bottom w:val="none" w:sz="0" w:space="0" w:color="auto"/>
        <w:right w:val="none" w:sz="0" w:space="0" w:color="auto"/>
      </w:divBdr>
    </w:div>
    <w:div w:id="783771570">
      <w:bodyDiv w:val="1"/>
      <w:marLeft w:val="0"/>
      <w:marRight w:val="0"/>
      <w:marTop w:val="0"/>
      <w:marBottom w:val="0"/>
      <w:divBdr>
        <w:top w:val="none" w:sz="0" w:space="0" w:color="auto"/>
        <w:left w:val="none" w:sz="0" w:space="0" w:color="auto"/>
        <w:bottom w:val="none" w:sz="0" w:space="0" w:color="auto"/>
        <w:right w:val="none" w:sz="0" w:space="0" w:color="auto"/>
      </w:divBdr>
    </w:div>
    <w:div w:id="793400319">
      <w:bodyDiv w:val="1"/>
      <w:marLeft w:val="0"/>
      <w:marRight w:val="0"/>
      <w:marTop w:val="0"/>
      <w:marBottom w:val="0"/>
      <w:divBdr>
        <w:top w:val="none" w:sz="0" w:space="0" w:color="auto"/>
        <w:left w:val="none" w:sz="0" w:space="0" w:color="auto"/>
        <w:bottom w:val="none" w:sz="0" w:space="0" w:color="auto"/>
        <w:right w:val="none" w:sz="0" w:space="0" w:color="auto"/>
      </w:divBdr>
    </w:div>
    <w:div w:id="793909946">
      <w:bodyDiv w:val="1"/>
      <w:marLeft w:val="0"/>
      <w:marRight w:val="0"/>
      <w:marTop w:val="0"/>
      <w:marBottom w:val="0"/>
      <w:divBdr>
        <w:top w:val="none" w:sz="0" w:space="0" w:color="auto"/>
        <w:left w:val="none" w:sz="0" w:space="0" w:color="auto"/>
        <w:bottom w:val="none" w:sz="0" w:space="0" w:color="auto"/>
        <w:right w:val="none" w:sz="0" w:space="0" w:color="auto"/>
      </w:divBdr>
    </w:div>
    <w:div w:id="798259061">
      <w:bodyDiv w:val="1"/>
      <w:marLeft w:val="0"/>
      <w:marRight w:val="0"/>
      <w:marTop w:val="0"/>
      <w:marBottom w:val="0"/>
      <w:divBdr>
        <w:top w:val="none" w:sz="0" w:space="0" w:color="auto"/>
        <w:left w:val="none" w:sz="0" w:space="0" w:color="auto"/>
        <w:bottom w:val="none" w:sz="0" w:space="0" w:color="auto"/>
        <w:right w:val="none" w:sz="0" w:space="0" w:color="auto"/>
      </w:divBdr>
    </w:div>
    <w:div w:id="806237475">
      <w:bodyDiv w:val="1"/>
      <w:marLeft w:val="0"/>
      <w:marRight w:val="0"/>
      <w:marTop w:val="0"/>
      <w:marBottom w:val="0"/>
      <w:divBdr>
        <w:top w:val="none" w:sz="0" w:space="0" w:color="auto"/>
        <w:left w:val="none" w:sz="0" w:space="0" w:color="auto"/>
        <w:bottom w:val="none" w:sz="0" w:space="0" w:color="auto"/>
        <w:right w:val="none" w:sz="0" w:space="0" w:color="auto"/>
      </w:divBdr>
    </w:div>
    <w:div w:id="810370952">
      <w:bodyDiv w:val="1"/>
      <w:marLeft w:val="0"/>
      <w:marRight w:val="0"/>
      <w:marTop w:val="0"/>
      <w:marBottom w:val="0"/>
      <w:divBdr>
        <w:top w:val="none" w:sz="0" w:space="0" w:color="auto"/>
        <w:left w:val="none" w:sz="0" w:space="0" w:color="auto"/>
        <w:bottom w:val="none" w:sz="0" w:space="0" w:color="auto"/>
        <w:right w:val="none" w:sz="0" w:space="0" w:color="auto"/>
      </w:divBdr>
    </w:div>
    <w:div w:id="810899184">
      <w:bodyDiv w:val="1"/>
      <w:marLeft w:val="0"/>
      <w:marRight w:val="0"/>
      <w:marTop w:val="0"/>
      <w:marBottom w:val="0"/>
      <w:divBdr>
        <w:top w:val="none" w:sz="0" w:space="0" w:color="auto"/>
        <w:left w:val="none" w:sz="0" w:space="0" w:color="auto"/>
        <w:bottom w:val="none" w:sz="0" w:space="0" w:color="auto"/>
        <w:right w:val="none" w:sz="0" w:space="0" w:color="auto"/>
      </w:divBdr>
    </w:div>
    <w:div w:id="814419157">
      <w:bodyDiv w:val="1"/>
      <w:marLeft w:val="0"/>
      <w:marRight w:val="0"/>
      <w:marTop w:val="0"/>
      <w:marBottom w:val="0"/>
      <w:divBdr>
        <w:top w:val="none" w:sz="0" w:space="0" w:color="auto"/>
        <w:left w:val="none" w:sz="0" w:space="0" w:color="auto"/>
        <w:bottom w:val="none" w:sz="0" w:space="0" w:color="auto"/>
        <w:right w:val="none" w:sz="0" w:space="0" w:color="auto"/>
      </w:divBdr>
    </w:div>
    <w:div w:id="815682473">
      <w:bodyDiv w:val="1"/>
      <w:marLeft w:val="0"/>
      <w:marRight w:val="0"/>
      <w:marTop w:val="0"/>
      <w:marBottom w:val="0"/>
      <w:divBdr>
        <w:top w:val="none" w:sz="0" w:space="0" w:color="auto"/>
        <w:left w:val="none" w:sz="0" w:space="0" w:color="auto"/>
        <w:bottom w:val="none" w:sz="0" w:space="0" w:color="auto"/>
        <w:right w:val="none" w:sz="0" w:space="0" w:color="auto"/>
      </w:divBdr>
    </w:div>
    <w:div w:id="819224520">
      <w:bodyDiv w:val="1"/>
      <w:marLeft w:val="0"/>
      <w:marRight w:val="0"/>
      <w:marTop w:val="0"/>
      <w:marBottom w:val="0"/>
      <w:divBdr>
        <w:top w:val="none" w:sz="0" w:space="0" w:color="auto"/>
        <w:left w:val="none" w:sz="0" w:space="0" w:color="auto"/>
        <w:bottom w:val="none" w:sz="0" w:space="0" w:color="auto"/>
        <w:right w:val="none" w:sz="0" w:space="0" w:color="auto"/>
      </w:divBdr>
    </w:div>
    <w:div w:id="820542536">
      <w:bodyDiv w:val="1"/>
      <w:marLeft w:val="0"/>
      <w:marRight w:val="0"/>
      <w:marTop w:val="0"/>
      <w:marBottom w:val="0"/>
      <w:divBdr>
        <w:top w:val="none" w:sz="0" w:space="0" w:color="auto"/>
        <w:left w:val="none" w:sz="0" w:space="0" w:color="auto"/>
        <w:bottom w:val="none" w:sz="0" w:space="0" w:color="auto"/>
        <w:right w:val="none" w:sz="0" w:space="0" w:color="auto"/>
      </w:divBdr>
    </w:div>
    <w:div w:id="822507580">
      <w:bodyDiv w:val="1"/>
      <w:marLeft w:val="0"/>
      <w:marRight w:val="0"/>
      <w:marTop w:val="0"/>
      <w:marBottom w:val="0"/>
      <w:divBdr>
        <w:top w:val="none" w:sz="0" w:space="0" w:color="auto"/>
        <w:left w:val="none" w:sz="0" w:space="0" w:color="auto"/>
        <w:bottom w:val="none" w:sz="0" w:space="0" w:color="auto"/>
        <w:right w:val="none" w:sz="0" w:space="0" w:color="auto"/>
      </w:divBdr>
    </w:div>
    <w:div w:id="823013056">
      <w:bodyDiv w:val="1"/>
      <w:marLeft w:val="0"/>
      <w:marRight w:val="0"/>
      <w:marTop w:val="0"/>
      <w:marBottom w:val="0"/>
      <w:divBdr>
        <w:top w:val="none" w:sz="0" w:space="0" w:color="auto"/>
        <w:left w:val="none" w:sz="0" w:space="0" w:color="auto"/>
        <w:bottom w:val="none" w:sz="0" w:space="0" w:color="auto"/>
        <w:right w:val="none" w:sz="0" w:space="0" w:color="auto"/>
      </w:divBdr>
    </w:div>
    <w:div w:id="827094912">
      <w:bodyDiv w:val="1"/>
      <w:marLeft w:val="0"/>
      <w:marRight w:val="0"/>
      <w:marTop w:val="0"/>
      <w:marBottom w:val="0"/>
      <w:divBdr>
        <w:top w:val="none" w:sz="0" w:space="0" w:color="auto"/>
        <w:left w:val="none" w:sz="0" w:space="0" w:color="auto"/>
        <w:bottom w:val="none" w:sz="0" w:space="0" w:color="auto"/>
        <w:right w:val="none" w:sz="0" w:space="0" w:color="auto"/>
      </w:divBdr>
    </w:div>
    <w:div w:id="842010770">
      <w:bodyDiv w:val="1"/>
      <w:marLeft w:val="0"/>
      <w:marRight w:val="0"/>
      <w:marTop w:val="0"/>
      <w:marBottom w:val="0"/>
      <w:divBdr>
        <w:top w:val="none" w:sz="0" w:space="0" w:color="auto"/>
        <w:left w:val="none" w:sz="0" w:space="0" w:color="auto"/>
        <w:bottom w:val="none" w:sz="0" w:space="0" w:color="auto"/>
        <w:right w:val="none" w:sz="0" w:space="0" w:color="auto"/>
      </w:divBdr>
    </w:div>
    <w:div w:id="842746287">
      <w:bodyDiv w:val="1"/>
      <w:marLeft w:val="0"/>
      <w:marRight w:val="0"/>
      <w:marTop w:val="0"/>
      <w:marBottom w:val="0"/>
      <w:divBdr>
        <w:top w:val="none" w:sz="0" w:space="0" w:color="auto"/>
        <w:left w:val="none" w:sz="0" w:space="0" w:color="auto"/>
        <w:bottom w:val="none" w:sz="0" w:space="0" w:color="auto"/>
        <w:right w:val="none" w:sz="0" w:space="0" w:color="auto"/>
      </w:divBdr>
    </w:div>
    <w:div w:id="844856073">
      <w:bodyDiv w:val="1"/>
      <w:marLeft w:val="0"/>
      <w:marRight w:val="0"/>
      <w:marTop w:val="0"/>
      <w:marBottom w:val="0"/>
      <w:divBdr>
        <w:top w:val="none" w:sz="0" w:space="0" w:color="auto"/>
        <w:left w:val="none" w:sz="0" w:space="0" w:color="auto"/>
        <w:bottom w:val="none" w:sz="0" w:space="0" w:color="auto"/>
        <w:right w:val="none" w:sz="0" w:space="0" w:color="auto"/>
      </w:divBdr>
    </w:div>
    <w:div w:id="845091264">
      <w:bodyDiv w:val="1"/>
      <w:marLeft w:val="0"/>
      <w:marRight w:val="0"/>
      <w:marTop w:val="0"/>
      <w:marBottom w:val="0"/>
      <w:divBdr>
        <w:top w:val="none" w:sz="0" w:space="0" w:color="auto"/>
        <w:left w:val="none" w:sz="0" w:space="0" w:color="auto"/>
        <w:bottom w:val="none" w:sz="0" w:space="0" w:color="auto"/>
        <w:right w:val="none" w:sz="0" w:space="0" w:color="auto"/>
      </w:divBdr>
    </w:div>
    <w:div w:id="854417872">
      <w:bodyDiv w:val="1"/>
      <w:marLeft w:val="0"/>
      <w:marRight w:val="0"/>
      <w:marTop w:val="0"/>
      <w:marBottom w:val="0"/>
      <w:divBdr>
        <w:top w:val="none" w:sz="0" w:space="0" w:color="auto"/>
        <w:left w:val="none" w:sz="0" w:space="0" w:color="auto"/>
        <w:bottom w:val="none" w:sz="0" w:space="0" w:color="auto"/>
        <w:right w:val="none" w:sz="0" w:space="0" w:color="auto"/>
      </w:divBdr>
      <w:divsChild>
        <w:div w:id="1670475328">
          <w:marLeft w:val="0"/>
          <w:marRight w:val="0"/>
          <w:marTop w:val="0"/>
          <w:marBottom w:val="0"/>
          <w:divBdr>
            <w:top w:val="none" w:sz="0" w:space="0" w:color="auto"/>
            <w:left w:val="none" w:sz="0" w:space="0" w:color="auto"/>
            <w:bottom w:val="none" w:sz="0" w:space="0" w:color="auto"/>
            <w:right w:val="none" w:sz="0" w:space="0" w:color="auto"/>
          </w:divBdr>
        </w:div>
      </w:divsChild>
    </w:div>
    <w:div w:id="856892757">
      <w:bodyDiv w:val="1"/>
      <w:marLeft w:val="0"/>
      <w:marRight w:val="0"/>
      <w:marTop w:val="0"/>
      <w:marBottom w:val="0"/>
      <w:divBdr>
        <w:top w:val="none" w:sz="0" w:space="0" w:color="auto"/>
        <w:left w:val="none" w:sz="0" w:space="0" w:color="auto"/>
        <w:bottom w:val="none" w:sz="0" w:space="0" w:color="auto"/>
        <w:right w:val="none" w:sz="0" w:space="0" w:color="auto"/>
      </w:divBdr>
    </w:div>
    <w:div w:id="858736261">
      <w:bodyDiv w:val="1"/>
      <w:marLeft w:val="0"/>
      <w:marRight w:val="0"/>
      <w:marTop w:val="0"/>
      <w:marBottom w:val="0"/>
      <w:divBdr>
        <w:top w:val="none" w:sz="0" w:space="0" w:color="auto"/>
        <w:left w:val="none" w:sz="0" w:space="0" w:color="auto"/>
        <w:bottom w:val="none" w:sz="0" w:space="0" w:color="auto"/>
        <w:right w:val="none" w:sz="0" w:space="0" w:color="auto"/>
      </w:divBdr>
    </w:div>
    <w:div w:id="862668657">
      <w:bodyDiv w:val="1"/>
      <w:marLeft w:val="0"/>
      <w:marRight w:val="0"/>
      <w:marTop w:val="0"/>
      <w:marBottom w:val="0"/>
      <w:divBdr>
        <w:top w:val="none" w:sz="0" w:space="0" w:color="auto"/>
        <w:left w:val="none" w:sz="0" w:space="0" w:color="auto"/>
        <w:bottom w:val="none" w:sz="0" w:space="0" w:color="auto"/>
        <w:right w:val="none" w:sz="0" w:space="0" w:color="auto"/>
      </w:divBdr>
    </w:div>
    <w:div w:id="863204217">
      <w:bodyDiv w:val="1"/>
      <w:marLeft w:val="0"/>
      <w:marRight w:val="0"/>
      <w:marTop w:val="0"/>
      <w:marBottom w:val="0"/>
      <w:divBdr>
        <w:top w:val="none" w:sz="0" w:space="0" w:color="auto"/>
        <w:left w:val="none" w:sz="0" w:space="0" w:color="auto"/>
        <w:bottom w:val="none" w:sz="0" w:space="0" w:color="auto"/>
        <w:right w:val="none" w:sz="0" w:space="0" w:color="auto"/>
      </w:divBdr>
    </w:div>
    <w:div w:id="863633642">
      <w:bodyDiv w:val="1"/>
      <w:marLeft w:val="0"/>
      <w:marRight w:val="0"/>
      <w:marTop w:val="0"/>
      <w:marBottom w:val="0"/>
      <w:divBdr>
        <w:top w:val="none" w:sz="0" w:space="0" w:color="auto"/>
        <w:left w:val="none" w:sz="0" w:space="0" w:color="auto"/>
        <w:bottom w:val="none" w:sz="0" w:space="0" w:color="auto"/>
        <w:right w:val="none" w:sz="0" w:space="0" w:color="auto"/>
      </w:divBdr>
      <w:divsChild>
        <w:div w:id="183517073">
          <w:marLeft w:val="0"/>
          <w:marRight w:val="0"/>
          <w:marTop w:val="0"/>
          <w:marBottom w:val="0"/>
          <w:divBdr>
            <w:top w:val="none" w:sz="0" w:space="0" w:color="auto"/>
            <w:left w:val="none" w:sz="0" w:space="0" w:color="auto"/>
            <w:bottom w:val="none" w:sz="0" w:space="0" w:color="auto"/>
            <w:right w:val="none" w:sz="0" w:space="0" w:color="auto"/>
          </w:divBdr>
          <w:divsChild>
            <w:div w:id="1894929060">
              <w:marLeft w:val="0"/>
              <w:marRight w:val="0"/>
              <w:marTop w:val="0"/>
              <w:marBottom w:val="0"/>
              <w:divBdr>
                <w:top w:val="none" w:sz="0" w:space="0" w:color="auto"/>
                <w:left w:val="none" w:sz="0" w:space="0" w:color="auto"/>
                <w:bottom w:val="none" w:sz="0" w:space="0" w:color="auto"/>
                <w:right w:val="none" w:sz="0" w:space="0" w:color="auto"/>
              </w:divBdr>
              <w:divsChild>
                <w:div w:id="651640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4448248">
          <w:marLeft w:val="0"/>
          <w:marRight w:val="0"/>
          <w:marTop w:val="0"/>
          <w:marBottom w:val="0"/>
          <w:divBdr>
            <w:top w:val="none" w:sz="0" w:space="0" w:color="auto"/>
            <w:left w:val="none" w:sz="0" w:space="0" w:color="auto"/>
            <w:bottom w:val="none" w:sz="0" w:space="0" w:color="auto"/>
            <w:right w:val="none" w:sz="0" w:space="0" w:color="auto"/>
          </w:divBdr>
          <w:divsChild>
            <w:div w:id="109781889">
              <w:marLeft w:val="0"/>
              <w:marRight w:val="0"/>
              <w:marTop w:val="0"/>
              <w:marBottom w:val="0"/>
              <w:divBdr>
                <w:top w:val="none" w:sz="0" w:space="0" w:color="auto"/>
                <w:left w:val="none" w:sz="0" w:space="0" w:color="auto"/>
                <w:bottom w:val="none" w:sz="0" w:space="0" w:color="auto"/>
                <w:right w:val="none" w:sz="0" w:space="0" w:color="auto"/>
              </w:divBdr>
              <w:divsChild>
                <w:div w:id="912201783">
                  <w:marLeft w:val="0"/>
                  <w:marRight w:val="0"/>
                  <w:marTop w:val="0"/>
                  <w:marBottom w:val="0"/>
                  <w:divBdr>
                    <w:top w:val="none" w:sz="0" w:space="0" w:color="auto"/>
                    <w:left w:val="none" w:sz="0" w:space="0" w:color="auto"/>
                    <w:bottom w:val="none" w:sz="0" w:space="0" w:color="auto"/>
                    <w:right w:val="none" w:sz="0" w:space="0" w:color="auto"/>
                  </w:divBdr>
                  <w:divsChild>
                    <w:div w:id="1994722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5562516">
      <w:bodyDiv w:val="1"/>
      <w:marLeft w:val="0"/>
      <w:marRight w:val="0"/>
      <w:marTop w:val="0"/>
      <w:marBottom w:val="0"/>
      <w:divBdr>
        <w:top w:val="none" w:sz="0" w:space="0" w:color="auto"/>
        <w:left w:val="none" w:sz="0" w:space="0" w:color="auto"/>
        <w:bottom w:val="none" w:sz="0" w:space="0" w:color="auto"/>
        <w:right w:val="none" w:sz="0" w:space="0" w:color="auto"/>
      </w:divBdr>
    </w:div>
    <w:div w:id="876308391">
      <w:bodyDiv w:val="1"/>
      <w:marLeft w:val="0"/>
      <w:marRight w:val="0"/>
      <w:marTop w:val="0"/>
      <w:marBottom w:val="0"/>
      <w:divBdr>
        <w:top w:val="none" w:sz="0" w:space="0" w:color="auto"/>
        <w:left w:val="none" w:sz="0" w:space="0" w:color="auto"/>
        <w:bottom w:val="none" w:sz="0" w:space="0" w:color="auto"/>
        <w:right w:val="none" w:sz="0" w:space="0" w:color="auto"/>
      </w:divBdr>
    </w:div>
    <w:div w:id="880092804">
      <w:bodyDiv w:val="1"/>
      <w:marLeft w:val="0"/>
      <w:marRight w:val="0"/>
      <w:marTop w:val="0"/>
      <w:marBottom w:val="0"/>
      <w:divBdr>
        <w:top w:val="none" w:sz="0" w:space="0" w:color="auto"/>
        <w:left w:val="none" w:sz="0" w:space="0" w:color="auto"/>
        <w:bottom w:val="none" w:sz="0" w:space="0" w:color="auto"/>
        <w:right w:val="none" w:sz="0" w:space="0" w:color="auto"/>
      </w:divBdr>
    </w:div>
    <w:div w:id="880901960">
      <w:bodyDiv w:val="1"/>
      <w:marLeft w:val="0"/>
      <w:marRight w:val="0"/>
      <w:marTop w:val="0"/>
      <w:marBottom w:val="0"/>
      <w:divBdr>
        <w:top w:val="none" w:sz="0" w:space="0" w:color="auto"/>
        <w:left w:val="none" w:sz="0" w:space="0" w:color="auto"/>
        <w:bottom w:val="none" w:sz="0" w:space="0" w:color="auto"/>
        <w:right w:val="none" w:sz="0" w:space="0" w:color="auto"/>
      </w:divBdr>
    </w:div>
    <w:div w:id="883370525">
      <w:bodyDiv w:val="1"/>
      <w:marLeft w:val="0"/>
      <w:marRight w:val="0"/>
      <w:marTop w:val="0"/>
      <w:marBottom w:val="0"/>
      <w:divBdr>
        <w:top w:val="none" w:sz="0" w:space="0" w:color="auto"/>
        <w:left w:val="none" w:sz="0" w:space="0" w:color="auto"/>
        <w:bottom w:val="none" w:sz="0" w:space="0" w:color="auto"/>
        <w:right w:val="none" w:sz="0" w:space="0" w:color="auto"/>
      </w:divBdr>
    </w:div>
    <w:div w:id="889347682">
      <w:bodyDiv w:val="1"/>
      <w:marLeft w:val="0"/>
      <w:marRight w:val="0"/>
      <w:marTop w:val="0"/>
      <w:marBottom w:val="0"/>
      <w:divBdr>
        <w:top w:val="none" w:sz="0" w:space="0" w:color="auto"/>
        <w:left w:val="none" w:sz="0" w:space="0" w:color="auto"/>
        <w:bottom w:val="none" w:sz="0" w:space="0" w:color="auto"/>
        <w:right w:val="none" w:sz="0" w:space="0" w:color="auto"/>
      </w:divBdr>
    </w:div>
    <w:div w:id="893931412">
      <w:bodyDiv w:val="1"/>
      <w:marLeft w:val="0"/>
      <w:marRight w:val="0"/>
      <w:marTop w:val="0"/>
      <w:marBottom w:val="0"/>
      <w:divBdr>
        <w:top w:val="none" w:sz="0" w:space="0" w:color="auto"/>
        <w:left w:val="none" w:sz="0" w:space="0" w:color="auto"/>
        <w:bottom w:val="none" w:sz="0" w:space="0" w:color="auto"/>
        <w:right w:val="none" w:sz="0" w:space="0" w:color="auto"/>
      </w:divBdr>
    </w:div>
    <w:div w:id="902253588">
      <w:bodyDiv w:val="1"/>
      <w:marLeft w:val="0"/>
      <w:marRight w:val="0"/>
      <w:marTop w:val="0"/>
      <w:marBottom w:val="0"/>
      <w:divBdr>
        <w:top w:val="none" w:sz="0" w:space="0" w:color="auto"/>
        <w:left w:val="none" w:sz="0" w:space="0" w:color="auto"/>
        <w:bottom w:val="none" w:sz="0" w:space="0" w:color="auto"/>
        <w:right w:val="none" w:sz="0" w:space="0" w:color="auto"/>
      </w:divBdr>
    </w:div>
    <w:div w:id="905145671">
      <w:bodyDiv w:val="1"/>
      <w:marLeft w:val="0"/>
      <w:marRight w:val="0"/>
      <w:marTop w:val="0"/>
      <w:marBottom w:val="0"/>
      <w:divBdr>
        <w:top w:val="none" w:sz="0" w:space="0" w:color="auto"/>
        <w:left w:val="none" w:sz="0" w:space="0" w:color="auto"/>
        <w:bottom w:val="none" w:sz="0" w:space="0" w:color="auto"/>
        <w:right w:val="none" w:sz="0" w:space="0" w:color="auto"/>
      </w:divBdr>
    </w:div>
    <w:div w:id="906378929">
      <w:bodyDiv w:val="1"/>
      <w:marLeft w:val="0"/>
      <w:marRight w:val="0"/>
      <w:marTop w:val="0"/>
      <w:marBottom w:val="0"/>
      <w:divBdr>
        <w:top w:val="none" w:sz="0" w:space="0" w:color="auto"/>
        <w:left w:val="none" w:sz="0" w:space="0" w:color="auto"/>
        <w:bottom w:val="none" w:sz="0" w:space="0" w:color="auto"/>
        <w:right w:val="none" w:sz="0" w:space="0" w:color="auto"/>
      </w:divBdr>
    </w:div>
    <w:div w:id="910191079">
      <w:bodyDiv w:val="1"/>
      <w:marLeft w:val="0"/>
      <w:marRight w:val="0"/>
      <w:marTop w:val="0"/>
      <w:marBottom w:val="0"/>
      <w:divBdr>
        <w:top w:val="none" w:sz="0" w:space="0" w:color="auto"/>
        <w:left w:val="none" w:sz="0" w:space="0" w:color="auto"/>
        <w:bottom w:val="none" w:sz="0" w:space="0" w:color="auto"/>
        <w:right w:val="none" w:sz="0" w:space="0" w:color="auto"/>
      </w:divBdr>
    </w:div>
    <w:div w:id="920213278">
      <w:bodyDiv w:val="1"/>
      <w:marLeft w:val="0"/>
      <w:marRight w:val="0"/>
      <w:marTop w:val="0"/>
      <w:marBottom w:val="0"/>
      <w:divBdr>
        <w:top w:val="none" w:sz="0" w:space="0" w:color="auto"/>
        <w:left w:val="none" w:sz="0" w:space="0" w:color="auto"/>
        <w:bottom w:val="none" w:sz="0" w:space="0" w:color="auto"/>
        <w:right w:val="none" w:sz="0" w:space="0" w:color="auto"/>
      </w:divBdr>
    </w:div>
    <w:div w:id="924075797">
      <w:bodyDiv w:val="1"/>
      <w:marLeft w:val="0"/>
      <w:marRight w:val="0"/>
      <w:marTop w:val="0"/>
      <w:marBottom w:val="0"/>
      <w:divBdr>
        <w:top w:val="none" w:sz="0" w:space="0" w:color="auto"/>
        <w:left w:val="none" w:sz="0" w:space="0" w:color="auto"/>
        <w:bottom w:val="none" w:sz="0" w:space="0" w:color="auto"/>
        <w:right w:val="none" w:sz="0" w:space="0" w:color="auto"/>
      </w:divBdr>
    </w:div>
    <w:div w:id="934751945">
      <w:bodyDiv w:val="1"/>
      <w:marLeft w:val="0"/>
      <w:marRight w:val="0"/>
      <w:marTop w:val="0"/>
      <w:marBottom w:val="0"/>
      <w:divBdr>
        <w:top w:val="none" w:sz="0" w:space="0" w:color="auto"/>
        <w:left w:val="none" w:sz="0" w:space="0" w:color="auto"/>
        <w:bottom w:val="none" w:sz="0" w:space="0" w:color="auto"/>
        <w:right w:val="none" w:sz="0" w:space="0" w:color="auto"/>
      </w:divBdr>
    </w:div>
    <w:div w:id="936255447">
      <w:bodyDiv w:val="1"/>
      <w:marLeft w:val="0"/>
      <w:marRight w:val="0"/>
      <w:marTop w:val="0"/>
      <w:marBottom w:val="0"/>
      <w:divBdr>
        <w:top w:val="none" w:sz="0" w:space="0" w:color="auto"/>
        <w:left w:val="none" w:sz="0" w:space="0" w:color="auto"/>
        <w:bottom w:val="none" w:sz="0" w:space="0" w:color="auto"/>
        <w:right w:val="none" w:sz="0" w:space="0" w:color="auto"/>
      </w:divBdr>
    </w:div>
    <w:div w:id="943729541">
      <w:bodyDiv w:val="1"/>
      <w:marLeft w:val="0"/>
      <w:marRight w:val="0"/>
      <w:marTop w:val="0"/>
      <w:marBottom w:val="0"/>
      <w:divBdr>
        <w:top w:val="none" w:sz="0" w:space="0" w:color="auto"/>
        <w:left w:val="none" w:sz="0" w:space="0" w:color="auto"/>
        <w:bottom w:val="none" w:sz="0" w:space="0" w:color="auto"/>
        <w:right w:val="none" w:sz="0" w:space="0" w:color="auto"/>
      </w:divBdr>
    </w:div>
    <w:div w:id="948700527">
      <w:bodyDiv w:val="1"/>
      <w:marLeft w:val="0"/>
      <w:marRight w:val="0"/>
      <w:marTop w:val="0"/>
      <w:marBottom w:val="0"/>
      <w:divBdr>
        <w:top w:val="none" w:sz="0" w:space="0" w:color="auto"/>
        <w:left w:val="none" w:sz="0" w:space="0" w:color="auto"/>
        <w:bottom w:val="none" w:sz="0" w:space="0" w:color="auto"/>
        <w:right w:val="none" w:sz="0" w:space="0" w:color="auto"/>
      </w:divBdr>
    </w:div>
    <w:div w:id="949825097">
      <w:bodyDiv w:val="1"/>
      <w:marLeft w:val="0"/>
      <w:marRight w:val="0"/>
      <w:marTop w:val="0"/>
      <w:marBottom w:val="0"/>
      <w:divBdr>
        <w:top w:val="none" w:sz="0" w:space="0" w:color="auto"/>
        <w:left w:val="none" w:sz="0" w:space="0" w:color="auto"/>
        <w:bottom w:val="none" w:sz="0" w:space="0" w:color="auto"/>
        <w:right w:val="none" w:sz="0" w:space="0" w:color="auto"/>
      </w:divBdr>
    </w:div>
    <w:div w:id="953708690">
      <w:bodyDiv w:val="1"/>
      <w:marLeft w:val="0"/>
      <w:marRight w:val="0"/>
      <w:marTop w:val="0"/>
      <w:marBottom w:val="0"/>
      <w:divBdr>
        <w:top w:val="none" w:sz="0" w:space="0" w:color="auto"/>
        <w:left w:val="none" w:sz="0" w:space="0" w:color="auto"/>
        <w:bottom w:val="none" w:sz="0" w:space="0" w:color="auto"/>
        <w:right w:val="none" w:sz="0" w:space="0" w:color="auto"/>
      </w:divBdr>
    </w:div>
    <w:div w:id="958872710">
      <w:bodyDiv w:val="1"/>
      <w:marLeft w:val="0"/>
      <w:marRight w:val="0"/>
      <w:marTop w:val="0"/>
      <w:marBottom w:val="0"/>
      <w:divBdr>
        <w:top w:val="none" w:sz="0" w:space="0" w:color="auto"/>
        <w:left w:val="none" w:sz="0" w:space="0" w:color="auto"/>
        <w:bottom w:val="none" w:sz="0" w:space="0" w:color="auto"/>
        <w:right w:val="none" w:sz="0" w:space="0" w:color="auto"/>
      </w:divBdr>
    </w:div>
    <w:div w:id="964459219">
      <w:bodyDiv w:val="1"/>
      <w:marLeft w:val="0"/>
      <w:marRight w:val="0"/>
      <w:marTop w:val="0"/>
      <w:marBottom w:val="0"/>
      <w:divBdr>
        <w:top w:val="none" w:sz="0" w:space="0" w:color="auto"/>
        <w:left w:val="none" w:sz="0" w:space="0" w:color="auto"/>
        <w:bottom w:val="none" w:sz="0" w:space="0" w:color="auto"/>
        <w:right w:val="none" w:sz="0" w:space="0" w:color="auto"/>
      </w:divBdr>
    </w:div>
    <w:div w:id="965546986">
      <w:bodyDiv w:val="1"/>
      <w:marLeft w:val="0"/>
      <w:marRight w:val="0"/>
      <w:marTop w:val="0"/>
      <w:marBottom w:val="0"/>
      <w:divBdr>
        <w:top w:val="none" w:sz="0" w:space="0" w:color="auto"/>
        <w:left w:val="none" w:sz="0" w:space="0" w:color="auto"/>
        <w:bottom w:val="none" w:sz="0" w:space="0" w:color="auto"/>
        <w:right w:val="none" w:sz="0" w:space="0" w:color="auto"/>
      </w:divBdr>
    </w:div>
    <w:div w:id="966353127">
      <w:bodyDiv w:val="1"/>
      <w:marLeft w:val="0"/>
      <w:marRight w:val="0"/>
      <w:marTop w:val="0"/>
      <w:marBottom w:val="0"/>
      <w:divBdr>
        <w:top w:val="none" w:sz="0" w:space="0" w:color="auto"/>
        <w:left w:val="none" w:sz="0" w:space="0" w:color="auto"/>
        <w:bottom w:val="none" w:sz="0" w:space="0" w:color="auto"/>
        <w:right w:val="none" w:sz="0" w:space="0" w:color="auto"/>
      </w:divBdr>
    </w:div>
    <w:div w:id="974332076">
      <w:bodyDiv w:val="1"/>
      <w:marLeft w:val="0"/>
      <w:marRight w:val="0"/>
      <w:marTop w:val="0"/>
      <w:marBottom w:val="0"/>
      <w:divBdr>
        <w:top w:val="none" w:sz="0" w:space="0" w:color="auto"/>
        <w:left w:val="none" w:sz="0" w:space="0" w:color="auto"/>
        <w:bottom w:val="none" w:sz="0" w:space="0" w:color="auto"/>
        <w:right w:val="none" w:sz="0" w:space="0" w:color="auto"/>
      </w:divBdr>
    </w:div>
    <w:div w:id="975642807">
      <w:bodyDiv w:val="1"/>
      <w:marLeft w:val="0"/>
      <w:marRight w:val="0"/>
      <w:marTop w:val="0"/>
      <w:marBottom w:val="0"/>
      <w:divBdr>
        <w:top w:val="none" w:sz="0" w:space="0" w:color="auto"/>
        <w:left w:val="none" w:sz="0" w:space="0" w:color="auto"/>
        <w:bottom w:val="none" w:sz="0" w:space="0" w:color="auto"/>
        <w:right w:val="none" w:sz="0" w:space="0" w:color="auto"/>
      </w:divBdr>
    </w:div>
    <w:div w:id="977804022">
      <w:bodyDiv w:val="1"/>
      <w:marLeft w:val="0"/>
      <w:marRight w:val="0"/>
      <w:marTop w:val="0"/>
      <w:marBottom w:val="0"/>
      <w:divBdr>
        <w:top w:val="none" w:sz="0" w:space="0" w:color="auto"/>
        <w:left w:val="none" w:sz="0" w:space="0" w:color="auto"/>
        <w:bottom w:val="none" w:sz="0" w:space="0" w:color="auto"/>
        <w:right w:val="none" w:sz="0" w:space="0" w:color="auto"/>
      </w:divBdr>
    </w:div>
    <w:div w:id="990787455">
      <w:bodyDiv w:val="1"/>
      <w:marLeft w:val="0"/>
      <w:marRight w:val="0"/>
      <w:marTop w:val="0"/>
      <w:marBottom w:val="0"/>
      <w:divBdr>
        <w:top w:val="none" w:sz="0" w:space="0" w:color="auto"/>
        <w:left w:val="none" w:sz="0" w:space="0" w:color="auto"/>
        <w:bottom w:val="none" w:sz="0" w:space="0" w:color="auto"/>
        <w:right w:val="none" w:sz="0" w:space="0" w:color="auto"/>
      </w:divBdr>
    </w:div>
    <w:div w:id="997656468">
      <w:bodyDiv w:val="1"/>
      <w:marLeft w:val="0"/>
      <w:marRight w:val="0"/>
      <w:marTop w:val="0"/>
      <w:marBottom w:val="0"/>
      <w:divBdr>
        <w:top w:val="none" w:sz="0" w:space="0" w:color="auto"/>
        <w:left w:val="none" w:sz="0" w:space="0" w:color="auto"/>
        <w:bottom w:val="none" w:sz="0" w:space="0" w:color="auto"/>
        <w:right w:val="none" w:sz="0" w:space="0" w:color="auto"/>
      </w:divBdr>
    </w:div>
    <w:div w:id="1001783877">
      <w:bodyDiv w:val="1"/>
      <w:marLeft w:val="0"/>
      <w:marRight w:val="0"/>
      <w:marTop w:val="0"/>
      <w:marBottom w:val="0"/>
      <w:divBdr>
        <w:top w:val="none" w:sz="0" w:space="0" w:color="auto"/>
        <w:left w:val="none" w:sz="0" w:space="0" w:color="auto"/>
        <w:bottom w:val="none" w:sz="0" w:space="0" w:color="auto"/>
        <w:right w:val="none" w:sz="0" w:space="0" w:color="auto"/>
      </w:divBdr>
    </w:div>
    <w:div w:id="1002395694">
      <w:bodyDiv w:val="1"/>
      <w:marLeft w:val="0"/>
      <w:marRight w:val="0"/>
      <w:marTop w:val="0"/>
      <w:marBottom w:val="0"/>
      <w:divBdr>
        <w:top w:val="none" w:sz="0" w:space="0" w:color="auto"/>
        <w:left w:val="none" w:sz="0" w:space="0" w:color="auto"/>
        <w:bottom w:val="none" w:sz="0" w:space="0" w:color="auto"/>
        <w:right w:val="none" w:sz="0" w:space="0" w:color="auto"/>
      </w:divBdr>
    </w:div>
    <w:div w:id="1006783755">
      <w:bodyDiv w:val="1"/>
      <w:marLeft w:val="0"/>
      <w:marRight w:val="0"/>
      <w:marTop w:val="0"/>
      <w:marBottom w:val="0"/>
      <w:divBdr>
        <w:top w:val="none" w:sz="0" w:space="0" w:color="auto"/>
        <w:left w:val="none" w:sz="0" w:space="0" w:color="auto"/>
        <w:bottom w:val="none" w:sz="0" w:space="0" w:color="auto"/>
        <w:right w:val="none" w:sz="0" w:space="0" w:color="auto"/>
      </w:divBdr>
    </w:div>
    <w:div w:id="1007754947">
      <w:bodyDiv w:val="1"/>
      <w:marLeft w:val="0"/>
      <w:marRight w:val="0"/>
      <w:marTop w:val="0"/>
      <w:marBottom w:val="0"/>
      <w:divBdr>
        <w:top w:val="none" w:sz="0" w:space="0" w:color="auto"/>
        <w:left w:val="none" w:sz="0" w:space="0" w:color="auto"/>
        <w:bottom w:val="none" w:sz="0" w:space="0" w:color="auto"/>
        <w:right w:val="none" w:sz="0" w:space="0" w:color="auto"/>
      </w:divBdr>
      <w:divsChild>
        <w:div w:id="736634402">
          <w:marLeft w:val="0"/>
          <w:marRight w:val="0"/>
          <w:marTop w:val="0"/>
          <w:marBottom w:val="0"/>
          <w:divBdr>
            <w:top w:val="none" w:sz="0" w:space="0" w:color="auto"/>
            <w:left w:val="none" w:sz="0" w:space="0" w:color="auto"/>
            <w:bottom w:val="none" w:sz="0" w:space="0" w:color="auto"/>
            <w:right w:val="none" w:sz="0" w:space="0" w:color="auto"/>
          </w:divBdr>
          <w:divsChild>
            <w:div w:id="1756169341">
              <w:marLeft w:val="0"/>
              <w:marRight w:val="0"/>
              <w:marTop w:val="0"/>
              <w:marBottom w:val="0"/>
              <w:divBdr>
                <w:top w:val="none" w:sz="0" w:space="0" w:color="auto"/>
                <w:left w:val="none" w:sz="0" w:space="0" w:color="auto"/>
                <w:bottom w:val="none" w:sz="0" w:space="0" w:color="auto"/>
                <w:right w:val="none" w:sz="0" w:space="0" w:color="auto"/>
              </w:divBdr>
              <w:divsChild>
                <w:div w:id="1963459887">
                  <w:marLeft w:val="0"/>
                  <w:marRight w:val="0"/>
                  <w:marTop w:val="0"/>
                  <w:marBottom w:val="0"/>
                  <w:divBdr>
                    <w:top w:val="none" w:sz="0" w:space="0" w:color="auto"/>
                    <w:left w:val="none" w:sz="0" w:space="0" w:color="auto"/>
                    <w:bottom w:val="none" w:sz="0" w:space="0" w:color="auto"/>
                    <w:right w:val="none" w:sz="0" w:space="0" w:color="auto"/>
                  </w:divBdr>
                  <w:divsChild>
                    <w:div w:id="872612560">
                      <w:marLeft w:val="0"/>
                      <w:marRight w:val="0"/>
                      <w:marTop w:val="0"/>
                      <w:marBottom w:val="0"/>
                      <w:divBdr>
                        <w:top w:val="none" w:sz="0" w:space="0" w:color="auto"/>
                        <w:left w:val="none" w:sz="0" w:space="0" w:color="auto"/>
                        <w:bottom w:val="none" w:sz="0" w:space="0" w:color="auto"/>
                        <w:right w:val="none" w:sz="0" w:space="0" w:color="auto"/>
                      </w:divBdr>
                    </w:div>
                    <w:div w:id="1229919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9371402">
          <w:marLeft w:val="0"/>
          <w:marRight w:val="0"/>
          <w:marTop w:val="0"/>
          <w:marBottom w:val="0"/>
          <w:divBdr>
            <w:top w:val="none" w:sz="0" w:space="0" w:color="auto"/>
            <w:left w:val="none" w:sz="0" w:space="0" w:color="auto"/>
            <w:bottom w:val="none" w:sz="0" w:space="0" w:color="auto"/>
            <w:right w:val="none" w:sz="0" w:space="0" w:color="auto"/>
          </w:divBdr>
          <w:divsChild>
            <w:div w:id="836580030">
              <w:marLeft w:val="0"/>
              <w:marRight w:val="0"/>
              <w:marTop w:val="0"/>
              <w:marBottom w:val="0"/>
              <w:divBdr>
                <w:top w:val="none" w:sz="0" w:space="0" w:color="auto"/>
                <w:left w:val="none" w:sz="0" w:space="0" w:color="auto"/>
                <w:bottom w:val="none" w:sz="0" w:space="0" w:color="auto"/>
                <w:right w:val="none" w:sz="0" w:space="0" w:color="auto"/>
              </w:divBdr>
              <w:divsChild>
                <w:div w:id="795567422">
                  <w:marLeft w:val="0"/>
                  <w:marRight w:val="0"/>
                  <w:marTop w:val="0"/>
                  <w:marBottom w:val="0"/>
                  <w:divBdr>
                    <w:top w:val="none" w:sz="0" w:space="0" w:color="auto"/>
                    <w:left w:val="none" w:sz="0" w:space="0" w:color="auto"/>
                    <w:bottom w:val="none" w:sz="0" w:space="0" w:color="auto"/>
                    <w:right w:val="none" w:sz="0" w:space="0" w:color="auto"/>
                  </w:divBdr>
                  <w:divsChild>
                    <w:div w:id="1337726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9677998">
      <w:bodyDiv w:val="1"/>
      <w:marLeft w:val="0"/>
      <w:marRight w:val="0"/>
      <w:marTop w:val="0"/>
      <w:marBottom w:val="0"/>
      <w:divBdr>
        <w:top w:val="none" w:sz="0" w:space="0" w:color="auto"/>
        <w:left w:val="none" w:sz="0" w:space="0" w:color="auto"/>
        <w:bottom w:val="none" w:sz="0" w:space="0" w:color="auto"/>
        <w:right w:val="none" w:sz="0" w:space="0" w:color="auto"/>
      </w:divBdr>
    </w:div>
    <w:div w:id="1014385311">
      <w:bodyDiv w:val="1"/>
      <w:marLeft w:val="0"/>
      <w:marRight w:val="0"/>
      <w:marTop w:val="0"/>
      <w:marBottom w:val="0"/>
      <w:divBdr>
        <w:top w:val="none" w:sz="0" w:space="0" w:color="auto"/>
        <w:left w:val="none" w:sz="0" w:space="0" w:color="auto"/>
        <w:bottom w:val="none" w:sz="0" w:space="0" w:color="auto"/>
        <w:right w:val="none" w:sz="0" w:space="0" w:color="auto"/>
      </w:divBdr>
      <w:divsChild>
        <w:div w:id="443966761">
          <w:marLeft w:val="0"/>
          <w:marRight w:val="0"/>
          <w:marTop w:val="0"/>
          <w:marBottom w:val="0"/>
          <w:divBdr>
            <w:top w:val="none" w:sz="0" w:space="0" w:color="auto"/>
            <w:left w:val="none" w:sz="0" w:space="0" w:color="auto"/>
            <w:bottom w:val="none" w:sz="0" w:space="0" w:color="auto"/>
            <w:right w:val="none" w:sz="0" w:space="0" w:color="auto"/>
          </w:divBdr>
        </w:div>
        <w:div w:id="1203444606">
          <w:marLeft w:val="0"/>
          <w:marRight w:val="0"/>
          <w:marTop w:val="0"/>
          <w:marBottom w:val="0"/>
          <w:divBdr>
            <w:top w:val="none" w:sz="0" w:space="0" w:color="auto"/>
            <w:left w:val="none" w:sz="0" w:space="0" w:color="auto"/>
            <w:bottom w:val="none" w:sz="0" w:space="0" w:color="auto"/>
            <w:right w:val="none" w:sz="0" w:space="0" w:color="auto"/>
          </w:divBdr>
        </w:div>
      </w:divsChild>
    </w:div>
    <w:div w:id="1019621144">
      <w:bodyDiv w:val="1"/>
      <w:marLeft w:val="0"/>
      <w:marRight w:val="0"/>
      <w:marTop w:val="0"/>
      <w:marBottom w:val="0"/>
      <w:divBdr>
        <w:top w:val="none" w:sz="0" w:space="0" w:color="auto"/>
        <w:left w:val="none" w:sz="0" w:space="0" w:color="auto"/>
        <w:bottom w:val="none" w:sz="0" w:space="0" w:color="auto"/>
        <w:right w:val="none" w:sz="0" w:space="0" w:color="auto"/>
      </w:divBdr>
    </w:div>
    <w:div w:id="1024331126">
      <w:bodyDiv w:val="1"/>
      <w:marLeft w:val="0"/>
      <w:marRight w:val="0"/>
      <w:marTop w:val="0"/>
      <w:marBottom w:val="0"/>
      <w:divBdr>
        <w:top w:val="none" w:sz="0" w:space="0" w:color="auto"/>
        <w:left w:val="none" w:sz="0" w:space="0" w:color="auto"/>
        <w:bottom w:val="none" w:sz="0" w:space="0" w:color="auto"/>
        <w:right w:val="none" w:sz="0" w:space="0" w:color="auto"/>
      </w:divBdr>
    </w:div>
    <w:div w:id="1026712065">
      <w:bodyDiv w:val="1"/>
      <w:marLeft w:val="0"/>
      <w:marRight w:val="0"/>
      <w:marTop w:val="0"/>
      <w:marBottom w:val="0"/>
      <w:divBdr>
        <w:top w:val="none" w:sz="0" w:space="0" w:color="auto"/>
        <w:left w:val="none" w:sz="0" w:space="0" w:color="auto"/>
        <w:bottom w:val="none" w:sz="0" w:space="0" w:color="auto"/>
        <w:right w:val="none" w:sz="0" w:space="0" w:color="auto"/>
      </w:divBdr>
    </w:div>
    <w:div w:id="1027951359">
      <w:bodyDiv w:val="1"/>
      <w:marLeft w:val="0"/>
      <w:marRight w:val="0"/>
      <w:marTop w:val="0"/>
      <w:marBottom w:val="0"/>
      <w:divBdr>
        <w:top w:val="none" w:sz="0" w:space="0" w:color="auto"/>
        <w:left w:val="none" w:sz="0" w:space="0" w:color="auto"/>
        <w:bottom w:val="none" w:sz="0" w:space="0" w:color="auto"/>
        <w:right w:val="none" w:sz="0" w:space="0" w:color="auto"/>
      </w:divBdr>
    </w:div>
    <w:div w:id="1029140097">
      <w:bodyDiv w:val="1"/>
      <w:marLeft w:val="0"/>
      <w:marRight w:val="0"/>
      <w:marTop w:val="0"/>
      <w:marBottom w:val="0"/>
      <w:divBdr>
        <w:top w:val="none" w:sz="0" w:space="0" w:color="auto"/>
        <w:left w:val="none" w:sz="0" w:space="0" w:color="auto"/>
        <w:bottom w:val="none" w:sz="0" w:space="0" w:color="auto"/>
        <w:right w:val="none" w:sz="0" w:space="0" w:color="auto"/>
      </w:divBdr>
    </w:div>
    <w:div w:id="1031299531">
      <w:bodyDiv w:val="1"/>
      <w:marLeft w:val="0"/>
      <w:marRight w:val="0"/>
      <w:marTop w:val="0"/>
      <w:marBottom w:val="0"/>
      <w:divBdr>
        <w:top w:val="none" w:sz="0" w:space="0" w:color="auto"/>
        <w:left w:val="none" w:sz="0" w:space="0" w:color="auto"/>
        <w:bottom w:val="none" w:sz="0" w:space="0" w:color="auto"/>
        <w:right w:val="none" w:sz="0" w:space="0" w:color="auto"/>
      </w:divBdr>
      <w:divsChild>
        <w:div w:id="60256112">
          <w:marLeft w:val="0"/>
          <w:marRight w:val="0"/>
          <w:marTop w:val="0"/>
          <w:marBottom w:val="0"/>
          <w:divBdr>
            <w:top w:val="none" w:sz="0" w:space="0" w:color="auto"/>
            <w:left w:val="none" w:sz="0" w:space="0" w:color="auto"/>
            <w:bottom w:val="none" w:sz="0" w:space="0" w:color="auto"/>
            <w:right w:val="none" w:sz="0" w:space="0" w:color="auto"/>
          </w:divBdr>
        </w:div>
      </w:divsChild>
    </w:div>
    <w:div w:id="1035545343">
      <w:bodyDiv w:val="1"/>
      <w:marLeft w:val="0"/>
      <w:marRight w:val="0"/>
      <w:marTop w:val="0"/>
      <w:marBottom w:val="0"/>
      <w:divBdr>
        <w:top w:val="none" w:sz="0" w:space="0" w:color="auto"/>
        <w:left w:val="none" w:sz="0" w:space="0" w:color="auto"/>
        <w:bottom w:val="none" w:sz="0" w:space="0" w:color="auto"/>
        <w:right w:val="none" w:sz="0" w:space="0" w:color="auto"/>
      </w:divBdr>
    </w:div>
    <w:div w:id="1036079979">
      <w:bodyDiv w:val="1"/>
      <w:marLeft w:val="0"/>
      <w:marRight w:val="0"/>
      <w:marTop w:val="0"/>
      <w:marBottom w:val="0"/>
      <w:divBdr>
        <w:top w:val="none" w:sz="0" w:space="0" w:color="auto"/>
        <w:left w:val="none" w:sz="0" w:space="0" w:color="auto"/>
        <w:bottom w:val="none" w:sz="0" w:space="0" w:color="auto"/>
        <w:right w:val="none" w:sz="0" w:space="0" w:color="auto"/>
      </w:divBdr>
    </w:div>
    <w:div w:id="1044984688">
      <w:bodyDiv w:val="1"/>
      <w:marLeft w:val="0"/>
      <w:marRight w:val="0"/>
      <w:marTop w:val="0"/>
      <w:marBottom w:val="0"/>
      <w:divBdr>
        <w:top w:val="none" w:sz="0" w:space="0" w:color="auto"/>
        <w:left w:val="none" w:sz="0" w:space="0" w:color="auto"/>
        <w:bottom w:val="none" w:sz="0" w:space="0" w:color="auto"/>
        <w:right w:val="none" w:sz="0" w:space="0" w:color="auto"/>
      </w:divBdr>
    </w:div>
    <w:div w:id="1054550951">
      <w:bodyDiv w:val="1"/>
      <w:marLeft w:val="0"/>
      <w:marRight w:val="0"/>
      <w:marTop w:val="0"/>
      <w:marBottom w:val="0"/>
      <w:divBdr>
        <w:top w:val="none" w:sz="0" w:space="0" w:color="auto"/>
        <w:left w:val="none" w:sz="0" w:space="0" w:color="auto"/>
        <w:bottom w:val="none" w:sz="0" w:space="0" w:color="auto"/>
        <w:right w:val="none" w:sz="0" w:space="0" w:color="auto"/>
      </w:divBdr>
    </w:div>
    <w:div w:id="1055087648">
      <w:bodyDiv w:val="1"/>
      <w:marLeft w:val="0"/>
      <w:marRight w:val="0"/>
      <w:marTop w:val="0"/>
      <w:marBottom w:val="0"/>
      <w:divBdr>
        <w:top w:val="none" w:sz="0" w:space="0" w:color="auto"/>
        <w:left w:val="none" w:sz="0" w:space="0" w:color="auto"/>
        <w:bottom w:val="none" w:sz="0" w:space="0" w:color="auto"/>
        <w:right w:val="none" w:sz="0" w:space="0" w:color="auto"/>
      </w:divBdr>
    </w:div>
    <w:div w:id="1056927736">
      <w:bodyDiv w:val="1"/>
      <w:marLeft w:val="0"/>
      <w:marRight w:val="0"/>
      <w:marTop w:val="0"/>
      <w:marBottom w:val="0"/>
      <w:divBdr>
        <w:top w:val="none" w:sz="0" w:space="0" w:color="auto"/>
        <w:left w:val="none" w:sz="0" w:space="0" w:color="auto"/>
        <w:bottom w:val="none" w:sz="0" w:space="0" w:color="auto"/>
        <w:right w:val="none" w:sz="0" w:space="0" w:color="auto"/>
      </w:divBdr>
    </w:div>
    <w:div w:id="1060203151">
      <w:bodyDiv w:val="1"/>
      <w:marLeft w:val="0"/>
      <w:marRight w:val="0"/>
      <w:marTop w:val="0"/>
      <w:marBottom w:val="0"/>
      <w:divBdr>
        <w:top w:val="none" w:sz="0" w:space="0" w:color="auto"/>
        <w:left w:val="none" w:sz="0" w:space="0" w:color="auto"/>
        <w:bottom w:val="none" w:sz="0" w:space="0" w:color="auto"/>
        <w:right w:val="none" w:sz="0" w:space="0" w:color="auto"/>
      </w:divBdr>
    </w:div>
    <w:div w:id="1066682792">
      <w:bodyDiv w:val="1"/>
      <w:marLeft w:val="0"/>
      <w:marRight w:val="0"/>
      <w:marTop w:val="0"/>
      <w:marBottom w:val="0"/>
      <w:divBdr>
        <w:top w:val="none" w:sz="0" w:space="0" w:color="auto"/>
        <w:left w:val="none" w:sz="0" w:space="0" w:color="auto"/>
        <w:bottom w:val="none" w:sz="0" w:space="0" w:color="auto"/>
        <w:right w:val="none" w:sz="0" w:space="0" w:color="auto"/>
      </w:divBdr>
    </w:div>
    <w:div w:id="1075585848">
      <w:bodyDiv w:val="1"/>
      <w:marLeft w:val="0"/>
      <w:marRight w:val="0"/>
      <w:marTop w:val="0"/>
      <w:marBottom w:val="0"/>
      <w:divBdr>
        <w:top w:val="none" w:sz="0" w:space="0" w:color="auto"/>
        <w:left w:val="none" w:sz="0" w:space="0" w:color="auto"/>
        <w:bottom w:val="none" w:sz="0" w:space="0" w:color="auto"/>
        <w:right w:val="none" w:sz="0" w:space="0" w:color="auto"/>
      </w:divBdr>
    </w:div>
    <w:div w:id="1076169256">
      <w:bodyDiv w:val="1"/>
      <w:marLeft w:val="0"/>
      <w:marRight w:val="0"/>
      <w:marTop w:val="0"/>
      <w:marBottom w:val="0"/>
      <w:divBdr>
        <w:top w:val="none" w:sz="0" w:space="0" w:color="auto"/>
        <w:left w:val="none" w:sz="0" w:space="0" w:color="auto"/>
        <w:bottom w:val="none" w:sz="0" w:space="0" w:color="auto"/>
        <w:right w:val="none" w:sz="0" w:space="0" w:color="auto"/>
      </w:divBdr>
    </w:div>
    <w:div w:id="1076316132">
      <w:bodyDiv w:val="1"/>
      <w:marLeft w:val="0"/>
      <w:marRight w:val="0"/>
      <w:marTop w:val="0"/>
      <w:marBottom w:val="0"/>
      <w:divBdr>
        <w:top w:val="none" w:sz="0" w:space="0" w:color="auto"/>
        <w:left w:val="none" w:sz="0" w:space="0" w:color="auto"/>
        <w:bottom w:val="none" w:sz="0" w:space="0" w:color="auto"/>
        <w:right w:val="none" w:sz="0" w:space="0" w:color="auto"/>
      </w:divBdr>
    </w:div>
    <w:div w:id="1077173488">
      <w:bodyDiv w:val="1"/>
      <w:marLeft w:val="0"/>
      <w:marRight w:val="0"/>
      <w:marTop w:val="0"/>
      <w:marBottom w:val="0"/>
      <w:divBdr>
        <w:top w:val="none" w:sz="0" w:space="0" w:color="auto"/>
        <w:left w:val="none" w:sz="0" w:space="0" w:color="auto"/>
        <w:bottom w:val="none" w:sz="0" w:space="0" w:color="auto"/>
        <w:right w:val="none" w:sz="0" w:space="0" w:color="auto"/>
      </w:divBdr>
    </w:div>
    <w:div w:id="1079328725">
      <w:bodyDiv w:val="1"/>
      <w:marLeft w:val="0"/>
      <w:marRight w:val="0"/>
      <w:marTop w:val="0"/>
      <w:marBottom w:val="0"/>
      <w:divBdr>
        <w:top w:val="none" w:sz="0" w:space="0" w:color="auto"/>
        <w:left w:val="none" w:sz="0" w:space="0" w:color="auto"/>
        <w:bottom w:val="none" w:sz="0" w:space="0" w:color="auto"/>
        <w:right w:val="none" w:sz="0" w:space="0" w:color="auto"/>
      </w:divBdr>
    </w:div>
    <w:div w:id="1099059761">
      <w:bodyDiv w:val="1"/>
      <w:marLeft w:val="0"/>
      <w:marRight w:val="0"/>
      <w:marTop w:val="0"/>
      <w:marBottom w:val="0"/>
      <w:divBdr>
        <w:top w:val="none" w:sz="0" w:space="0" w:color="auto"/>
        <w:left w:val="none" w:sz="0" w:space="0" w:color="auto"/>
        <w:bottom w:val="none" w:sz="0" w:space="0" w:color="auto"/>
        <w:right w:val="none" w:sz="0" w:space="0" w:color="auto"/>
      </w:divBdr>
    </w:div>
    <w:div w:id="1100564111">
      <w:bodyDiv w:val="1"/>
      <w:marLeft w:val="0"/>
      <w:marRight w:val="0"/>
      <w:marTop w:val="0"/>
      <w:marBottom w:val="0"/>
      <w:divBdr>
        <w:top w:val="none" w:sz="0" w:space="0" w:color="auto"/>
        <w:left w:val="none" w:sz="0" w:space="0" w:color="auto"/>
        <w:bottom w:val="none" w:sz="0" w:space="0" w:color="auto"/>
        <w:right w:val="none" w:sz="0" w:space="0" w:color="auto"/>
      </w:divBdr>
      <w:divsChild>
        <w:div w:id="2013991031">
          <w:marLeft w:val="0"/>
          <w:marRight w:val="0"/>
          <w:marTop w:val="0"/>
          <w:marBottom w:val="0"/>
          <w:divBdr>
            <w:top w:val="none" w:sz="0" w:space="0" w:color="auto"/>
            <w:left w:val="none" w:sz="0" w:space="0" w:color="auto"/>
            <w:bottom w:val="none" w:sz="0" w:space="0" w:color="auto"/>
            <w:right w:val="none" w:sz="0" w:space="0" w:color="auto"/>
          </w:divBdr>
        </w:div>
      </w:divsChild>
    </w:div>
    <w:div w:id="1112361668">
      <w:bodyDiv w:val="1"/>
      <w:marLeft w:val="0"/>
      <w:marRight w:val="0"/>
      <w:marTop w:val="0"/>
      <w:marBottom w:val="0"/>
      <w:divBdr>
        <w:top w:val="none" w:sz="0" w:space="0" w:color="auto"/>
        <w:left w:val="none" w:sz="0" w:space="0" w:color="auto"/>
        <w:bottom w:val="none" w:sz="0" w:space="0" w:color="auto"/>
        <w:right w:val="none" w:sz="0" w:space="0" w:color="auto"/>
      </w:divBdr>
    </w:div>
    <w:div w:id="1114443582">
      <w:bodyDiv w:val="1"/>
      <w:marLeft w:val="0"/>
      <w:marRight w:val="0"/>
      <w:marTop w:val="0"/>
      <w:marBottom w:val="0"/>
      <w:divBdr>
        <w:top w:val="none" w:sz="0" w:space="0" w:color="auto"/>
        <w:left w:val="none" w:sz="0" w:space="0" w:color="auto"/>
        <w:bottom w:val="none" w:sz="0" w:space="0" w:color="auto"/>
        <w:right w:val="none" w:sz="0" w:space="0" w:color="auto"/>
      </w:divBdr>
      <w:divsChild>
        <w:div w:id="680010753">
          <w:marLeft w:val="0"/>
          <w:marRight w:val="0"/>
          <w:marTop w:val="0"/>
          <w:marBottom w:val="0"/>
          <w:divBdr>
            <w:top w:val="none" w:sz="0" w:space="0" w:color="auto"/>
            <w:left w:val="none" w:sz="0" w:space="0" w:color="auto"/>
            <w:bottom w:val="none" w:sz="0" w:space="0" w:color="auto"/>
            <w:right w:val="none" w:sz="0" w:space="0" w:color="auto"/>
          </w:divBdr>
        </w:div>
      </w:divsChild>
    </w:div>
    <w:div w:id="1115056318">
      <w:bodyDiv w:val="1"/>
      <w:marLeft w:val="0"/>
      <w:marRight w:val="0"/>
      <w:marTop w:val="0"/>
      <w:marBottom w:val="0"/>
      <w:divBdr>
        <w:top w:val="none" w:sz="0" w:space="0" w:color="auto"/>
        <w:left w:val="none" w:sz="0" w:space="0" w:color="auto"/>
        <w:bottom w:val="none" w:sz="0" w:space="0" w:color="auto"/>
        <w:right w:val="none" w:sz="0" w:space="0" w:color="auto"/>
      </w:divBdr>
    </w:div>
    <w:div w:id="1123696917">
      <w:bodyDiv w:val="1"/>
      <w:marLeft w:val="0"/>
      <w:marRight w:val="0"/>
      <w:marTop w:val="0"/>
      <w:marBottom w:val="0"/>
      <w:divBdr>
        <w:top w:val="none" w:sz="0" w:space="0" w:color="auto"/>
        <w:left w:val="none" w:sz="0" w:space="0" w:color="auto"/>
        <w:bottom w:val="none" w:sz="0" w:space="0" w:color="auto"/>
        <w:right w:val="none" w:sz="0" w:space="0" w:color="auto"/>
      </w:divBdr>
    </w:div>
    <w:div w:id="1125271637">
      <w:bodyDiv w:val="1"/>
      <w:marLeft w:val="0"/>
      <w:marRight w:val="0"/>
      <w:marTop w:val="0"/>
      <w:marBottom w:val="0"/>
      <w:divBdr>
        <w:top w:val="none" w:sz="0" w:space="0" w:color="auto"/>
        <w:left w:val="none" w:sz="0" w:space="0" w:color="auto"/>
        <w:bottom w:val="none" w:sz="0" w:space="0" w:color="auto"/>
        <w:right w:val="none" w:sz="0" w:space="0" w:color="auto"/>
      </w:divBdr>
    </w:div>
    <w:div w:id="1130587119">
      <w:bodyDiv w:val="1"/>
      <w:marLeft w:val="0"/>
      <w:marRight w:val="0"/>
      <w:marTop w:val="0"/>
      <w:marBottom w:val="0"/>
      <w:divBdr>
        <w:top w:val="none" w:sz="0" w:space="0" w:color="auto"/>
        <w:left w:val="none" w:sz="0" w:space="0" w:color="auto"/>
        <w:bottom w:val="none" w:sz="0" w:space="0" w:color="auto"/>
        <w:right w:val="none" w:sz="0" w:space="0" w:color="auto"/>
      </w:divBdr>
    </w:div>
    <w:div w:id="1131553524">
      <w:bodyDiv w:val="1"/>
      <w:marLeft w:val="0"/>
      <w:marRight w:val="0"/>
      <w:marTop w:val="0"/>
      <w:marBottom w:val="0"/>
      <w:divBdr>
        <w:top w:val="none" w:sz="0" w:space="0" w:color="auto"/>
        <w:left w:val="none" w:sz="0" w:space="0" w:color="auto"/>
        <w:bottom w:val="none" w:sz="0" w:space="0" w:color="auto"/>
        <w:right w:val="none" w:sz="0" w:space="0" w:color="auto"/>
      </w:divBdr>
    </w:div>
    <w:div w:id="1144159719">
      <w:bodyDiv w:val="1"/>
      <w:marLeft w:val="0"/>
      <w:marRight w:val="0"/>
      <w:marTop w:val="0"/>
      <w:marBottom w:val="0"/>
      <w:divBdr>
        <w:top w:val="none" w:sz="0" w:space="0" w:color="auto"/>
        <w:left w:val="none" w:sz="0" w:space="0" w:color="auto"/>
        <w:bottom w:val="none" w:sz="0" w:space="0" w:color="auto"/>
        <w:right w:val="none" w:sz="0" w:space="0" w:color="auto"/>
      </w:divBdr>
      <w:divsChild>
        <w:div w:id="1050804486">
          <w:marLeft w:val="0"/>
          <w:marRight w:val="0"/>
          <w:marTop w:val="120"/>
          <w:marBottom w:val="0"/>
          <w:divBdr>
            <w:top w:val="none" w:sz="0" w:space="0" w:color="auto"/>
            <w:left w:val="none" w:sz="0" w:space="0" w:color="auto"/>
            <w:bottom w:val="none" w:sz="0" w:space="0" w:color="auto"/>
            <w:right w:val="none" w:sz="0" w:space="0" w:color="auto"/>
          </w:divBdr>
        </w:div>
        <w:div w:id="1147283288">
          <w:marLeft w:val="0"/>
          <w:marRight w:val="0"/>
          <w:marTop w:val="120"/>
          <w:marBottom w:val="0"/>
          <w:divBdr>
            <w:top w:val="none" w:sz="0" w:space="0" w:color="auto"/>
            <w:left w:val="none" w:sz="0" w:space="0" w:color="auto"/>
            <w:bottom w:val="none" w:sz="0" w:space="0" w:color="auto"/>
            <w:right w:val="none" w:sz="0" w:space="0" w:color="auto"/>
          </w:divBdr>
        </w:div>
        <w:div w:id="1279413433">
          <w:marLeft w:val="0"/>
          <w:marRight w:val="0"/>
          <w:marTop w:val="120"/>
          <w:marBottom w:val="0"/>
          <w:divBdr>
            <w:top w:val="none" w:sz="0" w:space="0" w:color="auto"/>
            <w:left w:val="none" w:sz="0" w:space="0" w:color="auto"/>
            <w:bottom w:val="none" w:sz="0" w:space="0" w:color="auto"/>
            <w:right w:val="none" w:sz="0" w:space="0" w:color="auto"/>
          </w:divBdr>
        </w:div>
        <w:div w:id="1739203555">
          <w:marLeft w:val="0"/>
          <w:marRight w:val="0"/>
          <w:marTop w:val="120"/>
          <w:marBottom w:val="0"/>
          <w:divBdr>
            <w:top w:val="none" w:sz="0" w:space="0" w:color="auto"/>
            <w:left w:val="none" w:sz="0" w:space="0" w:color="auto"/>
            <w:bottom w:val="none" w:sz="0" w:space="0" w:color="auto"/>
            <w:right w:val="none" w:sz="0" w:space="0" w:color="auto"/>
          </w:divBdr>
        </w:div>
        <w:div w:id="1919703205">
          <w:marLeft w:val="0"/>
          <w:marRight w:val="0"/>
          <w:marTop w:val="120"/>
          <w:marBottom w:val="0"/>
          <w:divBdr>
            <w:top w:val="none" w:sz="0" w:space="0" w:color="auto"/>
            <w:left w:val="none" w:sz="0" w:space="0" w:color="auto"/>
            <w:bottom w:val="none" w:sz="0" w:space="0" w:color="auto"/>
            <w:right w:val="none" w:sz="0" w:space="0" w:color="auto"/>
          </w:divBdr>
        </w:div>
      </w:divsChild>
    </w:div>
    <w:div w:id="1146362499">
      <w:bodyDiv w:val="1"/>
      <w:marLeft w:val="0"/>
      <w:marRight w:val="0"/>
      <w:marTop w:val="0"/>
      <w:marBottom w:val="0"/>
      <w:divBdr>
        <w:top w:val="none" w:sz="0" w:space="0" w:color="auto"/>
        <w:left w:val="none" w:sz="0" w:space="0" w:color="auto"/>
        <w:bottom w:val="none" w:sz="0" w:space="0" w:color="auto"/>
        <w:right w:val="none" w:sz="0" w:space="0" w:color="auto"/>
      </w:divBdr>
    </w:div>
    <w:div w:id="1146896826">
      <w:bodyDiv w:val="1"/>
      <w:marLeft w:val="0"/>
      <w:marRight w:val="0"/>
      <w:marTop w:val="0"/>
      <w:marBottom w:val="0"/>
      <w:divBdr>
        <w:top w:val="none" w:sz="0" w:space="0" w:color="auto"/>
        <w:left w:val="none" w:sz="0" w:space="0" w:color="auto"/>
        <w:bottom w:val="none" w:sz="0" w:space="0" w:color="auto"/>
        <w:right w:val="none" w:sz="0" w:space="0" w:color="auto"/>
      </w:divBdr>
    </w:div>
    <w:div w:id="1151025677">
      <w:bodyDiv w:val="1"/>
      <w:marLeft w:val="0"/>
      <w:marRight w:val="0"/>
      <w:marTop w:val="0"/>
      <w:marBottom w:val="0"/>
      <w:divBdr>
        <w:top w:val="none" w:sz="0" w:space="0" w:color="auto"/>
        <w:left w:val="none" w:sz="0" w:space="0" w:color="auto"/>
        <w:bottom w:val="none" w:sz="0" w:space="0" w:color="auto"/>
        <w:right w:val="none" w:sz="0" w:space="0" w:color="auto"/>
      </w:divBdr>
    </w:div>
    <w:div w:id="1153332351">
      <w:bodyDiv w:val="1"/>
      <w:marLeft w:val="0"/>
      <w:marRight w:val="0"/>
      <w:marTop w:val="0"/>
      <w:marBottom w:val="0"/>
      <w:divBdr>
        <w:top w:val="none" w:sz="0" w:space="0" w:color="auto"/>
        <w:left w:val="none" w:sz="0" w:space="0" w:color="auto"/>
        <w:bottom w:val="none" w:sz="0" w:space="0" w:color="auto"/>
        <w:right w:val="none" w:sz="0" w:space="0" w:color="auto"/>
      </w:divBdr>
    </w:div>
    <w:div w:id="1158620044">
      <w:bodyDiv w:val="1"/>
      <w:marLeft w:val="0"/>
      <w:marRight w:val="0"/>
      <w:marTop w:val="0"/>
      <w:marBottom w:val="0"/>
      <w:divBdr>
        <w:top w:val="none" w:sz="0" w:space="0" w:color="auto"/>
        <w:left w:val="none" w:sz="0" w:space="0" w:color="auto"/>
        <w:bottom w:val="none" w:sz="0" w:space="0" w:color="auto"/>
        <w:right w:val="none" w:sz="0" w:space="0" w:color="auto"/>
      </w:divBdr>
    </w:div>
    <w:div w:id="1159542114">
      <w:bodyDiv w:val="1"/>
      <w:marLeft w:val="0"/>
      <w:marRight w:val="0"/>
      <w:marTop w:val="0"/>
      <w:marBottom w:val="0"/>
      <w:divBdr>
        <w:top w:val="none" w:sz="0" w:space="0" w:color="auto"/>
        <w:left w:val="none" w:sz="0" w:space="0" w:color="auto"/>
        <w:bottom w:val="none" w:sz="0" w:space="0" w:color="auto"/>
        <w:right w:val="none" w:sz="0" w:space="0" w:color="auto"/>
      </w:divBdr>
    </w:div>
    <w:div w:id="1159690860">
      <w:bodyDiv w:val="1"/>
      <w:marLeft w:val="0"/>
      <w:marRight w:val="0"/>
      <w:marTop w:val="0"/>
      <w:marBottom w:val="0"/>
      <w:divBdr>
        <w:top w:val="none" w:sz="0" w:space="0" w:color="auto"/>
        <w:left w:val="none" w:sz="0" w:space="0" w:color="auto"/>
        <w:bottom w:val="none" w:sz="0" w:space="0" w:color="auto"/>
        <w:right w:val="none" w:sz="0" w:space="0" w:color="auto"/>
      </w:divBdr>
    </w:div>
    <w:div w:id="1162354285">
      <w:bodyDiv w:val="1"/>
      <w:marLeft w:val="0"/>
      <w:marRight w:val="0"/>
      <w:marTop w:val="0"/>
      <w:marBottom w:val="0"/>
      <w:divBdr>
        <w:top w:val="none" w:sz="0" w:space="0" w:color="auto"/>
        <w:left w:val="none" w:sz="0" w:space="0" w:color="auto"/>
        <w:bottom w:val="none" w:sz="0" w:space="0" w:color="auto"/>
        <w:right w:val="none" w:sz="0" w:space="0" w:color="auto"/>
      </w:divBdr>
    </w:div>
    <w:div w:id="1166896164">
      <w:bodyDiv w:val="1"/>
      <w:marLeft w:val="0"/>
      <w:marRight w:val="0"/>
      <w:marTop w:val="0"/>
      <w:marBottom w:val="0"/>
      <w:divBdr>
        <w:top w:val="none" w:sz="0" w:space="0" w:color="auto"/>
        <w:left w:val="none" w:sz="0" w:space="0" w:color="auto"/>
        <w:bottom w:val="none" w:sz="0" w:space="0" w:color="auto"/>
        <w:right w:val="none" w:sz="0" w:space="0" w:color="auto"/>
      </w:divBdr>
    </w:div>
    <w:div w:id="1180971359">
      <w:bodyDiv w:val="1"/>
      <w:marLeft w:val="0"/>
      <w:marRight w:val="0"/>
      <w:marTop w:val="0"/>
      <w:marBottom w:val="0"/>
      <w:divBdr>
        <w:top w:val="none" w:sz="0" w:space="0" w:color="auto"/>
        <w:left w:val="none" w:sz="0" w:space="0" w:color="auto"/>
        <w:bottom w:val="none" w:sz="0" w:space="0" w:color="auto"/>
        <w:right w:val="none" w:sz="0" w:space="0" w:color="auto"/>
      </w:divBdr>
      <w:divsChild>
        <w:div w:id="1870029769">
          <w:marLeft w:val="0"/>
          <w:marRight w:val="0"/>
          <w:marTop w:val="121"/>
          <w:marBottom w:val="0"/>
          <w:divBdr>
            <w:top w:val="none" w:sz="0" w:space="0" w:color="auto"/>
            <w:left w:val="none" w:sz="0" w:space="0" w:color="auto"/>
            <w:bottom w:val="none" w:sz="0" w:space="0" w:color="auto"/>
            <w:right w:val="none" w:sz="0" w:space="0" w:color="auto"/>
          </w:divBdr>
        </w:div>
      </w:divsChild>
    </w:div>
    <w:div w:id="1200162433">
      <w:bodyDiv w:val="1"/>
      <w:marLeft w:val="0"/>
      <w:marRight w:val="0"/>
      <w:marTop w:val="0"/>
      <w:marBottom w:val="0"/>
      <w:divBdr>
        <w:top w:val="none" w:sz="0" w:space="0" w:color="auto"/>
        <w:left w:val="none" w:sz="0" w:space="0" w:color="auto"/>
        <w:bottom w:val="none" w:sz="0" w:space="0" w:color="auto"/>
        <w:right w:val="none" w:sz="0" w:space="0" w:color="auto"/>
      </w:divBdr>
    </w:div>
    <w:div w:id="1202866396">
      <w:bodyDiv w:val="1"/>
      <w:marLeft w:val="0"/>
      <w:marRight w:val="0"/>
      <w:marTop w:val="0"/>
      <w:marBottom w:val="0"/>
      <w:divBdr>
        <w:top w:val="none" w:sz="0" w:space="0" w:color="auto"/>
        <w:left w:val="none" w:sz="0" w:space="0" w:color="auto"/>
        <w:bottom w:val="none" w:sz="0" w:space="0" w:color="auto"/>
        <w:right w:val="none" w:sz="0" w:space="0" w:color="auto"/>
      </w:divBdr>
    </w:div>
    <w:div w:id="1219442111">
      <w:bodyDiv w:val="1"/>
      <w:marLeft w:val="0"/>
      <w:marRight w:val="0"/>
      <w:marTop w:val="0"/>
      <w:marBottom w:val="0"/>
      <w:divBdr>
        <w:top w:val="none" w:sz="0" w:space="0" w:color="auto"/>
        <w:left w:val="none" w:sz="0" w:space="0" w:color="auto"/>
        <w:bottom w:val="none" w:sz="0" w:space="0" w:color="auto"/>
        <w:right w:val="none" w:sz="0" w:space="0" w:color="auto"/>
      </w:divBdr>
    </w:div>
    <w:div w:id="1226724176">
      <w:bodyDiv w:val="1"/>
      <w:marLeft w:val="0"/>
      <w:marRight w:val="0"/>
      <w:marTop w:val="0"/>
      <w:marBottom w:val="0"/>
      <w:divBdr>
        <w:top w:val="none" w:sz="0" w:space="0" w:color="auto"/>
        <w:left w:val="none" w:sz="0" w:space="0" w:color="auto"/>
        <w:bottom w:val="none" w:sz="0" w:space="0" w:color="auto"/>
        <w:right w:val="none" w:sz="0" w:space="0" w:color="auto"/>
      </w:divBdr>
    </w:div>
    <w:div w:id="1228422850">
      <w:bodyDiv w:val="1"/>
      <w:marLeft w:val="0"/>
      <w:marRight w:val="0"/>
      <w:marTop w:val="0"/>
      <w:marBottom w:val="0"/>
      <w:divBdr>
        <w:top w:val="none" w:sz="0" w:space="0" w:color="auto"/>
        <w:left w:val="none" w:sz="0" w:space="0" w:color="auto"/>
        <w:bottom w:val="none" w:sz="0" w:space="0" w:color="auto"/>
        <w:right w:val="none" w:sz="0" w:space="0" w:color="auto"/>
      </w:divBdr>
    </w:div>
    <w:div w:id="1232429916">
      <w:bodyDiv w:val="1"/>
      <w:marLeft w:val="0"/>
      <w:marRight w:val="0"/>
      <w:marTop w:val="0"/>
      <w:marBottom w:val="0"/>
      <w:divBdr>
        <w:top w:val="none" w:sz="0" w:space="0" w:color="auto"/>
        <w:left w:val="none" w:sz="0" w:space="0" w:color="auto"/>
        <w:bottom w:val="none" w:sz="0" w:space="0" w:color="auto"/>
        <w:right w:val="none" w:sz="0" w:space="0" w:color="auto"/>
      </w:divBdr>
    </w:div>
    <w:div w:id="1234271842">
      <w:bodyDiv w:val="1"/>
      <w:marLeft w:val="0"/>
      <w:marRight w:val="0"/>
      <w:marTop w:val="0"/>
      <w:marBottom w:val="0"/>
      <w:divBdr>
        <w:top w:val="none" w:sz="0" w:space="0" w:color="auto"/>
        <w:left w:val="none" w:sz="0" w:space="0" w:color="auto"/>
        <w:bottom w:val="none" w:sz="0" w:space="0" w:color="auto"/>
        <w:right w:val="none" w:sz="0" w:space="0" w:color="auto"/>
      </w:divBdr>
    </w:div>
    <w:div w:id="1234698840">
      <w:bodyDiv w:val="1"/>
      <w:marLeft w:val="0"/>
      <w:marRight w:val="0"/>
      <w:marTop w:val="0"/>
      <w:marBottom w:val="0"/>
      <w:divBdr>
        <w:top w:val="none" w:sz="0" w:space="0" w:color="auto"/>
        <w:left w:val="none" w:sz="0" w:space="0" w:color="auto"/>
        <w:bottom w:val="none" w:sz="0" w:space="0" w:color="auto"/>
        <w:right w:val="none" w:sz="0" w:space="0" w:color="auto"/>
      </w:divBdr>
    </w:div>
    <w:div w:id="1237982792">
      <w:bodyDiv w:val="1"/>
      <w:marLeft w:val="0"/>
      <w:marRight w:val="0"/>
      <w:marTop w:val="0"/>
      <w:marBottom w:val="0"/>
      <w:divBdr>
        <w:top w:val="none" w:sz="0" w:space="0" w:color="auto"/>
        <w:left w:val="none" w:sz="0" w:space="0" w:color="auto"/>
        <w:bottom w:val="none" w:sz="0" w:space="0" w:color="auto"/>
        <w:right w:val="none" w:sz="0" w:space="0" w:color="auto"/>
      </w:divBdr>
    </w:div>
    <w:div w:id="1240752577">
      <w:bodyDiv w:val="1"/>
      <w:marLeft w:val="0"/>
      <w:marRight w:val="0"/>
      <w:marTop w:val="0"/>
      <w:marBottom w:val="0"/>
      <w:divBdr>
        <w:top w:val="none" w:sz="0" w:space="0" w:color="auto"/>
        <w:left w:val="none" w:sz="0" w:space="0" w:color="auto"/>
        <w:bottom w:val="none" w:sz="0" w:space="0" w:color="auto"/>
        <w:right w:val="none" w:sz="0" w:space="0" w:color="auto"/>
      </w:divBdr>
    </w:div>
    <w:div w:id="1241712500">
      <w:bodyDiv w:val="1"/>
      <w:marLeft w:val="0"/>
      <w:marRight w:val="0"/>
      <w:marTop w:val="0"/>
      <w:marBottom w:val="0"/>
      <w:divBdr>
        <w:top w:val="none" w:sz="0" w:space="0" w:color="auto"/>
        <w:left w:val="none" w:sz="0" w:space="0" w:color="auto"/>
        <w:bottom w:val="none" w:sz="0" w:space="0" w:color="auto"/>
        <w:right w:val="none" w:sz="0" w:space="0" w:color="auto"/>
      </w:divBdr>
    </w:div>
    <w:div w:id="1243182671">
      <w:bodyDiv w:val="1"/>
      <w:marLeft w:val="0"/>
      <w:marRight w:val="0"/>
      <w:marTop w:val="0"/>
      <w:marBottom w:val="0"/>
      <w:divBdr>
        <w:top w:val="none" w:sz="0" w:space="0" w:color="auto"/>
        <w:left w:val="none" w:sz="0" w:space="0" w:color="auto"/>
        <w:bottom w:val="none" w:sz="0" w:space="0" w:color="auto"/>
        <w:right w:val="none" w:sz="0" w:space="0" w:color="auto"/>
      </w:divBdr>
    </w:div>
    <w:div w:id="1246525514">
      <w:bodyDiv w:val="1"/>
      <w:marLeft w:val="0"/>
      <w:marRight w:val="0"/>
      <w:marTop w:val="0"/>
      <w:marBottom w:val="0"/>
      <w:divBdr>
        <w:top w:val="none" w:sz="0" w:space="0" w:color="auto"/>
        <w:left w:val="none" w:sz="0" w:space="0" w:color="auto"/>
        <w:bottom w:val="none" w:sz="0" w:space="0" w:color="auto"/>
        <w:right w:val="none" w:sz="0" w:space="0" w:color="auto"/>
      </w:divBdr>
    </w:div>
    <w:div w:id="1254122869">
      <w:bodyDiv w:val="1"/>
      <w:marLeft w:val="0"/>
      <w:marRight w:val="0"/>
      <w:marTop w:val="0"/>
      <w:marBottom w:val="0"/>
      <w:divBdr>
        <w:top w:val="none" w:sz="0" w:space="0" w:color="auto"/>
        <w:left w:val="none" w:sz="0" w:space="0" w:color="auto"/>
        <w:bottom w:val="none" w:sz="0" w:space="0" w:color="auto"/>
        <w:right w:val="none" w:sz="0" w:space="0" w:color="auto"/>
      </w:divBdr>
    </w:div>
    <w:div w:id="1257667883">
      <w:bodyDiv w:val="1"/>
      <w:marLeft w:val="0"/>
      <w:marRight w:val="0"/>
      <w:marTop w:val="0"/>
      <w:marBottom w:val="0"/>
      <w:divBdr>
        <w:top w:val="none" w:sz="0" w:space="0" w:color="auto"/>
        <w:left w:val="none" w:sz="0" w:space="0" w:color="auto"/>
        <w:bottom w:val="none" w:sz="0" w:space="0" w:color="auto"/>
        <w:right w:val="none" w:sz="0" w:space="0" w:color="auto"/>
      </w:divBdr>
    </w:div>
    <w:div w:id="1257784785">
      <w:bodyDiv w:val="1"/>
      <w:marLeft w:val="0"/>
      <w:marRight w:val="0"/>
      <w:marTop w:val="0"/>
      <w:marBottom w:val="0"/>
      <w:divBdr>
        <w:top w:val="none" w:sz="0" w:space="0" w:color="auto"/>
        <w:left w:val="none" w:sz="0" w:space="0" w:color="auto"/>
        <w:bottom w:val="none" w:sz="0" w:space="0" w:color="auto"/>
        <w:right w:val="none" w:sz="0" w:space="0" w:color="auto"/>
      </w:divBdr>
    </w:div>
    <w:div w:id="1259556571">
      <w:bodyDiv w:val="1"/>
      <w:marLeft w:val="0"/>
      <w:marRight w:val="0"/>
      <w:marTop w:val="0"/>
      <w:marBottom w:val="0"/>
      <w:divBdr>
        <w:top w:val="none" w:sz="0" w:space="0" w:color="auto"/>
        <w:left w:val="none" w:sz="0" w:space="0" w:color="auto"/>
        <w:bottom w:val="none" w:sz="0" w:space="0" w:color="auto"/>
        <w:right w:val="none" w:sz="0" w:space="0" w:color="auto"/>
      </w:divBdr>
    </w:div>
    <w:div w:id="1265265509">
      <w:bodyDiv w:val="1"/>
      <w:marLeft w:val="0"/>
      <w:marRight w:val="0"/>
      <w:marTop w:val="0"/>
      <w:marBottom w:val="0"/>
      <w:divBdr>
        <w:top w:val="none" w:sz="0" w:space="0" w:color="auto"/>
        <w:left w:val="none" w:sz="0" w:space="0" w:color="auto"/>
        <w:bottom w:val="none" w:sz="0" w:space="0" w:color="auto"/>
        <w:right w:val="none" w:sz="0" w:space="0" w:color="auto"/>
      </w:divBdr>
    </w:div>
    <w:div w:id="1266887820">
      <w:bodyDiv w:val="1"/>
      <w:marLeft w:val="0"/>
      <w:marRight w:val="0"/>
      <w:marTop w:val="0"/>
      <w:marBottom w:val="0"/>
      <w:divBdr>
        <w:top w:val="none" w:sz="0" w:space="0" w:color="auto"/>
        <w:left w:val="none" w:sz="0" w:space="0" w:color="auto"/>
        <w:bottom w:val="none" w:sz="0" w:space="0" w:color="auto"/>
        <w:right w:val="none" w:sz="0" w:space="0" w:color="auto"/>
      </w:divBdr>
    </w:div>
    <w:div w:id="1270699792">
      <w:bodyDiv w:val="1"/>
      <w:marLeft w:val="0"/>
      <w:marRight w:val="0"/>
      <w:marTop w:val="0"/>
      <w:marBottom w:val="0"/>
      <w:divBdr>
        <w:top w:val="none" w:sz="0" w:space="0" w:color="auto"/>
        <w:left w:val="none" w:sz="0" w:space="0" w:color="auto"/>
        <w:bottom w:val="none" w:sz="0" w:space="0" w:color="auto"/>
        <w:right w:val="none" w:sz="0" w:space="0" w:color="auto"/>
      </w:divBdr>
      <w:divsChild>
        <w:div w:id="1714498295">
          <w:marLeft w:val="0"/>
          <w:marRight w:val="0"/>
          <w:marTop w:val="0"/>
          <w:marBottom w:val="0"/>
          <w:divBdr>
            <w:top w:val="none" w:sz="0" w:space="0" w:color="auto"/>
            <w:left w:val="none" w:sz="0" w:space="0" w:color="auto"/>
            <w:bottom w:val="none" w:sz="0" w:space="0" w:color="auto"/>
            <w:right w:val="none" w:sz="0" w:space="0" w:color="auto"/>
          </w:divBdr>
        </w:div>
      </w:divsChild>
    </w:div>
    <w:div w:id="1274359337">
      <w:bodyDiv w:val="1"/>
      <w:marLeft w:val="0"/>
      <w:marRight w:val="0"/>
      <w:marTop w:val="0"/>
      <w:marBottom w:val="0"/>
      <w:divBdr>
        <w:top w:val="none" w:sz="0" w:space="0" w:color="auto"/>
        <w:left w:val="none" w:sz="0" w:space="0" w:color="auto"/>
        <w:bottom w:val="none" w:sz="0" w:space="0" w:color="auto"/>
        <w:right w:val="none" w:sz="0" w:space="0" w:color="auto"/>
      </w:divBdr>
    </w:div>
    <w:div w:id="1281767591">
      <w:bodyDiv w:val="1"/>
      <w:marLeft w:val="0"/>
      <w:marRight w:val="0"/>
      <w:marTop w:val="0"/>
      <w:marBottom w:val="0"/>
      <w:divBdr>
        <w:top w:val="none" w:sz="0" w:space="0" w:color="auto"/>
        <w:left w:val="none" w:sz="0" w:space="0" w:color="auto"/>
        <w:bottom w:val="none" w:sz="0" w:space="0" w:color="auto"/>
        <w:right w:val="none" w:sz="0" w:space="0" w:color="auto"/>
      </w:divBdr>
    </w:div>
    <w:div w:id="1282149151">
      <w:bodyDiv w:val="1"/>
      <w:marLeft w:val="0"/>
      <w:marRight w:val="0"/>
      <w:marTop w:val="0"/>
      <w:marBottom w:val="0"/>
      <w:divBdr>
        <w:top w:val="none" w:sz="0" w:space="0" w:color="auto"/>
        <w:left w:val="none" w:sz="0" w:space="0" w:color="auto"/>
        <w:bottom w:val="none" w:sz="0" w:space="0" w:color="auto"/>
        <w:right w:val="none" w:sz="0" w:space="0" w:color="auto"/>
      </w:divBdr>
    </w:div>
    <w:div w:id="1282567460">
      <w:bodyDiv w:val="1"/>
      <w:marLeft w:val="0"/>
      <w:marRight w:val="0"/>
      <w:marTop w:val="0"/>
      <w:marBottom w:val="0"/>
      <w:divBdr>
        <w:top w:val="none" w:sz="0" w:space="0" w:color="auto"/>
        <w:left w:val="none" w:sz="0" w:space="0" w:color="auto"/>
        <w:bottom w:val="none" w:sz="0" w:space="0" w:color="auto"/>
        <w:right w:val="none" w:sz="0" w:space="0" w:color="auto"/>
      </w:divBdr>
    </w:div>
    <w:div w:id="1287152821">
      <w:bodyDiv w:val="1"/>
      <w:marLeft w:val="0"/>
      <w:marRight w:val="0"/>
      <w:marTop w:val="0"/>
      <w:marBottom w:val="0"/>
      <w:divBdr>
        <w:top w:val="none" w:sz="0" w:space="0" w:color="auto"/>
        <w:left w:val="none" w:sz="0" w:space="0" w:color="auto"/>
        <w:bottom w:val="none" w:sz="0" w:space="0" w:color="auto"/>
        <w:right w:val="none" w:sz="0" w:space="0" w:color="auto"/>
      </w:divBdr>
    </w:div>
    <w:div w:id="1296642842">
      <w:bodyDiv w:val="1"/>
      <w:marLeft w:val="0"/>
      <w:marRight w:val="0"/>
      <w:marTop w:val="0"/>
      <w:marBottom w:val="0"/>
      <w:divBdr>
        <w:top w:val="none" w:sz="0" w:space="0" w:color="auto"/>
        <w:left w:val="none" w:sz="0" w:space="0" w:color="auto"/>
        <w:bottom w:val="none" w:sz="0" w:space="0" w:color="auto"/>
        <w:right w:val="none" w:sz="0" w:space="0" w:color="auto"/>
      </w:divBdr>
    </w:div>
    <w:div w:id="1298224428">
      <w:bodyDiv w:val="1"/>
      <w:marLeft w:val="0"/>
      <w:marRight w:val="0"/>
      <w:marTop w:val="0"/>
      <w:marBottom w:val="0"/>
      <w:divBdr>
        <w:top w:val="none" w:sz="0" w:space="0" w:color="auto"/>
        <w:left w:val="none" w:sz="0" w:space="0" w:color="auto"/>
        <w:bottom w:val="none" w:sz="0" w:space="0" w:color="auto"/>
        <w:right w:val="none" w:sz="0" w:space="0" w:color="auto"/>
      </w:divBdr>
    </w:div>
    <w:div w:id="1300918682">
      <w:bodyDiv w:val="1"/>
      <w:marLeft w:val="0"/>
      <w:marRight w:val="0"/>
      <w:marTop w:val="0"/>
      <w:marBottom w:val="0"/>
      <w:divBdr>
        <w:top w:val="none" w:sz="0" w:space="0" w:color="auto"/>
        <w:left w:val="none" w:sz="0" w:space="0" w:color="auto"/>
        <w:bottom w:val="none" w:sz="0" w:space="0" w:color="auto"/>
        <w:right w:val="none" w:sz="0" w:space="0" w:color="auto"/>
      </w:divBdr>
    </w:div>
    <w:div w:id="1303272240">
      <w:bodyDiv w:val="1"/>
      <w:marLeft w:val="0"/>
      <w:marRight w:val="0"/>
      <w:marTop w:val="0"/>
      <w:marBottom w:val="0"/>
      <w:divBdr>
        <w:top w:val="none" w:sz="0" w:space="0" w:color="auto"/>
        <w:left w:val="none" w:sz="0" w:space="0" w:color="auto"/>
        <w:bottom w:val="none" w:sz="0" w:space="0" w:color="auto"/>
        <w:right w:val="none" w:sz="0" w:space="0" w:color="auto"/>
      </w:divBdr>
    </w:div>
    <w:div w:id="1311787493">
      <w:bodyDiv w:val="1"/>
      <w:marLeft w:val="0"/>
      <w:marRight w:val="0"/>
      <w:marTop w:val="0"/>
      <w:marBottom w:val="0"/>
      <w:divBdr>
        <w:top w:val="none" w:sz="0" w:space="0" w:color="auto"/>
        <w:left w:val="none" w:sz="0" w:space="0" w:color="auto"/>
        <w:bottom w:val="none" w:sz="0" w:space="0" w:color="auto"/>
        <w:right w:val="none" w:sz="0" w:space="0" w:color="auto"/>
      </w:divBdr>
    </w:div>
    <w:div w:id="1314791873">
      <w:bodyDiv w:val="1"/>
      <w:marLeft w:val="0"/>
      <w:marRight w:val="0"/>
      <w:marTop w:val="0"/>
      <w:marBottom w:val="0"/>
      <w:divBdr>
        <w:top w:val="none" w:sz="0" w:space="0" w:color="auto"/>
        <w:left w:val="none" w:sz="0" w:space="0" w:color="auto"/>
        <w:bottom w:val="none" w:sz="0" w:space="0" w:color="auto"/>
        <w:right w:val="none" w:sz="0" w:space="0" w:color="auto"/>
      </w:divBdr>
    </w:div>
    <w:div w:id="1316373849">
      <w:bodyDiv w:val="1"/>
      <w:marLeft w:val="0"/>
      <w:marRight w:val="0"/>
      <w:marTop w:val="0"/>
      <w:marBottom w:val="0"/>
      <w:divBdr>
        <w:top w:val="none" w:sz="0" w:space="0" w:color="auto"/>
        <w:left w:val="none" w:sz="0" w:space="0" w:color="auto"/>
        <w:bottom w:val="none" w:sz="0" w:space="0" w:color="auto"/>
        <w:right w:val="none" w:sz="0" w:space="0" w:color="auto"/>
      </w:divBdr>
    </w:div>
    <w:div w:id="1316446105">
      <w:bodyDiv w:val="1"/>
      <w:marLeft w:val="0"/>
      <w:marRight w:val="0"/>
      <w:marTop w:val="0"/>
      <w:marBottom w:val="0"/>
      <w:divBdr>
        <w:top w:val="none" w:sz="0" w:space="0" w:color="auto"/>
        <w:left w:val="none" w:sz="0" w:space="0" w:color="auto"/>
        <w:bottom w:val="none" w:sz="0" w:space="0" w:color="auto"/>
        <w:right w:val="none" w:sz="0" w:space="0" w:color="auto"/>
      </w:divBdr>
    </w:div>
    <w:div w:id="1317030721">
      <w:bodyDiv w:val="1"/>
      <w:marLeft w:val="0"/>
      <w:marRight w:val="0"/>
      <w:marTop w:val="0"/>
      <w:marBottom w:val="0"/>
      <w:divBdr>
        <w:top w:val="none" w:sz="0" w:space="0" w:color="auto"/>
        <w:left w:val="none" w:sz="0" w:space="0" w:color="auto"/>
        <w:bottom w:val="none" w:sz="0" w:space="0" w:color="auto"/>
        <w:right w:val="none" w:sz="0" w:space="0" w:color="auto"/>
      </w:divBdr>
    </w:div>
    <w:div w:id="1322734651">
      <w:bodyDiv w:val="1"/>
      <w:marLeft w:val="0"/>
      <w:marRight w:val="0"/>
      <w:marTop w:val="0"/>
      <w:marBottom w:val="0"/>
      <w:divBdr>
        <w:top w:val="none" w:sz="0" w:space="0" w:color="auto"/>
        <w:left w:val="none" w:sz="0" w:space="0" w:color="auto"/>
        <w:bottom w:val="none" w:sz="0" w:space="0" w:color="auto"/>
        <w:right w:val="none" w:sz="0" w:space="0" w:color="auto"/>
      </w:divBdr>
    </w:div>
    <w:div w:id="1323194642">
      <w:bodyDiv w:val="1"/>
      <w:marLeft w:val="0"/>
      <w:marRight w:val="0"/>
      <w:marTop w:val="0"/>
      <w:marBottom w:val="0"/>
      <w:divBdr>
        <w:top w:val="none" w:sz="0" w:space="0" w:color="auto"/>
        <w:left w:val="none" w:sz="0" w:space="0" w:color="auto"/>
        <w:bottom w:val="none" w:sz="0" w:space="0" w:color="auto"/>
        <w:right w:val="none" w:sz="0" w:space="0" w:color="auto"/>
      </w:divBdr>
    </w:div>
    <w:div w:id="1326982256">
      <w:bodyDiv w:val="1"/>
      <w:marLeft w:val="0"/>
      <w:marRight w:val="0"/>
      <w:marTop w:val="0"/>
      <w:marBottom w:val="0"/>
      <w:divBdr>
        <w:top w:val="none" w:sz="0" w:space="0" w:color="auto"/>
        <w:left w:val="none" w:sz="0" w:space="0" w:color="auto"/>
        <w:bottom w:val="none" w:sz="0" w:space="0" w:color="auto"/>
        <w:right w:val="none" w:sz="0" w:space="0" w:color="auto"/>
      </w:divBdr>
    </w:div>
    <w:div w:id="1327443990">
      <w:bodyDiv w:val="1"/>
      <w:marLeft w:val="0"/>
      <w:marRight w:val="0"/>
      <w:marTop w:val="0"/>
      <w:marBottom w:val="0"/>
      <w:divBdr>
        <w:top w:val="none" w:sz="0" w:space="0" w:color="auto"/>
        <w:left w:val="none" w:sz="0" w:space="0" w:color="auto"/>
        <w:bottom w:val="none" w:sz="0" w:space="0" w:color="auto"/>
        <w:right w:val="none" w:sz="0" w:space="0" w:color="auto"/>
      </w:divBdr>
    </w:div>
    <w:div w:id="1330014630">
      <w:bodyDiv w:val="1"/>
      <w:marLeft w:val="0"/>
      <w:marRight w:val="0"/>
      <w:marTop w:val="0"/>
      <w:marBottom w:val="0"/>
      <w:divBdr>
        <w:top w:val="none" w:sz="0" w:space="0" w:color="auto"/>
        <w:left w:val="none" w:sz="0" w:space="0" w:color="auto"/>
        <w:bottom w:val="none" w:sz="0" w:space="0" w:color="auto"/>
        <w:right w:val="none" w:sz="0" w:space="0" w:color="auto"/>
      </w:divBdr>
    </w:div>
    <w:div w:id="1330212676">
      <w:bodyDiv w:val="1"/>
      <w:marLeft w:val="0"/>
      <w:marRight w:val="0"/>
      <w:marTop w:val="0"/>
      <w:marBottom w:val="0"/>
      <w:divBdr>
        <w:top w:val="none" w:sz="0" w:space="0" w:color="auto"/>
        <w:left w:val="none" w:sz="0" w:space="0" w:color="auto"/>
        <w:bottom w:val="none" w:sz="0" w:space="0" w:color="auto"/>
        <w:right w:val="none" w:sz="0" w:space="0" w:color="auto"/>
      </w:divBdr>
    </w:div>
    <w:div w:id="1331174006">
      <w:bodyDiv w:val="1"/>
      <w:marLeft w:val="0"/>
      <w:marRight w:val="0"/>
      <w:marTop w:val="0"/>
      <w:marBottom w:val="0"/>
      <w:divBdr>
        <w:top w:val="none" w:sz="0" w:space="0" w:color="auto"/>
        <w:left w:val="none" w:sz="0" w:space="0" w:color="auto"/>
        <w:bottom w:val="none" w:sz="0" w:space="0" w:color="auto"/>
        <w:right w:val="none" w:sz="0" w:space="0" w:color="auto"/>
      </w:divBdr>
    </w:div>
    <w:div w:id="1332563336">
      <w:bodyDiv w:val="1"/>
      <w:marLeft w:val="0"/>
      <w:marRight w:val="0"/>
      <w:marTop w:val="0"/>
      <w:marBottom w:val="0"/>
      <w:divBdr>
        <w:top w:val="none" w:sz="0" w:space="0" w:color="auto"/>
        <w:left w:val="none" w:sz="0" w:space="0" w:color="auto"/>
        <w:bottom w:val="none" w:sz="0" w:space="0" w:color="auto"/>
        <w:right w:val="none" w:sz="0" w:space="0" w:color="auto"/>
      </w:divBdr>
    </w:div>
    <w:div w:id="1335918533">
      <w:bodyDiv w:val="1"/>
      <w:marLeft w:val="0"/>
      <w:marRight w:val="0"/>
      <w:marTop w:val="0"/>
      <w:marBottom w:val="0"/>
      <w:divBdr>
        <w:top w:val="none" w:sz="0" w:space="0" w:color="auto"/>
        <w:left w:val="none" w:sz="0" w:space="0" w:color="auto"/>
        <w:bottom w:val="none" w:sz="0" w:space="0" w:color="auto"/>
        <w:right w:val="none" w:sz="0" w:space="0" w:color="auto"/>
      </w:divBdr>
    </w:div>
    <w:div w:id="1336032725">
      <w:bodyDiv w:val="1"/>
      <w:marLeft w:val="0"/>
      <w:marRight w:val="0"/>
      <w:marTop w:val="0"/>
      <w:marBottom w:val="0"/>
      <w:divBdr>
        <w:top w:val="none" w:sz="0" w:space="0" w:color="auto"/>
        <w:left w:val="none" w:sz="0" w:space="0" w:color="auto"/>
        <w:bottom w:val="none" w:sz="0" w:space="0" w:color="auto"/>
        <w:right w:val="none" w:sz="0" w:space="0" w:color="auto"/>
      </w:divBdr>
    </w:div>
    <w:div w:id="1337346392">
      <w:bodyDiv w:val="1"/>
      <w:marLeft w:val="0"/>
      <w:marRight w:val="0"/>
      <w:marTop w:val="0"/>
      <w:marBottom w:val="0"/>
      <w:divBdr>
        <w:top w:val="none" w:sz="0" w:space="0" w:color="auto"/>
        <w:left w:val="none" w:sz="0" w:space="0" w:color="auto"/>
        <w:bottom w:val="none" w:sz="0" w:space="0" w:color="auto"/>
        <w:right w:val="none" w:sz="0" w:space="0" w:color="auto"/>
      </w:divBdr>
    </w:div>
    <w:div w:id="1338918496">
      <w:bodyDiv w:val="1"/>
      <w:marLeft w:val="0"/>
      <w:marRight w:val="0"/>
      <w:marTop w:val="0"/>
      <w:marBottom w:val="0"/>
      <w:divBdr>
        <w:top w:val="none" w:sz="0" w:space="0" w:color="auto"/>
        <w:left w:val="none" w:sz="0" w:space="0" w:color="auto"/>
        <w:bottom w:val="none" w:sz="0" w:space="0" w:color="auto"/>
        <w:right w:val="none" w:sz="0" w:space="0" w:color="auto"/>
      </w:divBdr>
    </w:div>
    <w:div w:id="1344823638">
      <w:bodyDiv w:val="1"/>
      <w:marLeft w:val="0"/>
      <w:marRight w:val="0"/>
      <w:marTop w:val="0"/>
      <w:marBottom w:val="0"/>
      <w:divBdr>
        <w:top w:val="none" w:sz="0" w:space="0" w:color="auto"/>
        <w:left w:val="none" w:sz="0" w:space="0" w:color="auto"/>
        <w:bottom w:val="none" w:sz="0" w:space="0" w:color="auto"/>
        <w:right w:val="none" w:sz="0" w:space="0" w:color="auto"/>
      </w:divBdr>
    </w:div>
    <w:div w:id="1346057201">
      <w:bodyDiv w:val="1"/>
      <w:marLeft w:val="0"/>
      <w:marRight w:val="0"/>
      <w:marTop w:val="0"/>
      <w:marBottom w:val="0"/>
      <w:divBdr>
        <w:top w:val="none" w:sz="0" w:space="0" w:color="auto"/>
        <w:left w:val="none" w:sz="0" w:space="0" w:color="auto"/>
        <w:bottom w:val="none" w:sz="0" w:space="0" w:color="auto"/>
        <w:right w:val="none" w:sz="0" w:space="0" w:color="auto"/>
      </w:divBdr>
    </w:div>
    <w:div w:id="1346706381">
      <w:bodyDiv w:val="1"/>
      <w:marLeft w:val="0"/>
      <w:marRight w:val="0"/>
      <w:marTop w:val="0"/>
      <w:marBottom w:val="0"/>
      <w:divBdr>
        <w:top w:val="none" w:sz="0" w:space="0" w:color="auto"/>
        <w:left w:val="none" w:sz="0" w:space="0" w:color="auto"/>
        <w:bottom w:val="none" w:sz="0" w:space="0" w:color="auto"/>
        <w:right w:val="none" w:sz="0" w:space="0" w:color="auto"/>
      </w:divBdr>
    </w:div>
    <w:div w:id="1349330333">
      <w:bodyDiv w:val="1"/>
      <w:marLeft w:val="0"/>
      <w:marRight w:val="0"/>
      <w:marTop w:val="0"/>
      <w:marBottom w:val="0"/>
      <w:divBdr>
        <w:top w:val="none" w:sz="0" w:space="0" w:color="auto"/>
        <w:left w:val="none" w:sz="0" w:space="0" w:color="auto"/>
        <w:bottom w:val="none" w:sz="0" w:space="0" w:color="auto"/>
        <w:right w:val="none" w:sz="0" w:space="0" w:color="auto"/>
      </w:divBdr>
    </w:div>
    <w:div w:id="1351104381">
      <w:bodyDiv w:val="1"/>
      <w:marLeft w:val="0"/>
      <w:marRight w:val="0"/>
      <w:marTop w:val="0"/>
      <w:marBottom w:val="0"/>
      <w:divBdr>
        <w:top w:val="none" w:sz="0" w:space="0" w:color="auto"/>
        <w:left w:val="none" w:sz="0" w:space="0" w:color="auto"/>
        <w:bottom w:val="none" w:sz="0" w:space="0" w:color="auto"/>
        <w:right w:val="none" w:sz="0" w:space="0" w:color="auto"/>
      </w:divBdr>
    </w:div>
    <w:div w:id="1351638804">
      <w:bodyDiv w:val="1"/>
      <w:marLeft w:val="0"/>
      <w:marRight w:val="0"/>
      <w:marTop w:val="0"/>
      <w:marBottom w:val="0"/>
      <w:divBdr>
        <w:top w:val="none" w:sz="0" w:space="0" w:color="auto"/>
        <w:left w:val="none" w:sz="0" w:space="0" w:color="auto"/>
        <w:bottom w:val="none" w:sz="0" w:space="0" w:color="auto"/>
        <w:right w:val="none" w:sz="0" w:space="0" w:color="auto"/>
      </w:divBdr>
    </w:div>
    <w:div w:id="1352335658">
      <w:bodyDiv w:val="1"/>
      <w:marLeft w:val="0"/>
      <w:marRight w:val="0"/>
      <w:marTop w:val="0"/>
      <w:marBottom w:val="0"/>
      <w:divBdr>
        <w:top w:val="none" w:sz="0" w:space="0" w:color="auto"/>
        <w:left w:val="none" w:sz="0" w:space="0" w:color="auto"/>
        <w:bottom w:val="none" w:sz="0" w:space="0" w:color="auto"/>
        <w:right w:val="none" w:sz="0" w:space="0" w:color="auto"/>
      </w:divBdr>
      <w:divsChild>
        <w:div w:id="713819849">
          <w:marLeft w:val="0"/>
          <w:marRight w:val="0"/>
          <w:marTop w:val="0"/>
          <w:marBottom w:val="0"/>
          <w:divBdr>
            <w:top w:val="none" w:sz="0" w:space="0" w:color="auto"/>
            <w:left w:val="none" w:sz="0" w:space="0" w:color="auto"/>
            <w:bottom w:val="none" w:sz="0" w:space="0" w:color="auto"/>
            <w:right w:val="none" w:sz="0" w:space="0" w:color="auto"/>
          </w:divBdr>
        </w:div>
      </w:divsChild>
    </w:div>
    <w:div w:id="1356997217">
      <w:bodyDiv w:val="1"/>
      <w:marLeft w:val="0"/>
      <w:marRight w:val="0"/>
      <w:marTop w:val="0"/>
      <w:marBottom w:val="0"/>
      <w:divBdr>
        <w:top w:val="none" w:sz="0" w:space="0" w:color="auto"/>
        <w:left w:val="none" w:sz="0" w:space="0" w:color="auto"/>
        <w:bottom w:val="none" w:sz="0" w:space="0" w:color="auto"/>
        <w:right w:val="none" w:sz="0" w:space="0" w:color="auto"/>
      </w:divBdr>
    </w:div>
    <w:div w:id="1358196824">
      <w:bodyDiv w:val="1"/>
      <w:marLeft w:val="0"/>
      <w:marRight w:val="0"/>
      <w:marTop w:val="0"/>
      <w:marBottom w:val="0"/>
      <w:divBdr>
        <w:top w:val="none" w:sz="0" w:space="0" w:color="auto"/>
        <w:left w:val="none" w:sz="0" w:space="0" w:color="auto"/>
        <w:bottom w:val="none" w:sz="0" w:space="0" w:color="auto"/>
        <w:right w:val="none" w:sz="0" w:space="0" w:color="auto"/>
      </w:divBdr>
    </w:div>
    <w:div w:id="1373118446">
      <w:bodyDiv w:val="1"/>
      <w:marLeft w:val="0"/>
      <w:marRight w:val="0"/>
      <w:marTop w:val="0"/>
      <w:marBottom w:val="0"/>
      <w:divBdr>
        <w:top w:val="none" w:sz="0" w:space="0" w:color="auto"/>
        <w:left w:val="none" w:sz="0" w:space="0" w:color="auto"/>
        <w:bottom w:val="none" w:sz="0" w:space="0" w:color="auto"/>
        <w:right w:val="none" w:sz="0" w:space="0" w:color="auto"/>
      </w:divBdr>
    </w:div>
    <w:div w:id="1374621322">
      <w:bodyDiv w:val="1"/>
      <w:marLeft w:val="0"/>
      <w:marRight w:val="0"/>
      <w:marTop w:val="0"/>
      <w:marBottom w:val="0"/>
      <w:divBdr>
        <w:top w:val="none" w:sz="0" w:space="0" w:color="auto"/>
        <w:left w:val="none" w:sz="0" w:space="0" w:color="auto"/>
        <w:bottom w:val="none" w:sz="0" w:space="0" w:color="auto"/>
        <w:right w:val="none" w:sz="0" w:space="0" w:color="auto"/>
      </w:divBdr>
    </w:div>
    <w:div w:id="1377005834">
      <w:bodyDiv w:val="1"/>
      <w:marLeft w:val="0"/>
      <w:marRight w:val="0"/>
      <w:marTop w:val="0"/>
      <w:marBottom w:val="0"/>
      <w:divBdr>
        <w:top w:val="none" w:sz="0" w:space="0" w:color="auto"/>
        <w:left w:val="none" w:sz="0" w:space="0" w:color="auto"/>
        <w:bottom w:val="none" w:sz="0" w:space="0" w:color="auto"/>
        <w:right w:val="none" w:sz="0" w:space="0" w:color="auto"/>
      </w:divBdr>
    </w:div>
    <w:div w:id="1391265341">
      <w:bodyDiv w:val="1"/>
      <w:marLeft w:val="0"/>
      <w:marRight w:val="0"/>
      <w:marTop w:val="0"/>
      <w:marBottom w:val="0"/>
      <w:divBdr>
        <w:top w:val="none" w:sz="0" w:space="0" w:color="auto"/>
        <w:left w:val="none" w:sz="0" w:space="0" w:color="auto"/>
        <w:bottom w:val="none" w:sz="0" w:space="0" w:color="auto"/>
        <w:right w:val="none" w:sz="0" w:space="0" w:color="auto"/>
      </w:divBdr>
    </w:div>
    <w:div w:id="1396508415">
      <w:bodyDiv w:val="1"/>
      <w:marLeft w:val="0"/>
      <w:marRight w:val="0"/>
      <w:marTop w:val="0"/>
      <w:marBottom w:val="0"/>
      <w:divBdr>
        <w:top w:val="none" w:sz="0" w:space="0" w:color="auto"/>
        <w:left w:val="none" w:sz="0" w:space="0" w:color="auto"/>
        <w:bottom w:val="none" w:sz="0" w:space="0" w:color="auto"/>
        <w:right w:val="none" w:sz="0" w:space="0" w:color="auto"/>
      </w:divBdr>
      <w:divsChild>
        <w:div w:id="598412888">
          <w:marLeft w:val="0"/>
          <w:marRight w:val="0"/>
          <w:marTop w:val="0"/>
          <w:marBottom w:val="0"/>
          <w:divBdr>
            <w:top w:val="none" w:sz="0" w:space="0" w:color="auto"/>
            <w:left w:val="none" w:sz="0" w:space="0" w:color="auto"/>
            <w:bottom w:val="none" w:sz="0" w:space="0" w:color="auto"/>
            <w:right w:val="none" w:sz="0" w:space="0" w:color="auto"/>
          </w:divBdr>
        </w:div>
      </w:divsChild>
    </w:div>
    <w:div w:id="1397707052">
      <w:bodyDiv w:val="1"/>
      <w:marLeft w:val="0"/>
      <w:marRight w:val="0"/>
      <w:marTop w:val="0"/>
      <w:marBottom w:val="0"/>
      <w:divBdr>
        <w:top w:val="none" w:sz="0" w:space="0" w:color="auto"/>
        <w:left w:val="none" w:sz="0" w:space="0" w:color="auto"/>
        <w:bottom w:val="none" w:sz="0" w:space="0" w:color="auto"/>
        <w:right w:val="none" w:sz="0" w:space="0" w:color="auto"/>
      </w:divBdr>
    </w:div>
    <w:div w:id="1398162585">
      <w:bodyDiv w:val="1"/>
      <w:marLeft w:val="0"/>
      <w:marRight w:val="0"/>
      <w:marTop w:val="0"/>
      <w:marBottom w:val="0"/>
      <w:divBdr>
        <w:top w:val="none" w:sz="0" w:space="0" w:color="auto"/>
        <w:left w:val="none" w:sz="0" w:space="0" w:color="auto"/>
        <w:bottom w:val="none" w:sz="0" w:space="0" w:color="auto"/>
        <w:right w:val="none" w:sz="0" w:space="0" w:color="auto"/>
      </w:divBdr>
    </w:div>
    <w:div w:id="1400593292">
      <w:bodyDiv w:val="1"/>
      <w:marLeft w:val="0"/>
      <w:marRight w:val="0"/>
      <w:marTop w:val="0"/>
      <w:marBottom w:val="0"/>
      <w:divBdr>
        <w:top w:val="none" w:sz="0" w:space="0" w:color="auto"/>
        <w:left w:val="none" w:sz="0" w:space="0" w:color="auto"/>
        <w:bottom w:val="none" w:sz="0" w:space="0" w:color="auto"/>
        <w:right w:val="none" w:sz="0" w:space="0" w:color="auto"/>
      </w:divBdr>
    </w:div>
    <w:div w:id="1401445790">
      <w:bodyDiv w:val="1"/>
      <w:marLeft w:val="0"/>
      <w:marRight w:val="0"/>
      <w:marTop w:val="0"/>
      <w:marBottom w:val="0"/>
      <w:divBdr>
        <w:top w:val="none" w:sz="0" w:space="0" w:color="auto"/>
        <w:left w:val="none" w:sz="0" w:space="0" w:color="auto"/>
        <w:bottom w:val="none" w:sz="0" w:space="0" w:color="auto"/>
        <w:right w:val="none" w:sz="0" w:space="0" w:color="auto"/>
      </w:divBdr>
    </w:div>
    <w:div w:id="1411149575">
      <w:bodyDiv w:val="1"/>
      <w:marLeft w:val="0"/>
      <w:marRight w:val="0"/>
      <w:marTop w:val="0"/>
      <w:marBottom w:val="0"/>
      <w:divBdr>
        <w:top w:val="none" w:sz="0" w:space="0" w:color="auto"/>
        <w:left w:val="none" w:sz="0" w:space="0" w:color="auto"/>
        <w:bottom w:val="none" w:sz="0" w:space="0" w:color="auto"/>
        <w:right w:val="none" w:sz="0" w:space="0" w:color="auto"/>
      </w:divBdr>
    </w:div>
    <w:div w:id="1414670062">
      <w:bodyDiv w:val="1"/>
      <w:marLeft w:val="0"/>
      <w:marRight w:val="0"/>
      <w:marTop w:val="0"/>
      <w:marBottom w:val="0"/>
      <w:divBdr>
        <w:top w:val="none" w:sz="0" w:space="0" w:color="auto"/>
        <w:left w:val="none" w:sz="0" w:space="0" w:color="auto"/>
        <w:bottom w:val="none" w:sz="0" w:space="0" w:color="auto"/>
        <w:right w:val="none" w:sz="0" w:space="0" w:color="auto"/>
      </w:divBdr>
    </w:div>
    <w:div w:id="1418936823">
      <w:bodyDiv w:val="1"/>
      <w:marLeft w:val="0"/>
      <w:marRight w:val="0"/>
      <w:marTop w:val="0"/>
      <w:marBottom w:val="0"/>
      <w:divBdr>
        <w:top w:val="none" w:sz="0" w:space="0" w:color="auto"/>
        <w:left w:val="none" w:sz="0" w:space="0" w:color="auto"/>
        <w:bottom w:val="none" w:sz="0" w:space="0" w:color="auto"/>
        <w:right w:val="none" w:sz="0" w:space="0" w:color="auto"/>
      </w:divBdr>
    </w:div>
    <w:div w:id="1421021076">
      <w:bodyDiv w:val="1"/>
      <w:marLeft w:val="0"/>
      <w:marRight w:val="0"/>
      <w:marTop w:val="0"/>
      <w:marBottom w:val="0"/>
      <w:divBdr>
        <w:top w:val="none" w:sz="0" w:space="0" w:color="auto"/>
        <w:left w:val="none" w:sz="0" w:space="0" w:color="auto"/>
        <w:bottom w:val="none" w:sz="0" w:space="0" w:color="auto"/>
        <w:right w:val="none" w:sz="0" w:space="0" w:color="auto"/>
      </w:divBdr>
    </w:div>
    <w:div w:id="1425303008">
      <w:bodyDiv w:val="1"/>
      <w:marLeft w:val="0"/>
      <w:marRight w:val="0"/>
      <w:marTop w:val="0"/>
      <w:marBottom w:val="0"/>
      <w:divBdr>
        <w:top w:val="none" w:sz="0" w:space="0" w:color="auto"/>
        <w:left w:val="none" w:sz="0" w:space="0" w:color="auto"/>
        <w:bottom w:val="none" w:sz="0" w:space="0" w:color="auto"/>
        <w:right w:val="none" w:sz="0" w:space="0" w:color="auto"/>
      </w:divBdr>
    </w:div>
    <w:div w:id="1433739842">
      <w:bodyDiv w:val="1"/>
      <w:marLeft w:val="0"/>
      <w:marRight w:val="0"/>
      <w:marTop w:val="0"/>
      <w:marBottom w:val="0"/>
      <w:divBdr>
        <w:top w:val="none" w:sz="0" w:space="0" w:color="auto"/>
        <w:left w:val="none" w:sz="0" w:space="0" w:color="auto"/>
        <w:bottom w:val="none" w:sz="0" w:space="0" w:color="auto"/>
        <w:right w:val="none" w:sz="0" w:space="0" w:color="auto"/>
      </w:divBdr>
    </w:div>
    <w:div w:id="1446542311">
      <w:bodyDiv w:val="1"/>
      <w:marLeft w:val="0"/>
      <w:marRight w:val="0"/>
      <w:marTop w:val="0"/>
      <w:marBottom w:val="0"/>
      <w:divBdr>
        <w:top w:val="none" w:sz="0" w:space="0" w:color="auto"/>
        <w:left w:val="none" w:sz="0" w:space="0" w:color="auto"/>
        <w:bottom w:val="none" w:sz="0" w:space="0" w:color="auto"/>
        <w:right w:val="none" w:sz="0" w:space="0" w:color="auto"/>
      </w:divBdr>
    </w:div>
    <w:div w:id="1449740566">
      <w:bodyDiv w:val="1"/>
      <w:marLeft w:val="0"/>
      <w:marRight w:val="0"/>
      <w:marTop w:val="0"/>
      <w:marBottom w:val="0"/>
      <w:divBdr>
        <w:top w:val="none" w:sz="0" w:space="0" w:color="auto"/>
        <w:left w:val="none" w:sz="0" w:space="0" w:color="auto"/>
        <w:bottom w:val="none" w:sz="0" w:space="0" w:color="auto"/>
        <w:right w:val="none" w:sz="0" w:space="0" w:color="auto"/>
      </w:divBdr>
    </w:div>
    <w:div w:id="1457289500">
      <w:bodyDiv w:val="1"/>
      <w:marLeft w:val="0"/>
      <w:marRight w:val="0"/>
      <w:marTop w:val="0"/>
      <w:marBottom w:val="0"/>
      <w:divBdr>
        <w:top w:val="none" w:sz="0" w:space="0" w:color="auto"/>
        <w:left w:val="none" w:sz="0" w:space="0" w:color="auto"/>
        <w:bottom w:val="none" w:sz="0" w:space="0" w:color="auto"/>
        <w:right w:val="none" w:sz="0" w:space="0" w:color="auto"/>
      </w:divBdr>
    </w:div>
    <w:div w:id="1459224839">
      <w:bodyDiv w:val="1"/>
      <w:marLeft w:val="0"/>
      <w:marRight w:val="0"/>
      <w:marTop w:val="0"/>
      <w:marBottom w:val="0"/>
      <w:divBdr>
        <w:top w:val="none" w:sz="0" w:space="0" w:color="auto"/>
        <w:left w:val="none" w:sz="0" w:space="0" w:color="auto"/>
        <w:bottom w:val="none" w:sz="0" w:space="0" w:color="auto"/>
        <w:right w:val="none" w:sz="0" w:space="0" w:color="auto"/>
      </w:divBdr>
    </w:div>
    <w:div w:id="1459566315">
      <w:bodyDiv w:val="1"/>
      <w:marLeft w:val="0"/>
      <w:marRight w:val="0"/>
      <w:marTop w:val="0"/>
      <w:marBottom w:val="0"/>
      <w:divBdr>
        <w:top w:val="none" w:sz="0" w:space="0" w:color="auto"/>
        <w:left w:val="none" w:sz="0" w:space="0" w:color="auto"/>
        <w:bottom w:val="none" w:sz="0" w:space="0" w:color="auto"/>
        <w:right w:val="none" w:sz="0" w:space="0" w:color="auto"/>
      </w:divBdr>
    </w:div>
    <w:div w:id="1462576717">
      <w:bodyDiv w:val="1"/>
      <w:marLeft w:val="0"/>
      <w:marRight w:val="0"/>
      <w:marTop w:val="0"/>
      <w:marBottom w:val="0"/>
      <w:divBdr>
        <w:top w:val="none" w:sz="0" w:space="0" w:color="auto"/>
        <w:left w:val="none" w:sz="0" w:space="0" w:color="auto"/>
        <w:bottom w:val="none" w:sz="0" w:space="0" w:color="auto"/>
        <w:right w:val="none" w:sz="0" w:space="0" w:color="auto"/>
      </w:divBdr>
    </w:div>
    <w:div w:id="1465738608">
      <w:bodyDiv w:val="1"/>
      <w:marLeft w:val="0"/>
      <w:marRight w:val="0"/>
      <w:marTop w:val="0"/>
      <w:marBottom w:val="0"/>
      <w:divBdr>
        <w:top w:val="none" w:sz="0" w:space="0" w:color="auto"/>
        <w:left w:val="none" w:sz="0" w:space="0" w:color="auto"/>
        <w:bottom w:val="none" w:sz="0" w:space="0" w:color="auto"/>
        <w:right w:val="none" w:sz="0" w:space="0" w:color="auto"/>
      </w:divBdr>
    </w:div>
    <w:div w:id="1470200760">
      <w:bodyDiv w:val="1"/>
      <w:marLeft w:val="0"/>
      <w:marRight w:val="0"/>
      <w:marTop w:val="0"/>
      <w:marBottom w:val="0"/>
      <w:divBdr>
        <w:top w:val="none" w:sz="0" w:space="0" w:color="auto"/>
        <w:left w:val="none" w:sz="0" w:space="0" w:color="auto"/>
        <w:bottom w:val="none" w:sz="0" w:space="0" w:color="auto"/>
        <w:right w:val="none" w:sz="0" w:space="0" w:color="auto"/>
      </w:divBdr>
    </w:div>
    <w:div w:id="1475104558">
      <w:bodyDiv w:val="1"/>
      <w:marLeft w:val="0"/>
      <w:marRight w:val="0"/>
      <w:marTop w:val="0"/>
      <w:marBottom w:val="0"/>
      <w:divBdr>
        <w:top w:val="none" w:sz="0" w:space="0" w:color="auto"/>
        <w:left w:val="none" w:sz="0" w:space="0" w:color="auto"/>
        <w:bottom w:val="none" w:sz="0" w:space="0" w:color="auto"/>
        <w:right w:val="none" w:sz="0" w:space="0" w:color="auto"/>
      </w:divBdr>
    </w:div>
    <w:div w:id="1475180701">
      <w:bodyDiv w:val="1"/>
      <w:marLeft w:val="0"/>
      <w:marRight w:val="0"/>
      <w:marTop w:val="0"/>
      <w:marBottom w:val="0"/>
      <w:divBdr>
        <w:top w:val="none" w:sz="0" w:space="0" w:color="auto"/>
        <w:left w:val="none" w:sz="0" w:space="0" w:color="auto"/>
        <w:bottom w:val="none" w:sz="0" w:space="0" w:color="auto"/>
        <w:right w:val="none" w:sz="0" w:space="0" w:color="auto"/>
      </w:divBdr>
    </w:div>
    <w:div w:id="1477379481">
      <w:bodyDiv w:val="1"/>
      <w:marLeft w:val="0"/>
      <w:marRight w:val="0"/>
      <w:marTop w:val="0"/>
      <w:marBottom w:val="0"/>
      <w:divBdr>
        <w:top w:val="none" w:sz="0" w:space="0" w:color="auto"/>
        <w:left w:val="none" w:sz="0" w:space="0" w:color="auto"/>
        <w:bottom w:val="none" w:sz="0" w:space="0" w:color="auto"/>
        <w:right w:val="none" w:sz="0" w:space="0" w:color="auto"/>
      </w:divBdr>
    </w:div>
    <w:div w:id="1484541688">
      <w:bodyDiv w:val="1"/>
      <w:marLeft w:val="0"/>
      <w:marRight w:val="0"/>
      <w:marTop w:val="0"/>
      <w:marBottom w:val="0"/>
      <w:divBdr>
        <w:top w:val="none" w:sz="0" w:space="0" w:color="auto"/>
        <w:left w:val="none" w:sz="0" w:space="0" w:color="auto"/>
        <w:bottom w:val="none" w:sz="0" w:space="0" w:color="auto"/>
        <w:right w:val="none" w:sz="0" w:space="0" w:color="auto"/>
      </w:divBdr>
      <w:divsChild>
        <w:div w:id="1839033080">
          <w:marLeft w:val="0"/>
          <w:marRight w:val="0"/>
          <w:marTop w:val="0"/>
          <w:marBottom w:val="0"/>
          <w:divBdr>
            <w:top w:val="none" w:sz="0" w:space="0" w:color="auto"/>
            <w:left w:val="none" w:sz="0" w:space="0" w:color="auto"/>
            <w:bottom w:val="none" w:sz="0" w:space="0" w:color="auto"/>
            <w:right w:val="none" w:sz="0" w:space="0" w:color="auto"/>
          </w:divBdr>
        </w:div>
      </w:divsChild>
    </w:div>
    <w:div w:id="1486631093">
      <w:bodyDiv w:val="1"/>
      <w:marLeft w:val="0"/>
      <w:marRight w:val="0"/>
      <w:marTop w:val="0"/>
      <w:marBottom w:val="0"/>
      <w:divBdr>
        <w:top w:val="none" w:sz="0" w:space="0" w:color="auto"/>
        <w:left w:val="none" w:sz="0" w:space="0" w:color="auto"/>
        <w:bottom w:val="none" w:sz="0" w:space="0" w:color="auto"/>
        <w:right w:val="none" w:sz="0" w:space="0" w:color="auto"/>
      </w:divBdr>
    </w:div>
    <w:div w:id="1488352210">
      <w:bodyDiv w:val="1"/>
      <w:marLeft w:val="0"/>
      <w:marRight w:val="0"/>
      <w:marTop w:val="0"/>
      <w:marBottom w:val="0"/>
      <w:divBdr>
        <w:top w:val="none" w:sz="0" w:space="0" w:color="auto"/>
        <w:left w:val="none" w:sz="0" w:space="0" w:color="auto"/>
        <w:bottom w:val="none" w:sz="0" w:space="0" w:color="auto"/>
        <w:right w:val="none" w:sz="0" w:space="0" w:color="auto"/>
      </w:divBdr>
    </w:div>
    <w:div w:id="1493139027">
      <w:bodyDiv w:val="1"/>
      <w:marLeft w:val="0"/>
      <w:marRight w:val="0"/>
      <w:marTop w:val="0"/>
      <w:marBottom w:val="0"/>
      <w:divBdr>
        <w:top w:val="none" w:sz="0" w:space="0" w:color="auto"/>
        <w:left w:val="none" w:sz="0" w:space="0" w:color="auto"/>
        <w:bottom w:val="none" w:sz="0" w:space="0" w:color="auto"/>
        <w:right w:val="none" w:sz="0" w:space="0" w:color="auto"/>
      </w:divBdr>
    </w:div>
    <w:div w:id="1495799002">
      <w:bodyDiv w:val="1"/>
      <w:marLeft w:val="0"/>
      <w:marRight w:val="0"/>
      <w:marTop w:val="0"/>
      <w:marBottom w:val="0"/>
      <w:divBdr>
        <w:top w:val="none" w:sz="0" w:space="0" w:color="auto"/>
        <w:left w:val="none" w:sz="0" w:space="0" w:color="auto"/>
        <w:bottom w:val="none" w:sz="0" w:space="0" w:color="auto"/>
        <w:right w:val="none" w:sz="0" w:space="0" w:color="auto"/>
      </w:divBdr>
    </w:div>
    <w:div w:id="1497108199">
      <w:bodyDiv w:val="1"/>
      <w:marLeft w:val="0"/>
      <w:marRight w:val="0"/>
      <w:marTop w:val="0"/>
      <w:marBottom w:val="0"/>
      <w:divBdr>
        <w:top w:val="none" w:sz="0" w:space="0" w:color="auto"/>
        <w:left w:val="none" w:sz="0" w:space="0" w:color="auto"/>
        <w:bottom w:val="none" w:sz="0" w:space="0" w:color="auto"/>
        <w:right w:val="none" w:sz="0" w:space="0" w:color="auto"/>
      </w:divBdr>
    </w:div>
    <w:div w:id="1498881182">
      <w:bodyDiv w:val="1"/>
      <w:marLeft w:val="0"/>
      <w:marRight w:val="0"/>
      <w:marTop w:val="0"/>
      <w:marBottom w:val="0"/>
      <w:divBdr>
        <w:top w:val="none" w:sz="0" w:space="0" w:color="auto"/>
        <w:left w:val="none" w:sz="0" w:space="0" w:color="auto"/>
        <w:bottom w:val="none" w:sz="0" w:space="0" w:color="auto"/>
        <w:right w:val="none" w:sz="0" w:space="0" w:color="auto"/>
      </w:divBdr>
    </w:div>
    <w:div w:id="1502354630">
      <w:bodyDiv w:val="1"/>
      <w:marLeft w:val="0"/>
      <w:marRight w:val="0"/>
      <w:marTop w:val="0"/>
      <w:marBottom w:val="0"/>
      <w:divBdr>
        <w:top w:val="none" w:sz="0" w:space="0" w:color="auto"/>
        <w:left w:val="none" w:sz="0" w:space="0" w:color="auto"/>
        <w:bottom w:val="none" w:sz="0" w:space="0" w:color="auto"/>
        <w:right w:val="none" w:sz="0" w:space="0" w:color="auto"/>
      </w:divBdr>
    </w:div>
    <w:div w:id="1505243932">
      <w:bodyDiv w:val="1"/>
      <w:marLeft w:val="0"/>
      <w:marRight w:val="0"/>
      <w:marTop w:val="0"/>
      <w:marBottom w:val="0"/>
      <w:divBdr>
        <w:top w:val="none" w:sz="0" w:space="0" w:color="auto"/>
        <w:left w:val="none" w:sz="0" w:space="0" w:color="auto"/>
        <w:bottom w:val="none" w:sz="0" w:space="0" w:color="auto"/>
        <w:right w:val="none" w:sz="0" w:space="0" w:color="auto"/>
      </w:divBdr>
    </w:div>
    <w:div w:id="1506240666">
      <w:bodyDiv w:val="1"/>
      <w:marLeft w:val="0"/>
      <w:marRight w:val="0"/>
      <w:marTop w:val="0"/>
      <w:marBottom w:val="0"/>
      <w:divBdr>
        <w:top w:val="none" w:sz="0" w:space="0" w:color="auto"/>
        <w:left w:val="none" w:sz="0" w:space="0" w:color="auto"/>
        <w:bottom w:val="none" w:sz="0" w:space="0" w:color="auto"/>
        <w:right w:val="none" w:sz="0" w:space="0" w:color="auto"/>
      </w:divBdr>
    </w:div>
    <w:div w:id="1513371865">
      <w:bodyDiv w:val="1"/>
      <w:marLeft w:val="0"/>
      <w:marRight w:val="0"/>
      <w:marTop w:val="0"/>
      <w:marBottom w:val="0"/>
      <w:divBdr>
        <w:top w:val="none" w:sz="0" w:space="0" w:color="auto"/>
        <w:left w:val="none" w:sz="0" w:space="0" w:color="auto"/>
        <w:bottom w:val="none" w:sz="0" w:space="0" w:color="auto"/>
        <w:right w:val="none" w:sz="0" w:space="0" w:color="auto"/>
      </w:divBdr>
    </w:div>
    <w:div w:id="1513911612">
      <w:bodyDiv w:val="1"/>
      <w:marLeft w:val="0"/>
      <w:marRight w:val="0"/>
      <w:marTop w:val="0"/>
      <w:marBottom w:val="0"/>
      <w:divBdr>
        <w:top w:val="none" w:sz="0" w:space="0" w:color="auto"/>
        <w:left w:val="none" w:sz="0" w:space="0" w:color="auto"/>
        <w:bottom w:val="none" w:sz="0" w:space="0" w:color="auto"/>
        <w:right w:val="none" w:sz="0" w:space="0" w:color="auto"/>
      </w:divBdr>
    </w:div>
    <w:div w:id="1515224886">
      <w:bodyDiv w:val="1"/>
      <w:marLeft w:val="0"/>
      <w:marRight w:val="0"/>
      <w:marTop w:val="0"/>
      <w:marBottom w:val="0"/>
      <w:divBdr>
        <w:top w:val="none" w:sz="0" w:space="0" w:color="auto"/>
        <w:left w:val="none" w:sz="0" w:space="0" w:color="auto"/>
        <w:bottom w:val="none" w:sz="0" w:space="0" w:color="auto"/>
        <w:right w:val="none" w:sz="0" w:space="0" w:color="auto"/>
      </w:divBdr>
    </w:div>
    <w:div w:id="1515800765">
      <w:bodyDiv w:val="1"/>
      <w:marLeft w:val="0"/>
      <w:marRight w:val="0"/>
      <w:marTop w:val="0"/>
      <w:marBottom w:val="0"/>
      <w:divBdr>
        <w:top w:val="none" w:sz="0" w:space="0" w:color="auto"/>
        <w:left w:val="none" w:sz="0" w:space="0" w:color="auto"/>
        <w:bottom w:val="none" w:sz="0" w:space="0" w:color="auto"/>
        <w:right w:val="none" w:sz="0" w:space="0" w:color="auto"/>
      </w:divBdr>
    </w:div>
    <w:div w:id="1517885677">
      <w:bodyDiv w:val="1"/>
      <w:marLeft w:val="0"/>
      <w:marRight w:val="0"/>
      <w:marTop w:val="0"/>
      <w:marBottom w:val="0"/>
      <w:divBdr>
        <w:top w:val="none" w:sz="0" w:space="0" w:color="auto"/>
        <w:left w:val="none" w:sz="0" w:space="0" w:color="auto"/>
        <w:bottom w:val="none" w:sz="0" w:space="0" w:color="auto"/>
        <w:right w:val="none" w:sz="0" w:space="0" w:color="auto"/>
      </w:divBdr>
    </w:div>
    <w:div w:id="1518425532">
      <w:bodyDiv w:val="1"/>
      <w:marLeft w:val="0"/>
      <w:marRight w:val="0"/>
      <w:marTop w:val="0"/>
      <w:marBottom w:val="0"/>
      <w:divBdr>
        <w:top w:val="none" w:sz="0" w:space="0" w:color="auto"/>
        <w:left w:val="none" w:sz="0" w:space="0" w:color="auto"/>
        <w:bottom w:val="none" w:sz="0" w:space="0" w:color="auto"/>
        <w:right w:val="none" w:sz="0" w:space="0" w:color="auto"/>
      </w:divBdr>
    </w:div>
    <w:div w:id="1523283498">
      <w:bodyDiv w:val="1"/>
      <w:marLeft w:val="0"/>
      <w:marRight w:val="0"/>
      <w:marTop w:val="0"/>
      <w:marBottom w:val="0"/>
      <w:divBdr>
        <w:top w:val="none" w:sz="0" w:space="0" w:color="auto"/>
        <w:left w:val="none" w:sz="0" w:space="0" w:color="auto"/>
        <w:bottom w:val="none" w:sz="0" w:space="0" w:color="auto"/>
        <w:right w:val="none" w:sz="0" w:space="0" w:color="auto"/>
      </w:divBdr>
    </w:div>
    <w:div w:id="1529030751">
      <w:bodyDiv w:val="1"/>
      <w:marLeft w:val="0"/>
      <w:marRight w:val="0"/>
      <w:marTop w:val="0"/>
      <w:marBottom w:val="0"/>
      <w:divBdr>
        <w:top w:val="none" w:sz="0" w:space="0" w:color="auto"/>
        <w:left w:val="none" w:sz="0" w:space="0" w:color="auto"/>
        <w:bottom w:val="none" w:sz="0" w:space="0" w:color="auto"/>
        <w:right w:val="none" w:sz="0" w:space="0" w:color="auto"/>
      </w:divBdr>
    </w:div>
    <w:div w:id="1531062920">
      <w:bodyDiv w:val="1"/>
      <w:marLeft w:val="0"/>
      <w:marRight w:val="0"/>
      <w:marTop w:val="0"/>
      <w:marBottom w:val="0"/>
      <w:divBdr>
        <w:top w:val="none" w:sz="0" w:space="0" w:color="auto"/>
        <w:left w:val="none" w:sz="0" w:space="0" w:color="auto"/>
        <w:bottom w:val="none" w:sz="0" w:space="0" w:color="auto"/>
        <w:right w:val="none" w:sz="0" w:space="0" w:color="auto"/>
      </w:divBdr>
    </w:div>
    <w:div w:id="1531603659">
      <w:bodyDiv w:val="1"/>
      <w:marLeft w:val="0"/>
      <w:marRight w:val="0"/>
      <w:marTop w:val="0"/>
      <w:marBottom w:val="0"/>
      <w:divBdr>
        <w:top w:val="none" w:sz="0" w:space="0" w:color="auto"/>
        <w:left w:val="none" w:sz="0" w:space="0" w:color="auto"/>
        <w:bottom w:val="none" w:sz="0" w:space="0" w:color="auto"/>
        <w:right w:val="none" w:sz="0" w:space="0" w:color="auto"/>
      </w:divBdr>
    </w:div>
    <w:div w:id="1533109463">
      <w:bodyDiv w:val="1"/>
      <w:marLeft w:val="0"/>
      <w:marRight w:val="0"/>
      <w:marTop w:val="0"/>
      <w:marBottom w:val="0"/>
      <w:divBdr>
        <w:top w:val="none" w:sz="0" w:space="0" w:color="auto"/>
        <w:left w:val="none" w:sz="0" w:space="0" w:color="auto"/>
        <w:bottom w:val="none" w:sz="0" w:space="0" w:color="auto"/>
        <w:right w:val="none" w:sz="0" w:space="0" w:color="auto"/>
      </w:divBdr>
    </w:div>
    <w:div w:id="1534803216">
      <w:bodyDiv w:val="1"/>
      <w:marLeft w:val="0"/>
      <w:marRight w:val="0"/>
      <w:marTop w:val="0"/>
      <w:marBottom w:val="0"/>
      <w:divBdr>
        <w:top w:val="none" w:sz="0" w:space="0" w:color="auto"/>
        <w:left w:val="none" w:sz="0" w:space="0" w:color="auto"/>
        <w:bottom w:val="none" w:sz="0" w:space="0" w:color="auto"/>
        <w:right w:val="none" w:sz="0" w:space="0" w:color="auto"/>
      </w:divBdr>
    </w:div>
    <w:div w:id="1541236741">
      <w:bodyDiv w:val="1"/>
      <w:marLeft w:val="0"/>
      <w:marRight w:val="0"/>
      <w:marTop w:val="0"/>
      <w:marBottom w:val="0"/>
      <w:divBdr>
        <w:top w:val="none" w:sz="0" w:space="0" w:color="auto"/>
        <w:left w:val="none" w:sz="0" w:space="0" w:color="auto"/>
        <w:bottom w:val="none" w:sz="0" w:space="0" w:color="auto"/>
        <w:right w:val="none" w:sz="0" w:space="0" w:color="auto"/>
      </w:divBdr>
    </w:div>
    <w:div w:id="1547764544">
      <w:bodyDiv w:val="1"/>
      <w:marLeft w:val="0"/>
      <w:marRight w:val="0"/>
      <w:marTop w:val="0"/>
      <w:marBottom w:val="0"/>
      <w:divBdr>
        <w:top w:val="none" w:sz="0" w:space="0" w:color="auto"/>
        <w:left w:val="none" w:sz="0" w:space="0" w:color="auto"/>
        <w:bottom w:val="none" w:sz="0" w:space="0" w:color="auto"/>
        <w:right w:val="none" w:sz="0" w:space="0" w:color="auto"/>
      </w:divBdr>
      <w:divsChild>
        <w:div w:id="557130610">
          <w:marLeft w:val="0"/>
          <w:marRight w:val="0"/>
          <w:marTop w:val="0"/>
          <w:marBottom w:val="0"/>
          <w:divBdr>
            <w:top w:val="none" w:sz="0" w:space="0" w:color="auto"/>
            <w:left w:val="none" w:sz="0" w:space="0" w:color="auto"/>
            <w:bottom w:val="none" w:sz="0" w:space="0" w:color="auto"/>
            <w:right w:val="none" w:sz="0" w:space="0" w:color="auto"/>
          </w:divBdr>
        </w:div>
      </w:divsChild>
    </w:div>
    <w:div w:id="1552837285">
      <w:bodyDiv w:val="1"/>
      <w:marLeft w:val="0"/>
      <w:marRight w:val="0"/>
      <w:marTop w:val="0"/>
      <w:marBottom w:val="0"/>
      <w:divBdr>
        <w:top w:val="none" w:sz="0" w:space="0" w:color="auto"/>
        <w:left w:val="none" w:sz="0" w:space="0" w:color="auto"/>
        <w:bottom w:val="none" w:sz="0" w:space="0" w:color="auto"/>
        <w:right w:val="none" w:sz="0" w:space="0" w:color="auto"/>
      </w:divBdr>
    </w:div>
    <w:div w:id="1555774883">
      <w:bodyDiv w:val="1"/>
      <w:marLeft w:val="0"/>
      <w:marRight w:val="0"/>
      <w:marTop w:val="0"/>
      <w:marBottom w:val="0"/>
      <w:divBdr>
        <w:top w:val="none" w:sz="0" w:space="0" w:color="auto"/>
        <w:left w:val="none" w:sz="0" w:space="0" w:color="auto"/>
        <w:bottom w:val="none" w:sz="0" w:space="0" w:color="auto"/>
        <w:right w:val="none" w:sz="0" w:space="0" w:color="auto"/>
      </w:divBdr>
    </w:div>
    <w:div w:id="1556696701">
      <w:bodyDiv w:val="1"/>
      <w:marLeft w:val="0"/>
      <w:marRight w:val="0"/>
      <w:marTop w:val="0"/>
      <w:marBottom w:val="0"/>
      <w:divBdr>
        <w:top w:val="none" w:sz="0" w:space="0" w:color="auto"/>
        <w:left w:val="none" w:sz="0" w:space="0" w:color="auto"/>
        <w:bottom w:val="none" w:sz="0" w:space="0" w:color="auto"/>
        <w:right w:val="none" w:sz="0" w:space="0" w:color="auto"/>
      </w:divBdr>
    </w:div>
    <w:div w:id="1558512750">
      <w:bodyDiv w:val="1"/>
      <w:marLeft w:val="0"/>
      <w:marRight w:val="0"/>
      <w:marTop w:val="0"/>
      <w:marBottom w:val="0"/>
      <w:divBdr>
        <w:top w:val="none" w:sz="0" w:space="0" w:color="auto"/>
        <w:left w:val="none" w:sz="0" w:space="0" w:color="auto"/>
        <w:bottom w:val="none" w:sz="0" w:space="0" w:color="auto"/>
        <w:right w:val="none" w:sz="0" w:space="0" w:color="auto"/>
      </w:divBdr>
    </w:div>
    <w:div w:id="1568613670">
      <w:bodyDiv w:val="1"/>
      <w:marLeft w:val="0"/>
      <w:marRight w:val="0"/>
      <w:marTop w:val="0"/>
      <w:marBottom w:val="0"/>
      <w:divBdr>
        <w:top w:val="none" w:sz="0" w:space="0" w:color="auto"/>
        <w:left w:val="none" w:sz="0" w:space="0" w:color="auto"/>
        <w:bottom w:val="none" w:sz="0" w:space="0" w:color="auto"/>
        <w:right w:val="none" w:sz="0" w:space="0" w:color="auto"/>
      </w:divBdr>
    </w:div>
    <w:div w:id="1569149438">
      <w:bodyDiv w:val="1"/>
      <w:marLeft w:val="0"/>
      <w:marRight w:val="0"/>
      <w:marTop w:val="0"/>
      <w:marBottom w:val="0"/>
      <w:divBdr>
        <w:top w:val="none" w:sz="0" w:space="0" w:color="auto"/>
        <w:left w:val="none" w:sz="0" w:space="0" w:color="auto"/>
        <w:bottom w:val="none" w:sz="0" w:space="0" w:color="auto"/>
        <w:right w:val="none" w:sz="0" w:space="0" w:color="auto"/>
      </w:divBdr>
    </w:div>
    <w:div w:id="1580406193">
      <w:bodyDiv w:val="1"/>
      <w:marLeft w:val="0"/>
      <w:marRight w:val="0"/>
      <w:marTop w:val="0"/>
      <w:marBottom w:val="0"/>
      <w:divBdr>
        <w:top w:val="none" w:sz="0" w:space="0" w:color="auto"/>
        <w:left w:val="none" w:sz="0" w:space="0" w:color="auto"/>
        <w:bottom w:val="none" w:sz="0" w:space="0" w:color="auto"/>
        <w:right w:val="none" w:sz="0" w:space="0" w:color="auto"/>
      </w:divBdr>
    </w:div>
    <w:div w:id="1580868609">
      <w:bodyDiv w:val="1"/>
      <w:marLeft w:val="0"/>
      <w:marRight w:val="0"/>
      <w:marTop w:val="0"/>
      <w:marBottom w:val="0"/>
      <w:divBdr>
        <w:top w:val="none" w:sz="0" w:space="0" w:color="auto"/>
        <w:left w:val="none" w:sz="0" w:space="0" w:color="auto"/>
        <w:bottom w:val="none" w:sz="0" w:space="0" w:color="auto"/>
        <w:right w:val="none" w:sz="0" w:space="0" w:color="auto"/>
      </w:divBdr>
    </w:div>
    <w:div w:id="1582132167">
      <w:bodyDiv w:val="1"/>
      <w:marLeft w:val="0"/>
      <w:marRight w:val="0"/>
      <w:marTop w:val="0"/>
      <w:marBottom w:val="0"/>
      <w:divBdr>
        <w:top w:val="none" w:sz="0" w:space="0" w:color="auto"/>
        <w:left w:val="none" w:sz="0" w:space="0" w:color="auto"/>
        <w:bottom w:val="none" w:sz="0" w:space="0" w:color="auto"/>
        <w:right w:val="none" w:sz="0" w:space="0" w:color="auto"/>
      </w:divBdr>
    </w:div>
    <w:div w:id="1592154897">
      <w:bodyDiv w:val="1"/>
      <w:marLeft w:val="0"/>
      <w:marRight w:val="0"/>
      <w:marTop w:val="0"/>
      <w:marBottom w:val="0"/>
      <w:divBdr>
        <w:top w:val="none" w:sz="0" w:space="0" w:color="auto"/>
        <w:left w:val="none" w:sz="0" w:space="0" w:color="auto"/>
        <w:bottom w:val="none" w:sz="0" w:space="0" w:color="auto"/>
        <w:right w:val="none" w:sz="0" w:space="0" w:color="auto"/>
      </w:divBdr>
    </w:div>
    <w:div w:id="1613508974">
      <w:bodyDiv w:val="1"/>
      <w:marLeft w:val="0"/>
      <w:marRight w:val="0"/>
      <w:marTop w:val="0"/>
      <w:marBottom w:val="0"/>
      <w:divBdr>
        <w:top w:val="none" w:sz="0" w:space="0" w:color="auto"/>
        <w:left w:val="none" w:sz="0" w:space="0" w:color="auto"/>
        <w:bottom w:val="none" w:sz="0" w:space="0" w:color="auto"/>
        <w:right w:val="none" w:sz="0" w:space="0" w:color="auto"/>
      </w:divBdr>
    </w:div>
    <w:div w:id="1618367261">
      <w:bodyDiv w:val="1"/>
      <w:marLeft w:val="0"/>
      <w:marRight w:val="0"/>
      <w:marTop w:val="0"/>
      <w:marBottom w:val="0"/>
      <w:divBdr>
        <w:top w:val="none" w:sz="0" w:space="0" w:color="auto"/>
        <w:left w:val="none" w:sz="0" w:space="0" w:color="auto"/>
        <w:bottom w:val="none" w:sz="0" w:space="0" w:color="auto"/>
        <w:right w:val="none" w:sz="0" w:space="0" w:color="auto"/>
      </w:divBdr>
    </w:div>
    <w:div w:id="1621493170">
      <w:bodyDiv w:val="1"/>
      <w:marLeft w:val="0"/>
      <w:marRight w:val="0"/>
      <w:marTop w:val="0"/>
      <w:marBottom w:val="0"/>
      <w:divBdr>
        <w:top w:val="none" w:sz="0" w:space="0" w:color="auto"/>
        <w:left w:val="none" w:sz="0" w:space="0" w:color="auto"/>
        <w:bottom w:val="none" w:sz="0" w:space="0" w:color="auto"/>
        <w:right w:val="none" w:sz="0" w:space="0" w:color="auto"/>
      </w:divBdr>
    </w:div>
    <w:div w:id="1631591270">
      <w:bodyDiv w:val="1"/>
      <w:marLeft w:val="0"/>
      <w:marRight w:val="0"/>
      <w:marTop w:val="0"/>
      <w:marBottom w:val="0"/>
      <w:divBdr>
        <w:top w:val="none" w:sz="0" w:space="0" w:color="auto"/>
        <w:left w:val="none" w:sz="0" w:space="0" w:color="auto"/>
        <w:bottom w:val="none" w:sz="0" w:space="0" w:color="auto"/>
        <w:right w:val="none" w:sz="0" w:space="0" w:color="auto"/>
      </w:divBdr>
    </w:div>
    <w:div w:id="1633511966">
      <w:bodyDiv w:val="1"/>
      <w:marLeft w:val="0"/>
      <w:marRight w:val="0"/>
      <w:marTop w:val="0"/>
      <w:marBottom w:val="0"/>
      <w:divBdr>
        <w:top w:val="none" w:sz="0" w:space="0" w:color="auto"/>
        <w:left w:val="none" w:sz="0" w:space="0" w:color="auto"/>
        <w:bottom w:val="none" w:sz="0" w:space="0" w:color="auto"/>
        <w:right w:val="none" w:sz="0" w:space="0" w:color="auto"/>
      </w:divBdr>
    </w:div>
    <w:div w:id="1635601930">
      <w:bodyDiv w:val="1"/>
      <w:marLeft w:val="0"/>
      <w:marRight w:val="0"/>
      <w:marTop w:val="0"/>
      <w:marBottom w:val="0"/>
      <w:divBdr>
        <w:top w:val="none" w:sz="0" w:space="0" w:color="auto"/>
        <w:left w:val="none" w:sz="0" w:space="0" w:color="auto"/>
        <w:bottom w:val="none" w:sz="0" w:space="0" w:color="auto"/>
        <w:right w:val="none" w:sz="0" w:space="0" w:color="auto"/>
      </w:divBdr>
    </w:div>
    <w:div w:id="1641879998">
      <w:bodyDiv w:val="1"/>
      <w:marLeft w:val="0"/>
      <w:marRight w:val="0"/>
      <w:marTop w:val="0"/>
      <w:marBottom w:val="0"/>
      <w:divBdr>
        <w:top w:val="none" w:sz="0" w:space="0" w:color="auto"/>
        <w:left w:val="none" w:sz="0" w:space="0" w:color="auto"/>
        <w:bottom w:val="none" w:sz="0" w:space="0" w:color="auto"/>
        <w:right w:val="none" w:sz="0" w:space="0" w:color="auto"/>
      </w:divBdr>
    </w:div>
    <w:div w:id="1643851841">
      <w:bodyDiv w:val="1"/>
      <w:marLeft w:val="0"/>
      <w:marRight w:val="0"/>
      <w:marTop w:val="0"/>
      <w:marBottom w:val="0"/>
      <w:divBdr>
        <w:top w:val="none" w:sz="0" w:space="0" w:color="auto"/>
        <w:left w:val="none" w:sz="0" w:space="0" w:color="auto"/>
        <w:bottom w:val="none" w:sz="0" w:space="0" w:color="auto"/>
        <w:right w:val="none" w:sz="0" w:space="0" w:color="auto"/>
      </w:divBdr>
    </w:div>
    <w:div w:id="1647782815">
      <w:bodyDiv w:val="1"/>
      <w:marLeft w:val="0"/>
      <w:marRight w:val="0"/>
      <w:marTop w:val="0"/>
      <w:marBottom w:val="0"/>
      <w:divBdr>
        <w:top w:val="none" w:sz="0" w:space="0" w:color="auto"/>
        <w:left w:val="none" w:sz="0" w:space="0" w:color="auto"/>
        <w:bottom w:val="none" w:sz="0" w:space="0" w:color="auto"/>
        <w:right w:val="none" w:sz="0" w:space="0" w:color="auto"/>
      </w:divBdr>
    </w:div>
    <w:div w:id="1648824126">
      <w:bodyDiv w:val="1"/>
      <w:marLeft w:val="0"/>
      <w:marRight w:val="0"/>
      <w:marTop w:val="0"/>
      <w:marBottom w:val="0"/>
      <w:divBdr>
        <w:top w:val="none" w:sz="0" w:space="0" w:color="auto"/>
        <w:left w:val="none" w:sz="0" w:space="0" w:color="auto"/>
        <w:bottom w:val="none" w:sz="0" w:space="0" w:color="auto"/>
        <w:right w:val="none" w:sz="0" w:space="0" w:color="auto"/>
      </w:divBdr>
    </w:div>
    <w:div w:id="1649045321">
      <w:bodyDiv w:val="1"/>
      <w:marLeft w:val="0"/>
      <w:marRight w:val="0"/>
      <w:marTop w:val="0"/>
      <w:marBottom w:val="0"/>
      <w:divBdr>
        <w:top w:val="none" w:sz="0" w:space="0" w:color="auto"/>
        <w:left w:val="none" w:sz="0" w:space="0" w:color="auto"/>
        <w:bottom w:val="none" w:sz="0" w:space="0" w:color="auto"/>
        <w:right w:val="none" w:sz="0" w:space="0" w:color="auto"/>
      </w:divBdr>
    </w:div>
    <w:div w:id="1653607495">
      <w:bodyDiv w:val="1"/>
      <w:marLeft w:val="0"/>
      <w:marRight w:val="0"/>
      <w:marTop w:val="0"/>
      <w:marBottom w:val="0"/>
      <w:divBdr>
        <w:top w:val="none" w:sz="0" w:space="0" w:color="auto"/>
        <w:left w:val="none" w:sz="0" w:space="0" w:color="auto"/>
        <w:bottom w:val="none" w:sz="0" w:space="0" w:color="auto"/>
        <w:right w:val="none" w:sz="0" w:space="0" w:color="auto"/>
      </w:divBdr>
    </w:div>
    <w:div w:id="1657109438">
      <w:bodyDiv w:val="1"/>
      <w:marLeft w:val="0"/>
      <w:marRight w:val="0"/>
      <w:marTop w:val="0"/>
      <w:marBottom w:val="0"/>
      <w:divBdr>
        <w:top w:val="none" w:sz="0" w:space="0" w:color="auto"/>
        <w:left w:val="none" w:sz="0" w:space="0" w:color="auto"/>
        <w:bottom w:val="none" w:sz="0" w:space="0" w:color="auto"/>
        <w:right w:val="none" w:sz="0" w:space="0" w:color="auto"/>
      </w:divBdr>
    </w:div>
    <w:div w:id="1657685804">
      <w:bodyDiv w:val="1"/>
      <w:marLeft w:val="0"/>
      <w:marRight w:val="0"/>
      <w:marTop w:val="0"/>
      <w:marBottom w:val="0"/>
      <w:divBdr>
        <w:top w:val="none" w:sz="0" w:space="0" w:color="auto"/>
        <w:left w:val="none" w:sz="0" w:space="0" w:color="auto"/>
        <w:bottom w:val="none" w:sz="0" w:space="0" w:color="auto"/>
        <w:right w:val="none" w:sz="0" w:space="0" w:color="auto"/>
      </w:divBdr>
    </w:div>
    <w:div w:id="1665935728">
      <w:bodyDiv w:val="1"/>
      <w:marLeft w:val="0"/>
      <w:marRight w:val="0"/>
      <w:marTop w:val="0"/>
      <w:marBottom w:val="0"/>
      <w:divBdr>
        <w:top w:val="none" w:sz="0" w:space="0" w:color="auto"/>
        <w:left w:val="none" w:sz="0" w:space="0" w:color="auto"/>
        <w:bottom w:val="none" w:sz="0" w:space="0" w:color="auto"/>
        <w:right w:val="none" w:sz="0" w:space="0" w:color="auto"/>
      </w:divBdr>
    </w:div>
    <w:div w:id="1666208555">
      <w:bodyDiv w:val="1"/>
      <w:marLeft w:val="0"/>
      <w:marRight w:val="0"/>
      <w:marTop w:val="0"/>
      <w:marBottom w:val="0"/>
      <w:divBdr>
        <w:top w:val="none" w:sz="0" w:space="0" w:color="auto"/>
        <w:left w:val="none" w:sz="0" w:space="0" w:color="auto"/>
        <w:bottom w:val="none" w:sz="0" w:space="0" w:color="auto"/>
        <w:right w:val="none" w:sz="0" w:space="0" w:color="auto"/>
      </w:divBdr>
    </w:div>
    <w:div w:id="1667634926">
      <w:bodyDiv w:val="1"/>
      <w:marLeft w:val="0"/>
      <w:marRight w:val="0"/>
      <w:marTop w:val="0"/>
      <w:marBottom w:val="0"/>
      <w:divBdr>
        <w:top w:val="none" w:sz="0" w:space="0" w:color="auto"/>
        <w:left w:val="none" w:sz="0" w:space="0" w:color="auto"/>
        <w:bottom w:val="none" w:sz="0" w:space="0" w:color="auto"/>
        <w:right w:val="none" w:sz="0" w:space="0" w:color="auto"/>
      </w:divBdr>
    </w:div>
    <w:div w:id="1672100100">
      <w:bodyDiv w:val="1"/>
      <w:marLeft w:val="0"/>
      <w:marRight w:val="0"/>
      <w:marTop w:val="0"/>
      <w:marBottom w:val="0"/>
      <w:divBdr>
        <w:top w:val="none" w:sz="0" w:space="0" w:color="auto"/>
        <w:left w:val="none" w:sz="0" w:space="0" w:color="auto"/>
        <w:bottom w:val="none" w:sz="0" w:space="0" w:color="auto"/>
        <w:right w:val="none" w:sz="0" w:space="0" w:color="auto"/>
      </w:divBdr>
    </w:div>
    <w:div w:id="1672485750">
      <w:bodyDiv w:val="1"/>
      <w:marLeft w:val="0"/>
      <w:marRight w:val="0"/>
      <w:marTop w:val="0"/>
      <w:marBottom w:val="0"/>
      <w:divBdr>
        <w:top w:val="none" w:sz="0" w:space="0" w:color="auto"/>
        <w:left w:val="none" w:sz="0" w:space="0" w:color="auto"/>
        <w:bottom w:val="none" w:sz="0" w:space="0" w:color="auto"/>
        <w:right w:val="none" w:sz="0" w:space="0" w:color="auto"/>
      </w:divBdr>
    </w:div>
    <w:div w:id="1680353610">
      <w:bodyDiv w:val="1"/>
      <w:marLeft w:val="0"/>
      <w:marRight w:val="0"/>
      <w:marTop w:val="0"/>
      <w:marBottom w:val="0"/>
      <w:divBdr>
        <w:top w:val="none" w:sz="0" w:space="0" w:color="auto"/>
        <w:left w:val="none" w:sz="0" w:space="0" w:color="auto"/>
        <w:bottom w:val="none" w:sz="0" w:space="0" w:color="auto"/>
        <w:right w:val="none" w:sz="0" w:space="0" w:color="auto"/>
      </w:divBdr>
    </w:div>
    <w:div w:id="1685742418">
      <w:bodyDiv w:val="1"/>
      <w:marLeft w:val="0"/>
      <w:marRight w:val="0"/>
      <w:marTop w:val="0"/>
      <w:marBottom w:val="0"/>
      <w:divBdr>
        <w:top w:val="none" w:sz="0" w:space="0" w:color="auto"/>
        <w:left w:val="none" w:sz="0" w:space="0" w:color="auto"/>
        <w:bottom w:val="none" w:sz="0" w:space="0" w:color="auto"/>
        <w:right w:val="none" w:sz="0" w:space="0" w:color="auto"/>
      </w:divBdr>
    </w:div>
    <w:div w:id="1685984589">
      <w:bodyDiv w:val="1"/>
      <w:marLeft w:val="0"/>
      <w:marRight w:val="0"/>
      <w:marTop w:val="0"/>
      <w:marBottom w:val="0"/>
      <w:divBdr>
        <w:top w:val="none" w:sz="0" w:space="0" w:color="auto"/>
        <w:left w:val="none" w:sz="0" w:space="0" w:color="auto"/>
        <w:bottom w:val="none" w:sz="0" w:space="0" w:color="auto"/>
        <w:right w:val="none" w:sz="0" w:space="0" w:color="auto"/>
      </w:divBdr>
    </w:div>
    <w:div w:id="1696617700">
      <w:bodyDiv w:val="1"/>
      <w:marLeft w:val="0"/>
      <w:marRight w:val="0"/>
      <w:marTop w:val="0"/>
      <w:marBottom w:val="0"/>
      <w:divBdr>
        <w:top w:val="none" w:sz="0" w:space="0" w:color="auto"/>
        <w:left w:val="none" w:sz="0" w:space="0" w:color="auto"/>
        <w:bottom w:val="none" w:sz="0" w:space="0" w:color="auto"/>
        <w:right w:val="none" w:sz="0" w:space="0" w:color="auto"/>
      </w:divBdr>
    </w:div>
    <w:div w:id="1699425015">
      <w:bodyDiv w:val="1"/>
      <w:marLeft w:val="0"/>
      <w:marRight w:val="0"/>
      <w:marTop w:val="0"/>
      <w:marBottom w:val="0"/>
      <w:divBdr>
        <w:top w:val="none" w:sz="0" w:space="0" w:color="auto"/>
        <w:left w:val="none" w:sz="0" w:space="0" w:color="auto"/>
        <w:bottom w:val="none" w:sz="0" w:space="0" w:color="auto"/>
        <w:right w:val="none" w:sz="0" w:space="0" w:color="auto"/>
      </w:divBdr>
    </w:div>
    <w:div w:id="1703170794">
      <w:bodyDiv w:val="1"/>
      <w:marLeft w:val="0"/>
      <w:marRight w:val="0"/>
      <w:marTop w:val="0"/>
      <w:marBottom w:val="0"/>
      <w:divBdr>
        <w:top w:val="none" w:sz="0" w:space="0" w:color="auto"/>
        <w:left w:val="none" w:sz="0" w:space="0" w:color="auto"/>
        <w:bottom w:val="none" w:sz="0" w:space="0" w:color="auto"/>
        <w:right w:val="none" w:sz="0" w:space="0" w:color="auto"/>
      </w:divBdr>
    </w:div>
    <w:div w:id="1711342918">
      <w:bodyDiv w:val="1"/>
      <w:marLeft w:val="0"/>
      <w:marRight w:val="0"/>
      <w:marTop w:val="0"/>
      <w:marBottom w:val="0"/>
      <w:divBdr>
        <w:top w:val="none" w:sz="0" w:space="0" w:color="auto"/>
        <w:left w:val="none" w:sz="0" w:space="0" w:color="auto"/>
        <w:bottom w:val="none" w:sz="0" w:space="0" w:color="auto"/>
        <w:right w:val="none" w:sz="0" w:space="0" w:color="auto"/>
      </w:divBdr>
    </w:div>
    <w:div w:id="1713309011">
      <w:bodyDiv w:val="1"/>
      <w:marLeft w:val="0"/>
      <w:marRight w:val="0"/>
      <w:marTop w:val="0"/>
      <w:marBottom w:val="0"/>
      <w:divBdr>
        <w:top w:val="none" w:sz="0" w:space="0" w:color="auto"/>
        <w:left w:val="none" w:sz="0" w:space="0" w:color="auto"/>
        <w:bottom w:val="none" w:sz="0" w:space="0" w:color="auto"/>
        <w:right w:val="none" w:sz="0" w:space="0" w:color="auto"/>
      </w:divBdr>
    </w:div>
    <w:div w:id="1717781330">
      <w:bodyDiv w:val="1"/>
      <w:marLeft w:val="0"/>
      <w:marRight w:val="0"/>
      <w:marTop w:val="0"/>
      <w:marBottom w:val="0"/>
      <w:divBdr>
        <w:top w:val="none" w:sz="0" w:space="0" w:color="auto"/>
        <w:left w:val="none" w:sz="0" w:space="0" w:color="auto"/>
        <w:bottom w:val="none" w:sz="0" w:space="0" w:color="auto"/>
        <w:right w:val="none" w:sz="0" w:space="0" w:color="auto"/>
      </w:divBdr>
    </w:div>
    <w:div w:id="1719428590">
      <w:bodyDiv w:val="1"/>
      <w:marLeft w:val="0"/>
      <w:marRight w:val="0"/>
      <w:marTop w:val="0"/>
      <w:marBottom w:val="0"/>
      <w:divBdr>
        <w:top w:val="none" w:sz="0" w:space="0" w:color="auto"/>
        <w:left w:val="none" w:sz="0" w:space="0" w:color="auto"/>
        <w:bottom w:val="none" w:sz="0" w:space="0" w:color="auto"/>
        <w:right w:val="none" w:sz="0" w:space="0" w:color="auto"/>
      </w:divBdr>
    </w:div>
    <w:div w:id="1725374170">
      <w:bodyDiv w:val="1"/>
      <w:marLeft w:val="0"/>
      <w:marRight w:val="0"/>
      <w:marTop w:val="0"/>
      <w:marBottom w:val="0"/>
      <w:divBdr>
        <w:top w:val="none" w:sz="0" w:space="0" w:color="auto"/>
        <w:left w:val="none" w:sz="0" w:space="0" w:color="auto"/>
        <w:bottom w:val="none" w:sz="0" w:space="0" w:color="auto"/>
        <w:right w:val="none" w:sz="0" w:space="0" w:color="auto"/>
      </w:divBdr>
    </w:div>
    <w:div w:id="1729109232">
      <w:bodyDiv w:val="1"/>
      <w:marLeft w:val="0"/>
      <w:marRight w:val="0"/>
      <w:marTop w:val="0"/>
      <w:marBottom w:val="0"/>
      <w:divBdr>
        <w:top w:val="none" w:sz="0" w:space="0" w:color="auto"/>
        <w:left w:val="none" w:sz="0" w:space="0" w:color="auto"/>
        <w:bottom w:val="none" w:sz="0" w:space="0" w:color="auto"/>
        <w:right w:val="none" w:sz="0" w:space="0" w:color="auto"/>
      </w:divBdr>
    </w:div>
    <w:div w:id="1731803088">
      <w:bodyDiv w:val="1"/>
      <w:marLeft w:val="0"/>
      <w:marRight w:val="0"/>
      <w:marTop w:val="0"/>
      <w:marBottom w:val="0"/>
      <w:divBdr>
        <w:top w:val="none" w:sz="0" w:space="0" w:color="auto"/>
        <w:left w:val="none" w:sz="0" w:space="0" w:color="auto"/>
        <w:bottom w:val="none" w:sz="0" w:space="0" w:color="auto"/>
        <w:right w:val="none" w:sz="0" w:space="0" w:color="auto"/>
      </w:divBdr>
    </w:div>
    <w:div w:id="1733503296">
      <w:bodyDiv w:val="1"/>
      <w:marLeft w:val="0"/>
      <w:marRight w:val="0"/>
      <w:marTop w:val="0"/>
      <w:marBottom w:val="0"/>
      <w:divBdr>
        <w:top w:val="none" w:sz="0" w:space="0" w:color="auto"/>
        <w:left w:val="none" w:sz="0" w:space="0" w:color="auto"/>
        <w:bottom w:val="none" w:sz="0" w:space="0" w:color="auto"/>
        <w:right w:val="none" w:sz="0" w:space="0" w:color="auto"/>
      </w:divBdr>
    </w:div>
    <w:div w:id="1737586589">
      <w:bodyDiv w:val="1"/>
      <w:marLeft w:val="0"/>
      <w:marRight w:val="0"/>
      <w:marTop w:val="0"/>
      <w:marBottom w:val="0"/>
      <w:divBdr>
        <w:top w:val="none" w:sz="0" w:space="0" w:color="auto"/>
        <w:left w:val="none" w:sz="0" w:space="0" w:color="auto"/>
        <w:bottom w:val="none" w:sz="0" w:space="0" w:color="auto"/>
        <w:right w:val="none" w:sz="0" w:space="0" w:color="auto"/>
      </w:divBdr>
    </w:div>
    <w:div w:id="1747724005">
      <w:bodyDiv w:val="1"/>
      <w:marLeft w:val="0"/>
      <w:marRight w:val="0"/>
      <w:marTop w:val="0"/>
      <w:marBottom w:val="0"/>
      <w:divBdr>
        <w:top w:val="none" w:sz="0" w:space="0" w:color="auto"/>
        <w:left w:val="none" w:sz="0" w:space="0" w:color="auto"/>
        <w:bottom w:val="none" w:sz="0" w:space="0" w:color="auto"/>
        <w:right w:val="none" w:sz="0" w:space="0" w:color="auto"/>
      </w:divBdr>
    </w:div>
    <w:div w:id="1752240012">
      <w:bodyDiv w:val="1"/>
      <w:marLeft w:val="0"/>
      <w:marRight w:val="0"/>
      <w:marTop w:val="0"/>
      <w:marBottom w:val="0"/>
      <w:divBdr>
        <w:top w:val="none" w:sz="0" w:space="0" w:color="auto"/>
        <w:left w:val="none" w:sz="0" w:space="0" w:color="auto"/>
        <w:bottom w:val="none" w:sz="0" w:space="0" w:color="auto"/>
        <w:right w:val="none" w:sz="0" w:space="0" w:color="auto"/>
      </w:divBdr>
    </w:div>
    <w:div w:id="1754157122">
      <w:bodyDiv w:val="1"/>
      <w:marLeft w:val="0"/>
      <w:marRight w:val="0"/>
      <w:marTop w:val="0"/>
      <w:marBottom w:val="0"/>
      <w:divBdr>
        <w:top w:val="none" w:sz="0" w:space="0" w:color="auto"/>
        <w:left w:val="none" w:sz="0" w:space="0" w:color="auto"/>
        <w:bottom w:val="none" w:sz="0" w:space="0" w:color="auto"/>
        <w:right w:val="none" w:sz="0" w:space="0" w:color="auto"/>
      </w:divBdr>
    </w:div>
    <w:div w:id="1754426669">
      <w:bodyDiv w:val="1"/>
      <w:marLeft w:val="0"/>
      <w:marRight w:val="0"/>
      <w:marTop w:val="0"/>
      <w:marBottom w:val="0"/>
      <w:divBdr>
        <w:top w:val="none" w:sz="0" w:space="0" w:color="auto"/>
        <w:left w:val="none" w:sz="0" w:space="0" w:color="auto"/>
        <w:bottom w:val="none" w:sz="0" w:space="0" w:color="auto"/>
        <w:right w:val="none" w:sz="0" w:space="0" w:color="auto"/>
      </w:divBdr>
    </w:div>
    <w:div w:id="1764913095">
      <w:bodyDiv w:val="1"/>
      <w:marLeft w:val="0"/>
      <w:marRight w:val="0"/>
      <w:marTop w:val="0"/>
      <w:marBottom w:val="0"/>
      <w:divBdr>
        <w:top w:val="none" w:sz="0" w:space="0" w:color="auto"/>
        <w:left w:val="none" w:sz="0" w:space="0" w:color="auto"/>
        <w:bottom w:val="none" w:sz="0" w:space="0" w:color="auto"/>
        <w:right w:val="none" w:sz="0" w:space="0" w:color="auto"/>
      </w:divBdr>
    </w:div>
    <w:div w:id="1765346533">
      <w:bodyDiv w:val="1"/>
      <w:marLeft w:val="0"/>
      <w:marRight w:val="0"/>
      <w:marTop w:val="0"/>
      <w:marBottom w:val="0"/>
      <w:divBdr>
        <w:top w:val="none" w:sz="0" w:space="0" w:color="auto"/>
        <w:left w:val="none" w:sz="0" w:space="0" w:color="auto"/>
        <w:bottom w:val="none" w:sz="0" w:space="0" w:color="auto"/>
        <w:right w:val="none" w:sz="0" w:space="0" w:color="auto"/>
      </w:divBdr>
    </w:div>
    <w:div w:id="1770151700">
      <w:bodyDiv w:val="1"/>
      <w:marLeft w:val="0"/>
      <w:marRight w:val="0"/>
      <w:marTop w:val="0"/>
      <w:marBottom w:val="0"/>
      <w:divBdr>
        <w:top w:val="none" w:sz="0" w:space="0" w:color="auto"/>
        <w:left w:val="none" w:sz="0" w:space="0" w:color="auto"/>
        <w:bottom w:val="none" w:sz="0" w:space="0" w:color="auto"/>
        <w:right w:val="none" w:sz="0" w:space="0" w:color="auto"/>
      </w:divBdr>
    </w:div>
    <w:div w:id="1777560211">
      <w:bodyDiv w:val="1"/>
      <w:marLeft w:val="0"/>
      <w:marRight w:val="0"/>
      <w:marTop w:val="0"/>
      <w:marBottom w:val="0"/>
      <w:divBdr>
        <w:top w:val="none" w:sz="0" w:space="0" w:color="auto"/>
        <w:left w:val="none" w:sz="0" w:space="0" w:color="auto"/>
        <w:bottom w:val="none" w:sz="0" w:space="0" w:color="auto"/>
        <w:right w:val="none" w:sz="0" w:space="0" w:color="auto"/>
      </w:divBdr>
    </w:div>
    <w:div w:id="1784305140">
      <w:bodyDiv w:val="1"/>
      <w:marLeft w:val="0"/>
      <w:marRight w:val="0"/>
      <w:marTop w:val="0"/>
      <w:marBottom w:val="0"/>
      <w:divBdr>
        <w:top w:val="none" w:sz="0" w:space="0" w:color="auto"/>
        <w:left w:val="none" w:sz="0" w:space="0" w:color="auto"/>
        <w:bottom w:val="none" w:sz="0" w:space="0" w:color="auto"/>
        <w:right w:val="none" w:sz="0" w:space="0" w:color="auto"/>
      </w:divBdr>
    </w:div>
    <w:div w:id="1790515413">
      <w:bodyDiv w:val="1"/>
      <w:marLeft w:val="0"/>
      <w:marRight w:val="0"/>
      <w:marTop w:val="0"/>
      <w:marBottom w:val="0"/>
      <w:divBdr>
        <w:top w:val="none" w:sz="0" w:space="0" w:color="auto"/>
        <w:left w:val="none" w:sz="0" w:space="0" w:color="auto"/>
        <w:bottom w:val="none" w:sz="0" w:space="0" w:color="auto"/>
        <w:right w:val="none" w:sz="0" w:space="0" w:color="auto"/>
      </w:divBdr>
    </w:div>
    <w:div w:id="1794977746">
      <w:bodyDiv w:val="1"/>
      <w:marLeft w:val="0"/>
      <w:marRight w:val="0"/>
      <w:marTop w:val="0"/>
      <w:marBottom w:val="0"/>
      <w:divBdr>
        <w:top w:val="none" w:sz="0" w:space="0" w:color="auto"/>
        <w:left w:val="none" w:sz="0" w:space="0" w:color="auto"/>
        <w:bottom w:val="none" w:sz="0" w:space="0" w:color="auto"/>
        <w:right w:val="none" w:sz="0" w:space="0" w:color="auto"/>
      </w:divBdr>
    </w:div>
    <w:div w:id="1796751380">
      <w:bodyDiv w:val="1"/>
      <w:marLeft w:val="0"/>
      <w:marRight w:val="0"/>
      <w:marTop w:val="0"/>
      <w:marBottom w:val="0"/>
      <w:divBdr>
        <w:top w:val="none" w:sz="0" w:space="0" w:color="auto"/>
        <w:left w:val="none" w:sz="0" w:space="0" w:color="auto"/>
        <w:bottom w:val="none" w:sz="0" w:space="0" w:color="auto"/>
        <w:right w:val="none" w:sz="0" w:space="0" w:color="auto"/>
      </w:divBdr>
    </w:div>
    <w:div w:id="1799567267">
      <w:bodyDiv w:val="1"/>
      <w:marLeft w:val="0"/>
      <w:marRight w:val="0"/>
      <w:marTop w:val="0"/>
      <w:marBottom w:val="0"/>
      <w:divBdr>
        <w:top w:val="none" w:sz="0" w:space="0" w:color="auto"/>
        <w:left w:val="none" w:sz="0" w:space="0" w:color="auto"/>
        <w:bottom w:val="none" w:sz="0" w:space="0" w:color="auto"/>
        <w:right w:val="none" w:sz="0" w:space="0" w:color="auto"/>
      </w:divBdr>
    </w:div>
    <w:div w:id="1800150754">
      <w:bodyDiv w:val="1"/>
      <w:marLeft w:val="0"/>
      <w:marRight w:val="0"/>
      <w:marTop w:val="0"/>
      <w:marBottom w:val="0"/>
      <w:divBdr>
        <w:top w:val="none" w:sz="0" w:space="0" w:color="auto"/>
        <w:left w:val="none" w:sz="0" w:space="0" w:color="auto"/>
        <w:bottom w:val="none" w:sz="0" w:space="0" w:color="auto"/>
        <w:right w:val="none" w:sz="0" w:space="0" w:color="auto"/>
      </w:divBdr>
    </w:div>
    <w:div w:id="1804427201">
      <w:bodyDiv w:val="1"/>
      <w:marLeft w:val="0"/>
      <w:marRight w:val="0"/>
      <w:marTop w:val="0"/>
      <w:marBottom w:val="0"/>
      <w:divBdr>
        <w:top w:val="none" w:sz="0" w:space="0" w:color="auto"/>
        <w:left w:val="none" w:sz="0" w:space="0" w:color="auto"/>
        <w:bottom w:val="none" w:sz="0" w:space="0" w:color="auto"/>
        <w:right w:val="none" w:sz="0" w:space="0" w:color="auto"/>
      </w:divBdr>
    </w:div>
    <w:div w:id="1811048512">
      <w:bodyDiv w:val="1"/>
      <w:marLeft w:val="0"/>
      <w:marRight w:val="0"/>
      <w:marTop w:val="0"/>
      <w:marBottom w:val="0"/>
      <w:divBdr>
        <w:top w:val="none" w:sz="0" w:space="0" w:color="auto"/>
        <w:left w:val="none" w:sz="0" w:space="0" w:color="auto"/>
        <w:bottom w:val="none" w:sz="0" w:space="0" w:color="auto"/>
        <w:right w:val="none" w:sz="0" w:space="0" w:color="auto"/>
      </w:divBdr>
    </w:div>
    <w:div w:id="1812017056">
      <w:bodyDiv w:val="1"/>
      <w:marLeft w:val="0"/>
      <w:marRight w:val="0"/>
      <w:marTop w:val="0"/>
      <w:marBottom w:val="0"/>
      <w:divBdr>
        <w:top w:val="none" w:sz="0" w:space="0" w:color="auto"/>
        <w:left w:val="none" w:sz="0" w:space="0" w:color="auto"/>
        <w:bottom w:val="none" w:sz="0" w:space="0" w:color="auto"/>
        <w:right w:val="none" w:sz="0" w:space="0" w:color="auto"/>
      </w:divBdr>
    </w:div>
    <w:div w:id="1815247430">
      <w:bodyDiv w:val="1"/>
      <w:marLeft w:val="0"/>
      <w:marRight w:val="0"/>
      <w:marTop w:val="0"/>
      <w:marBottom w:val="0"/>
      <w:divBdr>
        <w:top w:val="none" w:sz="0" w:space="0" w:color="auto"/>
        <w:left w:val="none" w:sz="0" w:space="0" w:color="auto"/>
        <w:bottom w:val="none" w:sz="0" w:space="0" w:color="auto"/>
        <w:right w:val="none" w:sz="0" w:space="0" w:color="auto"/>
      </w:divBdr>
    </w:div>
    <w:div w:id="1821650338">
      <w:bodyDiv w:val="1"/>
      <w:marLeft w:val="0"/>
      <w:marRight w:val="0"/>
      <w:marTop w:val="0"/>
      <w:marBottom w:val="0"/>
      <w:divBdr>
        <w:top w:val="none" w:sz="0" w:space="0" w:color="auto"/>
        <w:left w:val="none" w:sz="0" w:space="0" w:color="auto"/>
        <w:bottom w:val="none" w:sz="0" w:space="0" w:color="auto"/>
        <w:right w:val="none" w:sz="0" w:space="0" w:color="auto"/>
      </w:divBdr>
    </w:div>
    <w:div w:id="1832408188">
      <w:bodyDiv w:val="1"/>
      <w:marLeft w:val="0"/>
      <w:marRight w:val="0"/>
      <w:marTop w:val="0"/>
      <w:marBottom w:val="0"/>
      <w:divBdr>
        <w:top w:val="none" w:sz="0" w:space="0" w:color="auto"/>
        <w:left w:val="none" w:sz="0" w:space="0" w:color="auto"/>
        <w:bottom w:val="none" w:sz="0" w:space="0" w:color="auto"/>
        <w:right w:val="none" w:sz="0" w:space="0" w:color="auto"/>
      </w:divBdr>
    </w:div>
    <w:div w:id="1836532509">
      <w:bodyDiv w:val="1"/>
      <w:marLeft w:val="0"/>
      <w:marRight w:val="0"/>
      <w:marTop w:val="0"/>
      <w:marBottom w:val="0"/>
      <w:divBdr>
        <w:top w:val="none" w:sz="0" w:space="0" w:color="auto"/>
        <w:left w:val="none" w:sz="0" w:space="0" w:color="auto"/>
        <w:bottom w:val="none" w:sz="0" w:space="0" w:color="auto"/>
        <w:right w:val="none" w:sz="0" w:space="0" w:color="auto"/>
      </w:divBdr>
    </w:div>
    <w:div w:id="1839340679">
      <w:bodyDiv w:val="1"/>
      <w:marLeft w:val="0"/>
      <w:marRight w:val="0"/>
      <w:marTop w:val="0"/>
      <w:marBottom w:val="0"/>
      <w:divBdr>
        <w:top w:val="none" w:sz="0" w:space="0" w:color="auto"/>
        <w:left w:val="none" w:sz="0" w:space="0" w:color="auto"/>
        <w:bottom w:val="none" w:sz="0" w:space="0" w:color="auto"/>
        <w:right w:val="none" w:sz="0" w:space="0" w:color="auto"/>
      </w:divBdr>
    </w:div>
    <w:div w:id="1841845806">
      <w:bodyDiv w:val="1"/>
      <w:marLeft w:val="0"/>
      <w:marRight w:val="0"/>
      <w:marTop w:val="0"/>
      <w:marBottom w:val="0"/>
      <w:divBdr>
        <w:top w:val="none" w:sz="0" w:space="0" w:color="auto"/>
        <w:left w:val="none" w:sz="0" w:space="0" w:color="auto"/>
        <w:bottom w:val="none" w:sz="0" w:space="0" w:color="auto"/>
        <w:right w:val="none" w:sz="0" w:space="0" w:color="auto"/>
      </w:divBdr>
    </w:div>
    <w:div w:id="1844004920">
      <w:bodyDiv w:val="1"/>
      <w:marLeft w:val="0"/>
      <w:marRight w:val="0"/>
      <w:marTop w:val="0"/>
      <w:marBottom w:val="0"/>
      <w:divBdr>
        <w:top w:val="none" w:sz="0" w:space="0" w:color="auto"/>
        <w:left w:val="none" w:sz="0" w:space="0" w:color="auto"/>
        <w:bottom w:val="none" w:sz="0" w:space="0" w:color="auto"/>
        <w:right w:val="none" w:sz="0" w:space="0" w:color="auto"/>
      </w:divBdr>
    </w:div>
    <w:div w:id="1844316486">
      <w:bodyDiv w:val="1"/>
      <w:marLeft w:val="0"/>
      <w:marRight w:val="0"/>
      <w:marTop w:val="0"/>
      <w:marBottom w:val="0"/>
      <w:divBdr>
        <w:top w:val="none" w:sz="0" w:space="0" w:color="auto"/>
        <w:left w:val="none" w:sz="0" w:space="0" w:color="auto"/>
        <w:bottom w:val="none" w:sz="0" w:space="0" w:color="auto"/>
        <w:right w:val="none" w:sz="0" w:space="0" w:color="auto"/>
      </w:divBdr>
    </w:div>
    <w:div w:id="1848054661">
      <w:bodyDiv w:val="1"/>
      <w:marLeft w:val="0"/>
      <w:marRight w:val="0"/>
      <w:marTop w:val="0"/>
      <w:marBottom w:val="0"/>
      <w:divBdr>
        <w:top w:val="none" w:sz="0" w:space="0" w:color="auto"/>
        <w:left w:val="none" w:sz="0" w:space="0" w:color="auto"/>
        <w:bottom w:val="none" w:sz="0" w:space="0" w:color="auto"/>
        <w:right w:val="none" w:sz="0" w:space="0" w:color="auto"/>
      </w:divBdr>
    </w:div>
    <w:div w:id="1849368731">
      <w:bodyDiv w:val="1"/>
      <w:marLeft w:val="0"/>
      <w:marRight w:val="0"/>
      <w:marTop w:val="0"/>
      <w:marBottom w:val="0"/>
      <w:divBdr>
        <w:top w:val="none" w:sz="0" w:space="0" w:color="auto"/>
        <w:left w:val="none" w:sz="0" w:space="0" w:color="auto"/>
        <w:bottom w:val="none" w:sz="0" w:space="0" w:color="auto"/>
        <w:right w:val="none" w:sz="0" w:space="0" w:color="auto"/>
      </w:divBdr>
    </w:div>
    <w:div w:id="1854492845">
      <w:bodyDiv w:val="1"/>
      <w:marLeft w:val="0"/>
      <w:marRight w:val="0"/>
      <w:marTop w:val="0"/>
      <w:marBottom w:val="0"/>
      <w:divBdr>
        <w:top w:val="none" w:sz="0" w:space="0" w:color="auto"/>
        <w:left w:val="none" w:sz="0" w:space="0" w:color="auto"/>
        <w:bottom w:val="none" w:sz="0" w:space="0" w:color="auto"/>
        <w:right w:val="none" w:sz="0" w:space="0" w:color="auto"/>
      </w:divBdr>
    </w:div>
    <w:div w:id="1855261223">
      <w:bodyDiv w:val="1"/>
      <w:marLeft w:val="0"/>
      <w:marRight w:val="0"/>
      <w:marTop w:val="0"/>
      <w:marBottom w:val="0"/>
      <w:divBdr>
        <w:top w:val="none" w:sz="0" w:space="0" w:color="auto"/>
        <w:left w:val="none" w:sz="0" w:space="0" w:color="auto"/>
        <w:bottom w:val="none" w:sz="0" w:space="0" w:color="auto"/>
        <w:right w:val="none" w:sz="0" w:space="0" w:color="auto"/>
      </w:divBdr>
    </w:div>
    <w:div w:id="1855264430">
      <w:bodyDiv w:val="1"/>
      <w:marLeft w:val="0"/>
      <w:marRight w:val="0"/>
      <w:marTop w:val="0"/>
      <w:marBottom w:val="0"/>
      <w:divBdr>
        <w:top w:val="none" w:sz="0" w:space="0" w:color="auto"/>
        <w:left w:val="none" w:sz="0" w:space="0" w:color="auto"/>
        <w:bottom w:val="none" w:sz="0" w:space="0" w:color="auto"/>
        <w:right w:val="none" w:sz="0" w:space="0" w:color="auto"/>
      </w:divBdr>
    </w:div>
    <w:div w:id="1856842890">
      <w:bodyDiv w:val="1"/>
      <w:marLeft w:val="0"/>
      <w:marRight w:val="0"/>
      <w:marTop w:val="0"/>
      <w:marBottom w:val="0"/>
      <w:divBdr>
        <w:top w:val="none" w:sz="0" w:space="0" w:color="auto"/>
        <w:left w:val="none" w:sz="0" w:space="0" w:color="auto"/>
        <w:bottom w:val="none" w:sz="0" w:space="0" w:color="auto"/>
        <w:right w:val="none" w:sz="0" w:space="0" w:color="auto"/>
      </w:divBdr>
    </w:div>
    <w:div w:id="1858041141">
      <w:bodyDiv w:val="1"/>
      <w:marLeft w:val="0"/>
      <w:marRight w:val="0"/>
      <w:marTop w:val="0"/>
      <w:marBottom w:val="0"/>
      <w:divBdr>
        <w:top w:val="none" w:sz="0" w:space="0" w:color="auto"/>
        <w:left w:val="none" w:sz="0" w:space="0" w:color="auto"/>
        <w:bottom w:val="none" w:sz="0" w:space="0" w:color="auto"/>
        <w:right w:val="none" w:sz="0" w:space="0" w:color="auto"/>
      </w:divBdr>
    </w:div>
    <w:div w:id="1859738381">
      <w:bodyDiv w:val="1"/>
      <w:marLeft w:val="0"/>
      <w:marRight w:val="0"/>
      <w:marTop w:val="0"/>
      <w:marBottom w:val="0"/>
      <w:divBdr>
        <w:top w:val="none" w:sz="0" w:space="0" w:color="auto"/>
        <w:left w:val="none" w:sz="0" w:space="0" w:color="auto"/>
        <w:bottom w:val="none" w:sz="0" w:space="0" w:color="auto"/>
        <w:right w:val="none" w:sz="0" w:space="0" w:color="auto"/>
      </w:divBdr>
    </w:div>
    <w:div w:id="1860661275">
      <w:bodyDiv w:val="1"/>
      <w:marLeft w:val="0"/>
      <w:marRight w:val="0"/>
      <w:marTop w:val="0"/>
      <w:marBottom w:val="0"/>
      <w:divBdr>
        <w:top w:val="none" w:sz="0" w:space="0" w:color="auto"/>
        <w:left w:val="none" w:sz="0" w:space="0" w:color="auto"/>
        <w:bottom w:val="none" w:sz="0" w:space="0" w:color="auto"/>
        <w:right w:val="none" w:sz="0" w:space="0" w:color="auto"/>
      </w:divBdr>
    </w:div>
    <w:div w:id="1862670478">
      <w:bodyDiv w:val="1"/>
      <w:marLeft w:val="0"/>
      <w:marRight w:val="0"/>
      <w:marTop w:val="0"/>
      <w:marBottom w:val="0"/>
      <w:divBdr>
        <w:top w:val="none" w:sz="0" w:space="0" w:color="auto"/>
        <w:left w:val="none" w:sz="0" w:space="0" w:color="auto"/>
        <w:bottom w:val="none" w:sz="0" w:space="0" w:color="auto"/>
        <w:right w:val="none" w:sz="0" w:space="0" w:color="auto"/>
      </w:divBdr>
    </w:div>
    <w:div w:id="1862736916">
      <w:bodyDiv w:val="1"/>
      <w:marLeft w:val="0"/>
      <w:marRight w:val="0"/>
      <w:marTop w:val="0"/>
      <w:marBottom w:val="0"/>
      <w:divBdr>
        <w:top w:val="none" w:sz="0" w:space="0" w:color="auto"/>
        <w:left w:val="none" w:sz="0" w:space="0" w:color="auto"/>
        <w:bottom w:val="none" w:sz="0" w:space="0" w:color="auto"/>
        <w:right w:val="none" w:sz="0" w:space="0" w:color="auto"/>
      </w:divBdr>
    </w:div>
    <w:div w:id="1863324842">
      <w:bodyDiv w:val="1"/>
      <w:marLeft w:val="0"/>
      <w:marRight w:val="0"/>
      <w:marTop w:val="0"/>
      <w:marBottom w:val="0"/>
      <w:divBdr>
        <w:top w:val="none" w:sz="0" w:space="0" w:color="auto"/>
        <w:left w:val="none" w:sz="0" w:space="0" w:color="auto"/>
        <w:bottom w:val="none" w:sz="0" w:space="0" w:color="auto"/>
        <w:right w:val="none" w:sz="0" w:space="0" w:color="auto"/>
      </w:divBdr>
    </w:div>
    <w:div w:id="1867057219">
      <w:bodyDiv w:val="1"/>
      <w:marLeft w:val="0"/>
      <w:marRight w:val="0"/>
      <w:marTop w:val="0"/>
      <w:marBottom w:val="0"/>
      <w:divBdr>
        <w:top w:val="none" w:sz="0" w:space="0" w:color="auto"/>
        <w:left w:val="none" w:sz="0" w:space="0" w:color="auto"/>
        <w:bottom w:val="none" w:sz="0" w:space="0" w:color="auto"/>
        <w:right w:val="none" w:sz="0" w:space="0" w:color="auto"/>
      </w:divBdr>
    </w:div>
    <w:div w:id="1868567838">
      <w:bodyDiv w:val="1"/>
      <w:marLeft w:val="0"/>
      <w:marRight w:val="0"/>
      <w:marTop w:val="0"/>
      <w:marBottom w:val="0"/>
      <w:divBdr>
        <w:top w:val="none" w:sz="0" w:space="0" w:color="auto"/>
        <w:left w:val="none" w:sz="0" w:space="0" w:color="auto"/>
        <w:bottom w:val="none" w:sz="0" w:space="0" w:color="auto"/>
        <w:right w:val="none" w:sz="0" w:space="0" w:color="auto"/>
      </w:divBdr>
    </w:div>
    <w:div w:id="1874270150">
      <w:bodyDiv w:val="1"/>
      <w:marLeft w:val="0"/>
      <w:marRight w:val="0"/>
      <w:marTop w:val="0"/>
      <w:marBottom w:val="0"/>
      <w:divBdr>
        <w:top w:val="none" w:sz="0" w:space="0" w:color="auto"/>
        <w:left w:val="none" w:sz="0" w:space="0" w:color="auto"/>
        <w:bottom w:val="none" w:sz="0" w:space="0" w:color="auto"/>
        <w:right w:val="none" w:sz="0" w:space="0" w:color="auto"/>
      </w:divBdr>
    </w:div>
    <w:div w:id="1883521532">
      <w:bodyDiv w:val="1"/>
      <w:marLeft w:val="0"/>
      <w:marRight w:val="0"/>
      <w:marTop w:val="0"/>
      <w:marBottom w:val="0"/>
      <w:divBdr>
        <w:top w:val="none" w:sz="0" w:space="0" w:color="auto"/>
        <w:left w:val="none" w:sz="0" w:space="0" w:color="auto"/>
        <w:bottom w:val="none" w:sz="0" w:space="0" w:color="auto"/>
        <w:right w:val="none" w:sz="0" w:space="0" w:color="auto"/>
      </w:divBdr>
    </w:div>
    <w:div w:id="1894734627">
      <w:bodyDiv w:val="1"/>
      <w:marLeft w:val="0"/>
      <w:marRight w:val="0"/>
      <w:marTop w:val="0"/>
      <w:marBottom w:val="0"/>
      <w:divBdr>
        <w:top w:val="none" w:sz="0" w:space="0" w:color="auto"/>
        <w:left w:val="none" w:sz="0" w:space="0" w:color="auto"/>
        <w:bottom w:val="none" w:sz="0" w:space="0" w:color="auto"/>
        <w:right w:val="none" w:sz="0" w:space="0" w:color="auto"/>
      </w:divBdr>
    </w:div>
    <w:div w:id="1899853340">
      <w:bodyDiv w:val="1"/>
      <w:marLeft w:val="0"/>
      <w:marRight w:val="0"/>
      <w:marTop w:val="0"/>
      <w:marBottom w:val="0"/>
      <w:divBdr>
        <w:top w:val="none" w:sz="0" w:space="0" w:color="auto"/>
        <w:left w:val="none" w:sz="0" w:space="0" w:color="auto"/>
        <w:bottom w:val="none" w:sz="0" w:space="0" w:color="auto"/>
        <w:right w:val="none" w:sz="0" w:space="0" w:color="auto"/>
      </w:divBdr>
    </w:div>
    <w:div w:id="1901400129">
      <w:bodyDiv w:val="1"/>
      <w:marLeft w:val="0"/>
      <w:marRight w:val="0"/>
      <w:marTop w:val="0"/>
      <w:marBottom w:val="0"/>
      <w:divBdr>
        <w:top w:val="none" w:sz="0" w:space="0" w:color="auto"/>
        <w:left w:val="none" w:sz="0" w:space="0" w:color="auto"/>
        <w:bottom w:val="none" w:sz="0" w:space="0" w:color="auto"/>
        <w:right w:val="none" w:sz="0" w:space="0" w:color="auto"/>
      </w:divBdr>
    </w:div>
    <w:div w:id="1901672239">
      <w:bodyDiv w:val="1"/>
      <w:marLeft w:val="0"/>
      <w:marRight w:val="0"/>
      <w:marTop w:val="0"/>
      <w:marBottom w:val="0"/>
      <w:divBdr>
        <w:top w:val="none" w:sz="0" w:space="0" w:color="auto"/>
        <w:left w:val="none" w:sz="0" w:space="0" w:color="auto"/>
        <w:bottom w:val="none" w:sz="0" w:space="0" w:color="auto"/>
        <w:right w:val="none" w:sz="0" w:space="0" w:color="auto"/>
      </w:divBdr>
    </w:div>
    <w:div w:id="1903053852">
      <w:bodyDiv w:val="1"/>
      <w:marLeft w:val="0"/>
      <w:marRight w:val="0"/>
      <w:marTop w:val="0"/>
      <w:marBottom w:val="0"/>
      <w:divBdr>
        <w:top w:val="none" w:sz="0" w:space="0" w:color="auto"/>
        <w:left w:val="none" w:sz="0" w:space="0" w:color="auto"/>
        <w:bottom w:val="none" w:sz="0" w:space="0" w:color="auto"/>
        <w:right w:val="none" w:sz="0" w:space="0" w:color="auto"/>
      </w:divBdr>
    </w:div>
    <w:div w:id="1907570332">
      <w:bodyDiv w:val="1"/>
      <w:marLeft w:val="0"/>
      <w:marRight w:val="0"/>
      <w:marTop w:val="0"/>
      <w:marBottom w:val="0"/>
      <w:divBdr>
        <w:top w:val="none" w:sz="0" w:space="0" w:color="auto"/>
        <w:left w:val="none" w:sz="0" w:space="0" w:color="auto"/>
        <w:bottom w:val="none" w:sz="0" w:space="0" w:color="auto"/>
        <w:right w:val="none" w:sz="0" w:space="0" w:color="auto"/>
      </w:divBdr>
    </w:div>
    <w:div w:id="1909605446">
      <w:bodyDiv w:val="1"/>
      <w:marLeft w:val="0"/>
      <w:marRight w:val="0"/>
      <w:marTop w:val="0"/>
      <w:marBottom w:val="0"/>
      <w:divBdr>
        <w:top w:val="none" w:sz="0" w:space="0" w:color="auto"/>
        <w:left w:val="none" w:sz="0" w:space="0" w:color="auto"/>
        <w:bottom w:val="none" w:sz="0" w:space="0" w:color="auto"/>
        <w:right w:val="none" w:sz="0" w:space="0" w:color="auto"/>
      </w:divBdr>
    </w:div>
    <w:div w:id="1910074020">
      <w:bodyDiv w:val="1"/>
      <w:marLeft w:val="0"/>
      <w:marRight w:val="0"/>
      <w:marTop w:val="0"/>
      <w:marBottom w:val="0"/>
      <w:divBdr>
        <w:top w:val="none" w:sz="0" w:space="0" w:color="auto"/>
        <w:left w:val="none" w:sz="0" w:space="0" w:color="auto"/>
        <w:bottom w:val="none" w:sz="0" w:space="0" w:color="auto"/>
        <w:right w:val="none" w:sz="0" w:space="0" w:color="auto"/>
      </w:divBdr>
    </w:div>
    <w:div w:id="1910262280">
      <w:bodyDiv w:val="1"/>
      <w:marLeft w:val="0"/>
      <w:marRight w:val="0"/>
      <w:marTop w:val="0"/>
      <w:marBottom w:val="0"/>
      <w:divBdr>
        <w:top w:val="none" w:sz="0" w:space="0" w:color="auto"/>
        <w:left w:val="none" w:sz="0" w:space="0" w:color="auto"/>
        <w:bottom w:val="none" w:sz="0" w:space="0" w:color="auto"/>
        <w:right w:val="none" w:sz="0" w:space="0" w:color="auto"/>
      </w:divBdr>
    </w:div>
    <w:div w:id="1911500697">
      <w:bodyDiv w:val="1"/>
      <w:marLeft w:val="0"/>
      <w:marRight w:val="0"/>
      <w:marTop w:val="0"/>
      <w:marBottom w:val="0"/>
      <w:divBdr>
        <w:top w:val="none" w:sz="0" w:space="0" w:color="auto"/>
        <w:left w:val="none" w:sz="0" w:space="0" w:color="auto"/>
        <w:bottom w:val="none" w:sz="0" w:space="0" w:color="auto"/>
        <w:right w:val="none" w:sz="0" w:space="0" w:color="auto"/>
      </w:divBdr>
    </w:div>
    <w:div w:id="1914772641">
      <w:bodyDiv w:val="1"/>
      <w:marLeft w:val="0"/>
      <w:marRight w:val="0"/>
      <w:marTop w:val="0"/>
      <w:marBottom w:val="0"/>
      <w:divBdr>
        <w:top w:val="none" w:sz="0" w:space="0" w:color="auto"/>
        <w:left w:val="none" w:sz="0" w:space="0" w:color="auto"/>
        <w:bottom w:val="none" w:sz="0" w:space="0" w:color="auto"/>
        <w:right w:val="none" w:sz="0" w:space="0" w:color="auto"/>
      </w:divBdr>
    </w:div>
    <w:div w:id="1917788089">
      <w:bodyDiv w:val="1"/>
      <w:marLeft w:val="0"/>
      <w:marRight w:val="0"/>
      <w:marTop w:val="0"/>
      <w:marBottom w:val="0"/>
      <w:divBdr>
        <w:top w:val="none" w:sz="0" w:space="0" w:color="auto"/>
        <w:left w:val="none" w:sz="0" w:space="0" w:color="auto"/>
        <w:bottom w:val="none" w:sz="0" w:space="0" w:color="auto"/>
        <w:right w:val="none" w:sz="0" w:space="0" w:color="auto"/>
      </w:divBdr>
    </w:div>
    <w:div w:id="1927686884">
      <w:bodyDiv w:val="1"/>
      <w:marLeft w:val="0"/>
      <w:marRight w:val="0"/>
      <w:marTop w:val="0"/>
      <w:marBottom w:val="0"/>
      <w:divBdr>
        <w:top w:val="none" w:sz="0" w:space="0" w:color="auto"/>
        <w:left w:val="none" w:sz="0" w:space="0" w:color="auto"/>
        <w:bottom w:val="none" w:sz="0" w:space="0" w:color="auto"/>
        <w:right w:val="none" w:sz="0" w:space="0" w:color="auto"/>
      </w:divBdr>
    </w:div>
    <w:div w:id="1929340698">
      <w:bodyDiv w:val="1"/>
      <w:marLeft w:val="0"/>
      <w:marRight w:val="0"/>
      <w:marTop w:val="0"/>
      <w:marBottom w:val="0"/>
      <w:divBdr>
        <w:top w:val="none" w:sz="0" w:space="0" w:color="auto"/>
        <w:left w:val="none" w:sz="0" w:space="0" w:color="auto"/>
        <w:bottom w:val="none" w:sz="0" w:space="0" w:color="auto"/>
        <w:right w:val="none" w:sz="0" w:space="0" w:color="auto"/>
      </w:divBdr>
    </w:div>
    <w:div w:id="1939409721">
      <w:bodyDiv w:val="1"/>
      <w:marLeft w:val="0"/>
      <w:marRight w:val="0"/>
      <w:marTop w:val="0"/>
      <w:marBottom w:val="0"/>
      <w:divBdr>
        <w:top w:val="none" w:sz="0" w:space="0" w:color="auto"/>
        <w:left w:val="none" w:sz="0" w:space="0" w:color="auto"/>
        <w:bottom w:val="none" w:sz="0" w:space="0" w:color="auto"/>
        <w:right w:val="none" w:sz="0" w:space="0" w:color="auto"/>
      </w:divBdr>
    </w:div>
    <w:div w:id="1940210980">
      <w:bodyDiv w:val="1"/>
      <w:marLeft w:val="0"/>
      <w:marRight w:val="0"/>
      <w:marTop w:val="0"/>
      <w:marBottom w:val="0"/>
      <w:divBdr>
        <w:top w:val="none" w:sz="0" w:space="0" w:color="auto"/>
        <w:left w:val="none" w:sz="0" w:space="0" w:color="auto"/>
        <w:bottom w:val="none" w:sz="0" w:space="0" w:color="auto"/>
        <w:right w:val="none" w:sz="0" w:space="0" w:color="auto"/>
      </w:divBdr>
    </w:div>
    <w:div w:id="1944262937">
      <w:bodyDiv w:val="1"/>
      <w:marLeft w:val="0"/>
      <w:marRight w:val="0"/>
      <w:marTop w:val="0"/>
      <w:marBottom w:val="0"/>
      <w:divBdr>
        <w:top w:val="none" w:sz="0" w:space="0" w:color="auto"/>
        <w:left w:val="none" w:sz="0" w:space="0" w:color="auto"/>
        <w:bottom w:val="none" w:sz="0" w:space="0" w:color="auto"/>
        <w:right w:val="none" w:sz="0" w:space="0" w:color="auto"/>
      </w:divBdr>
    </w:div>
    <w:div w:id="1954707964">
      <w:bodyDiv w:val="1"/>
      <w:marLeft w:val="0"/>
      <w:marRight w:val="0"/>
      <w:marTop w:val="0"/>
      <w:marBottom w:val="0"/>
      <w:divBdr>
        <w:top w:val="none" w:sz="0" w:space="0" w:color="auto"/>
        <w:left w:val="none" w:sz="0" w:space="0" w:color="auto"/>
        <w:bottom w:val="none" w:sz="0" w:space="0" w:color="auto"/>
        <w:right w:val="none" w:sz="0" w:space="0" w:color="auto"/>
      </w:divBdr>
    </w:div>
    <w:div w:id="1962372048">
      <w:bodyDiv w:val="1"/>
      <w:marLeft w:val="0"/>
      <w:marRight w:val="0"/>
      <w:marTop w:val="0"/>
      <w:marBottom w:val="0"/>
      <w:divBdr>
        <w:top w:val="none" w:sz="0" w:space="0" w:color="auto"/>
        <w:left w:val="none" w:sz="0" w:space="0" w:color="auto"/>
        <w:bottom w:val="none" w:sz="0" w:space="0" w:color="auto"/>
        <w:right w:val="none" w:sz="0" w:space="0" w:color="auto"/>
      </w:divBdr>
    </w:div>
    <w:div w:id="1963153493">
      <w:bodyDiv w:val="1"/>
      <w:marLeft w:val="0"/>
      <w:marRight w:val="0"/>
      <w:marTop w:val="0"/>
      <w:marBottom w:val="0"/>
      <w:divBdr>
        <w:top w:val="none" w:sz="0" w:space="0" w:color="auto"/>
        <w:left w:val="none" w:sz="0" w:space="0" w:color="auto"/>
        <w:bottom w:val="none" w:sz="0" w:space="0" w:color="auto"/>
        <w:right w:val="none" w:sz="0" w:space="0" w:color="auto"/>
      </w:divBdr>
    </w:div>
    <w:div w:id="1971934161">
      <w:bodyDiv w:val="1"/>
      <w:marLeft w:val="0"/>
      <w:marRight w:val="0"/>
      <w:marTop w:val="0"/>
      <w:marBottom w:val="0"/>
      <w:divBdr>
        <w:top w:val="none" w:sz="0" w:space="0" w:color="auto"/>
        <w:left w:val="none" w:sz="0" w:space="0" w:color="auto"/>
        <w:bottom w:val="none" w:sz="0" w:space="0" w:color="auto"/>
        <w:right w:val="none" w:sz="0" w:space="0" w:color="auto"/>
      </w:divBdr>
      <w:divsChild>
        <w:div w:id="260992802">
          <w:marLeft w:val="0"/>
          <w:marRight w:val="0"/>
          <w:marTop w:val="0"/>
          <w:marBottom w:val="0"/>
          <w:divBdr>
            <w:top w:val="none" w:sz="0" w:space="0" w:color="auto"/>
            <w:left w:val="none" w:sz="0" w:space="0" w:color="auto"/>
            <w:bottom w:val="none" w:sz="0" w:space="0" w:color="auto"/>
            <w:right w:val="none" w:sz="0" w:space="0" w:color="auto"/>
          </w:divBdr>
        </w:div>
        <w:div w:id="413623863">
          <w:marLeft w:val="0"/>
          <w:marRight w:val="0"/>
          <w:marTop w:val="0"/>
          <w:marBottom w:val="0"/>
          <w:divBdr>
            <w:top w:val="none" w:sz="0" w:space="0" w:color="auto"/>
            <w:left w:val="none" w:sz="0" w:space="0" w:color="auto"/>
            <w:bottom w:val="none" w:sz="0" w:space="0" w:color="auto"/>
            <w:right w:val="none" w:sz="0" w:space="0" w:color="auto"/>
          </w:divBdr>
        </w:div>
        <w:div w:id="595870835">
          <w:marLeft w:val="0"/>
          <w:marRight w:val="0"/>
          <w:marTop w:val="0"/>
          <w:marBottom w:val="0"/>
          <w:divBdr>
            <w:top w:val="none" w:sz="0" w:space="0" w:color="auto"/>
            <w:left w:val="none" w:sz="0" w:space="0" w:color="auto"/>
            <w:bottom w:val="none" w:sz="0" w:space="0" w:color="auto"/>
            <w:right w:val="none" w:sz="0" w:space="0" w:color="auto"/>
          </w:divBdr>
        </w:div>
        <w:div w:id="1490098802">
          <w:marLeft w:val="0"/>
          <w:marRight w:val="0"/>
          <w:marTop w:val="0"/>
          <w:marBottom w:val="0"/>
          <w:divBdr>
            <w:top w:val="none" w:sz="0" w:space="0" w:color="auto"/>
            <w:left w:val="none" w:sz="0" w:space="0" w:color="auto"/>
            <w:bottom w:val="none" w:sz="0" w:space="0" w:color="auto"/>
            <w:right w:val="none" w:sz="0" w:space="0" w:color="auto"/>
          </w:divBdr>
        </w:div>
      </w:divsChild>
    </w:div>
    <w:div w:id="1977759688">
      <w:bodyDiv w:val="1"/>
      <w:marLeft w:val="0"/>
      <w:marRight w:val="0"/>
      <w:marTop w:val="0"/>
      <w:marBottom w:val="0"/>
      <w:divBdr>
        <w:top w:val="none" w:sz="0" w:space="0" w:color="auto"/>
        <w:left w:val="none" w:sz="0" w:space="0" w:color="auto"/>
        <w:bottom w:val="none" w:sz="0" w:space="0" w:color="auto"/>
        <w:right w:val="none" w:sz="0" w:space="0" w:color="auto"/>
      </w:divBdr>
    </w:div>
    <w:div w:id="1980261522">
      <w:bodyDiv w:val="1"/>
      <w:marLeft w:val="0"/>
      <w:marRight w:val="0"/>
      <w:marTop w:val="0"/>
      <w:marBottom w:val="0"/>
      <w:divBdr>
        <w:top w:val="none" w:sz="0" w:space="0" w:color="auto"/>
        <w:left w:val="none" w:sz="0" w:space="0" w:color="auto"/>
        <w:bottom w:val="none" w:sz="0" w:space="0" w:color="auto"/>
        <w:right w:val="none" w:sz="0" w:space="0" w:color="auto"/>
      </w:divBdr>
    </w:div>
    <w:div w:id="1981180433">
      <w:bodyDiv w:val="1"/>
      <w:marLeft w:val="0"/>
      <w:marRight w:val="0"/>
      <w:marTop w:val="0"/>
      <w:marBottom w:val="0"/>
      <w:divBdr>
        <w:top w:val="none" w:sz="0" w:space="0" w:color="auto"/>
        <w:left w:val="none" w:sz="0" w:space="0" w:color="auto"/>
        <w:bottom w:val="none" w:sz="0" w:space="0" w:color="auto"/>
        <w:right w:val="none" w:sz="0" w:space="0" w:color="auto"/>
      </w:divBdr>
    </w:div>
    <w:div w:id="1986856890">
      <w:bodyDiv w:val="1"/>
      <w:marLeft w:val="0"/>
      <w:marRight w:val="0"/>
      <w:marTop w:val="0"/>
      <w:marBottom w:val="0"/>
      <w:divBdr>
        <w:top w:val="none" w:sz="0" w:space="0" w:color="auto"/>
        <w:left w:val="none" w:sz="0" w:space="0" w:color="auto"/>
        <w:bottom w:val="none" w:sz="0" w:space="0" w:color="auto"/>
        <w:right w:val="none" w:sz="0" w:space="0" w:color="auto"/>
      </w:divBdr>
    </w:div>
    <w:div w:id="1989936204">
      <w:bodyDiv w:val="1"/>
      <w:marLeft w:val="0"/>
      <w:marRight w:val="0"/>
      <w:marTop w:val="0"/>
      <w:marBottom w:val="0"/>
      <w:divBdr>
        <w:top w:val="none" w:sz="0" w:space="0" w:color="auto"/>
        <w:left w:val="none" w:sz="0" w:space="0" w:color="auto"/>
        <w:bottom w:val="none" w:sz="0" w:space="0" w:color="auto"/>
        <w:right w:val="none" w:sz="0" w:space="0" w:color="auto"/>
      </w:divBdr>
    </w:div>
    <w:div w:id="1998416513">
      <w:bodyDiv w:val="1"/>
      <w:marLeft w:val="0"/>
      <w:marRight w:val="0"/>
      <w:marTop w:val="0"/>
      <w:marBottom w:val="0"/>
      <w:divBdr>
        <w:top w:val="none" w:sz="0" w:space="0" w:color="auto"/>
        <w:left w:val="none" w:sz="0" w:space="0" w:color="auto"/>
        <w:bottom w:val="none" w:sz="0" w:space="0" w:color="auto"/>
        <w:right w:val="none" w:sz="0" w:space="0" w:color="auto"/>
      </w:divBdr>
    </w:div>
    <w:div w:id="1999068440">
      <w:bodyDiv w:val="1"/>
      <w:marLeft w:val="0"/>
      <w:marRight w:val="0"/>
      <w:marTop w:val="0"/>
      <w:marBottom w:val="0"/>
      <w:divBdr>
        <w:top w:val="none" w:sz="0" w:space="0" w:color="auto"/>
        <w:left w:val="none" w:sz="0" w:space="0" w:color="auto"/>
        <w:bottom w:val="none" w:sz="0" w:space="0" w:color="auto"/>
        <w:right w:val="none" w:sz="0" w:space="0" w:color="auto"/>
      </w:divBdr>
    </w:div>
    <w:div w:id="2006593488">
      <w:bodyDiv w:val="1"/>
      <w:marLeft w:val="0"/>
      <w:marRight w:val="0"/>
      <w:marTop w:val="0"/>
      <w:marBottom w:val="0"/>
      <w:divBdr>
        <w:top w:val="none" w:sz="0" w:space="0" w:color="auto"/>
        <w:left w:val="none" w:sz="0" w:space="0" w:color="auto"/>
        <w:bottom w:val="none" w:sz="0" w:space="0" w:color="auto"/>
        <w:right w:val="none" w:sz="0" w:space="0" w:color="auto"/>
      </w:divBdr>
    </w:div>
    <w:div w:id="2007442880">
      <w:bodyDiv w:val="1"/>
      <w:marLeft w:val="0"/>
      <w:marRight w:val="0"/>
      <w:marTop w:val="0"/>
      <w:marBottom w:val="0"/>
      <w:divBdr>
        <w:top w:val="none" w:sz="0" w:space="0" w:color="auto"/>
        <w:left w:val="none" w:sz="0" w:space="0" w:color="auto"/>
        <w:bottom w:val="none" w:sz="0" w:space="0" w:color="auto"/>
        <w:right w:val="none" w:sz="0" w:space="0" w:color="auto"/>
      </w:divBdr>
    </w:div>
    <w:div w:id="2017490807">
      <w:bodyDiv w:val="1"/>
      <w:marLeft w:val="0"/>
      <w:marRight w:val="0"/>
      <w:marTop w:val="0"/>
      <w:marBottom w:val="0"/>
      <w:divBdr>
        <w:top w:val="none" w:sz="0" w:space="0" w:color="auto"/>
        <w:left w:val="none" w:sz="0" w:space="0" w:color="auto"/>
        <w:bottom w:val="none" w:sz="0" w:space="0" w:color="auto"/>
        <w:right w:val="none" w:sz="0" w:space="0" w:color="auto"/>
      </w:divBdr>
      <w:divsChild>
        <w:div w:id="618874085">
          <w:marLeft w:val="0"/>
          <w:marRight w:val="0"/>
          <w:marTop w:val="0"/>
          <w:marBottom w:val="0"/>
          <w:divBdr>
            <w:top w:val="none" w:sz="0" w:space="0" w:color="auto"/>
            <w:left w:val="none" w:sz="0" w:space="0" w:color="auto"/>
            <w:bottom w:val="none" w:sz="0" w:space="0" w:color="auto"/>
            <w:right w:val="none" w:sz="0" w:space="0" w:color="auto"/>
          </w:divBdr>
        </w:div>
        <w:div w:id="1922638997">
          <w:marLeft w:val="0"/>
          <w:marRight w:val="0"/>
          <w:marTop w:val="0"/>
          <w:marBottom w:val="0"/>
          <w:divBdr>
            <w:top w:val="none" w:sz="0" w:space="0" w:color="auto"/>
            <w:left w:val="none" w:sz="0" w:space="0" w:color="auto"/>
            <w:bottom w:val="none" w:sz="0" w:space="0" w:color="auto"/>
            <w:right w:val="none" w:sz="0" w:space="0" w:color="auto"/>
          </w:divBdr>
        </w:div>
      </w:divsChild>
    </w:div>
    <w:div w:id="2017657010">
      <w:bodyDiv w:val="1"/>
      <w:marLeft w:val="0"/>
      <w:marRight w:val="0"/>
      <w:marTop w:val="0"/>
      <w:marBottom w:val="0"/>
      <w:divBdr>
        <w:top w:val="none" w:sz="0" w:space="0" w:color="auto"/>
        <w:left w:val="none" w:sz="0" w:space="0" w:color="auto"/>
        <w:bottom w:val="none" w:sz="0" w:space="0" w:color="auto"/>
        <w:right w:val="none" w:sz="0" w:space="0" w:color="auto"/>
      </w:divBdr>
    </w:div>
    <w:div w:id="2018386055">
      <w:bodyDiv w:val="1"/>
      <w:marLeft w:val="0"/>
      <w:marRight w:val="0"/>
      <w:marTop w:val="0"/>
      <w:marBottom w:val="0"/>
      <w:divBdr>
        <w:top w:val="none" w:sz="0" w:space="0" w:color="auto"/>
        <w:left w:val="none" w:sz="0" w:space="0" w:color="auto"/>
        <w:bottom w:val="none" w:sz="0" w:space="0" w:color="auto"/>
        <w:right w:val="none" w:sz="0" w:space="0" w:color="auto"/>
      </w:divBdr>
    </w:div>
    <w:div w:id="2023117791">
      <w:bodyDiv w:val="1"/>
      <w:marLeft w:val="0"/>
      <w:marRight w:val="0"/>
      <w:marTop w:val="0"/>
      <w:marBottom w:val="0"/>
      <w:divBdr>
        <w:top w:val="none" w:sz="0" w:space="0" w:color="auto"/>
        <w:left w:val="none" w:sz="0" w:space="0" w:color="auto"/>
        <w:bottom w:val="none" w:sz="0" w:space="0" w:color="auto"/>
        <w:right w:val="none" w:sz="0" w:space="0" w:color="auto"/>
      </w:divBdr>
    </w:div>
    <w:div w:id="2023779787">
      <w:bodyDiv w:val="1"/>
      <w:marLeft w:val="0"/>
      <w:marRight w:val="0"/>
      <w:marTop w:val="0"/>
      <w:marBottom w:val="0"/>
      <w:divBdr>
        <w:top w:val="none" w:sz="0" w:space="0" w:color="auto"/>
        <w:left w:val="none" w:sz="0" w:space="0" w:color="auto"/>
        <w:bottom w:val="none" w:sz="0" w:space="0" w:color="auto"/>
        <w:right w:val="none" w:sz="0" w:space="0" w:color="auto"/>
      </w:divBdr>
    </w:div>
    <w:div w:id="2024553453">
      <w:bodyDiv w:val="1"/>
      <w:marLeft w:val="0"/>
      <w:marRight w:val="0"/>
      <w:marTop w:val="0"/>
      <w:marBottom w:val="0"/>
      <w:divBdr>
        <w:top w:val="none" w:sz="0" w:space="0" w:color="auto"/>
        <w:left w:val="none" w:sz="0" w:space="0" w:color="auto"/>
        <w:bottom w:val="none" w:sz="0" w:space="0" w:color="auto"/>
        <w:right w:val="none" w:sz="0" w:space="0" w:color="auto"/>
      </w:divBdr>
    </w:div>
    <w:div w:id="2028557658">
      <w:bodyDiv w:val="1"/>
      <w:marLeft w:val="0"/>
      <w:marRight w:val="0"/>
      <w:marTop w:val="0"/>
      <w:marBottom w:val="0"/>
      <w:divBdr>
        <w:top w:val="none" w:sz="0" w:space="0" w:color="auto"/>
        <w:left w:val="none" w:sz="0" w:space="0" w:color="auto"/>
        <w:bottom w:val="none" w:sz="0" w:space="0" w:color="auto"/>
        <w:right w:val="none" w:sz="0" w:space="0" w:color="auto"/>
      </w:divBdr>
    </w:div>
    <w:div w:id="2035573191">
      <w:bodyDiv w:val="1"/>
      <w:marLeft w:val="0"/>
      <w:marRight w:val="0"/>
      <w:marTop w:val="0"/>
      <w:marBottom w:val="0"/>
      <w:divBdr>
        <w:top w:val="none" w:sz="0" w:space="0" w:color="auto"/>
        <w:left w:val="none" w:sz="0" w:space="0" w:color="auto"/>
        <w:bottom w:val="none" w:sz="0" w:space="0" w:color="auto"/>
        <w:right w:val="none" w:sz="0" w:space="0" w:color="auto"/>
      </w:divBdr>
    </w:div>
    <w:div w:id="2039624498">
      <w:bodyDiv w:val="1"/>
      <w:marLeft w:val="0"/>
      <w:marRight w:val="0"/>
      <w:marTop w:val="0"/>
      <w:marBottom w:val="0"/>
      <w:divBdr>
        <w:top w:val="none" w:sz="0" w:space="0" w:color="auto"/>
        <w:left w:val="none" w:sz="0" w:space="0" w:color="auto"/>
        <w:bottom w:val="none" w:sz="0" w:space="0" w:color="auto"/>
        <w:right w:val="none" w:sz="0" w:space="0" w:color="auto"/>
      </w:divBdr>
      <w:divsChild>
        <w:div w:id="871039186">
          <w:marLeft w:val="0"/>
          <w:marRight w:val="0"/>
          <w:marTop w:val="0"/>
          <w:marBottom w:val="0"/>
          <w:divBdr>
            <w:top w:val="none" w:sz="0" w:space="0" w:color="auto"/>
            <w:left w:val="none" w:sz="0" w:space="0" w:color="auto"/>
            <w:bottom w:val="none" w:sz="0" w:space="0" w:color="auto"/>
            <w:right w:val="none" w:sz="0" w:space="0" w:color="auto"/>
          </w:divBdr>
        </w:div>
      </w:divsChild>
    </w:div>
    <w:div w:id="2043437837">
      <w:bodyDiv w:val="1"/>
      <w:marLeft w:val="0"/>
      <w:marRight w:val="0"/>
      <w:marTop w:val="0"/>
      <w:marBottom w:val="0"/>
      <w:divBdr>
        <w:top w:val="none" w:sz="0" w:space="0" w:color="auto"/>
        <w:left w:val="none" w:sz="0" w:space="0" w:color="auto"/>
        <w:bottom w:val="none" w:sz="0" w:space="0" w:color="auto"/>
        <w:right w:val="none" w:sz="0" w:space="0" w:color="auto"/>
      </w:divBdr>
    </w:div>
    <w:div w:id="2043826555">
      <w:bodyDiv w:val="1"/>
      <w:marLeft w:val="0"/>
      <w:marRight w:val="0"/>
      <w:marTop w:val="0"/>
      <w:marBottom w:val="0"/>
      <w:divBdr>
        <w:top w:val="none" w:sz="0" w:space="0" w:color="auto"/>
        <w:left w:val="none" w:sz="0" w:space="0" w:color="auto"/>
        <w:bottom w:val="none" w:sz="0" w:space="0" w:color="auto"/>
        <w:right w:val="none" w:sz="0" w:space="0" w:color="auto"/>
      </w:divBdr>
    </w:div>
    <w:div w:id="2048792608">
      <w:bodyDiv w:val="1"/>
      <w:marLeft w:val="0"/>
      <w:marRight w:val="0"/>
      <w:marTop w:val="0"/>
      <w:marBottom w:val="0"/>
      <w:divBdr>
        <w:top w:val="none" w:sz="0" w:space="0" w:color="auto"/>
        <w:left w:val="none" w:sz="0" w:space="0" w:color="auto"/>
        <w:bottom w:val="none" w:sz="0" w:space="0" w:color="auto"/>
        <w:right w:val="none" w:sz="0" w:space="0" w:color="auto"/>
      </w:divBdr>
    </w:div>
    <w:div w:id="2050689685">
      <w:bodyDiv w:val="1"/>
      <w:marLeft w:val="0"/>
      <w:marRight w:val="0"/>
      <w:marTop w:val="0"/>
      <w:marBottom w:val="0"/>
      <w:divBdr>
        <w:top w:val="none" w:sz="0" w:space="0" w:color="auto"/>
        <w:left w:val="none" w:sz="0" w:space="0" w:color="auto"/>
        <w:bottom w:val="none" w:sz="0" w:space="0" w:color="auto"/>
        <w:right w:val="none" w:sz="0" w:space="0" w:color="auto"/>
      </w:divBdr>
    </w:div>
    <w:div w:id="2056808494">
      <w:bodyDiv w:val="1"/>
      <w:marLeft w:val="0"/>
      <w:marRight w:val="0"/>
      <w:marTop w:val="0"/>
      <w:marBottom w:val="0"/>
      <w:divBdr>
        <w:top w:val="none" w:sz="0" w:space="0" w:color="auto"/>
        <w:left w:val="none" w:sz="0" w:space="0" w:color="auto"/>
        <w:bottom w:val="none" w:sz="0" w:space="0" w:color="auto"/>
        <w:right w:val="none" w:sz="0" w:space="0" w:color="auto"/>
      </w:divBdr>
    </w:div>
    <w:div w:id="2057856189">
      <w:bodyDiv w:val="1"/>
      <w:marLeft w:val="0"/>
      <w:marRight w:val="0"/>
      <w:marTop w:val="0"/>
      <w:marBottom w:val="0"/>
      <w:divBdr>
        <w:top w:val="none" w:sz="0" w:space="0" w:color="auto"/>
        <w:left w:val="none" w:sz="0" w:space="0" w:color="auto"/>
        <w:bottom w:val="none" w:sz="0" w:space="0" w:color="auto"/>
        <w:right w:val="none" w:sz="0" w:space="0" w:color="auto"/>
      </w:divBdr>
    </w:div>
    <w:div w:id="2061781534">
      <w:bodyDiv w:val="1"/>
      <w:marLeft w:val="0"/>
      <w:marRight w:val="0"/>
      <w:marTop w:val="0"/>
      <w:marBottom w:val="0"/>
      <w:divBdr>
        <w:top w:val="none" w:sz="0" w:space="0" w:color="auto"/>
        <w:left w:val="none" w:sz="0" w:space="0" w:color="auto"/>
        <w:bottom w:val="none" w:sz="0" w:space="0" w:color="auto"/>
        <w:right w:val="none" w:sz="0" w:space="0" w:color="auto"/>
      </w:divBdr>
    </w:div>
    <w:div w:id="2062753128">
      <w:bodyDiv w:val="1"/>
      <w:marLeft w:val="0"/>
      <w:marRight w:val="0"/>
      <w:marTop w:val="0"/>
      <w:marBottom w:val="0"/>
      <w:divBdr>
        <w:top w:val="none" w:sz="0" w:space="0" w:color="auto"/>
        <w:left w:val="none" w:sz="0" w:space="0" w:color="auto"/>
        <w:bottom w:val="none" w:sz="0" w:space="0" w:color="auto"/>
        <w:right w:val="none" w:sz="0" w:space="0" w:color="auto"/>
      </w:divBdr>
    </w:div>
    <w:div w:id="2063090937">
      <w:bodyDiv w:val="1"/>
      <w:marLeft w:val="0"/>
      <w:marRight w:val="0"/>
      <w:marTop w:val="0"/>
      <w:marBottom w:val="0"/>
      <w:divBdr>
        <w:top w:val="none" w:sz="0" w:space="0" w:color="auto"/>
        <w:left w:val="none" w:sz="0" w:space="0" w:color="auto"/>
        <w:bottom w:val="none" w:sz="0" w:space="0" w:color="auto"/>
        <w:right w:val="none" w:sz="0" w:space="0" w:color="auto"/>
      </w:divBdr>
    </w:div>
    <w:div w:id="2065056146">
      <w:bodyDiv w:val="1"/>
      <w:marLeft w:val="0"/>
      <w:marRight w:val="0"/>
      <w:marTop w:val="0"/>
      <w:marBottom w:val="0"/>
      <w:divBdr>
        <w:top w:val="none" w:sz="0" w:space="0" w:color="auto"/>
        <w:left w:val="none" w:sz="0" w:space="0" w:color="auto"/>
        <w:bottom w:val="none" w:sz="0" w:space="0" w:color="auto"/>
        <w:right w:val="none" w:sz="0" w:space="0" w:color="auto"/>
      </w:divBdr>
    </w:div>
    <w:div w:id="2069373233">
      <w:bodyDiv w:val="1"/>
      <w:marLeft w:val="0"/>
      <w:marRight w:val="0"/>
      <w:marTop w:val="0"/>
      <w:marBottom w:val="0"/>
      <w:divBdr>
        <w:top w:val="none" w:sz="0" w:space="0" w:color="auto"/>
        <w:left w:val="none" w:sz="0" w:space="0" w:color="auto"/>
        <w:bottom w:val="none" w:sz="0" w:space="0" w:color="auto"/>
        <w:right w:val="none" w:sz="0" w:space="0" w:color="auto"/>
      </w:divBdr>
    </w:div>
    <w:div w:id="2070154815">
      <w:bodyDiv w:val="1"/>
      <w:marLeft w:val="0"/>
      <w:marRight w:val="0"/>
      <w:marTop w:val="0"/>
      <w:marBottom w:val="0"/>
      <w:divBdr>
        <w:top w:val="none" w:sz="0" w:space="0" w:color="auto"/>
        <w:left w:val="none" w:sz="0" w:space="0" w:color="auto"/>
        <w:bottom w:val="none" w:sz="0" w:space="0" w:color="auto"/>
        <w:right w:val="none" w:sz="0" w:space="0" w:color="auto"/>
      </w:divBdr>
    </w:div>
    <w:div w:id="2075157161">
      <w:bodyDiv w:val="1"/>
      <w:marLeft w:val="0"/>
      <w:marRight w:val="0"/>
      <w:marTop w:val="0"/>
      <w:marBottom w:val="0"/>
      <w:divBdr>
        <w:top w:val="none" w:sz="0" w:space="0" w:color="auto"/>
        <w:left w:val="none" w:sz="0" w:space="0" w:color="auto"/>
        <w:bottom w:val="none" w:sz="0" w:space="0" w:color="auto"/>
        <w:right w:val="none" w:sz="0" w:space="0" w:color="auto"/>
      </w:divBdr>
    </w:div>
    <w:div w:id="2075539996">
      <w:bodyDiv w:val="1"/>
      <w:marLeft w:val="0"/>
      <w:marRight w:val="0"/>
      <w:marTop w:val="0"/>
      <w:marBottom w:val="0"/>
      <w:divBdr>
        <w:top w:val="none" w:sz="0" w:space="0" w:color="auto"/>
        <w:left w:val="none" w:sz="0" w:space="0" w:color="auto"/>
        <w:bottom w:val="none" w:sz="0" w:space="0" w:color="auto"/>
        <w:right w:val="none" w:sz="0" w:space="0" w:color="auto"/>
      </w:divBdr>
    </w:div>
    <w:div w:id="2085058491">
      <w:bodyDiv w:val="1"/>
      <w:marLeft w:val="0"/>
      <w:marRight w:val="0"/>
      <w:marTop w:val="0"/>
      <w:marBottom w:val="0"/>
      <w:divBdr>
        <w:top w:val="none" w:sz="0" w:space="0" w:color="auto"/>
        <w:left w:val="none" w:sz="0" w:space="0" w:color="auto"/>
        <w:bottom w:val="none" w:sz="0" w:space="0" w:color="auto"/>
        <w:right w:val="none" w:sz="0" w:space="0" w:color="auto"/>
      </w:divBdr>
    </w:div>
    <w:div w:id="2086683438">
      <w:bodyDiv w:val="1"/>
      <w:marLeft w:val="0"/>
      <w:marRight w:val="0"/>
      <w:marTop w:val="0"/>
      <w:marBottom w:val="0"/>
      <w:divBdr>
        <w:top w:val="none" w:sz="0" w:space="0" w:color="auto"/>
        <w:left w:val="none" w:sz="0" w:space="0" w:color="auto"/>
        <w:bottom w:val="none" w:sz="0" w:space="0" w:color="auto"/>
        <w:right w:val="none" w:sz="0" w:space="0" w:color="auto"/>
      </w:divBdr>
    </w:div>
    <w:div w:id="2086948143">
      <w:bodyDiv w:val="1"/>
      <w:marLeft w:val="0"/>
      <w:marRight w:val="0"/>
      <w:marTop w:val="0"/>
      <w:marBottom w:val="0"/>
      <w:divBdr>
        <w:top w:val="none" w:sz="0" w:space="0" w:color="auto"/>
        <w:left w:val="none" w:sz="0" w:space="0" w:color="auto"/>
        <w:bottom w:val="none" w:sz="0" w:space="0" w:color="auto"/>
        <w:right w:val="none" w:sz="0" w:space="0" w:color="auto"/>
      </w:divBdr>
    </w:div>
    <w:div w:id="2089035575">
      <w:bodyDiv w:val="1"/>
      <w:marLeft w:val="0"/>
      <w:marRight w:val="0"/>
      <w:marTop w:val="0"/>
      <w:marBottom w:val="0"/>
      <w:divBdr>
        <w:top w:val="none" w:sz="0" w:space="0" w:color="auto"/>
        <w:left w:val="none" w:sz="0" w:space="0" w:color="auto"/>
        <w:bottom w:val="none" w:sz="0" w:space="0" w:color="auto"/>
        <w:right w:val="none" w:sz="0" w:space="0" w:color="auto"/>
      </w:divBdr>
    </w:div>
    <w:div w:id="2090761063">
      <w:bodyDiv w:val="1"/>
      <w:marLeft w:val="0"/>
      <w:marRight w:val="0"/>
      <w:marTop w:val="0"/>
      <w:marBottom w:val="0"/>
      <w:divBdr>
        <w:top w:val="none" w:sz="0" w:space="0" w:color="auto"/>
        <w:left w:val="none" w:sz="0" w:space="0" w:color="auto"/>
        <w:bottom w:val="none" w:sz="0" w:space="0" w:color="auto"/>
        <w:right w:val="none" w:sz="0" w:space="0" w:color="auto"/>
      </w:divBdr>
    </w:div>
    <w:div w:id="2092046386">
      <w:bodyDiv w:val="1"/>
      <w:marLeft w:val="0"/>
      <w:marRight w:val="0"/>
      <w:marTop w:val="0"/>
      <w:marBottom w:val="0"/>
      <w:divBdr>
        <w:top w:val="none" w:sz="0" w:space="0" w:color="auto"/>
        <w:left w:val="none" w:sz="0" w:space="0" w:color="auto"/>
        <w:bottom w:val="none" w:sz="0" w:space="0" w:color="auto"/>
        <w:right w:val="none" w:sz="0" w:space="0" w:color="auto"/>
      </w:divBdr>
    </w:div>
    <w:div w:id="2093158617">
      <w:bodyDiv w:val="1"/>
      <w:marLeft w:val="0"/>
      <w:marRight w:val="0"/>
      <w:marTop w:val="0"/>
      <w:marBottom w:val="0"/>
      <w:divBdr>
        <w:top w:val="none" w:sz="0" w:space="0" w:color="auto"/>
        <w:left w:val="none" w:sz="0" w:space="0" w:color="auto"/>
        <w:bottom w:val="none" w:sz="0" w:space="0" w:color="auto"/>
        <w:right w:val="none" w:sz="0" w:space="0" w:color="auto"/>
      </w:divBdr>
    </w:div>
    <w:div w:id="2093312601">
      <w:bodyDiv w:val="1"/>
      <w:marLeft w:val="0"/>
      <w:marRight w:val="0"/>
      <w:marTop w:val="0"/>
      <w:marBottom w:val="0"/>
      <w:divBdr>
        <w:top w:val="none" w:sz="0" w:space="0" w:color="auto"/>
        <w:left w:val="none" w:sz="0" w:space="0" w:color="auto"/>
        <w:bottom w:val="none" w:sz="0" w:space="0" w:color="auto"/>
        <w:right w:val="none" w:sz="0" w:space="0" w:color="auto"/>
      </w:divBdr>
    </w:div>
    <w:div w:id="2099060304">
      <w:bodyDiv w:val="1"/>
      <w:marLeft w:val="0"/>
      <w:marRight w:val="0"/>
      <w:marTop w:val="0"/>
      <w:marBottom w:val="0"/>
      <w:divBdr>
        <w:top w:val="none" w:sz="0" w:space="0" w:color="auto"/>
        <w:left w:val="none" w:sz="0" w:space="0" w:color="auto"/>
        <w:bottom w:val="none" w:sz="0" w:space="0" w:color="auto"/>
        <w:right w:val="none" w:sz="0" w:space="0" w:color="auto"/>
      </w:divBdr>
    </w:div>
    <w:div w:id="2102795015">
      <w:bodyDiv w:val="1"/>
      <w:marLeft w:val="0"/>
      <w:marRight w:val="0"/>
      <w:marTop w:val="0"/>
      <w:marBottom w:val="0"/>
      <w:divBdr>
        <w:top w:val="none" w:sz="0" w:space="0" w:color="auto"/>
        <w:left w:val="none" w:sz="0" w:space="0" w:color="auto"/>
        <w:bottom w:val="none" w:sz="0" w:space="0" w:color="auto"/>
        <w:right w:val="none" w:sz="0" w:space="0" w:color="auto"/>
      </w:divBdr>
    </w:div>
    <w:div w:id="2105416505">
      <w:bodyDiv w:val="1"/>
      <w:marLeft w:val="0"/>
      <w:marRight w:val="0"/>
      <w:marTop w:val="0"/>
      <w:marBottom w:val="0"/>
      <w:divBdr>
        <w:top w:val="none" w:sz="0" w:space="0" w:color="auto"/>
        <w:left w:val="none" w:sz="0" w:space="0" w:color="auto"/>
        <w:bottom w:val="none" w:sz="0" w:space="0" w:color="auto"/>
        <w:right w:val="none" w:sz="0" w:space="0" w:color="auto"/>
      </w:divBdr>
    </w:div>
    <w:div w:id="2110076058">
      <w:bodyDiv w:val="1"/>
      <w:marLeft w:val="0"/>
      <w:marRight w:val="0"/>
      <w:marTop w:val="0"/>
      <w:marBottom w:val="0"/>
      <w:divBdr>
        <w:top w:val="none" w:sz="0" w:space="0" w:color="auto"/>
        <w:left w:val="none" w:sz="0" w:space="0" w:color="auto"/>
        <w:bottom w:val="none" w:sz="0" w:space="0" w:color="auto"/>
        <w:right w:val="none" w:sz="0" w:space="0" w:color="auto"/>
      </w:divBdr>
    </w:div>
    <w:div w:id="2110419137">
      <w:bodyDiv w:val="1"/>
      <w:marLeft w:val="0"/>
      <w:marRight w:val="0"/>
      <w:marTop w:val="0"/>
      <w:marBottom w:val="0"/>
      <w:divBdr>
        <w:top w:val="none" w:sz="0" w:space="0" w:color="auto"/>
        <w:left w:val="none" w:sz="0" w:space="0" w:color="auto"/>
        <w:bottom w:val="none" w:sz="0" w:space="0" w:color="auto"/>
        <w:right w:val="none" w:sz="0" w:space="0" w:color="auto"/>
      </w:divBdr>
      <w:divsChild>
        <w:div w:id="1831942014">
          <w:marLeft w:val="0"/>
          <w:marRight w:val="0"/>
          <w:marTop w:val="0"/>
          <w:marBottom w:val="0"/>
          <w:divBdr>
            <w:top w:val="none" w:sz="0" w:space="0" w:color="auto"/>
            <w:left w:val="none" w:sz="0" w:space="0" w:color="auto"/>
            <w:bottom w:val="none" w:sz="0" w:space="0" w:color="auto"/>
            <w:right w:val="none" w:sz="0" w:space="0" w:color="auto"/>
          </w:divBdr>
        </w:div>
      </w:divsChild>
    </w:div>
    <w:div w:id="2121147784">
      <w:bodyDiv w:val="1"/>
      <w:marLeft w:val="0"/>
      <w:marRight w:val="0"/>
      <w:marTop w:val="0"/>
      <w:marBottom w:val="0"/>
      <w:divBdr>
        <w:top w:val="none" w:sz="0" w:space="0" w:color="auto"/>
        <w:left w:val="none" w:sz="0" w:space="0" w:color="auto"/>
        <w:bottom w:val="none" w:sz="0" w:space="0" w:color="auto"/>
        <w:right w:val="none" w:sz="0" w:space="0" w:color="auto"/>
      </w:divBdr>
    </w:div>
    <w:div w:id="2122217990">
      <w:bodyDiv w:val="1"/>
      <w:marLeft w:val="0"/>
      <w:marRight w:val="0"/>
      <w:marTop w:val="0"/>
      <w:marBottom w:val="0"/>
      <w:divBdr>
        <w:top w:val="none" w:sz="0" w:space="0" w:color="auto"/>
        <w:left w:val="none" w:sz="0" w:space="0" w:color="auto"/>
        <w:bottom w:val="none" w:sz="0" w:space="0" w:color="auto"/>
        <w:right w:val="none" w:sz="0" w:space="0" w:color="auto"/>
      </w:divBdr>
    </w:div>
    <w:div w:id="2122454502">
      <w:bodyDiv w:val="1"/>
      <w:marLeft w:val="0"/>
      <w:marRight w:val="0"/>
      <w:marTop w:val="0"/>
      <w:marBottom w:val="0"/>
      <w:divBdr>
        <w:top w:val="none" w:sz="0" w:space="0" w:color="auto"/>
        <w:left w:val="none" w:sz="0" w:space="0" w:color="auto"/>
        <w:bottom w:val="none" w:sz="0" w:space="0" w:color="auto"/>
        <w:right w:val="none" w:sz="0" w:space="0" w:color="auto"/>
      </w:divBdr>
    </w:div>
    <w:div w:id="2125730316">
      <w:bodyDiv w:val="1"/>
      <w:marLeft w:val="0"/>
      <w:marRight w:val="0"/>
      <w:marTop w:val="0"/>
      <w:marBottom w:val="0"/>
      <w:divBdr>
        <w:top w:val="none" w:sz="0" w:space="0" w:color="auto"/>
        <w:left w:val="none" w:sz="0" w:space="0" w:color="auto"/>
        <w:bottom w:val="none" w:sz="0" w:space="0" w:color="auto"/>
        <w:right w:val="none" w:sz="0" w:space="0" w:color="auto"/>
      </w:divBdr>
    </w:div>
    <w:div w:id="2132281189">
      <w:bodyDiv w:val="1"/>
      <w:marLeft w:val="0"/>
      <w:marRight w:val="0"/>
      <w:marTop w:val="0"/>
      <w:marBottom w:val="0"/>
      <w:divBdr>
        <w:top w:val="none" w:sz="0" w:space="0" w:color="auto"/>
        <w:left w:val="none" w:sz="0" w:space="0" w:color="auto"/>
        <w:bottom w:val="none" w:sz="0" w:space="0" w:color="auto"/>
        <w:right w:val="none" w:sz="0" w:space="0" w:color="auto"/>
      </w:divBdr>
    </w:div>
    <w:div w:id="2134594248">
      <w:bodyDiv w:val="1"/>
      <w:marLeft w:val="0"/>
      <w:marRight w:val="0"/>
      <w:marTop w:val="0"/>
      <w:marBottom w:val="0"/>
      <w:divBdr>
        <w:top w:val="none" w:sz="0" w:space="0" w:color="auto"/>
        <w:left w:val="none" w:sz="0" w:space="0" w:color="auto"/>
        <w:bottom w:val="none" w:sz="0" w:space="0" w:color="auto"/>
        <w:right w:val="none" w:sz="0" w:space="0" w:color="auto"/>
      </w:divBdr>
    </w:div>
    <w:div w:id="2137479027">
      <w:bodyDiv w:val="1"/>
      <w:marLeft w:val="0"/>
      <w:marRight w:val="0"/>
      <w:marTop w:val="0"/>
      <w:marBottom w:val="0"/>
      <w:divBdr>
        <w:top w:val="none" w:sz="0" w:space="0" w:color="auto"/>
        <w:left w:val="none" w:sz="0" w:space="0" w:color="auto"/>
        <w:bottom w:val="none" w:sz="0" w:space="0" w:color="auto"/>
        <w:right w:val="none" w:sz="0" w:space="0" w:color="auto"/>
      </w:divBdr>
    </w:div>
    <w:div w:id="21456157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microsoft.com/office/2007/relationships/hdphoto" Target="media/hdphoto2.wdp"/><Relationship Id="rId21" Type="http://schemas.openxmlformats.org/officeDocument/2006/relationships/image" Target="media/image9.png"/><Relationship Id="rId34" Type="http://schemas.openxmlformats.org/officeDocument/2006/relationships/footer" Target="footer8.xml"/><Relationship Id="rId42" Type="http://schemas.openxmlformats.org/officeDocument/2006/relationships/image" Target="media/image21.png"/><Relationship Id="rId47" Type="http://schemas.openxmlformats.org/officeDocument/2006/relationships/footer" Target="footer13.xml"/><Relationship Id="rId50" Type="http://schemas.openxmlformats.org/officeDocument/2006/relationships/footer" Target="footer16.xml"/><Relationship Id="rId55" Type="http://schemas.openxmlformats.org/officeDocument/2006/relationships/hyperlink" Target="http://www.consultant.ru/document/cons_doc_LAW_302970/264375cc84de16ce0dbf829a5708d9c799335772/" TargetMode="External"/><Relationship Id="rId63" Type="http://schemas.openxmlformats.org/officeDocument/2006/relationships/footer" Target="footer26.xml"/><Relationship Id="rId68" Type="http://schemas.openxmlformats.org/officeDocument/2006/relationships/oleObject" Target="embeddings/oleObject1.bin"/><Relationship Id="rId76" Type="http://schemas.openxmlformats.org/officeDocument/2006/relationships/image" Target="media/image28.png"/><Relationship Id="rId84" Type="http://schemas.openxmlformats.org/officeDocument/2006/relationships/image" Target="media/image32.wmf"/><Relationship Id="rId89" Type="http://schemas.openxmlformats.org/officeDocument/2006/relationships/footer" Target="footer34.xml"/><Relationship Id="rId97" Type="http://schemas.openxmlformats.org/officeDocument/2006/relationships/footer" Target="footer41.xml"/><Relationship Id="rId7" Type="http://schemas.openxmlformats.org/officeDocument/2006/relationships/endnotes" Target="endnotes.xml"/><Relationship Id="rId71" Type="http://schemas.openxmlformats.org/officeDocument/2006/relationships/footer" Target="footer32.xml"/><Relationship Id="rId92" Type="http://schemas.openxmlformats.org/officeDocument/2006/relationships/footer" Target="footer37.xml"/><Relationship Id="rId2" Type="http://schemas.openxmlformats.org/officeDocument/2006/relationships/numbering" Target="numbering.xml"/><Relationship Id="rId16" Type="http://schemas.openxmlformats.org/officeDocument/2006/relationships/image" Target="media/image6.png"/><Relationship Id="rId29" Type="http://schemas.microsoft.com/office/2007/relationships/hdphoto" Target="media/hdphoto3.wdp"/><Relationship Id="rId11" Type="http://schemas.openxmlformats.org/officeDocument/2006/relationships/footer" Target="footer3.xml"/><Relationship Id="rId24" Type="http://schemas.microsoft.com/office/2007/relationships/hdphoto" Target="media/hdphoto1.wdp"/><Relationship Id="rId32" Type="http://schemas.openxmlformats.org/officeDocument/2006/relationships/footer" Target="footer6.xml"/><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footer" Target="footer11.xml"/><Relationship Id="rId53" Type="http://schemas.openxmlformats.org/officeDocument/2006/relationships/footer" Target="footer19.xml"/><Relationship Id="rId58" Type="http://schemas.openxmlformats.org/officeDocument/2006/relationships/image" Target="media/image22.emf"/><Relationship Id="rId66" Type="http://schemas.openxmlformats.org/officeDocument/2006/relationships/footer" Target="footer29.xml"/><Relationship Id="rId74" Type="http://schemas.openxmlformats.org/officeDocument/2006/relationships/image" Target="media/image26.png"/><Relationship Id="rId79" Type="http://schemas.openxmlformats.org/officeDocument/2006/relationships/oleObject" Target="embeddings/oleObject2.bin"/><Relationship Id="rId87" Type="http://schemas.openxmlformats.org/officeDocument/2006/relationships/image" Target="media/image33.png"/><Relationship Id="rId102"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footer" Target="footer24.xml"/><Relationship Id="rId82" Type="http://schemas.openxmlformats.org/officeDocument/2006/relationships/image" Target="media/image31.wmf"/><Relationship Id="rId90" Type="http://schemas.openxmlformats.org/officeDocument/2006/relationships/footer" Target="footer35.xml"/><Relationship Id="rId95" Type="http://schemas.openxmlformats.org/officeDocument/2006/relationships/footer" Target="footer39.xml"/><Relationship Id="rId19" Type="http://schemas.openxmlformats.org/officeDocument/2006/relationships/footer" Target="footer4.xml"/><Relationship Id="rId14" Type="http://schemas.openxmlformats.org/officeDocument/2006/relationships/image" Target="media/image4.jpeg"/><Relationship Id="rId27" Type="http://schemas.openxmlformats.org/officeDocument/2006/relationships/image" Target="media/image11.png"/><Relationship Id="rId30" Type="http://schemas.openxmlformats.org/officeDocument/2006/relationships/image" Target="media/image13.png"/><Relationship Id="rId35" Type="http://schemas.openxmlformats.org/officeDocument/2006/relationships/image" Target="media/image14.png"/><Relationship Id="rId43" Type="http://schemas.openxmlformats.org/officeDocument/2006/relationships/footer" Target="footer9.xml"/><Relationship Id="rId48" Type="http://schemas.openxmlformats.org/officeDocument/2006/relationships/footer" Target="footer14.xml"/><Relationship Id="rId56" Type="http://schemas.openxmlformats.org/officeDocument/2006/relationships/hyperlink" Target="http://www.consultant.ru/document/cons_doc_LAW_302970/264375cc84de16ce0dbf829a5708d9c799335772/" TargetMode="External"/><Relationship Id="rId64" Type="http://schemas.openxmlformats.org/officeDocument/2006/relationships/footer" Target="footer27.xml"/><Relationship Id="rId69" Type="http://schemas.openxmlformats.org/officeDocument/2006/relationships/footer" Target="footer30.xml"/><Relationship Id="rId77" Type="http://schemas.openxmlformats.org/officeDocument/2006/relationships/footer" Target="footer33.xml"/><Relationship Id="rId100" Type="http://schemas.openxmlformats.org/officeDocument/2006/relationships/footer" Target="footer44.xml"/><Relationship Id="rId8" Type="http://schemas.openxmlformats.org/officeDocument/2006/relationships/footer" Target="footer1.xml"/><Relationship Id="rId51" Type="http://schemas.openxmlformats.org/officeDocument/2006/relationships/footer" Target="footer17.xml"/><Relationship Id="rId72" Type="http://schemas.openxmlformats.org/officeDocument/2006/relationships/image" Target="media/image24.png"/><Relationship Id="rId80" Type="http://schemas.openxmlformats.org/officeDocument/2006/relationships/image" Target="media/image30.wmf"/><Relationship Id="rId85" Type="http://schemas.openxmlformats.org/officeDocument/2006/relationships/oleObject" Target="embeddings/oleObject5.bin"/><Relationship Id="rId93" Type="http://schemas.openxmlformats.org/officeDocument/2006/relationships/footer" Target="footer38.xml"/><Relationship Id="rId98" Type="http://schemas.openxmlformats.org/officeDocument/2006/relationships/footer" Target="footer42.xml"/><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image" Target="media/image10.png"/><Relationship Id="rId33" Type="http://schemas.openxmlformats.org/officeDocument/2006/relationships/footer" Target="footer7.xml"/><Relationship Id="rId38" Type="http://schemas.openxmlformats.org/officeDocument/2006/relationships/image" Target="media/image17.png"/><Relationship Id="rId46" Type="http://schemas.openxmlformats.org/officeDocument/2006/relationships/footer" Target="footer12.xml"/><Relationship Id="rId59" Type="http://schemas.openxmlformats.org/officeDocument/2006/relationships/footer" Target="footer22.xml"/><Relationship Id="rId67" Type="http://schemas.openxmlformats.org/officeDocument/2006/relationships/image" Target="media/image23.wmf"/><Relationship Id="rId20" Type="http://schemas.openxmlformats.org/officeDocument/2006/relationships/footer" Target="footer5.xml"/><Relationship Id="rId41" Type="http://schemas.openxmlformats.org/officeDocument/2006/relationships/image" Target="media/image20.png"/><Relationship Id="rId54" Type="http://schemas.openxmlformats.org/officeDocument/2006/relationships/footer" Target="footer20.xml"/><Relationship Id="rId62" Type="http://schemas.openxmlformats.org/officeDocument/2006/relationships/footer" Target="footer25.xml"/><Relationship Id="rId70" Type="http://schemas.openxmlformats.org/officeDocument/2006/relationships/footer" Target="footer31.xml"/><Relationship Id="rId75" Type="http://schemas.openxmlformats.org/officeDocument/2006/relationships/image" Target="media/image27.png"/><Relationship Id="rId83" Type="http://schemas.openxmlformats.org/officeDocument/2006/relationships/oleObject" Target="embeddings/oleObject4.bin"/><Relationship Id="rId88" Type="http://schemas.openxmlformats.org/officeDocument/2006/relationships/image" Target="http://dokipedia.ru/sites/default/files/doc_files/515/550/8/files/image3.emf.jpg" TargetMode="External"/><Relationship Id="rId91" Type="http://schemas.openxmlformats.org/officeDocument/2006/relationships/footer" Target="footer36.xml"/><Relationship Id="rId96" Type="http://schemas.openxmlformats.org/officeDocument/2006/relationships/footer" Target="footer40.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8" Type="http://schemas.openxmlformats.org/officeDocument/2006/relationships/image" Target="media/image12.png"/><Relationship Id="rId36" Type="http://schemas.openxmlformats.org/officeDocument/2006/relationships/image" Target="media/image15.png"/><Relationship Id="rId49" Type="http://schemas.openxmlformats.org/officeDocument/2006/relationships/footer" Target="footer15.xml"/><Relationship Id="rId57" Type="http://schemas.openxmlformats.org/officeDocument/2006/relationships/footer" Target="footer21.xml"/><Relationship Id="rId10" Type="http://schemas.openxmlformats.org/officeDocument/2006/relationships/footer" Target="footer2.xml"/><Relationship Id="rId31" Type="http://schemas.microsoft.com/office/2007/relationships/hdphoto" Target="media/hdphoto4.wdp"/><Relationship Id="rId44" Type="http://schemas.openxmlformats.org/officeDocument/2006/relationships/footer" Target="footer10.xml"/><Relationship Id="rId52" Type="http://schemas.openxmlformats.org/officeDocument/2006/relationships/footer" Target="footer18.xml"/><Relationship Id="rId60" Type="http://schemas.openxmlformats.org/officeDocument/2006/relationships/footer" Target="footer23.xml"/><Relationship Id="rId65" Type="http://schemas.openxmlformats.org/officeDocument/2006/relationships/footer" Target="footer28.xml"/><Relationship Id="rId73" Type="http://schemas.openxmlformats.org/officeDocument/2006/relationships/image" Target="media/image25.png"/><Relationship Id="rId78" Type="http://schemas.openxmlformats.org/officeDocument/2006/relationships/image" Target="media/image29.wmf"/><Relationship Id="rId81" Type="http://schemas.openxmlformats.org/officeDocument/2006/relationships/oleObject" Target="embeddings/oleObject3.bin"/><Relationship Id="rId86" Type="http://schemas.openxmlformats.org/officeDocument/2006/relationships/chart" Target="charts/chart1.xml"/><Relationship Id="rId94" Type="http://schemas.openxmlformats.org/officeDocument/2006/relationships/hyperlink" Target="http://ri.eias.ru/" TargetMode="External"/><Relationship Id="rId99" Type="http://schemas.openxmlformats.org/officeDocument/2006/relationships/footer" Target="footer43.xml"/><Relationship Id="rId10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8.jpeg"/><Relationship Id="rId39" Type="http://schemas.openxmlformats.org/officeDocument/2006/relationships/image" Target="media/image18.png"/></Relationships>
</file>

<file path=word/charts/_rels/chart1.xml.rels><?xml version="1.0" encoding="UTF-8" standalone="yes"?>
<Relationships xmlns="http://schemas.openxmlformats.org/package/2006/relationships"><Relationship Id="rId2" Type="http://schemas.openxmlformats.org/officeDocument/2006/relationships/oleObject" Target="file:///E:\&#1088;&#1072;&#1089;&#1095;&#1077;&#1090;&#1099;\&#1085;&#1072;&#1076;&#1077;&#1078;&#1085;&#1086;&#1089;&#1090;&#1100;%20&#1086;&#1073;&#1097;&#1077;&#1077;.xls"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manualLayout>
          <c:layoutTarget val="inner"/>
          <c:xMode val="edge"/>
          <c:yMode val="edge"/>
          <c:x val="0.1018498156597641"/>
          <c:y val="2.7713625866050893E-2"/>
          <c:w val="0.87905710960923578"/>
          <c:h val="0.7293592824419266"/>
        </c:manualLayout>
      </c:layout>
      <c:lineChart>
        <c:grouping val="standard"/>
        <c:ser>
          <c:idx val="0"/>
          <c:order val="0"/>
          <c:tx>
            <c:v>Время снижения температуры</c:v>
          </c:tx>
          <c:spPr>
            <a:ln w="25400">
              <a:solidFill>
                <a:srgbClr val="666699"/>
              </a:solidFill>
              <a:prstDash val="solid"/>
            </a:ln>
          </c:spPr>
          <c:marker>
            <c:symbol val="none"/>
          </c:marker>
          <c:cat>
            <c:numRef>
              <c:f>Участки!$BQ$64:$BQ$90</c:f>
              <c:numCache>
                <c:formatCode>General</c:formatCode>
                <c:ptCount val="27"/>
                <c:pt idx="0">
                  <c:v>-43</c:v>
                </c:pt>
                <c:pt idx="1">
                  <c:v>-41</c:v>
                </c:pt>
                <c:pt idx="2">
                  <c:v>-39</c:v>
                </c:pt>
                <c:pt idx="3">
                  <c:v>-37</c:v>
                </c:pt>
                <c:pt idx="4">
                  <c:v>-35</c:v>
                </c:pt>
                <c:pt idx="5">
                  <c:v>-33</c:v>
                </c:pt>
                <c:pt idx="6">
                  <c:v>-31</c:v>
                </c:pt>
                <c:pt idx="7">
                  <c:v>-29</c:v>
                </c:pt>
                <c:pt idx="8">
                  <c:v>-27</c:v>
                </c:pt>
                <c:pt idx="9">
                  <c:v>-25</c:v>
                </c:pt>
                <c:pt idx="10">
                  <c:v>-23</c:v>
                </c:pt>
                <c:pt idx="11">
                  <c:v>-21</c:v>
                </c:pt>
                <c:pt idx="12">
                  <c:v>-19</c:v>
                </c:pt>
                <c:pt idx="13">
                  <c:v>-17</c:v>
                </c:pt>
                <c:pt idx="14">
                  <c:v>-15</c:v>
                </c:pt>
                <c:pt idx="15">
                  <c:v>-13</c:v>
                </c:pt>
                <c:pt idx="16">
                  <c:v>-11</c:v>
                </c:pt>
                <c:pt idx="17">
                  <c:v>-9</c:v>
                </c:pt>
                <c:pt idx="18">
                  <c:v>-7</c:v>
                </c:pt>
                <c:pt idx="19">
                  <c:v>-5</c:v>
                </c:pt>
                <c:pt idx="20">
                  <c:v>-3</c:v>
                </c:pt>
                <c:pt idx="21">
                  <c:v>-1</c:v>
                </c:pt>
                <c:pt idx="22">
                  <c:v>1</c:v>
                </c:pt>
                <c:pt idx="23">
                  <c:v>3</c:v>
                </c:pt>
                <c:pt idx="24">
                  <c:v>5</c:v>
                </c:pt>
                <c:pt idx="25">
                  <c:v>7</c:v>
                </c:pt>
                <c:pt idx="26">
                  <c:v>9</c:v>
                </c:pt>
              </c:numCache>
            </c:numRef>
          </c:cat>
          <c:val>
            <c:numRef>
              <c:f>Участки!$BU$64:$BU$90</c:f>
              <c:numCache>
                <c:formatCode>0.0000</c:formatCode>
                <c:ptCount val="27"/>
                <c:pt idx="0">
                  <c:v>5.4320616463624729</c:v>
                </c:pt>
                <c:pt idx="1">
                  <c:v>5.6232780248475764</c:v>
                </c:pt>
                <c:pt idx="2">
                  <c:v>5.8284724472557246</c:v>
                </c:pt>
                <c:pt idx="3">
                  <c:v>6.0492387889569414</c:v>
                </c:pt>
                <c:pt idx="4">
                  <c:v>6.2874233408964875</c:v>
                </c:pt>
                <c:pt idx="5">
                  <c:v>6.5451769512720848</c:v>
                </c:pt>
                <c:pt idx="6">
                  <c:v>6.8250206812305381</c:v>
                </c:pt>
                <c:pt idx="7">
                  <c:v>7.1299292562527246</c:v>
                </c:pt>
                <c:pt idx="8">
                  <c:v>7.4634382232164755</c:v>
                </c:pt>
                <c:pt idx="9">
                  <c:v>7.829783085043851</c:v>
                </c:pt>
                <c:pt idx="10">
                  <c:v>8.2340821681659531</c:v>
                </c:pt>
                <c:pt idx="11">
                  <c:v>8.6825802095131248</c:v>
                </c:pt>
                <c:pt idx="12">
                  <c:v>9.1829776657800029</c:v>
                </c:pt>
                <c:pt idx="13">
                  <c:v>9.7448833063099993</c:v>
                </c:pt>
                <c:pt idx="14">
                  <c:v>10.380447819403507</c:v>
                </c:pt>
                <c:pt idx="15">
                  <c:v>11.105269463931148</c:v>
                </c:pt>
                <c:pt idx="16">
                  <c:v>11.939719542239862</c:v>
                </c:pt>
                <c:pt idx="17">
                  <c:v>12.91093569052205</c:v>
                </c:pt>
                <c:pt idx="18">
                  <c:v>14.055915473515544</c:v>
                </c:pt>
                <c:pt idx="19">
                  <c:v>15.426499232479474</c:v>
                </c:pt>
                <c:pt idx="20">
                  <c:v>17.097760593077588</c:v>
                </c:pt>
                <c:pt idx="21">
                  <c:v>19.182923210475426</c:v>
                </c:pt>
                <c:pt idx="22">
                  <c:v>21.861748254722666</c:v>
                </c:pt>
                <c:pt idx="23">
                  <c:v>25.439550668799868</c:v>
                </c:pt>
                <c:pt idx="24">
                  <c:v>30.485602081875601</c:v>
                </c:pt>
                <c:pt idx="25">
                  <c:v>38.220457801097446</c:v>
                </c:pt>
                <c:pt idx="26">
                  <c:v>51.971319365210192</c:v>
                </c:pt>
              </c:numCache>
            </c:numRef>
          </c:val>
          <c:extLst xmlns:c16r2="http://schemas.microsoft.com/office/drawing/2015/06/chart">
            <c:ext xmlns:c16="http://schemas.microsoft.com/office/drawing/2014/chart" uri="{C3380CC4-5D6E-409C-BE32-E72D297353CC}">
              <c16:uniqueId val="{00000000-22C6-44C2-9BB5-2BE55529774C}"/>
            </c:ext>
          </c:extLst>
        </c:ser>
        <c:ser>
          <c:idx val="1"/>
          <c:order val="1"/>
          <c:tx>
            <c:v>D=32 мм</c:v>
          </c:tx>
          <c:spPr>
            <a:ln w="25400">
              <a:solidFill>
                <a:srgbClr val="993366"/>
              </a:solidFill>
              <a:prstDash val="solid"/>
            </a:ln>
          </c:spPr>
          <c:marker>
            <c:symbol val="none"/>
          </c:marker>
          <c:val>
            <c:numRef>
              <c:f>Участки!$BX$64:$BX$90</c:f>
              <c:numCache>
                <c:formatCode>0.000</c:formatCode>
                <c:ptCount val="27"/>
                <c:pt idx="0">
                  <c:v>3.8025858188725605</c:v>
                </c:pt>
                <c:pt idx="1">
                  <c:v>3.8025858188725605</c:v>
                </c:pt>
                <c:pt idx="2">
                  <c:v>3.8025858188725605</c:v>
                </c:pt>
                <c:pt idx="3">
                  <c:v>3.8025858188725605</c:v>
                </c:pt>
                <c:pt idx="4">
                  <c:v>3.8025858188725605</c:v>
                </c:pt>
                <c:pt idx="5">
                  <c:v>3.8025858188725605</c:v>
                </c:pt>
                <c:pt idx="6">
                  <c:v>3.8025858188725605</c:v>
                </c:pt>
                <c:pt idx="7">
                  <c:v>3.8025858188725605</c:v>
                </c:pt>
                <c:pt idx="8">
                  <c:v>3.8025858188725605</c:v>
                </c:pt>
                <c:pt idx="9">
                  <c:v>3.8025858188725605</c:v>
                </c:pt>
                <c:pt idx="10">
                  <c:v>3.8025858188725605</c:v>
                </c:pt>
                <c:pt idx="11">
                  <c:v>3.8025858188725605</c:v>
                </c:pt>
                <c:pt idx="12">
                  <c:v>3.8025858188725605</c:v>
                </c:pt>
                <c:pt idx="13">
                  <c:v>3.8025858188725605</c:v>
                </c:pt>
                <c:pt idx="14">
                  <c:v>3.8025858188725605</c:v>
                </c:pt>
                <c:pt idx="15">
                  <c:v>3.8025858188725605</c:v>
                </c:pt>
                <c:pt idx="16">
                  <c:v>3.8025858188725605</c:v>
                </c:pt>
                <c:pt idx="17">
                  <c:v>3.8025858188725605</c:v>
                </c:pt>
                <c:pt idx="18">
                  <c:v>3.8025858188725605</c:v>
                </c:pt>
                <c:pt idx="19">
                  <c:v>3.8025858188725605</c:v>
                </c:pt>
                <c:pt idx="20">
                  <c:v>3.8025858188725605</c:v>
                </c:pt>
                <c:pt idx="21">
                  <c:v>3.8025858188725605</c:v>
                </c:pt>
                <c:pt idx="22">
                  <c:v>3.8025858188725605</c:v>
                </c:pt>
                <c:pt idx="23">
                  <c:v>3.8025858188725605</c:v>
                </c:pt>
                <c:pt idx="24">
                  <c:v>3.8025858188725605</c:v>
                </c:pt>
                <c:pt idx="25">
                  <c:v>3.8025858188725605</c:v>
                </c:pt>
                <c:pt idx="26">
                  <c:v>3.8025858188725605</c:v>
                </c:pt>
              </c:numCache>
            </c:numRef>
          </c:val>
          <c:extLst xmlns:c16r2="http://schemas.microsoft.com/office/drawing/2015/06/chart">
            <c:ext xmlns:c16="http://schemas.microsoft.com/office/drawing/2014/chart" uri="{C3380CC4-5D6E-409C-BE32-E72D297353CC}">
              <c16:uniqueId val="{00000001-22C6-44C2-9BB5-2BE55529774C}"/>
            </c:ext>
          </c:extLst>
        </c:ser>
        <c:ser>
          <c:idx val="2"/>
          <c:order val="2"/>
          <c:tx>
            <c:v>D=100 мм</c:v>
          </c:tx>
          <c:spPr>
            <a:ln w="25400">
              <a:solidFill>
                <a:srgbClr val="99CC00"/>
              </a:solidFill>
              <a:prstDash val="solid"/>
            </a:ln>
          </c:spPr>
          <c:marker>
            <c:symbol val="none"/>
          </c:marker>
          <c:val>
            <c:numRef>
              <c:f>Участки!$CH$65:$CH$90</c:f>
              <c:numCache>
                <c:formatCode>0.000</c:formatCode>
                <c:ptCount val="26"/>
                <c:pt idx="0">
                  <c:v>6.4057512161074355</c:v>
                </c:pt>
                <c:pt idx="1">
                  <c:v>6.4057512161074355</c:v>
                </c:pt>
                <c:pt idx="2">
                  <c:v>6.4057512161074355</c:v>
                </c:pt>
                <c:pt idx="3">
                  <c:v>6.4057512161074355</c:v>
                </c:pt>
                <c:pt idx="4">
                  <c:v>6.4057512161074355</c:v>
                </c:pt>
                <c:pt idx="5">
                  <c:v>6.4057512161074355</c:v>
                </c:pt>
                <c:pt idx="6">
                  <c:v>6.4057512161074355</c:v>
                </c:pt>
                <c:pt idx="7">
                  <c:v>6.4057512161074355</c:v>
                </c:pt>
                <c:pt idx="8">
                  <c:v>6.4057512161074355</c:v>
                </c:pt>
                <c:pt idx="9">
                  <c:v>6.4057512161074355</c:v>
                </c:pt>
                <c:pt idx="10">
                  <c:v>6.4057512161074355</c:v>
                </c:pt>
                <c:pt idx="11">
                  <c:v>6.4057512161074355</c:v>
                </c:pt>
                <c:pt idx="12">
                  <c:v>6.4057512161074355</c:v>
                </c:pt>
                <c:pt idx="13">
                  <c:v>6.4057512161074355</c:v>
                </c:pt>
                <c:pt idx="14">
                  <c:v>6.4057512161074355</c:v>
                </c:pt>
                <c:pt idx="15">
                  <c:v>6.4057512161074355</c:v>
                </c:pt>
                <c:pt idx="16">
                  <c:v>6.4057512161074355</c:v>
                </c:pt>
                <c:pt idx="17">
                  <c:v>6.4057512161074355</c:v>
                </c:pt>
                <c:pt idx="18">
                  <c:v>6.4057512161074355</c:v>
                </c:pt>
                <c:pt idx="19">
                  <c:v>6.4057512161074355</c:v>
                </c:pt>
                <c:pt idx="20">
                  <c:v>6.4057512161074355</c:v>
                </c:pt>
                <c:pt idx="21">
                  <c:v>6.4057512161074355</c:v>
                </c:pt>
                <c:pt idx="22">
                  <c:v>6.4057512161074355</c:v>
                </c:pt>
                <c:pt idx="23">
                  <c:v>6.4057512161074355</c:v>
                </c:pt>
                <c:pt idx="24">
                  <c:v>6.4057512161074355</c:v>
                </c:pt>
                <c:pt idx="25">
                  <c:v>6.4057512161074355</c:v>
                </c:pt>
              </c:numCache>
            </c:numRef>
          </c:val>
          <c:extLst xmlns:c16r2="http://schemas.microsoft.com/office/drawing/2015/06/chart">
            <c:ext xmlns:c16="http://schemas.microsoft.com/office/drawing/2014/chart" uri="{C3380CC4-5D6E-409C-BE32-E72D297353CC}">
              <c16:uniqueId val="{00000002-22C6-44C2-9BB5-2BE55529774C}"/>
            </c:ext>
          </c:extLst>
        </c:ser>
        <c:ser>
          <c:idx val="3"/>
          <c:order val="3"/>
          <c:tx>
            <c:v>D=200 мм</c:v>
          </c:tx>
          <c:spPr>
            <a:ln w="25400">
              <a:solidFill>
                <a:srgbClr val="666699"/>
              </a:solidFill>
              <a:prstDash val="solid"/>
            </a:ln>
          </c:spPr>
          <c:marker>
            <c:symbol val="none"/>
          </c:marker>
          <c:val>
            <c:numRef>
              <c:f>Участки!$CN$65:$CN$90</c:f>
              <c:numCache>
                <c:formatCode>0.000</c:formatCode>
                <c:ptCount val="26"/>
                <c:pt idx="0">
                  <c:v>10.937805037062684</c:v>
                </c:pt>
                <c:pt idx="1">
                  <c:v>10.937805037062684</c:v>
                </c:pt>
                <c:pt idx="2">
                  <c:v>10.937805037062684</c:v>
                </c:pt>
                <c:pt idx="3">
                  <c:v>10.937805037062684</c:v>
                </c:pt>
                <c:pt idx="4">
                  <c:v>10.937805037062684</c:v>
                </c:pt>
                <c:pt idx="5">
                  <c:v>10.937805037062684</c:v>
                </c:pt>
                <c:pt idx="6">
                  <c:v>10.937805037062684</c:v>
                </c:pt>
                <c:pt idx="7">
                  <c:v>10.937805037062684</c:v>
                </c:pt>
                <c:pt idx="8">
                  <c:v>10.937805037062684</c:v>
                </c:pt>
                <c:pt idx="9">
                  <c:v>10.937805037062684</c:v>
                </c:pt>
                <c:pt idx="10">
                  <c:v>10.937805037062684</c:v>
                </c:pt>
                <c:pt idx="11">
                  <c:v>10.937805037062684</c:v>
                </c:pt>
                <c:pt idx="12">
                  <c:v>10.937805037062684</c:v>
                </c:pt>
                <c:pt idx="13">
                  <c:v>10.937805037062684</c:v>
                </c:pt>
                <c:pt idx="14">
                  <c:v>10.937805037062684</c:v>
                </c:pt>
                <c:pt idx="15">
                  <c:v>10.937805037062684</c:v>
                </c:pt>
                <c:pt idx="16">
                  <c:v>10.937805037062684</c:v>
                </c:pt>
                <c:pt idx="17">
                  <c:v>10.937805037062684</c:v>
                </c:pt>
                <c:pt idx="18">
                  <c:v>10.937805037062684</c:v>
                </c:pt>
                <c:pt idx="19">
                  <c:v>10.937805037062684</c:v>
                </c:pt>
                <c:pt idx="20">
                  <c:v>10.937805037062684</c:v>
                </c:pt>
                <c:pt idx="21">
                  <c:v>10.937805037062684</c:v>
                </c:pt>
                <c:pt idx="22">
                  <c:v>10.937805037062684</c:v>
                </c:pt>
                <c:pt idx="23">
                  <c:v>10.937805037062684</c:v>
                </c:pt>
                <c:pt idx="24">
                  <c:v>10.937805037062684</c:v>
                </c:pt>
                <c:pt idx="25">
                  <c:v>10.937805037062684</c:v>
                </c:pt>
              </c:numCache>
            </c:numRef>
          </c:val>
          <c:extLst xmlns:c16r2="http://schemas.microsoft.com/office/drawing/2015/06/chart">
            <c:ext xmlns:c16="http://schemas.microsoft.com/office/drawing/2014/chart" uri="{C3380CC4-5D6E-409C-BE32-E72D297353CC}">
              <c16:uniqueId val="{00000003-22C6-44C2-9BB5-2BE55529774C}"/>
            </c:ext>
          </c:extLst>
        </c:ser>
        <c:ser>
          <c:idx val="4"/>
          <c:order val="4"/>
          <c:tx>
            <c:v>D=300 мм</c:v>
          </c:tx>
          <c:spPr>
            <a:ln w="25400">
              <a:solidFill>
                <a:srgbClr val="33CCCC"/>
              </a:solidFill>
              <a:prstDash val="solid"/>
            </a:ln>
          </c:spPr>
          <c:marker>
            <c:symbol val="none"/>
          </c:marker>
          <c:val>
            <c:numRef>
              <c:f>Участки!$CR$65:$CR$90</c:f>
              <c:numCache>
                <c:formatCode>0.000</c:formatCode>
                <c:ptCount val="26"/>
                <c:pt idx="0">
                  <c:v>15.96728708080177</c:v>
                </c:pt>
                <c:pt idx="1">
                  <c:v>15.96728708080177</c:v>
                </c:pt>
                <c:pt idx="2">
                  <c:v>15.96728708080177</c:v>
                </c:pt>
                <c:pt idx="3">
                  <c:v>15.96728708080177</c:v>
                </c:pt>
                <c:pt idx="4">
                  <c:v>15.96728708080177</c:v>
                </c:pt>
                <c:pt idx="5">
                  <c:v>15.96728708080177</c:v>
                </c:pt>
                <c:pt idx="6">
                  <c:v>15.96728708080177</c:v>
                </c:pt>
                <c:pt idx="7">
                  <c:v>15.96728708080177</c:v>
                </c:pt>
                <c:pt idx="8">
                  <c:v>15.96728708080177</c:v>
                </c:pt>
                <c:pt idx="9">
                  <c:v>15.96728708080177</c:v>
                </c:pt>
                <c:pt idx="10">
                  <c:v>15.96728708080177</c:v>
                </c:pt>
                <c:pt idx="11">
                  <c:v>15.96728708080177</c:v>
                </c:pt>
                <c:pt idx="12">
                  <c:v>15.96728708080177</c:v>
                </c:pt>
                <c:pt idx="13">
                  <c:v>15.96728708080177</c:v>
                </c:pt>
                <c:pt idx="14">
                  <c:v>15.96728708080177</c:v>
                </c:pt>
                <c:pt idx="15">
                  <c:v>15.96728708080177</c:v>
                </c:pt>
                <c:pt idx="16">
                  <c:v>15.96728708080177</c:v>
                </c:pt>
                <c:pt idx="17">
                  <c:v>15.96728708080177</c:v>
                </c:pt>
                <c:pt idx="18">
                  <c:v>15.96728708080177</c:v>
                </c:pt>
                <c:pt idx="19">
                  <c:v>15.96728708080177</c:v>
                </c:pt>
                <c:pt idx="20">
                  <c:v>15.96728708080177</c:v>
                </c:pt>
                <c:pt idx="21">
                  <c:v>15.96728708080177</c:v>
                </c:pt>
                <c:pt idx="22">
                  <c:v>15.96728708080177</c:v>
                </c:pt>
                <c:pt idx="23">
                  <c:v>15.96728708080177</c:v>
                </c:pt>
                <c:pt idx="24">
                  <c:v>15.96728708080177</c:v>
                </c:pt>
                <c:pt idx="25">
                  <c:v>15.96728708080177</c:v>
                </c:pt>
              </c:numCache>
            </c:numRef>
          </c:val>
          <c:extLst xmlns:c16r2="http://schemas.microsoft.com/office/drawing/2015/06/chart">
            <c:ext xmlns:c16="http://schemas.microsoft.com/office/drawing/2014/chart" uri="{C3380CC4-5D6E-409C-BE32-E72D297353CC}">
              <c16:uniqueId val="{00000004-22C6-44C2-9BB5-2BE55529774C}"/>
            </c:ext>
          </c:extLst>
        </c:ser>
        <c:ser>
          <c:idx val="5"/>
          <c:order val="5"/>
          <c:tx>
            <c:v>D=600 мм</c:v>
          </c:tx>
          <c:spPr>
            <a:ln w="25400">
              <a:solidFill>
                <a:srgbClr val="FF9900"/>
              </a:solidFill>
              <a:prstDash val="solid"/>
            </a:ln>
          </c:spPr>
          <c:marker>
            <c:symbol val="none"/>
          </c:marker>
          <c:val>
            <c:numRef>
              <c:f>Участки!$CT$64:$CT$90</c:f>
              <c:numCache>
                <c:formatCode>0.000</c:formatCode>
                <c:ptCount val="27"/>
                <c:pt idx="0">
                  <c:v>32.90444607510139</c:v>
                </c:pt>
                <c:pt idx="1">
                  <c:v>32.90444607510139</c:v>
                </c:pt>
                <c:pt idx="2">
                  <c:v>32.90444607510139</c:v>
                </c:pt>
                <c:pt idx="3">
                  <c:v>32.90444607510139</c:v>
                </c:pt>
                <c:pt idx="4">
                  <c:v>32.90444607510139</c:v>
                </c:pt>
                <c:pt idx="5">
                  <c:v>32.90444607510139</c:v>
                </c:pt>
                <c:pt idx="6">
                  <c:v>32.90444607510139</c:v>
                </c:pt>
                <c:pt idx="7">
                  <c:v>32.90444607510139</c:v>
                </c:pt>
                <c:pt idx="8">
                  <c:v>32.90444607510139</c:v>
                </c:pt>
                <c:pt idx="9">
                  <c:v>32.90444607510139</c:v>
                </c:pt>
                <c:pt idx="10">
                  <c:v>32.90444607510139</c:v>
                </c:pt>
                <c:pt idx="11">
                  <c:v>32.90444607510139</c:v>
                </c:pt>
                <c:pt idx="12">
                  <c:v>32.90444607510139</c:v>
                </c:pt>
                <c:pt idx="13">
                  <c:v>32.90444607510139</c:v>
                </c:pt>
                <c:pt idx="14">
                  <c:v>32.90444607510139</c:v>
                </c:pt>
                <c:pt idx="15">
                  <c:v>32.90444607510139</c:v>
                </c:pt>
                <c:pt idx="16">
                  <c:v>32.90444607510139</c:v>
                </c:pt>
                <c:pt idx="17">
                  <c:v>32.90444607510139</c:v>
                </c:pt>
                <c:pt idx="18">
                  <c:v>32.90444607510139</c:v>
                </c:pt>
                <c:pt idx="19">
                  <c:v>32.90444607510139</c:v>
                </c:pt>
                <c:pt idx="20">
                  <c:v>32.90444607510139</c:v>
                </c:pt>
                <c:pt idx="21">
                  <c:v>32.90444607510139</c:v>
                </c:pt>
                <c:pt idx="22">
                  <c:v>32.90444607510139</c:v>
                </c:pt>
                <c:pt idx="23">
                  <c:v>32.90444607510139</c:v>
                </c:pt>
                <c:pt idx="24">
                  <c:v>32.90444607510139</c:v>
                </c:pt>
                <c:pt idx="25">
                  <c:v>32.90444607510139</c:v>
                </c:pt>
                <c:pt idx="26">
                  <c:v>32.90444607510139</c:v>
                </c:pt>
              </c:numCache>
            </c:numRef>
          </c:val>
          <c:extLst xmlns:c16r2="http://schemas.microsoft.com/office/drawing/2015/06/chart">
            <c:ext xmlns:c16="http://schemas.microsoft.com/office/drawing/2014/chart" uri="{C3380CC4-5D6E-409C-BE32-E72D297353CC}">
              <c16:uniqueId val="{00000005-22C6-44C2-9BB5-2BE55529774C}"/>
            </c:ext>
          </c:extLst>
        </c:ser>
        <c:marker val="1"/>
        <c:axId val="225388416"/>
        <c:axId val="225402880"/>
      </c:lineChart>
      <c:catAx>
        <c:axId val="225388416"/>
        <c:scaling>
          <c:orientation val="minMax"/>
        </c:scaling>
        <c:axPos val="b"/>
        <c:majorGridlines>
          <c:spPr>
            <a:ln w="3175">
              <a:solidFill>
                <a:srgbClr val="808080"/>
              </a:solidFill>
              <a:prstDash val="solid"/>
            </a:ln>
          </c:spPr>
        </c:majorGridlines>
        <c:title>
          <c:tx>
            <c:rich>
              <a:bodyPr/>
              <a:lstStyle/>
              <a:p>
                <a:pPr>
                  <a:defRPr sz="1000"/>
                </a:pPr>
                <a:r>
                  <a:rPr lang="ru-RU" sz="1000"/>
                  <a:t>Температура наружного воздуха, град. С</a:t>
                </a:r>
              </a:p>
            </c:rich>
          </c:tx>
          <c:layout>
            <c:manualLayout>
              <c:xMode val="edge"/>
              <c:yMode val="edge"/>
              <c:x val="0.33731105807478307"/>
              <c:y val="0.85912240184757505"/>
            </c:manualLayout>
          </c:layout>
          <c:spPr>
            <a:noFill/>
            <a:ln w="25400">
              <a:noFill/>
            </a:ln>
          </c:spPr>
        </c:title>
        <c:numFmt formatCode="General" sourceLinked="1"/>
        <c:tickLblPos val="low"/>
        <c:spPr>
          <a:ln w="12700">
            <a:solidFill>
              <a:srgbClr val="000000"/>
            </a:solidFill>
            <a:prstDash val="solid"/>
          </a:ln>
        </c:spPr>
        <c:txPr>
          <a:bodyPr rot="0" vert="horz"/>
          <a:lstStyle/>
          <a:p>
            <a:pPr>
              <a:defRPr sz="1000"/>
            </a:pPr>
            <a:endParaRPr lang="ru-RU"/>
          </a:p>
        </c:txPr>
        <c:crossAx val="225402880"/>
        <c:crossesAt val="0"/>
        <c:lblAlgn val="ctr"/>
        <c:lblOffset val="100"/>
        <c:tickLblSkip val="1"/>
        <c:tickMarkSkip val="4"/>
      </c:catAx>
      <c:valAx>
        <c:axId val="225402880"/>
        <c:scaling>
          <c:orientation val="minMax"/>
          <c:max val="55"/>
          <c:min val="0"/>
        </c:scaling>
        <c:axPos val="l"/>
        <c:majorGridlines>
          <c:spPr>
            <a:ln w="3175">
              <a:solidFill>
                <a:srgbClr val="808080"/>
              </a:solidFill>
              <a:prstDash val="solid"/>
            </a:ln>
          </c:spPr>
        </c:majorGridlines>
        <c:title>
          <c:tx>
            <c:rich>
              <a:bodyPr/>
              <a:lstStyle/>
              <a:p>
                <a:pPr>
                  <a:defRPr sz="1000"/>
                </a:pPr>
                <a:r>
                  <a:rPr lang="ru-RU" sz="1000"/>
                  <a:t>Число часов</a:t>
                </a:r>
              </a:p>
            </c:rich>
          </c:tx>
          <c:layout>
            <c:manualLayout>
              <c:xMode val="edge"/>
              <c:yMode val="edge"/>
              <c:x val="5.9665871121718818E-3"/>
              <c:y val="0.31408775981524611"/>
            </c:manualLayout>
          </c:layout>
          <c:spPr>
            <a:noFill/>
            <a:ln w="25400">
              <a:noFill/>
            </a:ln>
          </c:spPr>
        </c:title>
        <c:numFmt formatCode="0" sourceLinked="0"/>
        <c:tickLblPos val="nextTo"/>
        <c:spPr>
          <a:ln w="3175">
            <a:solidFill>
              <a:srgbClr val="808080"/>
            </a:solidFill>
            <a:prstDash val="solid"/>
          </a:ln>
        </c:spPr>
        <c:txPr>
          <a:bodyPr rot="0" vert="horz"/>
          <a:lstStyle/>
          <a:p>
            <a:pPr>
              <a:defRPr sz="1000"/>
            </a:pPr>
            <a:endParaRPr lang="ru-RU"/>
          </a:p>
        </c:txPr>
        <c:crossAx val="225388416"/>
        <c:crosses val="autoZero"/>
        <c:crossBetween val="between"/>
        <c:majorUnit val="5"/>
      </c:valAx>
      <c:spPr>
        <a:solidFill>
          <a:srgbClr val="FFFFFF"/>
        </a:solidFill>
        <a:ln w="25400">
          <a:noFill/>
        </a:ln>
      </c:spPr>
    </c:plotArea>
    <c:legend>
      <c:legendPos val="r"/>
      <c:layout>
        <c:manualLayout>
          <c:xMode val="edge"/>
          <c:yMode val="edge"/>
          <c:x val="6.5632458233890439E-2"/>
          <c:y val="0.93918398768283251"/>
          <c:w val="0.90095465393794749"/>
          <c:h val="5.0808314087759807E-2"/>
        </c:manualLayout>
      </c:layout>
      <c:spPr>
        <a:noFill/>
        <a:ln w="25400">
          <a:noFill/>
        </a:ln>
      </c:spPr>
      <c:txPr>
        <a:bodyPr/>
        <a:lstStyle/>
        <a:p>
          <a:pPr>
            <a:defRPr sz="1000"/>
          </a:pPr>
          <a:endParaRPr lang="ru-RU"/>
        </a:p>
      </c:txPr>
    </c:legend>
    <c:plotVisOnly val="1"/>
    <c:dispBlanksAs val="gap"/>
  </c:chart>
  <c:spPr>
    <a:solidFill>
      <a:srgbClr val="FFFFFF"/>
    </a:solidFill>
    <a:ln w="12700">
      <a:noFill/>
      <a:prstDash val="solid"/>
    </a:ln>
  </c:spPr>
  <c:txPr>
    <a:bodyPr/>
    <a:lstStyle/>
    <a:p>
      <a:pPr>
        <a:defRPr sz="1200" b="0" i="0" u="none" strike="noStrike" baseline="0">
          <a:solidFill>
            <a:srgbClr val="000000"/>
          </a:solidFill>
          <a:latin typeface="Segoe UI" panose="020B0502040204020203" pitchFamily="34" charset="0"/>
          <a:ea typeface="Times New Roman"/>
          <a:cs typeface="Segoe UI" panose="020B0502040204020203" pitchFamily="34" charset="0"/>
        </a:defRPr>
      </a:pPr>
      <a:endParaRPr lang="ru-RU"/>
    </a:p>
  </c:txPr>
  <c:externalData r:id="rId2"/>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6390934-E1A9-4D4F-B3F2-AB4001EB48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129</TotalTime>
  <Pages>262</Pages>
  <Words>74787</Words>
  <Characters>426287</Characters>
  <Application>Microsoft Office Word</Application>
  <DocSecurity>0</DocSecurity>
  <Lines>3552</Lines>
  <Paragraphs>1000</Paragraphs>
  <ScaleCrop>false</ScaleCrop>
  <HeadingPairs>
    <vt:vector size="2" baseType="variant">
      <vt:variant>
        <vt:lpstr>Название</vt:lpstr>
      </vt:variant>
      <vt:variant>
        <vt:i4>1</vt:i4>
      </vt:variant>
    </vt:vector>
  </HeadingPairs>
  <TitlesOfParts>
    <vt:vector size="1" baseType="lpstr">
      <vt:lpstr>_______________________________________</vt:lpstr>
    </vt:vector>
  </TitlesOfParts>
  <Company>Hewlett-Packard Company</Company>
  <LinksUpToDate>false</LinksUpToDate>
  <CharactersWithSpaces>500074</CharactersWithSpaces>
  <SharedDoc>false</SharedDoc>
  <HLinks>
    <vt:vector size="528" baseType="variant">
      <vt:variant>
        <vt:i4>7012372</vt:i4>
      </vt:variant>
      <vt:variant>
        <vt:i4>945</vt:i4>
      </vt:variant>
      <vt:variant>
        <vt:i4>0</vt:i4>
      </vt:variant>
      <vt:variant>
        <vt:i4>5</vt:i4>
      </vt:variant>
      <vt:variant>
        <vt:lpwstr>http://www.consultant.ru/document/cons_doc_LAW_302970/264375cc84de16ce0dbf829a5708d9c799335772/</vt:lpwstr>
      </vt:variant>
      <vt:variant>
        <vt:lpwstr>dst100773</vt:lpwstr>
      </vt:variant>
      <vt:variant>
        <vt:i4>6946836</vt:i4>
      </vt:variant>
      <vt:variant>
        <vt:i4>942</vt:i4>
      </vt:variant>
      <vt:variant>
        <vt:i4>0</vt:i4>
      </vt:variant>
      <vt:variant>
        <vt:i4>5</vt:i4>
      </vt:variant>
      <vt:variant>
        <vt:lpwstr>http://www.consultant.ru/document/cons_doc_LAW_302970/264375cc84de16ce0dbf829a5708d9c799335772/</vt:lpwstr>
      </vt:variant>
      <vt:variant>
        <vt:lpwstr>dst100760</vt:lpwstr>
      </vt:variant>
      <vt:variant>
        <vt:i4>1900597</vt:i4>
      </vt:variant>
      <vt:variant>
        <vt:i4>506</vt:i4>
      </vt:variant>
      <vt:variant>
        <vt:i4>0</vt:i4>
      </vt:variant>
      <vt:variant>
        <vt:i4>5</vt:i4>
      </vt:variant>
      <vt:variant>
        <vt:lpwstr/>
      </vt:variant>
      <vt:variant>
        <vt:lpwstr>_Toc73617139</vt:lpwstr>
      </vt:variant>
      <vt:variant>
        <vt:i4>1835061</vt:i4>
      </vt:variant>
      <vt:variant>
        <vt:i4>500</vt:i4>
      </vt:variant>
      <vt:variant>
        <vt:i4>0</vt:i4>
      </vt:variant>
      <vt:variant>
        <vt:i4>5</vt:i4>
      </vt:variant>
      <vt:variant>
        <vt:lpwstr/>
      </vt:variant>
      <vt:variant>
        <vt:lpwstr>_Toc73617138</vt:lpwstr>
      </vt:variant>
      <vt:variant>
        <vt:i4>1245237</vt:i4>
      </vt:variant>
      <vt:variant>
        <vt:i4>494</vt:i4>
      </vt:variant>
      <vt:variant>
        <vt:i4>0</vt:i4>
      </vt:variant>
      <vt:variant>
        <vt:i4>5</vt:i4>
      </vt:variant>
      <vt:variant>
        <vt:lpwstr/>
      </vt:variant>
      <vt:variant>
        <vt:lpwstr>_Toc73617137</vt:lpwstr>
      </vt:variant>
      <vt:variant>
        <vt:i4>1179701</vt:i4>
      </vt:variant>
      <vt:variant>
        <vt:i4>488</vt:i4>
      </vt:variant>
      <vt:variant>
        <vt:i4>0</vt:i4>
      </vt:variant>
      <vt:variant>
        <vt:i4>5</vt:i4>
      </vt:variant>
      <vt:variant>
        <vt:lpwstr/>
      </vt:variant>
      <vt:variant>
        <vt:lpwstr>_Toc73617136</vt:lpwstr>
      </vt:variant>
      <vt:variant>
        <vt:i4>1114165</vt:i4>
      </vt:variant>
      <vt:variant>
        <vt:i4>482</vt:i4>
      </vt:variant>
      <vt:variant>
        <vt:i4>0</vt:i4>
      </vt:variant>
      <vt:variant>
        <vt:i4>5</vt:i4>
      </vt:variant>
      <vt:variant>
        <vt:lpwstr/>
      </vt:variant>
      <vt:variant>
        <vt:lpwstr>_Toc73617135</vt:lpwstr>
      </vt:variant>
      <vt:variant>
        <vt:i4>1048629</vt:i4>
      </vt:variant>
      <vt:variant>
        <vt:i4>476</vt:i4>
      </vt:variant>
      <vt:variant>
        <vt:i4>0</vt:i4>
      </vt:variant>
      <vt:variant>
        <vt:i4>5</vt:i4>
      </vt:variant>
      <vt:variant>
        <vt:lpwstr/>
      </vt:variant>
      <vt:variant>
        <vt:lpwstr>_Toc73617134</vt:lpwstr>
      </vt:variant>
      <vt:variant>
        <vt:i4>1507381</vt:i4>
      </vt:variant>
      <vt:variant>
        <vt:i4>470</vt:i4>
      </vt:variant>
      <vt:variant>
        <vt:i4>0</vt:i4>
      </vt:variant>
      <vt:variant>
        <vt:i4>5</vt:i4>
      </vt:variant>
      <vt:variant>
        <vt:lpwstr/>
      </vt:variant>
      <vt:variant>
        <vt:lpwstr>_Toc73617133</vt:lpwstr>
      </vt:variant>
      <vt:variant>
        <vt:i4>1441845</vt:i4>
      </vt:variant>
      <vt:variant>
        <vt:i4>464</vt:i4>
      </vt:variant>
      <vt:variant>
        <vt:i4>0</vt:i4>
      </vt:variant>
      <vt:variant>
        <vt:i4>5</vt:i4>
      </vt:variant>
      <vt:variant>
        <vt:lpwstr/>
      </vt:variant>
      <vt:variant>
        <vt:lpwstr>_Toc73617132</vt:lpwstr>
      </vt:variant>
      <vt:variant>
        <vt:i4>1376309</vt:i4>
      </vt:variant>
      <vt:variant>
        <vt:i4>458</vt:i4>
      </vt:variant>
      <vt:variant>
        <vt:i4>0</vt:i4>
      </vt:variant>
      <vt:variant>
        <vt:i4>5</vt:i4>
      </vt:variant>
      <vt:variant>
        <vt:lpwstr/>
      </vt:variant>
      <vt:variant>
        <vt:lpwstr>_Toc73617131</vt:lpwstr>
      </vt:variant>
      <vt:variant>
        <vt:i4>1310773</vt:i4>
      </vt:variant>
      <vt:variant>
        <vt:i4>452</vt:i4>
      </vt:variant>
      <vt:variant>
        <vt:i4>0</vt:i4>
      </vt:variant>
      <vt:variant>
        <vt:i4>5</vt:i4>
      </vt:variant>
      <vt:variant>
        <vt:lpwstr/>
      </vt:variant>
      <vt:variant>
        <vt:lpwstr>_Toc73617130</vt:lpwstr>
      </vt:variant>
      <vt:variant>
        <vt:i4>1900596</vt:i4>
      </vt:variant>
      <vt:variant>
        <vt:i4>446</vt:i4>
      </vt:variant>
      <vt:variant>
        <vt:i4>0</vt:i4>
      </vt:variant>
      <vt:variant>
        <vt:i4>5</vt:i4>
      </vt:variant>
      <vt:variant>
        <vt:lpwstr/>
      </vt:variant>
      <vt:variant>
        <vt:lpwstr>_Toc73617129</vt:lpwstr>
      </vt:variant>
      <vt:variant>
        <vt:i4>1835060</vt:i4>
      </vt:variant>
      <vt:variant>
        <vt:i4>440</vt:i4>
      </vt:variant>
      <vt:variant>
        <vt:i4>0</vt:i4>
      </vt:variant>
      <vt:variant>
        <vt:i4>5</vt:i4>
      </vt:variant>
      <vt:variant>
        <vt:lpwstr/>
      </vt:variant>
      <vt:variant>
        <vt:lpwstr>_Toc73617128</vt:lpwstr>
      </vt:variant>
      <vt:variant>
        <vt:i4>1245236</vt:i4>
      </vt:variant>
      <vt:variant>
        <vt:i4>434</vt:i4>
      </vt:variant>
      <vt:variant>
        <vt:i4>0</vt:i4>
      </vt:variant>
      <vt:variant>
        <vt:i4>5</vt:i4>
      </vt:variant>
      <vt:variant>
        <vt:lpwstr/>
      </vt:variant>
      <vt:variant>
        <vt:lpwstr>_Toc73617127</vt:lpwstr>
      </vt:variant>
      <vt:variant>
        <vt:i4>1179700</vt:i4>
      </vt:variant>
      <vt:variant>
        <vt:i4>428</vt:i4>
      </vt:variant>
      <vt:variant>
        <vt:i4>0</vt:i4>
      </vt:variant>
      <vt:variant>
        <vt:i4>5</vt:i4>
      </vt:variant>
      <vt:variant>
        <vt:lpwstr/>
      </vt:variant>
      <vt:variant>
        <vt:lpwstr>_Toc73617126</vt:lpwstr>
      </vt:variant>
      <vt:variant>
        <vt:i4>1114164</vt:i4>
      </vt:variant>
      <vt:variant>
        <vt:i4>422</vt:i4>
      </vt:variant>
      <vt:variant>
        <vt:i4>0</vt:i4>
      </vt:variant>
      <vt:variant>
        <vt:i4>5</vt:i4>
      </vt:variant>
      <vt:variant>
        <vt:lpwstr/>
      </vt:variant>
      <vt:variant>
        <vt:lpwstr>_Toc73617125</vt:lpwstr>
      </vt:variant>
      <vt:variant>
        <vt:i4>1048628</vt:i4>
      </vt:variant>
      <vt:variant>
        <vt:i4>416</vt:i4>
      </vt:variant>
      <vt:variant>
        <vt:i4>0</vt:i4>
      </vt:variant>
      <vt:variant>
        <vt:i4>5</vt:i4>
      </vt:variant>
      <vt:variant>
        <vt:lpwstr/>
      </vt:variant>
      <vt:variant>
        <vt:lpwstr>_Toc73617124</vt:lpwstr>
      </vt:variant>
      <vt:variant>
        <vt:i4>1507380</vt:i4>
      </vt:variant>
      <vt:variant>
        <vt:i4>410</vt:i4>
      </vt:variant>
      <vt:variant>
        <vt:i4>0</vt:i4>
      </vt:variant>
      <vt:variant>
        <vt:i4>5</vt:i4>
      </vt:variant>
      <vt:variant>
        <vt:lpwstr/>
      </vt:variant>
      <vt:variant>
        <vt:lpwstr>_Toc73617123</vt:lpwstr>
      </vt:variant>
      <vt:variant>
        <vt:i4>1441844</vt:i4>
      </vt:variant>
      <vt:variant>
        <vt:i4>404</vt:i4>
      </vt:variant>
      <vt:variant>
        <vt:i4>0</vt:i4>
      </vt:variant>
      <vt:variant>
        <vt:i4>5</vt:i4>
      </vt:variant>
      <vt:variant>
        <vt:lpwstr/>
      </vt:variant>
      <vt:variant>
        <vt:lpwstr>_Toc73617122</vt:lpwstr>
      </vt:variant>
      <vt:variant>
        <vt:i4>1376308</vt:i4>
      </vt:variant>
      <vt:variant>
        <vt:i4>398</vt:i4>
      </vt:variant>
      <vt:variant>
        <vt:i4>0</vt:i4>
      </vt:variant>
      <vt:variant>
        <vt:i4>5</vt:i4>
      </vt:variant>
      <vt:variant>
        <vt:lpwstr/>
      </vt:variant>
      <vt:variant>
        <vt:lpwstr>_Toc73617121</vt:lpwstr>
      </vt:variant>
      <vt:variant>
        <vt:i4>1310772</vt:i4>
      </vt:variant>
      <vt:variant>
        <vt:i4>392</vt:i4>
      </vt:variant>
      <vt:variant>
        <vt:i4>0</vt:i4>
      </vt:variant>
      <vt:variant>
        <vt:i4>5</vt:i4>
      </vt:variant>
      <vt:variant>
        <vt:lpwstr/>
      </vt:variant>
      <vt:variant>
        <vt:lpwstr>_Toc73617120</vt:lpwstr>
      </vt:variant>
      <vt:variant>
        <vt:i4>1900599</vt:i4>
      </vt:variant>
      <vt:variant>
        <vt:i4>386</vt:i4>
      </vt:variant>
      <vt:variant>
        <vt:i4>0</vt:i4>
      </vt:variant>
      <vt:variant>
        <vt:i4>5</vt:i4>
      </vt:variant>
      <vt:variant>
        <vt:lpwstr/>
      </vt:variant>
      <vt:variant>
        <vt:lpwstr>_Toc73617119</vt:lpwstr>
      </vt:variant>
      <vt:variant>
        <vt:i4>1835063</vt:i4>
      </vt:variant>
      <vt:variant>
        <vt:i4>380</vt:i4>
      </vt:variant>
      <vt:variant>
        <vt:i4>0</vt:i4>
      </vt:variant>
      <vt:variant>
        <vt:i4>5</vt:i4>
      </vt:variant>
      <vt:variant>
        <vt:lpwstr/>
      </vt:variant>
      <vt:variant>
        <vt:lpwstr>_Toc73617118</vt:lpwstr>
      </vt:variant>
      <vt:variant>
        <vt:i4>1245239</vt:i4>
      </vt:variant>
      <vt:variant>
        <vt:i4>374</vt:i4>
      </vt:variant>
      <vt:variant>
        <vt:i4>0</vt:i4>
      </vt:variant>
      <vt:variant>
        <vt:i4>5</vt:i4>
      </vt:variant>
      <vt:variant>
        <vt:lpwstr/>
      </vt:variant>
      <vt:variant>
        <vt:lpwstr>_Toc73617117</vt:lpwstr>
      </vt:variant>
      <vt:variant>
        <vt:i4>1179703</vt:i4>
      </vt:variant>
      <vt:variant>
        <vt:i4>368</vt:i4>
      </vt:variant>
      <vt:variant>
        <vt:i4>0</vt:i4>
      </vt:variant>
      <vt:variant>
        <vt:i4>5</vt:i4>
      </vt:variant>
      <vt:variant>
        <vt:lpwstr/>
      </vt:variant>
      <vt:variant>
        <vt:lpwstr>_Toc73617116</vt:lpwstr>
      </vt:variant>
      <vt:variant>
        <vt:i4>1114167</vt:i4>
      </vt:variant>
      <vt:variant>
        <vt:i4>362</vt:i4>
      </vt:variant>
      <vt:variant>
        <vt:i4>0</vt:i4>
      </vt:variant>
      <vt:variant>
        <vt:i4>5</vt:i4>
      </vt:variant>
      <vt:variant>
        <vt:lpwstr/>
      </vt:variant>
      <vt:variant>
        <vt:lpwstr>_Toc73617115</vt:lpwstr>
      </vt:variant>
      <vt:variant>
        <vt:i4>1048631</vt:i4>
      </vt:variant>
      <vt:variant>
        <vt:i4>356</vt:i4>
      </vt:variant>
      <vt:variant>
        <vt:i4>0</vt:i4>
      </vt:variant>
      <vt:variant>
        <vt:i4>5</vt:i4>
      </vt:variant>
      <vt:variant>
        <vt:lpwstr/>
      </vt:variant>
      <vt:variant>
        <vt:lpwstr>_Toc73617114</vt:lpwstr>
      </vt:variant>
      <vt:variant>
        <vt:i4>1507383</vt:i4>
      </vt:variant>
      <vt:variant>
        <vt:i4>350</vt:i4>
      </vt:variant>
      <vt:variant>
        <vt:i4>0</vt:i4>
      </vt:variant>
      <vt:variant>
        <vt:i4>5</vt:i4>
      </vt:variant>
      <vt:variant>
        <vt:lpwstr/>
      </vt:variant>
      <vt:variant>
        <vt:lpwstr>_Toc73617113</vt:lpwstr>
      </vt:variant>
      <vt:variant>
        <vt:i4>1441847</vt:i4>
      </vt:variant>
      <vt:variant>
        <vt:i4>344</vt:i4>
      </vt:variant>
      <vt:variant>
        <vt:i4>0</vt:i4>
      </vt:variant>
      <vt:variant>
        <vt:i4>5</vt:i4>
      </vt:variant>
      <vt:variant>
        <vt:lpwstr/>
      </vt:variant>
      <vt:variant>
        <vt:lpwstr>_Toc73617112</vt:lpwstr>
      </vt:variant>
      <vt:variant>
        <vt:i4>1376311</vt:i4>
      </vt:variant>
      <vt:variant>
        <vt:i4>338</vt:i4>
      </vt:variant>
      <vt:variant>
        <vt:i4>0</vt:i4>
      </vt:variant>
      <vt:variant>
        <vt:i4>5</vt:i4>
      </vt:variant>
      <vt:variant>
        <vt:lpwstr/>
      </vt:variant>
      <vt:variant>
        <vt:lpwstr>_Toc73617111</vt:lpwstr>
      </vt:variant>
      <vt:variant>
        <vt:i4>1310775</vt:i4>
      </vt:variant>
      <vt:variant>
        <vt:i4>332</vt:i4>
      </vt:variant>
      <vt:variant>
        <vt:i4>0</vt:i4>
      </vt:variant>
      <vt:variant>
        <vt:i4>5</vt:i4>
      </vt:variant>
      <vt:variant>
        <vt:lpwstr/>
      </vt:variant>
      <vt:variant>
        <vt:lpwstr>_Toc73617110</vt:lpwstr>
      </vt:variant>
      <vt:variant>
        <vt:i4>1900598</vt:i4>
      </vt:variant>
      <vt:variant>
        <vt:i4>326</vt:i4>
      </vt:variant>
      <vt:variant>
        <vt:i4>0</vt:i4>
      </vt:variant>
      <vt:variant>
        <vt:i4>5</vt:i4>
      </vt:variant>
      <vt:variant>
        <vt:lpwstr/>
      </vt:variant>
      <vt:variant>
        <vt:lpwstr>_Toc73617109</vt:lpwstr>
      </vt:variant>
      <vt:variant>
        <vt:i4>1835062</vt:i4>
      </vt:variant>
      <vt:variant>
        <vt:i4>320</vt:i4>
      </vt:variant>
      <vt:variant>
        <vt:i4>0</vt:i4>
      </vt:variant>
      <vt:variant>
        <vt:i4>5</vt:i4>
      </vt:variant>
      <vt:variant>
        <vt:lpwstr/>
      </vt:variant>
      <vt:variant>
        <vt:lpwstr>_Toc73617108</vt:lpwstr>
      </vt:variant>
      <vt:variant>
        <vt:i4>1245238</vt:i4>
      </vt:variant>
      <vt:variant>
        <vt:i4>314</vt:i4>
      </vt:variant>
      <vt:variant>
        <vt:i4>0</vt:i4>
      </vt:variant>
      <vt:variant>
        <vt:i4>5</vt:i4>
      </vt:variant>
      <vt:variant>
        <vt:lpwstr/>
      </vt:variant>
      <vt:variant>
        <vt:lpwstr>_Toc73617107</vt:lpwstr>
      </vt:variant>
      <vt:variant>
        <vt:i4>1179702</vt:i4>
      </vt:variant>
      <vt:variant>
        <vt:i4>308</vt:i4>
      </vt:variant>
      <vt:variant>
        <vt:i4>0</vt:i4>
      </vt:variant>
      <vt:variant>
        <vt:i4>5</vt:i4>
      </vt:variant>
      <vt:variant>
        <vt:lpwstr/>
      </vt:variant>
      <vt:variant>
        <vt:lpwstr>_Toc73617106</vt:lpwstr>
      </vt:variant>
      <vt:variant>
        <vt:i4>1114166</vt:i4>
      </vt:variant>
      <vt:variant>
        <vt:i4>302</vt:i4>
      </vt:variant>
      <vt:variant>
        <vt:i4>0</vt:i4>
      </vt:variant>
      <vt:variant>
        <vt:i4>5</vt:i4>
      </vt:variant>
      <vt:variant>
        <vt:lpwstr/>
      </vt:variant>
      <vt:variant>
        <vt:lpwstr>_Toc73617105</vt:lpwstr>
      </vt:variant>
      <vt:variant>
        <vt:i4>1048630</vt:i4>
      </vt:variant>
      <vt:variant>
        <vt:i4>296</vt:i4>
      </vt:variant>
      <vt:variant>
        <vt:i4>0</vt:i4>
      </vt:variant>
      <vt:variant>
        <vt:i4>5</vt:i4>
      </vt:variant>
      <vt:variant>
        <vt:lpwstr/>
      </vt:variant>
      <vt:variant>
        <vt:lpwstr>_Toc73617104</vt:lpwstr>
      </vt:variant>
      <vt:variant>
        <vt:i4>1507382</vt:i4>
      </vt:variant>
      <vt:variant>
        <vt:i4>290</vt:i4>
      </vt:variant>
      <vt:variant>
        <vt:i4>0</vt:i4>
      </vt:variant>
      <vt:variant>
        <vt:i4>5</vt:i4>
      </vt:variant>
      <vt:variant>
        <vt:lpwstr/>
      </vt:variant>
      <vt:variant>
        <vt:lpwstr>_Toc73617103</vt:lpwstr>
      </vt:variant>
      <vt:variant>
        <vt:i4>1441846</vt:i4>
      </vt:variant>
      <vt:variant>
        <vt:i4>284</vt:i4>
      </vt:variant>
      <vt:variant>
        <vt:i4>0</vt:i4>
      </vt:variant>
      <vt:variant>
        <vt:i4>5</vt:i4>
      </vt:variant>
      <vt:variant>
        <vt:lpwstr/>
      </vt:variant>
      <vt:variant>
        <vt:lpwstr>_Toc73617102</vt:lpwstr>
      </vt:variant>
      <vt:variant>
        <vt:i4>1376310</vt:i4>
      </vt:variant>
      <vt:variant>
        <vt:i4>278</vt:i4>
      </vt:variant>
      <vt:variant>
        <vt:i4>0</vt:i4>
      </vt:variant>
      <vt:variant>
        <vt:i4>5</vt:i4>
      </vt:variant>
      <vt:variant>
        <vt:lpwstr/>
      </vt:variant>
      <vt:variant>
        <vt:lpwstr>_Toc73617101</vt:lpwstr>
      </vt:variant>
      <vt:variant>
        <vt:i4>1310774</vt:i4>
      </vt:variant>
      <vt:variant>
        <vt:i4>272</vt:i4>
      </vt:variant>
      <vt:variant>
        <vt:i4>0</vt:i4>
      </vt:variant>
      <vt:variant>
        <vt:i4>5</vt:i4>
      </vt:variant>
      <vt:variant>
        <vt:lpwstr/>
      </vt:variant>
      <vt:variant>
        <vt:lpwstr>_Toc73617100</vt:lpwstr>
      </vt:variant>
      <vt:variant>
        <vt:i4>1835071</vt:i4>
      </vt:variant>
      <vt:variant>
        <vt:i4>266</vt:i4>
      </vt:variant>
      <vt:variant>
        <vt:i4>0</vt:i4>
      </vt:variant>
      <vt:variant>
        <vt:i4>5</vt:i4>
      </vt:variant>
      <vt:variant>
        <vt:lpwstr/>
      </vt:variant>
      <vt:variant>
        <vt:lpwstr>_Toc73617099</vt:lpwstr>
      </vt:variant>
      <vt:variant>
        <vt:i4>1900607</vt:i4>
      </vt:variant>
      <vt:variant>
        <vt:i4>260</vt:i4>
      </vt:variant>
      <vt:variant>
        <vt:i4>0</vt:i4>
      </vt:variant>
      <vt:variant>
        <vt:i4>5</vt:i4>
      </vt:variant>
      <vt:variant>
        <vt:lpwstr/>
      </vt:variant>
      <vt:variant>
        <vt:lpwstr>_Toc73617098</vt:lpwstr>
      </vt:variant>
      <vt:variant>
        <vt:i4>1179711</vt:i4>
      </vt:variant>
      <vt:variant>
        <vt:i4>254</vt:i4>
      </vt:variant>
      <vt:variant>
        <vt:i4>0</vt:i4>
      </vt:variant>
      <vt:variant>
        <vt:i4>5</vt:i4>
      </vt:variant>
      <vt:variant>
        <vt:lpwstr/>
      </vt:variant>
      <vt:variant>
        <vt:lpwstr>_Toc73617097</vt:lpwstr>
      </vt:variant>
      <vt:variant>
        <vt:i4>1245247</vt:i4>
      </vt:variant>
      <vt:variant>
        <vt:i4>248</vt:i4>
      </vt:variant>
      <vt:variant>
        <vt:i4>0</vt:i4>
      </vt:variant>
      <vt:variant>
        <vt:i4>5</vt:i4>
      </vt:variant>
      <vt:variant>
        <vt:lpwstr/>
      </vt:variant>
      <vt:variant>
        <vt:lpwstr>_Toc73617096</vt:lpwstr>
      </vt:variant>
      <vt:variant>
        <vt:i4>1048639</vt:i4>
      </vt:variant>
      <vt:variant>
        <vt:i4>242</vt:i4>
      </vt:variant>
      <vt:variant>
        <vt:i4>0</vt:i4>
      </vt:variant>
      <vt:variant>
        <vt:i4>5</vt:i4>
      </vt:variant>
      <vt:variant>
        <vt:lpwstr/>
      </vt:variant>
      <vt:variant>
        <vt:lpwstr>_Toc73617095</vt:lpwstr>
      </vt:variant>
      <vt:variant>
        <vt:i4>1114175</vt:i4>
      </vt:variant>
      <vt:variant>
        <vt:i4>236</vt:i4>
      </vt:variant>
      <vt:variant>
        <vt:i4>0</vt:i4>
      </vt:variant>
      <vt:variant>
        <vt:i4>5</vt:i4>
      </vt:variant>
      <vt:variant>
        <vt:lpwstr/>
      </vt:variant>
      <vt:variant>
        <vt:lpwstr>_Toc73617094</vt:lpwstr>
      </vt:variant>
      <vt:variant>
        <vt:i4>1441855</vt:i4>
      </vt:variant>
      <vt:variant>
        <vt:i4>230</vt:i4>
      </vt:variant>
      <vt:variant>
        <vt:i4>0</vt:i4>
      </vt:variant>
      <vt:variant>
        <vt:i4>5</vt:i4>
      </vt:variant>
      <vt:variant>
        <vt:lpwstr/>
      </vt:variant>
      <vt:variant>
        <vt:lpwstr>_Toc73617093</vt:lpwstr>
      </vt:variant>
      <vt:variant>
        <vt:i4>1507391</vt:i4>
      </vt:variant>
      <vt:variant>
        <vt:i4>224</vt:i4>
      </vt:variant>
      <vt:variant>
        <vt:i4>0</vt:i4>
      </vt:variant>
      <vt:variant>
        <vt:i4>5</vt:i4>
      </vt:variant>
      <vt:variant>
        <vt:lpwstr/>
      </vt:variant>
      <vt:variant>
        <vt:lpwstr>_Toc73617092</vt:lpwstr>
      </vt:variant>
      <vt:variant>
        <vt:i4>1310783</vt:i4>
      </vt:variant>
      <vt:variant>
        <vt:i4>218</vt:i4>
      </vt:variant>
      <vt:variant>
        <vt:i4>0</vt:i4>
      </vt:variant>
      <vt:variant>
        <vt:i4>5</vt:i4>
      </vt:variant>
      <vt:variant>
        <vt:lpwstr/>
      </vt:variant>
      <vt:variant>
        <vt:lpwstr>_Toc73617091</vt:lpwstr>
      </vt:variant>
      <vt:variant>
        <vt:i4>1376319</vt:i4>
      </vt:variant>
      <vt:variant>
        <vt:i4>212</vt:i4>
      </vt:variant>
      <vt:variant>
        <vt:i4>0</vt:i4>
      </vt:variant>
      <vt:variant>
        <vt:i4>5</vt:i4>
      </vt:variant>
      <vt:variant>
        <vt:lpwstr/>
      </vt:variant>
      <vt:variant>
        <vt:lpwstr>_Toc73617090</vt:lpwstr>
      </vt:variant>
      <vt:variant>
        <vt:i4>1835070</vt:i4>
      </vt:variant>
      <vt:variant>
        <vt:i4>206</vt:i4>
      </vt:variant>
      <vt:variant>
        <vt:i4>0</vt:i4>
      </vt:variant>
      <vt:variant>
        <vt:i4>5</vt:i4>
      </vt:variant>
      <vt:variant>
        <vt:lpwstr/>
      </vt:variant>
      <vt:variant>
        <vt:lpwstr>_Toc73617089</vt:lpwstr>
      </vt:variant>
      <vt:variant>
        <vt:i4>1900606</vt:i4>
      </vt:variant>
      <vt:variant>
        <vt:i4>200</vt:i4>
      </vt:variant>
      <vt:variant>
        <vt:i4>0</vt:i4>
      </vt:variant>
      <vt:variant>
        <vt:i4>5</vt:i4>
      </vt:variant>
      <vt:variant>
        <vt:lpwstr/>
      </vt:variant>
      <vt:variant>
        <vt:lpwstr>_Toc73617088</vt:lpwstr>
      </vt:variant>
      <vt:variant>
        <vt:i4>1179710</vt:i4>
      </vt:variant>
      <vt:variant>
        <vt:i4>194</vt:i4>
      </vt:variant>
      <vt:variant>
        <vt:i4>0</vt:i4>
      </vt:variant>
      <vt:variant>
        <vt:i4>5</vt:i4>
      </vt:variant>
      <vt:variant>
        <vt:lpwstr/>
      </vt:variant>
      <vt:variant>
        <vt:lpwstr>_Toc73617087</vt:lpwstr>
      </vt:variant>
      <vt:variant>
        <vt:i4>1245246</vt:i4>
      </vt:variant>
      <vt:variant>
        <vt:i4>188</vt:i4>
      </vt:variant>
      <vt:variant>
        <vt:i4>0</vt:i4>
      </vt:variant>
      <vt:variant>
        <vt:i4>5</vt:i4>
      </vt:variant>
      <vt:variant>
        <vt:lpwstr/>
      </vt:variant>
      <vt:variant>
        <vt:lpwstr>_Toc73617086</vt:lpwstr>
      </vt:variant>
      <vt:variant>
        <vt:i4>1048638</vt:i4>
      </vt:variant>
      <vt:variant>
        <vt:i4>182</vt:i4>
      </vt:variant>
      <vt:variant>
        <vt:i4>0</vt:i4>
      </vt:variant>
      <vt:variant>
        <vt:i4>5</vt:i4>
      </vt:variant>
      <vt:variant>
        <vt:lpwstr/>
      </vt:variant>
      <vt:variant>
        <vt:lpwstr>_Toc73617085</vt:lpwstr>
      </vt:variant>
      <vt:variant>
        <vt:i4>1114174</vt:i4>
      </vt:variant>
      <vt:variant>
        <vt:i4>176</vt:i4>
      </vt:variant>
      <vt:variant>
        <vt:i4>0</vt:i4>
      </vt:variant>
      <vt:variant>
        <vt:i4>5</vt:i4>
      </vt:variant>
      <vt:variant>
        <vt:lpwstr/>
      </vt:variant>
      <vt:variant>
        <vt:lpwstr>_Toc73617084</vt:lpwstr>
      </vt:variant>
      <vt:variant>
        <vt:i4>1441854</vt:i4>
      </vt:variant>
      <vt:variant>
        <vt:i4>170</vt:i4>
      </vt:variant>
      <vt:variant>
        <vt:i4>0</vt:i4>
      </vt:variant>
      <vt:variant>
        <vt:i4>5</vt:i4>
      </vt:variant>
      <vt:variant>
        <vt:lpwstr/>
      </vt:variant>
      <vt:variant>
        <vt:lpwstr>_Toc73617083</vt:lpwstr>
      </vt:variant>
      <vt:variant>
        <vt:i4>1507390</vt:i4>
      </vt:variant>
      <vt:variant>
        <vt:i4>164</vt:i4>
      </vt:variant>
      <vt:variant>
        <vt:i4>0</vt:i4>
      </vt:variant>
      <vt:variant>
        <vt:i4>5</vt:i4>
      </vt:variant>
      <vt:variant>
        <vt:lpwstr/>
      </vt:variant>
      <vt:variant>
        <vt:lpwstr>_Toc73617082</vt:lpwstr>
      </vt:variant>
      <vt:variant>
        <vt:i4>1310782</vt:i4>
      </vt:variant>
      <vt:variant>
        <vt:i4>158</vt:i4>
      </vt:variant>
      <vt:variant>
        <vt:i4>0</vt:i4>
      </vt:variant>
      <vt:variant>
        <vt:i4>5</vt:i4>
      </vt:variant>
      <vt:variant>
        <vt:lpwstr/>
      </vt:variant>
      <vt:variant>
        <vt:lpwstr>_Toc73617081</vt:lpwstr>
      </vt:variant>
      <vt:variant>
        <vt:i4>1376318</vt:i4>
      </vt:variant>
      <vt:variant>
        <vt:i4>152</vt:i4>
      </vt:variant>
      <vt:variant>
        <vt:i4>0</vt:i4>
      </vt:variant>
      <vt:variant>
        <vt:i4>5</vt:i4>
      </vt:variant>
      <vt:variant>
        <vt:lpwstr/>
      </vt:variant>
      <vt:variant>
        <vt:lpwstr>_Toc73617080</vt:lpwstr>
      </vt:variant>
      <vt:variant>
        <vt:i4>1835057</vt:i4>
      </vt:variant>
      <vt:variant>
        <vt:i4>146</vt:i4>
      </vt:variant>
      <vt:variant>
        <vt:i4>0</vt:i4>
      </vt:variant>
      <vt:variant>
        <vt:i4>5</vt:i4>
      </vt:variant>
      <vt:variant>
        <vt:lpwstr/>
      </vt:variant>
      <vt:variant>
        <vt:lpwstr>_Toc73617079</vt:lpwstr>
      </vt:variant>
      <vt:variant>
        <vt:i4>1900593</vt:i4>
      </vt:variant>
      <vt:variant>
        <vt:i4>140</vt:i4>
      </vt:variant>
      <vt:variant>
        <vt:i4>0</vt:i4>
      </vt:variant>
      <vt:variant>
        <vt:i4>5</vt:i4>
      </vt:variant>
      <vt:variant>
        <vt:lpwstr/>
      </vt:variant>
      <vt:variant>
        <vt:lpwstr>_Toc73617078</vt:lpwstr>
      </vt:variant>
      <vt:variant>
        <vt:i4>1179697</vt:i4>
      </vt:variant>
      <vt:variant>
        <vt:i4>134</vt:i4>
      </vt:variant>
      <vt:variant>
        <vt:i4>0</vt:i4>
      </vt:variant>
      <vt:variant>
        <vt:i4>5</vt:i4>
      </vt:variant>
      <vt:variant>
        <vt:lpwstr/>
      </vt:variant>
      <vt:variant>
        <vt:lpwstr>_Toc73617077</vt:lpwstr>
      </vt:variant>
      <vt:variant>
        <vt:i4>1245233</vt:i4>
      </vt:variant>
      <vt:variant>
        <vt:i4>128</vt:i4>
      </vt:variant>
      <vt:variant>
        <vt:i4>0</vt:i4>
      </vt:variant>
      <vt:variant>
        <vt:i4>5</vt:i4>
      </vt:variant>
      <vt:variant>
        <vt:lpwstr/>
      </vt:variant>
      <vt:variant>
        <vt:lpwstr>_Toc73617076</vt:lpwstr>
      </vt:variant>
      <vt:variant>
        <vt:i4>1048625</vt:i4>
      </vt:variant>
      <vt:variant>
        <vt:i4>122</vt:i4>
      </vt:variant>
      <vt:variant>
        <vt:i4>0</vt:i4>
      </vt:variant>
      <vt:variant>
        <vt:i4>5</vt:i4>
      </vt:variant>
      <vt:variant>
        <vt:lpwstr/>
      </vt:variant>
      <vt:variant>
        <vt:lpwstr>_Toc73617075</vt:lpwstr>
      </vt:variant>
      <vt:variant>
        <vt:i4>1114161</vt:i4>
      </vt:variant>
      <vt:variant>
        <vt:i4>116</vt:i4>
      </vt:variant>
      <vt:variant>
        <vt:i4>0</vt:i4>
      </vt:variant>
      <vt:variant>
        <vt:i4>5</vt:i4>
      </vt:variant>
      <vt:variant>
        <vt:lpwstr/>
      </vt:variant>
      <vt:variant>
        <vt:lpwstr>_Toc73617074</vt:lpwstr>
      </vt:variant>
      <vt:variant>
        <vt:i4>1441841</vt:i4>
      </vt:variant>
      <vt:variant>
        <vt:i4>110</vt:i4>
      </vt:variant>
      <vt:variant>
        <vt:i4>0</vt:i4>
      </vt:variant>
      <vt:variant>
        <vt:i4>5</vt:i4>
      </vt:variant>
      <vt:variant>
        <vt:lpwstr/>
      </vt:variant>
      <vt:variant>
        <vt:lpwstr>_Toc73617073</vt:lpwstr>
      </vt:variant>
      <vt:variant>
        <vt:i4>1507377</vt:i4>
      </vt:variant>
      <vt:variant>
        <vt:i4>104</vt:i4>
      </vt:variant>
      <vt:variant>
        <vt:i4>0</vt:i4>
      </vt:variant>
      <vt:variant>
        <vt:i4>5</vt:i4>
      </vt:variant>
      <vt:variant>
        <vt:lpwstr/>
      </vt:variant>
      <vt:variant>
        <vt:lpwstr>_Toc73617072</vt:lpwstr>
      </vt:variant>
      <vt:variant>
        <vt:i4>1310769</vt:i4>
      </vt:variant>
      <vt:variant>
        <vt:i4>98</vt:i4>
      </vt:variant>
      <vt:variant>
        <vt:i4>0</vt:i4>
      </vt:variant>
      <vt:variant>
        <vt:i4>5</vt:i4>
      </vt:variant>
      <vt:variant>
        <vt:lpwstr/>
      </vt:variant>
      <vt:variant>
        <vt:lpwstr>_Toc73617071</vt:lpwstr>
      </vt:variant>
      <vt:variant>
        <vt:i4>1376305</vt:i4>
      </vt:variant>
      <vt:variant>
        <vt:i4>92</vt:i4>
      </vt:variant>
      <vt:variant>
        <vt:i4>0</vt:i4>
      </vt:variant>
      <vt:variant>
        <vt:i4>5</vt:i4>
      </vt:variant>
      <vt:variant>
        <vt:lpwstr/>
      </vt:variant>
      <vt:variant>
        <vt:lpwstr>_Toc73617070</vt:lpwstr>
      </vt:variant>
      <vt:variant>
        <vt:i4>1835056</vt:i4>
      </vt:variant>
      <vt:variant>
        <vt:i4>86</vt:i4>
      </vt:variant>
      <vt:variant>
        <vt:i4>0</vt:i4>
      </vt:variant>
      <vt:variant>
        <vt:i4>5</vt:i4>
      </vt:variant>
      <vt:variant>
        <vt:lpwstr/>
      </vt:variant>
      <vt:variant>
        <vt:lpwstr>_Toc73617069</vt:lpwstr>
      </vt:variant>
      <vt:variant>
        <vt:i4>1900592</vt:i4>
      </vt:variant>
      <vt:variant>
        <vt:i4>80</vt:i4>
      </vt:variant>
      <vt:variant>
        <vt:i4>0</vt:i4>
      </vt:variant>
      <vt:variant>
        <vt:i4>5</vt:i4>
      </vt:variant>
      <vt:variant>
        <vt:lpwstr/>
      </vt:variant>
      <vt:variant>
        <vt:lpwstr>_Toc73617068</vt:lpwstr>
      </vt:variant>
      <vt:variant>
        <vt:i4>1179696</vt:i4>
      </vt:variant>
      <vt:variant>
        <vt:i4>74</vt:i4>
      </vt:variant>
      <vt:variant>
        <vt:i4>0</vt:i4>
      </vt:variant>
      <vt:variant>
        <vt:i4>5</vt:i4>
      </vt:variant>
      <vt:variant>
        <vt:lpwstr/>
      </vt:variant>
      <vt:variant>
        <vt:lpwstr>_Toc73617067</vt:lpwstr>
      </vt:variant>
      <vt:variant>
        <vt:i4>1245232</vt:i4>
      </vt:variant>
      <vt:variant>
        <vt:i4>68</vt:i4>
      </vt:variant>
      <vt:variant>
        <vt:i4>0</vt:i4>
      </vt:variant>
      <vt:variant>
        <vt:i4>5</vt:i4>
      </vt:variant>
      <vt:variant>
        <vt:lpwstr/>
      </vt:variant>
      <vt:variant>
        <vt:lpwstr>_Toc73617066</vt:lpwstr>
      </vt:variant>
      <vt:variant>
        <vt:i4>1048624</vt:i4>
      </vt:variant>
      <vt:variant>
        <vt:i4>62</vt:i4>
      </vt:variant>
      <vt:variant>
        <vt:i4>0</vt:i4>
      </vt:variant>
      <vt:variant>
        <vt:i4>5</vt:i4>
      </vt:variant>
      <vt:variant>
        <vt:lpwstr/>
      </vt:variant>
      <vt:variant>
        <vt:lpwstr>_Toc73617065</vt:lpwstr>
      </vt:variant>
      <vt:variant>
        <vt:i4>1114160</vt:i4>
      </vt:variant>
      <vt:variant>
        <vt:i4>56</vt:i4>
      </vt:variant>
      <vt:variant>
        <vt:i4>0</vt:i4>
      </vt:variant>
      <vt:variant>
        <vt:i4>5</vt:i4>
      </vt:variant>
      <vt:variant>
        <vt:lpwstr/>
      </vt:variant>
      <vt:variant>
        <vt:lpwstr>_Toc73617064</vt:lpwstr>
      </vt:variant>
      <vt:variant>
        <vt:i4>1441840</vt:i4>
      </vt:variant>
      <vt:variant>
        <vt:i4>50</vt:i4>
      </vt:variant>
      <vt:variant>
        <vt:i4>0</vt:i4>
      </vt:variant>
      <vt:variant>
        <vt:i4>5</vt:i4>
      </vt:variant>
      <vt:variant>
        <vt:lpwstr/>
      </vt:variant>
      <vt:variant>
        <vt:lpwstr>_Toc73617063</vt:lpwstr>
      </vt:variant>
      <vt:variant>
        <vt:i4>1507376</vt:i4>
      </vt:variant>
      <vt:variant>
        <vt:i4>44</vt:i4>
      </vt:variant>
      <vt:variant>
        <vt:i4>0</vt:i4>
      </vt:variant>
      <vt:variant>
        <vt:i4>5</vt:i4>
      </vt:variant>
      <vt:variant>
        <vt:lpwstr/>
      </vt:variant>
      <vt:variant>
        <vt:lpwstr>_Toc73617062</vt:lpwstr>
      </vt:variant>
      <vt:variant>
        <vt:i4>1310768</vt:i4>
      </vt:variant>
      <vt:variant>
        <vt:i4>38</vt:i4>
      </vt:variant>
      <vt:variant>
        <vt:i4>0</vt:i4>
      </vt:variant>
      <vt:variant>
        <vt:i4>5</vt:i4>
      </vt:variant>
      <vt:variant>
        <vt:lpwstr/>
      </vt:variant>
      <vt:variant>
        <vt:lpwstr>_Toc73617061</vt:lpwstr>
      </vt:variant>
      <vt:variant>
        <vt:i4>1376304</vt:i4>
      </vt:variant>
      <vt:variant>
        <vt:i4>32</vt:i4>
      </vt:variant>
      <vt:variant>
        <vt:i4>0</vt:i4>
      </vt:variant>
      <vt:variant>
        <vt:i4>5</vt:i4>
      </vt:variant>
      <vt:variant>
        <vt:lpwstr/>
      </vt:variant>
      <vt:variant>
        <vt:lpwstr>_Toc73617060</vt:lpwstr>
      </vt:variant>
      <vt:variant>
        <vt:i4>1835059</vt:i4>
      </vt:variant>
      <vt:variant>
        <vt:i4>26</vt:i4>
      </vt:variant>
      <vt:variant>
        <vt:i4>0</vt:i4>
      </vt:variant>
      <vt:variant>
        <vt:i4>5</vt:i4>
      </vt:variant>
      <vt:variant>
        <vt:lpwstr/>
      </vt:variant>
      <vt:variant>
        <vt:lpwstr>_Toc73617059</vt:lpwstr>
      </vt:variant>
      <vt:variant>
        <vt:i4>1900595</vt:i4>
      </vt:variant>
      <vt:variant>
        <vt:i4>20</vt:i4>
      </vt:variant>
      <vt:variant>
        <vt:i4>0</vt:i4>
      </vt:variant>
      <vt:variant>
        <vt:i4>5</vt:i4>
      </vt:variant>
      <vt:variant>
        <vt:lpwstr/>
      </vt:variant>
      <vt:variant>
        <vt:lpwstr>_Toc73617058</vt:lpwstr>
      </vt:variant>
      <vt:variant>
        <vt:i4>1179699</vt:i4>
      </vt:variant>
      <vt:variant>
        <vt:i4>14</vt:i4>
      </vt:variant>
      <vt:variant>
        <vt:i4>0</vt:i4>
      </vt:variant>
      <vt:variant>
        <vt:i4>5</vt:i4>
      </vt:variant>
      <vt:variant>
        <vt:lpwstr/>
      </vt:variant>
      <vt:variant>
        <vt:lpwstr>_Toc73617057</vt:lpwstr>
      </vt:variant>
      <vt:variant>
        <vt:i4>1245235</vt:i4>
      </vt:variant>
      <vt:variant>
        <vt:i4>8</vt:i4>
      </vt:variant>
      <vt:variant>
        <vt:i4>0</vt:i4>
      </vt:variant>
      <vt:variant>
        <vt:i4>5</vt:i4>
      </vt:variant>
      <vt:variant>
        <vt:lpwstr/>
      </vt:variant>
      <vt:variant>
        <vt:lpwstr>_Toc73617056</vt:lpwstr>
      </vt:variant>
      <vt:variant>
        <vt:i4>1048627</vt:i4>
      </vt:variant>
      <vt:variant>
        <vt:i4>2</vt:i4>
      </vt:variant>
      <vt:variant>
        <vt:i4>0</vt:i4>
      </vt:variant>
      <vt:variant>
        <vt:i4>5</vt:i4>
      </vt:variant>
      <vt:variant>
        <vt:lpwstr/>
      </vt:variant>
      <vt:variant>
        <vt:lpwstr>_Toc73617055</vt:lpwstr>
      </vt:variant>
      <vt:variant>
        <vt:i4>6750236</vt:i4>
      </vt:variant>
      <vt:variant>
        <vt:i4>1119138</vt:i4>
      </vt:variant>
      <vt:variant>
        <vt:i4>1211</vt:i4>
      </vt:variant>
      <vt:variant>
        <vt:i4>1</vt:i4>
      </vt:variant>
      <vt:variant>
        <vt:lpwstr>http://dokipedia.ru/sites/default/files/doc_files/515/550/8/files/image3.emf.jpg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_______________________________________</dc:title>
  <dc:creator>LUPPOV</dc:creator>
  <cp:lastModifiedBy>Админ</cp:lastModifiedBy>
  <cp:revision>10</cp:revision>
  <cp:lastPrinted>2025-08-04T06:32:00Z</cp:lastPrinted>
  <dcterms:created xsi:type="dcterms:W3CDTF">2025-10-10T09:30:00Z</dcterms:created>
  <dcterms:modified xsi:type="dcterms:W3CDTF">2025-10-10T11:53:00Z</dcterms:modified>
</cp:coreProperties>
</file>